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0AE67810" w:rsidR="00654648" w:rsidRPr="00AB2570" w:rsidRDefault="00DF33FC" w:rsidP="00E30176">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E30176">
              <w:rPr>
                <w:lang w:val="sv-SE"/>
              </w:rPr>
              <w:t>2</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095CBC" w:rsidRPr="00AB2570">
              <w:rPr>
                <w:sz w:val="32"/>
                <w:lang w:val="sv-SE"/>
              </w:rPr>
              <w:t>202</w:t>
            </w:r>
            <w:r w:rsidR="00095CBC">
              <w:rPr>
                <w:sz w:val="32"/>
                <w:lang w:val="sv-SE"/>
              </w:rPr>
              <w:t>4</w:t>
            </w:r>
            <w:r w:rsidRPr="00AB2570">
              <w:rPr>
                <w:sz w:val="32"/>
                <w:lang w:val="sv-SE"/>
              </w:rPr>
              <w:t>-</w:t>
            </w:r>
            <w:bookmarkEnd w:id="4"/>
            <w:r w:rsidR="00E30176">
              <w:rPr>
                <w:sz w:val="32"/>
                <w:lang w:val="sv-SE"/>
              </w:rPr>
              <w:t>10</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6"/>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7" w:name="specRelease"/>
            <w:r>
              <w:rPr>
                <w:rStyle w:val="ZGSM"/>
              </w:rPr>
              <w:t>1</w:t>
            </w:r>
            <w:bookmarkEnd w:id="7"/>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91033974"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pt;height:75pt" o:ole="">
                  <v:imagedata r:id="rId12" o:title=""/>
                </v:shape>
                <o:OLEObject Type="Embed" ProgID="Word.Picture.8" ShapeID="_x0000_i1026" DrawAspect="Content" ObjectID="_1791033975"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5356FBE1" w:rsidR="00654648" w:rsidRDefault="00DF33FC">
            <w:pPr>
              <w:pStyle w:val="FP"/>
              <w:jc w:val="center"/>
              <w:rPr>
                <w:sz w:val="18"/>
              </w:rPr>
            </w:pPr>
            <w:r>
              <w:rPr>
                <w:sz w:val="18"/>
              </w:rPr>
              <w:t xml:space="preserve">© </w:t>
            </w:r>
            <w:r w:rsidR="00280922">
              <w:rPr>
                <w:sz w:val="18"/>
              </w:rPr>
              <w:t>2024</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lastRenderedPageBreak/>
        <w:br w:type="page"/>
      </w:r>
      <w:bookmarkStart w:id="15" w:name="tableOfContents"/>
      <w:bookmarkEnd w:id="15"/>
      <w:r>
        <w:lastRenderedPageBreak/>
        <w:t>Contents</w:t>
      </w:r>
    </w:p>
    <w:p w14:paraId="722E010A" w14:textId="77777777" w:rsidR="00224656" w:rsidRDefault="00DF33FC">
      <w:pPr>
        <w:pStyle w:val="1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224656">
        <w:rPr>
          <w:noProof/>
        </w:rPr>
        <w:t>Foreword</w:t>
      </w:r>
      <w:r w:rsidR="00224656">
        <w:rPr>
          <w:noProof/>
        </w:rPr>
        <w:tab/>
      </w:r>
      <w:r w:rsidR="00224656">
        <w:rPr>
          <w:noProof/>
        </w:rPr>
        <w:fldChar w:fldCharType="begin"/>
      </w:r>
      <w:r w:rsidR="00224656">
        <w:rPr>
          <w:noProof/>
        </w:rPr>
        <w:instrText xml:space="preserve"> PAGEREF _Toc180420321 \h </w:instrText>
      </w:r>
      <w:r w:rsidR="00224656">
        <w:rPr>
          <w:noProof/>
        </w:rPr>
      </w:r>
      <w:r w:rsidR="00224656">
        <w:rPr>
          <w:noProof/>
        </w:rPr>
        <w:fldChar w:fldCharType="separate"/>
      </w:r>
      <w:r w:rsidR="00224656">
        <w:rPr>
          <w:noProof/>
        </w:rPr>
        <w:t>13</w:t>
      </w:r>
      <w:r w:rsidR="00224656">
        <w:rPr>
          <w:noProof/>
        </w:rPr>
        <w:fldChar w:fldCharType="end"/>
      </w:r>
    </w:p>
    <w:p w14:paraId="69EAC8FA" w14:textId="77777777" w:rsidR="00224656" w:rsidRDefault="00224656">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_Toc180420322 \h </w:instrText>
      </w:r>
      <w:r>
        <w:rPr>
          <w:noProof/>
        </w:rPr>
      </w:r>
      <w:r>
        <w:rPr>
          <w:noProof/>
        </w:rPr>
        <w:fldChar w:fldCharType="separate"/>
      </w:r>
      <w:r>
        <w:rPr>
          <w:noProof/>
        </w:rPr>
        <w:t>15</w:t>
      </w:r>
      <w:r>
        <w:rPr>
          <w:noProof/>
        </w:rPr>
        <w:fldChar w:fldCharType="end"/>
      </w:r>
    </w:p>
    <w:p w14:paraId="6F2D11D5" w14:textId="77777777" w:rsidR="00224656" w:rsidRDefault="00224656">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_Toc180420323 \h </w:instrText>
      </w:r>
      <w:r>
        <w:rPr>
          <w:noProof/>
        </w:rPr>
      </w:r>
      <w:r>
        <w:rPr>
          <w:noProof/>
        </w:rPr>
        <w:fldChar w:fldCharType="separate"/>
      </w:r>
      <w:r>
        <w:rPr>
          <w:noProof/>
        </w:rPr>
        <w:t>15</w:t>
      </w:r>
      <w:r>
        <w:rPr>
          <w:noProof/>
        </w:rPr>
        <w:fldChar w:fldCharType="end"/>
      </w:r>
    </w:p>
    <w:p w14:paraId="2F12119D" w14:textId="77777777" w:rsidR="00224656" w:rsidRDefault="00224656">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_Toc180420324 \h </w:instrText>
      </w:r>
      <w:r>
        <w:rPr>
          <w:noProof/>
        </w:rPr>
      </w:r>
      <w:r>
        <w:rPr>
          <w:noProof/>
        </w:rPr>
        <w:fldChar w:fldCharType="separate"/>
      </w:r>
      <w:r>
        <w:rPr>
          <w:noProof/>
        </w:rPr>
        <w:t>15</w:t>
      </w:r>
      <w:r>
        <w:rPr>
          <w:noProof/>
        </w:rPr>
        <w:fldChar w:fldCharType="end"/>
      </w:r>
    </w:p>
    <w:p w14:paraId="633A89FA" w14:textId="77777777" w:rsidR="00224656" w:rsidRDefault="00224656">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_Toc180420325 \h </w:instrText>
      </w:r>
      <w:r>
        <w:rPr>
          <w:noProof/>
        </w:rPr>
      </w:r>
      <w:r>
        <w:rPr>
          <w:noProof/>
        </w:rPr>
        <w:fldChar w:fldCharType="separate"/>
      </w:r>
      <w:r>
        <w:rPr>
          <w:noProof/>
        </w:rPr>
        <w:t>15</w:t>
      </w:r>
      <w:r>
        <w:rPr>
          <w:noProof/>
        </w:rPr>
        <w:fldChar w:fldCharType="end"/>
      </w:r>
    </w:p>
    <w:p w14:paraId="57CC22C5" w14:textId="77777777" w:rsidR="00224656" w:rsidRDefault="00224656">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_Toc180420326 \h </w:instrText>
      </w:r>
      <w:r>
        <w:rPr>
          <w:noProof/>
        </w:rPr>
      </w:r>
      <w:r>
        <w:rPr>
          <w:noProof/>
        </w:rPr>
        <w:fldChar w:fldCharType="separate"/>
      </w:r>
      <w:r>
        <w:rPr>
          <w:noProof/>
        </w:rPr>
        <w:t>15</w:t>
      </w:r>
      <w:r>
        <w:rPr>
          <w:noProof/>
        </w:rPr>
        <w:fldChar w:fldCharType="end"/>
      </w:r>
    </w:p>
    <w:p w14:paraId="4D5ECF6F" w14:textId="77777777" w:rsidR="00224656" w:rsidRDefault="00224656">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_Toc180420327 \h </w:instrText>
      </w:r>
      <w:r>
        <w:rPr>
          <w:noProof/>
        </w:rPr>
      </w:r>
      <w:r>
        <w:rPr>
          <w:noProof/>
        </w:rPr>
        <w:fldChar w:fldCharType="separate"/>
      </w:r>
      <w:r>
        <w:rPr>
          <w:noProof/>
        </w:rPr>
        <w:t>16</w:t>
      </w:r>
      <w:r>
        <w:rPr>
          <w:noProof/>
        </w:rPr>
        <w:fldChar w:fldCharType="end"/>
      </w:r>
    </w:p>
    <w:p w14:paraId="4948B66E" w14:textId="77777777" w:rsidR="00224656" w:rsidRDefault="00224656">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_Toc180420328 \h </w:instrText>
      </w:r>
      <w:r>
        <w:rPr>
          <w:noProof/>
        </w:rPr>
      </w:r>
      <w:r>
        <w:rPr>
          <w:noProof/>
        </w:rPr>
        <w:fldChar w:fldCharType="separate"/>
      </w:r>
      <w:r>
        <w:rPr>
          <w:noProof/>
        </w:rPr>
        <w:t>16</w:t>
      </w:r>
      <w:r>
        <w:rPr>
          <w:noProof/>
        </w:rPr>
        <w:fldChar w:fldCharType="end"/>
      </w:r>
    </w:p>
    <w:p w14:paraId="058B8364" w14:textId="77777777" w:rsidR="00224656" w:rsidRDefault="00224656">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_Toc180420329 \h </w:instrText>
      </w:r>
      <w:r>
        <w:rPr>
          <w:noProof/>
        </w:rPr>
      </w:r>
      <w:r>
        <w:rPr>
          <w:noProof/>
        </w:rPr>
        <w:fldChar w:fldCharType="separate"/>
      </w:r>
      <w:r>
        <w:rPr>
          <w:noProof/>
        </w:rPr>
        <w:t>16</w:t>
      </w:r>
      <w:r>
        <w:rPr>
          <w:noProof/>
        </w:rPr>
        <w:fldChar w:fldCharType="end"/>
      </w:r>
    </w:p>
    <w:p w14:paraId="543C363E" w14:textId="77777777" w:rsidR="00224656" w:rsidRDefault="00224656">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_Toc180420330 \h </w:instrText>
      </w:r>
      <w:r>
        <w:rPr>
          <w:noProof/>
        </w:rPr>
      </w:r>
      <w:r>
        <w:rPr>
          <w:noProof/>
        </w:rPr>
        <w:fldChar w:fldCharType="separate"/>
      </w:r>
      <w:r>
        <w:rPr>
          <w:noProof/>
        </w:rPr>
        <w:t>16</w:t>
      </w:r>
      <w:r>
        <w:rPr>
          <w:noProof/>
        </w:rPr>
        <w:fldChar w:fldCharType="end"/>
      </w:r>
    </w:p>
    <w:p w14:paraId="24F9DB17" w14:textId="77777777" w:rsidR="00224656" w:rsidRDefault="00224656">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E75F1F">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_Toc180420331 \h </w:instrText>
      </w:r>
      <w:r>
        <w:rPr>
          <w:noProof/>
        </w:rPr>
      </w:r>
      <w:r>
        <w:rPr>
          <w:noProof/>
        </w:rPr>
        <w:fldChar w:fldCharType="separate"/>
      </w:r>
      <w:r>
        <w:rPr>
          <w:noProof/>
        </w:rPr>
        <w:t>16</w:t>
      </w:r>
      <w:r>
        <w:rPr>
          <w:noProof/>
        </w:rPr>
        <w:fldChar w:fldCharType="end"/>
      </w:r>
    </w:p>
    <w:p w14:paraId="2056D0C8" w14:textId="77777777" w:rsidR="00224656" w:rsidRDefault="00224656">
      <w:pPr>
        <w:pStyle w:val="22"/>
        <w:rPr>
          <w:rFonts w:asciiTheme="minorHAnsi" w:hAnsiTheme="minorHAnsi" w:cstheme="minorBidi"/>
          <w:noProof/>
          <w:kern w:val="2"/>
          <w:sz w:val="21"/>
          <w:szCs w:val="22"/>
          <w:lang w:val="en-US" w:eastAsia="zh-CN"/>
        </w:rPr>
      </w:pPr>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_Toc180420332 \h </w:instrText>
      </w:r>
      <w:r>
        <w:rPr>
          <w:noProof/>
        </w:rPr>
      </w:r>
      <w:r>
        <w:rPr>
          <w:noProof/>
        </w:rPr>
        <w:fldChar w:fldCharType="separate"/>
      </w:r>
      <w:r>
        <w:rPr>
          <w:noProof/>
        </w:rPr>
        <w:t>16</w:t>
      </w:r>
      <w:r>
        <w:rPr>
          <w:noProof/>
        </w:rPr>
        <w:fldChar w:fldCharType="end"/>
      </w:r>
    </w:p>
    <w:p w14:paraId="3D9450D0" w14:textId="77777777" w:rsidR="00224656" w:rsidRDefault="00224656">
      <w:pPr>
        <w:pStyle w:val="3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_Toc180420333 \h </w:instrText>
      </w:r>
      <w:r>
        <w:rPr>
          <w:noProof/>
        </w:rPr>
      </w:r>
      <w:r>
        <w:rPr>
          <w:noProof/>
        </w:rPr>
        <w:fldChar w:fldCharType="separate"/>
      </w:r>
      <w:r>
        <w:rPr>
          <w:noProof/>
        </w:rPr>
        <w:t>16</w:t>
      </w:r>
      <w:r>
        <w:rPr>
          <w:noProof/>
        </w:rPr>
        <w:fldChar w:fldCharType="end"/>
      </w:r>
    </w:p>
    <w:p w14:paraId="7DED1253" w14:textId="77777777" w:rsidR="00224656" w:rsidRDefault="00224656">
      <w:pPr>
        <w:pStyle w:val="42"/>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_Toc180420334 \h </w:instrText>
      </w:r>
      <w:r>
        <w:rPr>
          <w:noProof/>
        </w:rPr>
      </w:r>
      <w:r>
        <w:rPr>
          <w:noProof/>
        </w:rPr>
        <w:fldChar w:fldCharType="separate"/>
      </w:r>
      <w:r>
        <w:rPr>
          <w:noProof/>
        </w:rPr>
        <w:t>16</w:t>
      </w:r>
      <w:r>
        <w:rPr>
          <w:noProof/>
        </w:rPr>
        <w:fldChar w:fldCharType="end"/>
      </w:r>
    </w:p>
    <w:p w14:paraId="0AE50765"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5.0.1.2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_Toc180420335 \h </w:instrText>
      </w:r>
      <w:r>
        <w:rPr>
          <w:noProof/>
        </w:rPr>
      </w:r>
      <w:r>
        <w:rPr>
          <w:noProof/>
        </w:rPr>
        <w:fldChar w:fldCharType="separate"/>
      </w:r>
      <w:r>
        <w:rPr>
          <w:noProof/>
        </w:rPr>
        <w:t>17</w:t>
      </w:r>
      <w:r>
        <w:rPr>
          <w:noProof/>
        </w:rPr>
        <w:fldChar w:fldCharType="end"/>
      </w:r>
    </w:p>
    <w:p w14:paraId="0F59704E"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5.0.1.3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_Toc180420336 \h </w:instrText>
      </w:r>
      <w:r>
        <w:rPr>
          <w:noProof/>
        </w:rPr>
      </w:r>
      <w:r>
        <w:rPr>
          <w:noProof/>
        </w:rPr>
        <w:fldChar w:fldCharType="separate"/>
      </w:r>
      <w:r>
        <w:rPr>
          <w:noProof/>
        </w:rPr>
        <w:t>17</w:t>
      </w:r>
      <w:r>
        <w:rPr>
          <w:noProof/>
        </w:rPr>
        <w:fldChar w:fldCharType="end"/>
      </w:r>
    </w:p>
    <w:p w14:paraId="7536262B"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_Toc180420337 \h </w:instrText>
      </w:r>
      <w:r>
        <w:rPr>
          <w:noProof/>
        </w:rPr>
      </w:r>
      <w:r>
        <w:rPr>
          <w:noProof/>
        </w:rPr>
        <w:fldChar w:fldCharType="separate"/>
      </w:r>
      <w:r>
        <w:rPr>
          <w:noProof/>
        </w:rPr>
        <w:t>18</w:t>
      </w:r>
      <w:r>
        <w:rPr>
          <w:noProof/>
        </w:rPr>
        <w:fldChar w:fldCharType="end"/>
      </w:r>
    </w:p>
    <w:p w14:paraId="3963248D"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5.0.2.1</w:t>
      </w:r>
      <w:r>
        <w:rPr>
          <w:rFonts w:asciiTheme="minorHAnsi" w:hAnsiTheme="minorHAnsi" w:cstheme="minorBidi"/>
          <w:noProof/>
          <w:kern w:val="2"/>
          <w:sz w:val="21"/>
          <w:szCs w:val="22"/>
          <w:lang w:val="en-US" w:eastAsia="zh-CN"/>
        </w:rPr>
        <w:tab/>
      </w:r>
      <w:r w:rsidRPr="00E75F1F">
        <w:rPr>
          <w:rFonts w:eastAsia="Times New Roman"/>
          <w:noProof/>
          <w:lang w:eastAsia="en-GB"/>
        </w:rPr>
        <w:t>UE co-existence studies</w:t>
      </w:r>
      <w:r>
        <w:rPr>
          <w:noProof/>
        </w:rPr>
        <w:tab/>
      </w:r>
      <w:r>
        <w:rPr>
          <w:noProof/>
        </w:rPr>
        <w:fldChar w:fldCharType="begin"/>
      </w:r>
      <w:r>
        <w:rPr>
          <w:noProof/>
        </w:rPr>
        <w:instrText xml:space="preserve"> PAGEREF _Toc180420338 \h </w:instrText>
      </w:r>
      <w:r>
        <w:rPr>
          <w:noProof/>
        </w:rPr>
      </w:r>
      <w:r>
        <w:rPr>
          <w:noProof/>
        </w:rPr>
        <w:fldChar w:fldCharType="separate"/>
      </w:r>
      <w:r>
        <w:rPr>
          <w:noProof/>
        </w:rPr>
        <w:t>18</w:t>
      </w:r>
      <w:r>
        <w:rPr>
          <w:noProof/>
        </w:rPr>
        <w:fldChar w:fldCharType="end"/>
      </w:r>
    </w:p>
    <w:p w14:paraId="2B7E027A"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5.0.2.1.1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_Toc180420339 \h </w:instrText>
      </w:r>
      <w:r>
        <w:rPr>
          <w:noProof/>
        </w:rPr>
      </w:r>
      <w:r>
        <w:rPr>
          <w:noProof/>
        </w:rPr>
        <w:fldChar w:fldCharType="separate"/>
      </w:r>
      <w:r>
        <w:rPr>
          <w:noProof/>
        </w:rPr>
        <w:t>18</w:t>
      </w:r>
      <w:r>
        <w:rPr>
          <w:noProof/>
        </w:rPr>
        <w:fldChar w:fldCharType="end"/>
      </w:r>
    </w:p>
    <w:p w14:paraId="1C31C037"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5.0.2.1.2</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3CC (2CC intra-band in one band)</w:t>
      </w:r>
      <w:r>
        <w:rPr>
          <w:noProof/>
        </w:rPr>
        <w:tab/>
      </w:r>
      <w:r>
        <w:rPr>
          <w:noProof/>
        </w:rPr>
        <w:fldChar w:fldCharType="begin"/>
      </w:r>
      <w:r>
        <w:rPr>
          <w:noProof/>
        </w:rPr>
        <w:instrText xml:space="preserve"> PAGEREF _Toc180420340 \h </w:instrText>
      </w:r>
      <w:r>
        <w:rPr>
          <w:noProof/>
        </w:rPr>
      </w:r>
      <w:r>
        <w:rPr>
          <w:noProof/>
        </w:rPr>
        <w:fldChar w:fldCharType="separate"/>
      </w:r>
      <w:r>
        <w:rPr>
          <w:noProof/>
        </w:rPr>
        <w:t>18</w:t>
      </w:r>
      <w:r>
        <w:rPr>
          <w:noProof/>
        </w:rPr>
        <w:fldChar w:fldCharType="end"/>
      </w:r>
    </w:p>
    <w:p w14:paraId="3BA7B2CE"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5.0.2.2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_Toc180420341 \h </w:instrText>
      </w:r>
      <w:r>
        <w:rPr>
          <w:noProof/>
        </w:rPr>
      </w:r>
      <w:r>
        <w:rPr>
          <w:noProof/>
        </w:rPr>
        <w:fldChar w:fldCharType="separate"/>
      </w:r>
      <w:r>
        <w:rPr>
          <w:noProof/>
        </w:rPr>
        <w:t>19</w:t>
      </w:r>
      <w:r>
        <w:rPr>
          <w:noProof/>
        </w:rPr>
        <w:fldChar w:fldCharType="end"/>
      </w:r>
    </w:p>
    <w:p w14:paraId="2B8364D9" w14:textId="77777777" w:rsidR="00224656" w:rsidRDefault="00224656">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_Toc180420342 \h </w:instrText>
      </w:r>
      <w:r>
        <w:rPr>
          <w:noProof/>
        </w:rPr>
      </w:r>
      <w:r>
        <w:rPr>
          <w:noProof/>
        </w:rPr>
        <w:fldChar w:fldCharType="separate"/>
      </w:r>
      <w:r>
        <w:rPr>
          <w:noProof/>
        </w:rPr>
        <w:t>19</w:t>
      </w:r>
      <w:r>
        <w:rPr>
          <w:noProof/>
        </w:rPr>
        <w:fldChar w:fldCharType="end"/>
      </w:r>
    </w:p>
    <w:p w14:paraId="6AC0B4C4" w14:textId="77777777" w:rsidR="00224656" w:rsidRDefault="00224656">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_Toc180420343 \h </w:instrText>
      </w:r>
      <w:r>
        <w:rPr>
          <w:noProof/>
        </w:rPr>
      </w:r>
      <w:r>
        <w:rPr>
          <w:noProof/>
        </w:rPr>
        <w:fldChar w:fldCharType="separate"/>
      </w:r>
      <w:r>
        <w:rPr>
          <w:noProof/>
        </w:rPr>
        <w:t>19</w:t>
      </w:r>
      <w:r>
        <w:rPr>
          <w:noProof/>
        </w:rPr>
        <w:fldChar w:fldCharType="end"/>
      </w:r>
    </w:p>
    <w:p w14:paraId="7DE3BE88" w14:textId="77777777" w:rsidR="00224656" w:rsidRDefault="00224656">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_Toc180420344 \h </w:instrText>
      </w:r>
      <w:r>
        <w:rPr>
          <w:noProof/>
        </w:rPr>
      </w:r>
      <w:r>
        <w:rPr>
          <w:noProof/>
        </w:rPr>
        <w:fldChar w:fldCharType="separate"/>
      </w:r>
      <w:r>
        <w:rPr>
          <w:noProof/>
        </w:rPr>
        <w:t>19</w:t>
      </w:r>
      <w:r>
        <w:rPr>
          <w:noProof/>
        </w:rPr>
        <w:fldChar w:fldCharType="end"/>
      </w:r>
    </w:p>
    <w:p w14:paraId="251166DC" w14:textId="77777777" w:rsidR="00224656" w:rsidRDefault="00224656">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_Toc180420345 \h </w:instrText>
      </w:r>
      <w:r>
        <w:rPr>
          <w:noProof/>
        </w:rPr>
      </w:r>
      <w:r>
        <w:rPr>
          <w:noProof/>
        </w:rPr>
        <w:fldChar w:fldCharType="separate"/>
      </w:r>
      <w:r>
        <w:rPr>
          <w:noProof/>
        </w:rPr>
        <w:t>20</w:t>
      </w:r>
      <w:r>
        <w:rPr>
          <w:noProof/>
        </w:rPr>
        <w:fldChar w:fldCharType="end"/>
      </w:r>
    </w:p>
    <w:p w14:paraId="27A3DEB7" w14:textId="77777777" w:rsidR="00224656" w:rsidRDefault="00224656">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_Toc180420346 \h </w:instrText>
      </w:r>
      <w:r>
        <w:rPr>
          <w:noProof/>
        </w:rPr>
      </w:r>
      <w:r>
        <w:rPr>
          <w:noProof/>
        </w:rPr>
        <w:fldChar w:fldCharType="separate"/>
      </w:r>
      <w:r>
        <w:rPr>
          <w:noProof/>
        </w:rPr>
        <w:t>20</w:t>
      </w:r>
      <w:r>
        <w:rPr>
          <w:noProof/>
        </w:rPr>
        <w:fldChar w:fldCharType="end"/>
      </w:r>
    </w:p>
    <w:p w14:paraId="54A3CF52" w14:textId="77777777" w:rsidR="00224656" w:rsidRDefault="00224656">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_Toc180420347 \h </w:instrText>
      </w:r>
      <w:r>
        <w:rPr>
          <w:noProof/>
        </w:rPr>
      </w:r>
      <w:r>
        <w:rPr>
          <w:noProof/>
        </w:rPr>
        <w:fldChar w:fldCharType="separate"/>
      </w:r>
      <w:r>
        <w:rPr>
          <w:noProof/>
        </w:rPr>
        <w:t>20</w:t>
      </w:r>
      <w:r>
        <w:rPr>
          <w:noProof/>
        </w:rPr>
        <w:fldChar w:fldCharType="end"/>
      </w:r>
    </w:p>
    <w:p w14:paraId="2B55698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_Toc180420348 \h </w:instrText>
      </w:r>
      <w:r>
        <w:rPr>
          <w:noProof/>
        </w:rPr>
      </w:r>
      <w:r>
        <w:rPr>
          <w:noProof/>
        </w:rPr>
        <w:fldChar w:fldCharType="separate"/>
      </w:r>
      <w:r>
        <w:rPr>
          <w:noProof/>
        </w:rPr>
        <w:t>20</w:t>
      </w:r>
      <w:r>
        <w:rPr>
          <w:noProof/>
        </w:rPr>
        <w:fldChar w:fldCharType="end"/>
      </w:r>
    </w:p>
    <w:p w14:paraId="06BD8F93"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5.1.2.1.1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_Toc180420349 \h </w:instrText>
      </w:r>
      <w:r>
        <w:rPr>
          <w:noProof/>
        </w:rPr>
      </w:r>
      <w:r>
        <w:rPr>
          <w:noProof/>
        </w:rPr>
        <w:fldChar w:fldCharType="separate"/>
      </w:r>
      <w:r>
        <w:rPr>
          <w:noProof/>
        </w:rPr>
        <w:t>20</w:t>
      </w:r>
      <w:r>
        <w:rPr>
          <w:noProof/>
        </w:rPr>
        <w:fldChar w:fldCharType="end"/>
      </w:r>
    </w:p>
    <w:p w14:paraId="3139AABB"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5.1.2.1.2</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3CC (2CC intra-band in one band)</w:t>
      </w:r>
      <w:r>
        <w:rPr>
          <w:noProof/>
        </w:rPr>
        <w:tab/>
      </w:r>
      <w:r>
        <w:rPr>
          <w:noProof/>
        </w:rPr>
        <w:fldChar w:fldCharType="begin"/>
      </w:r>
      <w:r>
        <w:rPr>
          <w:noProof/>
        </w:rPr>
        <w:instrText xml:space="preserve"> PAGEREF _Toc180420350 \h </w:instrText>
      </w:r>
      <w:r>
        <w:rPr>
          <w:noProof/>
        </w:rPr>
      </w:r>
      <w:r>
        <w:rPr>
          <w:noProof/>
        </w:rPr>
        <w:fldChar w:fldCharType="separate"/>
      </w:r>
      <w:r>
        <w:rPr>
          <w:noProof/>
        </w:rPr>
        <w:t>20</w:t>
      </w:r>
      <w:r>
        <w:rPr>
          <w:noProof/>
        </w:rPr>
        <w:fldChar w:fldCharType="end"/>
      </w:r>
    </w:p>
    <w:p w14:paraId="0C57A7D8"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5.1.2.2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_Toc180420351 \h </w:instrText>
      </w:r>
      <w:r>
        <w:rPr>
          <w:noProof/>
        </w:rPr>
      </w:r>
      <w:r>
        <w:rPr>
          <w:noProof/>
        </w:rPr>
        <w:fldChar w:fldCharType="separate"/>
      </w:r>
      <w:r>
        <w:rPr>
          <w:noProof/>
        </w:rPr>
        <w:t>21</w:t>
      </w:r>
      <w:r>
        <w:rPr>
          <w:noProof/>
        </w:rPr>
        <w:fldChar w:fldCharType="end"/>
      </w:r>
    </w:p>
    <w:p w14:paraId="19CED021" w14:textId="77777777" w:rsidR="00224656" w:rsidRDefault="00224656">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_Toc180420352 \h </w:instrText>
      </w:r>
      <w:r>
        <w:rPr>
          <w:noProof/>
        </w:rPr>
      </w:r>
      <w:r>
        <w:rPr>
          <w:noProof/>
        </w:rPr>
        <w:fldChar w:fldCharType="separate"/>
      </w:r>
      <w:r>
        <w:rPr>
          <w:noProof/>
        </w:rPr>
        <w:t>21</w:t>
      </w:r>
      <w:r>
        <w:rPr>
          <w:noProof/>
        </w:rPr>
        <w:fldChar w:fldCharType="end"/>
      </w:r>
    </w:p>
    <w:p w14:paraId="2E13407B"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_Toc180420353 \h </w:instrText>
      </w:r>
      <w:r>
        <w:rPr>
          <w:noProof/>
        </w:rPr>
      </w:r>
      <w:r>
        <w:rPr>
          <w:noProof/>
        </w:rPr>
        <w:fldChar w:fldCharType="separate"/>
      </w:r>
      <w:r>
        <w:rPr>
          <w:noProof/>
        </w:rPr>
        <w:t>21</w:t>
      </w:r>
      <w:r>
        <w:rPr>
          <w:noProof/>
        </w:rPr>
        <w:fldChar w:fldCharType="end"/>
      </w:r>
    </w:p>
    <w:p w14:paraId="339D74E4"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_Toc180420354 \h </w:instrText>
      </w:r>
      <w:r>
        <w:rPr>
          <w:noProof/>
        </w:rPr>
      </w:r>
      <w:r>
        <w:rPr>
          <w:noProof/>
        </w:rPr>
        <w:fldChar w:fldCharType="separate"/>
      </w:r>
      <w:r>
        <w:rPr>
          <w:noProof/>
        </w:rPr>
        <w:t>21</w:t>
      </w:r>
      <w:r>
        <w:rPr>
          <w:noProof/>
        </w:rPr>
        <w:fldChar w:fldCharType="end"/>
      </w:r>
    </w:p>
    <w:p w14:paraId="3A9A303C"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_Toc180420355 \h </w:instrText>
      </w:r>
      <w:r>
        <w:rPr>
          <w:noProof/>
        </w:rPr>
      </w:r>
      <w:r>
        <w:rPr>
          <w:noProof/>
        </w:rPr>
        <w:fldChar w:fldCharType="separate"/>
      </w:r>
      <w:r>
        <w:rPr>
          <w:noProof/>
        </w:rPr>
        <w:t>22</w:t>
      </w:r>
      <w:r>
        <w:rPr>
          <w:noProof/>
        </w:rPr>
        <w:fldChar w:fldCharType="end"/>
      </w:r>
    </w:p>
    <w:p w14:paraId="48394CBB"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5.2.1.3</w:t>
      </w:r>
      <w:r>
        <w:rPr>
          <w:rFonts w:asciiTheme="minorHAnsi" w:hAnsiTheme="minorHAnsi" w:cstheme="minorBidi"/>
          <w:noProof/>
          <w:kern w:val="2"/>
          <w:sz w:val="21"/>
          <w:szCs w:val="22"/>
          <w:lang w:val="en-US" w:eastAsia="zh-CN"/>
        </w:rPr>
        <w:tab/>
      </w:r>
      <w:r w:rsidRPr="00E75F1F">
        <w:rPr>
          <w:rFonts w:cs="Arial"/>
          <w:noProof/>
          <w:lang w:eastAsia="zh-CN"/>
        </w:rPr>
        <w:t>∆T</w:t>
      </w:r>
      <w:r w:rsidRPr="00E75F1F">
        <w:rPr>
          <w:rFonts w:cs="Arial"/>
          <w:noProof/>
          <w:vertAlign w:val="subscript"/>
          <w:lang w:eastAsia="zh-CN"/>
        </w:rPr>
        <w:t>IB,c</w:t>
      </w:r>
      <w:r w:rsidRPr="00E75F1F">
        <w:rPr>
          <w:rFonts w:cs="Arial"/>
          <w:noProof/>
          <w:lang w:eastAsia="zh-CN"/>
        </w:rPr>
        <w:t xml:space="preserve"> and ∆R</w:t>
      </w:r>
      <w:r w:rsidRPr="00E75F1F">
        <w:rPr>
          <w:rFonts w:cs="Arial"/>
          <w:noProof/>
          <w:vertAlign w:val="subscript"/>
          <w:lang w:eastAsia="zh-CN"/>
        </w:rPr>
        <w:t>IB,c</w:t>
      </w:r>
      <w:r w:rsidRPr="00E75F1F">
        <w:rPr>
          <w:rFonts w:cs="Arial"/>
          <w:noProof/>
          <w:lang w:eastAsia="zh-CN"/>
        </w:rPr>
        <w:t xml:space="preserve"> values</w:t>
      </w:r>
      <w:r>
        <w:rPr>
          <w:noProof/>
        </w:rPr>
        <w:tab/>
      </w:r>
      <w:r>
        <w:rPr>
          <w:noProof/>
        </w:rPr>
        <w:fldChar w:fldCharType="begin"/>
      </w:r>
      <w:r>
        <w:rPr>
          <w:noProof/>
        </w:rPr>
        <w:instrText xml:space="preserve"> PAGEREF _Toc180420356 \h </w:instrText>
      </w:r>
      <w:r>
        <w:rPr>
          <w:noProof/>
        </w:rPr>
      </w:r>
      <w:r>
        <w:rPr>
          <w:noProof/>
        </w:rPr>
        <w:fldChar w:fldCharType="separate"/>
      </w:r>
      <w:r>
        <w:rPr>
          <w:noProof/>
        </w:rPr>
        <w:t>22</w:t>
      </w:r>
      <w:r>
        <w:rPr>
          <w:noProof/>
        </w:rPr>
        <w:fldChar w:fldCharType="end"/>
      </w:r>
    </w:p>
    <w:p w14:paraId="59418117"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_Toc180420357 \h </w:instrText>
      </w:r>
      <w:r>
        <w:rPr>
          <w:noProof/>
        </w:rPr>
      </w:r>
      <w:r>
        <w:rPr>
          <w:noProof/>
        </w:rPr>
        <w:fldChar w:fldCharType="separate"/>
      </w:r>
      <w:r>
        <w:rPr>
          <w:noProof/>
        </w:rPr>
        <w:t>22</w:t>
      </w:r>
      <w:r>
        <w:rPr>
          <w:noProof/>
        </w:rPr>
        <w:fldChar w:fldCharType="end"/>
      </w:r>
    </w:p>
    <w:p w14:paraId="4102436B"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_Toc180420358 \h </w:instrText>
      </w:r>
      <w:r>
        <w:rPr>
          <w:noProof/>
        </w:rPr>
      </w:r>
      <w:r>
        <w:rPr>
          <w:noProof/>
        </w:rPr>
        <w:fldChar w:fldCharType="separate"/>
      </w:r>
      <w:r>
        <w:rPr>
          <w:noProof/>
        </w:rPr>
        <w:t>22</w:t>
      </w:r>
      <w:r>
        <w:rPr>
          <w:noProof/>
        </w:rPr>
        <w:fldChar w:fldCharType="end"/>
      </w:r>
    </w:p>
    <w:p w14:paraId="0EE14793"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5.2.2.1.1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_Toc180420359 \h </w:instrText>
      </w:r>
      <w:r>
        <w:rPr>
          <w:noProof/>
        </w:rPr>
      </w:r>
      <w:r>
        <w:rPr>
          <w:noProof/>
        </w:rPr>
        <w:fldChar w:fldCharType="separate"/>
      </w:r>
      <w:r>
        <w:rPr>
          <w:noProof/>
        </w:rPr>
        <w:t>22</w:t>
      </w:r>
      <w:r>
        <w:rPr>
          <w:noProof/>
        </w:rPr>
        <w:fldChar w:fldCharType="end"/>
      </w:r>
    </w:p>
    <w:p w14:paraId="738394DC"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5.2.2.2</w:t>
      </w:r>
      <w:r>
        <w:rPr>
          <w:rFonts w:asciiTheme="minorHAnsi" w:hAnsiTheme="minorHAnsi" w:cstheme="minorBidi"/>
          <w:noProof/>
          <w:kern w:val="2"/>
          <w:sz w:val="21"/>
          <w:szCs w:val="22"/>
          <w:lang w:val="en-US" w:eastAsia="zh-CN"/>
        </w:rPr>
        <w:tab/>
      </w:r>
      <w:r w:rsidRPr="00E75F1F">
        <w:rPr>
          <w:rFonts w:cs="Arial"/>
          <w:noProof/>
          <w:lang w:eastAsia="zh-CN"/>
        </w:rPr>
        <w:t>REFSENS requirements</w:t>
      </w:r>
      <w:r>
        <w:rPr>
          <w:noProof/>
        </w:rPr>
        <w:tab/>
      </w:r>
      <w:r>
        <w:rPr>
          <w:noProof/>
        </w:rPr>
        <w:fldChar w:fldCharType="begin"/>
      </w:r>
      <w:r>
        <w:rPr>
          <w:noProof/>
        </w:rPr>
        <w:instrText xml:space="preserve"> PAGEREF _Toc180420360 \h </w:instrText>
      </w:r>
      <w:r>
        <w:rPr>
          <w:noProof/>
        </w:rPr>
      </w:r>
      <w:r>
        <w:rPr>
          <w:noProof/>
        </w:rPr>
        <w:fldChar w:fldCharType="separate"/>
      </w:r>
      <w:r>
        <w:rPr>
          <w:noProof/>
        </w:rPr>
        <w:t>23</w:t>
      </w:r>
      <w:r>
        <w:rPr>
          <w:noProof/>
        </w:rPr>
        <w:fldChar w:fldCharType="end"/>
      </w:r>
    </w:p>
    <w:p w14:paraId="19F2C08C" w14:textId="77777777" w:rsidR="00224656" w:rsidRDefault="00224656">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_Toc180420361 \h </w:instrText>
      </w:r>
      <w:r>
        <w:rPr>
          <w:noProof/>
        </w:rPr>
      </w:r>
      <w:r>
        <w:rPr>
          <w:noProof/>
        </w:rPr>
        <w:fldChar w:fldCharType="separate"/>
      </w:r>
      <w:r>
        <w:rPr>
          <w:noProof/>
        </w:rPr>
        <w:t>23</w:t>
      </w:r>
      <w:r>
        <w:rPr>
          <w:noProof/>
        </w:rPr>
        <w:fldChar w:fldCharType="end"/>
      </w:r>
    </w:p>
    <w:p w14:paraId="10D181D2"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5.3.1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_Toc180420362 \h </w:instrText>
      </w:r>
      <w:r>
        <w:rPr>
          <w:noProof/>
        </w:rPr>
      </w:r>
      <w:r>
        <w:rPr>
          <w:noProof/>
        </w:rPr>
        <w:fldChar w:fldCharType="separate"/>
      </w:r>
      <w:r>
        <w:rPr>
          <w:noProof/>
        </w:rPr>
        <w:t>23</w:t>
      </w:r>
      <w:r>
        <w:rPr>
          <w:noProof/>
        </w:rPr>
        <w:fldChar w:fldCharType="end"/>
      </w:r>
    </w:p>
    <w:p w14:paraId="506E094A"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_Toc180420363 \h </w:instrText>
      </w:r>
      <w:r>
        <w:rPr>
          <w:noProof/>
        </w:rPr>
      </w:r>
      <w:r>
        <w:rPr>
          <w:noProof/>
        </w:rPr>
        <w:fldChar w:fldCharType="separate"/>
      </w:r>
      <w:r>
        <w:rPr>
          <w:noProof/>
        </w:rPr>
        <w:t>23</w:t>
      </w:r>
      <w:r>
        <w:rPr>
          <w:noProof/>
        </w:rPr>
        <w:fldChar w:fldCharType="end"/>
      </w:r>
    </w:p>
    <w:p w14:paraId="286737F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_Toc180420364 \h </w:instrText>
      </w:r>
      <w:r>
        <w:rPr>
          <w:noProof/>
        </w:rPr>
      </w:r>
      <w:r>
        <w:rPr>
          <w:noProof/>
        </w:rPr>
        <w:fldChar w:fldCharType="separate"/>
      </w:r>
      <w:r>
        <w:rPr>
          <w:noProof/>
        </w:rPr>
        <w:t>24</w:t>
      </w:r>
      <w:r>
        <w:rPr>
          <w:noProof/>
        </w:rPr>
        <w:fldChar w:fldCharType="end"/>
      </w:r>
    </w:p>
    <w:p w14:paraId="1ADB0800"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5.3.1.3</w:t>
      </w:r>
      <w:r>
        <w:rPr>
          <w:rFonts w:asciiTheme="minorHAnsi" w:hAnsiTheme="minorHAnsi" w:cstheme="minorBidi"/>
          <w:noProof/>
          <w:kern w:val="2"/>
          <w:sz w:val="21"/>
          <w:szCs w:val="22"/>
          <w:lang w:val="en-US" w:eastAsia="zh-CN"/>
        </w:rPr>
        <w:tab/>
      </w:r>
      <w:r w:rsidRPr="00E75F1F">
        <w:rPr>
          <w:rFonts w:cs="Arial"/>
          <w:noProof/>
          <w:lang w:eastAsia="zh-CN"/>
        </w:rPr>
        <w:t>∆T</w:t>
      </w:r>
      <w:r w:rsidRPr="00E75F1F">
        <w:rPr>
          <w:rFonts w:cs="Arial"/>
          <w:noProof/>
          <w:vertAlign w:val="subscript"/>
          <w:lang w:eastAsia="zh-CN"/>
        </w:rPr>
        <w:t>IB,c</w:t>
      </w:r>
      <w:r w:rsidRPr="00E75F1F">
        <w:rPr>
          <w:rFonts w:cs="Arial"/>
          <w:noProof/>
          <w:lang w:eastAsia="zh-CN"/>
        </w:rPr>
        <w:t xml:space="preserve"> and ∆R</w:t>
      </w:r>
      <w:r w:rsidRPr="00E75F1F">
        <w:rPr>
          <w:rFonts w:cs="Arial"/>
          <w:noProof/>
          <w:vertAlign w:val="subscript"/>
          <w:lang w:eastAsia="zh-CN"/>
        </w:rPr>
        <w:t>IB,c</w:t>
      </w:r>
      <w:r w:rsidRPr="00E75F1F">
        <w:rPr>
          <w:rFonts w:cs="Arial"/>
          <w:noProof/>
          <w:lang w:eastAsia="zh-CN"/>
        </w:rPr>
        <w:t xml:space="preserve"> values</w:t>
      </w:r>
      <w:r>
        <w:rPr>
          <w:noProof/>
        </w:rPr>
        <w:tab/>
      </w:r>
      <w:r>
        <w:rPr>
          <w:noProof/>
        </w:rPr>
        <w:fldChar w:fldCharType="begin"/>
      </w:r>
      <w:r>
        <w:rPr>
          <w:noProof/>
        </w:rPr>
        <w:instrText xml:space="preserve"> PAGEREF _Toc180420365 \h </w:instrText>
      </w:r>
      <w:r>
        <w:rPr>
          <w:noProof/>
        </w:rPr>
      </w:r>
      <w:r>
        <w:rPr>
          <w:noProof/>
        </w:rPr>
        <w:fldChar w:fldCharType="separate"/>
      </w:r>
      <w:r>
        <w:rPr>
          <w:noProof/>
        </w:rPr>
        <w:t>24</w:t>
      </w:r>
      <w:r>
        <w:rPr>
          <w:noProof/>
        </w:rPr>
        <w:fldChar w:fldCharType="end"/>
      </w:r>
    </w:p>
    <w:p w14:paraId="5FCEB8D9"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5.3.2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_Toc180420366 \h </w:instrText>
      </w:r>
      <w:r>
        <w:rPr>
          <w:noProof/>
        </w:rPr>
      </w:r>
      <w:r>
        <w:rPr>
          <w:noProof/>
        </w:rPr>
        <w:fldChar w:fldCharType="separate"/>
      </w:r>
      <w:r>
        <w:rPr>
          <w:noProof/>
        </w:rPr>
        <w:t>24</w:t>
      </w:r>
      <w:r>
        <w:rPr>
          <w:noProof/>
        </w:rPr>
        <w:fldChar w:fldCharType="end"/>
      </w:r>
    </w:p>
    <w:p w14:paraId="1896364D"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_Toc180420367 \h </w:instrText>
      </w:r>
      <w:r>
        <w:rPr>
          <w:noProof/>
        </w:rPr>
      </w:r>
      <w:r>
        <w:rPr>
          <w:noProof/>
        </w:rPr>
        <w:fldChar w:fldCharType="separate"/>
      </w:r>
      <w:r>
        <w:rPr>
          <w:noProof/>
        </w:rPr>
        <w:t>24</w:t>
      </w:r>
      <w:r>
        <w:rPr>
          <w:noProof/>
        </w:rPr>
        <w:fldChar w:fldCharType="end"/>
      </w:r>
    </w:p>
    <w:p w14:paraId="55ADD6CD"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5.3.2.1.1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_Toc180420368 \h </w:instrText>
      </w:r>
      <w:r>
        <w:rPr>
          <w:noProof/>
        </w:rPr>
      </w:r>
      <w:r>
        <w:rPr>
          <w:noProof/>
        </w:rPr>
        <w:fldChar w:fldCharType="separate"/>
      </w:r>
      <w:r>
        <w:rPr>
          <w:noProof/>
        </w:rPr>
        <w:t>24</w:t>
      </w:r>
      <w:r>
        <w:rPr>
          <w:noProof/>
        </w:rPr>
        <w:fldChar w:fldCharType="end"/>
      </w:r>
    </w:p>
    <w:p w14:paraId="0916647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5.3.2.2</w:t>
      </w:r>
      <w:r>
        <w:rPr>
          <w:rFonts w:asciiTheme="minorHAnsi" w:hAnsiTheme="minorHAnsi" w:cstheme="minorBidi"/>
          <w:noProof/>
          <w:kern w:val="2"/>
          <w:sz w:val="21"/>
          <w:szCs w:val="22"/>
          <w:lang w:val="en-US" w:eastAsia="zh-CN"/>
        </w:rPr>
        <w:tab/>
      </w:r>
      <w:r w:rsidRPr="00E75F1F">
        <w:rPr>
          <w:rFonts w:cs="Arial"/>
          <w:noProof/>
          <w:lang w:eastAsia="zh-CN"/>
        </w:rPr>
        <w:t>REFSENS requirements</w:t>
      </w:r>
      <w:r>
        <w:rPr>
          <w:noProof/>
        </w:rPr>
        <w:tab/>
      </w:r>
      <w:r>
        <w:rPr>
          <w:noProof/>
        </w:rPr>
        <w:fldChar w:fldCharType="begin"/>
      </w:r>
      <w:r>
        <w:rPr>
          <w:noProof/>
        </w:rPr>
        <w:instrText xml:space="preserve"> PAGEREF _Toc180420369 \h </w:instrText>
      </w:r>
      <w:r>
        <w:rPr>
          <w:noProof/>
        </w:rPr>
      </w:r>
      <w:r>
        <w:rPr>
          <w:noProof/>
        </w:rPr>
        <w:fldChar w:fldCharType="separate"/>
      </w:r>
      <w:r>
        <w:rPr>
          <w:noProof/>
        </w:rPr>
        <w:t>25</w:t>
      </w:r>
      <w:r>
        <w:rPr>
          <w:noProof/>
        </w:rPr>
        <w:fldChar w:fldCharType="end"/>
      </w:r>
    </w:p>
    <w:p w14:paraId="3B191BF2" w14:textId="77777777" w:rsidR="00224656" w:rsidRDefault="00224656">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_Toc180420370 \h </w:instrText>
      </w:r>
      <w:r>
        <w:rPr>
          <w:noProof/>
        </w:rPr>
      </w:r>
      <w:r>
        <w:rPr>
          <w:noProof/>
        </w:rPr>
        <w:fldChar w:fldCharType="separate"/>
      </w:r>
      <w:r>
        <w:rPr>
          <w:noProof/>
        </w:rPr>
        <w:t>25</w:t>
      </w:r>
      <w:r>
        <w:rPr>
          <w:noProof/>
        </w:rPr>
        <w:fldChar w:fldCharType="end"/>
      </w:r>
    </w:p>
    <w:p w14:paraId="4D51F046"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_Toc180420371 \h </w:instrText>
      </w:r>
      <w:r>
        <w:rPr>
          <w:noProof/>
        </w:rPr>
      </w:r>
      <w:r>
        <w:rPr>
          <w:noProof/>
        </w:rPr>
        <w:fldChar w:fldCharType="separate"/>
      </w:r>
      <w:r>
        <w:rPr>
          <w:noProof/>
        </w:rPr>
        <w:t>25</w:t>
      </w:r>
      <w:r>
        <w:rPr>
          <w:noProof/>
        </w:rPr>
        <w:fldChar w:fldCharType="end"/>
      </w:r>
    </w:p>
    <w:p w14:paraId="5B7B93B5" w14:textId="77777777" w:rsidR="00224656" w:rsidRDefault="00224656">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_Toc180420372 \h </w:instrText>
      </w:r>
      <w:r>
        <w:rPr>
          <w:noProof/>
        </w:rPr>
      </w:r>
      <w:r>
        <w:rPr>
          <w:noProof/>
        </w:rPr>
        <w:fldChar w:fldCharType="separate"/>
      </w:r>
      <w:r>
        <w:rPr>
          <w:noProof/>
        </w:rPr>
        <w:t>25</w:t>
      </w:r>
      <w:r>
        <w:rPr>
          <w:noProof/>
        </w:rPr>
        <w:fldChar w:fldCharType="end"/>
      </w:r>
    </w:p>
    <w:p w14:paraId="2EDE5E46" w14:textId="77777777" w:rsidR="00224656" w:rsidRDefault="00224656">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_Toc180420373 \h </w:instrText>
      </w:r>
      <w:r>
        <w:rPr>
          <w:noProof/>
        </w:rPr>
      </w:r>
      <w:r>
        <w:rPr>
          <w:noProof/>
        </w:rPr>
        <w:fldChar w:fldCharType="separate"/>
      </w:r>
      <w:r>
        <w:rPr>
          <w:noProof/>
        </w:rPr>
        <w:t>26</w:t>
      </w:r>
      <w:r>
        <w:rPr>
          <w:noProof/>
        </w:rPr>
        <w:fldChar w:fldCharType="end"/>
      </w:r>
    </w:p>
    <w:p w14:paraId="23D35CE7" w14:textId="77777777" w:rsidR="00224656" w:rsidRDefault="00224656">
      <w:pPr>
        <w:pStyle w:val="42"/>
        <w:rPr>
          <w:rFonts w:asciiTheme="minorHAnsi" w:hAnsiTheme="minorHAnsi" w:cstheme="minorBidi"/>
          <w:noProof/>
          <w:kern w:val="2"/>
          <w:sz w:val="21"/>
          <w:szCs w:val="22"/>
          <w:lang w:val="en-US" w:eastAsia="zh-CN"/>
        </w:rPr>
      </w:pPr>
      <w:r>
        <w:rPr>
          <w:noProof/>
        </w:rPr>
        <w:lastRenderedPageBreak/>
        <w:t>5.4.1.3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_Toc180420374 \h </w:instrText>
      </w:r>
      <w:r>
        <w:rPr>
          <w:noProof/>
        </w:rPr>
      </w:r>
      <w:r>
        <w:rPr>
          <w:noProof/>
        </w:rPr>
        <w:fldChar w:fldCharType="separate"/>
      </w:r>
      <w:r>
        <w:rPr>
          <w:noProof/>
        </w:rPr>
        <w:t>26</w:t>
      </w:r>
      <w:r>
        <w:rPr>
          <w:noProof/>
        </w:rPr>
        <w:fldChar w:fldCharType="end"/>
      </w:r>
    </w:p>
    <w:p w14:paraId="7E9FC99B"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_Toc180420375 \h </w:instrText>
      </w:r>
      <w:r>
        <w:rPr>
          <w:noProof/>
        </w:rPr>
      </w:r>
      <w:r>
        <w:rPr>
          <w:noProof/>
        </w:rPr>
        <w:fldChar w:fldCharType="separate"/>
      </w:r>
      <w:r>
        <w:rPr>
          <w:noProof/>
        </w:rPr>
        <w:t>26</w:t>
      </w:r>
      <w:r>
        <w:rPr>
          <w:noProof/>
        </w:rPr>
        <w:fldChar w:fldCharType="end"/>
      </w:r>
    </w:p>
    <w:p w14:paraId="53062848" w14:textId="77777777" w:rsidR="00224656" w:rsidRDefault="00224656">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_Toc180420376 \h </w:instrText>
      </w:r>
      <w:r>
        <w:rPr>
          <w:noProof/>
        </w:rPr>
      </w:r>
      <w:r>
        <w:rPr>
          <w:noProof/>
        </w:rPr>
        <w:fldChar w:fldCharType="separate"/>
      </w:r>
      <w:r>
        <w:rPr>
          <w:noProof/>
        </w:rPr>
        <w:t>26</w:t>
      </w:r>
      <w:r>
        <w:rPr>
          <w:noProof/>
        </w:rPr>
        <w:fldChar w:fldCharType="end"/>
      </w:r>
    </w:p>
    <w:p w14:paraId="2E443E6E"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5.4.2.1.1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_Toc180420377 \h </w:instrText>
      </w:r>
      <w:r>
        <w:rPr>
          <w:noProof/>
        </w:rPr>
      </w:r>
      <w:r>
        <w:rPr>
          <w:noProof/>
        </w:rPr>
        <w:fldChar w:fldCharType="separate"/>
      </w:r>
      <w:r>
        <w:rPr>
          <w:noProof/>
        </w:rPr>
        <w:t>26</w:t>
      </w:r>
      <w:r>
        <w:rPr>
          <w:noProof/>
        </w:rPr>
        <w:fldChar w:fldCharType="end"/>
      </w:r>
    </w:p>
    <w:p w14:paraId="0B1BC77F" w14:textId="77777777" w:rsidR="00224656" w:rsidRDefault="00224656">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_Toc180420378 \h </w:instrText>
      </w:r>
      <w:r>
        <w:rPr>
          <w:noProof/>
        </w:rPr>
      </w:r>
      <w:r>
        <w:rPr>
          <w:noProof/>
        </w:rPr>
        <w:fldChar w:fldCharType="separate"/>
      </w:r>
      <w:r>
        <w:rPr>
          <w:noProof/>
        </w:rPr>
        <w:t>27</w:t>
      </w:r>
      <w:r>
        <w:rPr>
          <w:noProof/>
        </w:rPr>
        <w:fldChar w:fldCharType="end"/>
      </w:r>
    </w:p>
    <w:p w14:paraId="43C11C31" w14:textId="77777777" w:rsidR="00224656" w:rsidRDefault="00224656">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_Toc180420379 \h </w:instrText>
      </w:r>
      <w:r>
        <w:rPr>
          <w:noProof/>
        </w:rPr>
      </w:r>
      <w:r>
        <w:rPr>
          <w:noProof/>
        </w:rPr>
        <w:fldChar w:fldCharType="separate"/>
      </w:r>
      <w:r>
        <w:rPr>
          <w:noProof/>
        </w:rPr>
        <w:t>27</w:t>
      </w:r>
      <w:r>
        <w:rPr>
          <w:noProof/>
        </w:rPr>
        <w:fldChar w:fldCharType="end"/>
      </w:r>
    </w:p>
    <w:p w14:paraId="62636176"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5.5.1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_Toc180420380 \h </w:instrText>
      </w:r>
      <w:r>
        <w:rPr>
          <w:noProof/>
        </w:rPr>
      </w:r>
      <w:r>
        <w:rPr>
          <w:noProof/>
        </w:rPr>
        <w:fldChar w:fldCharType="separate"/>
      </w:r>
      <w:r>
        <w:rPr>
          <w:noProof/>
        </w:rPr>
        <w:t>27</w:t>
      </w:r>
      <w:r>
        <w:rPr>
          <w:noProof/>
        </w:rPr>
        <w:fldChar w:fldCharType="end"/>
      </w:r>
    </w:p>
    <w:p w14:paraId="199EC7A8" w14:textId="77777777" w:rsidR="00224656" w:rsidRDefault="00224656">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_Toc180420381 \h </w:instrText>
      </w:r>
      <w:r>
        <w:rPr>
          <w:noProof/>
        </w:rPr>
      </w:r>
      <w:r>
        <w:rPr>
          <w:noProof/>
        </w:rPr>
        <w:fldChar w:fldCharType="separate"/>
      </w:r>
      <w:r>
        <w:rPr>
          <w:noProof/>
        </w:rPr>
        <w:t>27</w:t>
      </w:r>
      <w:r>
        <w:rPr>
          <w:noProof/>
        </w:rPr>
        <w:fldChar w:fldCharType="end"/>
      </w:r>
    </w:p>
    <w:p w14:paraId="7B5E3F0F" w14:textId="77777777" w:rsidR="00224656" w:rsidRDefault="00224656">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_Toc180420382 \h </w:instrText>
      </w:r>
      <w:r>
        <w:rPr>
          <w:noProof/>
        </w:rPr>
      </w:r>
      <w:r>
        <w:rPr>
          <w:noProof/>
        </w:rPr>
        <w:fldChar w:fldCharType="separate"/>
      </w:r>
      <w:r>
        <w:rPr>
          <w:noProof/>
        </w:rPr>
        <w:t>28</w:t>
      </w:r>
      <w:r>
        <w:rPr>
          <w:noProof/>
        </w:rPr>
        <w:fldChar w:fldCharType="end"/>
      </w:r>
    </w:p>
    <w:p w14:paraId="69A62A24"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rPr>
        <w:t>5.5.1.3</w:t>
      </w:r>
      <w:r>
        <w:rPr>
          <w:rFonts w:asciiTheme="minorHAnsi" w:hAnsiTheme="minorHAnsi" w:cstheme="minorBidi"/>
          <w:noProof/>
          <w:kern w:val="2"/>
          <w:sz w:val="21"/>
          <w:szCs w:val="22"/>
          <w:lang w:val="en-US" w:eastAsia="zh-CN"/>
        </w:rPr>
        <w:tab/>
      </w:r>
      <w:r w:rsidRPr="00E75F1F">
        <w:rPr>
          <w:rFonts w:cs="Arial"/>
          <w:noProof/>
        </w:rPr>
        <w:t>∆T</w:t>
      </w:r>
      <w:r w:rsidRPr="00E75F1F">
        <w:rPr>
          <w:rFonts w:cs="Arial"/>
          <w:noProof/>
          <w:vertAlign w:val="subscript"/>
        </w:rPr>
        <w:t>IB,c</w:t>
      </w:r>
      <w:r w:rsidRPr="00E75F1F">
        <w:rPr>
          <w:rFonts w:cs="Arial"/>
          <w:noProof/>
        </w:rPr>
        <w:t xml:space="preserve"> and ∆R</w:t>
      </w:r>
      <w:r w:rsidRPr="00E75F1F">
        <w:rPr>
          <w:rFonts w:cs="Arial"/>
          <w:noProof/>
          <w:vertAlign w:val="subscript"/>
        </w:rPr>
        <w:t>IB,c</w:t>
      </w:r>
      <w:r w:rsidRPr="00E75F1F">
        <w:rPr>
          <w:rFonts w:cs="Arial"/>
          <w:noProof/>
        </w:rPr>
        <w:t xml:space="preserve"> values</w:t>
      </w:r>
      <w:r>
        <w:rPr>
          <w:noProof/>
        </w:rPr>
        <w:tab/>
      </w:r>
      <w:r>
        <w:rPr>
          <w:noProof/>
        </w:rPr>
        <w:fldChar w:fldCharType="begin"/>
      </w:r>
      <w:r>
        <w:rPr>
          <w:noProof/>
        </w:rPr>
        <w:instrText xml:space="preserve"> PAGEREF _Toc180420383 \h </w:instrText>
      </w:r>
      <w:r>
        <w:rPr>
          <w:noProof/>
        </w:rPr>
      </w:r>
      <w:r>
        <w:rPr>
          <w:noProof/>
        </w:rPr>
        <w:fldChar w:fldCharType="separate"/>
      </w:r>
      <w:r>
        <w:rPr>
          <w:noProof/>
        </w:rPr>
        <w:t>28</w:t>
      </w:r>
      <w:r>
        <w:rPr>
          <w:noProof/>
        </w:rPr>
        <w:fldChar w:fldCharType="end"/>
      </w:r>
    </w:p>
    <w:p w14:paraId="26ABA57C"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5.5.2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_Toc180420384 \h </w:instrText>
      </w:r>
      <w:r>
        <w:rPr>
          <w:noProof/>
        </w:rPr>
      </w:r>
      <w:r>
        <w:rPr>
          <w:noProof/>
        </w:rPr>
        <w:fldChar w:fldCharType="separate"/>
      </w:r>
      <w:r>
        <w:rPr>
          <w:noProof/>
        </w:rPr>
        <w:t>28</w:t>
      </w:r>
      <w:r>
        <w:rPr>
          <w:noProof/>
        </w:rPr>
        <w:fldChar w:fldCharType="end"/>
      </w:r>
    </w:p>
    <w:p w14:paraId="21F849EF" w14:textId="77777777" w:rsidR="00224656" w:rsidRDefault="00224656">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_Toc180420385 \h </w:instrText>
      </w:r>
      <w:r>
        <w:rPr>
          <w:noProof/>
        </w:rPr>
      </w:r>
      <w:r>
        <w:rPr>
          <w:noProof/>
        </w:rPr>
        <w:fldChar w:fldCharType="separate"/>
      </w:r>
      <w:r>
        <w:rPr>
          <w:noProof/>
        </w:rPr>
        <w:t>28</w:t>
      </w:r>
      <w:r>
        <w:rPr>
          <w:noProof/>
        </w:rPr>
        <w:fldChar w:fldCharType="end"/>
      </w:r>
    </w:p>
    <w:p w14:paraId="4D391F07"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5.5.2.1.1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_Toc180420386 \h </w:instrText>
      </w:r>
      <w:r>
        <w:rPr>
          <w:noProof/>
        </w:rPr>
      </w:r>
      <w:r>
        <w:rPr>
          <w:noProof/>
        </w:rPr>
        <w:fldChar w:fldCharType="separate"/>
      </w:r>
      <w:r>
        <w:rPr>
          <w:noProof/>
        </w:rPr>
        <w:t>28</w:t>
      </w:r>
      <w:r>
        <w:rPr>
          <w:noProof/>
        </w:rPr>
        <w:fldChar w:fldCharType="end"/>
      </w:r>
    </w:p>
    <w:p w14:paraId="23683B24" w14:textId="77777777" w:rsidR="00224656" w:rsidRDefault="00224656">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_Toc180420387 \h </w:instrText>
      </w:r>
      <w:r>
        <w:rPr>
          <w:noProof/>
        </w:rPr>
      </w:r>
      <w:r>
        <w:rPr>
          <w:noProof/>
        </w:rPr>
        <w:fldChar w:fldCharType="separate"/>
      </w:r>
      <w:r>
        <w:rPr>
          <w:noProof/>
        </w:rPr>
        <w:t>29</w:t>
      </w:r>
      <w:r>
        <w:rPr>
          <w:noProof/>
        </w:rPr>
        <w:fldChar w:fldCharType="end"/>
      </w:r>
    </w:p>
    <w:p w14:paraId="70B1A79F" w14:textId="77777777" w:rsidR="00224656" w:rsidRDefault="00224656">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_Toc180420388 \h </w:instrText>
      </w:r>
      <w:r>
        <w:rPr>
          <w:noProof/>
        </w:rPr>
      </w:r>
      <w:r>
        <w:rPr>
          <w:noProof/>
        </w:rPr>
        <w:fldChar w:fldCharType="separate"/>
      </w:r>
      <w:r>
        <w:rPr>
          <w:noProof/>
        </w:rPr>
        <w:t>30</w:t>
      </w:r>
      <w:r>
        <w:rPr>
          <w:noProof/>
        </w:rPr>
        <w:fldChar w:fldCharType="end"/>
      </w:r>
    </w:p>
    <w:p w14:paraId="6A786CE7"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5.6.1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_Toc180420389 \h </w:instrText>
      </w:r>
      <w:r>
        <w:rPr>
          <w:noProof/>
        </w:rPr>
      </w:r>
      <w:r>
        <w:rPr>
          <w:noProof/>
        </w:rPr>
        <w:fldChar w:fldCharType="separate"/>
      </w:r>
      <w:r>
        <w:rPr>
          <w:noProof/>
        </w:rPr>
        <w:t>30</w:t>
      </w:r>
      <w:r>
        <w:rPr>
          <w:noProof/>
        </w:rPr>
        <w:fldChar w:fldCharType="end"/>
      </w:r>
    </w:p>
    <w:p w14:paraId="28F6DAB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5.6.1.1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_Toc180420390 \h </w:instrText>
      </w:r>
      <w:r>
        <w:rPr>
          <w:noProof/>
        </w:rPr>
      </w:r>
      <w:r>
        <w:rPr>
          <w:noProof/>
        </w:rPr>
        <w:fldChar w:fldCharType="separate"/>
      </w:r>
      <w:r>
        <w:rPr>
          <w:noProof/>
        </w:rPr>
        <w:t>30</w:t>
      </w:r>
      <w:r>
        <w:rPr>
          <w:noProof/>
        </w:rPr>
        <w:fldChar w:fldCharType="end"/>
      </w:r>
    </w:p>
    <w:p w14:paraId="2131A7E7"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5.6.1.2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_Toc180420391 \h </w:instrText>
      </w:r>
      <w:r>
        <w:rPr>
          <w:noProof/>
        </w:rPr>
      </w:r>
      <w:r>
        <w:rPr>
          <w:noProof/>
        </w:rPr>
        <w:fldChar w:fldCharType="separate"/>
      </w:r>
      <w:r>
        <w:rPr>
          <w:noProof/>
        </w:rPr>
        <w:t>30</w:t>
      </w:r>
      <w:r>
        <w:rPr>
          <w:noProof/>
        </w:rPr>
        <w:fldChar w:fldCharType="end"/>
      </w:r>
    </w:p>
    <w:p w14:paraId="09030158"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5.6.1.3</w:t>
      </w:r>
      <w:r>
        <w:rPr>
          <w:rFonts w:asciiTheme="minorHAnsi" w:hAnsiTheme="minorHAnsi" w:cstheme="minorBidi"/>
          <w:noProof/>
          <w:kern w:val="2"/>
          <w:sz w:val="21"/>
          <w:szCs w:val="22"/>
          <w:lang w:val="en-US" w:eastAsia="zh-CN"/>
        </w:rPr>
        <w:tab/>
      </w:r>
      <w:r w:rsidRPr="00E75F1F">
        <w:rPr>
          <w:rFonts w:cs="Arial"/>
          <w:noProof/>
          <w:lang w:eastAsia="zh-CN"/>
        </w:rPr>
        <w:t>∆T</w:t>
      </w:r>
      <w:r w:rsidRPr="00E75F1F">
        <w:rPr>
          <w:rFonts w:cs="Arial"/>
          <w:noProof/>
          <w:vertAlign w:val="subscript"/>
          <w:lang w:eastAsia="zh-CN"/>
        </w:rPr>
        <w:t>IB,c</w:t>
      </w:r>
      <w:r w:rsidRPr="00E75F1F">
        <w:rPr>
          <w:rFonts w:cs="Arial"/>
          <w:noProof/>
          <w:lang w:eastAsia="zh-CN"/>
        </w:rPr>
        <w:t xml:space="preserve"> and ∆R</w:t>
      </w:r>
      <w:r w:rsidRPr="00E75F1F">
        <w:rPr>
          <w:rFonts w:cs="Arial"/>
          <w:noProof/>
          <w:vertAlign w:val="subscript"/>
          <w:lang w:eastAsia="zh-CN"/>
        </w:rPr>
        <w:t>IB,c</w:t>
      </w:r>
      <w:r w:rsidRPr="00E75F1F">
        <w:rPr>
          <w:rFonts w:cs="Arial"/>
          <w:noProof/>
          <w:lang w:eastAsia="zh-CN"/>
        </w:rPr>
        <w:t xml:space="preserve"> values</w:t>
      </w:r>
      <w:r>
        <w:rPr>
          <w:noProof/>
        </w:rPr>
        <w:tab/>
      </w:r>
      <w:r>
        <w:rPr>
          <w:noProof/>
        </w:rPr>
        <w:fldChar w:fldCharType="begin"/>
      </w:r>
      <w:r>
        <w:rPr>
          <w:noProof/>
        </w:rPr>
        <w:instrText xml:space="preserve"> PAGEREF _Toc180420392 \h </w:instrText>
      </w:r>
      <w:r>
        <w:rPr>
          <w:noProof/>
        </w:rPr>
      </w:r>
      <w:r>
        <w:rPr>
          <w:noProof/>
        </w:rPr>
        <w:fldChar w:fldCharType="separate"/>
      </w:r>
      <w:r>
        <w:rPr>
          <w:noProof/>
        </w:rPr>
        <w:t>30</w:t>
      </w:r>
      <w:r>
        <w:rPr>
          <w:noProof/>
        </w:rPr>
        <w:fldChar w:fldCharType="end"/>
      </w:r>
    </w:p>
    <w:p w14:paraId="535737D4"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5.6.2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_Toc180420393 \h </w:instrText>
      </w:r>
      <w:r>
        <w:rPr>
          <w:noProof/>
        </w:rPr>
      </w:r>
      <w:r>
        <w:rPr>
          <w:noProof/>
        </w:rPr>
        <w:fldChar w:fldCharType="separate"/>
      </w:r>
      <w:r>
        <w:rPr>
          <w:noProof/>
        </w:rPr>
        <w:t>30</w:t>
      </w:r>
      <w:r>
        <w:rPr>
          <w:noProof/>
        </w:rPr>
        <w:fldChar w:fldCharType="end"/>
      </w:r>
    </w:p>
    <w:p w14:paraId="540595F5"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5.6.2.1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_Toc180420394 \h </w:instrText>
      </w:r>
      <w:r>
        <w:rPr>
          <w:noProof/>
        </w:rPr>
      </w:r>
      <w:r>
        <w:rPr>
          <w:noProof/>
        </w:rPr>
        <w:fldChar w:fldCharType="separate"/>
      </w:r>
      <w:r>
        <w:rPr>
          <w:noProof/>
        </w:rPr>
        <w:t>30</w:t>
      </w:r>
      <w:r>
        <w:rPr>
          <w:noProof/>
        </w:rPr>
        <w:fldChar w:fldCharType="end"/>
      </w:r>
    </w:p>
    <w:p w14:paraId="7556BEF4"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5.6.2.1.1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_Toc180420395 \h </w:instrText>
      </w:r>
      <w:r>
        <w:rPr>
          <w:noProof/>
        </w:rPr>
      </w:r>
      <w:r>
        <w:rPr>
          <w:noProof/>
        </w:rPr>
        <w:fldChar w:fldCharType="separate"/>
      </w:r>
      <w:r>
        <w:rPr>
          <w:noProof/>
        </w:rPr>
        <w:t>31</w:t>
      </w:r>
      <w:r>
        <w:rPr>
          <w:noProof/>
        </w:rPr>
        <w:fldChar w:fldCharType="end"/>
      </w:r>
    </w:p>
    <w:p w14:paraId="1BE8868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5.6.2.2</w:t>
      </w:r>
      <w:r>
        <w:rPr>
          <w:rFonts w:asciiTheme="minorHAnsi" w:hAnsiTheme="minorHAnsi" w:cstheme="minorBidi"/>
          <w:noProof/>
          <w:kern w:val="2"/>
          <w:sz w:val="21"/>
          <w:szCs w:val="22"/>
          <w:lang w:val="en-US" w:eastAsia="zh-CN"/>
        </w:rPr>
        <w:tab/>
      </w:r>
      <w:r w:rsidRPr="00E75F1F">
        <w:rPr>
          <w:rFonts w:cs="Arial"/>
          <w:noProof/>
          <w:lang w:eastAsia="zh-CN"/>
        </w:rPr>
        <w:t>REFSENS requirements</w:t>
      </w:r>
      <w:r>
        <w:rPr>
          <w:noProof/>
        </w:rPr>
        <w:tab/>
      </w:r>
      <w:r>
        <w:rPr>
          <w:noProof/>
        </w:rPr>
        <w:fldChar w:fldCharType="begin"/>
      </w:r>
      <w:r>
        <w:rPr>
          <w:noProof/>
        </w:rPr>
        <w:instrText xml:space="preserve"> PAGEREF _Toc180420396 \h </w:instrText>
      </w:r>
      <w:r>
        <w:rPr>
          <w:noProof/>
        </w:rPr>
      </w:r>
      <w:r>
        <w:rPr>
          <w:noProof/>
        </w:rPr>
        <w:fldChar w:fldCharType="separate"/>
      </w:r>
      <w:r>
        <w:rPr>
          <w:noProof/>
        </w:rPr>
        <w:t>31</w:t>
      </w:r>
      <w:r>
        <w:rPr>
          <w:noProof/>
        </w:rPr>
        <w:fldChar w:fldCharType="end"/>
      </w:r>
    </w:p>
    <w:p w14:paraId="427D0A69" w14:textId="77777777" w:rsidR="00224656" w:rsidRDefault="00224656">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_Toc180420397 \h </w:instrText>
      </w:r>
      <w:r>
        <w:rPr>
          <w:noProof/>
        </w:rPr>
      </w:r>
      <w:r>
        <w:rPr>
          <w:noProof/>
        </w:rPr>
        <w:fldChar w:fldCharType="separate"/>
      </w:r>
      <w:r>
        <w:rPr>
          <w:noProof/>
        </w:rPr>
        <w:t>32</w:t>
      </w:r>
      <w:r>
        <w:rPr>
          <w:noProof/>
        </w:rPr>
        <w:fldChar w:fldCharType="end"/>
      </w:r>
    </w:p>
    <w:p w14:paraId="5205282C"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_Toc180420398 \h </w:instrText>
      </w:r>
      <w:r>
        <w:rPr>
          <w:noProof/>
        </w:rPr>
      </w:r>
      <w:r>
        <w:rPr>
          <w:noProof/>
        </w:rPr>
        <w:fldChar w:fldCharType="separate"/>
      </w:r>
      <w:r>
        <w:rPr>
          <w:noProof/>
        </w:rPr>
        <w:t>32</w:t>
      </w:r>
      <w:r>
        <w:rPr>
          <w:noProof/>
        </w:rPr>
        <w:fldChar w:fldCharType="end"/>
      </w:r>
    </w:p>
    <w:p w14:paraId="2AE30B82" w14:textId="77777777" w:rsidR="00224656" w:rsidRDefault="00224656">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_Toc180420399 \h </w:instrText>
      </w:r>
      <w:r>
        <w:rPr>
          <w:noProof/>
        </w:rPr>
      </w:r>
      <w:r>
        <w:rPr>
          <w:noProof/>
        </w:rPr>
        <w:fldChar w:fldCharType="separate"/>
      </w:r>
      <w:r>
        <w:rPr>
          <w:noProof/>
        </w:rPr>
        <w:t>32</w:t>
      </w:r>
      <w:r>
        <w:rPr>
          <w:noProof/>
        </w:rPr>
        <w:fldChar w:fldCharType="end"/>
      </w:r>
    </w:p>
    <w:p w14:paraId="633D46CD" w14:textId="77777777" w:rsidR="00224656" w:rsidRDefault="00224656">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_Toc180420400 \h </w:instrText>
      </w:r>
      <w:r>
        <w:rPr>
          <w:noProof/>
        </w:rPr>
      </w:r>
      <w:r>
        <w:rPr>
          <w:noProof/>
        </w:rPr>
        <w:fldChar w:fldCharType="separate"/>
      </w:r>
      <w:r>
        <w:rPr>
          <w:noProof/>
        </w:rPr>
        <w:t>32</w:t>
      </w:r>
      <w:r>
        <w:rPr>
          <w:noProof/>
        </w:rPr>
        <w:fldChar w:fldCharType="end"/>
      </w:r>
    </w:p>
    <w:p w14:paraId="40D218BD" w14:textId="77777777" w:rsidR="00224656" w:rsidRDefault="00224656">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_Toc180420401 \h </w:instrText>
      </w:r>
      <w:r>
        <w:rPr>
          <w:noProof/>
        </w:rPr>
      </w:r>
      <w:r>
        <w:rPr>
          <w:noProof/>
        </w:rPr>
        <w:fldChar w:fldCharType="separate"/>
      </w:r>
      <w:r>
        <w:rPr>
          <w:noProof/>
        </w:rPr>
        <w:t>33</w:t>
      </w:r>
      <w:r>
        <w:rPr>
          <w:noProof/>
        </w:rPr>
        <w:fldChar w:fldCharType="end"/>
      </w:r>
    </w:p>
    <w:p w14:paraId="570BE493"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_Toc180420402 \h </w:instrText>
      </w:r>
      <w:r>
        <w:rPr>
          <w:noProof/>
        </w:rPr>
      </w:r>
      <w:r>
        <w:rPr>
          <w:noProof/>
        </w:rPr>
        <w:fldChar w:fldCharType="separate"/>
      </w:r>
      <w:r>
        <w:rPr>
          <w:noProof/>
        </w:rPr>
        <w:t>33</w:t>
      </w:r>
      <w:r>
        <w:rPr>
          <w:noProof/>
        </w:rPr>
        <w:fldChar w:fldCharType="end"/>
      </w:r>
    </w:p>
    <w:p w14:paraId="7E4CB40A" w14:textId="77777777" w:rsidR="00224656" w:rsidRDefault="00224656">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_Toc180420403 \h </w:instrText>
      </w:r>
      <w:r>
        <w:rPr>
          <w:noProof/>
        </w:rPr>
      </w:r>
      <w:r>
        <w:rPr>
          <w:noProof/>
        </w:rPr>
        <w:fldChar w:fldCharType="separate"/>
      </w:r>
      <w:r>
        <w:rPr>
          <w:noProof/>
        </w:rPr>
        <w:t>33</w:t>
      </w:r>
      <w:r>
        <w:rPr>
          <w:noProof/>
        </w:rPr>
        <w:fldChar w:fldCharType="end"/>
      </w:r>
    </w:p>
    <w:p w14:paraId="5FA3DF43"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5.7.2.1.1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_Toc180420404 \h </w:instrText>
      </w:r>
      <w:r>
        <w:rPr>
          <w:noProof/>
        </w:rPr>
      </w:r>
      <w:r>
        <w:rPr>
          <w:noProof/>
        </w:rPr>
        <w:fldChar w:fldCharType="separate"/>
      </w:r>
      <w:r>
        <w:rPr>
          <w:noProof/>
        </w:rPr>
        <w:t>33</w:t>
      </w:r>
      <w:r>
        <w:rPr>
          <w:noProof/>
        </w:rPr>
        <w:fldChar w:fldCharType="end"/>
      </w:r>
    </w:p>
    <w:p w14:paraId="2CB90274" w14:textId="77777777" w:rsidR="00224656" w:rsidRDefault="00224656">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_Toc180420405 \h </w:instrText>
      </w:r>
      <w:r>
        <w:rPr>
          <w:noProof/>
        </w:rPr>
      </w:r>
      <w:r>
        <w:rPr>
          <w:noProof/>
        </w:rPr>
        <w:fldChar w:fldCharType="separate"/>
      </w:r>
      <w:r>
        <w:rPr>
          <w:noProof/>
        </w:rPr>
        <w:t>33</w:t>
      </w:r>
      <w:r>
        <w:rPr>
          <w:noProof/>
        </w:rPr>
        <w:fldChar w:fldCharType="end"/>
      </w:r>
    </w:p>
    <w:p w14:paraId="509FF24F" w14:textId="77777777" w:rsidR="00224656" w:rsidRDefault="00224656">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_Toc180420406 \h </w:instrText>
      </w:r>
      <w:r>
        <w:rPr>
          <w:noProof/>
        </w:rPr>
      </w:r>
      <w:r>
        <w:rPr>
          <w:noProof/>
        </w:rPr>
        <w:fldChar w:fldCharType="separate"/>
      </w:r>
      <w:r>
        <w:rPr>
          <w:noProof/>
        </w:rPr>
        <w:t>34</w:t>
      </w:r>
      <w:r>
        <w:rPr>
          <w:noProof/>
        </w:rPr>
        <w:fldChar w:fldCharType="end"/>
      </w:r>
    </w:p>
    <w:p w14:paraId="231F9632"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_Toc180420407 \h </w:instrText>
      </w:r>
      <w:r>
        <w:rPr>
          <w:noProof/>
        </w:rPr>
      </w:r>
      <w:r>
        <w:rPr>
          <w:noProof/>
        </w:rPr>
        <w:fldChar w:fldCharType="separate"/>
      </w:r>
      <w:r>
        <w:rPr>
          <w:noProof/>
        </w:rPr>
        <w:t>34</w:t>
      </w:r>
      <w:r>
        <w:rPr>
          <w:noProof/>
        </w:rPr>
        <w:fldChar w:fldCharType="end"/>
      </w:r>
    </w:p>
    <w:p w14:paraId="0DD1B94F" w14:textId="77777777" w:rsidR="00224656" w:rsidRDefault="00224656">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_Toc180420408 \h </w:instrText>
      </w:r>
      <w:r>
        <w:rPr>
          <w:noProof/>
        </w:rPr>
      </w:r>
      <w:r>
        <w:rPr>
          <w:noProof/>
        </w:rPr>
        <w:fldChar w:fldCharType="separate"/>
      </w:r>
      <w:r>
        <w:rPr>
          <w:noProof/>
        </w:rPr>
        <w:t>34</w:t>
      </w:r>
      <w:r>
        <w:rPr>
          <w:noProof/>
        </w:rPr>
        <w:fldChar w:fldCharType="end"/>
      </w:r>
    </w:p>
    <w:p w14:paraId="41BEC791" w14:textId="77777777" w:rsidR="00224656" w:rsidRDefault="00224656">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_Toc180420409 \h </w:instrText>
      </w:r>
      <w:r>
        <w:rPr>
          <w:noProof/>
        </w:rPr>
      </w:r>
      <w:r>
        <w:rPr>
          <w:noProof/>
        </w:rPr>
        <w:fldChar w:fldCharType="separate"/>
      </w:r>
      <w:r>
        <w:rPr>
          <w:noProof/>
        </w:rPr>
        <w:t>35</w:t>
      </w:r>
      <w:r>
        <w:rPr>
          <w:noProof/>
        </w:rPr>
        <w:fldChar w:fldCharType="end"/>
      </w:r>
    </w:p>
    <w:p w14:paraId="4EFAE489" w14:textId="77777777" w:rsidR="00224656" w:rsidRDefault="00224656">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_Toc180420410 \h </w:instrText>
      </w:r>
      <w:r>
        <w:rPr>
          <w:noProof/>
        </w:rPr>
      </w:r>
      <w:r>
        <w:rPr>
          <w:noProof/>
        </w:rPr>
        <w:fldChar w:fldCharType="separate"/>
      </w:r>
      <w:r>
        <w:rPr>
          <w:noProof/>
        </w:rPr>
        <w:t>35</w:t>
      </w:r>
      <w:r>
        <w:rPr>
          <w:noProof/>
        </w:rPr>
        <w:fldChar w:fldCharType="end"/>
      </w:r>
    </w:p>
    <w:p w14:paraId="0A1E33F7"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5.8.2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_Toc180420411 \h </w:instrText>
      </w:r>
      <w:r>
        <w:rPr>
          <w:noProof/>
        </w:rPr>
      </w:r>
      <w:r>
        <w:rPr>
          <w:noProof/>
        </w:rPr>
        <w:fldChar w:fldCharType="separate"/>
      </w:r>
      <w:r>
        <w:rPr>
          <w:noProof/>
        </w:rPr>
        <w:t>35</w:t>
      </w:r>
      <w:r>
        <w:rPr>
          <w:noProof/>
        </w:rPr>
        <w:fldChar w:fldCharType="end"/>
      </w:r>
    </w:p>
    <w:p w14:paraId="43BC3630" w14:textId="77777777" w:rsidR="00224656" w:rsidRDefault="00224656">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_Toc180420412 \h </w:instrText>
      </w:r>
      <w:r>
        <w:rPr>
          <w:noProof/>
        </w:rPr>
      </w:r>
      <w:r>
        <w:rPr>
          <w:noProof/>
        </w:rPr>
        <w:fldChar w:fldCharType="separate"/>
      </w:r>
      <w:r>
        <w:rPr>
          <w:noProof/>
        </w:rPr>
        <w:t>35</w:t>
      </w:r>
      <w:r>
        <w:rPr>
          <w:noProof/>
        </w:rPr>
        <w:fldChar w:fldCharType="end"/>
      </w:r>
    </w:p>
    <w:p w14:paraId="2677B6C4"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5.8.2.1.1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_Toc180420413 \h </w:instrText>
      </w:r>
      <w:r>
        <w:rPr>
          <w:noProof/>
        </w:rPr>
      </w:r>
      <w:r>
        <w:rPr>
          <w:noProof/>
        </w:rPr>
        <w:fldChar w:fldCharType="separate"/>
      </w:r>
      <w:r>
        <w:rPr>
          <w:noProof/>
        </w:rPr>
        <w:t>35</w:t>
      </w:r>
      <w:r>
        <w:rPr>
          <w:noProof/>
        </w:rPr>
        <w:fldChar w:fldCharType="end"/>
      </w:r>
    </w:p>
    <w:p w14:paraId="59AB432F" w14:textId="77777777" w:rsidR="00224656" w:rsidRDefault="00224656">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_Toc180420414 \h </w:instrText>
      </w:r>
      <w:r>
        <w:rPr>
          <w:noProof/>
        </w:rPr>
      </w:r>
      <w:r>
        <w:rPr>
          <w:noProof/>
        </w:rPr>
        <w:fldChar w:fldCharType="separate"/>
      </w:r>
      <w:r>
        <w:rPr>
          <w:noProof/>
        </w:rPr>
        <w:t>36</w:t>
      </w:r>
      <w:r>
        <w:rPr>
          <w:noProof/>
        </w:rPr>
        <w:fldChar w:fldCharType="end"/>
      </w:r>
    </w:p>
    <w:p w14:paraId="1A3D54F1" w14:textId="77777777" w:rsidR="00224656" w:rsidRDefault="00224656">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_Toc180420415 \h </w:instrText>
      </w:r>
      <w:r>
        <w:rPr>
          <w:noProof/>
        </w:rPr>
      </w:r>
      <w:r>
        <w:rPr>
          <w:noProof/>
        </w:rPr>
        <w:fldChar w:fldCharType="separate"/>
      </w:r>
      <w:r>
        <w:rPr>
          <w:noProof/>
        </w:rPr>
        <w:t>37</w:t>
      </w:r>
      <w:r>
        <w:rPr>
          <w:noProof/>
        </w:rPr>
        <w:fldChar w:fldCharType="end"/>
      </w:r>
    </w:p>
    <w:p w14:paraId="3DF0667C"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_Toc180420416 \h </w:instrText>
      </w:r>
      <w:r>
        <w:rPr>
          <w:noProof/>
        </w:rPr>
      </w:r>
      <w:r>
        <w:rPr>
          <w:noProof/>
        </w:rPr>
        <w:fldChar w:fldCharType="separate"/>
      </w:r>
      <w:r>
        <w:rPr>
          <w:noProof/>
        </w:rPr>
        <w:t>37</w:t>
      </w:r>
      <w:r>
        <w:rPr>
          <w:noProof/>
        </w:rPr>
        <w:fldChar w:fldCharType="end"/>
      </w:r>
    </w:p>
    <w:p w14:paraId="4A988115" w14:textId="77777777" w:rsidR="00224656" w:rsidRDefault="00224656">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_Toc180420417 \h </w:instrText>
      </w:r>
      <w:r>
        <w:rPr>
          <w:noProof/>
        </w:rPr>
      </w:r>
      <w:r>
        <w:rPr>
          <w:noProof/>
        </w:rPr>
        <w:fldChar w:fldCharType="separate"/>
      </w:r>
      <w:r>
        <w:rPr>
          <w:noProof/>
        </w:rPr>
        <w:t>37</w:t>
      </w:r>
      <w:r>
        <w:rPr>
          <w:noProof/>
        </w:rPr>
        <w:fldChar w:fldCharType="end"/>
      </w:r>
    </w:p>
    <w:p w14:paraId="579CDAE5" w14:textId="77777777" w:rsidR="00224656" w:rsidRDefault="00224656">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_Toc180420418 \h </w:instrText>
      </w:r>
      <w:r>
        <w:rPr>
          <w:noProof/>
        </w:rPr>
      </w:r>
      <w:r>
        <w:rPr>
          <w:noProof/>
        </w:rPr>
        <w:fldChar w:fldCharType="separate"/>
      </w:r>
      <w:r>
        <w:rPr>
          <w:noProof/>
        </w:rPr>
        <w:t>37</w:t>
      </w:r>
      <w:r>
        <w:rPr>
          <w:noProof/>
        </w:rPr>
        <w:fldChar w:fldCharType="end"/>
      </w:r>
    </w:p>
    <w:p w14:paraId="37865BFB" w14:textId="77777777" w:rsidR="00224656" w:rsidRDefault="00224656">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_Toc180420419 \h </w:instrText>
      </w:r>
      <w:r>
        <w:rPr>
          <w:noProof/>
        </w:rPr>
      </w:r>
      <w:r>
        <w:rPr>
          <w:noProof/>
        </w:rPr>
        <w:fldChar w:fldCharType="separate"/>
      </w:r>
      <w:r>
        <w:rPr>
          <w:noProof/>
        </w:rPr>
        <w:t>37</w:t>
      </w:r>
      <w:r>
        <w:rPr>
          <w:noProof/>
        </w:rPr>
        <w:fldChar w:fldCharType="end"/>
      </w:r>
    </w:p>
    <w:p w14:paraId="38838F64"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_Toc180420420 \h </w:instrText>
      </w:r>
      <w:r>
        <w:rPr>
          <w:noProof/>
        </w:rPr>
      </w:r>
      <w:r>
        <w:rPr>
          <w:noProof/>
        </w:rPr>
        <w:fldChar w:fldCharType="separate"/>
      </w:r>
      <w:r>
        <w:rPr>
          <w:noProof/>
        </w:rPr>
        <w:t>37</w:t>
      </w:r>
      <w:r>
        <w:rPr>
          <w:noProof/>
        </w:rPr>
        <w:fldChar w:fldCharType="end"/>
      </w:r>
    </w:p>
    <w:p w14:paraId="2A20B5B0" w14:textId="77777777" w:rsidR="00224656" w:rsidRDefault="00224656">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_Toc180420421 \h </w:instrText>
      </w:r>
      <w:r>
        <w:rPr>
          <w:noProof/>
        </w:rPr>
      </w:r>
      <w:r>
        <w:rPr>
          <w:noProof/>
        </w:rPr>
        <w:fldChar w:fldCharType="separate"/>
      </w:r>
      <w:r>
        <w:rPr>
          <w:noProof/>
        </w:rPr>
        <w:t>37</w:t>
      </w:r>
      <w:r>
        <w:rPr>
          <w:noProof/>
        </w:rPr>
        <w:fldChar w:fldCharType="end"/>
      </w:r>
    </w:p>
    <w:p w14:paraId="43E6E9EB"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5.9.2.1.1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_Toc180420422 \h </w:instrText>
      </w:r>
      <w:r>
        <w:rPr>
          <w:noProof/>
        </w:rPr>
      </w:r>
      <w:r>
        <w:rPr>
          <w:noProof/>
        </w:rPr>
        <w:fldChar w:fldCharType="separate"/>
      </w:r>
      <w:r>
        <w:rPr>
          <w:noProof/>
        </w:rPr>
        <w:t>38</w:t>
      </w:r>
      <w:r>
        <w:rPr>
          <w:noProof/>
        </w:rPr>
        <w:fldChar w:fldCharType="end"/>
      </w:r>
    </w:p>
    <w:p w14:paraId="0CA8B311" w14:textId="77777777" w:rsidR="00224656" w:rsidRDefault="00224656">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_Toc180420423 \h </w:instrText>
      </w:r>
      <w:r>
        <w:rPr>
          <w:noProof/>
        </w:rPr>
      </w:r>
      <w:r>
        <w:rPr>
          <w:noProof/>
        </w:rPr>
        <w:fldChar w:fldCharType="separate"/>
      </w:r>
      <w:r>
        <w:rPr>
          <w:noProof/>
        </w:rPr>
        <w:t>40</w:t>
      </w:r>
      <w:r>
        <w:rPr>
          <w:noProof/>
        </w:rPr>
        <w:fldChar w:fldCharType="end"/>
      </w:r>
    </w:p>
    <w:p w14:paraId="3EEA4CB9" w14:textId="77777777" w:rsidR="00224656" w:rsidRDefault="00224656">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_Toc180420424 \h </w:instrText>
      </w:r>
      <w:r>
        <w:rPr>
          <w:noProof/>
        </w:rPr>
      </w:r>
      <w:r>
        <w:rPr>
          <w:noProof/>
        </w:rPr>
        <w:fldChar w:fldCharType="separate"/>
      </w:r>
      <w:r>
        <w:rPr>
          <w:noProof/>
        </w:rPr>
        <w:t>40</w:t>
      </w:r>
      <w:r>
        <w:rPr>
          <w:noProof/>
        </w:rPr>
        <w:fldChar w:fldCharType="end"/>
      </w:r>
    </w:p>
    <w:p w14:paraId="3D8E1BDD"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_Toc180420425 \h </w:instrText>
      </w:r>
      <w:r>
        <w:rPr>
          <w:noProof/>
        </w:rPr>
      </w:r>
      <w:r>
        <w:rPr>
          <w:noProof/>
        </w:rPr>
        <w:fldChar w:fldCharType="separate"/>
      </w:r>
      <w:r>
        <w:rPr>
          <w:noProof/>
        </w:rPr>
        <w:t>40</w:t>
      </w:r>
      <w:r>
        <w:rPr>
          <w:noProof/>
        </w:rPr>
        <w:fldChar w:fldCharType="end"/>
      </w:r>
    </w:p>
    <w:p w14:paraId="0FCFD224" w14:textId="77777777" w:rsidR="00224656" w:rsidRDefault="00224656">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sidRPr="00E75F1F">
        <w:rPr>
          <w:rFonts w:cs="Arial"/>
          <w:i/>
          <w:noProof/>
          <w:color w:val="FF0000"/>
          <w:kern w:val="2"/>
          <w:lang w:val="en-US" w:eastAsia="zh-CN"/>
        </w:rPr>
        <w:t>.</w:t>
      </w:r>
      <w:r>
        <w:rPr>
          <w:noProof/>
        </w:rPr>
        <w:tab/>
      </w:r>
      <w:r>
        <w:rPr>
          <w:noProof/>
        </w:rPr>
        <w:fldChar w:fldCharType="begin"/>
      </w:r>
      <w:r>
        <w:rPr>
          <w:noProof/>
        </w:rPr>
        <w:instrText xml:space="preserve"> PAGEREF _Toc180420426 \h </w:instrText>
      </w:r>
      <w:r>
        <w:rPr>
          <w:noProof/>
        </w:rPr>
      </w:r>
      <w:r>
        <w:rPr>
          <w:noProof/>
        </w:rPr>
        <w:fldChar w:fldCharType="separate"/>
      </w:r>
      <w:r>
        <w:rPr>
          <w:noProof/>
        </w:rPr>
        <w:t>40</w:t>
      </w:r>
      <w:r>
        <w:rPr>
          <w:noProof/>
        </w:rPr>
        <w:fldChar w:fldCharType="end"/>
      </w:r>
    </w:p>
    <w:p w14:paraId="32BD7549" w14:textId="77777777" w:rsidR="00224656" w:rsidRDefault="00224656">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_Toc180420427 \h </w:instrText>
      </w:r>
      <w:r>
        <w:rPr>
          <w:noProof/>
        </w:rPr>
      </w:r>
      <w:r>
        <w:rPr>
          <w:noProof/>
        </w:rPr>
        <w:fldChar w:fldCharType="separate"/>
      </w:r>
      <w:r>
        <w:rPr>
          <w:noProof/>
        </w:rPr>
        <w:t>40</w:t>
      </w:r>
      <w:r>
        <w:rPr>
          <w:noProof/>
        </w:rPr>
        <w:fldChar w:fldCharType="end"/>
      </w:r>
    </w:p>
    <w:p w14:paraId="294952EE"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_Toc180420428 \h </w:instrText>
      </w:r>
      <w:r>
        <w:rPr>
          <w:noProof/>
        </w:rPr>
      </w:r>
      <w:r>
        <w:rPr>
          <w:noProof/>
        </w:rPr>
        <w:fldChar w:fldCharType="separate"/>
      </w:r>
      <w:r>
        <w:rPr>
          <w:noProof/>
        </w:rPr>
        <w:t>40</w:t>
      </w:r>
      <w:r>
        <w:rPr>
          <w:noProof/>
        </w:rPr>
        <w:fldChar w:fldCharType="end"/>
      </w:r>
    </w:p>
    <w:p w14:paraId="7CFF2D07" w14:textId="77777777" w:rsidR="00224656" w:rsidRDefault="00224656">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_Toc180420429 \h </w:instrText>
      </w:r>
      <w:r>
        <w:rPr>
          <w:noProof/>
        </w:rPr>
      </w:r>
      <w:r>
        <w:rPr>
          <w:noProof/>
        </w:rPr>
        <w:fldChar w:fldCharType="separate"/>
      </w:r>
      <w:r>
        <w:rPr>
          <w:noProof/>
        </w:rPr>
        <w:t>40</w:t>
      </w:r>
      <w:r>
        <w:rPr>
          <w:noProof/>
        </w:rPr>
        <w:fldChar w:fldCharType="end"/>
      </w:r>
    </w:p>
    <w:p w14:paraId="646F6B1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5.10.2.1.1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_Toc180420430 \h </w:instrText>
      </w:r>
      <w:r>
        <w:rPr>
          <w:noProof/>
        </w:rPr>
      </w:r>
      <w:r>
        <w:rPr>
          <w:noProof/>
        </w:rPr>
        <w:fldChar w:fldCharType="separate"/>
      </w:r>
      <w:r>
        <w:rPr>
          <w:noProof/>
        </w:rPr>
        <w:t>40</w:t>
      </w:r>
      <w:r>
        <w:rPr>
          <w:noProof/>
        </w:rPr>
        <w:fldChar w:fldCharType="end"/>
      </w:r>
    </w:p>
    <w:p w14:paraId="216B3907" w14:textId="77777777" w:rsidR="00224656" w:rsidRDefault="00224656">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_Toc180420431 \h </w:instrText>
      </w:r>
      <w:r>
        <w:rPr>
          <w:noProof/>
        </w:rPr>
      </w:r>
      <w:r>
        <w:rPr>
          <w:noProof/>
        </w:rPr>
        <w:fldChar w:fldCharType="separate"/>
      </w:r>
      <w:r>
        <w:rPr>
          <w:noProof/>
        </w:rPr>
        <w:t>41</w:t>
      </w:r>
      <w:r>
        <w:rPr>
          <w:noProof/>
        </w:rPr>
        <w:fldChar w:fldCharType="end"/>
      </w:r>
    </w:p>
    <w:p w14:paraId="297790D2" w14:textId="77777777" w:rsidR="00224656" w:rsidRDefault="00224656">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_Toc180420432 \h </w:instrText>
      </w:r>
      <w:r>
        <w:rPr>
          <w:noProof/>
        </w:rPr>
      </w:r>
      <w:r>
        <w:rPr>
          <w:noProof/>
        </w:rPr>
        <w:fldChar w:fldCharType="separate"/>
      </w:r>
      <w:r>
        <w:rPr>
          <w:noProof/>
        </w:rPr>
        <w:t>41</w:t>
      </w:r>
      <w:r>
        <w:rPr>
          <w:noProof/>
        </w:rPr>
        <w:fldChar w:fldCharType="end"/>
      </w:r>
    </w:p>
    <w:p w14:paraId="6AFB8282"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5.11.1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_Toc180420433 \h </w:instrText>
      </w:r>
      <w:r>
        <w:rPr>
          <w:noProof/>
        </w:rPr>
      </w:r>
      <w:r>
        <w:rPr>
          <w:noProof/>
        </w:rPr>
        <w:fldChar w:fldCharType="separate"/>
      </w:r>
      <w:r>
        <w:rPr>
          <w:noProof/>
        </w:rPr>
        <w:t>41</w:t>
      </w:r>
      <w:r>
        <w:rPr>
          <w:noProof/>
        </w:rPr>
        <w:fldChar w:fldCharType="end"/>
      </w:r>
    </w:p>
    <w:p w14:paraId="4DCA943C" w14:textId="77777777" w:rsidR="00224656" w:rsidRDefault="00224656">
      <w:pPr>
        <w:pStyle w:val="42"/>
        <w:rPr>
          <w:rFonts w:asciiTheme="minorHAnsi" w:hAnsiTheme="minorHAnsi" w:cstheme="minorBidi"/>
          <w:noProof/>
          <w:kern w:val="2"/>
          <w:sz w:val="21"/>
          <w:szCs w:val="22"/>
          <w:lang w:val="en-US" w:eastAsia="zh-CN"/>
        </w:rPr>
      </w:pPr>
      <w:r>
        <w:rPr>
          <w:noProof/>
        </w:rPr>
        <w:lastRenderedPageBreak/>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_Toc180420434 \h </w:instrText>
      </w:r>
      <w:r>
        <w:rPr>
          <w:noProof/>
        </w:rPr>
      </w:r>
      <w:r>
        <w:rPr>
          <w:noProof/>
        </w:rPr>
        <w:fldChar w:fldCharType="separate"/>
      </w:r>
      <w:r>
        <w:rPr>
          <w:noProof/>
        </w:rPr>
        <w:t>41</w:t>
      </w:r>
      <w:r>
        <w:rPr>
          <w:noProof/>
        </w:rPr>
        <w:fldChar w:fldCharType="end"/>
      </w:r>
    </w:p>
    <w:p w14:paraId="6FA5A7EC" w14:textId="77777777" w:rsidR="00224656" w:rsidRDefault="00224656">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_Toc180420435 \h </w:instrText>
      </w:r>
      <w:r>
        <w:rPr>
          <w:noProof/>
        </w:rPr>
      </w:r>
      <w:r>
        <w:rPr>
          <w:noProof/>
        </w:rPr>
        <w:fldChar w:fldCharType="separate"/>
      </w:r>
      <w:r>
        <w:rPr>
          <w:noProof/>
        </w:rPr>
        <w:t>42</w:t>
      </w:r>
      <w:r>
        <w:rPr>
          <w:noProof/>
        </w:rPr>
        <w:fldChar w:fldCharType="end"/>
      </w:r>
    </w:p>
    <w:p w14:paraId="4127F8AD" w14:textId="77777777" w:rsidR="00224656" w:rsidRDefault="00224656">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_Toc180420436 \h </w:instrText>
      </w:r>
      <w:r>
        <w:rPr>
          <w:noProof/>
        </w:rPr>
      </w:r>
      <w:r>
        <w:rPr>
          <w:noProof/>
        </w:rPr>
        <w:fldChar w:fldCharType="separate"/>
      </w:r>
      <w:r>
        <w:rPr>
          <w:noProof/>
        </w:rPr>
        <w:t>42</w:t>
      </w:r>
      <w:r>
        <w:rPr>
          <w:noProof/>
        </w:rPr>
        <w:fldChar w:fldCharType="end"/>
      </w:r>
    </w:p>
    <w:p w14:paraId="357BED13"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5.11.2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_Toc180420437 \h </w:instrText>
      </w:r>
      <w:r>
        <w:rPr>
          <w:noProof/>
        </w:rPr>
      </w:r>
      <w:r>
        <w:rPr>
          <w:noProof/>
        </w:rPr>
        <w:fldChar w:fldCharType="separate"/>
      </w:r>
      <w:r>
        <w:rPr>
          <w:noProof/>
        </w:rPr>
        <w:t>42</w:t>
      </w:r>
      <w:r>
        <w:rPr>
          <w:noProof/>
        </w:rPr>
        <w:fldChar w:fldCharType="end"/>
      </w:r>
    </w:p>
    <w:p w14:paraId="6E42BEC7" w14:textId="77777777" w:rsidR="00224656" w:rsidRDefault="00224656">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_Toc180420438 \h </w:instrText>
      </w:r>
      <w:r>
        <w:rPr>
          <w:noProof/>
        </w:rPr>
      </w:r>
      <w:r>
        <w:rPr>
          <w:noProof/>
        </w:rPr>
        <w:fldChar w:fldCharType="separate"/>
      </w:r>
      <w:r>
        <w:rPr>
          <w:noProof/>
        </w:rPr>
        <w:t>42</w:t>
      </w:r>
      <w:r>
        <w:rPr>
          <w:noProof/>
        </w:rPr>
        <w:fldChar w:fldCharType="end"/>
      </w:r>
    </w:p>
    <w:p w14:paraId="119DC012" w14:textId="77777777" w:rsidR="00224656" w:rsidRDefault="00224656">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_Toc180420439 \h </w:instrText>
      </w:r>
      <w:r>
        <w:rPr>
          <w:noProof/>
        </w:rPr>
      </w:r>
      <w:r>
        <w:rPr>
          <w:noProof/>
        </w:rPr>
        <w:fldChar w:fldCharType="separate"/>
      </w:r>
      <w:r>
        <w:rPr>
          <w:noProof/>
        </w:rPr>
        <w:t>44</w:t>
      </w:r>
      <w:r>
        <w:rPr>
          <w:noProof/>
        </w:rPr>
        <w:fldChar w:fldCharType="end"/>
      </w:r>
    </w:p>
    <w:p w14:paraId="6BDE3C0B" w14:textId="77777777" w:rsidR="00224656" w:rsidRDefault="00224656">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_Toc180420440 \h </w:instrText>
      </w:r>
      <w:r>
        <w:rPr>
          <w:noProof/>
        </w:rPr>
      </w:r>
      <w:r>
        <w:rPr>
          <w:noProof/>
        </w:rPr>
        <w:fldChar w:fldCharType="separate"/>
      </w:r>
      <w:r>
        <w:rPr>
          <w:noProof/>
        </w:rPr>
        <w:t>45</w:t>
      </w:r>
      <w:r>
        <w:rPr>
          <w:noProof/>
        </w:rPr>
        <w:fldChar w:fldCharType="end"/>
      </w:r>
    </w:p>
    <w:p w14:paraId="47B2531A"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5.12.1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_Toc180420441 \h </w:instrText>
      </w:r>
      <w:r>
        <w:rPr>
          <w:noProof/>
        </w:rPr>
      </w:r>
      <w:r>
        <w:rPr>
          <w:noProof/>
        </w:rPr>
        <w:fldChar w:fldCharType="separate"/>
      </w:r>
      <w:r>
        <w:rPr>
          <w:noProof/>
        </w:rPr>
        <w:t>45</w:t>
      </w:r>
      <w:r>
        <w:rPr>
          <w:noProof/>
        </w:rPr>
        <w:fldChar w:fldCharType="end"/>
      </w:r>
    </w:p>
    <w:p w14:paraId="1F2AF5DF" w14:textId="77777777" w:rsidR="00224656" w:rsidRDefault="00224656">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_Toc180420442 \h </w:instrText>
      </w:r>
      <w:r>
        <w:rPr>
          <w:noProof/>
        </w:rPr>
      </w:r>
      <w:r>
        <w:rPr>
          <w:noProof/>
        </w:rPr>
        <w:fldChar w:fldCharType="separate"/>
      </w:r>
      <w:r>
        <w:rPr>
          <w:noProof/>
        </w:rPr>
        <w:t>45</w:t>
      </w:r>
      <w:r>
        <w:rPr>
          <w:noProof/>
        </w:rPr>
        <w:fldChar w:fldCharType="end"/>
      </w:r>
    </w:p>
    <w:p w14:paraId="4E27354B" w14:textId="77777777" w:rsidR="00224656" w:rsidRDefault="00224656">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_Toc180420443 \h </w:instrText>
      </w:r>
      <w:r>
        <w:rPr>
          <w:noProof/>
        </w:rPr>
      </w:r>
      <w:r>
        <w:rPr>
          <w:noProof/>
        </w:rPr>
        <w:fldChar w:fldCharType="separate"/>
      </w:r>
      <w:r>
        <w:rPr>
          <w:noProof/>
        </w:rPr>
        <w:t>45</w:t>
      </w:r>
      <w:r>
        <w:rPr>
          <w:noProof/>
        </w:rPr>
        <w:fldChar w:fldCharType="end"/>
      </w:r>
    </w:p>
    <w:p w14:paraId="51344A73" w14:textId="77777777" w:rsidR="00224656" w:rsidRDefault="00224656">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_Toc180420444 \h </w:instrText>
      </w:r>
      <w:r>
        <w:rPr>
          <w:noProof/>
        </w:rPr>
      </w:r>
      <w:r>
        <w:rPr>
          <w:noProof/>
        </w:rPr>
        <w:fldChar w:fldCharType="separate"/>
      </w:r>
      <w:r>
        <w:rPr>
          <w:noProof/>
        </w:rPr>
        <w:t>45</w:t>
      </w:r>
      <w:r>
        <w:rPr>
          <w:noProof/>
        </w:rPr>
        <w:fldChar w:fldCharType="end"/>
      </w:r>
    </w:p>
    <w:p w14:paraId="5E18ED33" w14:textId="77777777" w:rsidR="00224656" w:rsidRDefault="00224656">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_Toc180420445 \h </w:instrText>
      </w:r>
      <w:r>
        <w:rPr>
          <w:noProof/>
        </w:rPr>
      </w:r>
      <w:r>
        <w:rPr>
          <w:noProof/>
        </w:rPr>
        <w:fldChar w:fldCharType="separate"/>
      </w:r>
      <w:r>
        <w:rPr>
          <w:noProof/>
        </w:rPr>
        <w:t>46</w:t>
      </w:r>
      <w:r>
        <w:rPr>
          <w:noProof/>
        </w:rPr>
        <w:fldChar w:fldCharType="end"/>
      </w:r>
    </w:p>
    <w:p w14:paraId="7D50AC0B"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5.13.1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_Toc180420446 \h </w:instrText>
      </w:r>
      <w:r>
        <w:rPr>
          <w:noProof/>
        </w:rPr>
      </w:r>
      <w:r>
        <w:rPr>
          <w:noProof/>
        </w:rPr>
        <w:fldChar w:fldCharType="separate"/>
      </w:r>
      <w:r>
        <w:rPr>
          <w:noProof/>
        </w:rPr>
        <w:t>46</w:t>
      </w:r>
      <w:r>
        <w:rPr>
          <w:noProof/>
        </w:rPr>
        <w:fldChar w:fldCharType="end"/>
      </w:r>
    </w:p>
    <w:p w14:paraId="1AE51F21" w14:textId="77777777" w:rsidR="00224656" w:rsidRDefault="00224656">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_Toc180420447 \h </w:instrText>
      </w:r>
      <w:r>
        <w:rPr>
          <w:noProof/>
        </w:rPr>
      </w:r>
      <w:r>
        <w:rPr>
          <w:noProof/>
        </w:rPr>
        <w:fldChar w:fldCharType="separate"/>
      </w:r>
      <w:r>
        <w:rPr>
          <w:noProof/>
        </w:rPr>
        <w:t>46</w:t>
      </w:r>
      <w:r>
        <w:rPr>
          <w:noProof/>
        </w:rPr>
        <w:fldChar w:fldCharType="end"/>
      </w:r>
    </w:p>
    <w:p w14:paraId="62E7F5A6" w14:textId="77777777" w:rsidR="00224656" w:rsidRDefault="00224656">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_Toc180420448 \h </w:instrText>
      </w:r>
      <w:r>
        <w:rPr>
          <w:noProof/>
        </w:rPr>
      </w:r>
      <w:r>
        <w:rPr>
          <w:noProof/>
        </w:rPr>
        <w:fldChar w:fldCharType="separate"/>
      </w:r>
      <w:r>
        <w:rPr>
          <w:noProof/>
        </w:rPr>
        <w:t>46</w:t>
      </w:r>
      <w:r>
        <w:rPr>
          <w:noProof/>
        </w:rPr>
        <w:fldChar w:fldCharType="end"/>
      </w:r>
    </w:p>
    <w:p w14:paraId="77C7D823" w14:textId="77777777" w:rsidR="00224656" w:rsidRDefault="00224656">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_Toc180420449 \h </w:instrText>
      </w:r>
      <w:r>
        <w:rPr>
          <w:noProof/>
        </w:rPr>
      </w:r>
      <w:r>
        <w:rPr>
          <w:noProof/>
        </w:rPr>
        <w:fldChar w:fldCharType="separate"/>
      </w:r>
      <w:r>
        <w:rPr>
          <w:noProof/>
        </w:rPr>
        <w:t>46</w:t>
      </w:r>
      <w:r>
        <w:rPr>
          <w:noProof/>
        </w:rPr>
        <w:fldChar w:fldCharType="end"/>
      </w:r>
    </w:p>
    <w:p w14:paraId="48BBBA10" w14:textId="77777777" w:rsidR="00224656" w:rsidRDefault="00224656">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CA_n25-n29-n77</w:t>
      </w:r>
      <w:r>
        <w:rPr>
          <w:noProof/>
        </w:rPr>
        <w:tab/>
      </w:r>
      <w:r>
        <w:rPr>
          <w:noProof/>
        </w:rPr>
        <w:fldChar w:fldCharType="begin"/>
      </w:r>
      <w:r>
        <w:rPr>
          <w:noProof/>
        </w:rPr>
        <w:instrText xml:space="preserve"> PAGEREF _Toc180420450 \h </w:instrText>
      </w:r>
      <w:r>
        <w:rPr>
          <w:noProof/>
        </w:rPr>
      </w:r>
      <w:r>
        <w:rPr>
          <w:noProof/>
        </w:rPr>
        <w:fldChar w:fldCharType="separate"/>
      </w:r>
      <w:r>
        <w:rPr>
          <w:noProof/>
        </w:rPr>
        <w:t>47</w:t>
      </w:r>
      <w:r>
        <w:rPr>
          <w:noProof/>
        </w:rPr>
        <w:fldChar w:fldCharType="end"/>
      </w:r>
    </w:p>
    <w:p w14:paraId="64DDE1AF" w14:textId="77777777" w:rsidR="00224656" w:rsidRDefault="00224656">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_Toc180420451 \h </w:instrText>
      </w:r>
      <w:r>
        <w:rPr>
          <w:noProof/>
        </w:rPr>
      </w:r>
      <w:r>
        <w:rPr>
          <w:noProof/>
        </w:rPr>
        <w:fldChar w:fldCharType="separate"/>
      </w:r>
      <w:r>
        <w:rPr>
          <w:noProof/>
        </w:rPr>
        <w:t>47</w:t>
      </w:r>
      <w:r>
        <w:rPr>
          <w:noProof/>
        </w:rPr>
        <w:fldChar w:fldCharType="end"/>
      </w:r>
    </w:p>
    <w:p w14:paraId="2F27E9AA" w14:textId="77777777" w:rsidR="00224656" w:rsidRDefault="00224656">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_Toc180420452 \h </w:instrText>
      </w:r>
      <w:r>
        <w:rPr>
          <w:noProof/>
        </w:rPr>
      </w:r>
      <w:r>
        <w:rPr>
          <w:noProof/>
        </w:rPr>
        <w:fldChar w:fldCharType="separate"/>
      </w:r>
      <w:r>
        <w:rPr>
          <w:noProof/>
        </w:rPr>
        <w:t>47</w:t>
      </w:r>
      <w:r>
        <w:rPr>
          <w:noProof/>
        </w:rPr>
        <w:fldChar w:fldCharType="end"/>
      </w:r>
    </w:p>
    <w:p w14:paraId="293BF899" w14:textId="77777777" w:rsidR="00224656" w:rsidRDefault="00224656">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_Toc180420453 \h </w:instrText>
      </w:r>
      <w:r>
        <w:rPr>
          <w:noProof/>
        </w:rPr>
      </w:r>
      <w:r>
        <w:rPr>
          <w:noProof/>
        </w:rPr>
        <w:fldChar w:fldCharType="separate"/>
      </w:r>
      <w:r>
        <w:rPr>
          <w:noProof/>
        </w:rPr>
        <w:t>47</w:t>
      </w:r>
      <w:r>
        <w:rPr>
          <w:noProof/>
        </w:rPr>
        <w:fldChar w:fldCharType="end"/>
      </w:r>
    </w:p>
    <w:p w14:paraId="7CBCD740" w14:textId="77777777" w:rsidR="00224656" w:rsidRDefault="00224656">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_Toc180420454 \h </w:instrText>
      </w:r>
      <w:r>
        <w:rPr>
          <w:noProof/>
        </w:rPr>
      </w:r>
      <w:r>
        <w:rPr>
          <w:noProof/>
        </w:rPr>
        <w:fldChar w:fldCharType="separate"/>
      </w:r>
      <w:r>
        <w:rPr>
          <w:noProof/>
        </w:rPr>
        <w:t>47</w:t>
      </w:r>
      <w:r>
        <w:rPr>
          <w:noProof/>
        </w:rPr>
        <w:fldChar w:fldCharType="end"/>
      </w:r>
    </w:p>
    <w:p w14:paraId="739AB200" w14:textId="77777777" w:rsidR="00224656" w:rsidRDefault="00224656">
      <w:pPr>
        <w:pStyle w:val="33"/>
        <w:rPr>
          <w:rFonts w:asciiTheme="minorHAnsi" w:hAnsiTheme="minorHAnsi" w:cstheme="minorBidi"/>
          <w:noProof/>
          <w:kern w:val="2"/>
          <w:sz w:val="21"/>
          <w:szCs w:val="22"/>
          <w:lang w:val="en-US" w:eastAsia="zh-CN"/>
        </w:rPr>
      </w:pPr>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_Toc180420455 \h </w:instrText>
      </w:r>
      <w:r>
        <w:rPr>
          <w:noProof/>
        </w:rPr>
      </w:r>
      <w:r>
        <w:rPr>
          <w:noProof/>
        </w:rPr>
        <w:fldChar w:fldCharType="separate"/>
      </w:r>
      <w:r>
        <w:rPr>
          <w:noProof/>
        </w:rPr>
        <w:t>48</w:t>
      </w:r>
      <w:r>
        <w:rPr>
          <w:noProof/>
        </w:rPr>
        <w:fldChar w:fldCharType="end"/>
      </w:r>
    </w:p>
    <w:p w14:paraId="10AB9EAB" w14:textId="77777777" w:rsidR="00224656" w:rsidRDefault="00224656">
      <w:pPr>
        <w:pStyle w:val="42"/>
        <w:rPr>
          <w:rFonts w:asciiTheme="minorHAnsi" w:hAnsiTheme="minorHAnsi" w:cstheme="minorBidi"/>
          <w:noProof/>
          <w:kern w:val="2"/>
          <w:sz w:val="21"/>
          <w:szCs w:val="22"/>
          <w:lang w:val="en-US" w:eastAsia="zh-CN"/>
        </w:rPr>
      </w:pPr>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_Toc180420456 \h </w:instrText>
      </w:r>
      <w:r>
        <w:rPr>
          <w:noProof/>
        </w:rPr>
      </w:r>
      <w:r>
        <w:rPr>
          <w:noProof/>
        </w:rPr>
        <w:fldChar w:fldCharType="separate"/>
      </w:r>
      <w:r>
        <w:rPr>
          <w:noProof/>
        </w:rPr>
        <w:t>48</w:t>
      </w:r>
      <w:r>
        <w:rPr>
          <w:noProof/>
        </w:rPr>
        <w:fldChar w:fldCharType="end"/>
      </w:r>
    </w:p>
    <w:p w14:paraId="22F2B28E"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5.14.2.1.1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_Toc180420457 \h </w:instrText>
      </w:r>
      <w:r>
        <w:rPr>
          <w:noProof/>
        </w:rPr>
      </w:r>
      <w:r>
        <w:rPr>
          <w:noProof/>
        </w:rPr>
        <w:fldChar w:fldCharType="separate"/>
      </w:r>
      <w:r>
        <w:rPr>
          <w:noProof/>
        </w:rPr>
        <w:t>48</w:t>
      </w:r>
      <w:r>
        <w:rPr>
          <w:noProof/>
        </w:rPr>
        <w:fldChar w:fldCharType="end"/>
      </w:r>
    </w:p>
    <w:p w14:paraId="53B8C069" w14:textId="77777777" w:rsidR="00224656" w:rsidRDefault="00224656">
      <w:pPr>
        <w:pStyle w:val="42"/>
        <w:rPr>
          <w:rFonts w:asciiTheme="minorHAnsi" w:hAnsiTheme="minorHAnsi" w:cstheme="minorBidi"/>
          <w:noProof/>
          <w:kern w:val="2"/>
          <w:sz w:val="21"/>
          <w:szCs w:val="22"/>
          <w:lang w:val="en-US" w:eastAsia="zh-CN"/>
        </w:rPr>
      </w:pPr>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_Toc180420458 \h </w:instrText>
      </w:r>
      <w:r>
        <w:rPr>
          <w:noProof/>
        </w:rPr>
      </w:r>
      <w:r>
        <w:rPr>
          <w:noProof/>
        </w:rPr>
        <w:fldChar w:fldCharType="separate"/>
      </w:r>
      <w:r>
        <w:rPr>
          <w:noProof/>
        </w:rPr>
        <w:t>49</w:t>
      </w:r>
      <w:r>
        <w:rPr>
          <w:noProof/>
        </w:rPr>
        <w:fldChar w:fldCharType="end"/>
      </w:r>
    </w:p>
    <w:p w14:paraId="71BA5947" w14:textId="77777777" w:rsidR="00224656" w:rsidRDefault="00224656">
      <w:pPr>
        <w:pStyle w:val="22"/>
        <w:rPr>
          <w:rFonts w:asciiTheme="minorHAnsi" w:hAnsiTheme="minorHAnsi" w:cstheme="minorBidi"/>
          <w:noProof/>
          <w:kern w:val="2"/>
          <w:sz w:val="21"/>
          <w:szCs w:val="22"/>
          <w:lang w:val="en-US" w:eastAsia="zh-CN"/>
        </w:rPr>
      </w:pPr>
      <w:r>
        <w:rPr>
          <w:noProof/>
        </w:rPr>
        <w:t>5.</w:t>
      </w:r>
      <w:r>
        <w:rPr>
          <w:noProof/>
          <w:lang w:eastAsia="zh-CN"/>
        </w:rPr>
        <w:t>15</w:t>
      </w:r>
      <w:r>
        <w:rPr>
          <w:rFonts w:asciiTheme="minorHAnsi" w:hAnsiTheme="minorHAnsi" w:cstheme="minorBidi"/>
          <w:noProof/>
          <w:kern w:val="2"/>
          <w:sz w:val="21"/>
          <w:szCs w:val="22"/>
          <w:lang w:val="en-US" w:eastAsia="zh-CN"/>
        </w:rPr>
        <w:tab/>
      </w:r>
      <w:r>
        <w:rPr>
          <w:noProof/>
        </w:rPr>
        <w:t>CA_n1-n75-n78</w:t>
      </w:r>
      <w:r>
        <w:rPr>
          <w:noProof/>
        </w:rPr>
        <w:tab/>
      </w:r>
      <w:r>
        <w:rPr>
          <w:noProof/>
        </w:rPr>
        <w:fldChar w:fldCharType="begin"/>
      </w:r>
      <w:r>
        <w:rPr>
          <w:noProof/>
        </w:rPr>
        <w:instrText xml:space="preserve"> PAGEREF _Toc180420459 \h </w:instrText>
      </w:r>
      <w:r>
        <w:rPr>
          <w:noProof/>
        </w:rPr>
      </w:r>
      <w:r>
        <w:rPr>
          <w:noProof/>
        </w:rPr>
        <w:fldChar w:fldCharType="separate"/>
      </w:r>
      <w:r>
        <w:rPr>
          <w:noProof/>
        </w:rPr>
        <w:t>49</w:t>
      </w:r>
      <w:r>
        <w:rPr>
          <w:noProof/>
        </w:rPr>
        <w:fldChar w:fldCharType="end"/>
      </w:r>
    </w:p>
    <w:p w14:paraId="14FFF088" w14:textId="77777777" w:rsidR="00224656" w:rsidRDefault="00224656">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sidRPr="00E75F1F">
        <w:rPr>
          <w:rFonts w:cs="Arial"/>
          <w:noProof/>
        </w:rPr>
        <w:t>Common for 1 band UL and 2 bands UL CA</w:t>
      </w:r>
      <w:r>
        <w:rPr>
          <w:noProof/>
        </w:rPr>
        <w:tab/>
      </w:r>
      <w:r>
        <w:rPr>
          <w:noProof/>
        </w:rPr>
        <w:fldChar w:fldCharType="begin"/>
      </w:r>
      <w:r>
        <w:rPr>
          <w:noProof/>
        </w:rPr>
        <w:instrText xml:space="preserve"> PAGEREF _Toc180420460 \h </w:instrText>
      </w:r>
      <w:r>
        <w:rPr>
          <w:noProof/>
        </w:rPr>
      </w:r>
      <w:r>
        <w:rPr>
          <w:noProof/>
        </w:rPr>
        <w:fldChar w:fldCharType="separate"/>
      </w:r>
      <w:r>
        <w:rPr>
          <w:noProof/>
        </w:rPr>
        <w:t>49</w:t>
      </w:r>
      <w:r>
        <w:rPr>
          <w:noProof/>
        </w:rPr>
        <w:fldChar w:fldCharType="end"/>
      </w:r>
    </w:p>
    <w:p w14:paraId="39BB4F13" w14:textId="77777777" w:rsidR="00224656" w:rsidRDefault="00224656">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sidRPr="00E75F1F">
        <w:rPr>
          <w:rFonts w:cs="Arial"/>
          <w:noProof/>
        </w:rPr>
        <w:t>Operating bands for CA</w:t>
      </w:r>
      <w:r>
        <w:rPr>
          <w:noProof/>
        </w:rPr>
        <w:tab/>
      </w:r>
      <w:r>
        <w:rPr>
          <w:noProof/>
        </w:rPr>
        <w:fldChar w:fldCharType="begin"/>
      </w:r>
      <w:r>
        <w:rPr>
          <w:noProof/>
        </w:rPr>
        <w:instrText xml:space="preserve"> PAGEREF _Toc180420461 \h </w:instrText>
      </w:r>
      <w:r>
        <w:rPr>
          <w:noProof/>
        </w:rPr>
      </w:r>
      <w:r>
        <w:rPr>
          <w:noProof/>
        </w:rPr>
        <w:fldChar w:fldCharType="separate"/>
      </w:r>
      <w:r>
        <w:rPr>
          <w:noProof/>
        </w:rPr>
        <w:t>49</w:t>
      </w:r>
      <w:r>
        <w:rPr>
          <w:noProof/>
        </w:rPr>
        <w:fldChar w:fldCharType="end"/>
      </w:r>
    </w:p>
    <w:p w14:paraId="61D5522F"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rPr>
        <w:t>5.15.1.2</w:t>
      </w:r>
      <w:r>
        <w:rPr>
          <w:rFonts w:asciiTheme="minorHAnsi" w:hAnsiTheme="minorHAnsi" w:cstheme="minorBidi"/>
          <w:noProof/>
          <w:kern w:val="2"/>
          <w:sz w:val="21"/>
          <w:szCs w:val="22"/>
          <w:lang w:val="en-US" w:eastAsia="zh-CN"/>
        </w:rPr>
        <w:tab/>
      </w:r>
      <w:r w:rsidRPr="00E75F1F">
        <w:rPr>
          <w:rFonts w:cs="Arial"/>
          <w:noProof/>
        </w:rPr>
        <w:t>Channel bandwidths per operating band for CA</w:t>
      </w:r>
      <w:r>
        <w:rPr>
          <w:noProof/>
        </w:rPr>
        <w:tab/>
      </w:r>
      <w:r>
        <w:rPr>
          <w:noProof/>
        </w:rPr>
        <w:fldChar w:fldCharType="begin"/>
      </w:r>
      <w:r>
        <w:rPr>
          <w:noProof/>
        </w:rPr>
        <w:instrText xml:space="preserve"> PAGEREF _Toc180420462 \h </w:instrText>
      </w:r>
      <w:r>
        <w:rPr>
          <w:noProof/>
        </w:rPr>
      </w:r>
      <w:r>
        <w:rPr>
          <w:noProof/>
        </w:rPr>
        <w:fldChar w:fldCharType="separate"/>
      </w:r>
      <w:r>
        <w:rPr>
          <w:noProof/>
        </w:rPr>
        <w:t>49</w:t>
      </w:r>
      <w:r>
        <w:rPr>
          <w:noProof/>
        </w:rPr>
        <w:fldChar w:fldCharType="end"/>
      </w:r>
    </w:p>
    <w:p w14:paraId="4FBEBD7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rPr>
        <w:t>5.15.1.3</w:t>
      </w:r>
      <w:r>
        <w:rPr>
          <w:rFonts w:asciiTheme="minorHAnsi" w:hAnsiTheme="minorHAnsi" w:cstheme="minorBidi"/>
          <w:noProof/>
          <w:kern w:val="2"/>
          <w:sz w:val="21"/>
          <w:szCs w:val="22"/>
          <w:lang w:val="en-US" w:eastAsia="zh-CN"/>
        </w:rPr>
        <w:tab/>
      </w:r>
      <w:r w:rsidRPr="00E75F1F">
        <w:rPr>
          <w:rFonts w:cs="Arial"/>
          <w:noProof/>
        </w:rPr>
        <w:t>∆T</w:t>
      </w:r>
      <w:r w:rsidRPr="00E75F1F">
        <w:rPr>
          <w:rFonts w:cs="Arial"/>
          <w:noProof/>
          <w:vertAlign w:val="subscript"/>
        </w:rPr>
        <w:t>IB,c</w:t>
      </w:r>
      <w:r w:rsidRPr="00E75F1F">
        <w:rPr>
          <w:rFonts w:cs="Arial"/>
          <w:noProof/>
        </w:rPr>
        <w:t xml:space="preserve"> and ∆R</w:t>
      </w:r>
      <w:r w:rsidRPr="00E75F1F">
        <w:rPr>
          <w:rFonts w:cs="Arial"/>
          <w:noProof/>
          <w:vertAlign w:val="subscript"/>
        </w:rPr>
        <w:t>IB,c</w:t>
      </w:r>
      <w:r w:rsidRPr="00E75F1F">
        <w:rPr>
          <w:rFonts w:cs="Arial"/>
          <w:noProof/>
        </w:rPr>
        <w:t xml:space="preserve"> values</w:t>
      </w:r>
      <w:r>
        <w:rPr>
          <w:noProof/>
        </w:rPr>
        <w:tab/>
      </w:r>
      <w:r>
        <w:rPr>
          <w:noProof/>
        </w:rPr>
        <w:fldChar w:fldCharType="begin"/>
      </w:r>
      <w:r>
        <w:rPr>
          <w:noProof/>
        </w:rPr>
        <w:instrText xml:space="preserve"> PAGEREF _Toc180420463 \h </w:instrText>
      </w:r>
      <w:r>
        <w:rPr>
          <w:noProof/>
        </w:rPr>
      </w:r>
      <w:r>
        <w:rPr>
          <w:noProof/>
        </w:rPr>
        <w:fldChar w:fldCharType="separate"/>
      </w:r>
      <w:r>
        <w:rPr>
          <w:noProof/>
        </w:rPr>
        <w:t>49</w:t>
      </w:r>
      <w:r>
        <w:rPr>
          <w:noProof/>
        </w:rPr>
        <w:fldChar w:fldCharType="end"/>
      </w:r>
    </w:p>
    <w:p w14:paraId="6376BF97"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rPr>
        <w:t>5.15.2</w:t>
      </w:r>
      <w:r>
        <w:rPr>
          <w:rFonts w:asciiTheme="minorHAnsi" w:hAnsiTheme="minorHAnsi" w:cstheme="minorBidi"/>
          <w:noProof/>
          <w:kern w:val="2"/>
          <w:sz w:val="21"/>
          <w:szCs w:val="22"/>
          <w:lang w:val="en-US" w:eastAsia="zh-CN"/>
        </w:rPr>
        <w:tab/>
      </w:r>
      <w:r w:rsidRPr="00E75F1F">
        <w:rPr>
          <w:rFonts w:cs="Arial"/>
          <w:noProof/>
        </w:rPr>
        <w:t>Specific for 2 bands UL CA</w:t>
      </w:r>
      <w:r>
        <w:rPr>
          <w:noProof/>
        </w:rPr>
        <w:tab/>
      </w:r>
      <w:r>
        <w:rPr>
          <w:noProof/>
        </w:rPr>
        <w:fldChar w:fldCharType="begin"/>
      </w:r>
      <w:r>
        <w:rPr>
          <w:noProof/>
        </w:rPr>
        <w:instrText xml:space="preserve"> PAGEREF _Toc180420464 \h </w:instrText>
      </w:r>
      <w:r>
        <w:rPr>
          <w:noProof/>
        </w:rPr>
      </w:r>
      <w:r>
        <w:rPr>
          <w:noProof/>
        </w:rPr>
        <w:fldChar w:fldCharType="separate"/>
      </w:r>
      <w:r>
        <w:rPr>
          <w:noProof/>
        </w:rPr>
        <w:t>49</w:t>
      </w:r>
      <w:r>
        <w:rPr>
          <w:noProof/>
        </w:rPr>
        <w:fldChar w:fldCharType="end"/>
      </w:r>
    </w:p>
    <w:p w14:paraId="5DA0E363"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5.15.2.1</w:t>
      </w:r>
      <w:r>
        <w:rPr>
          <w:rFonts w:asciiTheme="minorHAnsi" w:hAnsiTheme="minorHAnsi" w:cstheme="minorBidi"/>
          <w:noProof/>
          <w:kern w:val="2"/>
          <w:sz w:val="21"/>
          <w:szCs w:val="22"/>
          <w:lang w:val="en-US" w:eastAsia="zh-CN"/>
        </w:rPr>
        <w:tab/>
      </w:r>
      <w:r w:rsidRPr="00E75F1F">
        <w:rPr>
          <w:rFonts w:eastAsia="Times New Roman"/>
          <w:noProof/>
          <w:lang w:eastAsia="en-GB"/>
        </w:rPr>
        <w:t>UE co-existence studies</w:t>
      </w:r>
      <w:r>
        <w:rPr>
          <w:noProof/>
        </w:rPr>
        <w:tab/>
      </w:r>
      <w:r>
        <w:rPr>
          <w:noProof/>
        </w:rPr>
        <w:fldChar w:fldCharType="begin"/>
      </w:r>
      <w:r>
        <w:rPr>
          <w:noProof/>
        </w:rPr>
        <w:instrText xml:space="preserve"> PAGEREF _Toc180420465 \h </w:instrText>
      </w:r>
      <w:r>
        <w:rPr>
          <w:noProof/>
        </w:rPr>
      </w:r>
      <w:r>
        <w:rPr>
          <w:noProof/>
        </w:rPr>
        <w:fldChar w:fldCharType="separate"/>
      </w:r>
      <w:r>
        <w:rPr>
          <w:noProof/>
        </w:rPr>
        <w:t>49</w:t>
      </w:r>
      <w:r>
        <w:rPr>
          <w:noProof/>
        </w:rPr>
        <w:fldChar w:fldCharType="end"/>
      </w:r>
    </w:p>
    <w:p w14:paraId="00403D83"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5.15.2.1.1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_Toc180420466 \h </w:instrText>
      </w:r>
      <w:r>
        <w:rPr>
          <w:noProof/>
        </w:rPr>
      </w:r>
      <w:r>
        <w:rPr>
          <w:noProof/>
        </w:rPr>
        <w:fldChar w:fldCharType="separate"/>
      </w:r>
      <w:r>
        <w:rPr>
          <w:noProof/>
        </w:rPr>
        <w:t>49</w:t>
      </w:r>
      <w:r>
        <w:rPr>
          <w:noProof/>
        </w:rPr>
        <w:fldChar w:fldCharType="end"/>
      </w:r>
    </w:p>
    <w:p w14:paraId="3B847753"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5.15.2.2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_Toc180420467 \h </w:instrText>
      </w:r>
      <w:r>
        <w:rPr>
          <w:noProof/>
        </w:rPr>
      </w:r>
      <w:r>
        <w:rPr>
          <w:noProof/>
        </w:rPr>
        <w:fldChar w:fldCharType="separate"/>
      </w:r>
      <w:r>
        <w:rPr>
          <w:noProof/>
        </w:rPr>
        <w:t>50</w:t>
      </w:r>
      <w:r>
        <w:rPr>
          <w:noProof/>
        </w:rPr>
        <w:fldChar w:fldCharType="end"/>
      </w:r>
    </w:p>
    <w:p w14:paraId="63E26F7D" w14:textId="77777777" w:rsidR="00224656" w:rsidRDefault="00224656">
      <w:pPr>
        <w:pStyle w:val="22"/>
        <w:rPr>
          <w:rFonts w:asciiTheme="minorHAnsi" w:hAnsiTheme="minorHAnsi" w:cstheme="minorBidi"/>
          <w:noProof/>
          <w:kern w:val="2"/>
          <w:sz w:val="21"/>
          <w:szCs w:val="22"/>
          <w:lang w:val="en-US" w:eastAsia="zh-CN"/>
        </w:rPr>
      </w:pPr>
      <w:r>
        <w:rPr>
          <w:noProof/>
        </w:rPr>
        <w:t>5.</w:t>
      </w:r>
      <w:r>
        <w:rPr>
          <w:noProof/>
          <w:lang w:eastAsia="zh-CN"/>
        </w:rPr>
        <w:t>16</w:t>
      </w:r>
      <w:r>
        <w:rPr>
          <w:rFonts w:asciiTheme="minorHAnsi" w:hAnsiTheme="minorHAnsi" w:cstheme="minorBidi"/>
          <w:noProof/>
          <w:kern w:val="2"/>
          <w:sz w:val="21"/>
          <w:szCs w:val="22"/>
          <w:lang w:val="en-US" w:eastAsia="zh-CN"/>
        </w:rPr>
        <w:tab/>
      </w:r>
      <w:r>
        <w:rPr>
          <w:noProof/>
        </w:rPr>
        <w:t>CA_n1-n28-n40</w:t>
      </w:r>
      <w:r>
        <w:rPr>
          <w:noProof/>
        </w:rPr>
        <w:tab/>
      </w:r>
      <w:r>
        <w:rPr>
          <w:noProof/>
        </w:rPr>
        <w:fldChar w:fldCharType="begin"/>
      </w:r>
      <w:r>
        <w:rPr>
          <w:noProof/>
        </w:rPr>
        <w:instrText xml:space="preserve"> PAGEREF _Toc180420468 \h </w:instrText>
      </w:r>
      <w:r>
        <w:rPr>
          <w:noProof/>
        </w:rPr>
      </w:r>
      <w:r>
        <w:rPr>
          <w:noProof/>
        </w:rPr>
        <w:fldChar w:fldCharType="separate"/>
      </w:r>
      <w:r>
        <w:rPr>
          <w:noProof/>
        </w:rPr>
        <w:t>50</w:t>
      </w:r>
      <w:r>
        <w:rPr>
          <w:noProof/>
        </w:rPr>
        <w:fldChar w:fldCharType="end"/>
      </w:r>
    </w:p>
    <w:p w14:paraId="00DBE974" w14:textId="77777777" w:rsidR="00224656" w:rsidRDefault="00224656">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_Toc180420469 \h </w:instrText>
      </w:r>
      <w:r>
        <w:rPr>
          <w:noProof/>
        </w:rPr>
      </w:r>
      <w:r>
        <w:rPr>
          <w:noProof/>
        </w:rPr>
        <w:fldChar w:fldCharType="separate"/>
      </w:r>
      <w:r>
        <w:rPr>
          <w:noProof/>
        </w:rPr>
        <w:t>50</w:t>
      </w:r>
      <w:r>
        <w:rPr>
          <w:noProof/>
        </w:rPr>
        <w:fldChar w:fldCharType="end"/>
      </w:r>
    </w:p>
    <w:p w14:paraId="0F97AEDB" w14:textId="77777777" w:rsidR="00224656" w:rsidRDefault="00224656">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_Toc180420470 \h </w:instrText>
      </w:r>
      <w:r>
        <w:rPr>
          <w:noProof/>
        </w:rPr>
      </w:r>
      <w:r>
        <w:rPr>
          <w:noProof/>
        </w:rPr>
        <w:fldChar w:fldCharType="separate"/>
      </w:r>
      <w:r>
        <w:rPr>
          <w:noProof/>
        </w:rPr>
        <w:t>50</w:t>
      </w:r>
      <w:r>
        <w:rPr>
          <w:noProof/>
        </w:rPr>
        <w:fldChar w:fldCharType="end"/>
      </w:r>
    </w:p>
    <w:p w14:paraId="491BC560"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5.16.1.2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_Toc180420471 \h </w:instrText>
      </w:r>
      <w:r>
        <w:rPr>
          <w:noProof/>
        </w:rPr>
      </w:r>
      <w:r>
        <w:rPr>
          <w:noProof/>
        </w:rPr>
        <w:fldChar w:fldCharType="separate"/>
      </w:r>
      <w:r>
        <w:rPr>
          <w:noProof/>
        </w:rPr>
        <w:t>51</w:t>
      </w:r>
      <w:r>
        <w:rPr>
          <w:noProof/>
        </w:rPr>
        <w:fldChar w:fldCharType="end"/>
      </w:r>
    </w:p>
    <w:p w14:paraId="496FD398"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5.16.1.3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_Toc180420472 \h </w:instrText>
      </w:r>
      <w:r>
        <w:rPr>
          <w:noProof/>
        </w:rPr>
      </w:r>
      <w:r>
        <w:rPr>
          <w:noProof/>
        </w:rPr>
        <w:fldChar w:fldCharType="separate"/>
      </w:r>
      <w:r>
        <w:rPr>
          <w:noProof/>
        </w:rPr>
        <w:t>51</w:t>
      </w:r>
      <w:r>
        <w:rPr>
          <w:noProof/>
        </w:rPr>
        <w:fldChar w:fldCharType="end"/>
      </w:r>
    </w:p>
    <w:p w14:paraId="62155CF6"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5.16.2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_Toc180420473 \h </w:instrText>
      </w:r>
      <w:r>
        <w:rPr>
          <w:noProof/>
        </w:rPr>
      </w:r>
      <w:r>
        <w:rPr>
          <w:noProof/>
        </w:rPr>
        <w:fldChar w:fldCharType="separate"/>
      </w:r>
      <w:r>
        <w:rPr>
          <w:noProof/>
        </w:rPr>
        <w:t>51</w:t>
      </w:r>
      <w:r>
        <w:rPr>
          <w:noProof/>
        </w:rPr>
        <w:fldChar w:fldCharType="end"/>
      </w:r>
    </w:p>
    <w:p w14:paraId="689C3509" w14:textId="77777777" w:rsidR="00224656" w:rsidRDefault="00224656">
      <w:pPr>
        <w:pStyle w:val="42"/>
        <w:rPr>
          <w:rFonts w:asciiTheme="minorHAnsi" w:hAnsiTheme="minorHAnsi" w:cstheme="minorBidi"/>
          <w:noProof/>
          <w:kern w:val="2"/>
          <w:sz w:val="21"/>
          <w:szCs w:val="22"/>
          <w:lang w:val="en-US" w:eastAsia="zh-CN"/>
        </w:rPr>
      </w:pPr>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_Toc180420474 \h </w:instrText>
      </w:r>
      <w:r>
        <w:rPr>
          <w:noProof/>
        </w:rPr>
      </w:r>
      <w:r>
        <w:rPr>
          <w:noProof/>
        </w:rPr>
        <w:fldChar w:fldCharType="separate"/>
      </w:r>
      <w:r>
        <w:rPr>
          <w:noProof/>
        </w:rPr>
        <w:t>51</w:t>
      </w:r>
      <w:r>
        <w:rPr>
          <w:noProof/>
        </w:rPr>
        <w:fldChar w:fldCharType="end"/>
      </w:r>
    </w:p>
    <w:p w14:paraId="4BAB9B25"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5.16.2.1.1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_Toc180420475 \h </w:instrText>
      </w:r>
      <w:r>
        <w:rPr>
          <w:noProof/>
        </w:rPr>
      </w:r>
      <w:r>
        <w:rPr>
          <w:noProof/>
        </w:rPr>
        <w:fldChar w:fldCharType="separate"/>
      </w:r>
      <w:r>
        <w:rPr>
          <w:noProof/>
        </w:rPr>
        <w:t>51</w:t>
      </w:r>
      <w:r>
        <w:rPr>
          <w:noProof/>
        </w:rPr>
        <w:fldChar w:fldCharType="end"/>
      </w:r>
    </w:p>
    <w:p w14:paraId="116BC478" w14:textId="77777777" w:rsidR="00224656" w:rsidRDefault="00224656">
      <w:pPr>
        <w:pStyle w:val="42"/>
        <w:rPr>
          <w:rFonts w:asciiTheme="minorHAnsi" w:hAnsiTheme="minorHAnsi" w:cstheme="minorBidi"/>
          <w:noProof/>
          <w:kern w:val="2"/>
          <w:sz w:val="21"/>
          <w:szCs w:val="22"/>
          <w:lang w:val="en-US" w:eastAsia="zh-CN"/>
        </w:rPr>
      </w:pPr>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_Toc180420476 \h </w:instrText>
      </w:r>
      <w:r>
        <w:rPr>
          <w:noProof/>
        </w:rPr>
      </w:r>
      <w:r>
        <w:rPr>
          <w:noProof/>
        </w:rPr>
        <w:fldChar w:fldCharType="separate"/>
      </w:r>
      <w:r>
        <w:rPr>
          <w:noProof/>
        </w:rPr>
        <w:t>54</w:t>
      </w:r>
      <w:r>
        <w:rPr>
          <w:noProof/>
        </w:rPr>
        <w:fldChar w:fldCharType="end"/>
      </w:r>
    </w:p>
    <w:p w14:paraId="6E5CE3E4" w14:textId="77777777" w:rsidR="00224656" w:rsidRDefault="00224656">
      <w:pPr>
        <w:pStyle w:val="22"/>
        <w:rPr>
          <w:rFonts w:asciiTheme="minorHAnsi" w:hAnsiTheme="minorHAnsi" w:cstheme="minorBidi"/>
          <w:noProof/>
          <w:kern w:val="2"/>
          <w:sz w:val="21"/>
          <w:szCs w:val="22"/>
          <w:lang w:val="en-US" w:eastAsia="zh-CN"/>
        </w:rPr>
      </w:pPr>
      <w:r>
        <w:rPr>
          <w:noProof/>
        </w:rPr>
        <w:t>5.</w:t>
      </w:r>
      <w:r>
        <w:rPr>
          <w:noProof/>
          <w:lang w:eastAsia="zh-CN"/>
        </w:rPr>
        <w:t>17</w:t>
      </w:r>
      <w:r>
        <w:rPr>
          <w:rFonts w:asciiTheme="minorHAnsi" w:hAnsiTheme="minorHAnsi" w:cstheme="minorBidi"/>
          <w:noProof/>
          <w:kern w:val="2"/>
          <w:sz w:val="21"/>
          <w:szCs w:val="22"/>
          <w:lang w:val="en-US" w:eastAsia="zh-CN"/>
        </w:rPr>
        <w:tab/>
      </w:r>
      <w:r>
        <w:rPr>
          <w:noProof/>
        </w:rPr>
        <w:t>CA_n1-n20-n71</w:t>
      </w:r>
      <w:r>
        <w:rPr>
          <w:noProof/>
        </w:rPr>
        <w:tab/>
      </w:r>
      <w:r>
        <w:rPr>
          <w:noProof/>
        </w:rPr>
        <w:fldChar w:fldCharType="begin"/>
      </w:r>
      <w:r>
        <w:rPr>
          <w:noProof/>
        </w:rPr>
        <w:instrText xml:space="preserve"> PAGEREF _Toc180420477 \h </w:instrText>
      </w:r>
      <w:r>
        <w:rPr>
          <w:noProof/>
        </w:rPr>
      </w:r>
      <w:r>
        <w:rPr>
          <w:noProof/>
        </w:rPr>
        <w:fldChar w:fldCharType="separate"/>
      </w:r>
      <w:r>
        <w:rPr>
          <w:noProof/>
        </w:rPr>
        <w:t>54</w:t>
      </w:r>
      <w:r>
        <w:rPr>
          <w:noProof/>
        </w:rPr>
        <w:fldChar w:fldCharType="end"/>
      </w:r>
    </w:p>
    <w:p w14:paraId="7C9F99C9" w14:textId="77777777" w:rsidR="00224656" w:rsidRDefault="00224656">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_Toc180420478 \h </w:instrText>
      </w:r>
      <w:r>
        <w:rPr>
          <w:noProof/>
        </w:rPr>
      </w:r>
      <w:r>
        <w:rPr>
          <w:noProof/>
        </w:rPr>
        <w:fldChar w:fldCharType="separate"/>
      </w:r>
      <w:r>
        <w:rPr>
          <w:noProof/>
        </w:rPr>
        <w:t>54</w:t>
      </w:r>
      <w:r>
        <w:rPr>
          <w:noProof/>
        </w:rPr>
        <w:fldChar w:fldCharType="end"/>
      </w:r>
    </w:p>
    <w:p w14:paraId="11DBACE2" w14:textId="77777777" w:rsidR="00224656" w:rsidRDefault="00224656">
      <w:pPr>
        <w:pStyle w:val="42"/>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_Toc180420479 \h </w:instrText>
      </w:r>
      <w:r>
        <w:rPr>
          <w:noProof/>
        </w:rPr>
      </w:r>
      <w:r>
        <w:rPr>
          <w:noProof/>
        </w:rPr>
        <w:fldChar w:fldCharType="separate"/>
      </w:r>
      <w:r>
        <w:rPr>
          <w:noProof/>
        </w:rPr>
        <w:t>54</w:t>
      </w:r>
      <w:r>
        <w:rPr>
          <w:noProof/>
        </w:rPr>
        <w:fldChar w:fldCharType="end"/>
      </w:r>
    </w:p>
    <w:p w14:paraId="33840D21"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5.17.1.2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_Toc180420480 \h </w:instrText>
      </w:r>
      <w:r>
        <w:rPr>
          <w:noProof/>
        </w:rPr>
      </w:r>
      <w:r>
        <w:rPr>
          <w:noProof/>
        </w:rPr>
        <w:fldChar w:fldCharType="separate"/>
      </w:r>
      <w:r>
        <w:rPr>
          <w:noProof/>
        </w:rPr>
        <w:t>55</w:t>
      </w:r>
      <w:r>
        <w:rPr>
          <w:noProof/>
        </w:rPr>
        <w:fldChar w:fldCharType="end"/>
      </w:r>
    </w:p>
    <w:p w14:paraId="6BF87936"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5.17.1.3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_Toc180420481 \h </w:instrText>
      </w:r>
      <w:r>
        <w:rPr>
          <w:noProof/>
        </w:rPr>
      </w:r>
      <w:r>
        <w:rPr>
          <w:noProof/>
        </w:rPr>
        <w:fldChar w:fldCharType="separate"/>
      </w:r>
      <w:r>
        <w:rPr>
          <w:noProof/>
        </w:rPr>
        <w:t>55</w:t>
      </w:r>
      <w:r>
        <w:rPr>
          <w:noProof/>
        </w:rPr>
        <w:fldChar w:fldCharType="end"/>
      </w:r>
    </w:p>
    <w:p w14:paraId="364EFEBC"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_Toc180420482 \h </w:instrText>
      </w:r>
      <w:r>
        <w:rPr>
          <w:noProof/>
        </w:rPr>
      </w:r>
      <w:r>
        <w:rPr>
          <w:noProof/>
        </w:rPr>
        <w:fldChar w:fldCharType="separate"/>
      </w:r>
      <w:r>
        <w:rPr>
          <w:noProof/>
        </w:rPr>
        <w:t>55</w:t>
      </w:r>
      <w:r>
        <w:rPr>
          <w:noProof/>
        </w:rPr>
        <w:fldChar w:fldCharType="end"/>
      </w:r>
    </w:p>
    <w:p w14:paraId="0F8F3E5A" w14:textId="77777777" w:rsidR="00224656" w:rsidRDefault="00224656">
      <w:pPr>
        <w:pStyle w:val="42"/>
        <w:rPr>
          <w:rFonts w:asciiTheme="minorHAnsi" w:hAnsiTheme="minorHAnsi" w:cstheme="minorBidi"/>
          <w:noProof/>
          <w:kern w:val="2"/>
          <w:sz w:val="21"/>
          <w:szCs w:val="22"/>
          <w:lang w:val="en-US" w:eastAsia="zh-CN"/>
        </w:rPr>
      </w:pPr>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_Toc180420483 \h </w:instrText>
      </w:r>
      <w:r>
        <w:rPr>
          <w:noProof/>
        </w:rPr>
      </w:r>
      <w:r>
        <w:rPr>
          <w:noProof/>
        </w:rPr>
        <w:fldChar w:fldCharType="separate"/>
      </w:r>
      <w:r>
        <w:rPr>
          <w:noProof/>
        </w:rPr>
        <w:t>55</w:t>
      </w:r>
      <w:r>
        <w:rPr>
          <w:noProof/>
        </w:rPr>
        <w:fldChar w:fldCharType="end"/>
      </w:r>
    </w:p>
    <w:p w14:paraId="0557C43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5.17.2.1.1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_Toc180420484 \h </w:instrText>
      </w:r>
      <w:r>
        <w:rPr>
          <w:noProof/>
        </w:rPr>
      </w:r>
      <w:r>
        <w:rPr>
          <w:noProof/>
        </w:rPr>
        <w:fldChar w:fldCharType="separate"/>
      </w:r>
      <w:r>
        <w:rPr>
          <w:noProof/>
        </w:rPr>
        <w:t>55</w:t>
      </w:r>
      <w:r>
        <w:rPr>
          <w:noProof/>
        </w:rPr>
        <w:fldChar w:fldCharType="end"/>
      </w:r>
    </w:p>
    <w:p w14:paraId="130E0F7A" w14:textId="77777777" w:rsidR="00224656" w:rsidRDefault="00224656">
      <w:pPr>
        <w:pStyle w:val="42"/>
        <w:rPr>
          <w:rFonts w:asciiTheme="minorHAnsi" w:hAnsiTheme="minorHAnsi" w:cstheme="minorBidi"/>
          <w:noProof/>
          <w:kern w:val="2"/>
          <w:sz w:val="21"/>
          <w:szCs w:val="22"/>
          <w:lang w:val="en-US" w:eastAsia="zh-CN"/>
        </w:rPr>
      </w:pPr>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_Toc180420485 \h </w:instrText>
      </w:r>
      <w:r>
        <w:rPr>
          <w:noProof/>
        </w:rPr>
      </w:r>
      <w:r>
        <w:rPr>
          <w:noProof/>
        </w:rPr>
        <w:fldChar w:fldCharType="separate"/>
      </w:r>
      <w:r>
        <w:rPr>
          <w:noProof/>
        </w:rPr>
        <w:t>58</w:t>
      </w:r>
      <w:r>
        <w:rPr>
          <w:noProof/>
        </w:rPr>
        <w:fldChar w:fldCharType="end"/>
      </w:r>
    </w:p>
    <w:p w14:paraId="1D746AFA" w14:textId="77777777" w:rsidR="00224656" w:rsidRDefault="00224656">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CA_n1-n20-n78</w:t>
      </w:r>
      <w:r>
        <w:rPr>
          <w:noProof/>
        </w:rPr>
        <w:tab/>
      </w:r>
      <w:r>
        <w:rPr>
          <w:noProof/>
        </w:rPr>
        <w:fldChar w:fldCharType="begin"/>
      </w:r>
      <w:r>
        <w:rPr>
          <w:noProof/>
        </w:rPr>
        <w:instrText xml:space="preserve"> PAGEREF _Toc180420486 \h </w:instrText>
      </w:r>
      <w:r>
        <w:rPr>
          <w:noProof/>
        </w:rPr>
      </w:r>
      <w:r>
        <w:rPr>
          <w:noProof/>
        </w:rPr>
        <w:fldChar w:fldCharType="separate"/>
      </w:r>
      <w:r>
        <w:rPr>
          <w:noProof/>
        </w:rPr>
        <w:t>58</w:t>
      </w:r>
      <w:r>
        <w:rPr>
          <w:noProof/>
        </w:rPr>
        <w:fldChar w:fldCharType="end"/>
      </w:r>
    </w:p>
    <w:p w14:paraId="1638C061" w14:textId="77777777" w:rsidR="00224656" w:rsidRDefault="00224656">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_Toc180420487 \h </w:instrText>
      </w:r>
      <w:r>
        <w:rPr>
          <w:noProof/>
        </w:rPr>
      </w:r>
      <w:r>
        <w:rPr>
          <w:noProof/>
        </w:rPr>
        <w:fldChar w:fldCharType="separate"/>
      </w:r>
      <w:r>
        <w:rPr>
          <w:noProof/>
        </w:rPr>
        <w:t>58</w:t>
      </w:r>
      <w:r>
        <w:rPr>
          <w:noProof/>
        </w:rPr>
        <w:fldChar w:fldCharType="end"/>
      </w:r>
    </w:p>
    <w:p w14:paraId="1A390EA0" w14:textId="77777777" w:rsidR="00224656" w:rsidRDefault="00224656">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_Toc180420488 \h </w:instrText>
      </w:r>
      <w:r>
        <w:rPr>
          <w:noProof/>
        </w:rPr>
      </w:r>
      <w:r>
        <w:rPr>
          <w:noProof/>
        </w:rPr>
        <w:fldChar w:fldCharType="separate"/>
      </w:r>
      <w:r>
        <w:rPr>
          <w:noProof/>
        </w:rPr>
        <w:t>58</w:t>
      </w:r>
      <w:r>
        <w:rPr>
          <w:noProof/>
        </w:rPr>
        <w:fldChar w:fldCharType="end"/>
      </w:r>
    </w:p>
    <w:p w14:paraId="19F2CB3F"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5.18.1.2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_Toc180420489 \h </w:instrText>
      </w:r>
      <w:r>
        <w:rPr>
          <w:noProof/>
        </w:rPr>
      </w:r>
      <w:r>
        <w:rPr>
          <w:noProof/>
        </w:rPr>
        <w:fldChar w:fldCharType="separate"/>
      </w:r>
      <w:r>
        <w:rPr>
          <w:noProof/>
        </w:rPr>
        <w:t>59</w:t>
      </w:r>
      <w:r>
        <w:rPr>
          <w:noProof/>
        </w:rPr>
        <w:fldChar w:fldCharType="end"/>
      </w:r>
    </w:p>
    <w:p w14:paraId="126BEF6E"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5.18.1.3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_Toc180420490 \h </w:instrText>
      </w:r>
      <w:r>
        <w:rPr>
          <w:noProof/>
        </w:rPr>
      </w:r>
      <w:r>
        <w:rPr>
          <w:noProof/>
        </w:rPr>
        <w:fldChar w:fldCharType="separate"/>
      </w:r>
      <w:r>
        <w:rPr>
          <w:noProof/>
        </w:rPr>
        <w:t>59</w:t>
      </w:r>
      <w:r>
        <w:rPr>
          <w:noProof/>
        </w:rPr>
        <w:fldChar w:fldCharType="end"/>
      </w:r>
    </w:p>
    <w:p w14:paraId="51CD03A3"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5.18.2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_Toc180420491 \h </w:instrText>
      </w:r>
      <w:r>
        <w:rPr>
          <w:noProof/>
        </w:rPr>
      </w:r>
      <w:r>
        <w:rPr>
          <w:noProof/>
        </w:rPr>
        <w:fldChar w:fldCharType="separate"/>
      </w:r>
      <w:r>
        <w:rPr>
          <w:noProof/>
        </w:rPr>
        <w:t>59</w:t>
      </w:r>
      <w:r>
        <w:rPr>
          <w:noProof/>
        </w:rPr>
        <w:fldChar w:fldCharType="end"/>
      </w:r>
    </w:p>
    <w:p w14:paraId="4111524A" w14:textId="77777777" w:rsidR="00224656" w:rsidRDefault="00224656">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_Toc180420492 \h </w:instrText>
      </w:r>
      <w:r>
        <w:rPr>
          <w:noProof/>
        </w:rPr>
      </w:r>
      <w:r>
        <w:rPr>
          <w:noProof/>
        </w:rPr>
        <w:fldChar w:fldCharType="separate"/>
      </w:r>
      <w:r>
        <w:rPr>
          <w:noProof/>
        </w:rPr>
        <w:t>59</w:t>
      </w:r>
      <w:r>
        <w:rPr>
          <w:noProof/>
        </w:rPr>
        <w:fldChar w:fldCharType="end"/>
      </w:r>
    </w:p>
    <w:p w14:paraId="508EC51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5.18.2.1.1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_Toc180420493 \h </w:instrText>
      </w:r>
      <w:r>
        <w:rPr>
          <w:noProof/>
        </w:rPr>
      </w:r>
      <w:r>
        <w:rPr>
          <w:noProof/>
        </w:rPr>
        <w:fldChar w:fldCharType="separate"/>
      </w:r>
      <w:r>
        <w:rPr>
          <w:noProof/>
        </w:rPr>
        <w:t>59</w:t>
      </w:r>
      <w:r>
        <w:rPr>
          <w:noProof/>
        </w:rPr>
        <w:fldChar w:fldCharType="end"/>
      </w:r>
    </w:p>
    <w:p w14:paraId="102ACB09" w14:textId="77777777" w:rsidR="00224656" w:rsidRDefault="00224656">
      <w:pPr>
        <w:pStyle w:val="42"/>
        <w:rPr>
          <w:rFonts w:asciiTheme="minorHAnsi" w:hAnsiTheme="minorHAnsi" w:cstheme="minorBidi"/>
          <w:noProof/>
          <w:kern w:val="2"/>
          <w:sz w:val="21"/>
          <w:szCs w:val="22"/>
          <w:lang w:val="en-US" w:eastAsia="zh-CN"/>
        </w:rPr>
      </w:pPr>
      <w:r>
        <w:rPr>
          <w:noProof/>
        </w:rPr>
        <w:lastRenderedPageBreak/>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_Toc180420494 \h </w:instrText>
      </w:r>
      <w:r>
        <w:rPr>
          <w:noProof/>
        </w:rPr>
      </w:r>
      <w:r>
        <w:rPr>
          <w:noProof/>
        </w:rPr>
        <w:fldChar w:fldCharType="separate"/>
      </w:r>
      <w:r>
        <w:rPr>
          <w:noProof/>
        </w:rPr>
        <w:t>62</w:t>
      </w:r>
      <w:r>
        <w:rPr>
          <w:noProof/>
        </w:rPr>
        <w:fldChar w:fldCharType="end"/>
      </w:r>
    </w:p>
    <w:p w14:paraId="54BBD20A" w14:textId="77777777" w:rsidR="00224656" w:rsidRDefault="00224656">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CA_n20-n41-n71</w:t>
      </w:r>
      <w:r>
        <w:rPr>
          <w:noProof/>
        </w:rPr>
        <w:tab/>
      </w:r>
      <w:r>
        <w:rPr>
          <w:noProof/>
        </w:rPr>
        <w:fldChar w:fldCharType="begin"/>
      </w:r>
      <w:r>
        <w:rPr>
          <w:noProof/>
        </w:rPr>
        <w:instrText xml:space="preserve"> PAGEREF _Toc180420495 \h </w:instrText>
      </w:r>
      <w:r>
        <w:rPr>
          <w:noProof/>
        </w:rPr>
      </w:r>
      <w:r>
        <w:rPr>
          <w:noProof/>
        </w:rPr>
        <w:fldChar w:fldCharType="separate"/>
      </w:r>
      <w:r>
        <w:rPr>
          <w:noProof/>
        </w:rPr>
        <w:t>62</w:t>
      </w:r>
      <w:r>
        <w:rPr>
          <w:noProof/>
        </w:rPr>
        <w:fldChar w:fldCharType="end"/>
      </w:r>
    </w:p>
    <w:p w14:paraId="4475A532" w14:textId="77777777" w:rsidR="00224656" w:rsidRDefault="00224656">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_Toc180420496 \h </w:instrText>
      </w:r>
      <w:r>
        <w:rPr>
          <w:noProof/>
        </w:rPr>
      </w:r>
      <w:r>
        <w:rPr>
          <w:noProof/>
        </w:rPr>
        <w:fldChar w:fldCharType="separate"/>
      </w:r>
      <w:r>
        <w:rPr>
          <w:noProof/>
        </w:rPr>
        <w:t>62</w:t>
      </w:r>
      <w:r>
        <w:rPr>
          <w:noProof/>
        </w:rPr>
        <w:fldChar w:fldCharType="end"/>
      </w:r>
    </w:p>
    <w:p w14:paraId="704F47A7" w14:textId="77777777" w:rsidR="00224656" w:rsidRDefault="00224656">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_Toc180420497 \h </w:instrText>
      </w:r>
      <w:r>
        <w:rPr>
          <w:noProof/>
        </w:rPr>
      </w:r>
      <w:r>
        <w:rPr>
          <w:noProof/>
        </w:rPr>
        <w:fldChar w:fldCharType="separate"/>
      </w:r>
      <w:r>
        <w:rPr>
          <w:noProof/>
        </w:rPr>
        <w:t>62</w:t>
      </w:r>
      <w:r>
        <w:rPr>
          <w:noProof/>
        </w:rPr>
        <w:fldChar w:fldCharType="end"/>
      </w:r>
    </w:p>
    <w:p w14:paraId="2C7CBF5D"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5.19.1.2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_Toc180420498 \h </w:instrText>
      </w:r>
      <w:r>
        <w:rPr>
          <w:noProof/>
        </w:rPr>
      </w:r>
      <w:r>
        <w:rPr>
          <w:noProof/>
        </w:rPr>
        <w:fldChar w:fldCharType="separate"/>
      </w:r>
      <w:r>
        <w:rPr>
          <w:noProof/>
        </w:rPr>
        <w:t>63</w:t>
      </w:r>
      <w:r>
        <w:rPr>
          <w:noProof/>
        </w:rPr>
        <w:fldChar w:fldCharType="end"/>
      </w:r>
    </w:p>
    <w:p w14:paraId="48C629A0"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5.19.1.3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_Toc180420499 \h </w:instrText>
      </w:r>
      <w:r>
        <w:rPr>
          <w:noProof/>
        </w:rPr>
      </w:r>
      <w:r>
        <w:rPr>
          <w:noProof/>
        </w:rPr>
        <w:fldChar w:fldCharType="separate"/>
      </w:r>
      <w:r>
        <w:rPr>
          <w:noProof/>
        </w:rPr>
        <w:t>63</w:t>
      </w:r>
      <w:r>
        <w:rPr>
          <w:noProof/>
        </w:rPr>
        <w:fldChar w:fldCharType="end"/>
      </w:r>
    </w:p>
    <w:p w14:paraId="7537CCF8"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5.19.2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_Toc180420500 \h </w:instrText>
      </w:r>
      <w:r>
        <w:rPr>
          <w:noProof/>
        </w:rPr>
      </w:r>
      <w:r>
        <w:rPr>
          <w:noProof/>
        </w:rPr>
        <w:fldChar w:fldCharType="separate"/>
      </w:r>
      <w:r>
        <w:rPr>
          <w:noProof/>
        </w:rPr>
        <w:t>63</w:t>
      </w:r>
      <w:r>
        <w:rPr>
          <w:noProof/>
        </w:rPr>
        <w:fldChar w:fldCharType="end"/>
      </w:r>
    </w:p>
    <w:p w14:paraId="78BF2ADF" w14:textId="77777777" w:rsidR="00224656" w:rsidRDefault="00224656">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_Toc180420501 \h </w:instrText>
      </w:r>
      <w:r>
        <w:rPr>
          <w:noProof/>
        </w:rPr>
      </w:r>
      <w:r>
        <w:rPr>
          <w:noProof/>
        </w:rPr>
        <w:fldChar w:fldCharType="separate"/>
      </w:r>
      <w:r>
        <w:rPr>
          <w:noProof/>
        </w:rPr>
        <w:t>63</w:t>
      </w:r>
      <w:r>
        <w:rPr>
          <w:noProof/>
        </w:rPr>
        <w:fldChar w:fldCharType="end"/>
      </w:r>
    </w:p>
    <w:p w14:paraId="58DC92B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5.19.2.1.1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_Toc180420502 \h </w:instrText>
      </w:r>
      <w:r>
        <w:rPr>
          <w:noProof/>
        </w:rPr>
      </w:r>
      <w:r>
        <w:rPr>
          <w:noProof/>
        </w:rPr>
        <w:fldChar w:fldCharType="separate"/>
      </w:r>
      <w:r>
        <w:rPr>
          <w:noProof/>
        </w:rPr>
        <w:t>63</w:t>
      </w:r>
      <w:r>
        <w:rPr>
          <w:noProof/>
        </w:rPr>
        <w:fldChar w:fldCharType="end"/>
      </w:r>
    </w:p>
    <w:p w14:paraId="20F45683" w14:textId="77777777" w:rsidR="00224656" w:rsidRDefault="00224656">
      <w:pPr>
        <w:pStyle w:val="5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_Toc180420503 \h </w:instrText>
      </w:r>
      <w:r>
        <w:rPr>
          <w:noProof/>
        </w:rPr>
      </w:r>
      <w:r>
        <w:rPr>
          <w:noProof/>
        </w:rPr>
        <w:fldChar w:fldCharType="separate"/>
      </w:r>
      <w:r>
        <w:rPr>
          <w:noProof/>
        </w:rPr>
        <w:t>66</w:t>
      </w:r>
      <w:r>
        <w:rPr>
          <w:noProof/>
        </w:rPr>
        <w:fldChar w:fldCharType="end"/>
      </w:r>
    </w:p>
    <w:p w14:paraId="58A79AA2" w14:textId="77777777" w:rsidR="00224656" w:rsidRDefault="00224656">
      <w:pPr>
        <w:pStyle w:val="2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CA_n20-n41-n77</w:t>
      </w:r>
      <w:r>
        <w:rPr>
          <w:noProof/>
        </w:rPr>
        <w:tab/>
      </w:r>
      <w:r>
        <w:rPr>
          <w:noProof/>
        </w:rPr>
        <w:fldChar w:fldCharType="begin"/>
      </w:r>
      <w:r>
        <w:rPr>
          <w:noProof/>
        </w:rPr>
        <w:instrText xml:space="preserve"> PAGEREF _Toc180420504 \h </w:instrText>
      </w:r>
      <w:r>
        <w:rPr>
          <w:noProof/>
        </w:rPr>
      </w:r>
      <w:r>
        <w:rPr>
          <w:noProof/>
        </w:rPr>
        <w:fldChar w:fldCharType="separate"/>
      </w:r>
      <w:r>
        <w:rPr>
          <w:noProof/>
        </w:rPr>
        <w:t>66</w:t>
      </w:r>
      <w:r>
        <w:rPr>
          <w:noProof/>
        </w:rPr>
        <w:fldChar w:fldCharType="end"/>
      </w:r>
    </w:p>
    <w:p w14:paraId="30E417C9" w14:textId="77777777" w:rsidR="00224656" w:rsidRDefault="00224656">
      <w:pPr>
        <w:pStyle w:val="3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_Toc180420505 \h </w:instrText>
      </w:r>
      <w:r>
        <w:rPr>
          <w:noProof/>
        </w:rPr>
      </w:r>
      <w:r>
        <w:rPr>
          <w:noProof/>
        </w:rPr>
        <w:fldChar w:fldCharType="separate"/>
      </w:r>
      <w:r>
        <w:rPr>
          <w:noProof/>
        </w:rPr>
        <w:t>66</w:t>
      </w:r>
      <w:r>
        <w:rPr>
          <w:noProof/>
        </w:rPr>
        <w:fldChar w:fldCharType="end"/>
      </w:r>
    </w:p>
    <w:p w14:paraId="3971592E" w14:textId="77777777" w:rsidR="00224656" w:rsidRDefault="00224656">
      <w:pPr>
        <w:pStyle w:val="42"/>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_Toc180420506 \h </w:instrText>
      </w:r>
      <w:r>
        <w:rPr>
          <w:noProof/>
        </w:rPr>
      </w:r>
      <w:r>
        <w:rPr>
          <w:noProof/>
        </w:rPr>
        <w:fldChar w:fldCharType="separate"/>
      </w:r>
      <w:r>
        <w:rPr>
          <w:noProof/>
        </w:rPr>
        <w:t>66</w:t>
      </w:r>
      <w:r>
        <w:rPr>
          <w:noProof/>
        </w:rPr>
        <w:fldChar w:fldCharType="end"/>
      </w:r>
    </w:p>
    <w:p w14:paraId="4C77076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5.20.1.2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_Toc180420507 \h </w:instrText>
      </w:r>
      <w:r>
        <w:rPr>
          <w:noProof/>
        </w:rPr>
      </w:r>
      <w:r>
        <w:rPr>
          <w:noProof/>
        </w:rPr>
        <w:fldChar w:fldCharType="separate"/>
      </w:r>
      <w:r>
        <w:rPr>
          <w:noProof/>
        </w:rPr>
        <w:t>67</w:t>
      </w:r>
      <w:r>
        <w:rPr>
          <w:noProof/>
        </w:rPr>
        <w:fldChar w:fldCharType="end"/>
      </w:r>
    </w:p>
    <w:p w14:paraId="0D642ED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5.20.1.3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_Toc180420508 \h </w:instrText>
      </w:r>
      <w:r>
        <w:rPr>
          <w:noProof/>
        </w:rPr>
      </w:r>
      <w:r>
        <w:rPr>
          <w:noProof/>
        </w:rPr>
        <w:fldChar w:fldCharType="separate"/>
      </w:r>
      <w:r>
        <w:rPr>
          <w:noProof/>
        </w:rPr>
        <w:t>67</w:t>
      </w:r>
      <w:r>
        <w:rPr>
          <w:noProof/>
        </w:rPr>
        <w:fldChar w:fldCharType="end"/>
      </w:r>
    </w:p>
    <w:p w14:paraId="5765FD4B"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_Toc180420509 \h </w:instrText>
      </w:r>
      <w:r>
        <w:rPr>
          <w:noProof/>
        </w:rPr>
      </w:r>
      <w:r>
        <w:rPr>
          <w:noProof/>
        </w:rPr>
        <w:fldChar w:fldCharType="separate"/>
      </w:r>
      <w:r>
        <w:rPr>
          <w:noProof/>
        </w:rPr>
        <w:t>68</w:t>
      </w:r>
      <w:r>
        <w:rPr>
          <w:noProof/>
        </w:rPr>
        <w:fldChar w:fldCharType="end"/>
      </w:r>
    </w:p>
    <w:p w14:paraId="7EB30481" w14:textId="77777777" w:rsidR="00224656" w:rsidRDefault="00224656">
      <w:pPr>
        <w:pStyle w:val="42"/>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_Toc180420510 \h </w:instrText>
      </w:r>
      <w:r>
        <w:rPr>
          <w:noProof/>
        </w:rPr>
      </w:r>
      <w:r>
        <w:rPr>
          <w:noProof/>
        </w:rPr>
        <w:fldChar w:fldCharType="separate"/>
      </w:r>
      <w:r>
        <w:rPr>
          <w:noProof/>
        </w:rPr>
        <w:t>68</w:t>
      </w:r>
      <w:r>
        <w:rPr>
          <w:noProof/>
        </w:rPr>
        <w:fldChar w:fldCharType="end"/>
      </w:r>
    </w:p>
    <w:p w14:paraId="34C0B609"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5.20.2.1.1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_Toc180420511 \h </w:instrText>
      </w:r>
      <w:r>
        <w:rPr>
          <w:noProof/>
        </w:rPr>
      </w:r>
      <w:r>
        <w:rPr>
          <w:noProof/>
        </w:rPr>
        <w:fldChar w:fldCharType="separate"/>
      </w:r>
      <w:r>
        <w:rPr>
          <w:noProof/>
        </w:rPr>
        <w:t>68</w:t>
      </w:r>
      <w:r>
        <w:rPr>
          <w:noProof/>
        </w:rPr>
        <w:fldChar w:fldCharType="end"/>
      </w:r>
    </w:p>
    <w:p w14:paraId="601443C5" w14:textId="77777777" w:rsidR="00224656" w:rsidRDefault="00224656">
      <w:pPr>
        <w:pStyle w:val="42"/>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_Toc180420512 \h </w:instrText>
      </w:r>
      <w:r>
        <w:rPr>
          <w:noProof/>
        </w:rPr>
      </w:r>
      <w:r>
        <w:rPr>
          <w:noProof/>
        </w:rPr>
        <w:fldChar w:fldCharType="separate"/>
      </w:r>
      <w:r>
        <w:rPr>
          <w:noProof/>
        </w:rPr>
        <w:t>70</w:t>
      </w:r>
      <w:r>
        <w:rPr>
          <w:noProof/>
        </w:rPr>
        <w:fldChar w:fldCharType="end"/>
      </w:r>
    </w:p>
    <w:p w14:paraId="0478C7DE" w14:textId="77777777" w:rsidR="00224656" w:rsidRDefault="00224656">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CA_n20-n41-n78</w:t>
      </w:r>
      <w:r>
        <w:rPr>
          <w:noProof/>
        </w:rPr>
        <w:tab/>
      </w:r>
      <w:r>
        <w:rPr>
          <w:noProof/>
        </w:rPr>
        <w:fldChar w:fldCharType="begin"/>
      </w:r>
      <w:r>
        <w:rPr>
          <w:noProof/>
        </w:rPr>
        <w:instrText xml:space="preserve"> PAGEREF _Toc180420513 \h </w:instrText>
      </w:r>
      <w:r>
        <w:rPr>
          <w:noProof/>
        </w:rPr>
      </w:r>
      <w:r>
        <w:rPr>
          <w:noProof/>
        </w:rPr>
        <w:fldChar w:fldCharType="separate"/>
      </w:r>
      <w:r>
        <w:rPr>
          <w:noProof/>
        </w:rPr>
        <w:t>71</w:t>
      </w:r>
      <w:r>
        <w:rPr>
          <w:noProof/>
        </w:rPr>
        <w:fldChar w:fldCharType="end"/>
      </w:r>
    </w:p>
    <w:p w14:paraId="28984752" w14:textId="77777777" w:rsidR="00224656" w:rsidRDefault="00224656">
      <w:pPr>
        <w:pStyle w:val="3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_Toc180420514 \h </w:instrText>
      </w:r>
      <w:r>
        <w:rPr>
          <w:noProof/>
        </w:rPr>
      </w:r>
      <w:r>
        <w:rPr>
          <w:noProof/>
        </w:rPr>
        <w:fldChar w:fldCharType="separate"/>
      </w:r>
      <w:r>
        <w:rPr>
          <w:noProof/>
        </w:rPr>
        <w:t>71</w:t>
      </w:r>
      <w:r>
        <w:rPr>
          <w:noProof/>
        </w:rPr>
        <w:fldChar w:fldCharType="end"/>
      </w:r>
    </w:p>
    <w:p w14:paraId="74F4ED0D" w14:textId="77777777" w:rsidR="00224656" w:rsidRDefault="00224656">
      <w:pPr>
        <w:pStyle w:val="42"/>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_Toc180420515 \h </w:instrText>
      </w:r>
      <w:r>
        <w:rPr>
          <w:noProof/>
        </w:rPr>
      </w:r>
      <w:r>
        <w:rPr>
          <w:noProof/>
        </w:rPr>
        <w:fldChar w:fldCharType="separate"/>
      </w:r>
      <w:r>
        <w:rPr>
          <w:noProof/>
        </w:rPr>
        <w:t>71</w:t>
      </w:r>
      <w:r>
        <w:rPr>
          <w:noProof/>
        </w:rPr>
        <w:fldChar w:fldCharType="end"/>
      </w:r>
    </w:p>
    <w:p w14:paraId="73370AE0"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5.21.1.2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_Toc180420516 \h </w:instrText>
      </w:r>
      <w:r>
        <w:rPr>
          <w:noProof/>
        </w:rPr>
      </w:r>
      <w:r>
        <w:rPr>
          <w:noProof/>
        </w:rPr>
        <w:fldChar w:fldCharType="separate"/>
      </w:r>
      <w:r>
        <w:rPr>
          <w:noProof/>
        </w:rPr>
        <w:t>72</w:t>
      </w:r>
      <w:r>
        <w:rPr>
          <w:noProof/>
        </w:rPr>
        <w:fldChar w:fldCharType="end"/>
      </w:r>
    </w:p>
    <w:p w14:paraId="21A916A8"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5.21.1.3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_Toc180420517 \h </w:instrText>
      </w:r>
      <w:r>
        <w:rPr>
          <w:noProof/>
        </w:rPr>
      </w:r>
      <w:r>
        <w:rPr>
          <w:noProof/>
        </w:rPr>
        <w:fldChar w:fldCharType="separate"/>
      </w:r>
      <w:r>
        <w:rPr>
          <w:noProof/>
        </w:rPr>
        <w:t>72</w:t>
      </w:r>
      <w:r>
        <w:rPr>
          <w:noProof/>
        </w:rPr>
        <w:fldChar w:fldCharType="end"/>
      </w:r>
    </w:p>
    <w:p w14:paraId="6ED6F86E"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5.21.2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_Toc180420518 \h </w:instrText>
      </w:r>
      <w:r>
        <w:rPr>
          <w:noProof/>
        </w:rPr>
      </w:r>
      <w:r>
        <w:rPr>
          <w:noProof/>
        </w:rPr>
        <w:fldChar w:fldCharType="separate"/>
      </w:r>
      <w:r>
        <w:rPr>
          <w:noProof/>
        </w:rPr>
        <w:t>72</w:t>
      </w:r>
      <w:r>
        <w:rPr>
          <w:noProof/>
        </w:rPr>
        <w:fldChar w:fldCharType="end"/>
      </w:r>
    </w:p>
    <w:p w14:paraId="48058627" w14:textId="77777777" w:rsidR="00224656" w:rsidRDefault="00224656">
      <w:pPr>
        <w:pStyle w:val="42"/>
        <w:rPr>
          <w:rFonts w:asciiTheme="minorHAnsi" w:hAnsiTheme="minorHAnsi" w:cstheme="minorBidi"/>
          <w:noProof/>
          <w:kern w:val="2"/>
          <w:sz w:val="21"/>
          <w:szCs w:val="22"/>
          <w:lang w:val="en-US" w:eastAsia="zh-CN"/>
        </w:rPr>
      </w:pPr>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_Toc180420519 \h </w:instrText>
      </w:r>
      <w:r>
        <w:rPr>
          <w:noProof/>
        </w:rPr>
      </w:r>
      <w:r>
        <w:rPr>
          <w:noProof/>
        </w:rPr>
        <w:fldChar w:fldCharType="separate"/>
      </w:r>
      <w:r>
        <w:rPr>
          <w:noProof/>
        </w:rPr>
        <w:t>72</w:t>
      </w:r>
      <w:r>
        <w:rPr>
          <w:noProof/>
        </w:rPr>
        <w:fldChar w:fldCharType="end"/>
      </w:r>
    </w:p>
    <w:p w14:paraId="16F8591E"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5.21.2.1.1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_Toc180420520 \h </w:instrText>
      </w:r>
      <w:r>
        <w:rPr>
          <w:noProof/>
        </w:rPr>
      </w:r>
      <w:r>
        <w:rPr>
          <w:noProof/>
        </w:rPr>
        <w:fldChar w:fldCharType="separate"/>
      </w:r>
      <w:r>
        <w:rPr>
          <w:noProof/>
        </w:rPr>
        <w:t>72</w:t>
      </w:r>
      <w:r>
        <w:rPr>
          <w:noProof/>
        </w:rPr>
        <w:fldChar w:fldCharType="end"/>
      </w:r>
    </w:p>
    <w:p w14:paraId="507F8A4C" w14:textId="77777777" w:rsidR="00224656" w:rsidRDefault="00224656">
      <w:pPr>
        <w:pStyle w:val="42"/>
        <w:rPr>
          <w:rFonts w:asciiTheme="minorHAnsi" w:hAnsiTheme="minorHAnsi" w:cstheme="minorBidi"/>
          <w:noProof/>
          <w:kern w:val="2"/>
          <w:sz w:val="21"/>
          <w:szCs w:val="22"/>
          <w:lang w:val="en-US" w:eastAsia="zh-CN"/>
        </w:rPr>
      </w:pPr>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_Toc180420521 \h </w:instrText>
      </w:r>
      <w:r>
        <w:rPr>
          <w:noProof/>
        </w:rPr>
      </w:r>
      <w:r>
        <w:rPr>
          <w:noProof/>
        </w:rPr>
        <w:fldChar w:fldCharType="separate"/>
      </w:r>
      <w:r>
        <w:rPr>
          <w:noProof/>
        </w:rPr>
        <w:t>75</w:t>
      </w:r>
      <w:r>
        <w:rPr>
          <w:noProof/>
        </w:rPr>
        <w:fldChar w:fldCharType="end"/>
      </w:r>
    </w:p>
    <w:p w14:paraId="47E95A81" w14:textId="77777777" w:rsidR="00224656" w:rsidRDefault="00224656">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CA_n20-n71-n78</w:t>
      </w:r>
      <w:r>
        <w:rPr>
          <w:noProof/>
        </w:rPr>
        <w:tab/>
      </w:r>
      <w:r>
        <w:rPr>
          <w:noProof/>
        </w:rPr>
        <w:fldChar w:fldCharType="begin"/>
      </w:r>
      <w:r>
        <w:rPr>
          <w:noProof/>
        </w:rPr>
        <w:instrText xml:space="preserve"> PAGEREF _Toc180420522 \h </w:instrText>
      </w:r>
      <w:r>
        <w:rPr>
          <w:noProof/>
        </w:rPr>
      </w:r>
      <w:r>
        <w:rPr>
          <w:noProof/>
        </w:rPr>
        <w:fldChar w:fldCharType="separate"/>
      </w:r>
      <w:r>
        <w:rPr>
          <w:noProof/>
        </w:rPr>
        <w:t>76</w:t>
      </w:r>
      <w:r>
        <w:rPr>
          <w:noProof/>
        </w:rPr>
        <w:fldChar w:fldCharType="end"/>
      </w:r>
    </w:p>
    <w:p w14:paraId="5E41D8FC" w14:textId="77777777" w:rsidR="00224656" w:rsidRDefault="00224656">
      <w:pPr>
        <w:pStyle w:val="3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_Toc180420523 \h </w:instrText>
      </w:r>
      <w:r>
        <w:rPr>
          <w:noProof/>
        </w:rPr>
      </w:r>
      <w:r>
        <w:rPr>
          <w:noProof/>
        </w:rPr>
        <w:fldChar w:fldCharType="separate"/>
      </w:r>
      <w:r>
        <w:rPr>
          <w:noProof/>
        </w:rPr>
        <w:t>76</w:t>
      </w:r>
      <w:r>
        <w:rPr>
          <w:noProof/>
        </w:rPr>
        <w:fldChar w:fldCharType="end"/>
      </w:r>
    </w:p>
    <w:p w14:paraId="1F2E1863" w14:textId="77777777" w:rsidR="00224656" w:rsidRDefault="00224656">
      <w:pPr>
        <w:pStyle w:val="4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_Toc180420524 \h </w:instrText>
      </w:r>
      <w:r>
        <w:rPr>
          <w:noProof/>
        </w:rPr>
      </w:r>
      <w:r>
        <w:rPr>
          <w:noProof/>
        </w:rPr>
        <w:fldChar w:fldCharType="separate"/>
      </w:r>
      <w:r>
        <w:rPr>
          <w:noProof/>
        </w:rPr>
        <w:t>76</w:t>
      </w:r>
      <w:r>
        <w:rPr>
          <w:noProof/>
        </w:rPr>
        <w:fldChar w:fldCharType="end"/>
      </w:r>
    </w:p>
    <w:p w14:paraId="466A4377"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5.22.1.2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_Toc180420525 \h </w:instrText>
      </w:r>
      <w:r>
        <w:rPr>
          <w:noProof/>
        </w:rPr>
      </w:r>
      <w:r>
        <w:rPr>
          <w:noProof/>
        </w:rPr>
        <w:fldChar w:fldCharType="separate"/>
      </w:r>
      <w:r>
        <w:rPr>
          <w:noProof/>
        </w:rPr>
        <w:t>76</w:t>
      </w:r>
      <w:r>
        <w:rPr>
          <w:noProof/>
        </w:rPr>
        <w:fldChar w:fldCharType="end"/>
      </w:r>
    </w:p>
    <w:p w14:paraId="75AAFA3A"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5.22.1.3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_Toc180420526 \h </w:instrText>
      </w:r>
      <w:r>
        <w:rPr>
          <w:noProof/>
        </w:rPr>
      </w:r>
      <w:r>
        <w:rPr>
          <w:noProof/>
        </w:rPr>
        <w:fldChar w:fldCharType="separate"/>
      </w:r>
      <w:r>
        <w:rPr>
          <w:noProof/>
        </w:rPr>
        <w:t>76</w:t>
      </w:r>
      <w:r>
        <w:rPr>
          <w:noProof/>
        </w:rPr>
        <w:fldChar w:fldCharType="end"/>
      </w:r>
    </w:p>
    <w:p w14:paraId="3B4E86A5"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5.22.2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_Toc180420527 \h </w:instrText>
      </w:r>
      <w:r>
        <w:rPr>
          <w:noProof/>
        </w:rPr>
      </w:r>
      <w:r>
        <w:rPr>
          <w:noProof/>
        </w:rPr>
        <w:fldChar w:fldCharType="separate"/>
      </w:r>
      <w:r>
        <w:rPr>
          <w:noProof/>
        </w:rPr>
        <w:t>77</w:t>
      </w:r>
      <w:r>
        <w:rPr>
          <w:noProof/>
        </w:rPr>
        <w:fldChar w:fldCharType="end"/>
      </w:r>
    </w:p>
    <w:p w14:paraId="4E904048" w14:textId="77777777" w:rsidR="00224656" w:rsidRDefault="00224656">
      <w:pPr>
        <w:pStyle w:val="42"/>
        <w:rPr>
          <w:rFonts w:asciiTheme="minorHAnsi" w:hAnsiTheme="minorHAnsi" w:cstheme="minorBidi"/>
          <w:noProof/>
          <w:kern w:val="2"/>
          <w:sz w:val="21"/>
          <w:szCs w:val="22"/>
          <w:lang w:val="en-US" w:eastAsia="zh-CN"/>
        </w:rPr>
      </w:pPr>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_Toc180420528 \h </w:instrText>
      </w:r>
      <w:r>
        <w:rPr>
          <w:noProof/>
        </w:rPr>
      </w:r>
      <w:r>
        <w:rPr>
          <w:noProof/>
        </w:rPr>
        <w:fldChar w:fldCharType="separate"/>
      </w:r>
      <w:r>
        <w:rPr>
          <w:noProof/>
        </w:rPr>
        <w:t>77</w:t>
      </w:r>
      <w:r>
        <w:rPr>
          <w:noProof/>
        </w:rPr>
        <w:fldChar w:fldCharType="end"/>
      </w:r>
    </w:p>
    <w:p w14:paraId="0EFEE9EB"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5.22.2.1.1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_Toc180420529 \h </w:instrText>
      </w:r>
      <w:r>
        <w:rPr>
          <w:noProof/>
        </w:rPr>
      </w:r>
      <w:r>
        <w:rPr>
          <w:noProof/>
        </w:rPr>
        <w:fldChar w:fldCharType="separate"/>
      </w:r>
      <w:r>
        <w:rPr>
          <w:noProof/>
        </w:rPr>
        <w:t>77</w:t>
      </w:r>
      <w:r>
        <w:rPr>
          <w:noProof/>
        </w:rPr>
        <w:fldChar w:fldCharType="end"/>
      </w:r>
    </w:p>
    <w:p w14:paraId="64609517" w14:textId="77777777" w:rsidR="00224656" w:rsidRDefault="00224656">
      <w:pPr>
        <w:pStyle w:val="42"/>
        <w:rPr>
          <w:rFonts w:asciiTheme="minorHAnsi" w:hAnsiTheme="minorHAnsi" w:cstheme="minorBidi"/>
          <w:noProof/>
          <w:kern w:val="2"/>
          <w:sz w:val="21"/>
          <w:szCs w:val="22"/>
          <w:lang w:val="en-US" w:eastAsia="zh-CN"/>
        </w:rPr>
      </w:pPr>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_Toc180420530 \h </w:instrText>
      </w:r>
      <w:r>
        <w:rPr>
          <w:noProof/>
        </w:rPr>
      </w:r>
      <w:r>
        <w:rPr>
          <w:noProof/>
        </w:rPr>
        <w:fldChar w:fldCharType="separate"/>
      </w:r>
      <w:r>
        <w:rPr>
          <w:noProof/>
        </w:rPr>
        <w:t>79</w:t>
      </w:r>
      <w:r>
        <w:rPr>
          <w:noProof/>
        </w:rPr>
        <w:fldChar w:fldCharType="end"/>
      </w:r>
    </w:p>
    <w:p w14:paraId="68448073" w14:textId="77777777" w:rsidR="00224656" w:rsidRDefault="00224656">
      <w:pPr>
        <w:pStyle w:val="2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CA_n3-n20-n71</w:t>
      </w:r>
      <w:r>
        <w:rPr>
          <w:noProof/>
        </w:rPr>
        <w:tab/>
      </w:r>
      <w:r>
        <w:rPr>
          <w:noProof/>
        </w:rPr>
        <w:fldChar w:fldCharType="begin"/>
      </w:r>
      <w:r>
        <w:rPr>
          <w:noProof/>
        </w:rPr>
        <w:instrText xml:space="preserve"> PAGEREF _Toc180420531 \h </w:instrText>
      </w:r>
      <w:r>
        <w:rPr>
          <w:noProof/>
        </w:rPr>
      </w:r>
      <w:r>
        <w:rPr>
          <w:noProof/>
        </w:rPr>
        <w:fldChar w:fldCharType="separate"/>
      </w:r>
      <w:r>
        <w:rPr>
          <w:noProof/>
        </w:rPr>
        <w:t>80</w:t>
      </w:r>
      <w:r>
        <w:rPr>
          <w:noProof/>
        </w:rPr>
        <w:fldChar w:fldCharType="end"/>
      </w:r>
    </w:p>
    <w:p w14:paraId="2700A79A" w14:textId="77777777" w:rsidR="00224656" w:rsidRDefault="00224656">
      <w:pPr>
        <w:pStyle w:val="3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_Toc180420532 \h </w:instrText>
      </w:r>
      <w:r>
        <w:rPr>
          <w:noProof/>
        </w:rPr>
      </w:r>
      <w:r>
        <w:rPr>
          <w:noProof/>
        </w:rPr>
        <w:fldChar w:fldCharType="separate"/>
      </w:r>
      <w:r>
        <w:rPr>
          <w:noProof/>
        </w:rPr>
        <w:t>80</w:t>
      </w:r>
      <w:r>
        <w:rPr>
          <w:noProof/>
        </w:rPr>
        <w:fldChar w:fldCharType="end"/>
      </w:r>
    </w:p>
    <w:p w14:paraId="5F2A8108" w14:textId="77777777" w:rsidR="00224656" w:rsidRDefault="00224656">
      <w:pPr>
        <w:pStyle w:val="42"/>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_Toc180420533 \h </w:instrText>
      </w:r>
      <w:r>
        <w:rPr>
          <w:noProof/>
        </w:rPr>
      </w:r>
      <w:r>
        <w:rPr>
          <w:noProof/>
        </w:rPr>
        <w:fldChar w:fldCharType="separate"/>
      </w:r>
      <w:r>
        <w:rPr>
          <w:noProof/>
        </w:rPr>
        <w:t>80</w:t>
      </w:r>
      <w:r>
        <w:rPr>
          <w:noProof/>
        </w:rPr>
        <w:fldChar w:fldCharType="end"/>
      </w:r>
    </w:p>
    <w:p w14:paraId="7CA4F1AF"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5.23.1.2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_Toc180420534 \h </w:instrText>
      </w:r>
      <w:r>
        <w:rPr>
          <w:noProof/>
        </w:rPr>
      </w:r>
      <w:r>
        <w:rPr>
          <w:noProof/>
        </w:rPr>
        <w:fldChar w:fldCharType="separate"/>
      </w:r>
      <w:r>
        <w:rPr>
          <w:noProof/>
        </w:rPr>
        <w:t>80</w:t>
      </w:r>
      <w:r>
        <w:rPr>
          <w:noProof/>
        </w:rPr>
        <w:fldChar w:fldCharType="end"/>
      </w:r>
    </w:p>
    <w:p w14:paraId="5ED8C85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5.23.1.3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_Toc180420535 \h </w:instrText>
      </w:r>
      <w:r>
        <w:rPr>
          <w:noProof/>
        </w:rPr>
      </w:r>
      <w:r>
        <w:rPr>
          <w:noProof/>
        </w:rPr>
        <w:fldChar w:fldCharType="separate"/>
      </w:r>
      <w:r>
        <w:rPr>
          <w:noProof/>
        </w:rPr>
        <w:t>80</w:t>
      </w:r>
      <w:r>
        <w:rPr>
          <w:noProof/>
        </w:rPr>
        <w:fldChar w:fldCharType="end"/>
      </w:r>
    </w:p>
    <w:p w14:paraId="3D8AEF40"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5.23.2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_Toc180420536 \h </w:instrText>
      </w:r>
      <w:r>
        <w:rPr>
          <w:noProof/>
        </w:rPr>
      </w:r>
      <w:r>
        <w:rPr>
          <w:noProof/>
        </w:rPr>
        <w:fldChar w:fldCharType="separate"/>
      </w:r>
      <w:r>
        <w:rPr>
          <w:noProof/>
        </w:rPr>
        <w:t>81</w:t>
      </w:r>
      <w:r>
        <w:rPr>
          <w:noProof/>
        </w:rPr>
        <w:fldChar w:fldCharType="end"/>
      </w:r>
    </w:p>
    <w:p w14:paraId="160939D4" w14:textId="77777777" w:rsidR="00224656" w:rsidRDefault="00224656">
      <w:pPr>
        <w:pStyle w:val="42"/>
        <w:rPr>
          <w:rFonts w:asciiTheme="minorHAnsi" w:hAnsiTheme="minorHAnsi" w:cstheme="minorBidi"/>
          <w:noProof/>
          <w:kern w:val="2"/>
          <w:sz w:val="21"/>
          <w:szCs w:val="22"/>
          <w:lang w:val="en-US" w:eastAsia="zh-CN"/>
        </w:rPr>
      </w:pPr>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_Toc180420537 \h </w:instrText>
      </w:r>
      <w:r>
        <w:rPr>
          <w:noProof/>
        </w:rPr>
      </w:r>
      <w:r>
        <w:rPr>
          <w:noProof/>
        </w:rPr>
        <w:fldChar w:fldCharType="separate"/>
      </w:r>
      <w:r>
        <w:rPr>
          <w:noProof/>
        </w:rPr>
        <w:t>81</w:t>
      </w:r>
      <w:r>
        <w:rPr>
          <w:noProof/>
        </w:rPr>
        <w:fldChar w:fldCharType="end"/>
      </w:r>
    </w:p>
    <w:p w14:paraId="7AFC29BE"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5.23.2.1.1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_Toc180420538 \h </w:instrText>
      </w:r>
      <w:r>
        <w:rPr>
          <w:noProof/>
        </w:rPr>
      </w:r>
      <w:r>
        <w:rPr>
          <w:noProof/>
        </w:rPr>
        <w:fldChar w:fldCharType="separate"/>
      </w:r>
      <w:r>
        <w:rPr>
          <w:noProof/>
        </w:rPr>
        <w:t>81</w:t>
      </w:r>
      <w:r>
        <w:rPr>
          <w:noProof/>
        </w:rPr>
        <w:fldChar w:fldCharType="end"/>
      </w:r>
    </w:p>
    <w:p w14:paraId="36DA52EA" w14:textId="77777777" w:rsidR="00224656" w:rsidRDefault="00224656">
      <w:pPr>
        <w:pStyle w:val="42"/>
        <w:rPr>
          <w:rFonts w:asciiTheme="minorHAnsi" w:hAnsiTheme="minorHAnsi" w:cstheme="minorBidi"/>
          <w:noProof/>
          <w:kern w:val="2"/>
          <w:sz w:val="21"/>
          <w:szCs w:val="22"/>
          <w:lang w:val="en-US" w:eastAsia="zh-CN"/>
        </w:rPr>
      </w:pPr>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_Toc180420539 \h </w:instrText>
      </w:r>
      <w:r>
        <w:rPr>
          <w:noProof/>
        </w:rPr>
      </w:r>
      <w:r>
        <w:rPr>
          <w:noProof/>
        </w:rPr>
        <w:fldChar w:fldCharType="separate"/>
      </w:r>
      <w:r>
        <w:rPr>
          <w:noProof/>
        </w:rPr>
        <w:t>83</w:t>
      </w:r>
      <w:r>
        <w:rPr>
          <w:noProof/>
        </w:rPr>
        <w:fldChar w:fldCharType="end"/>
      </w:r>
    </w:p>
    <w:p w14:paraId="70AB9C45" w14:textId="77777777" w:rsidR="00224656" w:rsidRDefault="00224656">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CA_n3-n20-n77</w:t>
      </w:r>
      <w:r>
        <w:rPr>
          <w:noProof/>
        </w:rPr>
        <w:tab/>
      </w:r>
      <w:r>
        <w:rPr>
          <w:noProof/>
        </w:rPr>
        <w:fldChar w:fldCharType="begin"/>
      </w:r>
      <w:r>
        <w:rPr>
          <w:noProof/>
        </w:rPr>
        <w:instrText xml:space="preserve"> PAGEREF _Toc180420540 \h </w:instrText>
      </w:r>
      <w:r>
        <w:rPr>
          <w:noProof/>
        </w:rPr>
      </w:r>
      <w:r>
        <w:rPr>
          <w:noProof/>
        </w:rPr>
        <w:fldChar w:fldCharType="separate"/>
      </w:r>
      <w:r>
        <w:rPr>
          <w:noProof/>
        </w:rPr>
        <w:t>84</w:t>
      </w:r>
      <w:r>
        <w:rPr>
          <w:noProof/>
        </w:rPr>
        <w:fldChar w:fldCharType="end"/>
      </w:r>
    </w:p>
    <w:p w14:paraId="0296E4ED" w14:textId="77777777" w:rsidR="00224656" w:rsidRDefault="00224656">
      <w:pPr>
        <w:pStyle w:val="3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_Toc180420541 \h </w:instrText>
      </w:r>
      <w:r>
        <w:rPr>
          <w:noProof/>
        </w:rPr>
      </w:r>
      <w:r>
        <w:rPr>
          <w:noProof/>
        </w:rPr>
        <w:fldChar w:fldCharType="separate"/>
      </w:r>
      <w:r>
        <w:rPr>
          <w:noProof/>
        </w:rPr>
        <w:t>84</w:t>
      </w:r>
      <w:r>
        <w:rPr>
          <w:noProof/>
        </w:rPr>
        <w:fldChar w:fldCharType="end"/>
      </w:r>
    </w:p>
    <w:p w14:paraId="71D91443" w14:textId="77777777" w:rsidR="00224656" w:rsidRDefault="00224656">
      <w:pPr>
        <w:pStyle w:val="42"/>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_Toc180420542 \h </w:instrText>
      </w:r>
      <w:r>
        <w:rPr>
          <w:noProof/>
        </w:rPr>
      </w:r>
      <w:r>
        <w:rPr>
          <w:noProof/>
        </w:rPr>
        <w:fldChar w:fldCharType="separate"/>
      </w:r>
      <w:r>
        <w:rPr>
          <w:noProof/>
        </w:rPr>
        <w:t>84</w:t>
      </w:r>
      <w:r>
        <w:rPr>
          <w:noProof/>
        </w:rPr>
        <w:fldChar w:fldCharType="end"/>
      </w:r>
    </w:p>
    <w:p w14:paraId="2FEB491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5.24.1.2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_Toc180420543 \h </w:instrText>
      </w:r>
      <w:r>
        <w:rPr>
          <w:noProof/>
        </w:rPr>
      </w:r>
      <w:r>
        <w:rPr>
          <w:noProof/>
        </w:rPr>
        <w:fldChar w:fldCharType="separate"/>
      </w:r>
      <w:r>
        <w:rPr>
          <w:noProof/>
        </w:rPr>
        <w:t>84</w:t>
      </w:r>
      <w:r>
        <w:rPr>
          <w:noProof/>
        </w:rPr>
        <w:fldChar w:fldCharType="end"/>
      </w:r>
    </w:p>
    <w:p w14:paraId="705F3CAF"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5.24.1.3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_Toc180420544 \h </w:instrText>
      </w:r>
      <w:r>
        <w:rPr>
          <w:noProof/>
        </w:rPr>
      </w:r>
      <w:r>
        <w:rPr>
          <w:noProof/>
        </w:rPr>
        <w:fldChar w:fldCharType="separate"/>
      </w:r>
      <w:r>
        <w:rPr>
          <w:noProof/>
        </w:rPr>
        <w:t>84</w:t>
      </w:r>
      <w:r>
        <w:rPr>
          <w:noProof/>
        </w:rPr>
        <w:fldChar w:fldCharType="end"/>
      </w:r>
    </w:p>
    <w:p w14:paraId="10A7FD2A"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5.24.2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_Toc180420545 \h </w:instrText>
      </w:r>
      <w:r>
        <w:rPr>
          <w:noProof/>
        </w:rPr>
      </w:r>
      <w:r>
        <w:rPr>
          <w:noProof/>
        </w:rPr>
        <w:fldChar w:fldCharType="separate"/>
      </w:r>
      <w:r>
        <w:rPr>
          <w:noProof/>
        </w:rPr>
        <w:t>85</w:t>
      </w:r>
      <w:r>
        <w:rPr>
          <w:noProof/>
        </w:rPr>
        <w:fldChar w:fldCharType="end"/>
      </w:r>
    </w:p>
    <w:p w14:paraId="17A7E3D7" w14:textId="77777777" w:rsidR="00224656" w:rsidRDefault="00224656">
      <w:pPr>
        <w:pStyle w:val="42"/>
        <w:rPr>
          <w:rFonts w:asciiTheme="minorHAnsi" w:hAnsiTheme="minorHAnsi" w:cstheme="minorBidi"/>
          <w:noProof/>
          <w:kern w:val="2"/>
          <w:sz w:val="21"/>
          <w:szCs w:val="22"/>
          <w:lang w:val="en-US" w:eastAsia="zh-CN"/>
        </w:rPr>
      </w:pPr>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_Toc180420546 \h </w:instrText>
      </w:r>
      <w:r>
        <w:rPr>
          <w:noProof/>
        </w:rPr>
      </w:r>
      <w:r>
        <w:rPr>
          <w:noProof/>
        </w:rPr>
        <w:fldChar w:fldCharType="separate"/>
      </w:r>
      <w:r>
        <w:rPr>
          <w:noProof/>
        </w:rPr>
        <w:t>85</w:t>
      </w:r>
      <w:r>
        <w:rPr>
          <w:noProof/>
        </w:rPr>
        <w:fldChar w:fldCharType="end"/>
      </w:r>
    </w:p>
    <w:p w14:paraId="1EDC6FB2"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5.24.2.1.1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_Toc180420547 \h </w:instrText>
      </w:r>
      <w:r>
        <w:rPr>
          <w:noProof/>
        </w:rPr>
      </w:r>
      <w:r>
        <w:rPr>
          <w:noProof/>
        </w:rPr>
        <w:fldChar w:fldCharType="separate"/>
      </w:r>
      <w:r>
        <w:rPr>
          <w:noProof/>
        </w:rPr>
        <w:t>85</w:t>
      </w:r>
      <w:r>
        <w:rPr>
          <w:noProof/>
        </w:rPr>
        <w:fldChar w:fldCharType="end"/>
      </w:r>
    </w:p>
    <w:p w14:paraId="09B5C92C" w14:textId="77777777" w:rsidR="00224656" w:rsidRDefault="00224656">
      <w:pPr>
        <w:pStyle w:val="42"/>
        <w:rPr>
          <w:rFonts w:asciiTheme="minorHAnsi" w:hAnsiTheme="minorHAnsi" w:cstheme="minorBidi"/>
          <w:noProof/>
          <w:kern w:val="2"/>
          <w:sz w:val="21"/>
          <w:szCs w:val="22"/>
          <w:lang w:val="en-US" w:eastAsia="zh-CN"/>
        </w:rPr>
      </w:pPr>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_Toc180420548 \h </w:instrText>
      </w:r>
      <w:r>
        <w:rPr>
          <w:noProof/>
        </w:rPr>
      </w:r>
      <w:r>
        <w:rPr>
          <w:noProof/>
        </w:rPr>
        <w:fldChar w:fldCharType="separate"/>
      </w:r>
      <w:r>
        <w:rPr>
          <w:noProof/>
        </w:rPr>
        <w:t>87</w:t>
      </w:r>
      <w:r>
        <w:rPr>
          <w:noProof/>
        </w:rPr>
        <w:fldChar w:fldCharType="end"/>
      </w:r>
    </w:p>
    <w:p w14:paraId="1DF357BB" w14:textId="77777777" w:rsidR="00224656" w:rsidRDefault="00224656">
      <w:pPr>
        <w:pStyle w:val="2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CA_n1-n3-n71</w:t>
      </w:r>
      <w:r>
        <w:rPr>
          <w:noProof/>
        </w:rPr>
        <w:tab/>
      </w:r>
      <w:r>
        <w:rPr>
          <w:noProof/>
        </w:rPr>
        <w:fldChar w:fldCharType="begin"/>
      </w:r>
      <w:r>
        <w:rPr>
          <w:noProof/>
        </w:rPr>
        <w:instrText xml:space="preserve"> PAGEREF _Toc180420549 \h </w:instrText>
      </w:r>
      <w:r>
        <w:rPr>
          <w:noProof/>
        </w:rPr>
      </w:r>
      <w:r>
        <w:rPr>
          <w:noProof/>
        </w:rPr>
        <w:fldChar w:fldCharType="separate"/>
      </w:r>
      <w:r>
        <w:rPr>
          <w:noProof/>
        </w:rPr>
        <w:t>88</w:t>
      </w:r>
      <w:r>
        <w:rPr>
          <w:noProof/>
        </w:rPr>
        <w:fldChar w:fldCharType="end"/>
      </w:r>
    </w:p>
    <w:p w14:paraId="1B7963FF" w14:textId="77777777" w:rsidR="00224656" w:rsidRDefault="00224656">
      <w:pPr>
        <w:pStyle w:val="3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_Toc180420550 \h </w:instrText>
      </w:r>
      <w:r>
        <w:rPr>
          <w:noProof/>
        </w:rPr>
      </w:r>
      <w:r>
        <w:rPr>
          <w:noProof/>
        </w:rPr>
        <w:fldChar w:fldCharType="separate"/>
      </w:r>
      <w:r>
        <w:rPr>
          <w:noProof/>
        </w:rPr>
        <w:t>88</w:t>
      </w:r>
      <w:r>
        <w:rPr>
          <w:noProof/>
        </w:rPr>
        <w:fldChar w:fldCharType="end"/>
      </w:r>
    </w:p>
    <w:p w14:paraId="1AFDF6EB" w14:textId="77777777" w:rsidR="00224656" w:rsidRDefault="00224656">
      <w:pPr>
        <w:pStyle w:val="42"/>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_Toc180420551 \h </w:instrText>
      </w:r>
      <w:r>
        <w:rPr>
          <w:noProof/>
        </w:rPr>
      </w:r>
      <w:r>
        <w:rPr>
          <w:noProof/>
        </w:rPr>
        <w:fldChar w:fldCharType="separate"/>
      </w:r>
      <w:r>
        <w:rPr>
          <w:noProof/>
        </w:rPr>
        <w:t>88</w:t>
      </w:r>
      <w:r>
        <w:rPr>
          <w:noProof/>
        </w:rPr>
        <w:fldChar w:fldCharType="end"/>
      </w:r>
    </w:p>
    <w:p w14:paraId="1BF6619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5.25.1.2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_Toc180420552 \h </w:instrText>
      </w:r>
      <w:r>
        <w:rPr>
          <w:noProof/>
        </w:rPr>
      </w:r>
      <w:r>
        <w:rPr>
          <w:noProof/>
        </w:rPr>
        <w:fldChar w:fldCharType="separate"/>
      </w:r>
      <w:r>
        <w:rPr>
          <w:noProof/>
        </w:rPr>
        <w:t>89</w:t>
      </w:r>
      <w:r>
        <w:rPr>
          <w:noProof/>
        </w:rPr>
        <w:fldChar w:fldCharType="end"/>
      </w:r>
    </w:p>
    <w:p w14:paraId="560A13D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5.25.1.3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_Toc180420553 \h </w:instrText>
      </w:r>
      <w:r>
        <w:rPr>
          <w:noProof/>
        </w:rPr>
      </w:r>
      <w:r>
        <w:rPr>
          <w:noProof/>
        </w:rPr>
        <w:fldChar w:fldCharType="separate"/>
      </w:r>
      <w:r>
        <w:rPr>
          <w:noProof/>
        </w:rPr>
        <w:t>89</w:t>
      </w:r>
      <w:r>
        <w:rPr>
          <w:noProof/>
        </w:rPr>
        <w:fldChar w:fldCharType="end"/>
      </w:r>
    </w:p>
    <w:p w14:paraId="5BA7742C"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lastRenderedPageBreak/>
        <w:t>5.25.2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_Toc180420554 \h </w:instrText>
      </w:r>
      <w:r>
        <w:rPr>
          <w:noProof/>
        </w:rPr>
      </w:r>
      <w:r>
        <w:rPr>
          <w:noProof/>
        </w:rPr>
        <w:fldChar w:fldCharType="separate"/>
      </w:r>
      <w:r>
        <w:rPr>
          <w:noProof/>
        </w:rPr>
        <w:t>89</w:t>
      </w:r>
      <w:r>
        <w:rPr>
          <w:noProof/>
        </w:rPr>
        <w:fldChar w:fldCharType="end"/>
      </w:r>
    </w:p>
    <w:p w14:paraId="422092C0" w14:textId="77777777" w:rsidR="00224656" w:rsidRDefault="00224656">
      <w:pPr>
        <w:pStyle w:val="42"/>
        <w:rPr>
          <w:rFonts w:asciiTheme="minorHAnsi" w:hAnsiTheme="minorHAnsi" w:cstheme="minorBidi"/>
          <w:noProof/>
          <w:kern w:val="2"/>
          <w:sz w:val="21"/>
          <w:szCs w:val="22"/>
          <w:lang w:val="en-US" w:eastAsia="zh-CN"/>
        </w:rPr>
      </w:pPr>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_Toc180420555 \h </w:instrText>
      </w:r>
      <w:r>
        <w:rPr>
          <w:noProof/>
        </w:rPr>
      </w:r>
      <w:r>
        <w:rPr>
          <w:noProof/>
        </w:rPr>
        <w:fldChar w:fldCharType="separate"/>
      </w:r>
      <w:r>
        <w:rPr>
          <w:noProof/>
        </w:rPr>
        <w:t>89</w:t>
      </w:r>
      <w:r>
        <w:rPr>
          <w:noProof/>
        </w:rPr>
        <w:fldChar w:fldCharType="end"/>
      </w:r>
    </w:p>
    <w:p w14:paraId="76AAB6A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5.25.2.1.1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_Toc180420556 \h </w:instrText>
      </w:r>
      <w:r>
        <w:rPr>
          <w:noProof/>
        </w:rPr>
      </w:r>
      <w:r>
        <w:rPr>
          <w:noProof/>
        </w:rPr>
        <w:fldChar w:fldCharType="separate"/>
      </w:r>
      <w:r>
        <w:rPr>
          <w:noProof/>
        </w:rPr>
        <w:t>89</w:t>
      </w:r>
      <w:r>
        <w:rPr>
          <w:noProof/>
        </w:rPr>
        <w:fldChar w:fldCharType="end"/>
      </w:r>
    </w:p>
    <w:p w14:paraId="0E2D0107" w14:textId="77777777" w:rsidR="00224656" w:rsidRDefault="00224656">
      <w:pPr>
        <w:pStyle w:val="42"/>
        <w:rPr>
          <w:rFonts w:asciiTheme="minorHAnsi" w:hAnsiTheme="minorHAnsi" w:cstheme="minorBidi"/>
          <w:noProof/>
          <w:kern w:val="2"/>
          <w:sz w:val="21"/>
          <w:szCs w:val="22"/>
          <w:lang w:val="en-US" w:eastAsia="zh-CN"/>
        </w:rPr>
      </w:pPr>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_Toc180420557 \h </w:instrText>
      </w:r>
      <w:r>
        <w:rPr>
          <w:noProof/>
        </w:rPr>
      </w:r>
      <w:r>
        <w:rPr>
          <w:noProof/>
        </w:rPr>
        <w:fldChar w:fldCharType="separate"/>
      </w:r>
      <w:r>
        <w:rPr>
          <w:noProof/>
        </w:rPr>
        <w:t>92</w:t>
      </w:r>
      <w:r>
        <w:rPr>
          <w:noProof/>
        </w:rPr>
        <w:fldChar w:fldCharType="end"/>
      </w:r>
    </w:p>
    <w:p w14:paraId="6F8D2868" w14:textId="77777777" w:rsidR="00224656" w:rsidRDefault="00224656">
      <w:pPr>
        <w:pStyle w:val="2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CA_n1-n3-n8</w:t>
      </w:r>
      <w:r>
        <w:rPr>
          <w:noProof/>
        </w:rPr>
        <w:tab/>
      </w:r>
      <w:r>
        <w:rPr>
          <w:noProof/>
        </w:rPr>
        <w:fldChar w:fldCharType="begin"/>
      </w:r>
      <w:r>
        <w:rPr>
          <w:noProof/>
        </w:rPr>
        <w:instrText xml:space="preserve"> PAGEREF _Toc180420558 \h </w:instrText>
      </w:r>
      <w:r>
        <w:rPr>
          <w:noProof/>
        </w:rPr>
      </w:r>
      <w:r>
        <w:rPr>
          <w:noProof/>
        </w:rPr>
        <w:fldChar w:fldCharType="separate"/>
      </w:r>
      <w:r>
        <w:rPr>
          <w:noProof/>
        </w:rPr>
        <w:t>93</w:t>
      </w:r>
      <w:r>
        <w:rPr>
          <w:noProof/>
        </w:rPr>
        <w:fldChar w:fldCharType="end"/>
      </w:r>
    </w:p>
    <w:p w14:paraId="155406D5" w14:textId="77777777" w:rsidR="00224656" w:rsidRDefault="00224656">
      <w:pPr>
        <w:pStyle w:val="3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_Toc180420559 \h </w:instrText>
      </w:r>
      <w:r>
        <w:rPr>
          <w:noProof/>
        </w:rPr>
      </w:r>
      <w:r>
        <w:rPr>
          <w:noProof/>
        </w:rPr>
        <w:fldChar w:fldCharType="separate"/>
      </w:r>
      <w:r>
        <w:rPr>
          <w:noProof/>
        </w:rPr>
        <w:t>93</w:t>
      </w:r>
      <w:r>
        <w:rPr>
          <w:noProof/>
        </w:rPr>
        <w:fldChar w:fldCharType="end"/>
      </w:r>
    </w:p>
    <w:p w14:paraId="5396E654" w14:textId="77777777" w:rsidR="00224656" w:rsidRDefault="00224656">
      <w:pPr>
        <w:pStyle w:val="42"/>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_Toc180420560 \h </w:instrText>
      </w:r>
      <w:r>
        <w:rPr>
          <w:noProof/>
        </w:rPr>
      </w:r>
      <w:r>
        <w:rPr>
          <w:noProof/>
        </w:rPr>
        <w:fldChar w:fldCharType="separate"/>
      </w:r>
      <w:r>
        <w:rPr>
          <w:noProof/>
        </w:rPr>
        <w:t>93</w:t>
      </w:r>
      <w:r>
        <w:rPr>
          <w:noProof/>
        </w:rPr>
        <w:fldChar w:fldCharType="end"/>
      </w:r>
    </w:p>
    <w:p w14:paraId="5F0F1342"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5.26.1.2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_Toc180420561 \h </w:instrText>
      </w:r>
      <w:r>
        <w:rPr>
          <w:noProof/>
        </w:rPr>
      </w:r>
      <w:r>
        <w:rPr>
          <w:noProof/>
        </w:rPr>
        <w:fldChar w:fldCharType="separate"/>
      </w:r>
      <w:r>
        <w:rPr>
          <w:noProof/>
        </w:rPr>
        <w:t>94</w:t>
      </w:r>
      <w:r>
        <w:rPr>
          <w:noProof/>
        </w:rPr>
        <w:fldChar w:fldCharType="end"/>
      </w:r>
    </w:p>
    <w:p w14:paraId="6062B6A6"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5.26.1.3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_Toc180420562 \h </w:instrText>
      </w:r>
      <w:r>
        <w:rPr>
          <w:noProof/>
        </w:rPr>
      </w:r>
      <w:r>
        <w:rPr>
          <w:noProof/>
        </w:rPr>
        <w:fldChar w:fldCharType="separate"/>
      </w:r>
      <w:r>
        <w:rPr>
          <w:noProof/>
        </w:rPr>
        <w:t>94</w:t>
      </w:r>
      <w:r>
        <w:rPr>
          <w:noProof/>
        </w:rPr>
        <w:fldChar w:fldCharType="end"/>
      </w:r>
    </w:p>
    <w:p w14:paraId="4605D8D1"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5.26.2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_Toc180420563 \h </w:instrText>
      </w:r>
      <w:r>
        <w:rPr>
          <w:noProof/>
        </w:rPr>
      </w:r>
      <w:r>
        <w:rPr>
          <w:noProof/>
        </w:rPr>
        <w:fldChar w:fldCharType="separate"/>
      </w:r>
      <w:r>
        <w:rPr>
          <w:noProof/>
        </w:rPr>
        <w:t>94</w:t>
      </w:r>
      <w:r>
        <w:rPr>
          <w:noProof/>
        </w:rPr>
        <w:fldChar w:fldCharType="end"/>
      </w:r>
    </w:p>
    <w:p w14:paraId="695BB3F2" w14:textId="77777777" w:rsidR="00224656" w:rsidRDefault="00224656">
      <w:pPr>
        <w:pStyle w:val="42"/>
        <w:rPr>
          <w:rFonts w:asciiTheme="minorHAnsi" w:hAnsiTheme="minorHAnsi" w:cstheme="minorBidi"/>
          <w:noProof/>
          <w:kern w:val="2"/>
          <w:sz w:val="21"/>
          <w:szCs w:val="22"/>
          <w:lang w:val="en-US" w:eastAsia="zh-CN"/>
        </w:rPr>
      </w:pPr>
      <w:r>
        <w:rPr>
          <w:noProof/>
        </w:rPr>
        <w:t>5.26.2.1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_Toc180420564 \h </w:instrText>
      </w:r>
      <w:r>
        <w:rPr>
          <w:noProof/>
        </w:rPr>
      </w:r>
      <w:r>
        <w:rPr>
          <w:noProof/>
        </w:rPr>
        <w:fldChar w:fldCharType="separate"/>
      </w:r>
      <w:r>
        <w:rPr>
          <w:noProof/>
        </w:rPr>
        <w:t>94</w:t>
      </w:r>
      <w:r>
        <w:rPr>
          <w:noProof/>
        </w:rPr>
        <w:fldChar w:fldCharType="end"/>
      </w:r>
    </w:p>
    <w:p w14:paraId="7E134BF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5.26.2.1.1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_Toc180420565 \h </w:instrText>
      </w:r>
      <w:r>
        <w:rPr>
          <w:noProof/>
        </w:rPr>
      </w:r>
      <w:r>
        <w:rPr>
          <w:noProof/>
        </w:rPr>
        <w:fldChar w:fldCharType="separate"/>
      </w:r>
      <w:r>
        <w:rPr>
          <w:noProof/>
        </w:rPr>
        <w:t>94</w:t>
      </w:r>
      <w:r>
        <w:rPr>
          <w:noProof/>
        </w:rPr>
        <w:fldChar w:fldCharType="end"/>
      </w:r>
    </w:p>
    <w:p w14:paraId="45552E26" w14:textId="77777777" w:rsidR="00224656" w:rsidRDefault="00224656">
      <w:pPr>
        <w:pStyle w:val="42"/>
        <w:rPr>
          <w:rFonts w:asciiTheme="minorHAnsi" w:hAnsiTheme="minorHAnsi" w:cstheme="minorBidi"/>
          <w:noProof/>
          <w:kern w:val="2"/>
          <w:sz w:val="21"/>
          <w:szCs w:val="22"/>
          <w:lang w:val="en-US" w:eastAsia="zh-CN"/>
        </w:rPr>
      </w:pPr>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_Toc180420566 \h </w:instrText>
      </w:r>
      <w:r>
        <w:rPr>
          <w:noProof/>
        </w:rPr>
      </w:r>
      <w:r>
        <w:rPr>
          <w:noProof/>
        </w:rPr>
        <w:fldChar w:fldCharType="separate"/>
      </w:r>
      <w:r>
        <w:rPr>
          <w:noProof/>
        </w:rPr>
        <w:t>97</w:t>
      </w:r>
      <w:r>
        <w:rPr>
          <w:noProof/>
        </w:rPr>
        <w:fldChar w:fldCharType="end"/>
      </w:r>
    </w:p>
    <w:p w14:paraId="6FD83A4C" w14:textId="77777777" w:rsidR="00224656" w:rsidRDefault="00224656">
      <w:pPr>
        <w:pStyle w:val="2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CA_n1-n41-n71</w:t>
      </w:r>
      <w:r>
        <w:rPr>
          <w:noProof/>
        </w:rPr>
        <w:tab/>
      </w:r>
      <w:r>
        <w:rPr>
          <w:noProof/>
        </w:rPr>
        <w:fldChar w:fldCharType="begin"/>
      </w:r>
      <w:r>
        <w:rPr>
          <w:noProof/>
        </w:rPr>
        <w:instrText xml:space="preserve"> PAGEREF _Toc180420567 \h </w:instrText>
      </w:r>
      <w:r>
        <w:rPr>
          <w:noProof/>
        </w:rPr>
      </w:r>
      <w:r>
        <w:rPr>
          <w:noProof/>
        </w:rPr>
        <w:fldChar w:fldCharType="separate"/>
      </w:r>
      <w:r>
        <w:rPr>
          <w:noProof/>
        </w:rPr>
        <w:t>97</w:t>
      </w:r>
      <w:r>
        <w:rPr>
          <w:noProof/>
        </w:rPr>
        <w:fldChar w:fldCharType="end"/>
      </w:r>
    </w:p>
    <w:p w14:paraId="55417549" w14:textId="77777777" w:rsidR="00224656" w:rsidRDefault="00224656">
      <w:pPr>
        <w:pStyle w:val="3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_Toc180420568 \h </w:instrText>
      </w:r>
      <w:r>
        <w:rPr>
          <w:noProof/>
        </w:rPr>
      </w:r>
      <w:r>
        <w:rPr>
          <w:noProof/>
        </w:rPr>
        <w:fldChar w:fldCharType="separate"/>
      </w:r>
      <w:r>
        <w:rPr>
          <w:noProof/>
        </w:rPr>
        <w:t>97</w:t>
      </w:r>
      <w:r>
        <w:rPr>
          <w:noProof/>
        </w:rPr>
        <w:fldChar w:fldCharType="end"/>
      </w:r>
    </w:p>
    <w:p w14:paraId="4B3D5F24" w14:textId="77777777" w:rsidR="00224656" w:rsidRDefault="00224656">
      <w:pPr>
        <w:pStyle w:val="42"/>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_Toc180420569 \h </w:instrText>
      </w:r>
      <w:r>
        <w:rPr>
          <w:noProof/>
        </w:rPr>
      </w:r>
      <w:r>
        <w:rPr>
          <w:noProof/>
        </w:rPr>
        <w:fldChar w:fldCharType="separate"/>
      </w:r>
      <w:r>
        <w:rPr>
          <w:noProof/>
        </w:rPr>
        <w:t>97</w:t>
      </w:r>
      <w:r>
        <w:rPr>
          <w:noProof/>
        </w:rPr>
        <w:fldChar w:fldCharType="end"/>
      </w:r>
    </w:p>
    <w:p w14:paraId="0C77B7F5"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5.27.1.2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_Toc180420570 \h </w:instrText>
      </w:r>
      <w:r>
        <w:rPr>
          <w:noProof/>
        </w:rPr>
      </w:r>
      <w:r>
        <w:rPr>
          <w:noProof/>
        </w:rPr>
        <w:fldChar w:fldCharType="separate"/>
      </w:r>
      <w:r>
        <w:rPr>
          <w:noProof/>
        </w:rPr>
        <w:t>97</w:t>
      </w:r>
      <w:r>
        <w:rPr>
          <w:noProof/>
        </w:rPr>
        <w:fldChar w:fldCharType="end"/>
      </w:r>
    </w:p>
    <w:p w14:paraId="67D8D73E"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5.27.1.3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_Toc180420571 \h </w:instrText>
      </w:r>
      <w:r>
        <w:rPr>
          <w:noProof/>
        </w:rPr>
      </w:r>
      <w:r>
        <w:rPr>
          <w:noProof/>
        </w:rPr>
        <w:fldChar w:fldCharType="separate"/>
      </w:r>
      <w:r>
        <w:rPr>
          <w:noProof/>
        </w:rPr>
        <w:t>97</w:t>
      </w:r>
      <w:r>
        <w:rPr>
          <w:noProof/>
        </w:rPr>
        <w:fldChar w:fldCharType="end"/>
      </w:r>
    </w:p>
    <w:p w14:paraId="04C649EE"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_Toc180420572 \h </w:instrText>
      </w:r>
      <w:r>
        <w:rPr>
          <w:noProof/>
        </w:rPr>
      </w:r>
      <w:r>
        <w:rPr>
          <w:noProof/>
        </w:rPr>
        <w:fldChar w:fldCharType="separate"/>
      </w:r>
      <w:r>
        <w:rPr>
          <w:noProof/>
        </w:rPr>
        <w:t>98</w:t>
      </w:r>
      <w:r>
        <w:rPr>
          <w:noProof/>
        </w:rPr>
        <w:fldChar w:fldCharType="end"/>
      </w:r>
    </w:p>
    <w:p w14:paraId="460EF239" w14:textId="77777777" w:rsidR="00224656" w:rsidRDefault="00224656">
      <w:pPr>
        <w:pStyle w:val="42"/>
        <w:rPr>
          <w:rFonts w:asciiTheme="minorHAnsi" w:hAnsiTheme="minorHAnsi" w:cstheme="minorBidi"/>
          <w:noProof/>
          <w:kern w:val="2"/>
          <w:sz w:val="21"/>
          <w:szCs w:val="22"/>
          <w:lang w:val="en-US" w:eastAsia="zh-CN"/>
        </w:rPr>
      </w:pPr>
      <w:r>
        <w:rPr>
          <w:noProof/>
        </w:rPr>
        <w:t>5.27.2.1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_Toc180420573 \h </w:instrText>
      </w:r>
      <w:r>
        <w:rPr>
          <w:noProof/>
        </w:rPr>
      </w:r>
      <w:r>
        <w:rPr>
          <w:noProof/>
        </w:rPr>
        <w:fldChar w:fldCharType="separate"/>
      </w:r>
      <w:r>
        <w:rPr>
          <w:noProof/>
        </w:rPr>
        <w:t>98</w:t>
      </w:r>
      <w:r>
        <w:rPr>
          <w:noProof/>
        </w:rPr>
        <w:fldChar w:fldCharType="end"/>
      </w:r>
    </w:p>
    <w:p w14:paraId="466F487A"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5.27.2.1.1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_Toc180420574 \h </w:instrText>
      </w:r>
      <w:r>
        <w:rPr>
          <w:noProof/>
        </w:rPr>
      </w:r>
      <w:r>
        <w:rPr>
          <w:noProof/>
        </w:rPr>
        <w:fldChar w:fldCharType="separate"/>
      </w:r>
      <w:r>
        <w:rPr>
          <w:noProof/>
        </w:rPr>
        <w:t>98</w:t>
      </w:r>
      <w:r>
        <w:rPr>
          <w:noProof/>
        </w:rPr>
        <w:fldChar w:fldCharType="end"/>
      </w:r>
    </w:p>
    <w:p w14:paraId="363C4D02" w14:textId="77777777" w:rsidR="00224656" w:rsidRDefault="00224656">
      <w:pPr>
        <w:pStyle w:val="42"/>
        <w:rPr>
          <w:rFonts w:asciiTheme="minorHAnsi" w:hAnsiTheme="minorHAnsi" w:cstheme="minorBidi"/>
          <w:noProof/>
          <w:kern w:val="2"/>
          <w:sz w:val="21"/>
          <w:szCs w:val="22"/>
          <w:lang w:val="en-US" w:eastAsia="zh-CN"/>
        </w:rPr>
      </w:pPr>
      <w:r>
        <w:rPr>
          <w:noProof/>
        </w:rPr>
        <w:t>5.27.2.2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_Toc180420575 \h </w:instrText>
      </w:r>
      <w:r>
        <w:rPr>
          <w:noProof/>
        </w:rPr>
      </w:r>
      <w:r>
        <w:rPr>
          <w:noProof/>
        </w:rPr>
        <w:fldChar w:fldCharType="separate"/>
      </w:r>
      <w:r>
        <w:rPr>
          <w:noProof/>
        </w:rPr>
        <w:t>101</w:t>
      </w:r>
      <w:r>
        <w:rPr>
          <w:noProof/>
        </w:rPr>
        <w:fldChar w:fldCharType="end"/>
      </w:r>
    </w:p>
    <w:p w14:paraId="426313A7" w14:textId="77777777" w:rsidR="00224656" w:rsidRDefault="00224656">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CA_n1-n8-n41</w:t>
      </w:r>
      <w:r>
        <w:rPr>
          <w:noProof/>
        </w:rPr>
        <w:tab/>
      </w:r>
      <w:r>
        <w:rPr>
          <w:noProof/>
        </w:rPr>
        <w:fldChar w:fldCharType="begin"/>
      </w:r>
      <w:r>
        <w:rPr>
          <w:noProof/>
        </w:rPr>
        <w:instrText xml:space="preserve"> PAGEREF _Toc180420576 \h </w:instrText>
      </w:r>
      <w:r>
        <w:rPr>
          <w:noProof/>
        </w:rPr>
      </w:r>
      <w:r>
        <w:rPr>
          <w:noProof/>
        </w:rPr>
        <w:fldChar w:fldCharType="separate"/>
      </w:r>
      <w:r>
        <w:rPr>
          <w:noProof/>
        </w:rPr>
        <w:t>101</w:t>
      </w:r>
      <w:r>
        <w:rPr>
          <w:noProof/>
        </w:rPr>
        <w:fldChar w:fldCharType="end"/>
      </w:r>
    </w:p>
    <w:p w14:paraId="6DF5C3E8" w14:textId="77777777" w:rsidR="00224656" w:rsidRDefault="00224656">
      <w:pPr>
        <w:pStyle w:val="3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_Toc180420577 \h </w:instrText>
      </w:r>
      <w:r>
        <w:rPr>
          <w:noProof/>
        </w:rPr>
      </w:r>
      <w:r>
        <w:rPr>
          <w:noProof/>
        </w:rPr>
        <w:fldChar w:fldCharType="separate"/>
      </w:r>
      <w:r>
        <w:rPr>
          <w:noProof/>
        </w:rPr>
        <w:t>101</w:t>
      </w:r>
      <w:r>
        <w:rPr>
          <w:noProof/>
        </w:rPr>
        <w:fldChar w:fldCharType="end"/>
      </w:r>
    </w:p>
    <w:p w14:paraId="08699E1C" w14:textId="77777777" w:rsidR="00224656" w:rsidRDefault="00224656">
      <w:pPr>
        <w:pStyle w:val="42"/>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_Toc180420578 \h </w:instrText>
      </w:r>
      <w:r>
        <w:rPr>
          <w:noProof/>
        </w:rPr>
      </w:r>
      <w:r>
        <w:rPr>
          <w:noProof/>
        </w:rPr>
        <w:fldChar w:fldCharType="separate"/>
      </w:r>
      <w:r>
        <w:rPr>
          <w:noProof/>
        </w:rPr>
        <w:t>101</w:t>
      </w:r>
      <w:r>
        <w:rPr>
          <w:noProof/>
        </w:rPr>
        <w:fldChar w:fldCharType="end"/>
      </w:r>
    </w:p>
    <w:p w14:paraId="56E35157"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5.28.1.2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_Toc180420579 \h </w:instrText>
      </w:r>
      <w:r>
        <w:rPr>
          <w:noProof/>
        </w:rPr>
      </w:r>
      <w:r>
        <w:rPr>
          <w:noProof/>
        </w:rPr>
        <w:fldChar w:fldCharType="separate"/>
      </w:r>
      <w:r>
        <w:rPr>
          <w:noProof/>
        </w:rPr>
        <w:t>102</w:t>
      </w:r>
      <w:r>
        <w:rPr>
          <w:noProof/>
        </w:rPr>
        <w:fldChar w:fldCharType="end"/>
      </w:r>
    </w:p>
    <w:p w14:paraId="69B46725"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5.28.1.3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_Toc180420580 \h </w:instrText>
      </w:r>
      <w:r>
        <w:rPr>
          <w:noProof/>
        </w:rPr>
      </w:r>
      <w:r>
        <w:rPr>
          <w:noProof/>
        </w:rPr>
        <w:fldChar w:fldCharType="separate"/>
      </w:r>
      <w:r>
        <w:rPr>
          <w:noProof/>
        </w:rPr>
        <w:t>102</w:t>
      </w:r>
      <w:r>
        <w:rPr>
          <w:noProof/>
        </w:rPr>
        <w:fldChar w:fldCharType="end"/>
      </w:r>
    </w:p>
    <w:p w14:paraId="48E5EFE6"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5.28.2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_Toc180420581 \h </w:instrText>
      </w:r>
      <w:r>
        <w:rPr>
          <w:noProof/>
        </w:rPr>
      </w:r>
      <w:r>
        <w:rPr>
          <w:noProof/>
        </w:rPr>
        <w:fldChar w:fldCharType="separate"/>
      </w:r>
      <w:r>
        <w:rPr>
          <w:noProof/>
        </w:rPr>
        <w:t>102</w:t>
      </w:r>
      <w:r>
        <w:rPr>
          <w:noProof/>
        </w:rPr>
        <w:fldChar w:fldCharType="end"/>
      </w:r>
    </w:p>
    <w:p w14:paraId="38313541" w14:textId="77777777" w:rsidR="00224656" w:rsidRDefault="00224656">
      <w:pPr>
        <w:pStyle w:val="42"/>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_Toc180420582 \h </w:instrText>
      </w:r>
      <w:r>
        <w:rPr>
          <w:noProof/>
        </w:rPr>
      </w:r>
      <w:r>
        <w:rPr>
          <w:noProof/>
        </w:rPr>
        <w:fldChar w:fldCharType="separate"/>
      </w:r>
      <w:r>
        <w:rPr>
          <w:noProof/>
        </w:rPr>
        <w:t>102</w:t>
      </w:r>
      <w:r>
        <w:rPr>
          <w:noProof/>
        </w:rPr>
        <w:fldChar w:fldCharType="end"/>
      </w:r>
    </w:p>
    <w:p w14:paraId="52D4CB44"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5.28.2.1.1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_Toc180420583 \h </w:instrText>
      </w:r>
      <w:r>
        <w:rPr>
          <w:noProof/>
        </w:rPr>
      </w:r>
      <w:r>
        <w:rPr>
          <w:noProof/>
        </w:rPr>
        <w:fldChar w:fldCharType="separate"/>
      </w:r>
      <w:r>
        <w:rPr>
          <w:noProof/>
        </w:rPr>
        <w:t>102</w:t>
      </w:r>
      <w:r>
        <w:rPr>
          <w:noProof/>
        </w:rPr>
        <w:fldChar w:fldCharType="end"/>
      </w:r>
    </w:p>
    <w:p w14:paraId="4886C293" w14:textId="77777777" w:rsidR="00224656" w:rsidRDefault="00224656">
      <w:pPr>
        <w:pStyle w:val="42"/>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_Toc180420584 \h </w:instrText>
      </w:r>
      <w:r>
        <w:rPr>
          <w:noProof/>
        </w:rPr>
      </w:r>
      <w:r>
        <w:rPr>
          <w:noProof/>
        </w:rPr>
        <w:fldChar w:fldCharType="separate"/>
      </w:r>
      <w:r>
        <w:rPr>
          <w:noProof/>
        </w:rPr>
        <w:t>105</w:t>
      </w:r>
      <w:r>
        <w:rPr>
          <w:noProof/>
        </w:rPr>
        <w:fldChar w:fldCharType="end"/>
      </w:r>
    </w:p>
    <w:p w14:paraId="74E35731" w14:textId="77777777" w:rsidR="00224656" w:rsidRDefault="00224656">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CA_n3-n41-n71</w:t>
      </w:r>
      <w:r>
        <w:rPr>
          <w:noProof/>
        </w:rPr>
        <w:tab/>
      </w:r>
      <w:r>
        <w:rPr>
          <w:noProof/>
        </w:rPr>
        <w:fldChar w:fldCharType="begin"/>
      </w:r>
      <w:r>
        <w:rPr>
          <w:noProof/>
        </w:rPr>
        <w:instrText xml:space="preserve"> PAGEREF _Toc180420585 \h </w:instrText>
      </w:r>
      <w:r>
        <w:rPr>
          <w:noProof/>
        </w:rPr>
      </w:r>
      <w:r>
        <w:rPr>
          <w:noProof/>
        </w:rPr>
        <w:fldChar w:fldCharType="separate"/>
      </w:r>
      <w:r>
        <w:rPr>
          <w:noProof/>
        </w:rPr>
        <w:t>106</w:t>
      </w:r>
      <w:r>
        <w:rPr>
          <w:noProof/>
        </w:rPr>
        <w:fldChar w:fldCharType="end"/>
      </w:r>
    </w:p>
    <w:p w14:paraId="5094F22E" w14:textId="77777777" w:rsidR="00224656" w:rsidRDefault="00224656">
      <w:pPr>
        <w:pStyle w:val="3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_Toc180420586 \h </w:instrText>
      </w:r>
      <w:r>
        <w:rPr>
          <w:noProof/>
        </w:rPr>
      </w:r>
      <w:r>
        <w:rPr>
          <w:noProof/>
        </w:rPr>
        <w:fldChar w:fldCharType="separate"/>
      </w:r>
      <w:r>
        <w:rPr>
          <w:noProof/>
        </w:rPr>
        <w:t>106</w:t>
      </w:r>
      <w:r>
        <w:rPr>
          <w:noProof/>
        </w:rPr>
        <w:fldChar w:fldCharType="end"/>
      </w:r>
    </w:p>
    <w:p w14:paraId="7D1BA074" w14:textId="77777777" w:rsidR="00224656" w:rsidRDefault="00224656">
      <w:pPr>
        <w:pStyle w:val="42"/>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_Toc180420587 \h </w:instrText>
      </w:r>
      <w:r>
        <w:rPr>
          <w:noProof/>
        </w:rPr>
      </w:r>
      <w:r>
        <w:rPr>
          <w:noProof/>
        </w:rPr>
        <w:fldChar w:fldCharType="separate"/>
      </w:r>
      <w:r>
        <w:rPr>
          <w:noProof/>
        </w:rPr>
        <w:t>106</w:t>
      </w:r>
      <w:r>
        <w:rPr>
          <w:noProof/>
        </w:rPr>
        <w:fldChar w:fldCharType="end"/>
      </w:r>
    </w:p>
    <w:p w14:paraId="27E788DD"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5.29.1.2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_Toc180420588 \h </w:instrText>
      </w:r>
      <w:r>
        <w:rPr>
          <w:noProof/>
        </w:rPr>
      </w:r>
      <w:r>
        <w:rPr>
          <w:noProof/>
        </w:rPr>
        <w:fldChar w:fldCharType="separate"/>
      </w:r>
      <w:r>
        <w:rPr>
          <w:noProof/>
        </w:rPr>
        <w:t>106</w:t>
      </w:r>
      <w:r>
        <w:rPr>
          <w:noProof/>
        </w:rPr>
        <w:fldChar w:fldCharType="end"/>
      </w:r>
    </w:p>
    <w:p w14:paraId="787A508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5.29.1.3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_Toc180420589 \h </w:instrText>
      </w:r>
      <w:r>
        <w:rPr>
          <w:noProof/>
        </w:rPr>
      </w:r>
      <w:r>
        <w:rPr>
          <w:noProof/>
        </w:rPr>
        <w:fldChar w:fldCharType="separate"/>
      </w:r>
      <w:r>
        <w:rPr>
          <w:noProof/>
        </w:rPr>
        <w:t>106</w:t>
      </w:r>
      <w:r>
        <w:rPr>
          <w:noProof/>
        </w:rPr>
        <w:fldChar w:fldCharType="end"/>
      </w:r>
    </w:p>
    <w:p w14:paraId="07709833"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5.29.2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_Toc180420590 \h </w:instrText>
      </w:r>
      <w:r>
        <w:rPr>
          <w:noProof/>
        </w:rPr>
      </w:r>
      <w:r>
        <w:rPr>
          <w:noProof/>
        </w:rPr>
        <w:fldChar w:fldCharType="separate"/>
      </w:r>
      <w:r>
        <w:rPr>
          <w:noProof/>
        </w:rPr>
        <w:t>107</w:t>
      </w:r>
      <w:r>
        <w:rPr>
          <w:noProof/>
        </w:rPr>
        <w:fldChar w:fldCharType="end"/>
      </w:r>
    </w:p>
    <w:p w14:paraId="058B9CE5" w14:textId="77777777" w:rsidR="00224656" w:rsidRDefault="00224656">
      <w:pPr>
        <w:pStyle w:val="42"/>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_Toc180420591 \h </w:instrText>
      </w:r>
      <w:r>
        <w:rPr>
          <w:noProof/>
        </w:rPr>
      </w:r>
      <w:r>
        <w:rPr>
          <w:noProof/>
        </w:rPr>
        <w:fldChar w:fldCharType="separate"/>
      </w:r>
      <w:r>
        <w:rPr>
          <w:noProof/>
        </w:rPr>
        <w:t>107</w:t>
      </w:r>
      <w:r>
        <w:rPr>
          <w:noProof/>
        </w:rPr>
        <w:fldChar w:fldCharType="end"/>
      </w:r>
    </w:p>
    <w:p w14:paraId="580EB1CA"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5.29.2.1.1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_Toc180420592 \h </w:instrText>
      </w:r>
      <w:r>
        <w:rPr>
          <w:noProof/>
        </w:rPr>
      </w:r>
      <w:r>
        <w:rPr>
          <w:noProof/>
        </w:rPr>
        <w:fldChar w:fldCharType="separate"/>
      </w:r>
      <w:r>
        <w:rPr>
          <w:noProof/>
        </w:rPr>
        <w:t>107</w:t>
      </w:r>
      <w:r>
        <w:rPr>
          <w:noProof/>
        </w:rPr>
        <w:fldChar w:fldCharType="end"/>
      </w:r>
    </w:p>
    <w:p w14:paraId="46C77FDA" w14:textId="77777777" w:rsidR="00224656" w:rsidRDefault="00224656">
      <w:pPr>
        <w:pStyle w:val="42"/>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_Toc180420593 \h </w:instrText>
      </w:r>
      <w:r>
        <w:rPr>
          <w:noProof/>
        </w:rPr>
      </w:r>
      <w:r>
        <w:rPr>
          <w:noProof/>
        </w:rPr>
        <w:fldChar w:fldCharType="separate"/>
      </w:r>
      <w:r>
        <w:rPr>
          <w:noProof/>
        </w:rPr>
        <w:t>110</w:t>
      </w:r>
      <w:r>
        <w:rPr>
          <w:noProof/>
        </w:rPr>
        <w:fldChar w:fldCharType="end"/>
      </w:r>
    </w:p>
    <w:p w14:paraId="6E80B67E" w14:textId="77777777" w:rsidR="00224656" w:rsidRDefault="00224656">
      <w:pPr>
        <w:pStyle w:val="2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CA_n1-n7-n20</w:t>
      </w:r>
      <w:r>
        <w:rPr>
          <w:noProof/>
        </w:rPr>
        <w:tab/>
      </w:r>
      <w:r>
        <w:rPr>
          <w:noProof/>
        </w:rPr>
        <w:fldChar w:fldCharType="begin"/>
      </w:r>
      <w:r>
        <w:rPr>
          <w:noProof/>
        </w:rPr>
        <w:instrText xml:space="preserve"> PAGEREF _Toc180420594 \h </w:instrText>
      </w:r>
      <w:r>
        <w:rPr>
          <w:noProof/>
        </w:rPr>
      </w:r>
      <w:r>
        <w:rPr>
          <w:noProof/>
        </w:rPr>
        <w:fldChar w:fldCharType="separate"/>
      </w:r>
      <w:r>
        <w:rPr>
          <w:noProof/>
        </w:rPr>
        <w:t>110</w:t>
      </w:r>
      <w:r>
        <w:rPr>
          <w:noProof/>
        </w:rPr>
        <w:fldChar w:fldCharType="end"/>
      </w:r>
    </w:p>
    <w:p w14:paraId="5AE5F9FB" w14:textId="77777777" w:rsidR="00224656" w:rsidRDefault="00224656">
      <w:pPr>
        <w:pStyle w:val="3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_Toc180420595 \h </w:instrText>
      </w:r>
      <w:r>
        <w:rPr>
          <w:noProof/>
        </w:rPr>
      </w:r>
      <w:r>
        <w:rPr>
          <w:noProof/>
        </w:rPr>
        <w:fldChar w:fldCharType="separate"/>
      </w:r>
      <w:r>
        <w:rPr>
          <w:noProof/>
        </w:rPr>
        <w:t>110</w:t>
      </w:r>
      <w:r>
        <w:rPr>
          <w:noProof/>
        </w:rPr>
        <w:fldChar w:fldCharType="end"/>
      </w:r>
    </w:p>
    <w:p w14:paraId="43B3F5EA" w14:textId="77777777" w:rsidR="00224656" w:rsidRDefault="00224656">
      <w:pPr>
        <w:pStyle w:val="42"/>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_Toc180420596 \h </w:instrText>
      </w:r>
      <w:r>
        <w:rPr>
          <w:noProof/>
        </w:rPr>
      </w:r>
      <w:r>
        <w:rPr>
          <w:noProof/>
        </w:rPr>
        <w:fldChar w:fldCharType="separate"/>
      </w:r>
      <w:r>
        <w:rPr>
          <w:noProof/>
        </w:rPr>
        <w:t>110</w:t>
      </w:r>
      <w:r>
        <w:rPr>
          <w:noProof/>
        </w:rPr>
        <w:fldChar w:fldCharType="end"/>
      </w:r>
    </w:p>
    <w:p w14:paraId="69EDE2C7" w14:textId="77777777" w:rsidR="00224656" w:rsidRDefault="00224656">
      <w:pPr>
        <w:pStyle w:val="42"/>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_Toc180420597 \h </w:instrText>
      </w:r>
      <w:r>
        <w:rPr>
          <w:noProof/>
        </w:rPr>
      </w:r>
      <w:r>
        <w:rPr>
          <w:noProof/>
        </w:rPr>
        <w:fldChar w:fldCharType="separate"/>
      </w:r>
      <w:r>
        <w:rPr>
          <w:noProof/>
        </w:rPr>
        <w:t>110</w:t>
      </w:r>
      <w:r>
        <w:rPr>
          <w:noProof/>
        </w:rPr>
        <w:fldChar w:fldCharType="end"/>
      </w:r>
    </w:p>
    <w:p w14:paraId="6621E526" w14:textId="77777777" w:rsidR="00224656" w:rsidRDefault="00224656">
      <w:pPr>
        <w:pStyle w:val="42"/>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_Toc180420598 \h </w:instrText>
      </w:r>
      <w:r>
        <w:rPr>
          <w:noProof/>
        </w:rPr>
      </w:r>
      <w:r>
        <w:rPr>
          <w:noProof/>
        </w:rPr>
        <w:fldChar w:fldCharType="separate"/>
      </w:r>
      <w:r>
        <w:rPr>
          <w:noProof/>
        </w:rPr>
        <w:t>111</w:t>
      </w:r>
      <w:r>
        <w:rPr>
          <w:noProof/>
        </w:rPr>
        <w:fldChar w:fldCharType="end"/>
      </w:r>
    </w:p>
    <w:p w14:paraId="3D60E27C"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5.30.2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_Toc180420599 \h </w:instrText>
      </w:r>
      <w:r>
        <w:rPr>
          <w:noProof/>
        </w:rPr>
      </w:r>
      <w:r>
        <w:rPr>
          <w:noProof/>
        </w:rPr>
        <w:fldChar w:fldCharType="separate"/>
      </w:r>
      <w:r>
        <w:rPr>
          <w:noProof/>
        </w:rPr>
        <w:t>111</w:t>
      </w:r>
      <w:r>
        <w:rPr>
          <w:noProof/>
        </w:rPr>
        <w:fldChar w:fldCharType="end"/>
      </w:r>
    </w:p>
    <w:p w14:paraId="48DD764E" w14:textId="77777777" w:rsidR="00224656" w:rsidRDefault="00224656">
      <w:pPr>
        <w:pStyle w:val="42"/>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_Toc180420600 \h </w:instrText>
      </w:r>
      <w:r>
        <w:rPr>
          <w:noProof/>
        </w:rPr>
      </w:r>
      <w:r>
        <w:rPr>
          <w:noProof/>
        </w:rPr>
        <w:fldChar w:fldCharType="separate"/>
      </w:r>
      <w:r>
        <w:rPr>
          <w:noProof/>
        </w:rPr>
        <w:t>111</w:t>
      </w:r>
      <w:r>
        <w:rPr>
          <w:noProof/>
        </w:rPr>
        <w:fldChar w:fldCharType="end"/>
      </w:r>
    </w:p>
    <w:p w14:paraId="73105E35"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5.30.2.1.1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_Toc180420601 \h </w:instrText>
      </w:r>
      <w:r>
        <w:rPr>
          <w:noProof/>
        </w:rPr>
      </w:r>
      <w:r>
        <w:rPr>
          <w:noProof/>
        </w:rPr>
        <w:fldChar w:fldCharType="separate"/>
      </w:r>
      <w:r>
        <w:rPr>
          <w:noProof/>
        </w:rPr>
        <w:t>111</w:t>
      </w:r>
      <w:r>
        <w:rPr>
          <w:noProof/>
        </w:rPr>
        <w:fldChar w:fldCharType="end"/>
      </w:r>
    </w:p>
    <w:p w14:paraId="55FB0938" w14:textId="77777777" w:rsidR="00224656" w:rsidRDefault="00224656">
      <w:pPr>
        <w:pStyle w:val="42"/>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_Toc180420602 \h </w:instrText>
      </w:r>
      <w:r>
        <w:rPr>
          <w:noProof/>
        </w:rPr>
      </w:r>
      <w:r>
        <w:rPr>
          <w:noProof/>
        </w:rPr>
        <w:fldChar w:fldCharType="separate"/>
      </w:r>
      <w:r>
        <w:rPr>
          <w:noProof/>
        </w:rPr>
        <w:t>114</w:t>
      </w:r>
      <w:r>
        <w:rPr>
          <w:noProof/>
        </w:rPr>
        <w:fldChar w:fldCharType="end"/>
      </w:r>
    </w:p>
    <w:p w14:paraId="1A9D8DD3" w14:textId="77777777" w:rsidR="00224656" w:rsidRDefault="00224656">
      <w:pPr>
        <w:pStyle w:val="2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CA_n1-n3-n75</w:t>
      </w:r>
      <w:r>
        <w:rPr>
          <w:noProof/>
        </w:rPr>
        <w:tab/>
      </w:r>
      <w:r>
        <w:rPr>
          <w:noProof/>
        </w:rPr>
        <w:fldChar w:fldCharType="begin"/>
      </w:r>
      <w:r>
        <w:rPr>
          <w:noProof/>
        </w:rPr>
        <w:instrText xml:space="preserve"> PAGEREF _Toc180420603 \h </w:instrText>
      </w:r>
      <w:r>
        <w:rPr>
          <w:noProof/>
        </w:rPr>
      </w:r>
      <w:r>
        <w:rPr>
          <w:noProof/>
        </w:rPr>
        <w:fldChar w:fldCharType="separate"/>
      </w:r>
      <w:r>
        <w:rPr>
          <w:noProof/>
        </w:rPr>
        <w:t>115</w:t>
      </w:r>
      <w:r>
        <w:rPr>
          <w:noProof/>
        </w:rPr>
        <w:fldChar w:fldCharType="end"/>
      </w:r>
    </w:p>
    <w:p w14:paraId="2956A162" w14:textId="77777777" w:rsidR="00224656" w:rsidRDefault="00224656">
      <w:pPr>
        <w:pStyle w:val="3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sidRPr="00E75F1F">
        <w:rPr>
          <w:rFonts w:cs="Arial"/>
          <w:noProof/>
        </w:rPr>
        <w:t>Common for 1 band UL and 2 bands UL CA</w:t>
      </w:r>
      <w:r>
        <w:rPr>
          <w:noProof/>
        </w:rPr>
        <w:tab/>
      </w:r>
      <w:r>
        <w:rPr>
          <w:noProof/>
        </w:rPr>
        <w:fldChar w:fldCharType="begin"/>
      </w:r>
      <w:r>
        <w:rPr>
          <w:noProof/>
        </w:rPr>
        <w:instrText xml:space="preserve"> PAGEREF _Toc180420604 \h </w:instrText>
      </w:r>
      <w:r>
        <w:rPr>
          <w:noProof/>
        </w:rPr>
      </w:r>
      <w:r>
        <w:rPr>
          <w:noProof/>
        </w:rPr>
        <w:fldChar w:fldCharType="separate"/>
      </w:r>
      <w:r>
        <w:rPr>
          <w:noProof/>
        </w:rPr>
        <w:t>115</w:t>
      </w:r>
      <w:r>
        <w:rPr>
          <w:noProof/>
        </w:rPr>
        <w:fldChar w:fldCharType="end"/>
      </w:r>
    </w:p>
    <w:p w14:paraId="7B79FC3F" w14:textId="77777777" w:rsidR="00224656" w:rsidRDefault="00224656">
      <w:pPr>
        <w:pStyle w:val="42"/>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sidRPr="00E75F1F">
        <w:rPr>
          <w:rFonts w:cs="Arial"/>
          <w:noProof/>
        </w:rPr>
        <w:t>Operating bands for CA</w:t>
      </w:r>
      <w:r>
        <w:rPr>
          <w:noProof/>
        </w:rPr>
        <w:tab/>
      </w:r>
      <w:r>
        <w:rPr>
          <w:noProof/>
        </w:rPr>
        <w:fldChar w:fldCharType="begin"/>
      </w:r>
      <w:r>
        <w:rPr>
          <w:noProof/>
        </w:rPr>
        <w:instrText xml:space="preserve"> PAGEREF _Toc180420605 \h </w:instrText>
      </w:r>
      <w:r>
        <w:rPr>
          <w:noProof/>
        </w:rPr>
      </w:r>
      <w:r>
        <w:rPr>
          <w:noProof/>
        </w:rPr>
        <w:fldChar w:fldCharType="separate"/>
      </w:r>
      <w:r>
        <w:rPr>
          <w:noProof/>
        </w:rPr>
        <w:t>115</w:t>
      </w:r>
      <w:r>
        <w:rPr>
          <w:noProof/>
        </w:rPr>
        <w:fldChar w:fldCharType="end"/>
      </w:r>
    </w:p>
    <w:p w14:paraId="11CF0050"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rPr>
        <w:t>5.31.1.2</w:t>
      </w:r>
      <w:r>
        <w:rPr>
          <w:rFonts w:asciiTheme="minorHAnsi" w:hAnsiTheme="minorHAnsi" w:cstheme="minorBidi"/>
          <w:noProof/>
          <w:kern w:val="2"/>
          <w:sz w:val="21"/>
          <w:szCs w:val="22"/>
          <w:lang w:val="en-US" w:eastAsia="zh-CN"/>
        </w:rPr>
        <w:tab/>
      </w:r>
      <w:r w:rsidRPr="00E75F1F">
        <w:rPr>
          <w:rFonts w:cs="Arial"/>
          <w:noProof/>
        </w:rPr>
        <w:t>Channel bandwidths per operating band for CA</w:t>
      </w:r>
      <w:r>
        <w:rPr>
          <w:noProof/>
        </w:rPr>
        <w:tab/>
      </w:r>
      <w:r>
        <w:rPr>
          <w:noProof/>
        </w:rPr>
        <w:fldChar w:fldCharType="begin"/>
      </w:r>
      <w:r>
        <w:rPr>
          <w:noProof/>
        </w:rPr>
        <w:instrText xml:space="preserve"> PAGEREF _Toc180420606 \h </w:instrText>
      </w:r>
      <w:r>
        <w:rPr>
          <w:noProof/>
        </w:rPr>
      </w:r>
      <w:r>
        <w:rPr>
          <w:noProof/>
        </w:rPr>
        <w:fldChar w:fldCharType="separate"/>
      </w:r>
      <w:r>
        <w:rPr>
          <w:noProof/>
        </w:rPr>
        <w:t>115</w:t>
      </w:r>
      <w:r>
        <w:rPr>
          <w:noProof/>
        </w:rPr>
        <w:fldChar w:fldCharType="end"/>
      </w:r>
    </w:p>
    <w:p w14:paraId="4D4BC79E"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rPr>
        <w:t>5.31.1.3</w:t>
      </w:r>
      <w:r>
        <w:rPr>
          <w:rFonts w:asciiTheme="minorHAnsi" w:hAnsiTheme="minorHAnsi" w:cstheme="minorBidi"/>
          <w:noProof/>
          <w:kern w:val="2"/>
          <w:sz w:val="21"/>
          <w:szCs w:val="22"/>
          <w:lang w:val="en-US" w:eastAsia="zh-CN"/>
        </w:rPr>
        <w:tab/>
      </w:r>
      <w:r w:rsidRPr="00E75F1F">
        <w:rPr>
          <w:rFonts w:cs="Arial"/>
          <w:noProof/>
        </w:rPr>
        <w:t>∆T</w:t>
      </w:r>
      <w:r w:rsidRPr="00E75F1F">
        <w:rPr>
          <w:rFonts w:cs="Arial"/>
          <w:noProof/>
          <w:vertAlign w:val="subscript"/>
        </w:rPr>
        <w:t>IB,c</w:t>
      </w:r>
      <w:r w:rsidRPr="00E75F1F">
        <w:rPr>
          <w:rFonts w:cs="Arial"/>
          <w:noProof/>
        </w:rPr>
        <w:t xml:space="preserve"> and ∆R</w:t>
      </w:r>
      <w:r w:rsidRPr="00E75F1F">
        <w:rPr>
          <w:rFonts w:cs="Arial"/>
          <w:noProof/>
          <w:vertAlign w:val="subscript"/>
        </w:rPr>
        <w:t>IB,c</w:t>
      </w:r>
      <w:r w:rsidRPr="00E75F1F">
        <w:rPr>
          <w:rFonts w:cs="Arial"/>
          <w:noProof/>
        </w:rPr>
        <w:t xml:space="preserve"> values</w:t>
      </w:r>
      <w:r>
        <w:rPr>
          <w:noProof/>
        </w:rPr>
        <w:tab/>
      </w:r>
      <w:r>
        <w:rPr>
          <w:noProof/>
        </w:rPr>
        <w:fldChar w:fldCharType="begin"/>
      </w:r>
      <w:r>
        <w:rPr>
          <w:noProof/>
        </w:rPr>
        <w:instrText xml:space="preserve"> PAGEREF _Toc180420607 \h </w:instrText>
      </w:r>
      <w:r>
        <w:rPr>
          <w:noProof/>
        </w:rPr>
      </w:r>
      <w:r>
        <w:rPr>
          <w:noProof/>
        </w:rPr>
        <w:fldChar w:fldCharType="separate"/>
      </w:r>
      <w:r>
        <w:rPr>
          <w:noProof/>
        </w:rPr>
        <w:t>115</w:t>
      </w:r>
      <w:r>
        <w:rPr>
          <w:noProof/>
        </w:rPr>
        <w:fldChar w:fldCharType="end"/>
      </w:r>
    </w:p>
    <w:p w14:paraId="6F35C7F8"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rPr>
        <w:t>5.31.2</w:t>
      </w:r>
      <w:r>
        <w:rPr>
          <w:rFonts w:asciiTheme="minorHAnsi" w:hAnsiTheme="minorHAnsi" w:cstheme="minorBidi"/>
          <w:noProof/>
          <w:kern w:val="2"/>
          <w:sz w:val="21"/>
          <w:szCs w:val="22"/>
          <w:lang w:val="en-US" w:eastAsia="zh-CN"/>
        </w:rPr>
        <w:tab/>
      </w:r>
      <w:r w:rsidRPr="00E75F1F">
        <w:rPr>
          <w:rFonts w:cs="Arial"/>
          <w:noProof/>
        </w:rPr>
        <w:t>Specific for 2 bands UL CA</w:t>
      </w:r>
      <w:r>
        <w:rPr>
          <w:noProof/>
        </w:rPr>
        <w:tab/>
      </w:r>
      <w:r>
        <w:rPr>
          <w:noProof/>
        </w:rPr>
        <w:fldChar w:fldCharType="begin"/>
      </w:r>
      <w:r>
        <w:rPr>
          <w:noProof/>
        </w:rPr>
        <w:instrText xml:space="preserve"> PAGEREF _Toc180420608 \h </w:instrText>
      </w:r>
      <w:r>
        <w:rPr>
          <w:noProof/>
        </w:rPr>
      </w:r>
      <w:r>
        <w:rPr>
          <w:noProof/>
        </w:rPr>
        <w:fldChar w:fldCharType="separate"/>
      </w:r>
      <w:r>
        <w:rPr>
          <w:noProof/>
        </w:rPr>
        <w:t>115</w:t>
      </w:r>
      <w:r>
        <w:rPr>
          <w:noProof/>
        </w:rPr>
        <w:fldChar w:fldCharType="end"/>
      </w:r>
    </w:p>
    <w:p w14:paraId="7D45718C"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5.31.2.1</w:t>
      </w:r>
      <w:r>
        <w:rPr>
          <w:rFonts w:asciiTheme="minorHAnsi" w:hAnsiTheme="minorHAnsi" w:cstheme="minorBidi"/>
          <w:noProof/>
          <w:kern w:val="2"/>
          <w:sz w:val="21"/>
          <w:szCs w:val="22"/>
          <w:lang w:val="en-US" w:eastAsia="zh-CN"/>
        </w:rPr>
        <w:tab/>
      </w:r>
      <w:r w:rsidRPr="00E75F1F">
        <w:rPr>
          <w:rFonts w:eastAsia="Times New Roman"/>
          <w:noProof/>
          <w:lang w:eastAsia="en-GB"/>
        </w:rPr>
        <w:t>UE co-existence studies</w:t>
      </w:r>
      <w:r>
        <w:rPr>
          <w:noProof/>
        </w:rPr>
        <w:tab/>
      </w:r>
      <w:r>
        <w:rPr>
          <w:noProof/>
        </w:rPr>
        <w:fldChar w:fldCharType="begin"/>
      </w:r>
      <w:r>
        <w:rPr>
          <w:noProof/>
        </w:rPr>
        <w:instrText xml:space="preserve"> PAGEREF _Toc180420609 \h </w:instrText>
      </w:r>
      <w:r>
        <w:rPr>
          <w:noProof/>
        </w:rPr>
      </w:r>
      <w:r>
        <w:rPr>
          <w:noProof/>
        </w:rPr>
        <w:fldChar w:fldCharType="separate"/>
      </w:r>
      <w:r>
        <w:rPr>
          <w:noProof/>
        </w:rPr>
        <w:t>115</w:t>
      </w:r>
      <w:r>
        <w:rPr>
          <w:noProof/>
        </w:rPr>
        <w:fldChar w:fldCharType="end"/>
      </w:r>
    </w:p>
    <w:p w14:paraId="6C21FCD2"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5.31.2.1.1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_Toc180420610 \h </w:instrText>
      </w:r>
      <w:r>
        <w:rPr>
          <w:noProof/>
        </w:rPr>
      </w:r>
      <w:r>
        <w:rPr>
          <w:noProof/>
        </w:rPr>
        <w:fldChar w:fldCharType="separate"/>
      </w:r>
      <w:r>
        <w:rPr>
          <w:noProof/>
        </w:rPr>
        <w:t>115</w:t>
      </w:r>
      <w:r>
        <w:rPr>
          <w:noProof/>
        </w:rPr>
        <w:fldChar w:fldCharType="end"/>
      </w:r>
    </w:p>
    <w:p w14:paraId="6EECF2F5"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5.31.2.2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_Toc180420611 \h </w:instrText>
      </w:r>
      <w:r>
        <w:rPr>
          <w:noProof/>
        </w:rPr>
      </w:r>
      <w:r>
        <w:rPr>
          <w:noProof/>
        </w:rPr>
        <w:fldChar w:fldCharType="separate"/>
      </w:r>
      <w:r>
        <w:rPr>
          <w:noProof/>
        </w:rPr>
        <w:t>116</w:t>
      </w:r>
      <w:r>
        <w:rPr>
          <w:noProof/>
        </w:rPr>
        <w:fldChar w:fldCharType="end"/>
      </w:r>
    </w:p>
    <w:p w14:paraId="133185C9" w14:textId="77777777" w:rsidR="00224656" w:rsidRDefault="00224656">
      <w:pPr>
        <w:pStyle w:val="2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CA_n1-n7-n78</w:t>
      </w:r>
      <w:r>
        <w:rPr>
          <w:noProof/>
        </w:rPr>
        <w:tab/>
      </w:r>
      <w:r>
        <w:rPr>
          <w:noProof/>
        </w:rPr>
        <w:fldChar w:fldCharType="begin"/>
      </w:r>
      <w:r>
        <w:rPr>
          <w:noProof/>
        </w:rPr>
        <w:instrText xml:space="preserve"> PAGEREF _Toc180420612 \h </w:instrText>
      </w:r>
      <w:r>
        <w:rPr>
          <w:noProof/>
        </w:rPr>
      </w:r>
      <w:r>
        <w:rPr>
          <w:noProof/>
        </w:rPr>
        <w:fldChar w:fldCharType="separate"/>
      </w:r>
      <w:r>
        <w:rPr>
          <w:noProof/>
        </w:rPr>
        <w:t>117</w:t>
      </w:r>
      <w:r>
        <w:rPr>
          <w:noProof/>
        </w:rPr>
        <w:fldChar w:fldCharType="end"/>
      </w:r>
    </w:p>
    <w:p w14:paraId="6DE62F55" w14:textId="77777777" w:rsidR="00224656" w:rsidRDefault="00224656">
      <w:pPr>
        <w:pStyle w:val="33"/>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sidRPr="00E75F1F">
        <w:rPr>
          <w:rFonts w:cs="Arial"/>
          <w:noProof/>
        </w:rPr>
        <w:t>Common for 1 band UL and 2 bands UL CA</w:t>
      </w:r>
      <w:r>
        <w:rPr>
          <w:noProof/>
        </w:rPr>
        <w:tab/>
      </w:r>
      <w:r>
        <w:rPr>
          <w:noProof/>
        </w:rPr>
        <w:fldChar w:fldCharType="begin"/>
      </w:r>
      <w:r>
        <w:rPr>
          <w:noProof/>
        </w:rPr>
        <w:instrText xml:space="preserve"> PAGEREF _Toc180420613 \h </w:instrText>
      </w:r>
      <w:r>
        <w:rPr>
          <w:noProof/>
        </w:rPr>
      </w:r>
      <w:r>
        <w:rPr>
          <w:noProof/>
        </w:rPr>
        <w:fldChar w:fldCharType="separate"/>
      </w:r>
      <w:r>
        <w:rPr>
          <w:noProof/>
        </w:rPr>
        <w:t>117</w:t>
      </w:r>
      <w:r>
        <w:rPr>
          <w:noProof/>
        </w:rPr>
        <w:fldChar w:fldCharType="end"/>
      </w:r>
    </w:p>
    <w:p w14:paraId="32B2BC60" w14:textId="77777777" w:rsidR="00224656" w:rsidRDefault="00224656">
      <w:pPr>
        <w:pStyle w:val="42"/>
        <w:rPr>
          <w:rFonts w:asciiTheme="minorHAnsi" w:hAnsiTheme="minorHAnsi" w:cstheme="minorBidi"/>
          <w:noProof/>
          <w:kern w:val="2"/>
          <w:sz w:val="21"/>
          <w:szCs w:val="22"/>
          <w:lang w:val="en-US" w:eastAsia="zh-CN"/>
        </w:rPr>
      </w:pPr>
      <w:r>
        <w:rPr>
          <w:noProof/>
        </w:rPr>
        <w:lastRenderedPageBreak/>
        <w:t>5.32.1.1</w:t>
      </w:r>
      <w:r>
        <w:rPr>
          <w:rFonts w:asciiTheme="minorHAnsi" w:hAnsiTheme="minorHAnsi" w:cstheme="minorBidi"/>
          <w:noProof/>
          <w:kern w:val="2"/>
          <w:sz w:val="21"/>
          <w:szCs w:val="22"/>
          <w:lang w:val="en-US" w:eastAsia="zh-CN"/>
        </w:rPr>
        <w:tab/>
      </w:r>
      <w:r w:rsidRPr="00E75F1F">
        <w:rPr>
          <w:rFonts w:cs="Arial"/>
          <w:noProof/>
        </w:rPr>
        <w:t>Operating bands for CA</w:t>
      </w:r>
      <w:r>
        <w:rPr>
          <w:noProof/>
        </w:rPr>
        <w:tab/>
      </w:r>
      <w:r>
        <w:rPr>
          <w:noProof/>
        </w:rPr>
        <w:fldChar w:fldCharType="begin"/>
      </w:r>
      <w:r>
        <w:rPr>
          <w:noProof/>
        </w:rPr>
        <w:instrText xml:space="preserve"> PAGEREF _Toc180420614 \h </w:instrText>
      </w:r>
      <w:r>
        <w:rPr>
          <w:noProof/>
        </w:rPr>
      </w:r>
      <w:r>
        <w:rPr>
          <w:noProof/>
        </w:rPr>
        <w:fldChar w:fldCharType="separate"/>
      </w:r>
      <w:r>
        <w:rPr>
          <w:noProof/>
        </w:rPr>
        <w:t>117</w:t>
      </w:r>
      <w:r>
        <w:rPr>
          <w:noProof/>
        </w:rPr>
        <w:fldChar w:fldCharType="end"/>
      </w:r>
    </w:p>
    <w:p w14:paraId="0DF18951"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rPr>
        <w:t>5.32.1.2</w:t>
      </w:r>
      <w:r>
        <w:rPr>
          <w:rFonts w:asciiTheme="minorHAnsi" w:hAnsiTheme="minorHAnsi" w:cstheme="minorBidi"/>
          <w:noProof/>
          <w:kern w:val="2"/>
          <w:sz w:val="21"/>
          <w:szCs w:val="22"/>
          <w:lang w:val="en-US" w:eastAsia="zh-CN"/>
        </w:rPr>
        <w:tab/>
      </w:r>
      <w:r w:rsidRPr="00E75F1F">
        <w:rPr>
          <w:rFonts w:cs="Arial"/>
          <w:noProof/>
        </w:rPr>
        <w:t>Channel bandwidths per operating band for CA</w:t>
      </w:r>
      <w:r>
        <w:rPr>
          <w:noProof/>
        </w:rPr>
        <w:tab/>
      </w:r>
      <w:r>
        <w:rPr>
          <w:noProof/>
        </w:rPr>
        <w:fldChar w:fldCharType="begin"/>
      </w:r>
      <w:r>
        <w:rPr>
          <w:noProof/>
        </w:rPr>
        <w:instrText xml:space="preserve"> PAGEREF _Toc180420615 \h </w:instrText>
      </w:r>
      <w:r>
        <w:rPr>
          <w:noProof/>
        </w:rPr>
      </w:r>
      <w:r>
        <w:rPr>
          <w:noProof/>
        </w:rPr>
        <w:fldChar w:fldCharType="separate"/>
      </w:r>
      <w:r>
        <w:rPr>
          <w:noProof/>
        </w:rPr>
        <w:t>117</w:t>
      </w:r>
      <w:r>
        <w:rPr>
          <w:noProof/>
        </w:rPr>
        <w:fldChar w:fldCharType="end"/>
      </w:r>
    </w:p>
    <w:p w14:paraId="062DA51F"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rPr>
        <w:t>5.32.1.3</w:t>
      </w:r>
      <w:r>
        <w:rPr>
          <w:rFonts w:asciiTheme="minorHAnsi" w:hAnsiTheme="minorHAnsi" w:cstheme="minorBidi"/>
          <w:noProof/>
          <w:kern w:val="2"/>
          <w:sz w:val="21"/>
          <w:szCs w:val="22"/>
          <w:lang w:val="en-US" w:eastAsia="zh-CN"/>
        </w:rPr>
        <w:tab/>
      </w:r>
      <w:r w:rsidRPr="00E75F1F">
        <w:rPr>
          <w:rFonts w:cs="Arial"/>
          <w:noProof/>
        </w:rPr>
        <w:t>∆T</w:t>
      </w:r>
      <w:r w:rsidRPr="00E75F1F">
        <w:rPr>
          <w:rFonts w:cs="Arial"/>
          <w:noProof/>
          <w:vertAlign w:val="subscript"/>
        </w:rPr>
        <w:t>IB,c</w:t>
      </w:r>
      <w:r w:rsidRPr="00E75F1F">
        <w:rPr>
          <w:rFonts w:cs="Arial"/>
          <w:noProof/>
        </w:rPr>
        <w:t xml:space="preserve"> and ∆R</w:t>
      </w:r>
      <w:r w:rsidRPr="00E75F1F">
        <w:rPr>
          <w:rFonts w:cs="Arial"/>
          <w:noProof/>
          <w:vertAlign w:val="subscript"/>
        </w:rPr>
        <w:t>IB,c</w:t>
      </w:r>
      <w:r w:rsidRPr="00E75F1F">
        <w:rPr>
          <w:rFonts w:cs="Arial"/>
          <w:noProof/>
        </w:rPr>
        <w:t xml:space="preserve"> values</w:t>
      </w:r>
      <w:r>
        <w:rPr>
          <w:noProof/>
        </w:rPr>
        <w:tab/>
      </w:r>
      <w:r>
        <w:rPr>
          <w:noProof/>
        </w:rPr>
        <w:fldChar w:fldCharType="begin"/>
      </w:r>
      <w:r>
        <w:rPr>
          <w:noProof/>
        </w:rPr>
        <w:instrText xml:space="preserve"> PAGEREF _Toc180420616 \h </w:instrText>
      </w:r>
      <w:r>
        <w:rPr>
          <w:noProof/>
        </w:rPr>
      </w:r>
      <w:r>
        <w:rPr>
          <w:noProof/>
        </w:rPr>
        <w:fldChar w:fldCharType="separate"/>
      </w:r>
      <w:r>
        <w:rPr>
          <w:noProof/>
        </w:rPr>
        <w:t>117</w:t>
      </w:r>
      <w:r>
        <w:rPr>
          <w:noProof/>
        </w:rPr>
        <w:fldChar w:fldCharType="end"/>
      </w:r>
    </w:p>
    <w:p w14:paraId="20244EAF"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rPr>
        <w:t>5.32.2</w:t>
      </w:r>
      <w:r>
        <w:rPr>
          <w:rFonts w:asciiTheme="minorHAnsi" w:hAnsiTheme="minorHAnsi" w:cstheme="minorBidi"/>
          <w:noProof/>
          <w:kern w:val="2"/>
          <w:sz w:val="21"/>
          <w:szCs w:val="22"/>
          <w:lang w:val="en-US" w:eastAsia="zh-CN"/>
        </w:rPr>
        <w:tab/>
      </w:r>
      <w:r w:rsidRPr="00E75F1F">
        <w:rPr>
          <w:rFonts w:cs="Arial"/>
          <w:noProof/>
        </w:rPr>
        <w:t>Specific for 2 bands UL CA</w:t>
      </w:r>
      <w:r>
        <w:rPr>
          <w:noProof/>
        </w:rPr>
        <w:tab/>
      </w:r>
      <w:r>
        <w:rPr>
          <w:noProof/>
        </w:rPr>
        <w:fldChar w:fldCharType="begin"/>
      </w:r>
      <w:r>
        <w:rPr>
          <w:noProof/>
        </w:rPr>
        <w:instrText xml:space="preserve"> PAGEREF _Toc180420617 \h </w:instrText>
      </w:r>
      <w:r>
        <w:rPr>
          <w:noProof/>
        </w:rPr>
      </w:r>
      <w:r>
        <w:rPr>
          <w:noProof/>
        </w:rPr>
        <w:fldChar w:fldCharType="separate"/>
      </w:r>
      <w:r>
        <w:rPr>
          <w:noProof/>
        </w:rPr>
        <w:t>117</w:t>
      </w:r>
      <w:r>
        <w:rPr>
          <w:noProof/>
        </w:rPr>
        <w:fldChar w:fldCharType="end"/>
      </w:r>
    </w:p>
    <w:p w14:paraId="2BEB60CC"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5.32.2.1</w:t>
      </w:r>
      <w:r>
        <w:rPr>
          <w:rFonts w:asciiTheme="minorHAnsi" w:hAnsiTheme="minorHAnsi" w:cstheme="minorBidi"/>
          <w:noProof/>
          <w:kern w:val="2"/>
          <w:sz w:val="21"/>
          <w:szCs w:val="22"/>
          <w:lang w:val="en-US" w:eastAsia="zh-CN"/>
        </w:rPr>
        <w:tab/>
      </w:r>
      <w:r w:rsidRPr="00E75F1F">
        <w:rPr>
          <w:rFonts w:eastAsia="Times New Roman"/>
          <w:noProof/>
          <w:lang w:eastAsia="en-GB"/>
        </w:rPr>
        <w:t>UE co-existence studies</w:t>
      </w:r>
      <w:r>
        <w:rPr>
          <w:noProof/>
        </w:rPr>
        <w:tab/>
      </w:r>
      <w:r>
        <w:rPr>
          <w:noProof/>
        </w:rPr>
        <w:fldChar w:fldCharType="begin"/>
      </w:r>
      <w:r>
        <w:rPr>
          <w:noProof/>
        </w:rPr>
        <w:instrText xml:space="preserve"> PAGEREF _Toc180420618 \h </w:instrText>
      </w:r>
      <w:r>
        <w:rPr>
          <w:noProof/>
        </w:rPr>
      </w:r>
      <w:r>
        <w:rPr>
          <w:noProof/>
        </w:rPr>
        <w:fldChar w:fldCharType="separate"/>
      </w:r>
      <w:r>
        <w:rPr>
          <w:noProof/>
        </w:rPr>
        <w:t>117</w:t>
      </w:r>
      <w:r>
        <w:rPr>
          <w:noProof/>
        </w:rPr>
        <w:fldChar w:fldCharType="end"/>
      </w:r>
    </w:p>
    <w:p w14:paraId="7FED480C"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lang w:eastAsia="en-GB"/>
        </w:rPr>
        <w:t>5.32.2.1.1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_Toc180420619 \h </w:instrText>
      </w:r>
      <w:r>
        <w:rPr>
          <w:noProof/>
        </w:rPr>
      </w:r>
      <w:r>
        <w:rPr>
          <w:noProof/>
        </w:rPr>
        <w:fldChar w:fldCharType="separate"/>
      </w:r>
      <w:r>
        <w:rPr>
          <w:noProof/>
        </w:rPr>
        <w:t>117</w:t>
      </w:r>
      <w:r>
        <w:rPr>
          <w:noProof/>
        </w:rPr>
        <w:fldChar w:fldCharType="end"/>
      </w:r>
    </w:p>
    <w:p w14:paraId="4CF201AC" w14:textId="77777777" w:rsidR="00224656" w:rsidRDefault="00224656">
      <w:pPr>
        <w:pStyle w:val="42"/>
        <w:rPr>
          <w:rFonts w:asciiTheme="minorHAnsi" w:hAnsiTheme="minorHAnsi" w:cstheme="minorBidi"/>
          <w:noProof/>
          <w:kern w:val="2"/>
          <w:sz w:val="21"/>
          <w:szCs w:val="22"/>
          <w:lang w:val="en-US" w:eastAsia="zh-CN"/>
        </w:rPr>
      </w:pPr>
      <w:r w:rsidRPr="00E75F1F">
        <w:rPr>
          <w:rFonts w:eastAsia="Times New Roman"/>
          <w:noProof/>
          <w:lang w:eastAsia="en-GB"/>
        </w:rPr>
        <w:t>5.32.2.2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_Toc180420620 \h </w:instrText>
      </w:r>
      <w:r>
        <w:rPr>
          <w:noProof/>
        </w:rPr>
      </w:r>
      <w:r>
        <w:rPr>
          <w:noProof/>
        </w:rPr>
        <w:fldChar w:fldCharType="separate"/>
      </w:r>
      <w:r>
        <w:rPr>
          <w:noProof/>
        </w:rPr>
        <w:t>119</w:t>
      </w:r>
      <w:r>
        <w:rPr>
          <w:noProof/>
        </w:rPr>
        <w:fldChar w:fldCharType="end"/>
      </w:r>
    </w:p>
    <w:p w14:paraId="7B371380" w14:textId="77777777" w:rsidR="00224656" w:rsidRDefault="00224656">
      <w:pPr>
        <w:pStyle w:val="22"/>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CA_n7-n25-n29</w:t>
      </w:r>
      <w:r>
        <w:rPr>
          <w:noProof/>
        </w:rPr>
        <w:tab/>
      </w:r>
      <w:r>
        <w:rPr>
          <w:noProof/>
        </w:rPr>
        <w:fldChar w:fldCharType="begin"/>
      </w:r>
      <w:r>
        <w:rPr>
          <w:noProof/>
        </w:rPr>
        <w:instrText xml:space="preserve"> PAGEREF _Toc180420621 \h </w:instrText>
      </w:r>
      <w:r>
        <w:rPr>
          <w:noProof/>
        </w:rPr>
      </w:r>
      <w:r>
        <w:rPr>
          <w:noProof/>
        </w:rPr>
        <w:fldChar w:fldCharType="separate"/>
      </w:r>
      <w:r>
        <w:rPr>
          <w:noProof/>
        </w:rPr>
        <w:t>120</w:t>
      </w:r>
      <w:r>
        <w:rPr>
          <w:noProof/>
        </w:rPr>
        <w:fldChar w:fldCharType="end"/>
      </w:r>
    </w:p>
    <w:p w14:paraId="0AF4048C" w14:textId="77777777" w:rsidR="00224656" w:rsidRDefault="00224656">
      <w:pPr>
        <w:pStyle w:val="3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_Toc180420622 \h </w:instrText>
      </w:r>
      <w:r>
        <w:rPr>
          <w:noProof/>
        </w:rPr>
      </w:r>
      <w:r>
        <w:rPr>
          <w:noProof/>
        </w:rPr>
        <w:fldChar w:fldCharType="separate"/>
      </w:r>
      <w:r>
        <w:rPr>
          <w:noProof/>
        </w:rPr>
        <w:t>120</w:t>
      </w:r>
      <w:r>
        <w:rPr>
          <w:noProof/>
        </w:rPr>
        <w:fldChar w:fldCharType="end"/>
      </w:r>
    </w:p>
    <w:p w14:paraId="4E5F29D4" w14:textId="77777777" w:rsidR="00224656" w:rsidRDefault="00224656">
      <w:pPr>
        <w:pStyle w:val="42"/>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_Toc180420623 \h </w:instrText>
      </w:r>
      <w:r>
        <w:rPr>
          <w:noProof/>
        </w:rPr>
      </w:r>
      <w:r>
        <w:rPr>
          <w:noProof/>
        </w:rPr>
        <w:fldChar w:fldCharType="separate"/>
      </w:r>
      <w:r>
        <w:rPr>
          <w:noProof/>
        </w:rPr>
        <w:t>120</w:t>
      </w:r>
      <w:r>
        <w:rPr>
          <w:noProof/>
        </w:rPr>
        <w:fldChar w:fldCharType="end"/>
      </w:r>
    </w:p>
    <w:p w14:paraId="33D481FC" w14:textId="77777777" w:rsidR="00224656" w:rsidRDefault="00224656">
      <w:pPr>
        <w:pStyle w:val="42"/>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_Toc180420624 \h </w:instrText>
      </w:r>
      <w:r>
        <w:rPr>
          <w:noProof/>
        </w:rPr>
      </w:r>
      <w:r>
        <w:rPr>
          <w:noProof/>
        </w:rPr>
        <w:fldChar w:fldCharType="separate"/>
      </w:r>
      <w:r>
        <w:rPr>
          <w:noProof/>
        </w:rPr>
        <w:t>120</w:t>
      </w:r>
      <w:r>
        <w:rPr>
          <w:noProof/>
        </w:rPr>
        <w:fldChar w:fldCharType="end"/>
      </w:r>
    </w:p>
    <w:p w14:paraId="7A8B5D76" w14:textId="77777777" w:rsidR="00224656" w:rsidRDefault="00224656">
      <w:pPr>
        <w:pStyle w:val="42"/>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_Toc180420625 \h </w:instrText>
      </w:r>
      <w:r>
        <w:rPr>
          <w:noProof/>
        </w:rPr>
      </w:r>
      <w:r>
        <w:rPr>
          <w:noProof/>
        </w:rPr>
        <w:fldChar w:fldCharType="separate"/>
      </w:r>
      <w:r>
        <w:rPr>
          <w:noProof/>
        </w:rPr>
        <w:t>120</w:t>
      </w:r>
      <w:r>
        <w:rPr>
          <w:noProof/>
        </w:rPr>
        <w:fldChar w:fldCharType="end"/>
      </w:r>
    </w:p>
    <w:p w14:paraId="4F8D6B8E" w14:textId="77777777" w:rsidR="00224656" w:rsidRDefault="00224656">
      <w:pPr>
        <w:pStyle w:val="3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_Toc180420626 \h </w:instrText>
      </w:r>
      <w:r>
        <w:rPr>
          <w:noProof/>
        </w:rPr>
      </w:r>
      <w:r>
        <w:rPr>
          <w:noProof/>
        </w:rPr>
        <w:fldChar w:fldCharType="separate"/>
      </w:r>
      <w:r>
        <w:rPr>
          <w:noProof/>
        </w:rPr>
        <w:t>121</w:t>
      </w:r>
      <w:r>
        <w:rPr>
          <w:noProof/>
        </w:rPr>
        <w:fldChar w:fldCharType="end"/>
      </w:r>
    </w:p>
    <w:p w14:paraId="7F6411CE" w14:textId="77777777" w:rsidR="00224656" w:rsidRDefault="00224656">
      <w:pPr>
        <w:pStyle w:val="42"/>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_Toc180420627 \h </w:instrText>
      </w:r>
      <w:r>
        <w:rPr>
          <w:noProof/>
        </w:rPr>
      </w:r>
      <w:r>
        <w:rPr>
          <w:noProof/>
        </w:rPr>
        <w:fldChar w:fldCharType="separate"/>
      </w:r>
      <w:r>
        <w:rPr>
          <w:noProof/>
        </w:rPr>
        <w:t>121</w:t>
      </w:r>
      <w:r>
        <w:rPr>
          <w:noProof/>
        </w:rPr>
        <w:fldChar w:fldCharType="end"/>
      </w:r>
    </w:p>
    <w:p w14:paraId="3D0C0944"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5.33.2.1.1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_Toc180420628 \h </w:instrText>
      </w:r>
      <w:r>
        <w:rPr>
          <w:noProof/>
        </w:rPr>
      </w:r>
      <w:r>
        <w:rPr>
          <w:noProof/>
        </w:rPr>
        <w:fldChar w:fldCharType="separate"/>
      </w:r>
      <w:r>
        <w:rPr>
          <w:noProof/>
        </w:rPr>
        <w:t>121</w:t>
      </w:r>
      <w:r>
        <w:rPr>
          <w:noProof/>
        </w:rPr>
        <w:fldChar w:fldCharType="end"/>
      </w:r>
    </w:p>
    <w:p w14:paraId="11CC523E" w14:textId="77777777" w:rsidR="00224656" w:rsidRDefault="00224656">
      <w:pPr>
        <w:pStyle w:val="42"/>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_Toc180420629 \h </w:instrText>
      </w:r>
      <w:r>
        <w:rPr>
          <w:noProof/>
        </w:rPr>
      </w:r>
      <w:r>
        <w:rPr>
          <w:noProof/>
        </w:rPr>
        <w:fldChar w:fldCharType="separate"/>
      </w:r>
      <w:r>
        <w:rPr>
          <w:noProof/>
        </w:rPr>
        <w:t>121</w:t>
      </w:r>
      <w:r>
        <w:rPr>
          <w:noProof/>
        </w:rPr>
        <w:fldChar w:fldCharType="end"/>
      </w:r>
    </w:p>
    <w:p w14:paraId="667BD483" w14:textId="77777777" w:rsidR="00224656" w:rsidRDefault="00224656">
      <w:pPr>
        <w:pStyle w:val="2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CA_n7-n29-n66</w:t>
      </w:r>
      <w:r>
        <w:rPr>
          <w:noProof/>
        </w:rPr>
        <w:tab/>
      </w:r>
      <w:r>
        <w:rPr>
          <w:noProof/>
        </w:rPr>
        <w:fldChar w:fldCharType="begin"/>
      </w:r>
      <w:r>
        <w:rPr>
          <w:noProof/>
        </w:rPr>
        <w:instrText xml:space="preserve"> PAGEREF _Toc180420630 \h </w:instrText>
      </w:r>
      <w:r>
        <w:rPr>
          <w:noProof/>
        </w:rPr>
      </w:r>
      <w:r>
        <w:rPr>
          <w:noProof/>
        </w:rPr>
        <w:fldChar w:fldCharType="separate"/>
      </w:r>
      <w:r>
        <w:rPr>
          <w:noProof/>
        </w:rPr>
        <w:t>122</w:t>
      </w:r>
      <w:r>
        <w:rPr>
          <w:noProof/>
        </w:rPr>
        <w:fldChar w:fldCharType="end"/>
      </w:r>
    </w:p>
    <w:p w14:paraId="37948413" w14:textId="77777777" w:rsidR="00224656" w:rsidRDefault="00224656">
      <w:pPr>
        <w:pStyle w:val="3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_Toc180420631 \h </w:instrText>
      </w:r>
      <w:r>
        <w:rPr>
          <w:noProof/>
        </w:rPr>
      </w:r>
      <w:r>
        <w:rPr>
          <w:noProof/>
        </w:rPr>
        <w:fldChar w:fldCharType="separate"/>
      </w:r>
      <w:r>
        <w:rPr>
          <w:noProof/>
        </w:rPr>
        <w:t>122</w:t>
      </w:r>
      <w:r>
        <w:rPr>
          <w:noProof/>
        </w:rPr>
        <w:fldChar w:fldCharType="end"/>
      </w:r>
    </w:p>
    <w:p w14:paraId="579BA89D" w14:textId="77777777" w:rsidR="00224656" w:rsidRDefault="00224656">
      <w:pPr>
        <w:pStyle w:val="42"/>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_Toc180420632 \h </w:instrText>
      </w:r>
      <w:r>
        <w:rPr>
          <w:noProof/>
        </w:rPr>
      </w:r>
      <w:r>
        <w:rPr>
          <w:noProof/>
        </w:rPr>
        <w:fldChar w:fldCharType="separate"/>
      </w:r>
      <w:r>
        <w:rPr>
          <w:noProof/>
        </w:rPr>
        <w:t>122</w:t>
      </w:r>
      <w:r>
        <w:rPr>
          <w:noProof/>
        </w:rPr>
        <w:fldChar w:fldCharType="end"/>
      </w:r>
    </w:p>
    <w:p w14:paraId="09A07577" w14:textId="77777777" w:rsidR="00224656" w:rsidRDefault="00224656">
      <w:pPr>
        <w:pStyle w:val="42"/>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_Toc180420633 \h </w:instrText>
      </w:r>
      <w:r>
        <w:rPr>
          <w:noProof/>
        </w:rPr>
      </w:r>
      <w:r>
        <w:rPr>
          <w:noProof/>
        </w:rPr>
        <w:fldChar w:fldCharType="separate"/>
      </w:r>
      <w:r>
        <w:rPr>
          <w:noProof/>
        </w:rPr>
        <w:t>122</w:t>
      </w:r>
      <w:r>
        <w:rPr>
          <w:noProof/>
        </w:rPr>
        <w:fldChar w:fldCharType="end"/>
      </w:r>
    </w:p>
    <w:p w14:paraId="6BC71551" w14:textId="77777777" w:rsidR="00224656" w:rsidRDefault="00224656">
      <w:pPr>
        <w:pStyle w:val="42"/>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_Toc180420634 \h </w:instrText>
      </w:r>
      <w:r>
        <w:rPr>
          <w:noProof/>
        </w:rPr>
      </w:r>
      <w:r>
        <w:rPr>
          <w:noProof/>
        </w:rPr>
        <w:fldChar w:fldCharType="separate"/>
      </w:r>
      <w:r>
        <w:rPr>
          <w:noProof/>
        </w:rPr>
        <w:t>122</w:t>
      </w:r>
      <w:r>
        <w:rPr>
          <w:noProof/>
        </w:rPr>
        <w:fldChar w:fldCharType="end"/>
      </w:r>
    </w:p>
    <w:p w14:paraId="4F89C261" w14:textId="77777777" w:rsidR="00224656" w:rsidRDefault="00224656">
      <w:pPr>
        <w:pStyle w:val="3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_Toc180420635 \h </w:instrText>
      </w:r>
      <w:r>
        <w:rPr>
          <w:noProof/>
        </w:rPr>
      </w:r>
      <w:r>
        <w:rPr>
          <w:noProof/>
        </w:rPr>
        <w:fldChar w:fldCharType="separate"/>
      </w:r>
      <w:r>
        <w:rPr>
          <w:noProof/>
        </w:rPr>
        <w:t>123</w:t>
      </w:r>
      <w:r>
        <w:rPr>
          <w:noProof/>
        </w:rPr>
        <w:fldChar w:fldCharType="end"/>
      </w:r>
    </w:p>
    <w:p w14:paraId="72F2EA1D" w14:textId="77777777" w:rsidR="00224656" w:rsidRDefault="00224656">
      <w:pPr>
        <w:pStyle w:val="42"/>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_Toc180420636 \h </w:instrText>
      </w:r>
      <w:r>
        <w:rPr>
          <w:noProof/>
        </w:rPr>
      </w:r>
      <w:r>
        <w:rPr>
          <w:noProof/>
        </w:rPr>
        <w:fldChar w:fldCharType="separate"/>
      </w:r>
      <w:r>
        <w:rPr>
          <w:noProof/>
        </w:rPr>
        <w:t>123</w:t>
      </w:r>
      <w:r>
        <w:rPr>
          <w:noProof/>
        </w:rPr>
        <w:fldChar w:fldCharType="end"/>
      </w:r>
    </w:p>
    <w:p w14:paraId="6C0C436F"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5.34.2.1.1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_Toc180420637 \h </w:instrText>
      </w:r>
      <w:r>
        <w:rPr>
          <w:noProof/>
        </w:rPr>
      </w:r>
      <w:r>
        <w:rPr>
          <w:noProof/>
        </w:rPr>
        <w:fldChar w:fldCharType="separate"/>
      </w:r>
      <w:r>
        <w:rPr>
          <w:noProof/>
        </w:rPr>
        <w:t>123</w:t>
      </w:r>
      <w:r>
        <w:rPr>
          <w:noProof/>
        </w:rPr>
        <w:fldChar w:fldCharType="end"/>
      </w:r>
    </w:p>
    <w:p w14:paraId="2D83DE8E" w14:textId="77777777" w:rsidR="00224656" w:rsidRDefault="00224656">
      <w:pPr>
        <w:pStyle w:val="42"/>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_Toc180420638 \h </w:instrText>
      </w:r>
      <w:r>
        <w:rPr>
          <w:noProof/>
        </w:rPr>
      </w:r>
      <w:r>
        <w:rPr>
          <w:noProof/>
        </w:rPr>
        <w:fldChar w:fldCharType="separate"/>
      </w:r>
      <w:r>
        <w:rPr>
          <w:noProof/>
        </w:rPr>
        <w:t>123</w:t>
      </w:r>
      <w:r>
        <w:rPr>
          <w:noProof/>
        </w:rPr>
        <w:fldChar w:fldCharType="end"/>
      </w:r>
    </w:p>
    <w:p w14:paraId="36FDB059" w14:textId="77777777" w:rsidR="00224656" w:rsidRDefault="00224656">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CA_n7-n29-n77</w:t>
      </w:r>
      <w:r>
        <w:rPr>
          <w:noProof/>
        </w:rPr>
        <w:tab/>
      </w:r>
      <w:r>
        <w:rPr>
          <w:noProof/>
        </w:rPr>
        <w:fldChar w:fldCharType="begin"/>
      </w:r>
      <w:r>
        <w:rPr>
          <w:noProof/>
        </w:rPr>
        <w:instrText xml:space="preserve"> PAGEREF _Toc180420639 \h </w:instrText>
      </w:r>
      <w:r>
        <w:rPr>
          <w:noProof/>
        </w:rPr>
      </w:r>
      <w:r>
        <w:rPr>
          <w:noProof/>
        </w:rPr>
        <w:fldChar w:fldCharType="separate"/>
      </w:r>
      <w:r>
        <w:rPr>
          <w:noProof/>
        </w:rPr>
        <w:t>124</w:t>
      </w:r>
      <w:r>
        <w:rPr>
          <w:noProof/>
        </w:rPr>
        <w:fldChar w:fldCharType="end"/>
      </w:r>
    </w:p>
    <w:p w14:paraId="3D631A1A" w14:textId="77777777" w:rsidR="00224656" w:rsidRDefault="00224656">
      <w:pPr>
        <w:pStyle w:val="42"/>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_Toc180420640 \h </w:instrText>
      </w:r>
      <w:r>
        <w:rPr>
          <w:noProof/>
        </w:rPr>
      </w:r>
      <w:r>
        <w:rPr>
          <w:noProof/>
        </w:rPr>
        <w:fldChar w:fldCharType="separate"/>
      </w:r>
      <w:r>
        <w:rPr>
          <w:noProof/>
        </w:rPr>
        <w:t>124</w:t>
      </w:r>
      <w:r>
        <w:rPr>
          <w:noProof/>
        </w:rPr>
        <w:fldChar w:fldCharType="end"/>
      </w:r>
    </w:p>
    <w:p w14:paraId="1DED3422" w14:textId="77777777" w:rsidR="00224656" w:rsidRDefault="00224656">
      <w:pPr>
        <w:pStyle w:val="42"/>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_Toc180420641 \h </w:instrText>
      </w:r>
      <w:r>
        <w:rPr>
          <w:noProof/>
        </w:rPr>
      </w:r>
      <w:r>
        <w:rPr>
          <w:noProof/>
        </w:rPr>
        <w:fldChar w:fldCharType="separate"/>
      </w:r>
      <w:r>
        <w:rPr>
          <w:noProof/>
        </w:rPr>
        <w:t>124</w:t>
      </w:r>
      <w:r>
        <w:rPr>
          <w:noProof/>
        </w:rPr>
        <w:fldChar w:fldCharType="end"/>
      </w:r>
    </w:p>
    <w:p w14:paraId="2FF5CA47" w14:textId="77777777" w:rsidR="00224656" w:rsidRDefault="00224656">
      <w:pPr>
        <w:pStyle w:val="42"/>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_Toc180420642 \h </w:instrText>
      </w:r>
      <w:r>
        <w:rPr>
          <w:noProof/>
        </w:rPr>
      </w:r>
      <w:r>
        <w:rPr>
          <w:noProof/>
        </w:rPr>
        <w:fldChar w:fldCharType="separate"/>
      </w:r>
      <w:r>
        <w:rPr>
          <w:noProof/>
        </w:rPr>
        <w:t>124</w:t>
      </w:r>
      <w:r>
        <w:rPr>
          <w:noProof/>
        </w:rPr>
        <w:fldChar w:fldCharType="end"/>
      </w:r>
    </w:p>
    <w:p w14:paraId="035DDC0A" w14:textId="77777777" w:rsidR="00224656" w:rsidRDefault="00224656">
      <w:pPr>
        <w:pStyle w:val="42"/>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_Toc180420643 \h </w:instrText>
      </w:r>
      <w:r>
        <w:rPr>
          <w:noProof/>
        </w:rPr>
      </w:r>
      <w:r>
        <w:rPr>
          <w:noProof/>
        </w:rPr>
        <w:fldChar w:fldCharType="separate"/>
      </w:r>
      <w:r>
        <w:rPr>
          <w:noProof/>
        </w:rPr>
        <w:t>125</w:t>
      </w:r>
      <w:r>
        <w:rPr>
          <w:noProof/>
        </w:rPr>
        <w:fldChar w:fldCharType="end"/>
      </w:r>
    </w:p>
    <w:p w14:paraId="42CF21BB"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5.35.2.1.1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_Toc180420644 \h </w:instrText>
      </w:r>
      <w:r>
        <w:rPr>
          <w:noProof/>
        </w:rPr>
      </w:r>
      <w:r>
        <w:rPr>
          <w:noProof/>
        </w:rPr>
        <w:fldChar w:fldCharType="separate"/>
      </w:r>
      <w:r>
        <w:rPr>
          <w:noProof/>
        </w:rPr>
        <w:t>125</w:t>
      </w:r>
      <w:r>
        <w:rPr>
          <w:noProof/>
        </w:rPr>
        <w:fldChar w:fldCharType="end"/>
      </w:r>
    </w:p>
    <w:p w14:paraId="1F4DE252" w14:textId="77777777" w:rsidR="00224656" w:rsidRDefault="00224656">
      <w:pPr>
        <w:pStyle w:val="42"/>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_Toc180420645 \h </w:instrText>
      </w:r>
      <w:r>
        <w:rPr>
          <w:noProof/>
        </w:rPr>
      </w:r>
      <w:r>
        <w:rPr>
          <w:noProof/>
        </w:rPr>
        <w:fldChar w:fldCharType="separate"/>
      </w:r>
      <w:r>
        <w:rPr>
          <w:noProof/>
        </w:rPr>
        <w:t>125</w:t>
      </w:r>
      <w:r>
        <w:rPr>
          <w:noProof/>
        </w:rPr>
        <w:fldChar w:fldCharType="end"/>
      </w:r>
    </w:p>
    <w:p w14:paraId="09F02009" w14:textId="77777777" w:rsidR="00224656" w:rsidRDefault="00224656">
      <w:pPr>
        <w:pStyle w:val="22"/>
        <w:rPr>
          <w:rFonts w:asciiTheme="minorHAnsi" w:hAnsiTheme="minorHAnsi" w:cstheme="minorBidi"/>
          <w:noProof/>
          <w:kern w:val="2"/>
          <w:sz w:val="21"/>
          <w:szCs w:val="22"/>
          <w:lang w:val="en-US" w:eastAsia="zh-CN"/>
        </w:rPr>
      </w:pPr>
      <w:r w:rsidRPr="00E75F1F">
        <w:rPr>
          <w:rFonts w:eastAsia="宋体"/>
          <w:noProof/>
          <w:lang w:eastAsia="zh-CN"/>
        </w:rPr>
        <w:t>5.36</w:t>
      </w:r>
      <w:r>
        <w:rPr>
          <w:rFonts w:asciiTheme="minorHAnsi" w:hAnsiTheme="minorHAnsi" w:cstheme="minorBidi"/>
          <w:noProof/>
          <w:kern w:val="2"/>
          <w:sz w:val="21"/>
          <w:szCs w:val="22"/>
          <w:lang w:val="en-US" w:eastAsia="zh-CN"/>
        </w:rPr>
        <w:tab/>
      </w:r>
      <w:r w:rsidRPr="00E75F1F">
        <w:rPr>
          <w:rFonts w:eastAsia="宋体"/>
          <w:noProof/>
          <w:lang w:val="en-US" w:eastAsia="zh-CN"/>
        </w:rPr>
        <w:t xml:space="preserve">  n3A-n40A-n79A</w:t>
      </w:r>
      <w:r>
        <w:rPr>
          <w:noProof/>
        </w:rPr>
        <w:tab/>
      </w:r>
      <w:r>
        <w:rPr>
          <w:noProof/>
        </w:rPr>
        <w:fldChar w:fldCharType="begin"/>
      </w:r>
      <w:r>
        <w:rPr>
          <w:noProof/>
        </w:rPr>
        <w:instrText xml:space="preserve"> PAGEREF _Toc180420646 \h </w:instrText>
      </w:r>
      <w:r>
        <w:rPr>
          <w:noProof/>
        </w:rPr>
      </w:r>
      <w:r>
        <w:rPr>
          <w:noProof/>
        </w:rPr>
        <w:fldChar w:fldCharType="separate"/>
      </w:r>
      <w:r>
        <w:rPr>
          <w:noProof/>
        </w:rPr>
        <w:t>126</w:t>
      </w:r>
      <w:r>
        <w:rPr>
          <w:noProof/>
        </w:rPr>
        <w:fldChar w:fldCharType="end"/>
      </w:r>
    </w:p>
    <w:p w14:paraId="5C09AE3E" w14:textId="77777777" w:rsidR="00224656" w:rsidRDefault="00224656">
      <w:pPr>
        <w:pStyle w:val="33"/>
        <w:rPr>
          <w:rFonts w:asciiTheme="minorHAnsi" w:hAnsiTheme="minorHAnsi" w:cstheme="minorBidi"/>
          <w:noProof/>
          <w:kern w:val="2"/>
          <w:sz w:val="21"/>
          <w:szCs w:val="22"/>
          <w:lang w:val="en-US" w:eastAsia="zh-CN"/>
        </w:rPr>
      </w:pPr>
      <w:r w:rsidRPr="00E75F1F">
        <w:rPr>
          <w:rFonts w:eastAsia="宋体"/>
          <w:noProof/>
          <w:lang w:eastAsia="zh-CN"/>
        </w:rPr>
        <w:t>5.36</w:t>
      </w:r>
      <w:r>
        <w:rPr>
          <w:noProof/>
        </w:rPr>
        <w:t>.1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_Toc180420647 \h </w:instrText>
      </w:r>
      <w:r>
        <w:rPr>
          <w:noProof/>
        </w:rPr>
      </w:r>
      <w:r>
        <w:rPr>
          <w:noProof/>
        </w:rPr>
        <w:fldChar w:fldCharType="separate"/>
      </w:r>
      <w:r>
        <w:rPr>
          <w:noProof/>
        </w:rPr>
        <w:t>126</w:t>
      </w:r>
      <w:r>
        <w:rPr>
          <w:noProof/>
        </w:rPr>
        <w:fldChar w:fldCharType="end"/>
      </w:r>
    </w:p>
    <w:p w14:paraId="7A6E6A78" w14:textId="77777777" w:rsidR="00224656" w:rsidRDefault="00224656">
      <w:pPr>
        <w:pStyle w:val="42"/>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E75F1F">
        <w:rPr>
          <w:rFonts w:eastAsia="宋体"/>
          <w:noProof/>
          <w:lang w:val="en-US" w:eastAsia="zh-CN"/>
        </w:rPr>
        <w:t xml:space="preserve"> </w:t>
      </w:r>
      <w:r w:rsidRPr="00E75F1F">
        <w:rPr>
          <w:rFonts w:cs="Arial"/>
          <w:noProof/>
          <w:lang w:eastAsia="zh-CN"/>
        </w:rPr>
        <w:t>Operating bands for CA</w:t>
      </w:r>
      <w:r>
        <w:rPr>
          <w:noProof/>
        </w:rPr>
        <w:tab/>
      </w:r>
      <w:r>
        <w:rPr>
          <w:noProof/>
        </w:rPr>
        <w:fldChar w:fldCharType="begin"/>
      </w:r>
      <w:r>
        <w:rPr>
          <w:noProof/>
        </w:rPr>
        <w:instrText xml:space="preserve"> PAGEREF _Toc180420648 \h </w:instrText>
      </w:r>
      <w:r>
        <w:rPr>
          <w:noProof/>
        </w:rPr>
      </w:r>
      <w:r>
        <w:rPr>
          <w:noProof/>
        </w:rPr>
        <w:fldChar w:fldCharType="separate"/>
      </w:r>
      <w:r>
        <w:rPr>
          <w:noProof/>
        </w:rPr>
        <w:t>126</w:t>
      </w:r>
      <w:r>
        <w:rPr>
          <w:noProof/>
        </w:rPr>
        <w:fldChar w:fldCharType="end"/>
      </w:r>
    </w:p>
    <w:p w14:paraId="78F777A6" w14:textId="77777777" w:rsidR="00224656" w:rsidRDefault="00224656">
      <w:pPr>
        <w:pStyle w:val="42"/>
        <w:rPr>
          <w:rFonts w:asciiTheme="minorHAnsi" w:hAnsiTheme="minorHAnsi" w:cstheme="minorBidi"/>
          <w:noProof/>
          <w:kern w:val="2"/>
          <w:sz w:val="21"/>
          <w:szCs w:val="22"/>
          <w:lang w:val="en-US" w:eastAsia="zh-CN"/>
        </w:rPr>
      </w:pPr>
      <w:r w:rsidRPr="00E75F1F">
        <w:rPr>
          <w:rFonts w:eastAsia="宋体"/>
          <w:noProof/>
          <w:lang w:eastAsia="zh-CN"/>
        </w:rPr>
        <w:t>5.36</w:t>
      </w:r>
      <w:r>
        <w:rPr>
          <w:noProof/>
        </w:rPr>
        <w:t>.1.2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_Toc180420649 \h </w:instrText>
      </w:r>
      <w:r>
        <w:rPr>
          <w:noProof/>
        </w:rPr>
      </w:r>
      <w:r>
        <w:rPr>
          <w:noProof/>
        </w:rPr>
        <w:fldChar w:fldCharType="separate"/>
      </w:r>
      <w:r>
        <w:rPr>
          <w:noProof/>
        </w:rPr>
        <w:t>126</w:t>
      </w:r>
      <w:r>
        <w:rPr>
          <w:noProof/>
        </w:rPr>
        <w:fldChar w:fldCharType="end"/>
      </w:r>
    </w:p>
    <w:p w14:paraId="48B61776" w14:textId="77777777" w:rsidR="00224656" w:rsidRDefault="00224656">
      <w:pPr>
        <w:pStyle w:val="42"/>
        <w:rPr>
          <w:rFonts w:asciiTheme="minorHAnsi" w:hAnsiTheme="minorHAnsi" w:cstheme="minorBidi"/>
          <w:noProof/>
          <w:kern w:val="2"/>
          <w:sz w:val="21"/>
          <w:szCs w:val="22"/>
          <w:lang w:val="en-US" w:eastAsia="zh-CN"/>
        </w:rPr>
      </w:pPr>
      <w:r w:rsidRPr="00E75F1F">
        <w:rPr>
          <w:rFonts w:eastAsia="宋体"/>
          <w:noProof/>
          <w:lang w:eastAsia="zh-CN"/>
        </w:rPr>
        <w:t>5.36</w:t>
      </w:r>
      <w:r>
        <w:rPr>
          <w:noProof/>
        </w:rPr>
        <w:t>.1.3</w:t>
      </w:r>
      <w:r>
        <w:rPr>
          <w:rFonts w:asciiTheme="minorHAnsi" w:hAnsiTheme="minorHAnsi" w:cstheme="minorBidi"/>
          <w:noProof/>
          <w:kern w:val="2"/>
          <w:sz w:val="21"/>
          <w:szCs w:val="22"/>
          <w:lang w:val="en-US" w:eastAsia="zh-CN"/>
        </w:rPr>
        <w:tab/>
      </w:r>
      <w:r w:rsidRPr="00E75F1F">
        <w:rPr>
          <w:noProof/>
          <w:lang w:val="en-US" w:eastAsia="zh-CN"/>
        </w:rPr>
        <w:t>∆TIB,c and ∆RIB,c values</w:t>
      </w:r>
      <w:r>
        <w:rPr>
          <w:noProof/>
        </w:rPr>
        <w:tab/>
      </w:r>
      <w:r>
        <w:rPr>
          <w:noProof/>
        </w:rPr>
        <w:fldChar w:fldCharType="begin"/>
      </w:r>
      <w:r>
        <w:rPr>
          <w:noProof/>
        </w:rPr>
        <w:instrText xml:space="preserve"> PAGEREF _Toc180420650 \h </w:instrText>
      </w:r>
      <w:r>
        <w:rPr>
          <w:noProof/>
        </w:rPr>
      </w:r>
      <w:r>
        <w:rPr>
          <w:noProof/>
        </w:rPr>
        <w:fldChar w:fldCharType="separate"/>
      </w:r>
      <w:r>
        <w:rPr>
          <w:noProof/>
        </w:rPr>
        <w:t>126</w:t>
      </w:r>
      <w:r>
        <w:rPr>
          <w:noProof/>
        </w:rPr>
        <w:fldChar w:fldCharType="end"/>
      </w:r>
    </w:p>
    <w:p w14:paraId="0CAEE2F6" w14:textId="77777777" w:rsidR="00224656" w:rsidRDefault="00224656">
      <w:pPr>
        <w:pStyle w:val="33"/>
        <w:rPr>
          <w:rFonts w:asciiTheme="minorHAnsi" w:hAnsiTheme="minorHAnsi" w:cstheme="minorBidi"/>
          <w:noProof/>
          <w:kern w:val="2"/>
          <w:sz w:val="21"/>
          <w:szCs w:val="22"/>
          <w:lang w:val="en-US" w:eastAsia="zh-CN"/>
        </w:rPr>
      </w:pPr>
      <w:r w:rsidRPr="00E75F1F">
        <w:rPr>
          <w:rFonts w:eastAsia="宋体"/>
          <w:noProof/>
          <w:lang w:eastAsia="zh-CN"/>
        </w:rPr>
        <w:t>5.36</w:t>
      </w:r>
      <w:r>
        <w:rPr>
          <w:noProof/>
        </w:rPr>
        <w:t>.2</w:t>
      </w:r>
      <w:r>
        <w:rPr>
          <w:rFonts w:asciiTheme="minorHAnsi" w:hAnsiTheme="minorHAnsi" w:cstheme="minorBidi"/>
          <w:noProof/>
          <w:kern w:val="2"/>
          <w:sz w:val="21"/>
          <w:szCs w:val="22"/>
          <w:lang w:val="en-US" w:eastAsia="zh-CN"/>
        </w:rPr>
        <w:tab/>
      </w:r>
      <w:r w:rsidRPr="00E75F1F">
        <w:rPr>
          <w:rFonts w:cs="Arial"/>
          <w:noProof/>
          <w:lang w:eastAsia="zh-CN"/>
        </w:rPr>
        <w:t>Specific for 2 bands UL CA</w:t>
      </w:r>
      <w:r>
        <w:rPr>
          <w:noProof/>
        </w:rPr>
        <w:tab/>
      </w:r>
      <w:r>
        <w:rPr>
          <w:noProof/>
        </w:rPr>
        <w:fldChar w:fldCharType="begin"/>
      </w:r>
      <w:r>
        <w:rPr>
          <w:noProof/>
        </w:rPr>
        <w:instrText xml:space="preserve"> PAGEREF _Toc180420651 \h </w:instrText>
      </w:r>
      <w:r>
        <w:rPr>
          <w:noProof/>
        </w:rPr>
      </w:r>
      <w:r>
        <w:rPr>
          <w:noProof/>
        </w:rPr>
        <w:fldChar w:fldCharType="separate"/>
      </w:r>
      <w:r>
        <w:rPr>
          <w:noProof/>
        </w:rPr>
        <w:t>126</w:t>
      </w:r>
      <w:r>
        <w:rPr>
          <w:noProof/>
        </w:rPr>
        <w:fldChar w:fldCharType="end"/>
      </w:r>
    </w:p>
    <w:p w14:paraId="2C45A9B8" w14:textId="77777777" w:rsidR="00224656" w:rsidRDefault="00224656">
      <w:pPr>
        <w:pStyle w:val="42"/>
        <w:rPr>
          <w:rFonts w:asciiTheme="minorHAnsi" w:hAnsiTheme="minorHAnsi" w:cstheme="minorBidi"/>
          <w:noProof/>
          <w:kern w:val="2"/>
          <w:sz w:val="21"/>
          <w:szCs w:val="22"/>
          <w:lang w:val="en-US" w:eastAsia="zh-CN"/>
        </w:rPr>
      </w:pPr>
      <w:r w:rsidRPr="00E75F1F">
        <w:rPr>
          <w:rFonts w:eastAsia="宋体"/>
          <w:noProof/>
          <w:lang w:eastAsia="zh-CN"/>
        </w:rPr>
        <w:t>5.36</w:t>
      </w:r>
      <w:r>
        <w:rPr>
          <w:noProof/>
        </w:rPr>
        <w:t>.2.1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_Toc180420652 \h </w:instrText>
      </w:r>
      <w:r>
        <w:rPr>
          <w:noProof/>
        </w:rPr>
      </w:r>
      <w:r>
        <w:rPr>
          <w:noProof/>
        </w:rPr>
        <w:fldChar w:fldCharType="separate"/>
      </w:r>
      <w:r>
        <w:rPr>
          <w:noProof/>
        </w:rPr>
        <w:t>126</w:t>
      </w:r>
      <w:r>
        <w:rPr>
          <w:noProof/>
        </w:rPr>
        <w:fldChar w:fldCharType="end"/>
      </w:r>
    </w:p>
    <w:p w14:paraId="078CD416" w14:textId="77777777" w:rsidR="00224656" w:rsidRDefault="00224656">
      <w:pPr>
        <w:pStyle w:val="42"/>
        <w:rPr>
          <w:rFonts w:asciiTheme="minorHAnsi" w:hAnsiTheme="minorHAnsi" w:cstheme="minorBidi"/>
          <w:noProof/>
          <w:kern w:val="2"/>
          <w:sz w:val="21"/>
          <w:szCs w:val="22"/>
          <w:lang w:val="en-US" w:eastAsia="zh-CN"/>
        </w:rPr>
      </w:pPr>
      <w:r w:rsidRPr="00E75F1F">
        <w:rPr>
          <w:rFonts w:eastAsia="宋体"/>
          <w:noProof/>
          <w:lang w:eastAsia="zh-CN"/>
        </w:rPr>
        <w:t>5.36</w:t>
      </w:r>
      <w:r>
        <w:rPr>
          <w:noProof/>
        </w:rPr>
        <w:t>.2.2</w:t>
      </w:r>
      <w:r>
        <w:rPr>
          <w:rFonts w:asciiTheme="minorHAnsi" w:hAnsiTheme="minorHAnsi" w:cstheme="minorBidi"/>
          <w:noProof/>
          <w:kern w:val="2"/>
          <w:sz w:val="21"/>
          <w:szCs w:val="22"/>
          <w:lang w:val="en-US" w:eastAsia="zh-CN"/>
        </w:rPr>
        <w:tab/>
      </w:r>
      <w:r w:rsidRPr="00E75F1F">
        <w:rPr>
          <w:rFonts w:cs="Arial"/>
          <w:noProof/>
          <w:lang w:val="en-US" w:eastAsia="zh-CN"/>
        </w:rPr>
        <w:t>REFSENS requirements</w:t>
      </w:r>
      <w:r>
        <w:rPr>
          <w:noProof/>
        </w:rPr>
        <w:tab/>
      </w:r>
      <w:r>
        <w:rPr>
          <w:noProof/>
        </w:rPr>
        <w:fldChar w:fldCharType="begin"/>
      </w:r>
      <w:r>
        <w:rPr>
          <w:noProof/>
        </w:rPr>
        <w:instrText xml:space="preserve"> PAGEREF _Toc180420653 \h </w:instrText>
      </w:r>
      <w:r>
        <w:rPr>
          <w:noProof/>
        </w:rPr>
      </w:r>
      <w:r>
        <w:rPr>
          <w:noProof/>
        </w:rPr>
        <w:fldChar w:fldCharType="separate"/>
      </w:r>
      <w:r>
        <w:rPr>
          <w:noProof/>
        </w:rPr>
        <w:t>127</w:t>
      </w:r>
      <w:r>
        <w:rPr>
          <w:noProof/>
        </w:rPr>
        <w:fldChar w:fldCharType="end"/>
      </w:r>
    </w:p>
    <w:p w14:paraId="40B0F41C" w14:textId="77777777" w:rsidR="00224656" w:rsidRDefault="00224656">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CA_n3-n7-n77</w:t>
      </w:r>
      <w:r>
        <w:rPr>
          <w:noProof/>
        </w:rPr>
        <w:tab/>
      </w:r>
      <w:r>
        <w:rPr>
          <w:noProof/>
        </w:rPr>
        <w:fldChar w:fldCharType="begin"/>
      </w:r>
      <w:r>
        <w:rPr>
          <w:noProof/>
        </w:rPr>
        <w:instrText xml:space="preserve"> PAGEREF _Toc180420654 \h </w:instrText>
      </w:r>
      <w:r>
        <w:rPr>
          <w:noProof/>
        </w:rPr>
      </w:r>
      <w:r>
        <w:rPr>
          <w:noProof/>
        </w:rPr>
        <w:fldChar w:fldCharType="separate"/>
      </w:r>
      <w:r>
        <w:rPr>
          <w:noProof/>
        </w:rPr>
        <w:t>127</w:t>
      </w:r>
      <w:r>
        <w:rPr>
          <w:noProof/>
        </w:rPr>
        <w:fldChar w:fldCharType="end"/>
      </w:r>
    </w:p>
    <w:p w14:paraId="5F919EC7" w14:textId="77777777" w:rsidR="00224656" w:rsidRDefault="00224656">
      <w:pPr>
        <w:pStyle w:val="3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_Toc180420655 \h </w:instrText>
      </w:r>
      <w:r>
        <w:rPr>
          <w:noProof/>
        </w:rPr>
      </w:r>
      <w:r>
        <w:rPr>
          <w:noProof/>
        </w:rPr>
        <w:fldChar w:fldCharType="separate"/>
      </w:r>
      <w:r>
        <w:rPr>
          <w:noProof/>
        </w:rPr>
        <w:t>127</w:t>
      </w:r>
      <w:r>
        <w:rPr>
          <w:noProof/>
        </w:rPr>
        <w:fldChar w:fldCharType="end"/>
      </w:r>
    </w:p>
    <w:p w14:paraId="70851281" w14:textId="77777777" w:rsidR="00224656" w:rsidRDefault="00224656">
      <w:pPr>
        <w:pStyle w:val="42"/>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_Toc180420656 \h </w:instrText>
      </w:r>
      <w:r>
        <w:rPr>
          <w:noProof/>
        </w:rPr>
      </w:r>
      <w:r>
        <w:rPr>
          <w:noProof/>
        </w:rPr>
        <w:fldChar w:fldCharType="separate"/>
      </w:r>
      <w:r>
        <w:rPr>
          <w:noProof/>
        </w:rPr>
        <w:t>127</w:t>
      </w:r>
      <w:r>
        <w:rPr>
          <w:noProof/>
        </w:rPr>
        <w:fldChar w:fldCharType="end"/>
      </w:r>
    </w:p>
    <w:p w14:paraId="3C23D361"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5.37.1.2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_Toc180420657 \h </w:instrText>
      </w:r>
      <w:r>
        <w:rPr>
          <w:noProof/>
        </w:rPr>
      </w:r>
      <w:r>
        <w:rPr>
          <w:noProof/>
        </w:rPr>
        <w:fldChar w:fldCharType="separate"/>
      </w:r>
      <w:r>
        <w:rPr>
          <w:noProof/>
        </w:rPr>
        <w:t>128</w:t>
      </w:r>
      <w:r>
        <w:rPr>
          <w:noProof/>
        </w:rPr>
        <w:fldChar w:fldCharType="end"/>
      </w:r>
    </w:p>
    <w:p w14:paraId="4570F51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5.37.1.3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_Toc180420658 \h </w:instrText>
      </w:r>
      <w:r>
        <w:rPr>
          <w:noProof/>
        </w:rPr>
      </w:r>
      <w:r>
        <w:rPr>
          <w:noProof/>
        </w:rPr>
        <w:fldChar w:fldCharType="separate"/>
      </w:r>
      <w:r>
        <w:rPr>
          <w:noProof/>
        </w:rPr>
        <w:t>128</w:t>
      </w:r>
      <w:r>
        <w:rPr>
          <w:noProof/>
        </w:rPr>
        <w:fldChar w:fldCharType="end"/>
      </w:r>
    </w:p>
    <w:p w14:paraId="19779727"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5.37.2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_Toc180420659 \h </w:instrText>
      </w:r>
      <w:r>
        <w:rPr>
          <w:noProof/>
        </w:rPr>
      </w:r>
      <w:r>
        <w:rPr>
          <w:noProof/>
        </w:rPr>
        <w:fldChar w:fldCharType="separate"/>
      </w:r>
      <w:r>
        <w:rPr>
          <w:noProof/>
        </w:rPr>
        <w:t>128</w:t>
      </w:r>
      <w:r>
        <w:rPr>
          <w:noProof/>
        </w:rPr>
        <w:fldChar w:fldCharType="end"/>
      </w:r>
    </w:p>
    <w:p w14:paraId="1BEE6932" w14:textId="77777777" w:rsidR="00224656" w:rsidRDefault="00224656">
      <w:pPr>
        <w:pStyle w:val="42"/>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_Toc180420660 \h </w:instrText>
      </w:r>
      <w:r>
        <w:rPr>
          <w:noProof/>
        </w:rPr>
      </w:r>
      <w:r>
        <w:rPr>
          <w:noProof/>
        </w:rPr>
        <w:fldChar w:fldCharType="separate"/>
      </w:r>
      <w:r>
        <w:rPr>
          <w:noProof/>
        </w:rPr>
        <w:t>128</w:t>
      </w:r>
      <w:r>
        <w:rPr>
          <w:noProof/>
        </w:rPr>
        <w:fldChar w:fldCharType="end"/>
      </w:r>
    </w:p>
    <w:p w14:paraId="24465538"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5.37.2.1.1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_Toc180420661 \h </w:instrText>
      </w:r>
      <w:r>
        <w:rPr>
          <w:noProof/>
        </w:rPr>
      </w:r>
      <w:r>
        <w:rPr>
          <w:noProof/>
        </w:rPr>
        <w:fldChar w:fldCharType="separate"/>
      </w:r>
      <w:r>
        <w:rPr>
          <w:noProof/>
        </w:rPr>
        <w:t>128</w:t>
      </w:r>
      <w:r>
        <w:rPr>
          <w:noProof/>
        </w:rPr>
        <w:fldChar w:fldCharType="end"/>
      </w:r>
    </w:p>
    <w:p w14:paraId="394005B5" w14:textId="77777777" w:rsidR="00224656" w:rsidRDefault="00224656">
      <w:pPr>
        <w:pStyle w:val="52"/>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_Toc180420662 \h </w:instrText>
      </w:r>
      <w:r>
        <w:rPr>
          <w:noProof/>
        </w:rPr>
      </w:r>
      <w:r>
        <w:rPr>
          <w:noProof/>
        </w:rPr>
        <w:fldChar w:fldCharType="separate"/>
      </w:r>
      <w:r>
        <w:rPr>
          <w:noProof/>
        </w:rPr>
        <w:t>131</w:t>
      </w:r>
      <w:r>
        <w:rPr>
          <w:noProof/>
        </w:rPr>
        <w:fldChar w:fldCharType="end"/>
      </w:r>
    </w:p>
    <w:p w14:paraId="6827CBB7" w14:textId="77777777" w:rsidR="00224656" w:rsidRDefault="00224656">
      <w:pPr>
        <w:pStyle w:val="2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CA_n1-n20-n41</w:t>
      </w:r>
      <w:r>
        <w:rPr>
          <w:noProof/>
        </w:rPr>
        <w:tab/>
      </w:r>
      <w:r>
        <w:rPr>
          <w:noProof/>
        </w:rPr>
        <w:fldChar w:fldCharType="begin"/>
      </w:r>
      <w:r>
        <w:rPr>
          <w:noProof/>
        </w:rPr>
        <w:instrText xml:space="preserve"> PAGEREF _Toc180420663 \h </w:instrText>
      </w:r>
      <w:r>
        <w:rPr>
          <w:noProof/>
        </w:rPr>
      </w:r>
      <w:r>
        <w:rPr>
          <w:noProof/>
        </w:rPr>
        <w:fldChar w:fldCharType="separate"/>
      </w:r>
      <w:r>
        <w:rPr>
          <w:noProof/>
        </w:rPr>
        <w:t>131</w:t>
      </w:r>
      <w:r>
        <w:rPr>
          <w:noProof/>
        </w:rPr>
        <w:fldChar w:fldCharType="end"/>
      </w:r>
    </w:p>
    <w:p w14:paraId="59BF18F3" w14:textId="77777777" w:rsidR="00224656" w:rsidRDefault="00224656">
      <w:pPr>
        <w:pStyle w:val="3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_Toc180420664 \h </w:instrText>
      </w:r>
      <w:r>
        <w:rPr>
          <w:noProof/>
        </w:rPr>
      </w:r>
      <w:r>
        <w:rPr>
          <w:noProof/>
        </w:rPr>
        <w:fldChar w:fldCharType="separate"/>
      </w:r>
      <w:r>
        <w:rPr>
          <w:noProof/>
        </w:rPr>
        <w:t>131</w:t>
      </w:r>
      <w:r>
        <w:rPr>
          <w:noProof/>
        </w:rPr>
        <w:fldChar w:fldCharType="end"/>
      </w:r>
    </w:p>
    <w:p w14:paraId="132D0A95" w14:textId="77777777" w:rsidR="00224656" w:rsidRDefault="00224656">
      <w:pPr>
        <w:pStyle w:val="42"/>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_Toc180420665 \h </w:instrText>
      </w:r>
      <w:r>
        <w:rPr>
          <w:noProof/>
        </w:rPr>
      </w:r>
      <w:r>
        <w:rPr>
          <w:noProof/>
        </w:rPr>
        <w:fldChar w:fldCharType="separate"/>
      </w:r>
      <w:r>
        <w:rPr>
          <w:noProof/>
        </w:rPr>
        <w:t>131</w:t>
      </w:r>
      <w:r>
        <w:rPr>
          <w:noProof/>
        </w:rPr>
        <w:fldChar w:fldCharType="end"/>
      </w:r>
    </w:p>
    <w:p w14:paraId="41FBA39C"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5.38.1.2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_Toc180420666 \h </w:instrText>
      </w:r>
      <w:r>
        <w:rPr>
          <w:noProof/>
        </w:rPr>
      </w:r>
      <w:r>
        <w:rPr>
          <w:noProof/>
        </w:rPr>
        <w:fldChar w:fldCharType="separate"/>
      </w:r>
      <w:r>
        <w:rPr>
          <w:noProof/>
        </w:rPr>
        <w:t>132</w:t>
      </w:r>
      <w:r>
        <w:rPr>
          <w:noProof/>
        </w:rPr>
        <w:fldChar w:fldCharType="end"/>
      </w:r>
    </w:p>
    <w:p w14:paraId="6DC07B5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5.38.1.3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_Toc180420667 \h </w:instrText>
      </w:r>
      <w:r>
        <w:rPr>
          <w:noProof/>
        </w:rPr>
      </w:r>
      <w:r>
        <w:rPr>
          <w:noProof/>
        </w:rPr>
        <w:fldChar w:fldCharType="separate"/>
      </w:r>
      <w:r>
        <w:rPr>
          <w:noProof/>
        </w:rPr>
        <w:t>132</w:t>
      </w:r>
      <w:r>
        <w:rPr>
          <w:noProof/>
        </w:rPr>
        <w:fldChar w:fldCharType="end"/>
      </w:r>
    </w:p>
    <w:p w14:paraId="0C480F53"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5.38.2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_Toc180420668 \h </w:instrText>
      </w:r>
      <w:r>
        <w:rPr>
          <w:noProof/>
        </w:rPr>
      </w:r>
      <w:r>
        <w:rPr>
          <w:noProof/>
        </w:rPr>
        <w:fldChar w:fldCharType="separate"/>
      </w:r>
      <w:r>
        <w:rPr>
          <w:noProof/>
        </w:rPr>
        <w:t>132</w:t>
      </w:r>
      <w:r>
        <w:rPr>
          <w:noProof/>
        </w:rPr>
        <w:fldChar w:fldCharType="end"/>
      </w:r>
    </w:p>
    <w:p w14:paraId="4380937B" w14:textId="77777777" w:rsidR="00224656" w:rsidRDefault="00224656">
      <w:pPr>
        <w:pStyle w:val="42"/>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_Toc180420669 \h </w:instrText>
      </w:r>
      <w:r>
        <w:rPr>
          <w:noProof/>
        </w:rPr>
      </w:r>
      <w:r>
        <w:rPr>
          <w:noProof/>
        </w:rPr>
        <w:fldChar w:fldCharType="separate"/>
      </w:r>
      <w:r>
        <w:rPr>
          <w:noProof/>
        </w:rPr>
        <w:t>132</w:t>
      </w:r>
      <w:r>
        <w:rPr>
          <w:noProof/>
        </w:rPr>
        <w:fldChar w:fldCharType="end"/>
      </w:r>
    </w:p>
    <w:p w14:paraId="36A6B598"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5.38.2.1.1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_Toc180420670 \h </w:instrText>
      </w:r>
      <w:r>
        <w:rPr>
          <w:noProof/>
        </w:rPr>
      </w:r>
      <w:r>
        <w:rPr>
          <w:noProof/>
        </w:rPr>
        <w:fldChar w:fldCharType="separate"/>
      </w:r>
      <w:r>
        <w:rPr>
          <w:noProof/>
        </w:rPr>
        <w:t>132</w:t>
      </w:r>
      <w:r>
        <w:rPr>
          <w:noProof/>
        </w:rPr>
        <w:fldChar w:fldCharType="end"/>
      </w:r>
    </w:p>
    <w:p w14:paraId="34914EE1" w14:textId="77777777" w:rsidR="00224656" w:rsidRDefault="00224656">
      <w:pPr>
        <w:pStyle w:val="42"/>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_Toc180420671 \h </w:instrText>
      </w:r>
      <w:r>
        <w:rPr>
          <w:noProof/>
        </w:rPr>
      </w:r>
      <w:r>
        <w:rPr>
          <w:noProof/>
        </w:rPr>
        <w:fldChar w:fldCharType="separate"/>
      </w:r>
      <w:r>
        <w:rPr>
          <w:noProof/>
        </w:rPr>
        <w:t>134</w:t>
      </w:r>
      <w:r>
        <w:rPr>
          <w:noProof/>
        </w:rPr>
        <w:fldChar w:fldCharType="end"/>
      </w:r>
    </w:p>
    <w:p w14:paraId="458BCC3A" w14:textId="77777777" w:rsidR="00224656" w:rsidRDefault="00224656">
      <w:pPr>
        <w:pStyle w:val="2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CA_n1-n20-n77</w:t>
      </w:r>
      <w:r>
        <w:rPr>
          <w:noProof/>
        </w:rPr>
        <w:tab/>
      </w:r>
      <w:r>
        <w:rPr>
          <w:noProof/>
        </w:rPr>
        <w:fldChar w:fldCharType="begin"/>
      </w:r>
      <w:r>
        <w:rPr>
          <w:noProof/>
        </w:rPr>
        <w:instrText xml:space="preserve"> PAGEREF _Toc180420672 \h </w:instrText>
      </w:r>
      <w:r>
        <w:rPr>
          <w:noProof/>
        </w:rPr>
      </w:r>
      <w:r>
        <w:rPr>
          <w:noProof/>
        </w:rPr>
        <w:fldChar w:fldCharType="separate"/>
      </w:r>
      <w:r>
        <w:rPr>
          <w:noProof/>
        </w:rPr>
        <w:t>135</w:t>
      </w:r>
      <w:r>
        <w:rPr>
          <w:noProof/>
        </w:rPr>
        <w:fldChar w:fldCharType="end"/>
      </w:r>
    </w:p>
    <w:p w14:paraId="1F26B9A5" w14:textId="77777777" w:rsidR="00224656" w:rsidRDefault="00224656">
      <w:pPr>
        <w:pStyle w:val="33"/>
        <w:rPr>
          <w:rFonts w:asciiTheme="minorHAnsi" w:hAnsiTheme="minorHAnsi" w:cstheme="minorBidi"/>
          <w:noProof/>
          <w:kern w:val="2"/>
          <w:sz w:val="21"/>
          <w:szCs w:val="22"/>
          <w:lang w:val="en-US" w:eastAsia="zh-CN"/>
        </w:rPr>
      </w:pPr>
      <w:r>
        <w:rPr>
          <w:noProof/>
        </w:rPr>
        <w:t>5.39.1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_Toc180420673 \h </w:instrText>
      </w:r>
      <w:r>
        <w:rPr>
          <w:noProof/>
        </w:rPr>
      </w:r>
      <w:r>
        <w:rPr>
          <w:noProof/>
        </w:rPr>
        <w:fldChar w:fldCharType="separate"/>
      </w:r>
      <w:r>
        <w:rPr>
          <w:noProof/>
        </w:rPr>
        <w:t>135</w:t>
      </w:r>
      <w:r>
        <w:rPr>
          <w:noProof/>
        </w:rPr>
        <w:fldChar w:fldCharType="end"/>
      </w:r>
    </w:p>
    <w:p w14:paraId="2BACA9FD" w14:textId="77777777" w:rsidR="00224656" w:rsidRDefault="00224656">
      <w:pPr>
        <w:pStyle w:val="42"/>
        <w:rPr>
          <w:rFonts w:asciiTheme="minorHAnsi" w:hAnsiTheme="minorHAnsi" w:cstheme="minorBidi"/>
          <w:noProof/>
          <w:kern w:val="2"/>
          <w:sz w:val="21"/>
          <w:szCs w:val="22"/>
          <w:lang w:val="en-US" w:eastAsia="zh-CN"/>
        </w:rPr>
      </w:pPr>
      <w:r>
        <w:rPr>
          <w:noProof/>
        </w:rPr>
        <w:lastRenderedPageBreak/>
        <w:t>5.39.1.1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_Toc180420674 \h </w:instrText>
      </w:r>
      <w:r>
        <w:rPr>
          <w:noProof/>
        </w:rPr>
      </w:r>
      <w:r>
        <w:rPr>
          <w:noProof/>
        </w:rPr>
        <w:fldChar w:fldCharType="separate"/>
      </w:r>
      <w:r>
        <w:rPr>
          <w:noProof/>
        </w:rPr>
        <w:t>135</w:t>
      </w:r>
      <w:r>
        <w:rPr>
          <w:noProof/>
        </w:rPr>
        <w:fldChar w:fldCharType="end"/>
      </w:r>
    </w:p>
    <w:p w14:paraId="1A02077C"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5.39.1.2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_Toc180420675 \h </w:instrText>
      </w:r>
      <w:r>
        <w:rPr>
          <w:noProof/>
        </w:rPr>
      </w:r>
      <w:r>
        <w:rPr>
          <w:noProof/>
        </w:rPr>
        <w:fldChar w:fldCharType="separate"/>
      </w:r>
      <w:r>
        <w:rPr>
          <w:noProof/>
        </w:rPr>
        <w:t>135</w:t>
      </w:r>
      <w:r>
        <w:rPr>
          <w:noProof/>
        </w:rPr>
        <w:fldChar w:fldCharType="end"/>
      </w:r>
    </w:p>
    <w:p w14:paraId="5AE5D8D7"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5.39.1.3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_Toc180420676 \h </w:instrText>
      </w:r>
      <w:r>
        <w:rPr>
          <w:noProof/>
        </w:rPr>
      </w:r>
      <w:r>
        <w:rPr>
          <w:noProof/>
        </w:rPr>
        <w:fldChar w:fldCharType="separate"/>
      </w:r>
      <w:r>
        <w:rPr>
          <w:noProof/>
        </w:rPr>
        <w:t>135</w:t>
      </w:r>
      <w:r>
        <w:rPr>
          <w:noProof/>
        </w:rPr>
        <w:fldChar w:fldCharType="end"/>
      </w:r>
    </w:p>
    <w:p w14:paraId="3EBCA42B"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5.39.2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_Toc180420677 \h </w:instrText>
      </w:r>
      <w:r>
        <w:rPr>
          <w:noProof/>
        </w:rPr>
      </w:r>
      <w:r>
        <w:rPr>
          <w:noProof/>
        </w:rPr>
        <w:fldChar w:fldCharType="separate"/>
      </w:r>
      <w:r>
        <w:rPr>
          <w:noProof/>
        </w:rPr>
        <w:t>136</w:t>
      </w:r>
      <w:r>
        <w:rPr>
          <w:noProof/>
        </w:rPr>
        <w:fldChar w:fldCharType="end"/>
      </w:r>
    </w:p>
    <w:p w14:paraId="65F2ED52" w14:textId="77777777" w:rsidR="00224656" w:rsidRDefault="00224656">
      <w:pPr>
        <w:pStyle w:val="42"/>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_Toc180420678 \h </w:instrText>
      </w:r>
      <w:r>
        <w:rPr>
          <w:noProof/>
        </w:rPr>
      </w:r>
      <w:r>
        <w:rPr>
          <w:noProof/>
        </w:rPr>
        <w:fldChar w:fldCharType="separate"/>
      </w:r>
      <w:r>
        <w:rPr>
          <w:noProof/>
        </w:rPr>
        <w:t>136</w:t>
      </w:r>
      <w:r>
        <w:rPr>
          <w:noProof/>
        </w:rPr>
        <w:fldChar w:fldCharType="end"/>
      </w:r>
    </w:p>
    <w:p w14:paraId="33874B9D"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5.39.2.1.1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_Toc180420679 \h </w:instrText>
      </w:r>
      <w:r>
        <w:rPr>
          <w:noProof/>
        </w:rPr>
      </w:r>
      <w:r>
        <w:rPr>
          <w:noProof/>
        </w:rPr>
        <w:fldChar w:fldCharType="separate"/>
      </w:r>
      <w:r>
        <w:rPr>
          <w:noProof/>
        </w:rPr>
        <w:t>136</w:t>
      </w:r>
      <w:r>
        <w:rPr>
          <w:noProof/>
        </w:rPr>
        <w:fldChar w:fldCharType="end"/>
      </w:r>
    </w:p>
    <w:p w14:paraId="686CA44B" w14:textId="77777777" w:rsidR="00224656" w:rsidRDefault="00224656">
      <w:pPr>
        <w:pStyle w:val="42"/>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_Toc180420680 \h </w:instrText>
      </w:r>
      <w:r>
        <w:rPr>
          <w:noProof/>
        </w:rPr>
      </w:r>
      <w:r>
        <w:rPr>
          <w:noProof/>
        </w:rPr>
        <w:fldChar w:fldCharType="separate"/>
      </w:r>
      <w:r>
        <w:rPr>
          <w:noProof/>
        </w:rPr>
        <w:t>138</w:t>
      </w:r>
      <w:r>
        <w:rPr>
          <w:noProof/>
        </w:rPr>
        <w:fldChar w:fldCharType="end"/>
      </w:r>
    </w:p>
    <w:p w14:paraId="2AE7BE6B" w14:textId="77777777" w:rsidR="00224656" w:rsidRDefault="00224656">
      <w:pPr>
        <w:pStyle w:val="2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CA_n1-n71-n77</w:t>
      </w:r>
      <w:r>
        <w:rPr>
          <w:noProof/>
        </w:rPr>
        <w:tab/>
      </w:r>
      <w:r>
        <w:rPr>
          <w:noProof/>
        </w:rPr>
        <w:fldChar w:fldCharType="begin"/>
      </w:r>
      <w:r>
        <w:rPr>
          <w:noProof/>
        </w:rPr>
        <w:instrText xml:space="preserve"> PAGEREF _Toc180420681 \h </w:instrText>
      </w:r>
      <w:r>
        <w:rPr>
          <w:noProof/>
        </w:rPr>
      </w:r>
      <w:r>
        <w:rPr>
          <w:noProof/>
        </w:rPr>
        <w:fldChar w:fldCharType="separate"/>
      </w:r>
      <w:r>
        <w:rPr>
          <w:noProof/>
        </w:rPr>
        <w:t>139</w:t>
      </w:r>
      <w:r>
        <w:rPr>
          <w:noProof/>
        </w:rPr>
        <w:fldChar w:fldCharType="end"/>
      </w:r>
    </w:p>
    <w:p w14:paraId="1780DB4D" w14:textId="77777777" w:rsidR="00224656" w:rsidRDefault="00224656">
      <w:pPr>
        <w:pStyle w:val="3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_Toc180420682 \h </w:instrText>
      </w:r>
      <w:r>
        <w:rPr>
          <w:noProof/>
        </w:rPr>
      </w:r>
      <w:r>
        <w:rPr>
          <w:noProof/>
        </w:rPr>
        <w:fldChar w:fldCharType="separate"/>
      </w:r>
      <w:r>
        <w:rPr>
          <w:noProof/>
        </w:rPr>
        <w:t>139</w:t>
      </w:r>
      <w:r>
        <w:rPr>
          <w:noProof/>
        </w:rPr>
        <w:fldChar w:fldCharType="end"/>
      </w:r>
    </w:p>
    <w:p w14:paraId="4569D6F0" w14:textId="77777777" w:rsidR="00224656" w:rsidRDefault="00224656">
      <w:pPr>
        <w:pStyle w:val="42"/>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_Toc180420683 \h </w:instrText>
      </w:r>
      <w:r>
        <w:rPr>
          <w:noProof/>
        </w:rPr>
      </w:r>
      <w:r>
        <w:rPr>
          <w:noProof/>
        </w:rPr>
        <w:fldChar w:fldCharType="separate"/>
      </w:r>
      <w:r>
        <w:rPr>
          <w:noProof/>
        </w:rPr>
        <w:t>139</w:t>
      </w:r>
      <w:r>
        <w:rPr>
          <w:noProof/>
        </w:rPr>
        <w:fldChar w:fldCharType="end"/>
      </w:r>
    </w:p>
    <w:p w14:paraId="0867975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5.40.1.2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_Toc180420684 \h </w:instrText>
      </w:r>
      <w:r>
        <w:rPr>
          <w:noProof/>
        </w:rPr>
      </w:r>
      <w:r>
        <w:rPr>
          <w:noProof/>
        </w:rPr>
        <w:fldChar w:fldCharType="separate"/>
      </w:r>
      <w:r>
        <w:rPr>
          <w:noProof/>
        </w:rPr>
        <w:t>139</w:t>
      </w:r>
      <w:r>
        <w:rPr>
          <w:noProof/>
        </w:rPr>
        <w:fldChar w:fldCharType="end"/>
      </w:r>
    </w:p>
    <w:p w14:paraId="0925E2DD"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5.40.1.3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_Toc180420685 \h </w:instrText>
      </w:r>
      <w:r>
        <w:rPr>
          <w:noProof/>
        </w:rPr>
      </w:r>
      <w:r>
        <w:rPr>
          <w:noProof/>
        </w:rPr>
        <w:fldChar w:fldCharType="separate"/>
      </w:r>
      <w:r>
        <w:rPr>
          <w:noProof/>
        </w:rPr>
        <w:t>139</w:t>
      </w:r>
      <w:r>
        <w:rPr>
          <w:noProof/>
        </w:rPr>
        <w:fldChar w:fldCharType="end"/>
      </w:r>
    </w:p>
    <w:p w14:paraId="0D7CEE3D"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_Toc180420686 \h </w:instrText>
      </w:r>
      <w:r>
        <w:rPr>
          <w:noProof/>
        </w:rPr>
      </w:r>
      <w:r>
        <w:rPr>
          <w:noProof/>
        </w:rPr>
        <w:fldChar w:fldCharType="separate"/>
      </w:r>
      <w:r>
        <w:rPr>
          <w:noProof/>
        </w:rPr>
        <w:t>140</w:t>
      </w:r>
      <w:r>
        <w:rPr>
          <w:noProof/>
        </w:rPr>
        <w:fldChar w:fldCharType="end"/>
      </w:r>
    </w:p>
    <w:p w14:paraId="0CCC453F" w14:textId="77777777" w:rsidR="00224656" w:rsidRDefault="00224656">
      <w:pPr>
        <w:pStyle w:val="42"/>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_Toc180420687 \h </w:instrText>
      </w:r>
      <w:r>
        <w:rPr>
          <w:noProof/>
        </w:rPr>
      </w:r>
      <w:r>
        <w:rPr>
          <w:noProof/>
        </w:rPr>
        <w:fldChar w:fldCharType="separate"/>
      </w:r>
      <w:r>
        <w:rPr>
          <w:noProof/>
        </w:rPr>
        <w:t>140</w:t>
      </w:r>
      <w:r>
        <w:rPr>
          <w:noProof/>
        </w:rPr>
        <w:fldChar w:fldCharType="end"/>
      </w:r>
    </w:p>
    <w:p w14:paraId="1389466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5.40.2.1.1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_Toc180420688 \h </w:instrText>
      </w:r>
      <w:r>
        <w:rPr>
          <w:noProof/>
        </w:rPr>
      </w:r>
      <w:r>
        <w:rPr>
          <w:noProof/>
        </w:rPr>
        <w:fldChar w:fldCharType="separate"/>
      </w:r>
      <w:r>
        <w:rPr>
          <w:noProof/>
        </w:rPr>
        <w:t>140</w:t>
      </w:r>
      <w:r>
        <w:rPr>
          <w:noProof/>
        </w:rPr>
        <w:fldChar w:fldCharType="end"/>
      </w:r>
    </w:p>
    <w:p w14:paraId="145D851A" w14:textId="77777777" w:rsidR="00224656" w:rsidRDefault="00224656">
      <w:pPr>
        <w:pStyle w:val="42"/>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_Toc180420689 \h </w:instrText>
      </w:r>
      <w:r>
        <w:rPr>
          <w:noProof/>
        </w:rPr>
      </w:r>
      <w:r>
        <w:rPr>
          <w:noProof/>
        </w:rPr>
        <w:fldChar w:fldCharType="separate"/>
      </w:r>
      <w:r>
        <w:rPr>
          <w:noProof/>
        </w:rPr>
        <w:t>143</w:t>
      </w:r>
      <w:r>
        <w:rPr>
          <w:noProof/>
        </w:rPr>
        <w:fldChar w:fldCharType="end"/>
      </w:r>
    </w:p>
    <w:p w14:paraId="62C80112" w14:textId="77777777" w:rsidR="00224656" w:rsidRDefault="00224656">
      <w:pPr>
        <w:pStyle w:val="2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CA_n3-n20-n41</w:t>
      </w:r>
      <w:r>
        <w:rPr>
          <w:noProof/>
        </w:rPr>
        <w:tab/>
      </w:r>
      <w:r>
        <w:rPr>
          <w:noProof/>
        </w:rPr>
        <w:fldChar w:fldCharType="begin"/>
      </w:r>
      <w:r>
        <w:rPr>
          <w:noProof/>
        </w:rPr>
        <w:instrText xml:space="preserve"> PAGEREF _Toc180420690 \h </w:instrText>
      </w:r>
      <w:r>
        <w:rPr>
          <w:noProof/>
        </w:rPr>
      </w:r>
      <w:r>
        <w:rPr>
          <w:noProof/>
        </w:rPr>
        <w:fldChar w:fldCharType="separate"/>
      </w:r>
      <w:r>
        <w:rPr>
          <w:noProof/>
        </w:rPr>
        <w:t>143</w:t>
      </w:r>
      <w:r>
        <w:rPr>
          <w:noProof/>
        </w:rPr>
        <w:fldChar w:fldCharType="end"/>
      </w:r>
    </w:p>
    <w:p w14:paraId="2DDE0C72" w14:textId="77777777" w:rsidR="00224656" w:rsidRDefault="00224656">
      <w:pPr>
        <w:pStyle w:val="3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_Toc180420691 \h </w:instrText>
      </w:r>
      <w:r>
        <w:rPr>
          <w:noProof/>
        </w:rPr>
      </w:r>
      <w:r>
        <w:rPr>
          <w:noProof/>
        </w:rPr>
        <w:fldChar w:fldCharType="separate"/>
      </w:r>
      <w:r>
        <w:rPr>
          <w:noProof/>
        </w:rPr>
        <w:t>143</w:t>
      </w:r>
      <w:r>
        <w:rPr>
          <w:noProof/>
        </w:rPr>
        <w:fldChar w:fldCharType="end"/>
      </w:r>
    </w:p>
    <w:p w14:paraId="3A904363" w14:textId="77777777" w:rsidR="00224656" w:rsidRDefault="00224656">
      <w:pPr>
        <w:pStyle w:val="42"/>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_Toc180420692 \h </w:instrText>
      </w:r>
      <w:r>
        <w:rPr>
          <w:noProof/>
        </w:rPr>
      </w:r>
      <w:r>
        <w:rPr>
          <w:noProof/>
        </w:rPr>
        <w:fldChar w:fldCharType="separate"/>
      </w:r>
      <w:r>
        <w:rPr>
          <w:noProof/>
        </w:rPr>
        <w:t>143</w:t>
      </w:r>
      <w:r>
        <w:rPr>
          <w:noProof/>
        </w:rPr>
        <w:fldChar w:fldCharType="end"/>
      </w:r>
    </w:p>
    <w:p w14:paraId="4B75FBDD"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5.41.1.2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_Toc180420693 \h </w:instrText>
      </w:r>
      <w:r>
        <w:rPr>
          <w:noProof/>
        </w:rPr>
      </w:r>
      <w:r>
        <w:rPr>
          <w:noProof/>
        </w:rPr>
        <w:fldChar w:fldCharType="separate"/>
      </w:r>
      <w:r>
        <w:rPr>
          <w:noProof/>
        </w:rPr>
        <w:t>144</w:t>
      </w:r>
      <w:r>
        <w:rPr>
          <w:noProof/>
        </w:rPr>
        <w:fldChar w:fldCharType="end"/>
      </w:r>
    </w:p>
    <w:p w14:paraId="084C3165"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5.41.1.3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_Toc180420694 \h </w:instrText>
      </w:r>
      <w:r>
        <w:rPr>
          <w:noProof/>
        </w:rPr>
      </w:r>
      <w:r>
        <w:rPr>
          <w:noProof/>
        </w:rPr>
        <w:fldChar w:fldCharType="separate"/>
      </w:r>
      <w:r>
        <w:rPr>
          <w:noProof/>
        </w:rPr>
        <w:t>144</w:t>
      </w:r>
      <w:r>
        <w:rPr>
          <w:noProof/>
        </w:rPr>
        <w:fldChar w:fldCharType="end"/>
      </w:r>
    </w:p>
    <w:p w14:paraId="6E0F9694"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5.41.2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_Toc180420695 \h </w:instrText>
      </w:r>
      <w:r>
        <w:rPr>
          <w:noProof/>
        </w:rPr>
      </w:r>
      <w:r>
        <w:rPr>
          <w:noProof/>
        </w:rPr>
        <w:fldChar w:fldCharType="separate"/>
      </w:r>
      <w:r>
        <w:rPr>
          <w:noProof/>
        </w:rPr>
        <w:t>144</w:t>
      </w:r>
      <w:r>
        <w:rPr>
          <w:noProof/>
        </w:rPr>
        <w:fldChar w:fldCharType="end"/>
      </w:r>
    </w:p>
    <w:p w14:paraId="67109005" w14:textId="77777777" w:rsidR="00224656" w:rsidRDefault="00224656">
      <w:pPr>
        <w:pStyle w:val="42"/>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_Toc180420696 \h </w:instrText>
      </w:r>
      <w:r>
        <w:rPr>
          <w:noProof/>
        </w:rPr>
      </w:r>
      <w:r>
        <w:rPr>
          <w:noProof/>
        </w:rPr>
        <w:fldChar w:fldCharType="separate"/>
      </w:r>
      <w:r>
        <w:rPr>
          <w:noProof/>
        </w:rPr>
        <w:t>144</w:t>
      </w:r>
      <w:r>
        <w:rPr>
          <w:noProof/>
        </w:rPr>
        <w:fldChar w:fldCharType="end"/>
      </w:r>
    </w:p>
    <w:p w14:paraId="0171EB28"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5.41.2.1.1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_Toc180420697 \h </w:instrText>
      </w:r>
      <w:r>
        <w:rPr>
          <w:noProof/>
        </w:rPr>
      </w:r>
      <w:r>
        <w:rPr>
          <w:noProof/>
        </w:rPr>
        <w:fldChar w:fldCharType="separate"/>
      </w:r>
      <w:r>
        <w:rPr>
          <w:noProof/>
        </w:rPr>
        <w:t>144</w:t>
      </w:r>
      <w:r>
        <w:rPr>
          <w:noProof/>
        </w:rPr>
        <w:fldChar w:fldCharType="end"/>
      </w:r>
    </w:p>
    <w:p w14:paraId="0A57211F" w14:textId="77777777" w:rsidR="00224656" w:rsidRDefault="00224656">
      <w:pPr>
        <w:pStyle w:val="42"/>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_Toc180420698 \h </w:instrText>
      </w:r>
      <w:r>
        <w:rPr>
          <w:noProof/>
        </w:rPr>
      </w:r>
      <w:r>
        <w:rPr>
          <w:noProof/>
        </w:rPr>
        <w:fldChar w:fldCharType="separate"/>
      </w:r>
      <w:r>
        <w:rPr>
          <w:noProof/>
        </w:rPr>
        <w:t>147</w:t>
      </w:r>
      <w:r>
        <w:rPr>
          <w:noProof/>
        </w:rPr>
        <w:fldChar w:fldCharType="end"/>
      </w:r>
    </w:p>
    <w:p w14:paraId="4B9E4F98" w14:textId="77777777" w:rsidR="00224656" w:rsidRDefault="00224656">
      <w:pPr>
        <w:pStyle w:val="2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CA_n3-n71-n77</w:t>
      </w:r>
      <w:r>
        <w:rPr>
          <w:noProof/>
        </w:rPr>
        <w:tab/>
      </w:r>
      <w:r>
        <w:rPr>
          <w:noProof/>
        </w:rPr>
        <w:fldChar w:fldCharType="begin"/>
      </w:r>
      <w:r>
        <w:rPr>
          <w:noProof/>
        </w:rPr>
        <w:instrText xml:space="preserve"> PAGEREF _Toc180420699 \h </w:instrText>
      </w:r>
      <w:r>
        <w:rPr>
          <w:noProof/>
        </w:rPr>
      </w:r>
      <w:r>
        <w:rPr>
          <w:noProof/>
        </w:rPr>
        <w:fldChar w:fldCharType="separate"/>
      </w:r>
      <w:r>
        <w:rPr>
          <w:noProof/>
        </w:rPr>
        <w:t>147</w:t>
      </w:r>
      <w:r>
        <w:rPr>
          <w:noProof/>
        </w:rPr>
        <w:fldChar w:fldCharType="end"/>
      </w:r>
    </w:p>
    <w:p w14:paraId="13605B71" w14:textId="77777777" w:rsidR="00224656" w:rsidRDefault="00224656">
      <w:pPr>
        <w:pStyle w:val="3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_Toc180420700 \h </w:instrText>
      </w:r>
      <w:r>
        <w:rPr>
          <w:noProof/>
        </w:rPr>
      </w:r>
      <w:r>
        <w:rPr>
          <w:noProof/>
        </w:rPr>
        <w:fldChar w:fldCharType="separate"/>
      </w:r>
      <w:r>
        <w:rPr>
          <w:noProof/>
        </w:rPr>
        <w:t>147</w:t>
      </w:r>
      <w:r>
        <w:rPr>
          <w:noProof/>
        </w:rPr>
        <w:fldChar w:fldCharType="end"/>
      </w:r>
    </w:p>
    <w:p w14:paraId="72A0B858" w14:textId="77777777" w:rsidR="00224656" w:rsidRDefault="00224656">
      <w:pPr>
        <w:pStyle w:val="42"/>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_Toc180420701 \h </w:instrText>
      </w:r>
      <w:r>
        <w:rPr>
          <w:noProof/>
        </w:rPr>
      </w:r>
      <w:r>
        <w:rPr>
          <w:noProof/>
        </w:rPr>
        <w:fldChar w:fldCharType="separate"/>
      </w:r>
      <w:r>
        <w:rPr>
          <w:noProof/>
        </w:rPr>
        <w:t>147</w:t>
      </w:r>
      <w:r>
        <w:rPr>
          <w:noProof/>
        </w:rPr>
        <w:fldChar w:fldCharType="end"/>
      </w:r>
    </w:p>
    <w:p w14:paraId="1ACCEDF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5.42.1.2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_Toc180420702 \h </w:instrText>
      </w:r>
      <w:r>
        <w:rPr>
          <w:noProof/>
        </w:rPr>
      </w:r>
      <w:r>
        <w:rPr>
          <w:noProof/>
        </w:rPr>
        <w:fldChar w:fldCharType="separate"/>
      </w:r>
      <w:r>
        <w:rPr>
          <w:noProof/>
        </w:rPr>
        <w:t>148</w:t>
      </w:r>
      <w:r>
        <w:rPr>
          <w:noProof/>
        </w:rPr>
        <w:fldChar w:fldCharType="end"/>
      </w:r>
    </w:p>
    <w:p w14:paraId="42D13EFF"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5.42.1.3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_Toc180420703 \h </w:instrText>
      </w:r>
      <w:r>
        <w:rPr>
          <w:noProof/>
        </w:rPr>
      </w:r>
      <w:r>
        <w:rPr>
          <w:noProof/>
        </w:rPr>
        <w:fldChar w:fldCharType="separate"/>
      </w:r>
      <w:r>
        <w:rPr>
          <w:noProof/>
        </w:rPr>
        <w:t>148</w:t>
      </w:r>
      <w:r>
        <w:rPr>
          <w:noProof/>
        </w:rPr>
        <w:fldChar w:fldCharType="end"/>
      </w:r>
    </w:p>
    <w:p w14:paraId="706A8D8F"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5.42.2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_Toc180420704 \h </w:instrText>
      </w:r>
      <w:r>
        <w:rPr>
          <w:noProof/>
        </w:rPr>
      </w:r>
      <w:r>
        <w:rPr>
          <w:noProof/>
        </w:rPr>
        <w:fldChar w:fldCharType="separate"/>
      </w:r>
      <w:r>
        <w:rPr>
          <w:noProof/>
        </w:rPr>
        <w:t>148</w:t>
      </w:r>
      <w:r>
        <w:rPr>
          <w:noProof/>
        </w:rPr>
        <w:fldChar w:fldCharType="end"/>
      </w:r>
    </w:p>
    <w:p w14:paraId="42C58762" w14:textId="77777777" w:rsidR="00224656" w:rsidRDefault="00224656">
      <w:pPr>
        <w:pStyle w:val="42"/>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_Toc180420705 \h </w:instrText>
      </w:r>
      <w:r>
        <w:rPr>
          <w:noProof/>
        </w:rPr>
      </w:r>
      <w:r>
        <w:rPr>
          <w:noProof/>
        </w:rPr>
        <w:fldChar w:fldCharType="separate"/>
      </w:r>
      <w:r>
        <w:rPr>
          <w:noProof/>
        </w:rPr>
        <w:t>148</w:t>
      </w:r>
      <w:r>
        <w:rPr>
          <w:noProof/>
        </w:rPr>
        <w:fldChar w:fldCharType="end"/>
      </w:r>
    </w:p>
    <w:p w14:paraId="2EE78BC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5.42.2.1.1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_Toc180420706 \h </w:instrText>
      </w:r>
      <w:r>
        <w:rPr>
          <w:noProof/>
        </w:rPr>
      </w:r>
      <w:r>
        <w:rPr>
          <w:noProof/>
        </w:rPr>
        <w:fldChar w:fldCharType="separate"/>
      </w:r>
      <w:r>
        <w:rPr>
          <w:noProof/>
        </w:rPr>
        <w:t>148</w:t>
      </w:r>
      <w:r>
        <w:rPr>
          <w:noProof/>
        </w:rPr>
        <w:fldChar w:fldCharType="end"/>
      </w:r>
    </w:p>
    <w:p w14:paraId="03E913BA" w14:textId="77777777" w:rsidR="00224656" w:rsidRDefault="00224656">
      <w:pPr>
        <w:pStyle w:val="42"/>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_Toc180420707 \h </w:instrText>
      </w:r>
      <w:r>
        <w:rPr>
          <w:noProof/>
        </w:rPr>
      </w:r>
      <w:r>
        <w:rPr>
          <w:noProof/>
        </w:rPr>
        <w:fldChar w:fldCharType="separate"/>
      </w:r>
      <w:r>
        <w:rPr>
          <w:noProof/>
        </w:rPr>
        <w:t>151</w:t>
      </w:r>
      <w:r>
        <w:rPr>
          <w:noProof/>
        </w:rPr>
        <w:fldChar w:fldCharType="end"/>
      </w:r>
    </w:p>
    <w:p w14:paraId="1FA68B48" w14:textId="77777777" w:rsidR="00224656" w:rsidRDefault="00224656">
      <w:pPr>
        <w:pStyle w:val="2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_Toc180420708 \h </w:instrText>
      </w:r>
      <w:r>
        <w:rPr>
          <w:noProof/>
        </w:rPr>
      </w:r>
      <w:r>
        <w:rPr>
          <w:noProof/>
        </w:rPr>
        <w:fldChar w:fldCharType="separate"/>
      </w:r>
      <w:r>
        <w:rPr>
          <w:noProof/>
        </w:rPr>
        <w:t>152</w:t>
      </w:r>
      <w:r>
        <w:rPr>
          <w:noProof/>
        </w:rPr>
        <w:fldChar w:fldCharType="end"/>
      </w:r>
    </w:p>
    <w:p w14:paraId="533A1249" w14:textId="77777777" w:rsidR="00224656" w:rsidRDefault="00224656">
      <w:pPr>
        <w:pStyle w:val="3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_Toc180420709 \h </w:instrText>
      </w:r>
      <w:r>
        <w:rPr>
          <w:noProof/>
        </w:rPr>
      </w:r>
      <w:r>
        <w:rPr>
          <w:noProof/>
        </w:rPr>
        <w:fldChar w:fldCharType="separate"/>
      </w:r>
      <w:r>
        <w:rPr>
          <w:noProof/>
        </w:rPr>
        <w:t>152</w:t>
      </w:r>
      <w:r>
        <w:rPr>
          <w:noProof/>
        </w:rPr>
        <w:fldChar w:fldCharType="end"/>
      </w:r>
    </w:p>
    <w:p w14:paraId="75DC5F25" w14:textId="77777777" w:rsidR="00224656" w:rsidRDefault="00224656">
      <w:pPr>
        <w:pStyle w:val="42"/>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_Toc180420710 \h </w:instrText>
      </w:r>
      <w:r>
        <w:rPr>
          <w:noProof/>
        </w:rPr>
      </w:r>
      <w:r>
        <w:rPr>
          <w:noProof/>
        </w:rPr>
        <w:fldChar w:fldCharType="separate"/>
      </w:r>
      <w:r>
        <w:rPr>
          <w:noProof/>
        </w:rPr>
        <w:t>152</w:t>
      </w:r>
      <w:r>
        <w:rPr>
          <w:noProof/>
        </w:rPr>
        <w:fldChar w:fldCharType="end"/>
      </w:r>
    </w:p>
    <w:p w14:paraId="223B0C7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5.43.1.2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_Toc180420711 \h </w:instrText>
      </w:r>
      <w:r>
        <w:rPr>
          <w:noProof/>
        </w:rPr>
      </w:r>
      <w:r>
        <w:rPr>
          <w:noProof/>
        </w:rPr>
        <w:fldChar w:fldCharType="separate"/>
      </w:r>
      <w:r>
        <w:rPr>
          <w:noProof/>
        </w:rPr>
        <w:t>152</w:t>
      </w:r>
      <w:r>
        <w:rPr>
          <w:noProof/>
        </w:rPr>
        <w:fldChar w:fldCharType="end"/>
      </w:r>
    </w:p>
    <w:p w14:paraId="4E5A4583"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5.43.1.3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_Toc180420712 \h </w:instrText>
      </w:r>
      <w:r>
        <w:rPr>
          <w:noProof/>
        </w:rPr>
      </w:r>
      <w:r>
        <w:rPr>
          <w:noProof/>
        </w:rPr>
        <w:fldChar w:fldCharType="separate"/>
      </w:r>
      <w:r>
        <w:rPr>
          <w:noProof/>
        </w:rPr>
        <w:t>152</w:t>
      </w:r>
      <w:r>
        <w:rPr>
          <w:noProof/>
        </w:rPr>
        <w:fldChar w:fldCharType="end"/>
      </w:r>
    </w:p>
    <w:p w14:paraId="78299E55"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5.43.2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_Toc180420713 \h </w:instrText>
      </w:r>
      <w:r>
        <w:rPr>
          <w:noProof/>
        </w:rPr>
      </w:r>
      <w:r>
        <w:rPr>
          <w:noProof/>
        </w:rPr>
        <w:fldChar w:fldCharType="separate"/>
      </w:r>
      <w:r>
        <w:rPr>
          <w:noProof/>
        </w:rPr>
        <w:t>153</w:t>
      </w:r>
      <w:r>
        <w:rPr>
          <w:noProof/>
        </w:rPr>
        <w:fldChar w:fldCharType="end"/>
      </w:r>
    </w:p>
    <w:p w14:paraId="6FAC2AB9" w14:textId="77777777" w:rsidR="00224656" w:rsidRDefault="00224656">
      <w:pPr>
        <w:pStyle w:val="42"/>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_Toc180420714 \h </w:instrText>
      </w:r>
      <w:r>
        <w:rPr>
          <w:noProof/>
        </w:rPr>
      </w:r>
      <w:r>
        <w:rPr>
          <w:noProof/>
        </w:rPr>
        <w:fldChar w:fldCharType="separate"/>
      </w:r>
      <w:r>
        <w:rPr>
          <w:noProof/>
        </w:rPr>
        <w:t>153</w:t>
      </w:r>
      <w:r>
        <w:rPr>
          <w:noProof/>
        </w:rPr>
        <w:fldChar w:fldCharType="end"/>
      </w:r>
    </w:p>
    <w:p w14:paraId="3AEFE12F"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5.43.2.1.1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_Toc180420715 \h </w:instrText>
      </w:r>
      <w:r>
        <w:rPr>
          <w:noProof/>
        </w:rPr>
      </w:r>
      <w:r>
        <w:rPr>
          <w:noProof/>
        </w:rPr>
        <w:fldChar w:fldCharType="separate"/>
      </w:r>
      <w:r>
        <w:rPr>
          <w:noProof/>
        </w:rPr>
        <w:t>153</w:t>
      </w:r>
      <w:r>
        <w:rPr>
          <w:noProof/>
        </w:rPr>
        <w:fldChar w:fldCharType="end"/>
      </w:r>
    </w:p>
    <w:p w14:paraId="1F9EAA28"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5.43.2.1.2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_Toc180420716 \h </w:instrText>
      </w:r>
      <w:r>
        <w:rPr>
          <w:noProof/>
        </w:rPr>
      </w:r>
      <w:r>
        <w:rPr>
          <w:noProof/>
        </w:rPr>
        <w:fldChar w:fldCharType="separate"/>
      </w:r>
      <w:r>
        <w:rPr>
          <w:noProof/>
        </w:rPr>
        <w:t>153</w:t>
      </w:r>
      <w:r>
        <w:rPr>
          <w:noProof/>
        </w:rPr>
        <w:fldChar w:fldCharType="end"/>
      </w:r>
    </w:p>
    <w:p w14:paraId="24F29175" w14:textId="77777777" w:rsidR="00224656" w:rsidRDefault="00224656">
      <w:pPr>
        <w:pStyle w:val="42"/>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_Toc180420717 \h </w:instrText>
      </w:r>
      <w:r>
        <w:rPr>
          <w:noProof/>
        </w:rPr>
      </w:r>
      <w:r>
        <w:rPr>
          <w:noProof/>
        </w:rPr>
        <w:fldChar w:fldCharType="separate"/>
      </w:r>
      <w:r>
        <w:rPr>
          <w:noProof/>
        </w:rPr>
        <w:t>154</w:t>
      </w:r>
      <w:r>
        <w:rPr>
          <w:noProof/>
        </w:rPr>
        <w:fldChar w:fldCharType="end"/>
      </w:r>
    </w:p>
    <w:p w14:paraId="08C2EF94" w14:textId="77777777" w:rsidR="00224656" w:rsidRDefault="00224656">
      <w:pPr>
        <w:pStyle w:val="2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CA_n1-n71-n78</w:t>
      </w:r>
      <w:r>
        <w:rPr>
          <w:noProof/>
        </w:rPr>
        <w:tab/>
      </w:r>
      <w:r>
        <w:rPr>
          <w:noProof/>
        </w:rPr>
        <w:fldChar w:fldCharType="begin"/>
      </w:r>
      <w:r>
        <w:rPr>
          <w:noProof/>
        </w:rPr>
        <w:instrText xml:space="preserve"> PAGEREF _Toc180420718 \h </w:instrText>
      </w:r>
      <w:r>
        <w:rPr>
          <w:noProof/>
        </w:rPr>
      </w:r>
      <w:r>
        <w:rPr>
          <w:noProof/>
        </w:rPr>
        <w:fldChar w:fldCharType="separate"/>
      </w:r>
      <w:r>
        <w:rPr>
          <w:noProof/>
        </w:rPr>
        <w:t>154</w:t>
      </w:r>
      <w:r>
        <w:rPr>
          <w:noProof/>
        </w:rPr>
        <w:fldChar w:fldCharType="end"/>
      </w:r>
    </w:p>
    <w:p w14:paraId="396DAB7A" w14:textId="77777777" w:rsidR="00224656" w:rsidRDefault="00224656">
      <w:pPr>
        <w:pStyle w:val="3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_Toc180420719 \h </w:instrText>
      </w:r>
      <w:r>
        <w:rPr>
          <w:noProof/>
        </w:rPr>
      </w:r>
      <w:r>
        <w:rPr>
          <w:noProof/>
        </w:rPr>
        <w:fldChar w:fldCharType="separate"/>
      </w:r>
      <w:r>
        <w:rPr>
          <w:noProof/>
        </w:rPr>
        <w:t>154</w:t>
      </w:r>
      <w:r>
        <w:rPr>
          <w:noProof/>
        </w:rPr>
        <w:fldChar w:fldCharType="end"/>
      </w:r>
    </w:p>
    <w:p w14:paraId="3F582F54" w14:textId="77777777" w:rsidR="00224656" w:rsidRDefault="00224656">
      <w:pPr>
        <w:pStyle w:val="42"/>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_Toc180420720 \h </w:instrText>
      </w:r>
      <w:r>
        <w:rPr>
          <w:noProof/>
        </w:rPr>
      </w:r>
      <w:r>
        <w:rPr>
          <w:noProof/>
        </w:rPr>
        <w:fldChar w:fldCharType="separate"/>
      </w:r>
      <w:r>
        <w:rPr>
          <w:noProof/>
        </w:rPr>
        <w:t>154</w:t>
      </w:r>
      <w:r>
        <w:rPr>
          <w:noProof/>
        </w:rPr>
        <w:fldChar w:fldCharType="end"/>
      </w:r>
    </w:p>
    <w:p w14:paraId="351C7259"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5.44.1.2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_Toc180420721 \h </w:instrText>
      </w:r>
      <w:r>
        <w:rPr>
          <w:noProof/>
        </w:rPr>
      </w:r>
      <w:r>
        <w:rPr>
          <w:noProof/>
        </w:rPr>
        <w:fldChar w:fldCharType="separate"/>
      </w:r>
      <w:r>
        <w:rPr>
          <w:noProof/>
        </w:rPr>
        <w:t>155</w:t>
      </w:r>
      <w:r>
        <w:rPr>
          <w:noProof/>
        </w:rPr>
        <w:fldChar w:fldCharType="end"/>
      </w:r>
    </w:p>
    <w:p w14:paraId="1F5B8917"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5.44.1.3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_Toc180420722 \h </w:instrText>
      </w:r>
      <w:r>
        <w:rPr>
          <w:noProof/>
        </w:rPr>
      </w:r>
      <w:r>
        <w:rPr>
          <w:noProof/>
        </w:rPr>
        <w:fldChar w:fldCharType="separate"/>
      </w:r>
      <w:r>
        <w:rPr>
          <w:noProof/>
        </w:rPr>
        <w:t>155</w:t>
      </w:r>
      <w:r>
        <w:rPr>
          <w:noProof/>
        </w:rPr>
        <w:fldChar w:fldCharType="end"/>
      </w:r>
    </w:p>
    <w:p w14:paraId="15A6F925"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5.44.2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_Toc180420723 \h </w:instrText>
      </w:r>
      <w:r>
        <w:rPr>
          <w:noProof/>
        </w:rPr>
      </w:r>
      <w:r>
        <w:rPr>
          <w:noProof/>
        </w:rPr>
        <w:fldChar w:fldCharType="separate"/>
      </w:r>
      <w:r>
        <w:rPr>
          <w:noProof/>
        </w:rPr>
        <w:t>155</w:t>
      </w:r>
      <w:r>
        <w:rPr>
          <w:noProof/>
        </w:rPr>
        <w:fldChar w:fldCharType="end"/>
      </w:r>
    </w:p>
    <w:p w14:paraId="41B0C65A" w14:textId="77777777" w:rsidR="00224656" w:rsidRDefault="00224656">
      <w:pPr>
        <w:pStyle w:val="42"/>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_Toc180420724 \h </w:instrText>
      </w:r>
      <w:r>
        <w:rPr>
          <w:noProof/>
        </w:rPr>
      </w:r>
      <w:r>
        <w:rPr>
          <w:noProof/>
        </w:rPr>
        <w:fldChar w:fldCharType="separate"/>
      </w:r>
      <w:r>
        <w:rPr>
          <w:noProof/>
        </w:rPr>
        <w:t>155</w:t>
      </w:r>
      <w:r>
        <w:rPr>
          <w:noProof/>
        </w:rPr>
        <w:fldChar w:fldCharType="end"/>
      </w:r>
    </w:p>
    <w:p w14:paraId="35B6303B"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5.44.2.1.1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_Toc180420725 \h </w:instrText>
      </w:r>
      <w:r>
        <w:rPr>
          <w:noProof/>
        </w:rPr>
      </w:r>
      <w:r>
        <w:rPr>
          <w:noProof/>
        </w:rPr>
        <w:fldChar w:fldCharType="separate"/>
      </w:r>
      <w:r>
        <w:rPr>
          <w:noProof/>
        </w:rPr>
        <w:t>155</w:t>
      </w:r>
      <w:r>
        <w:rPr>
          <w:noProof/>
        </w:rPr>
        <w:fldChar w:fldCharType="end"/>
      </w:r>
    </w:p>
    <w:p w14:paraId="2965107E"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5.44.2.1.2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_Toc180420726 \h </w:instrText>
      </w:r>
      <w:r>
        <w:rPr>
          <w:noProof/>
        </w:rPr>
      </w:r>
      <w:r>
        <w:rPr>
          <w:noProof/>
        </w:rPr>
        <w:fldChar w:fldCharType="separate"/>
      </w:r>
      <w:r>
        <w:rPr>
          <w:noProof/>
        </w:rPr>
        <w:t>158</w:t>
      </w:r>
      <w:r>
        <w:rPr>
          <w:noProof/>
        </w:rPr>
        <w:fldChar w:fldCharType="end"/>
      </w:r>
    </w:p>
    <w:p w14:paraId="25366913" w14:textId="77777777" w:rsidR="00224656" w:rsidRDefault="00224656">
      <w:pPr>
        <w:pStyle w:val="42"/>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_Toc180420727 \h </w:instrText>
      </w:r>
      <w:r>
        <w:rPr>
          <w:noProof/>
        </w:rPr>
      </w:r>
      <w:r>
        <w:rPr>
          <w:noProof/>
        </w:rPr>
        <w:fldChar w:fldCharType="separate"/>
      </w:r>
      <w:r>
        <w:rPr>
          <w:noProof/>
        </w:rPr>
        <w:t>159</w:t>
      </w:r>
      <w:r>
        <w:rPr>
          <w:noProof/>
        </w:rPr>
        <w:fldChar w:fldCharType="end"/>
      </w:r>
    </w:p>
    <w:p w14:paraId="3369B354" w14:textId="77777777" w:rsidR="00224656" w:rsidRDefault="00224656">
      <w:pPr>
        <w:pStyle w:val="2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CA_n1-n8-n78</w:t>
      </w:r>
      <w:r>
        <w:rPr>
          <w:noProof/>
        </w:rPr>
        <w:tab/>
      </w:r>
      <w:r>
        <w:rPr>
          <w:noProof/>
        </w:rPr>
        <w:fldChar w:fldCharType="begin"/>
      </w:r>
      <w:r>
        <w:rPr>
          <w:noProof/>
        </w:rPr>
        <w:instrText xml:space="preserve"> PAGEREF _Toc180420728 \h </w:instrText>
      </w:r>
      <w:r>
        <w:rPr>
          <w:noProof/>
        </w:rPr>
      </w:r>
      <w:r>
        <w:rPr>
          <w:noProof/>
        </w:rPr>
        <w:fldChar w:fldCharType="separate"/>
      </w:r>
      <w:r>
        <w:rPr>
          <w:noProof/>
        </w:rPr>
        <w:t>160</w:t>
      </w:r>
      <w:r>
        <w:rPr>
          <w:noProof/>
        </w:rPr>
        <w:fldChar w:fldCharType="end"/>
      </w:r>
    </w:p>
    <w:p w14:paraId="7911648B" w14:textId="77777777" w:rsidR="00224656" w:rsidRDefault="00224656">
      <w:pPr>
        <w:pStyle w:val="3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_Toc180420729 \h </w:instrText>
      </w:r>
      <w:r>
        <w:rPr>
          <w:noProof/>
        </w:rPr>
      </w:r>
      <w:r>
        <w:rPr>
          <w:noProof/>
        </w:rPr>
        <w:fldChar w:fldCharType="separate"/>
      </w:r>
      <w:r>
        <w:rPr>
          <w:noProof/>
        </w:rPr>
        <w:t>160</w:t>
      </w:r>
      <w:r>
        <w:rPr>
          <w:noProof/>
        </w:rPr>
        <w:fldChar w:fldCharType="end"/>
      </w:r>
    </w:p>
    <w:p w14:paraId="2B4B3031" w14:textId="77777777" w:rsidR="00224656" w:rsidRDefault="00224656">
      <w:pPr>
        <w:pStyle w:val="42"/>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_Toc180420730 \h </w:instrText>
      </w:r>
      <w:r>
        <w:rPr>
          <w:noProof/>
        </w:rPr>
      </w:r>
      <w:r>
        <w:rPr>
          <w:noProof/>
        </w:rPr>
        <w:fldChar w:fldCharType="separate"/>
      </w:r>
      <w:r>
        <w:rPr>
          <w:noProof/>
        </w:rPr>
        <w:t>160</w:t>
      </w:r>
      <w:r>
        <w:rPr>
          <w:noProof/>
        </w:rPr>
        <w:fldChar w:fldCharType="end"/>
      </w:r>
    </w:p>
    <w:p w14:paraId="7E849FD7"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5.45.1.2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_Toc180420731 \h </w:instrText>
      </w:r>
      <w:r>
        <w:rPr>
          <w:noProof/>
        </w:rPr>
      </w:r>
      <w:r>
        <w:rPr>
          <w:noProof/>
        </w:rPr>
        <w:fldChar w:fldCharType="separate"/>
      </w:r>
      <w:r>
        <w:rPr>
          <w:noProof/>
        </w:rPr>
        <w:t>160</w:t>
      </w:r>
      <w:r>
        <w:rPr>
          <w:noProof/>
        </w:rPr>
        <w:fldChar w:fldCharType="end"/>
      </w:r>
    </w:p>
    <w:p w14:paraId="40F4E55B"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5.45.2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_Toc180420732 \h </w:instrText>
      </w:r>
      <w:r>
        <w:rPr>
          <w:noProof/>
        </w:rPr>
      </w:r>
      <w:r>
        <w:rPr>
          <w:noProof/>
        </w:rPr>
        <w:fldChar w:fldCharType="separate"/>
      </w:r>
      <w:r>
        <w:rPr>
          <w:noProof/>
        </w:rPr>
        <w:t>160</w:t>
      </w:r>
      <w:r>
        <w:rPr>
          <w:noProof/>
        </w:rPr>
        <w:fldChar w:fldCharType="end"/>
      </w:r>
    </w:p>
    <w:p w14:paraId="0E0F9D6B" w14:textId="77777777" w:rsidR="00224656" w:rsidRDefault="00224656">
      <w:pPr>
        <w:pStyle w:val="42"/>
        <w:rPr>
          <w:rFonts w:asciiTheme="minorHAnsi" w:hAnsiTheme="minorHAnsi" w:cstheme="minorBidi"/>
          <w:noProof/>
          <w:kern w:val="2"/>
          <w:sz w:val="21"/>
          <w:szCs w:val="22"/>
          <w:lang w:val="en-US" w:eastAsia="zh-CN"/>
        </w:rPr>
      </w:pPr>
      <w:r>
        <w:rPr>
          <w:noProof/>
        </w:rPr>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_Toc180420733 \h </w:instrText>
      </w:r>
      <w:r>
        <w:rPr>
          <w:noProof/>
        </w:rPr>
      </w:r>
      <w:r>
        <w:rPr>
          <w:noProof/>
        </w:rPr>
        <w:fldChar w:fldCharType="separate"/>
      </w:r>
      <w:r>
        <w:rPr>
          <w:noProof/>
        </w:rPr>
        <w:t>160</w:t>
      </w:r>
      <w:r>
        <w:rPr>
          <w:noProof/>
        </w:rPr>
        <w:fldChar w:fldCharType="end"/>
      </w:r>
    </w:p>
    <w:p w14:paraId="0816BEAF"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lastRenderedPageBreak/>
        <w:t>5.45.2.1.2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_Toc180420734 \h </w:instrText>
      </w:r>
      <w:r>
        <w:rPr>
          <w:noProof/>
        </w:rPr>
      </w:r>
      <w:r>
        <w:rPr>
          <w:noProof/>
        </w:rPr>
        <w:fldChar w:fldCharType="separate"/>
      </w:r>
      <w:r>
        <w:rPr>
          <w:noProof/>
        </w:rPr>
        <w:t>160</w:t>
      </w:r>
      <w:r>
        <w:rPr>
          <w:noProof/>
        </w:rPr>
        <w:fldChar w:fldCharType="end"/>
      </w:r>
    </w:p>
    <w:p w14:paraId="6B9DE483" w14:textId="77777777" w:rsidR="00224656" w:rsidRDefault="00224656">
      <w:pPr>
        <w:pStyle w:val="42"/>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_Toc180420735 \h </w:instrText>
      </w:r>
      <w:r>
        <w:rPr>
          <w:noProof/>
        </w:rPr>
      </w:r>
      <w:r>
        <w:rPr>
          <w:noProof/>
        </w:rPr>
        <w:fldChar w:fldCharType="separate"/>
      </w:r>
      <w:r>
        <w:rPr>
          <w:noProof/>
        </w:rPr>
        <w:t>161</w:t>
      </w:r>
      <w:r>
        <w:rPr>
          <w:noProof/>
        </w:rPr>
        <w:fldChar w:fldCharType="end"/>
      </w:r>
    </w:p>
    <w:p w14:paraId="2354647C" w14:textId="77777777" w:rsidR="00224656" w:rsidRDefault="00224656">
      <w:pPr>
        <w:pStyle w:val="2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CA_n3-n41-n78</w:t>
      </w:r>
      <w:r>
        <w:rPr>
          <w:noProof/>
        </w:rPr>
        <w:tab/>
      </w:r>
      <w:r>
        <w:rPr>
          <w:noProof/>
        </w:rPr>
        <w:fldChar w:fldCharType="begin"/>
      </w:r>
      <w:r>
        <w:rPr>
          <w:noProof/>
        </w:rPr>
        <w:instrText xml:space="preserve"> PAGEREF _Toc180420736 \h </w:instrText>
      </w:r>
      <w:r>
        <w:rPr>
          <w:noProof/>
        </w:rPr>
      </w:r>
      <w:r>
        <w:rPr>
          <w:noProof/>
        </w:rPr>
        <w:fldChar w:fldCharType="separate"/>
      </w:r>
      <w:r>
        <w:rPr>
          <w:noProof/>
        </w:rPr>
        <w:t>162</w:t>
      </w:r>
      <w:r>
        <w:rPr>
          <w:noProof/>
        </w:rPr>
        <w:fldChar w:fldCharType="end"/>
      </w:r>
    </w:p>
    <w:p w14:paraId="779FBC4A" w14:textId="77777777" w:rsidR="00224656" w:rsidRDefault="00224656">
      <w:pPr>
        <w:pStyle w:val="3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_Toc180420737 \h </w:instrText>
      </w:r>
      <w:r>
        <w:rPr>
          <w:noProof/>
        </w:rPr>
      </w:r>
      <w:r>
        <w:rPr>
          <w:noProof/>
        </w:rPr>
        <w:fldChar w:fldCharType="separate"/>
      </w:r>
      <w:r>
        <w:rPr>
          <w:noProof/>
        </w:rPr>
        <w:t>162</w:t>
      </w:r>
      <w:r>
        <w:rPr>
          <w:noProof/>
        </w:rPr>
        <w:fldChar w:fldCharType="end"/>
      </w:r>
    </w:p>
    <w:p w14:paraId="46075B84" w14:textId="77777777" w:rsidR="00224656" w:rsidRDefault="00224656">
      <w:pPr>
        <w:pStyle w:val="42"/>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_Toc180420738 \h </w:instrText>
      </w:r>
      <w:r>
        <w:rPr>
          <w:noProof/>
        </w:rPr>
      </w:r>
      <w:r>
        <w:rPr>
          <w:noProof/>
        </w:rPr>
        <w:fldChar w:fldCharType="separate"/>
      </w:r>
      <w:r>
        <w:rPr>
          <w:noProof/>
        </w:rPr>
        <w:t>162</w:t>
      </w:r>
      <w:r>
        <w:rPr>
          <w:noProof/>
        </w:rPr>
        <w:fldChar w:fldCharType="end"/>
      </w:r>
    </w:p>
    <w:p w14:paraId="234EC1E1"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5.46.1.2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_Toc180420739 \h </w:instrText>
      </w:r>
      <w:r>
        <w:rPr>
          <w:noProof/>
        </w:rPr>
      </w:r>
      <w:r>
        <w:rPr>
          <w:noProof/>
        </w:rPr>
        <w:fldChar w:fldCharType="separate"/>
      </w:r>
      <w:r>
        <w:rPr>
          <w:noProof/>
        </w:rPr>
        <w:t>162</w:t>
      </w:r>
      <w:r>
        <w:rPr>
          <w:noProof/>
        </w:rPr>
        <w:fldChar w:fldCharType="end"/>
      </w:r>
    </w:p>
    <w:p w14:paraId="1F708FEF"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5.46.1.3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_Toc180420740 \h </w:instrText>
      </w:r>
      <w:r>
        <w:rPr>
          <w:noProof/>
        </w:rPr>
      </w:r>
      <w:r>
        <w:rPr>
          <w:noProof/>
        </w:rPr>
        <w:fldChar w:fldCharType="separate"/>
      </w:r>
      <w:r>
        <w:rPr>
          <w:noProof/>
        </w:rPr>
        <w:t>162</w:t>
      </w:r>
      <w:r>
        <w:rPr>
          <w:noProof/>
        </w:rPr>
        <w:fldChar w:fldCharType="end"/>
      </w:r>
    </w:p>
    <w:p w14:paraId="3C4E8A55"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5.46.2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_Toc180420741 \h </w:instrText>
      </w:r>
      <w:r>
        <w:rPr>
          <w:noProof/>
        </w:rPr>
      </w:r>
      <w:r>
        <w:rPr>
          <w:noProof/>
        </w:rPr>
        <w:fldChar w:fldCharType="separate"/>
      </w:r>
      <w:r>
        <w:rPr>
          <w:noProof/>
        </w:rPr>
        <w:t>162</w:t>
      </w:r>
      <w:r>
        <w:rPr>
          <w:noProof/>
        </w:rPr>
        <w:fldChar w:fldCharType="end"/>
      </w:r>
    </w:p>
    <w:p w14:paraId="2C1DB5CC" w14:textId="77777777" w:rsidR="00224656" w:rsidRDefault="00224656">
      <w:pPr>
        <w:pStyle w:val="42"/>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_Toc180420742 \h </w:instrText>
      </w:r>
      <w:r>
        <w:rPr>
          <w:noProof/>
        </w:rPr>
      </w:r>
      <w:r>
        <w:rPr>
          <w:noProof/>
        </w:rPr>
        <w:fldChar w:fldCharType="separate"/>
      </w:r>
      <w:r>
        <w:rPr>
          <w:noProof/>
        </w:rPr>
        <w:t>162</w:t>
      </w:r>
      <w:r>
        <w:rPr>
          <w:noProof/>
        </w:rPr>
        <w:fldChar w:fldCharType="end"/>
      </w:r>
    </w:p>
    <w:p w14:paraId="0AD4219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5.46.2.1.1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_Toc180420743 \h </w:instrText>
      </w:r>
      <w:r>
        <w:rPr>
          <w:noProof/>
        </w:rPr>
      </w:r>
      <w:r>
        <w:rPr>
          <w:noProof/>
        </w:rPr>
        <w:fldChar w:fldCharType="separate"/>
      </w:r>
      <w:r>
        <w:rPr>
          <w:noProof/>
        </w:rPr>
        <w:t>162</w:t>
      </w:r>
      <w:r>
        <w:rPr>
          <w:noProof/>
        </w:rPr>
        <w:fldChar w:fldCharType="end"/>
      </w:r>
    </w:p>
    <w:p w14:paraId="07184B9C"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5.46.2.1.2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_Toc180420744 \h </w:instrText>
      </w:r>
      <w:r>
        <w:rPr>
          <w:noProof/>
        </w:rPr>
      </w:r>
      <w:r>
        <w:rPr>
          <w:noProof/>
        </w:rPr>
        <w:fldChar w:fldCharType="separate"/>
      </w:r>
      <w:r>
        <w:rPr>
          <w:noProof/>
        </w:rPr>
        <w:t>162</w:t>
      </w:r>
      <w:r>
        <w:rPr>
          <w:noProof/>
        </w:rPr>
        <w:fldChar w:fldCharType="end"/>
      </w:r>
    </w:p>
    <w:p w14:paraId="4A195F49" w14:textId="77777777" w:rsidR="00224656" w:rsidRDefault="00224656">
      <w:pPr>
        <w:pStyle w:val="42"/>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_Toc180420745 \h </w:instrText>
      </w:r>
      <w:r>
        <w:rPr>
          <w:noProof/>
        </w:rPr>
      </w:r>
      <w:r>
        <w:rPr>
          <w:noProof/>
        </w:rPr>
        <w:fldChar w:fldCharType="separate"/>
      </w:r>
      <w:r>
        <w:rPr>
          <w:noProof/>
        </w:rPr>
        <w:t>163</w:t>
      </w:r>
      <w:r>
        <w:rPr>
          <w:noProof/>
        </w:rPr>
        <w:fldChar w:fldCharType="end"/>
      </w:r>
    </w:p>
    <w:p w14:paraId="4A695587" w14:textId="77777777" w:rsidR="00224656" w:rsidRDefault="00224656">
      <w:pPr>
        <w:pStyle w:val="2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CA_n3-n71-n78</w:t>
      </w:r>
      <w:r>
        <w:rPr>
          <w:noProof/>
        </w:rPr>
        <w:tab/>
      </w:r>
      <w:r>
        <w:rPr>
          <w:noProof/>
        </w:rPr>
        <w:fldChar w:fldCharType="begin"/>
      </w:r>
      <w:r>
        <w:rPr>
          <w:noProof/>
        </w:rPr>
        <w:instrText xml:space="preserve"> PAGEREF _Toc180420746 \h </w:instrText>
      </w:r>
      <w:r>
        <w:rPr>
          <w:noProof/>
        </w:rPr>
      </w:r>
      <w:r>
        <w:rPr>
          <w:noProof/>
        </w:rPr>
        <w:fldChar w:fldCharType="separate"/>
      </w:r>
      <w:r>
        <w:rPr>
          <w:noProof/>
        </w:rPr>
        <w:t>163</w:t>
      </w:r>
      <w:r>
        <w:rPr>
          <w:noProof/>
        </w:rPr>
        <w:fldChar w:fldCharType="end"/>
      </w:r>
    </w:p>
    <w:p w14:paraId="4602E5FF" w14:textId="77777777" w:rsidR="00224656" w:rsidRDefault="00224656">
      <w:pPr>
        <w:pStyle w:val="3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_Toc180420747 \h </w:instrText>
      </w:r>
      <w:r>
        <w:rPr>
          <w:noProof/>
        </w:rPr>
      </w:r>
      <w:r>
        <w:rPr>
          <w:noProof/>
        </w:rPr>
        <w:fldChar w:fldCharType="separate"/>
      </w:r>
      <w:r>
        <w:rPr>
          <w:noProof/>
        </w:rPr>
        <w:t>163</w:t>
      </w:r>
      <w:r>
        <w:rPr>
          <w:noProof/>
        </w:rPr>
        <w:fldChar w:fldCharType="end"/>
      </w:r>
    </w:p>
    <w:p w14:paraId="783E4C30" w14:textId="77777777" w:rsidR="00224656" w:rsidRDefault="00224656">
      <w:pPr>
        <w:pStyle w:val="42"/>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_Toc180420748 \h </w:instrText>
      </w:r>
      <w:r>
        <w:rPr>
          <w:noProof/>
        </w:rPr>
      </w:r>
      <w:r>
        <w:rPr>
          <w:noProof/>
        </w:rPr>
        <w:fldChar w:fldCharType="separate"/>
      </w:r>
      <w:r>
        <w:rPr>
          <w:noProof/>
        </w:rPr>
        <w:t>163</w:t>
      </w:r>
      <w:r>
        <w:rPr>
          <w:noProof/>
        </w:rPr>
        <w:fldChar w:fldCharType="end"/>
      </w:r>
    </w:p>
    <w:p w14:paraId="08FDC481"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5.47.1.2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_Toc180420749 \h </w:instrText>
      </w:r>
      <w:r>
        <w:rPr>
          <w:noProof/>
        </w:rPr>
      </w:r>
      <w:r>
        <w:rPr>
          <w:noProof/>
        </w:rPr>
        <w:fldChar w:fldCharType="separate"/>
      </w:r>
      <w:r>
        <w:rPr>
          <w:noProof/>
        </w:rPr>
        <w:t>164</w:t>
      </w:r>
      <w:r>
        <w:rPr>
          <w:noProof/>
        </w:rPr>
        <w:fldChar w:fldCharType="end"/>
      </w:r>
    </w:p>
    <w:p w14:paraId="0A682E1B"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5.47.1.3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_Toc180420750 \h </w:instrText>
      </w:r>
      <w:r>
        <w:rPr>
          <w:noProof/>
        </w:rPr>
      </w:r>
      <w:r>
        <w:rPr>
          <w:noProof/>
        </w:rPr>
        <w:fldChar w:fldCharType="separate"/>
      </w:r>
      <w:r>
        <w:rPr>
          <w:noProof/>
        </w:rPr>
        <w:t>164</w:t>
      </w:r>
      <w:r>
        <w:rPr>
          <w:noProof/>
        </w:rPr>
        <w:fldChar w:fldCharType="end"/>
      </w:r>
    </w:p>
    <w:p w14:paraId="59BD7FD9"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_Toc180420751 \h </w:instrText>
      </w:r>
      <w:r>
        <w:rPr>
          <w:noProof/>
        </w:rPr>
      </w:r>
      <w:r>
        <w:rPr>
          <w:noProof/>
        </w:rPr>
        <w:fldChar w:fldCharType="separate"/>
      </w:r>
      <w:r>
        <w:rPr>
          <w:noProof/>
        </w:rPr>
        <w:t>165</w:t>
      </w:r>
      <w:r>
        <w:rPr>
          <w:noProof/>
        </w:rPr>
        <w:fldChar w:fldCharType="end"/>
      </w:r>
    </w:p>
    <w:p w14:paraId="55DE90F5" w14:textId="77777777" w:rsidR="00224656" w:rsidRDefault="00224656">
      <w:pPr>
        <w:pStyle w:val="42"/>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_Toc180420752 \h </w:instrText>
      </w:r>
      <w:r>
        <w:rPr>
          <w:noProof/>
        </w:rPr>
      </w:r>
      <w:r>
        <w:rPr>
          <w:noProof/>
        </w:rPr>
        <w:fldChar w:fldCharType="separate"/>
      </w:r>
      <w:r>
        <w:rPr>
          <w:noProof/>
        </w:rPr>
        <w:t>165</w:t>
      </w:r>
      <w:r>
        <w:rPr>
          <w:noProof/>
        </w:rPr>
        <w:fldChar w:fldCharType="end"/>
      </w:r>
    </w:p>
    <w:p w14:paraId="566BDAC6"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5.47.2.1.1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_Toc180420753 \h </w:instrText>
      </w:r>
      <w:r>
        <w:rPr>
          <w:noProof/>
        </w:rPr>
      </w:r>
      <w:r>
        <w:rPr>
          <w:noProof/>
        </w:rPr>
        <w:fldChar w:fldCharType="separate"/>
      </w:r>
      <w:r>
        <w:rPr>
          <w:noProof/>
        </w:rPr>
        <w:t>165</w:t>
      </w:r>
      <w:r>
        <w:rPr>
          <w:noProof/>
        </w:rPr>
        <w:fldChar w:fldCharType="end"/>
      </w:r>
    </w:p>
    <w:p w14:paraId="02B4BA9F"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5.47.2.1.2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_Toc180420754 \h </w:instrText>
      </w:r>
      <w:r>
        <w:rPr>
          <w:noProof/>
        </w:rPr>
      </w:r>
      <w:r>
        <w:rPr>
          <w:noProof/>
        </w:rPr>
        <w:fldChar w:fldCharType="separate"/>
      </w:r>
      <w:r>
        <w:rPr>
          <w:noProof/>
        </w:rPr>
        <w:t>167</w:t>
      </w:r>
      <w:r>
        <w:rPr>
          <w:noProof/>
        </w:rPr>
        <w:fldChar w:fldCharType="end"/>
      </w:r>
    </w:p>
    <w:p w14:paraId="6A680D52" w14:textId="77777777" w:rsidR="00224656" w:rsidRDefault="00224656">
      <w:pPr>
        <w:pStyle w:val="42"/>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_Toc180420755 \h </w:instrText>
      </w:r>
      <w:r>
        <w:rPr>
          <w:noProof/>
        </w:rPr>
      </w:r>
      <w:r>
        <w:rPr>
          <w:noProof/>
        </w:rPr>
        <w:fldChar w:fldCharType="separate"/>
      </w:r>
      <w:r>
        <w:rPr>
          <w:noProof/>
        </w:rPr>
        <w:t>168</w:t>
      </w:r>
      <w:r>
        <w:rPr>
          <w:noProof/>
        </w:rPr>
        <w:fldChar w:fldCharType="end"/>
      </w:r>
    </w:p>
    <w:p w14:paraId="34D3FF66" w14:textId="77777777" w:rsidR="00224656" w:rsidRDefault="00224656">
      <w:pPr>
        <w:pStyle w:val="2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CA_n3-n8-n78</w:t>
      </w:r>
      <w:r>
        <w:rPr>
          <w:noProof/>
        </w:rPr>
        <w:tab/>
      </w:r>
      <w:r>
        <w:rPr>
          <w:noProof/>
        </w:rPr>
        <w:fldChar w:fldCharType="begin"/>
      </w:r>
      <w:r>
        <w:rPr>
          <w:noProof/>
        </w:rPr>
        <w:instrText xml:space="preserve"> PAGEREF _Toc180420756 \h </w:instrText>
      </w:r>
      <w:r>
        <w:rPr>
          <w:noProof/>
        </w:rPr>
      </w:r>
      <w:r>
        <w:rPr>
          <w:noProof/>
        </w:rPr>
        <w:fldChar w:fldCharType="separate"/>
      </w:r>
      <w:r>
        <w:rPr>
          <w:noProof/>
        </w:rPr>
        <w:t>168</w:t>
      </w:r>
      <w:r>
        <w:rPr>
          <w:noProof/>
        </w:rPr>
        <w:fldChar w:fldCharType="end"/>
      </w:r>
    </w:p>
    <w:p w14:paraId="43F9B928" w14:textId="77777777" w:rsidR="00224656" w:rsidRDefault="00224656">
      <w:pPr>
        <w:pStyle w:val="3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_Toc180420757 \h </w:instrText>
      </w:r>
      <w:r>
        <w:rPr>
          <w:noProof/>
        </w:rPr>
      </w:r>
      <w:r>
        <w:rPr>
          <w:noProof/>
        </w:rPr>
        <w:fldChar w:fldCharType="separate"/>
      </w:r>
      <w:r>
        <w:rPr>
          <w:noProof/>
        </w:rPr>
        <w:t>168</w:t>
      </w:r>
      <w:r>
        <w:rPr>
          <w:noProof/>
        </w:rPr>
        <w:fldChar w:fldCharType="end"/>
      </w:r>
    </w:p>
    <w:p w14:paraId="5E4109D9" w14:textId="77777777" w:rsidR="00224656" w:rsidRDefault="00224656">
      <w:pPr>
        <w:pStyle w:val="42"/>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_Toc180420758 \h </w:instrText>
      </w:r>
      <w:r>
        <w:rPr>
          <w:noProof/>
        </w:rPr>
      </w:r>
      <w:r>
        <w:rPr>
          <w:noProof/>
        </w:rPr>
        <w:fldChar w:fldCharType="separate"/>
      </w:r>
      <w:r>
        <w:rPr>
          <w:noProof/>
        </w:rPr>
        <w:t>168</w:t>
      </w:r>
      <w:r>
        <w:rPr>
          <w:noProof/>
        </w:rPr>
        <w:fldChar w:fldCharType="end"/>
      </w:r>
    </w:p>
    <w:p w14:paraId="0023AD44"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5.48.1.2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_Toc180420759 \h </w:instrText>
      </w:r>
      <w:r>
        <w:rPr>
          <w:noProof/>
        </w:rPr>
      </w:r>
      <w:r>
        <w:rPr>
          <w:noProof/>
        </w:rPr>
        <w:fldChar w:fldCharType="separate"/>
      </w:r>
      <w:r>
        <w:rPr>
          <w:noProof/>
        </w:rPr>
        <w:t>169</w:t>
      </w:r>
      <w:r>
        <w:rPr>
          <w:noProof/>
        </w:rPr>
        <w:fldChar w:fldCharType="end"/>
      </w:r>
    </w:p>
    <w:p w14:paraId="73BABE9A" w14:textId="77777777" w:rsidR="00224656" w:rsidRDefault="00224656">
      <w:pPr>
        <w:pStyle w:val="33"/>
        <w:rPr>
          <w:rFonts w:asciiTheme="minorHAnsi" w:hAnsiTheme="minorHAnsi" w:cstheme="minorBidi"/>
          <w:noProof/>
          <w:kern w:val="2"/>
          <w:sz w:val="21"/>
          <w:szCs w:val="22"/>
          <w:lang w:val="en-US" w:eastAsia="zh-CN"/>
        </w:rPr>
      </w:pPr>
      <w:r w:rsidRPr="00E75F1F">
        <w:rPr>
          <w:noProof/>
          <w:lang w:val="en-US" w:eastAsia="zh-CN"/>
        </w:rPr>
        <w:t>5.48.2</w:t>
      </w:r>
      <w:r>
        <w:rPr>
          <w:rFonts w:asciiTheme="minorHAnsi" w:hAnsiTheme="minorHAnsi" w:cstheme="minorBidi"/>
          <w:noProof/>
          <w:kern w:val="2"/>
          <w:sz w:val="21"/>
          <w:szCs w:val="22"/>
          <w:lang w:val="en-US" w:eastAsia="zh-CN"/>
        </w:rPr>
        <w:tab/>
      </w:r>
      <w:r w:rsidRPr="00E75F1F">
        <w:rPr>
          <w:noProof/>
          <w:lang w:val="en-US" w:eastAsia="zh-CN"/>
        </w:rPr>
        <w:t>Specific for 2 bands UL CA</w:t>
      </w:r>
      <w:r>
        <w:rPr>
          <w:noProof/>
        </w:rPr>
        <w:tab/>
      </w:r>
      <w:r>
        <w:rPr>
          <w:noProof/>
        </w:rPr>
        <w:fldChar w:fldCharType="begin"/>
      </w:r>
      <w:r>
        <w:rPr>
          <w:noProof/>
        </w:rPr>
        <w:instrText xml:space="preserve"> PAGEREF _Toc180420760 \h </w:instrText>
      </w:r>
      <w:r>
        <w:rPr>
          <w:noProof/>
        </w:rPr>
      </w:r>
      <w:r>
        <w:rPr>
          <w:noProof/>
        </w:rPr>
        <w:fldChar w:fldCharType="separate"/>
      </w:r>
      <w:r>
        <w:rPr>
          <w:noProof/>
        </w:rPr>
        <w:t>169</w:t>
      </w:r>
      <w:r>
        <w:rPr>
          <w:noProof/>
        </w:rPr>
        <w:fldChar w:fldCharType="end"/>
      </w:r>
    </w:p>
    <w:p w14:paraId="5E2EFCED" w14:textId="77777777" w:rsidR="00224656" w:rsidRDefault="00224656">
      <w:pPr>
        <w:pStyle w:val="42"/>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_Toc180420761 \h </w:instrText>
      </w:r>
      <w:r>
        <w:rPr>
          <w:noProof/>
        </w:rPr>
      </w:r>
      <w:r>
        <w:rPr>
          <w:noProof/>
        </w:rPr>
        <w:fldChar w:fldCharType="separate"/>
      </w:r>
      <w:r>
        <w:rPr>
          <w:noProof/>
        </w:rPr>
        <w:t>169</w:t>
      </w:r>
      <w:r>
        <w:rPr>
          <w:noProof/>
        </w:rPr>
        <w:fldChar w:fldCharType="end"/>
      </w:r>
    </w:p>
    <w:p w14:paraId="4BA9F660"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5.48.2.1.2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_Toc180420762 \h </w:instrText>
      </w:r>
      <w:r>
        <w:rPr>
          <w:noProof/>
        </w:rPr>
      </w:r>
      <w:r>
        <w:rPr>
          <w:noProof/>
        </w:rPr>
        <w:fldChar w:fldCharType="separate"/>
      </w:r>
      <w:r>
        <w:rPr>
          <w:noProof/>
        </w:rPr>
        <w:t>169</w:t>
      </w:r>
      <w:r>
        <w:rPr>
          <w:noProof/>
        </w:rPr>
        <w:fldChar w:fldCharType="end"/>
      </w:r>
    </w:p>
    <w:p w14:paraId="525D9864" w14:textId="77777777" w:rsidR="00224656" w:rsidRDefault="00224656">
      <w:pPr>
        <w:pStyle w:val="42"/>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_Toc180420763 \h </w:instrText>
      </w:r>
      <w:r>
        <w:rPr>
          <w:noProof/>
        </w:rPr>
      </w:r>
      <w:r>
        <w:rPr>
          <w:noProof/>
        </w:rPr>
        <w:fldChar w:fldCharType="separate"/>
      </w:r>
      <w:r>
        <w:rPr>
          <w:noProof/>
        </w:rPr>
        <w:t>170</w:t>
      </w:r>
      <w:r>
        <w:rPr>
          <w:noProof/>
        </w:rPr>
        <w:fldChar w:fldCharType="end"/>
      </w:r>
    </w:p>
    <w:p w14:paraId="6BAC1429" w14:textId="77777777" w:rsidR="00224656" w:rsidRDefault="00224656">
      <w:pPr>
        <w:pStyle w:val="2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CA_n41-n71-n78</w:t>
      </w:r>
      <w:r>
        <w:rPr>
          <w:noProof/>
        </w:rPr>
        <w:tab/>
      </w:r>
      <w:r>
        <w:rPr>
          <w:noProof/>
        </w:rPr>
        <w:fldChar w:fldCharType="begin"/>
      </w:r>
      <w:r>
        <w:rPr>
          <w:noProof/>
        </w:rPr>
        <w:instrText xml:space="preserve"> PAGEREF _Toc180420764 \h </w:instrText>
      </w:r>
      <w:r>
        <w:rPr>
          <w:noProof/>
        </w:rPr>
      </w:r>
      <w:r>
        <w:rPr>
          <w:noProof/>
        </w:rPr>
        <w:fldChar w:fldCharType="separate"/>
      </w:r>
      <w:r>
        <w:rPr>
          <w:noProof/>
        </w:rPr>
        <w:t>170</w:t>
      </w:r>
      <w:r>
        <w:rPr>
          <w:noProof/>
        </w:rPr>
        <w:fldChar w:fldCharType="end"/>
      </w:r>
    </w:p>
    <w:p w14:paraId="438E4EF2" w14:textId="77777777" w:rsidR="00224656" w:rsidRDefault="00224656">
      <w:pPr>
        <w:pStyle w:val="3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_Toc180420765 \h </w:instrText>
      </w:r>
      <w:r>
        <w:rPr>
          <w:noProof/>
        </w:rPr>
      </w:r>
      <w:r>
        <w:rPr>
          <w:noProof/>
        </w:rPr>
        <w:fldChar w:fldCharType="separate"/>
      </w:r>
      <w:r>
        <w:rPr>
          <w:noProof/>
        </w:rPr>
        <w:t>170</w:t>
      </w:r>
      <w:r>
        <w:rPr>
          <w:noProof/>
        </w:rPr>
        <w:fldChar w:fldCharType="end"/>
      </w:r>
    </w:p>
    <w:p w14:paraId="4577830A" w14:textId="77777777" w:rsidR="00224656" w:rsidRDefault="00224656">
      <w:pPr>
        <w:pStyle w:val="42"/>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_Toc180420766 \h </w:instrText>
      </w:r>
      <w:r>
        <w:rPr>
          <w:noProof/>
        </w:rPr>
      </w:r>
      <w:r>
        <w:rPr>
          <w:noProof/>
        </w:rPr>
        <w:fldChar w:fldCharType="separate"/>
      </w:r>
      <w:r>
        <w:rPr>
          <w:noProof/>
        </w:rPr>
        <w:t>170</w:t>
      </w:r>
      <w:r>
        <w:rPr>
          <w:noProof/>
        </w:rPr>
        <w:fldChar w:fldCharType="end"/>
      </w:r>
    </w:p>
    <w:p w14:paraId="14EAEA68"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5.49.1.2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_Toc180420767 \h </w:instrText>
      </w:r>
      <w:r>
        <w:rPr>
          <w:noProof/>
        </w:rPr>
      </w:r>
      <w:r>
        <w:rPr>
          <w:noProof/>
        </w:rPr>
        <w:fldChar w:fldCharType="separate"/>
      </w:r>
      <w:r>
        <w:rPr>
          <w:noProof/>
        </w:rPr>
        <w:t>170</w:t>
      </w:r>
      <w:r>
        <w:rPr>
          <w:noProof/>
        </w:rPr>
        <w:fldChar w:fldCharType="end"/>
      </w:r>
    </w:p>
    <w:p w14:paraId="132F4E1B"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5.49.1.3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_Toc180420768 \h </w:instrText>
      </w:r>
      <w:r>
        <w:rPr>
          <w:noProof/>
        </w:rPr>
      </w:r>
      <w:r>
        <w:rPr>
          <w:noProof/>
        </w:rPr>
        <w:fldChar w:fldCharType="separate"/>
      </w:r>
      <w:r>
        <w:rPr>
          <w:noProof/>
        </w:rPr>
        <w:t>170</w:t>
      </w:r>
      <w:r>
        <w:rPr>
          <w:noProof/>
        </w:rPr>
        <w:fldChar w:fldCharType="end"/>
      </w:r>
    </w:p>
    <w:p w14:paraId="18D42FBD"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5.49.2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_Toc180420769 \h </w:instrText>
      </w:r>
      <w:r>
        <w:rPr>
          <w:noProof/>
        </w:rPr>
      </w:r>
      <w:r>
        <w:rPr>
          <w:noProof/>
        </w:rPr>
        <w:fldChar w:fldCharType="separate"/>
      </w:r>
      <w:r>
        <w:rPr>
          <w:noProof/>
        </w:rPr>
        <w:t>171</w:t>
      </w:r>
      <w:r>
        <w:rPr>
          <w:noProof/>
        </w:rPr>
        <w:fldChar w:fldCharType="end"/>
      </w:r>
    </w:p>
    <w:p w14:paraId="1F38158B" w14:textId="77777777" w:rsidR="00224656" w:rsidRDefault="00224656">
      <w:pPr>
        <w:pStyle w:val="42"/>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_Toc180420770 \h </w:instrText>
      </w:r>
      <w:r>
        <w:rPr>
          <w:noProof/>
        </w:rPr>
      </w:r>
      <w:r>
        <w:rPr>
          <w:noProof/>
        </w:rPr>
        <w:fldChar w:fldCharType="separate"/>
      </w:r>
      <w:r>
        <w:rPr>
          <w:noProof/>
        </w:rPr>
        <w:t>171</w:t>
      </w:r>
      <w:r>
        <w:rPr>
          <w:noProof/>
        </w:rPr>
        <w:fldChar w:fldCharType="end"/>
      </w:r>
    </w:p>
    <w:p w14:paraId="459F2B98"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5.49.2.1.2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_Toc180420771 \h </w:instrText>
      </w:r>
      <w:r>
        <w:rPr>
          <w:noProof/>
        </w:rPr>
      </w:r>
      <w:r>
        <w:rPr>
          <w:noProof/>
        </w:rPr>
        <w:fldChar w:fldCharType="separate"/>
      </w:r>
      <w:r>
        <w:rPr>
          <w:noProof/>
        </w:rPr>
        <w:t>171</w:t>
      </w:r>
      <w:r>
        <w:rPr>
          <w:noProof/>
        </w:rPr>
        <w:fldChar w:fldCharType="end"/>
      </w:r>
    </w:p>
    <w:p w14:paraId="0658459B" w14:textId="77777777" w:rsidR="00224656" w:rsidRDefault="00224656">
      <w:pPr>
        <w:pStyle w:val="42"/>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_Toc180420772 \h </w:instrText>
      </w:r>
      <w:r>
        <w:rPr>
          <w:noProof/>
        </w:rPr>
      </w:r>
      <w:r>
        <w:rPr>
          <w:noProof/>
        </w:rPr>
        <w:fldChar w:fldCharType="separate"/>
      </w:r>
      <w:r>
        <w:rPr>
          <w:noProof/>
        </w:rPr>
        <w:t>171</w:t>
      </w:r>
      <w:r>
        <w:rPr>
          <w:noProof/>
        </w:rPr>
        <w:fldChar w:fldCharType="end"/>
      </w:r>
    </w:p>
    <w:p w14:paraId="0373078E" w14:textId="77777777" w:rsidR="00224656" w:rsidRDefault="00224656">
      <w:pPr>
        <w:pStyle w:val="2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rPr>
        <w:t>CA_n8-n41-n78</w:t>
      </w:r>
      <w:r>
        <w:rPr>
          <w:noProof/>
        </w:rPr>
        <w:tab/>
      </w:r>
      <w:r>
        <w:rPr>
          <w:noProof/>
        </w:rPr>
        <w:fldChar w:fldCharType="begin"/>
      </w:r>
      <w:r>
        <w:rPr>
          <w:noProof/>
        </w:rPr>
        <w:instrText xml:space="preserve"> PAGEREF _Toc180420773 \h </w:instrText>
      </w:r>
      <w:r>
        <w:rPr>
          <w:noProof/>
        </w:rPr>
      </w:r>
      <w:r>
        <w:rPr>
          <w:noProof/>
        </w:rPr>
        <w:fldChar w:fldCharType="separate"/>
      </w:r>
      <w:r>
        <w:rPr>
          <w:noProof/>
        </w:rPr>
        <w:t>172</w:t>
      </w:r>
      <w:r>
        <w:rPr>
          <w:noProof/>
        </w:rPr>
        <w:fldChar w:fldCharType="end"/>
      </w:r>
    </w:p>
    <w:p w14:paraId="6EF5878F" w14:textId="77777777" w:rsidR="00224656" w:rsidRDefault="00224656">
      <w:pPr>
        <w:pStyle w:val="33"/>
        <w:rPr>
          <w:rFonts w:asciiTheme="minorHAnsi" w:hAnsiTheme="minorHAnsi" w:cstheme="minorBidi"/>
          <w:noProof/>
          <w:kern w:val="2"/>
          <w:sz w:val="21"/>
          <w:szCs w:val="22"/>
          <w:lang w:val="en-US" w:eastAsia="zh-CN"/>
        </w:rPr>
      </w:pPr>
      <w:r>
        <w:rPr>
          <w:noProof/>
        </w:rPr>
        <w:t>5.50.1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_Toc180420774 \h </w:instrText>
      </w:r>
      <w:r>
        <w:rPr>
          <w:noProof/>
        </w:rPr>
      </w:r>
      <w:r>
        <w:rPr>
          <w:noProof/>
        </w:rPr>
        <w:fldChar w:fldCharType="separate"/>
      </w:r>
      <w:r>
        <w:rPr>
          <w:noProof/>
        </w:rPr>
        <w:t>172</w:t>
      </w:r>
      <w:r>
        <w:rPr>
          <w:noProof/>
        </w:rPr>
        <w:fldChar w:fldCharType="end"/>
      </w:r>
    </w:p>
    <w:p w14:paraId="5C5E62E5" w14:textId="77777777" w:rsidR="00224656" w:rsidRDefault="00224656">
      <w:pPr>
        <w:pStyle w:val="42"/>
        <w:rPr>
          <w:rFonts w:asciiTheme="minorHAnsi" w:hAnsiTheme="minorHAnsi" w:cstheme="minorBidi"/>
          <w:noProof/>
          <w:kern w:val="2"/>
          <w:sz w:val="21"/>
          <w:szCs w:val="22"/>
          <w:lang w:val="en-US" w:eastAsia="zh-CN"/>
        </w:rPr>
      </w:pPr>
      <w:r>
        <w:rPr>
          <w:noProof/>
        </w:rPr>
        <w:t>5.50.1.1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_Toc180420775 \h </w:instrText>
      </w:r>
      <w:r>
        <w:rPr>
          <w:noProof/>
        </w:rPr>
      </w:r>
      <w:r>
        <w:rPr>
          <w:noProof/>
        </w:rPr>
        <w:fldChar w:fldCharType="separate"/>
      </w:r>
      <w:r>
        <w:rPr>
          <w:noProof/>
        </w:rPr>
        <w:t>172</w:t>
      </w:r>
      <w:r>
        <w:rPr>
          <w:noProof/>
        </w:rPr>
        <w:fldChar w:fldCharType="end"/>
      </w:r>
    </w:p>
    <w:p w14:paraId="2C04E567"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5.50.1.2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_Toc180420776 \h </w:instrText>
      </w:r>
      <w:r>
        <w:rPr>
          <w:noProof/>
        </w:rPr>
      </w:r>
      <w:r>
        <w:rPr>
          <w:noProof/>
        </w:rPr>
        <w:fldChar w:fldCharType="separate"/>
      </w:r>
      <w:r>
        <w:rPr>
          <w:noProof/>
        </w:rPr>
        <w:t>172</w:t>
      </w:r>
      <w:r>
        <w:rPr>
          <w:noProof/>
        </w:rPr>
        <w:fldChar w:fldCharType="end"/>
      </w:r>
    </w:p>
    <w:p w14:paraId="52E15DB5"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5.50.1.3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_Toc180420777 \h </w:instrText>
      </w:r>
      <w:r>
        <w:rPr>
          <w:noProof/>
        </w:rPr>
      </w:r>
      <w:r>
        <w:rPr>
          <w:noProof/>
        </w:rPr>
        <w:fldChar w:fldCharType="separate"/>
      </w:r>
      <w:r>
        <w:rPr>
          <w:noProof/>
        </w:rPr>
        <w:t>172</w:t>
      </w:r>
      <w:r>
        <w:rPr>
          <w:noProof/>
        </w:rPr>
        <w:fldChar w:fldCharType="end"/>
      </w:r>
    </w:p>
    <w:p w14:paraId="2AD4D8EC"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5.50.2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_Toc180420778 \h </w:instrText>
      </w:r>
      <w:r>
        <w:rPr>
          <w:noProof/>
        </w:rPr>
      </w:r>
      <w:r>
        <w:rPr>
          <w:noProof/>
        </w:rPr>
        <w:fldChar w:fldCharType="separate"/>
      </w:r>
      <w:r>
        <w:rPr>
          <w:noProof/>
        </w:rPr>
        <w:t>173</w:t>
      </w:r>
      <w:r>
        <w:rPr>
          <w:noProof/>
        </w:rPr>
        <w:fldChar w:fldCharType="end"/>
      </w:r>
    </w:p>
    <w:p w14:paraId="4292AC5A" w14:textId="77777777" w:rsidR="00224656" w:rsidRDefault="00224656">
      <w:pPr>
        <w:pStyle w:val="42"/>
        <w:rPr>
          <w:rFonts w:asciiTheme="minorHAnsi" w:hAnsiTheme="minorHAnsi" w:cstheme="minorBidi"/>
          <w:noProof/>
          <w:kern w:val="2"/>
          <w:sz w:val="21"/>
          <w:szCs w:val="22"/>
          <w:lang w:val="en-US" w:eastAsia="zh-CN"/>
        </w:rPr>
      </w:pPr>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_Toc180420779 \h </w:instrText>
      </w:r>
      <w:r>
        <w:rPr>
          <w:noProof/>
        </w:rPr>
      </w:r>
      <w:r>
        <w:rPr>
          <w:noProof/>
        </w:rPr>
        <w:fldChar w:fldCharType="separate"/>
      </w:r>
      <w:r>
        <w:rPr>
          <w:noProof/>
        </w:rPr>
        <w:t>173</w:t>
      </w:r>
      <w:r>
        <w:rPr>
          <w:noProof/>
        </w:rPr>
        <w:fldChar w:fldCharType="end"/>
      </w:r>
    </w:p>
    <w:p w14:paraId="0FEAD1A3"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5.50.2.1.1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_Toc180420780 \h </w:instrText>
      </w:r>
      <w:r>
        <w:rPr>
          <w:noProof/>
        </w:rPr>
      </w:r>
      <w:r>
        <w:rPr>
          <w:noProof/>
        </w:rPr>
        <w:fldChar w:fldCharType="separate"/>
      </w:r>
      <w:r>
        <w:rPr>
          <w:noProof/>
        </w:rPr>
        <w:t>173</w:t>
      </w:r>
      <w:r>
        <w:rPr>
          <w:noProof/>
        </w:rPr>
        <w:fldChar w:fldCharType="end"/>
      </w:r>
    </w:p>
    <w:p w14:paraId="3E7924FE"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5.50.2.1.2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_Toc180420781 \h </w:instrText>
      </w:r>
      <w:r>
        <w:rPr>
          <w:noProof/>
        </w:rPr>
      </w:r>
      <w:r>
        <w:rPr>
          <w:noProof/>
        </w:rPr>
        <w:fldChar w:fldCharType="separate"/>
      </w:r>
      <w:r>
        <w:rPr>
          <w:noProof/>
        </w:rPr>
        <w:t>175</w:t>
      </w:r>
      <w:r>
        <w:rPr>
          <w:noProof/>
        </w:rPr>
        <w:fldChar w:fldCharType="end"/>
      </w:r>
    </w:p>
    <w:p w14:paraId="488D08C1" w14:textId="77777777" w:rsidR="00224656" w:rsidRDefault="00224656">
      <w:pPr>
        <w:pStyle w:val="42"/>
        <w:rPr>
          <w:rFonts w:asciiTheme="minorHAnsi" w:hAnsiTheme="minorHAnsi" w:cstheme="minorBidi"/>
          <w:noProof/>
          <w:kern w:val="2"/>
          <w:sz w:val="21"/>
          <w:szCs w:val="22"/>
          <w:lang w:val="en-US" w:eastAsia="zh-CN"/>
        </w:rPr>
      </w:pPr>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_Toc180420782 \h </w:instrText>
      </w:r>
      <w:r>
        <w:rPr>
          <w:noProof/>
        </w:rPr>
      </w:r>
      <w:r>
        <w:rPr>
          <w:noProof/>
        </w:rPr>
        <w:fldChar w:fldCharType="separate"/>
      </w:r>
      <w:r>
        <w:rPr>
          <w:noProof/>
        </w:rPr>
        <w:t>176</w:t>
      </w:r>
      <w:r>
        <w:rPr>
          <w:noProof/>
        </w:rPr>
        <w:fldChar w:fldCharType="end"/>
      </w:r>
    </w:p>
    <w:p w14:paraId="65959DD7" w14:textId="77777777" w:rsidR="00224656" w:rsidRDefault="00224656">
      <w:pPr>
        <w:pStyle w:val="2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CA_n1-n3-n78</w:t>
      </w:r>
      <w:r>
        <w:rPr>
          <w:noProof/>
        </w:rPr>
        <w:tab/>
      </w:r>
      <w:r>
        <w:rPr>
          <w:noProof/>
        </w:rPr>
        <w:fldChar w:fldCharType="begin"/>
      </w:r>
      <w:r>
        <w:rPr>
          <w:noProof/>
        </w:rPr>
        <w:instrText xml:space="preserve"> PAGEREF _Toc180420783 \h </w:instrText>
      </w:r>
      <w:r>
        <w:rPr>
          <w:noProof/>
        </w:rPr>
      </w:r>
      <w:r>
        <w:rPr>
          <w:noProof/>
        </w:rPr>
        <w:fldChar w:fldCharType="separate"/>
      </w:r>
      <w:r>
        <w:rPr>
          <w:noProof/>
        </w:rPr>
        <w:t>177</w:t>
      </w:r>
      <w:r>
        <w:rPr>
          <w:noProof/>
        </w:rPr>
        <w:fldChar w:fldCharType="end"/>
      </w:r>
    </w:p>
    <w:p w14:paraId="37D5371E" w14:textId="77777777" w:rsidR="00224656" w:rsidRDefault="00224656">
      <w:pPr>
        <w:pStyle w:val="33"/>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_Toc180420784 \h </w:instrText>
      </w:r>
      <w:r>
        <w:rPr>
          <w:noProof/>
        </w:rPr>
      </w:r>
      <w:r>
        <w:rPr>
          <w:noProof/>
        </w:rPr>
        <w:fldChar w:fldCharType="separate"/>
      </w:r>
      <w:r>
        <w:rPr>
          <w:noProof/>
        </w:rPr>
        <w:t>177</w:t>
      </w:r>
      <w:r>
        <w:rPr>
          <w:noProof/>
        </w:rPr>
        <w:fldChar w:fldCharType="end"/>
      </w:r>
    </w:p>
    <w:p w14:paraId="09B056F7" w14:textId="77777777" w:rsidR="00224656" w:rsidRDefault="00224656">
      <w:pPr>
        <w:pStyle w:val="42"/>
        <w:rPr>
          <w:rFonts w:asciiTheme="minorHAnsi" w:hAnsiTheme="minorHAnsi" w:cstheme="minorBidi"/>
          <w:noProof/>
          <w:kern w:val="2"/>
          <w:sz w:val="21"/>
          <w:szCs w:val="22"/>
          <w:lang w:val="en-US" w:eastAsia="zh-CN"/>
        </w:rPr>
      </w:pPr>
      <w:r>
        <w:rPr>
          <w:noProof/>
        </w:rPr>
        <w:t>5.51.1.1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_Toc180420785 \h </w:instrText>
      </w:r>
      <w:r>
        <w:rPr>
          <w:noProof/>
        </w:rPr>
      </w:r>
      <w:r>
        <w:rPr>
          <w:noProof/>
        </w:rPr>
        <w:fldChar w:fldCharType="separate"/>
      </w:r>
      <w:r>
        <w:rPr>
          <w:noProof/>
        </w:rPr>
        <w:t>177</w:t>
      </w:r>
      <w:r>
        <w:rPr>
          <w:noProof/>
        </w:rPr>
        <w:fldChar w:fldCharType="end"/>
      </w:r>
    </w:p>
    <w:p w14:paraId="4D04E5C5"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5.51.1.2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_Toc180420786 \h </w:instrText>
      </w:r>
      <w:r>
        <w:rPr>
          <w:noProof/>
        </w:rPr>
      </w:r>
      <w:r>
        <w:rPr>
          <w:noProof/>
        </w:rPr>
        <w:fldChar w:fldCharType="separate"/>
      </w:r>
      <w:r>
        <w:rPr>
          <w:noProof/>
        </w:rPr>
        <w:t>177</w:t>
      </w:r>
      <w:r>
        <w:rPr>
          <w:noProof/>
        </w:rPr>
        <w:fldChar w:fldCharType="end"/>
      </w:r>
    </w:p>
    <w:p w14:paraId="4FEF9E91" w14:textId="77777777" w:rsidR="00224656" w:rsidRDefault="00224656">
      <w:pPr>
        <w:pStyle w:val="42"/>
        <w:rPr>
          <w:rFonts w:asciiTheme="minorHAnsi" w:hAnsiTheme="minorHAnsi" w:cstheme="minorBidi"/>
          <w:noProof/>
          <w:kern w:val="2"/>
          <w:sz w:val="21"/>
          <w:szCs w:val="22"/>
          <w:lang w:val="en-US" w:eastAsia="zh-CN"/>
        </w:rPr>
      </w:pPr>
      <w:r w:rsidRPr="00E75F1F">
        <w:rPr>
          <w:rFonts w:cs="Arial"/>
          <w:noProof/>
          <w:lang w:eastAsia="zh-CN"/>
        </w:rPr>
        <w:t>5.51.1.3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_Toc180420787 \h </w:instrText>
      </w:r>
      <w:r>
        <w:rPr>
          <w:noProof/>
        </w:rPr>
      </w:r>
      <w:r>
        <w:rPr>
          <w:noProof/>
        </w:rPr>
        <w:fldChar w:fldCharType="separate"/>
      </w:r>
      <w:r>
        <w:rPr>
          <w:noProof/>
        </w:rPr>
        <w:t>177</w:t>
      </w:r>
      <w:r>
        <w:rPr>
          <w:noProof/>
        </w:rPr>
        <w:fldChar w:fldCharType="end"/>
      </w:r>
    </w:p>
    <w:p w14:paraId="36A2FF03"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t>5.51.2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_Toc180420788 \h </w:instrText>
      </w:r>
      <w:r>
        <w:rPr>
          <w:noProof/>
        </w:rPr>
      </w:r>
      <w:r>
        <w:rPr>
          <w:noProof/>
        </w:rPr>
        <w:fldChar w:fldCharType="separate"/>
      </w:r>
      <w:r>
        <w:rPr>
          <w:noProof/>
        </w:rPr>
        <w:t>177</w:t>
      </w:r>
      <w:r>
        <w:rPr>
          <w:noProof/>
        </w:rPr>
        <w:fldChar w:fldCharType="end"/>
      </w:r>
    </w:p>
    <w:p w14:paraId="261DE3DE" w14:textId="77777777" w:rsidR="00224656" w:rsidRDefault="00224656">
      <w:pPr>
        <w:pStyle w:val="52"/>
        <w:rPr>
          <w:rFonts w:asciiTheme="minorHAnsi" w:hAnsiTheme="minorHAnsi" w:cstheme="minorBidi"/>
          <w:noProof/>
          <w:kern w:val="2"/>
          <w:sz w:val="21"/>
          <w:szCs w:val="22"/>
          <w:lang w:val="en-US" w:eastAsia="zh-CN"/>
        </w:rPr>
      </w:pPr>
      <w:r w:rsidRPr="00E75F1F">
        <w:rPr>
          <w:noProof/>
          <w:snapToGrid w:val="0"/>
        </w:rPr>
        <w:t>5.51.2.1.2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_Toc180420789 \h </w:instrText>
      </w:r>
      <w:r>
        <w:rPr>
          <w:noProof/>
        </w:rPr>
      </w:r>
      <w:r>
        <w:rPr>
          <w:noProof/>
        </w:rPr>
        <w:fldChar w:fldCharType="separate"/>
      </w:r>
      <w:r>
        <w:rPr>
          <w:noProof/>
        </w:rPr>
        <w:t>177</w:t>
      </w:r>
      <w:r>
        <w:rPr>
          <w:noProof/>
        </w:rPr>
        <w:fldChar w:fldCharType="end"/>
      </w:r>
    </w:p>
    <w:p w14:paraId="63BB83F4" w14:textId="77777777" w:rsidR="00224656" w:rsidRDefault="00224656">
      <w:pPr>
        <w:pStyle w:val="42"/>
        <w:rPr>
          <w:rFonts w:asciiTheme="minorHAnsi" w:hAnsiTheme="minorHAnsi" w:cstheme="minorBidi"/>
          <w:noProof/>
          <w:kern w:val="2"/>
          <w:sz w:val="21"/>
          <w:szCs w:val="22"/>
          <w:lang w:val="en-US" w:eastAsia="zh-CN"/>
        </w:rPr>
      </w:pPr>
      <w:r>
        <w:rPr>
          <w:noProof/>
        </w:rPr>
        <w:t>5.51.2.2</w:t>
      </w:r>
      <w:r>
        <w:rPr>
          <w:rFonts w:asciiTheme="minorHAnsi" w:hAnsiTheme="minorHAnsi" w:cstheme="minorBidi"/>
          <w:noProof/>
          <w:kern w:val="2"/>
          <w:sz w:val="21"/>
          <w:szCs w:val="22"/>
          <w:lang w:val="en-US" w:eastAsia="zh-CN"/>
        </w:rPr>
        <w:tab/>
      </w:r>
      <w:r w:rsidRPr="00E75F1F">
        <w:rPr>
          <w:rFonts w:cs="Arial"/>
          <w:noProof/>
          <w:lang w:val="en-US" w:eastAsia="zh-CN"/>
        </w:rPr>
        <w:t>REFSENS requirements</w:t>
      </w:r>
      <w:r>
        <w:rPr>
          <w:noProof/>
        </w:rPr>
        <w:tab/>
      </w:r>
      <w:r>
        <w:rPr>
          <w:noProof/>
        </w:rPr>
        <w:fldChar w:fldCharType="begin"/>
      </w:r>
      <w:r>
        <w:rPr>
          <w:noProof/>
        </w:rPr>
        <w:instrText xml:space="preserve"> PAGEREF _Toc180420790 \h </w:instrText>
      </w:r>
      <w:r>
        <w:rPr>
          <w:noProof/>
        </w:rPr>
      </w:r>
      <w:r>
        <w:rPr>
          <w:noProof/>
        </w:rPr>
        <w:fldChar w:fldCharType="separate"/>
      </w:r>
      <w:r>
        <w:rPr>
          <w:noProof/>
        </w:rPr>
        <w:t>178</w:t>
      </w:r>
      <w:r>
        <w:rPr>
          <w:noProof/>
        </w:rPr>
        <w:fldChar w:fldCharType="end"/>
      </w:r>
    </w:p>
    <w:p w14:paraId="2BC20C59" w14:textId="77777777" w:rsidR="00224656" w:rsidRDefault="00224656">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E75F1F">
        <w:rPr>
          <w:rFonts w:cs="Arial"/>
          <w:noProof/>
          <w:lang w:eastAsia="zh-CN"/>
        </w:rPr>
        <w:t>Dual Connectivity</w:t>
      </w:r>
      <w:r w:rsidRPr="00E75F1F">
        <w:rPr>
          <w:rFonts w:cs="Arial"/>
          <w:noProof/>
        </w:rPr>
        <w:t>: Specific Band Combination Part</w:t>
      </w:r>
      <w:r>
        <w:rPr>
          <w:noProof/>
        </w:rPr>
        <w:tab/>
      </w:r>
      <w:r>
        <w:rPr>
          <w:noProof/>
        </w:rPr>
        <w:fldChar w:fldCharType="begin"/>
      </w:r>
      <w:r>
        <w:rPr>
          <w:noProof/>
        </w:rPr>
        <w:instrText xml:space="preserve"> PAGEREF _Toc180420791 \h </w:instrText>
      </w:r>
      <w:r>
        <w:rPr>
          <w:noProof/>
        </w:rPr>
      </w:r>
      <w:r>
        <w:rPr>
          <w:noProof/>
        </w:rPr>
        <w:fldChar w:fldCharType="separate"/>
      </w:r>
      <w:r>
        <w:rPr>
          <w:noProof/>
        </w:rPr>
        <w:t>179</w:t>
      </w:r>
      <w:r>
        <w:rPr>
          <w:noProof/>
        </w:rPr>
        <w:fldChar w:fldCharType="end"/>
      </w:r>
    </w:p>
    <w:p w14:paraId="4E606A9A" w14:textId="77777777" w:rsidR="00224656" w:rsidRDefault="00224656">
      <w:pPr>
        <w:pStyle w:val="22"/>
        <w:rPr>
          <w:rFonts w:asciiTheme="minorHAnsi" w:hAnsiTheme="minorHAnsi" w:cstheme="minorBidi"/>
          <w:noProof/>
          <w:kern w:val="2"/>
          <w:sz w:val="21"/>
          <w:szCs w:val="22"/>
          <w:lang w:val="en-US" w:eastAsia="zh-CN"/>
        </w:rPr>
      </w:pPr>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_Toc180420792 \h </w:instrText>
      </w:r>
      <w:r>
        <w:rPr>
          <w:noProof/>
        </w:rPr>
      </w:r>
      <w:r>
        <w:rPr>
          <w:noProof/>
        </w:rPr>
        <w:fldChar w:fldCharType="separate"/>
      </w:r>
      <w:r>
        <w:rPr>
          <w:noProof/>
        </w:rPr>
        <w:t>179</w:t>
      </w:r>
      <w:r>
        <w:rPr>
          <w:noProof/>
        </w:rPr>
        <w:fldChar w:fldCharType="end"/>
      </w:r>
    </w:p>
    <w:p w14:paraId="63E67F98" w14:textId="77777777" w:rsidR="00224656" w:rsidRDefault="00224656">
      <w:pPr>
        <w:pStyle w:val="33"/>
        <w:rPr>
          <w:rFonts w:asciiTheme="minorHAnsi" w:hAnsiTheme="minorHAnsi" w:cstheme="minorBidi"/>
          <w:noProof/>
          <w:kern w:val="2"/>
          <w:sz w:val="21"/>
          <w:szCs w:val="22"/>
          <w:lang w:val="en-US" w:eastAsia="zh-CN"/>
        </w:rPr>
      </w:pPr>
      <w:r w:rsidRPr="00E75F1F">
        <w:rPr>
          <w:rFonts w:cs="Arial"/>
          <w:noProof/>
          <w:lang w:val="en-US" w:eastAsia="zh-CN"/>
        </w:rPr>
        <w:lastRenderedPageBreak/>
        <w:t>6.0.1</w:t>
      </w:r>
      <w:r>
        <w:rPr>
          <w:rFonts w:asciiTheme="minorHAnsi" w:hAnsiTheme="minorHAnsi" w:cstheme="minorBidi"/>
          <w:noProof/>
          <w:kern w:val="2"/>
          <w:sz w:val="21"/>
          <w:szCs w:val="22"/>
          <w:lang w:val="en-US" w:eastAsia="zh-CN"/>
        </w:rPr>
        <w:tab/>
      </w:r>
      <w:r w:rsidRPr="00E75F1F">
        <w:rPr>
          <w:rFonts w:cs="Arial"/>
          <w:noProof/>
          <w:lang w:val="en-US" w:eastAsia="zh-CN"/>
        </w:rPr>
        <w:t>Configurations for DC_nX-nY-nZ</w:t>
      </w:r>
      <w:r>
        <w:rPr>
          <w:noProof/>
        </w:rPr>
        <w:tab/>
      </w:r>
      <w:r>
        <w:rPr>
          <w:noProof/>
        </w:rPr>
        <w:fldChar w:fldCharType="begin"/>
      </w:r>
      <w:r>
        <w:rPr>
          <w:noProof/>
        </w:rPr>
        <w:instrText xml:space="preserve"> PAGEREF _Toc180420793 \h </w:instrText>
      </w:r>
      <w:r>
        <w:rPr>
          <w:noProof/>
        </w:rPr>
      </w:r>
      <w:r>
        <w:rPr>
          <w:noProof/>
        </w:rPr>
        <w:fldChar w:fldCharType="separate"/>
      </w:r>
      <w:r>
        <w:rPr>
          <w:noProof/>
        </w:rPr>
        <w:t>179</w:t>
      </w:r>
      <w:r>
        <w:rPr>
          <w:noProof/>
        </w:rPr>
        <w:fldChar w:fldCharType="end"/>
      </w:r>
    </w:p>
    <w:p w14:paraId="1CB9C868" w14:textId="77777777" w:rsidR="00224656" w:rsidRDefault="00224656">
      <w:pPr>
        <w:pStyle w:val="81"/>
        <w:rPr>
          <w:rFonts w:asciiTheme="minorHAnsi" w:hAnsiTheme="minorHAnsi" w:cstheme="minorBidi"/>
          <w:b w:val="0"/>
          <w:noProof/>
          <w:kern w:val="2"/>
          <w:sz w:val="21"/>
          <w:szCs w:val="22"/>
          <w:lang w:val="en-US" w:eastAsia="zh-CN"/>
        </w:rPr>
      </w:pPr>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_Toc180420794 \h </w:instrText>
      </w:r>
      <w:r>
        <w:rPr>
          <w:noProof/>
        </w:rPr>
      </w:r>
      <w:r>
        <w:rPr>
          <w:noProof/>
        </w:rPr>
        <w:fldChar w:fldCharType="separate"/>
      </w:r>
      <w:r>
        <w:rPr>
          <w:noProof/>
        </w:rPr>
        <w:t>180</w:t>
      </w:r>
      <w:r>
        <w:rPr>
          <w:noProof/>
        </w:rPr>
        <w:fldChar w:fldCharType="end"/>
      </w:r>
    </w:p>
    <w:p w14:paraId="1E49FD9F" w14:textId="77777777" w:rsidR="00224656" w:rsidRDefault="00224656">
      <w:pPr>
        <w:pStyle w:val="81"/>
        <w:rPr>
          <w:rFonts w:asciiTheme="minorHAnsi" w:hAnsiTheme="minorHAnsi" w:cstheme="minorBidi"/>
          <w:b w:val="0"/>
          <w:noProof/>
          <w:kern w:val="2"/>
          <w:sz w:val="21"/>
          <w:szCs w:val="22"/>
          <w:lang w:val="en-US" w:eastAsia="zh-CN"/>
        </w:rPr>
      </w:pPr>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_Toc180420795 \h </w:instrText>
      </w:r>
      <w:r>
        <w:rPr>
          <w:noProof/>
        </w:rPr>
      </w:r>
      <w:r>
        <w:rPr>
          <w:noProof/>
        </w:rPr>
        <w:fldChar w:fldCharType="separate"/>
      </w:r>
      <w:r>
        <w:rPr>
          <w:noProof/>
        </w:rPr>
        <w:t>181</w:t>
      </w:r>
      <w:r>
        <w:rPr>
          <w:noProof/>
        </w:rPr>
        <w:fldChar w:fldCharType="end"/>
      </w:r>
    </w:p>
    <w:p w14:paraId="17938D50" w14:textId="77777777" w:rsidR="00224656" w:rsidRDefault="00224656">
      <w:pPr>
        <w:pStyle w:val="81"/>
        <w:rPr>
          <w:rFonts w:asciiTheme="minorHAnsi" w:hAnsiTheme="minorHAnsi" w:cstheme="minorBidi"/>
          <w:b w:val="0"/>
          <w:noProof/>
          <w:kern w:val="2"/>
          <w:sz w:val="21"/>
          <w:szCs w:val="22"/>
          <w:lang w:val="en-US" w:eastAsia="zh-CN"/>
        </w:rPr>
      </w:pPr>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_Toc180420796 \h </w:instrText>
      </w:r>
      <w:r>
        <w:rPr>
          <w:noProof/>
        </w:rPr>
      </w:r>
      <w:r>
        <w:rPr>
          <w:noProof/>
        </w:rPr>
        <w:fldChar w:fldCharType="separate"/>
      </w:r>
      <w:r>
        <w:rPr>
          <w:noProof/>
        </w:rPr>
        <w:t>182</w:t>
      </w:r>
      <w:r>
        <w:rPr>
          <w:noProof/>
        </w:rPr>
        <w:fldChar w:fldCharType="end"/>
      </w:r>
      <w:bookmarkStart w:id="16" w:name="_GoBack"/>
      <w:bookmarkEnd w:id="16"/>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0"/>
      </w:pPr>
      <w:bookmarkStart w:id="17" w:name="foreword"/>
      <w:bookmarkStart w:id="18" w:name="_Toc180420321"/>
      <w:bookmarkEnd w:id="17"/>
      <w:r>
        <w:lastRenderedPageBreak/>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proofErr w:type="gramStart"/>
      <w:r>
        <w:t>where</w:t>
      </w:r>
      <w:proofErr w:type="gramEnd"/>
      <w:r>
        <w:t>:</w:t>
      </w:r>
    </w:p>
    <w:p w14:paraId="7A1B779B" w14:textId="77777777" w:rsidR="00654648" w:rsidRDefault="00DF33FC">
      <w:pPr>
        <w:pStyle w:val="B20"/>
        <w:outlineLvl w:val="0"/>
      </w:pPr>
      <w:proofErr w:type="gramStart"/>
      <w:r>
        <w:t>x</w:t>
      </w:r>
      <w:proofErr w:type="gramEnd"/>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proofErr w:type="gramStart"/>
      <w:r>
        <w:t>y</w:t>
      </w:r>
      <w:proofErr w:type="gramEnd"/>
      <w:r>
        <w:tab/>
        <w:t>the second digit is incremented for all changes of substance, i.e. technical enhancements, corrections, updates, etc.</w:t>
      </w:r>
    </w:p>
    <w:p w14:paraId="52E10F40" w14:textId="77777777" w:rsidR="00654648" w:rsidRDefault="00DF33FC">
      <w:pPr>
        <w:pStyle w:val="B20"/>
      </w:pPr>
      <w:proofErr w:type="gramStart"/>
      <w:r>
        <w:t>z</w:t>
      </w:r>
      <w:proofErr w:type="gramEnd"/>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proofErr w:type="gramStart"/>
      <w:r>
        <w:rPr>
          <w:b/>
        </w:rPr>
        <w:t>shall</w:t>
      </w:r>
      <w:proofErr w:type="gramEnd"/>
      <w:r>
        <w:tab/>
        <w:t>indicates a mandatory requirement to do something</w:t>
      </w:r>
    </w:p>
    <w:p w14:paraId="51C72BD8" w14:textId="77777777" w:rsidR="00654648" w:rsidRDefault="00DF33FC">
      <w:pPr>
        <w:pStyle w:val="EX"/>
      </w:pPr>
      <w:proofErr w:type="gramStart"/>
      <w:r>
        <w:rPr>
          <w:b/>
        </w:rPr>
        <w:t>shall</w:t>
      </w:r>
      <w:proofErr w:type="gramEnd"/>
      <w:r>
        <w:rPr>
          <w:b/>
        </w:rPr>
        <w:t xml:space="preserve">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proofErr w:type="gramStart"/>
      <w:r>
        <w:rPr>
          <w:b/>
        </w:rPr>
        <w:t>should</w:t>
      </w:r>
      <w:proofErr w:type="gramEnd"/>
      <w:r>
        <w:tab/>
        <w:t>indicates a recommendation to do something</w:t>
      </w:r>
    </w:p>
    <w:p w14:paraId="00509DB2" w14:textId="77777777" w:rsidR="00654648" w:rsidRDefault="00DF33FC">
      <w:pPr>
        <w:pStyle w:val="EX"/>
      </w:pPr>
      <w:proofErr w:type="gramStart"/>
      <w:r>
        <w:rPr>
          <w:b/>
        </w:rPr>
        <w:t>should</w:t>
      </w:r>
      <w:proofErr w:type="gramEnd"/>
      <w:r>
        <w:rPr>
          <w:b/>
        </w:rPr>
        <w:t xml:space="preserve"> not</w:t>
      </w:r>
      <w:r>
        <w:tab/>
        <w:t>indicates a recommendation not to do something</w:t>
      </w:r>
    </w:p>
    <w:p w14:paraId="2FBE6EC3" w14:textId="77777777" w:rsidR="00654648" w:rsidRDefault="00DF33FC">
      <w:pPr>
        <w:pStyle w:val="EX"/>
      </w:pPr>
      <w:proofErr w:type="gramStart"/>
      <w:r>
        <w:rPr>
          <w:b/>
        </w:rPr>
        <w:t>may</w:t>
      </w:r>
      <w:proofErr w:type="gramEnd"/>
      <w:r>
        <w:tab/>
        <w:t>indicates permission to do something</w:t>
      </w:r>
    </w:p>
    <w:p w14:paraId="37ABFD8D" w14:textId="77777777" w:rsidR="00654648" w:rsidRDefault="00DF33FC">
      <w:pPr>
        <w:pStyle w:val="EX"/>
      </w:pPr>
      <w:proofErr w:type="gramStart"/>
      <w:r>
        <w:rPr>
          <w:b/>
        </w:rPr>
        <w:t>need</w:t>
      </w:r>
      <w:proofErr w:type="gramEnd"/>
      <w:r>
        <w:rPr>
          <w:b/>
        </w:rPr>
        <w:t xml:space="preserve">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proofErr w:type="gramStart"/>
      <w:r>
        <w:rPr>
          <w:b/>
        </w:rPr>
        <w:t>can</w:t>
      </w:r>
      <w:proofErr w:type="gramEnd"/>
      <w:r>
        <w:tab/>
        <w:t>indicates that something is possible</w:t>
      </w:r>
    </w:p>
    <w:p w14:paraId="501CC13E" w14:textId="77777777" w:rsidR="00654648" w:rsidRDefault="00DF33FC">
      <w:pPr>
        <w:pStyle w:val="EX"/>
      </w:pPr>
      <w:proofErr w:type="gramStart"/>
      <w:r>
        <w:rPr>
          <w:b/>
        </w:rPr>
        <w:t>cannot</w:t>
      </w:r>
      <w:proofErr w:type="gramEnd"/>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proofErr w:type="gramStart"/>
      <w:r>
        <w:rPr>
          <w:b/>
        </w:rPr>
        <w:t>is</w:t>
      </w:r>
      <w:proofErr w:type="gramEnd"/>
      <w:r>
        <w:tab/>
        <w:t>(or any other verb in the indicative mood) indicates a statement of fact</w:t>
      </w:r>
    </w:p>
    <w:p w14:paraId="7B9C25A8" w14:textId="77777777" w:rsidR="00654648" w:rsidRDefault="00DF33FC">
      <w:pPr>
        <w:pStyle w:val="EX"/>
      </w:pPr>
      <w:proofErr w:type="gramStart"/>
      <w:r>
        <w:rPr>
          <w:b/>
        </w:rPr>
        <w:t>is</w:t>
      </w:r>
      <w:proofErr w:type="gramEnd"/>
      <w:r>
        <w:rPr>
          <w:b/>
        </w:rPr>
        <w:t xml:space="preserve">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0"/>
      </w:pPr>
      <w:bookmarkStart w:id="20" w:name="introduction"/>
      <w:bookmarkEnd w:id="20"/>
      <w:r>
        <w:br w:type="page"/>
      </w:r>
      <w:bookmarkStart w:id="21" w:name="scope"/>
      <w:bookmarkStart w:id="22" w:name="_Toc180420322"/>
      <w:bookmarkEnd w:id="21"/>
      <w:r>
        <w:lastRenderedPageBreak/>
        <w:t>1</w:t>
      </w:r>
      <w:r>
        <w:tab/>
        <w:t>Scope</w:t>
      </w:r>
      <w:bookmarkEnd w:id="22"/>
    </w:p>
    <w:p w14:paraId="3412FCE1" w14:textId="12331EDF"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宋体"/>
          <w:lang w:val="en-US" w:eastAsia="zh-CN"/>
        </w:rPr>
        <w:t>.</w:t>
      </w:r>
    </w:p>
    <w:p w14:paraId="12B63E7B" w14:textId="66066217" w:rsidR="00D173F0"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0"/>
      </w:pPr>
      <w:bookmarkStart w:id="23" w:name="references"/>
      <w:bookmarkStart w:id="24" w:name="_Toc180420323"/>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0"/>
      </w:pPr>
      <w:bookmarkStart w:id="25" w:name="definitions"/>
      <w:bookmarkStart w:id="26" w:name="_Toc180420324"/>
      <w:bookmarkEnd w:id="25"/>
      <w:r>
        <w:t>3</w:t>
      </w:r>
      <w:r>
        <w:tab/>
        <w:t>Definitions of terms, symbols and abbreviations</w:t>
      </w:r>
      <w:bookmarkEnd w:id="26"/>
    </w:p>
    <w:p w14:paraId="51340BF9" w14:textId="77777777" w:rsidR="00654648" w:rsidRDefault="00DF33FC">
      <w:pPr>
        <w:pStyle w:val="21"/>
      </w:pPr>
      <w:bookmarkStart w:id="27" w:name="_Toc180420325"/>
      <w:r>
        <w:t>3.1</w:t>
      </w:r>
      <w:r>
        <w:tab/>
        <w:t>Terms</w:t>
      </w:r>
      <w:bookmarkEnd w:id="27"/>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8" w:name="_Toc180420326"/>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w:t>
      </w:r>
      <w:proofErr w:type="gramStart"/>
      <w:r>
        <w:rPr>
          <w:vertAlign w:val="subscript"/>
        </w:rPr>
        <w:t>,c</w:t>
      </w:r>
      <w:proofErr w:type="gramEnd"/>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w:t>
      </w:r>
      <w:proofErr w:type="gramStart"/>
      <w:r>
        <w:rPr>
          <w:vertAlign w:val="subscript"/>
        </w:rPr>
        <w:t>,c</w:t>
      </w:r>
      <w:proofErr w:type="gramEnd"/>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9" w:name="_Toc180420327"/>
      <w:r>
        <w:lastRenderedPageBreak/>
        <w:t>3.3</w:t>
      </w:r>
      <w:r>
        <w:tab/>
        <w:t>Abbreviations</w:t>
      </w:r>
      <w:bookmarkEnd w:id="29"/>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0"/>
      </w:pPr>
      <w:bookmarkStart w:id="30" w:name="clause4"/>
      <w:bookmarkStart w:id="31" w:name="_Toc180420328"/>
      <w:bookmarkEnd w:id="30"/>
      <w:r>
        <w:t>4</w:t>
      </w:r>
      <w:r>
        <w:tab/>
        <w:t>Background</w:t>
      </w:r>
      <w:bookmarkEnd w:id="31"/>
    </w:p>
    <w:p w14:paraId="59ED51C0" w14:textId="77777777" w:rsidR="00654648" w:rsidRDefault="00DF33FC">
      <w:pPr>
        <w:pStyle w:val="21"/>
      </w:pPr>
      <w:bookmarkStart w:id="32" w:name="_Toc180420329"/>
      <w:r>
        <w:t>4.1</w:t>
      </w:r>
      <w:r>
        <w:tab/>
        <w:t>Introduction</w:t>
      </w:r>
      <w:bookmarkEnd w:id="32"/>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宋体" w:hint="eastAsia"/>
          <w:lang w:eastAsia="zh-CN"/>
        </w:rPr>
        <w:t>Rel-</w:t>
      </w:r>
      <w:r w:rsidR="00AB2570">
        <w:rPr>
          <w:rFonts w:eastAsia="宋体" w:hint="eastAsia"/>
          <w:lang w:eastAsia="zh-CN"/>
        </w:rPr>
        <w:t>1</w:t>
      </w:r>
      <w:r w:rsidR="00B305A2">
        <w:rPr>
          <w:rFonts w:eastAsia="宋体"/>
          <w:lang w:eastAsia="zh-CN"/>
        </w:rPr>
        <w:t>9</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宋体" w:hint="eastAsia"/>
          <w:lang w:val="en-US" w:eastAsia="zh-CN"/>
        </w:rPr>
        <w:t>C</w:t>
      </w:r>
      <w:r>
        <w:rPr>
          <w:rFonts w:eastAsia="宋体"/>
          <w:lang w:val="en-US" w:eastAsia="zh-CN"/>
        </w:rPr>
        <w:t>ommon issues for both 1 band UL and 2 bands UL NR CA, including ∆T</w:t>
      </w:r>
      <w:r>
        <w:rPr>
          <w:rFonts w:eastAsia="宋体"/>
          <w:vertAlign w:val="subscript"/>
          <w:lang w:val="en-US" w:eastAsia="zh-CN"/>
        </w:rPr>
        <w:t>IB</w:t>
      </w:r>
      <w:r>
        <w:rPr>
          <w:rFonts w:eastAsia="宋体"/>
          <w:lang w:val="en-US" w:eastAsia="zh-CN"/>
        </w:rPr>
        <w:t xml:space="preserve"> and ∆R</w:t>
      </w:r>
      <w:r>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1D540ECD" w14:textId="07D9BAF7" w:rsidR="00717331" w:rsidRDefault="00717331" w:rsidP="00717331">
      <w:pPr>
        <w:pStyle w:val="B1"/>
      </w:pPr>
      <w:r w:rsidRPr="00A1115A">
        <w:t>-</w:t>
      </w:r>
      <w:r w:rsidRPr="00A1115A">
        <w:tab/>
      </w:r>
      <w:r>
        <w:rPr>
          <w:rFonts w:eastAsia="宋体"/>
          <w:lang w:val="en-US" w:eastAsia="zh-CN"/>
        </w:rPr>
        <w:t xml:space="preserve">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3" w:name="_Toc180420330"/>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34" w:name="OLE_LINK15"/>
      <w:r w:rsidRPr="00DA2616">
        <w:rPr>
          <w:rFonts w:cs="Arial" w:hint="eastAsia"/>
          <w:i/>
          <w:color w:val="FF0000"/>
          <w:kern w:val="2"/>
          <w:lang w:val="en-US" w:eastAsia="zh-CN"/>
        </w:rPr>
        <w:t>for the following cases</w:t>
      </w:r>
      <w:bookmarkEnd w:id="34"/>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10"/>
        <w:rPr>
          <w:rFonts w:eastAsia="Times New Roman"/>
          <w:lang w:eastAsia="en-GB"/>
        </w:rPr>
      </w:pPr>
      <w:bookmarkStart w:id="35" w:name="_Toc180420331"/>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35"/>
    </w:p>
    <w:p w14:paraId="42CDC41C" w14:textId="32711393" w:rsidR="00654648" w:rsidRDefault="00DF33FC">
      <w:pPr>
        <w:pStyle w:val="21"/>
      </w:pPr>
      <w:bookmarkStart w:id="36" w:name="_Toc180420332"/>
      <w:r>
        <w:t>5.</w:t>
      </w:r>
      <w:r w:rsidR="0005247C">
        <w:rPr>
          <w:lang w:eastAsia="zh-CN"/>
        </w:rPr>
        <w:t>0</w:t>
      </w:r>
      <w:r>
        <w:tab/>
        <w:t>CA_nX-nY-nZ</w:t>
      </w:r>
      <w:bookmarkEnd w:id="36"/>
    </w:p>
    <w:p w14:paraId="6AE93020" w14:textId="1A0ABB4C" w:rsidR="00654648" w:rsidRDefault="00DF33FC">
      <w:pPr>
        <w:pStyle w:val="31"/>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80420333"/>
      <w:r>
        <w:t>5.</w:t>
      </w:r>
      <w:r w:rsidR="0005247C">
        <w:t>0</w:t>
      </w:r>
      <w:r>
        <w:t>.1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0EFBA26E" w:rsidR="00654648" w:rsidRDefault="00DF33FC">
      <w:pPr>
        <w:pStyle w:val="41"/>
        <w:rPr>
          <w:rFonts w:cs="Arial"/>
          <w:lang w:eastAsia="zh-CN"/>
        </w:rPr>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80420334"/>
      <w:r>
        <w:t>5.</w:t>
      </w:r>
      <w:r w:rsidR="0005247C">
        <w:t>0</w:t>
      </w:r>
      <w:r>
        <w:t>.1.1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33884570" w:rsidR="00654648" w:rsidRDefault="00DF33FC">
      <w:pPr>
        <w:pStyle w:val="TH"/>
      </w:pPr>
      <w:bookmarkStart w:id="69" w:name="OLE_LINK18"/>
      <w:r>
        <w:rPr>
          <w:rFonts w:cs="Arial"/>
        </w:rPr>
        <w:lastRenderedPageBreak/>
        <w:t xml:space="preserve">Table </w:t>
      </w:r>
      <w:r>
        <w:rPr>
          <w:rFonts w:cs="Arial" w:hint="eastAsia"/>
          <w:lang w:val="en-US" w:eastAsia="zh-CN"/>
        </w:rPr>
        <w:t>5.</w:t>
      </w:r>
      <w:r w:rsidR="0005247C">
        <w:rPr>
          <w:rFonts w:cs="Arial"/>
          <w:lang w:val="en-US" w:eastAsia="zh-CN"/>
        </w:rPr>
        <w:t>0</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9"/>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58E66695" w:rsidR="00654648" w:rsidRPr="005D2633" w:rsidRDefault="00DF33FC">
      <w:pPr>
        <w:pStyle w:val="41"/>
        <w:rPr>
          <w:rFonts w:cs="Arial"/>
          <w:lang w:eastAsia="zh-CN"/>
        </w:rPr>
      </w:pPr>
      <w:bookmarkStart w:id="70" w:name="_Toc180420335"/>
      <w:r w:rsidRPr="005D2633">
        <w:rPr>
          <w:rFonts w:cs="Arial"/>
          <w:lang w:eastAsia="zh-CN"/>
        </w:rPr>
        <w:t>5.</w:t>
      </w:r>
      <w:r w:rsidR="0005247C">
        <w:rPr>
          <w:rFonts w:cs="Arial"/>
          <w:lang w:eastAsia="zh-CN"/>
        </w:rPr>
        <w:t>0</w:t>
      </w:r>
      <w:r w:rsidRPr="005D2633">
        <w:rPr>
          <w:rFonts w:cs="Arial"/>
          <w:lang w:eastAsia="zh-CN"/>
        </w:rPr>
        <w:t>.1.2</w:t>
      </w:r>
      <w:r w:rsidRPr="005D2633">
        <w:rPr>
          <w:rFonts w:cs="Arial"/>
          <w:lang w:eastAsia="zh-CN"/>
        </w:rPr>
        <w:tab/>
      </w:r>
      <w:r>
        <w:rPr>
          <w:rFonts w:cs="Arial"/>
          <w:lang w:eastAsia="zh-CN"/>
        </w:rPr>
        <w:t>Channel bandwidths per operating band for CA</w:t>
      </w:r>
      <w:bookmarkEnd w:id="70"/>
    </w:p>
    <w:p w14:paraId="30EE2F9E" w14:textId="203956B2"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r w:rsidR="0005247C">
        <w:rPr>
          <w:rFonts w:cs="Arial"/>
          <w:lang w:val="en-US" w:eastAsia="zh-CN"/>
        </w:rPr>
        <w:t>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52BFA34F" w:rsidR="008A04AB" w:rsidRDefault="008A04AB" w:rsidP="008A04AB">
      <w:pPr>
        <w:pStyle w:val="41"/>
        <w:rPr>
          <w:rFonts w:cs="Arial"/>
          <w:szCs w:val="22"/>
          <w:lang w:val="en-US" w:eastAsia="zh-CN"/>
        </w:rPr>
      </w:pPr>
      <w:bookmarkStart w:id="71" w:name="_Toc180420336"/>
      <w:r w:rsidRPr="005D2633">
        <w:rPr>
          <w:rFonts w:cs="Arial"/>
          <w:lang w:eastAsia="zh-CN"/>
        </w:rPr>
        <w:t>5.</w:t>
      </w:r>
      <w:r w:rsidR="0005247C">
        <w:rPr>
          <w:rFonts w:cs="Arial"/>
          <w:lang w:eastAsia="zh-CN"/>
        </w:rPr>
        <w:t>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1"/>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7652846A" w:rsidR="008A04AB" w:rsidRPr="008A04AB" w:rsidRDefault="008A04AB" w:rsidP="008A04AB">
      <w:pPr>
        <w:pStyle w:val="TH"/>
        <w:rPr>
          <w:rFonts w:cs="Arial"/>
        </w:rPr>
      </w:pPr>
      <w:r>
        <w:rPr>
          <w:rFonts w:cs="Arial"/>
        </w:rPr>
        <w:t xml:space="preserve">Table </w:t>
      </w:r>
      <w:r w:rsidRPr="008A04AB">
        <w:rPr>
          <w:rFonts w:cs="Arial" w:hint="eastAsia"/>
        </w:rPr>
        <w:t>5.</w:t>
      </w:r>
      <w:r w:rsidR="0005247C">
        <w:rPr>
          <w:rFonts w:cs="Arial"/>
        </w:rPr>
        <w:t>0</w:t>
      </w:r>
      <w:r>
        <w:rPr>
          <w:rFonts w:cs="Arial"/>
        </w:rPr>
        <w:t>.</w:t>
      </w:r>
      <w:r w:rsidRPr="008A04AB">
        <w:rPr>
          <w:rFonts w:cs="Arial"/>
        </w:rPr>
        <w:t>1.</w:t>
      </w:r>
      <w:r>
        <w:rPr>
          <w:rFonts w:cs="Arial"/>
        </w:rPr>
        <w:t>3-1: ΔT</w:t>
      </w:r>
      <w:r w:rsidRPr="008A04AB">
        <w:rPr>
          <w:rFonts w:cs="Arial"/>
          <w:vertAlign w:val="subscript"/>
        </w:rPr>
        <w:t>IB</w:t>
      </w:r>
      <w:proofErr w:type="gramStart"/>
      <w:r w:rsidRPr="008A04AB">
        <w:rPr>
          <w:rFonts w:cs="Arial"/>
          <w:vertAlign w:val="subscript"/>
        </w:rPr>
        <w:t>,c</w:t>
      </w:r>
      <w:proofErr w:type="gramEnd"/>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gramEnd"/>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56AEDE0D" w:rsidR="008A04AB" w:rsidRDefault="008A04AB" w:rsidP="008A04AB">
      <w:pPr>
        <w:pStyle w:val="TH"/>
      </w:pPr>
      <w:r>
        <w:rPr>
          <w:rFonts w:cs="Arial"/>
        </w:rPr>
        <w:t xml:space="preserve">Table </w:t>
      </w:r>
      <w:r w:rsidRPr="008A04AB">
        <w:rPr>
          <w:rFonts w:cs="Arial"/>
        </w:rPr>
        <w:t>5</w:t>
      </w:r>
      <w:r>
        <w:rPr>
          <w:rFonts w:cs="Arial"/>
        </w:rPr>
        <w:t>.</w:t>
      </w:r>
      <w:r w:rsidR="0005247C">
        <w:rPr>
          <w:rFonts w:cs="Arial"/>
        </w:rPr>
        <w:t>0</w:t>
      </w:r>
      <w:r w:rsidRPr="008A04AB">
        <w:rPr>
          <w:rFonts w:cs="Arial"/>
        </w:rPr>
        <w:t>.1.</w:t>
      </w:r>
      <w:r>
        <w:rPr>
          <w:rFonts w:cs="Arial"/>
        </w:rPr>
        <w:t>3-2: ΔR</w:t>
      </w:r>
      <w:r w:rsidRPr="008A04AB">
        <w:rPr>
          <w:rFonts w:cs="Arial"/>
          <w:vertAlign w:val="subscript"/>
        </w:rPr>
        <w:t>IB</w:t>
      </w:r>
      <w:proofErr w:type="gramStart"/>
      <w:r w:rsidRPr="008A04AB">
        <w:rPr>
          <w:rFonts w:cs="Arial"/>
          <w:vertAlign w:val="subscript"/>
        </w:rPr>
        <w:t>,c</w:t>
      </w:r>
      <w:proofErr w:type="gramEnd"/>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w:t>
            </w:r>
            <w:proofErr w:type="gramStart"/>
            <w:r w:rsidRPr="002A490B">
              <w:rPr>
                <w:rFonts w:ascii="Arial" w:eastAsia="等线" w:hAnsi="Arial" w:cs="Arial"/>
                <w:color w:val="000000" w:themeColor="text1"/>
                <w:sz w:val="18"/>
                <w:vertAlign w:val="subscript"/>
                <w:lang w:eastAsia="ja-JP"/>
              </w:rPr>
              <w:t>,c</w:t>
            </w:r>
            <w:proofErr w:type="gramEnd"/>
            <w:r w:rsidRPr="002A490B">
              <w:rPr>
                <w:rFonts w:ascii="Arial" w:eastAsia="等线"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0D898932" w:rsidR="00654648" w:rsidRPr="005D2633" w:rsidRDefault="00DF33FC">
      <w:pPr>
        <w:pStyle w:val="31"/>
        <w:rPr>
          <w:rFonts w:cs="Arial"/>
          <w:szCs w:val="28"/>
          <w:lang w:val="en-US" w:eastAsia="zh-CN"/>
        </w:rPr>
      </w:pPr>
      <w:bookmarkStart w:id="72" w:name="_Toc180420337"/>
      <w:r w:rsidRPr="005D2633">
        <w:rPr>
          <w:rFonts w:cs="Arial"/>
          <w:szCs w:val="28"/>
          <w:lang w:val="en-US" w:eastAsia="zh-CN"/>
        </w:rPr>
        <w:lastRenderedPageBreak/>
        <w:t>5.</w:t>
      </w:r>
      <w:r w:rsidR="0005247C">
        <w:rPr>
          <w:rFonts w:cs="Arial"/>
          <w:szCs w:val="28"/>
          <w:lang w:val="en-US" w:eastAsia="zh-CN"/>
        </w:rPr>
        <w:t>0</w:t>
      </w:r>
      <w:r w:rsidRPr="005D2633">
        <w:rPr>
          <w:rFonts w:cs="Arial"/>
          <w:szCs w:val="28"/>
          <w:lang w:val="en-US" w:eastAsia="zh-CN"/>
        </w:rPr>
        <w:t>.2</w:t>
      </w:r>
      <w:r w:rsidRPr="005D2633">
        <w:rPr>
          <w:rFonts w:cs="Arial"/>
          <w:szCs w:val="28"/>
          <w:lang w:val="en-US" w:eastAsia="zh-CN"/>
        </w:rPr>
        <w:tab/>
        <w:t>Specific for 2 bands UL CA</w:t>
      </w:r>
      <w:bookmarkEnd w:id="72"/>
    </w:p>
    <w:p w14:paraId="794A6A0B" w14:textId="25EB3729" w:rsidR="00654648" w:rsidRPr="00140BB6" w:rsidRDefault="00DF33FC" w:rsidP="00140BB6">
      <w:pPr>
        <w:pStyle w:val="41"/>
        <w:overflowPunct w:val="0"/>
        <w:autoSpaceDE w:val="0"/>
        <w:autoSpaceDN w:val="0"/>
        <w:adjustRightInd w:val="0"/>
        <w:textAlignment w:val="baseline"/>
        <w:rPr>
          <w:rFonts w:eastAsia="Times New Roman"/>
          <w:lang w:eastAsia="en-GB"/>
        </w:rPr>
      </w:pPr>
      <w:bookmarkStart w:id="73" w:name="_Toc180420338"/>
      <w:r w:rsidRPr="00140BB6">
        <w:rPr>
          <w:rFonts w:eastAsia="Times New Roman"/>
          <w:lang w:eastAsia="en-GB"/>
        </w:rPr>
        <w:t>5.</w:t>
      </w:r>
      <w:r w:rsidR="0005247C">
        <w:rPr>
          <w:rFonts w:eastAsia="Times New Roman"/>
          <w:lang w:eastAsia="en-GB"/>
        </w:rPr>
        <w:t>0</w:t>
      </w:r>
      <w:r w:rsidRPr="00140BB6">
        <w:rPr>
          <w:rFonts w:eastAsia="Times New Roman"/>
          <w:lang w:eastAsia="en-GB"/>
        </w:rPr>
        <w:t>.2.1</w:t>
      </w:r>
      <w:r w:rsidRPr="00140BB6">
        <w:rPr>
          <w:rFonts w:eastAsia="Times New Roman"/>
          <w:lang w:eastAsia="en-GB"/>
        </w:rPr>
        <w:tab/>
        <w:t>UE co-existence studies</w:t>
      </w:r>
      <w:bookmarkEnd w:id="73"/>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242348" w:rsidRDefault="005D2633" w:rsidP="00A01F50">
      <w:pPr>
        <w:pStyle w:val="51"/>
        <w:overflowPunct w:val="0"/>
        <w:autoSpaceDE w:val="0"/>
        <w:autoSpaceDN w:val="0"/>
        <w:adjustRightInd w:val="0"/>
        <w:textAlignment w:val="baseline"/>
        <w:rPr>
          <w:snapToGrid w:val="0"/>
          <w:lang w:eastAsia="en-GB"/>
        </w:rPr>
      </w:pPr>
      <w:bookmarkStart w:id="74" w:name="_Toc180420339"/>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74"/>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5D4D9DC7"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05247C">
        <w:rPr>
          <w:rFonts w:eastAsia="MS Mincho"/>
        </w:rPr>
        <w:t>0</w:t>
      </w:r>
      <w:r w:rsidR="001F5138">
        <w:rPr>
          <w:rFonts w:eastAsia="MS Mincho"/>
        </w:rPr>
        <w:t>.2.1</w:t>
      </w:r>
      <w:r w:rsidRPr="00A76C0A">
        <w:rPr>
          <w:rFonts w:eastAsia="MS Mincho"/>
        </w:rPr>
        <w:t>.1-1 provides the two UL bands with one CC per band IMD interference analysis for CA_nXA-nYA-nZA with UL CA_nXA-nYA.</w:t>
      </w:r>
    </w:p>
    <w:p w14:paraId="26A1777B" w14:textId="05AAB3F0"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05247C">
        <w:rPr>
          <w:rFonts w:ascii="Arial" w:hAnsi="Arial" w:cs="Arial"/>
          <w:b/>
          <w:lang w:eastAsia="zh-CN"/>
        </w:rPr>
        <w:t>0</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00C5AD19" w:rsidR="00A76C0A" w:rsidRPr="00242348" w:rsidRDefault="00A76C0A" w:rsidP="00A01F50">
      <w:pPr>
        <w:pStyle w:val="51"/>
        <w:overflowPunct w:val="0"/>
        <w:autoSpaceDE w:val="0"/>
        <w:autoSpaceDN w:val="0"/>
        <w:adjustRightInd w:val="0"/>
        <w:textAlignment w:val="baseline"/>
        <w:rPr>
          <w:snapToGrid w:val="0"/>
          <w:lang w:eastAsia="en-GB"/>
        </w:rPr>
      </w:pPr>
      <w:bookmarkStart w:id="75" w:name="_Toc180420340"/>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75"/>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497A8752"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0CA87B90"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76"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宋体"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Default="00EC71CB" w:rsidP="00140BB6">
            <w:pPr>
              <w:keepNext/>
              <w:keepLines/>
              <w:spacing w:after="0"/>
              <w:jc w:val="center"/>
              <w:rPr>
                <w:rFonts w:ascii="Arial" w:eastAsia="宋体" w:hAnsi="Arial" w:cs="Arial"/>
                <w:b/>
                <w:bCs/>
                <w:sz w:val="18"/>
                <w:szCs w:val="18"/>
                <w:lang w:val="en-US" w:eastAsia="zh-CN"/>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Default="00EC71CB" w:rsidP="00140BB6">
            <w:pPr>
              <w:keepNext/>
              <w:keepLines/>
              <w:spacing w:after="0"/>
              <w:jc w:val="center"/>
              <w:rPr>
                <w:rFonts w:ascii="Arial" w:hAnsi="Arial" w:cs="Arial"/>
                <w:b/>
                <w:bCs/>
                <w:sz w:val="18"/>
                <w:szCs w:val="18"/>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5BFDB636" w:rsidR="00A76C0A" w:rsidRDefault="00A76C0A" w:rsidP="00CF42FD">
            <w:pPr>
              <w:pStyle w:val="TAN"/>
              <w:ind w:left="629" w:hanging="629"/>
            </w:pPr>
            <w:r>
              <w:t xml:space="preserve">Note 1: </w:t>
            </w:r>
            <w:r w:rsidR="00EC71CB">
              <w:t xml:space="preserve">If the third band (nZ) are not part of the same or adjacent band groups, as defined in </w:t>
            </w:r>
            <w:r w:rsidR="00EC71CB">
              <w:rPr>
                <w:rFonts w:eastAsia="宋体" w:cs="Arial" w:hint="eastAsia"/>
                <w:szCs w:val="18"/>
                <w:lang w:eastAsia="zh-CN"/>
              </w:rPr>
              <w:t>table</w:t>
            </w:r>
            <w:r w:rsidR="00EC71CB">
              <w:rPr>
                <w:rFonts w:cs="Arial" w:hint="eastAsia"/>
                <w:szCs w:val="18"/>
                <w:lang w:eastAsia="zh-CN"/>
              </w:rPr>
              <w:t xml:space="preserve"> A.1</w:t>
            </w:r>
            <w:r w:rsidR="00EC71CB">
              <w:rPr>
                <w:rFonts w:cs="Arial"/>
                <w:szCs w:val="18"/>
                <w:lang w:eastAsia="zh-CN"/>
              </w:rPr>
              <w:t>,</w:t>
            </w:r>
            <w:r w:rsidR="00EC71CB">
              <w:t xml:space="preserve"> of band one (nX) or two (nY), the analysis can be ignored.</w:t>
            </w:r>
          </w:p>
          <w:p w14:paraId="60D626A2" w14:textId="77777777" w:rsidR="00A76C0A" w:rsidRDefault="00A76C0A" w:rsidP="0007313B">
            <w:pPr>
              <w:pStyle w:val="TAN"/>
              <w:ind w:left="629" w:hanging="629"/>
            </w:pPr>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p>
        </w:tc>
      </w:tr>
      <w:bookmarkEnd w:id="76"/>
    </w:tbl>
    <w:p w14:paraId="762B72C1" w14:textId="77777777" w:rsidR="00A76C0A" w:rsidRPr="004D6DE3" w:rsidRDefault="00A76C0A" w:rsidP="00A76C0A">
      <w:pPr>
        <w:spacing w:after="0"/>
        <w:rPr>
          <w:rFonts w:ascii="Arial" w:hAnsi="Arial" w:cs="Arial"/>
        </w:rPr>
      </w:pPr>
    </w:p>
    <w:p w14:paraId="5EAB7369" w14:textId="73F62816" w:rsidR="00654648" w:rsidRPr="00AB69C8" w:rsidRDefault="00DF33FC" w:rsidP="00AB69C8">
      <w:pPr>
        <w:pStyle w:val="41"/>
        <w:overflowPunct w:val="0"/>
        <w:autoSpaceDE w:val="0"/>
        <w:autoSpaceDN w:val="0"/>
        <w:adjustRightInd w:val="0"/>
        <w:textAlignment w:val="baseline"/>
        <w:rPr>
          <w:rFonts w:eastAsia="Times New Roman"/>
          <w:lang w:eastAsia="en-GB"/>
        </w:rPr>
      </w:pPr>
      <w:bookmarkStart w:id="77" w:name="_Toc180420341"/>
      <w:r w:rsidRPr="00AB69C8">
        <w:rPr>
          <w:rFonts w:eastAsia="Times New Roman"/>
          <w:lang w:eastAsia="en-GB"/>
        </w:rPr>
        <w:t>5.</w:t>
      </w:r>
      <w:r w:rsidR="0005247C">
        <w:rPr>
          <w:rFonts w:eastAsia="Times New Roman"/>
          <w:lang w:eastAsia="en-GB"/>
        </w:rPr>
        <w:t>0</w:t>
      </w:r>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77"/>
    </w:p>
    <w:p w14:paraId="132BA95E" w14:textId="15488315" w:rsidR="00AB69C8" w:rsidRDefault="00AB69C8" w:rsidP="00AB69C8">
      <w:pPr>
        <w:rPr>
          <w:i/>
          <w:iCs/>
          <w:color w:val="FF0000"/>
          <w:lang w:val="en-US" w:eastAsia="zh-CN"/>
        </w:rPr>
      </w:pPr>
      <w:r>
        <w:rPr>
          <w:i/>
          <w:iCs/>
          <w:color w:val="FF0000"/>
        </w:rPr>
        <w:t xml:space="preserve">Editor's note </w:t>
      </w:r>
      <w:r>
        <w:rPr>
          <w:rFonts w:eastAsia="宋体"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w:t>
      </w:r>
      <w:proofErr w:type="gramStart"/>
      <w:r w:rsidRPr="0007219E">
        <w:rPr>
          <w:i/>
          <w:iCs/>
          <w:color w:val="FF0000"/>
        </w:rPr>
        <w:t>car</w:t>
      </w:r>
      <w:r w:rsidR="001F5138">
        <w:rPr>
          <w:i/>
          <w:iCs/>
          <w:color w:val="FF0000"/>
        </w:rPr>
        <w:t>riers</w:t>
      </w:r>
      <w:proofErr w:type="gramEnd"/>
      <w:r w:rsidR="001F5138">
        <w:rPr>
          <w:i/>
          <w:iCs/>
          <w:color w:val="FF0000"/>
        </w:rPr>
        <w:t xml:space="preserve"> issues are identified in T</w:t>
      </w:r>
      <w:r w:rsidRPr="0007219E">
        <w:rPr>
          <w:i/>
          <w:iCs/>
          <w:color w:val="FF0000"/>
        </w:rPr>
        <w:t>able 5.</w:t>
      </w:r>
      <w:r w:rsidR="0005247C">
        <w:rPr>
          <w:i/>
          <w:iCs/>
          <w:color w:val="FF0000"/>
        </w:rPr>
        <w:t>0</w:t>
      </w:r>
      <w:r w:rsidRPr="0007219E">
        <w:rPr>
          <w:i/>
          <w:iCs/>
          <w:color w:val="FF0000"/>
        </w:rPr>
        <w:t>.2.</w:t>
      </w:r>
      <w:r w:rsidR="001F5138">
        <w:rPr>
          <w:i/>
          <w:iCs/>
          <w:color w:val="FF0000"/>
        </w:rPr>
        <w:t>1.1-1 and T</w:t>
      </w:r>
      <w:r w:rsidRPr="0007219E">
        <w:rPr>
          <w:i/>
          <w:iCs/>
          <w:color w:val="FF0000"/>
        </w:rPr>
        <w:t>able 5.</w:t>
      </w:r>
      <w:r w:rsidR="0005247C">
        <w:rPr>
          <w:i/>
          <w:iCs/>
          <w:color w:val="FF0000"/>
        </w:rPr>
        <w:t>0</w:t>
      </w:r>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宋体"/>
          <w:i/>
          <w:iCs/>
          <w:color w:val="FF0000"/>
          <w:lang w:val="en-US" w:eastAsia="zh-CN"/>
        </w:rPr>
      </w:pPr>
      <w:r>
        <w:rPr>
          <w:i/>
          <w:iCs/>
          <w:color w:val="FF0000"/>
        </w:rPr>
        <w:t xml:space="preserve">Editor's note </w:t>
      </w:r>
      <w:r>
        <w:rPr>
          <w:rFonts w:eastAsia="宋体" w:hint="eastAsia"/>
          <w:i/>
          <w:iCs/>
          <w:color w:val="FF0000"/>
          <w:lang w:val="en-US" w:eastAsia="zh-CN"/>
        </w:rPr>
        <w:t>2</w:t>
      </w:r>
      <w:r>
        <w:rPr>
          <w:i/>
          <w:iCs/>
          <w:color w:val="FF0000"/>
        </w:rPr>
        <w:t>:</w:t>
      </w:r>
      <w:r>
        <w:rPr>
          <w:i/>
          <w:iCs/>
          <w:color w:val="FF0000"/>
          <w:lang w:val="en-US"/>
        </w:rPr>
        <w:t xml:space="preserve"> </w:t>
      </w:r>
      <w:bookmarkStart w:id="78" w:name="_Hlk167407365"/>
      <w:r>
        <w:rPr>
          <w:rFonts w:eastAsia="宋体"/>
          <w:i/>
          <w:iCs/>
          <w:color w:val="FF0000"/>
          <w:lang w:val="en-US" w:eastAsia="zh-CN"/>
        </w:rPr>
        <w:t>P</w:t>
      </w:r>
      <w:r>
        <w:rPr>
          <w:rFonts w:eastAsia="宋体" w:hint="eastAsia"/>
          <w:i/>
          <w:iCs/>
          <w:color w:val="FF0000"/>
          <w:lang w:val="en-US" w:eastAsia="zh-CN"/>
        </w:rPr>
        <w:t xml:space="preserve">roponent </w:t>
      </w:r>
      <w:r>
        <w:rPr>
          <w:rFonts w:eastAsia="宋体"/>
          <w:i/>
          <w:iCs/>
          <w:color w:val="FF0000"/>
          <w:lang w:val="en-US" w:eastAsia="zh-CN"/>
        </w:rPr>
        <w:t xml:space="preserve">are encouraged </w:t>
      </w:r>
      <w:r>
        <w:rPr>
          <w:rFonts w:eastAsia="宋体"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宋体"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宋体" w:hint="eastAsia"/>
          <w:i/>
          <w:iCs/>
          <w:color w:val="FF0000"/>
          <w:lang w:val="en-US" w:eastAsia="zh-CN"/>
        </w:rPr>
        <w:t xml:space="preserve"> For example: RF architectu</w:t>
      </w:r>
      <w:r>
        <w:rPr>
          <w:rFonts w:eastAsia="宋体"/>
          <w:i/>
          <w:iCs/>
          <w:color w:val="FF0000"/>
          <w:lang w:val="en-US" w:eastAsia="zh-CN"/>
        </w:rPr>
        <w:t>r</w:t>
      </w:r>
      <w:r>
        <w:rPr>
          <w:rFonts w:eastAsia="宋体" w:hint="eastAsia"/>
          <w:i/>
          <w:iCs/>
          <w:color w:val="FF0000"/>
          <w:lang w:val="en-US" w:eastAsia="zh-CN"/>
        </w:rPr>
        <w:t>e, RF</w:t>
      </w:r>
      <w:r>
        <w:rPr>
          <w:rFonts w:eastAsia="宋体"/>
          <w:i/>
          <w:iCs/>
          <w:color w:val="FF0000"/>
          <w:lang w:val="en-US" w:eastAsia="zh-CN"/>
        </w:rPr>
        <w:t xml:space="preserve"> </w:t>
      </w:r>
      <w:r>
        <w:rPr>
          <w:rFonts w:eastAsia="宋体" w:hint="eastAsia"/>
          <w:i/>
          <w:iCs/>
          <w:color w:val="FF0000"/>
          <w:lang w:val="en-US" w:eastAsia="zh-CN"/>
        </w:rPr>
        <w:t>components parameter, and etc.</w:t>
      </w:r>
      <w:bookmarkEnd w:id="78"/>
      <w:r>
        <w:rPr>
          <w:rFonts w:eastAsia="宋体"/>
          <w:i/>
          <w:iCs/>
          <w:color w:val="FF0000"/>
          <w:lang w:val="en-US" w:eastAsia="zh-CN"/>
        </w:rPr>
        <w:t xml:space="preserve"> </w:t>
      </w:r>
      <w:r w:rsidRPr="00B92F94">
        <w:rPr>
          <w:rFonts w:eastAsia="宋体"/>
          <w:i/>
          <w:iCs/>
          <w:color w:val="FF0000"/>
          <w:lang w:val="en-US" w:eastAsia="zh-CN"/>
        </w:rPr>
        <w:t>In the case where the proponent is missing some elements to calculate the REFSENS exception cases, the TP can be submitted to the “not for bl</w:t>
      </w:r>
      <w:r>
        <w:rPr>
          <w:rFonts w:eastAsia="宋体"/>
          <w:i/>
          <w:iCs/>
          <w:color w:val="FF0000"/>
          <w:lang w:val="en-US" w:eastAsia="zh-CN"/>
        </w:rPr>
        <w:t>o</w:t>
      </w:r>
      <w:r w:rsidRPr="00B92F94">
        <w:rPr>
          <w:rFonts w:eastAsia="宋体"/>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宋体"/>
          <w:lang w:eastAsia="zh-CN"/>
        </w:rPr>
      </w:pPr>
    </w:p>
    <w:p w14:paraId="6D426095" w14:textId="2D4D63A5" w:rsidR="00B754A1" w:rsidRPr="00B75DD1" w:rsidRDefault="00B754A1" w:rsidP="00B754A1">
      <w:pPr>
        <w:pStyle w:val="21"/>
      </w:pPr>
      <w:bookmarkStart w:id="79" w:name="_Toc9848477"/>
      <w:bookmarkStart w:id="80" w:name="_Toc168053456"/>
      <w:bookmarkStart w:id="81" w:name="_Toc169987782"/>
      <w:bookmarkStart w:id="82" w:name="_Toc170057048"/>
      <w:bookmarkStart w:id="83" w:name="_Toc180420342"/>
      <w:r w:rsidRPr="00B75DD1">
        <w:t>5.1</w:t>
      </w:r>
      <w:r w:rsidRPr="00B75DD1">
        <w:tab/>
        <w:t>CA_n</w:t>
      </w:r>
      <w:r>
        <w:t>28</w:t>
      </w:r>
      <w:r w:rsidRPr="00B75DD1">
        <w:t>-n41-n</w:t>
      </w:r>
      <w:bookmarkEnd w:id="79"/>
      <w:r w:rsidRPr="00B75DD1">
        <w:t>79</w:t>
      </w:r>
      <w:bookmarkEnd w:id="80"/>
      <w:bookmarkEnd w:id="81"/>
      <w:bookmarkEnd w:id="82"/>
      <w:bookmarkEnd w:id="83"/>
    </w:p>
    <w:p w14:paraId="7878168D" w14:textId="77777777" w:rsidR="00B754A1" w:rsidRPr="00B75DD1" w:rsidRDefault="00B754A1" w:rsidP="00B754A1">
      <w:pPr>
        <w:pStyle w:val="31"/>
      </w:pPr>
      <w:bookmarkStart w:id="84" w:name="_Toc168053457"/>
      <w:bookmarkStart w:id="85" w:name="_Toc169987783"/>
      <w:bookmarkStart w:id="86" w:name="_Toc170057049"/>
      <w:bookmarkStart w:id="87" w:name="_Toc180420343"/>
      <w:r w:rsidRPr="00B75DD1">
        <w:t>5.1.1</w:t>
      </w:r>
      <w:r w:rsidRPr="00B75DD1">
        <w:tab/>
        <w:t>Common for 1 band UL and 2 bands UL CA</w:t>
      </w:r>
      <w:bookmarkEnd w:id="84"/>
      <w:bookmarkEnd w:id="85"/>
      <w:bookmarkEnd w:id="86"/>
      <w:bookmarkEnd w:id="87"/>
    </w:p>
    <w:p w14:paraId="32061C34" w14:textId="77777777" w:rsidR="00B754A1" w:rsidRPr="00B75DD1" w:rsidRDefault="00B754A1" w:rsidP="00B754A1">
      <w:pPr>
        <w:pStyle w:val="41"/>
      </w:pPr>
      <w:bookmarkStart w:id="88" w:name="_Toc9848478"/>
      <w:bookmarkStart w:id="89" w:name="_Toc168053458"/>
      <w:bookmarkStart w:id="90" w:name="_Toc169987784"/>
      <w:bookmarkStart w:id="91" w:name="_Toc170057050"/>
      <w:bookmarkStart w:id="92" w:name="_Toc180420344"/>
      <w:r w:rsidRPr="00B75DD1">
        <w:t>5.1.1.1</w:t>
      </w:r>
      <w:r w:rsidRPr="00B75DD1">
        <w:tab/>
        <w:t>Operating bands for CA</w:t>
      </w:r>
      <w:bookmarkEnd w:id="88"/>
      <w:bookmarkEnd w:id="89"/>
      <w:bookmarkEnd w:id="90"/>
      <w:bookmarkEnd w:id="91"/>
      <w:bookmarkEnd w:id="92"/>
    </w:p>
    <w:p w14:paraId="2F74CFD5" w14:textId="6BE13D62" w:rsidR="00B754A1" w:rsidRPr="00B75DD1" w:rsidRDefault="00B754A1" w:rsidP="00B754A1">
      <w:pPr>
        <w:pStyle w:val="TH"/>
        <w:rPr>
          <w:rFonts w:cs="Arial"/>
        </w:rPr>
      </w:pPr>
      <w:r w:rsidRPr="00B75DD1">
        <w:rPr>
          <w:rFonts w:cs="Arial"/>
        </w:rPr>
        <w:t xml:space="preserve">Table 5.1.1.1-1: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F23A5A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B754A1" w14:paraId="6EB6C7B9"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58F852B0"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676A6573"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748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szCs w:val="18"/>
                <w:lang w:val="en-US" w:eastAsia="zh-CN"/>
              </w:rPr>
              <w:t>748</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B754A1" w14:paraId="36685AED"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41</w:t>
            </w:r>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B754A1" w14:paraId="5314EDD9"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5F71F60A" w14:textId="77777777" w:rsidR="00B754A1" w:rsidRPr="00B75DD1" w:rsidRDefault="00B754A1" w:rsidP="00B754A1"/>
    <w:p w14:paraId="31F8B8AC" w14:textId="3F3467B7" w:rsidR="00B754A1" w:rsidRPr="00B75DD1" w:rsidRDefault="00B754A1" w:rsidP="00B754A1">
      <w:pPr>
        <w:pStyle w:val="41"/>
      </w:pPr>
      <w:bookmarkStart w:id="93" w:name="_Toc9848479"/>
      <w:bookmarkStart w:id="94" w:name="_Toc168053459"/>
      <w:bookmarkStart w:id="95" w:name="_Toc169987785"/>
      <w:bookmarkStart w:id="96" w:name="_Toc170057051"/>
      <w:bookmarkStart w:id="97" w:name="_Toc180420345"/>
      <w:r w:rsidRPr="00B75DD1">
        <w:lastRenderedPageBreak/>
        <w:t>5.1.1.2</w:t>
      </w:r>
      <w:r w:rsidRPr="00B75DD1">
        <w:tab/>
      </w:r>
      <w:bookmarkEnd w:id="93"/>
      <w:bookmarkEnd w:id="94"/>
      <w:bookmarkEnd w:id="95"/>
      <w:bookmarkEnd w:id="96"/>
      <w:r>
        <w:rPr>
          <w:rFonts w:cs="Arial"/>
          <w:lang w:eastAsia="zh-CN"/>
        </w:rPr>
        <w:t>Channel bandwidths per operating band for CA</w:t>
      </w:r>
      <w:bookmarkEnd w:id="97"/>
    </w:p>
    <w:p w14:paraId="2DD16C90" w14:textId="3D7B5A89" w:rsidR="00B754A1" w:rsidRPr="00B75DD1" w:rsidRDefault="00B754A1" w:rsidP="00B754A1">
      <w:pPr>
        <w:pStyle w:val="TH"/>
        <w:rPr>
          <w:rFonts w:cs="Arial"/>
        </w:rPr>
      </w:pPr>
      <w:r w:rsidRPr="00B75DD1">
        <w:rPr>
          <w:rFonts w:cs="Arial"/>
        </w:rPr>
        <w:t xml:space="preserve">Table 5.1.1.2-1: </w:t>
      </w:r>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
      <w:tr w:rsidR="00B754A1" w14:paraId="4410BCE3" w14:textId="77777777" w:rsidTr="008645DB">
        <w:trPr>
          <w:gridAfter w:val="1"/>
          <w:wAfter w:w="7" w:type="dxa"/>
          <w:trHeight w:val="29"/>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rFonts w:ascii="Calibri" w:eastAsia="宋体" w:hAnsi="Calibri"/>
                <w:sz w:val="21"/>
                <w:lang w:val="en-US" w:eastAsia="zh-CN"/>
              </w:rPr>
            </w:pPr>
            <w:r>
              <w:rPr>
                <w:rFonts w:eastAsia="宋体"/>
                <w:lang w:val="en-US" w:eastAsia="zh-CN"/>
              </w:rPr>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rFonts w:eastAsia="宋体"/>
                <w:lang w:val="en-US" w:eastAsia="zh-CN"/>
              </w:rPr>
            </w:pPr>
            <w:r>
              <w:rPr>
                <w:rFonts w:eastAsia="宋体"/>
                <w:lang w:val="en-US" w:eastAsia="zh-CN"/>
              </w:rPr>
              <w:t>Uplink CA configuration</w:t>
            </w:r>
          </w:p>
          <w:p w14:paraId="1DB39A68"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NR Band</w:t>
            </w:r>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rFonts w:eastAsia="宋体"/>
                <w:szCs w:val="18"/>
                <w:lang w:val="en-US" w:eastAsia="zh-CN" w:bidi="ar"/>
              </w:rPr>
            </w:pPr>
            <w:r>
              <w:rPr>
                <w:rFonts w:eastAsia="宋体"/>
                <w:lang w:val="en-US" w:eastAsia="zh-CN"/>
              </w:rPr>
              <w:t>Channel bandwidth (MHz) (NOTE 3)</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rFonts w:ascii="Calibri" w:eastAsia="宋体" w:hAnsi="Calibri"/>
                <w:sz w:val="21"/>
                <w:lang w:val="en-US" w:eastAsia="zh-CN"/>
              </w:rPr>
            </w:pPr>
            <w:r>
              <w:rPr>
                <w:rFonts w:eastAsia="宋体"/>
                <w:lang w:val="en-US" w:eastAsia="zh-CN"/>
              </w:rPr>
              <w:t>Bandwidth combination set</w:t>
            </w:r>
          </w:p>
        </w:tc>
      </w:tr>
      <w:tr w:rsidR="00B754A1" w14:paraId="75F2CD1F" w14:textId="77777777" w:rsidTr="008645DB">
        <w:trPr>
          <w:trHeight w:val="29"/>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lang w:val="en-US" w:eastAsia="zh-CN"/>
              </w:rPr>
            </w:pPr>
            <w:r>
              <w:rPr>
                <w:rFonts w:hint="eastAsia"/>
                <w:lang w:val="en-US" w:eastAsia="zh-CN"/>
              </w:rPr>
              <w:t>CA_n79C</w:t>
            </w:r>
          </w:p>
          <w:p w14:paraId="7B84C8B0" w14:textId="77777777" w:rsidR="00B754A1" w:rsidRDefault="00B754A1" w:rsidP="008645DB">
            <w:pPr>
              <w:pStyle w:val="TAC"/>
              <w:rPr>
                <w:lang w:val="en-US" w:eastAsia="zh-CN"/>
              </w:rPr>
            </w:pPr>
            <w:r>
              <w:rPr>
                <w:rFonts w:hint="eastAsia"/>
                <w:lang w:val="en-US" w:eastAsia="zh-CN"/>
              </w:rPr>
              <w:t>CA_n28A-n41A</w:t>
            </w:r>
          </w:p>
          <w:p w14:paraId="3013F7F5" w14:textId="77777777" w:rsidR="00B754A1" w:rsidRDefault="00B754A1" w:rsidP="008645DB">
            <w:pPr>
              <w:pStyle w:val="TAC"/>
              <w:rPr>
                <w:lang w:val="en-US" w:eastAsia="zh-CN"/>
              </w:rPr>
            </w:pPr>
            <w:r>
              <w:rPr>
                <w:rFonts w:hint="eastAsia"/>
                <w:lang w:val="en-US" w:eastAsia="zh-CN"/>
              </w:rPr>
              <w:t>CA_n28A-n79A</w:t>
            </w:r>
          </w:p>
          <w:p w14:paraId="091C3AC3" w14:textId="77777777" w:rsidR="00B754A1" w:rsidRDefault="00B754A1" w:rsidP="008645DB">
            <w:pPr>
              <w:pStyle w:val="TAC"/>
              <w:rPr>
                <w:lang w:val="en-US" w:eastAsia="zh-CN"/>
              </w:rPr>
            </w:pPr>
            <w:r>
              <w:rPr>
                <w:rFonts w:hint="eastAsia"/>
                <w:lang w:val="en-US" w:eastAsia="zh-CN"/>
              </w:rPr>
              <w:t>CA_n28A-n79C</w:t>
            </w:r>
          </w:p>
          <w:p w14:paraId="1B070CA1" w14:textId="77777777" w:rsidR="00B754A1" w:rsidRDefault="00B754A1" w:rsidP="008645DB">
            <w:pPr>
              <w:pStyle w:val="TAC"/>
              <w:rPr>
                <w:lang w:val="en-US" w:eastAsia="zh-CN"/>
              </w:rPr>
            </w:pPr>
            <w:r>
              <w:rPr>
                <w:rFonts w:hint="eastAsia"/>
                <w:lang w:val="en-US" w:eastAsia="zh-CN"/>
              </w:rPr>
              <w:t>CA_n41A-n79A</w:t>
            </w:r>
          </w:p>
          <w:p w14:paraId="787C4265" w14:textId="77777777" w:rsidR="00B754A1" w:rsidRDefault="00B754A1" w:rsidP="008645DB">
            <w:pPr>
              <w:pStyle w:val="TAC"/>
              <w:rPr>
                <w:lang w:val="en-US" w:eastAsia="zh-CN"/>
              </w:rPr>
            </w:pPr>
            <w:r>
              <w:rPr>
                <w:rFonts w:hint="eastAsia"/>
                <w:lang w:val="en-US" w:eastAsia="zh-CN"/>
              </w:rPr>
              <w:t>CA_n41A-n79C</w:t>
            </w:r>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326D5E36" w14:textId="77777777" w:rsidTr="008645DB">
        <w:trPr>
          <w:trHeight w:val="29"/>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lang w:val="en-US" w:eastAsia="zh-CN"/>
              </w:rPr>
            </w:pPr>
          </w:p>
        </w:tc>
      </w:tr>
      <w:tr w:rsidR="00B754A1" w14:paraId="1DD3142B"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28C40566"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030FF459"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61DA917"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AEC9806"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3190DF4B" w14:textId="77777777" w:rsidR="00B754A1" w:rsidRDefault="00B754A1" w:rsidP="008645DB">
            <w:pPr>
              <w:pStyle w:val="TAC"/>
              <w:rPr>
                <w:lang w:val="en-US" w:eastAsia="zh-CN"/>
              </w:rPr>
            </w:pPr>
          </w:p>
        </w:tc>
      </w:tr>
      <w:tr w:rsidR="00B754A1" w14:paraId="50F9B4A8"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45B979E1" w14:textId="77777777" w:rsidR="00B754A1" w:rsidRDefault="00B754A1" w:rsidP="008645DB">
            <w:pPr>
              <w:pStyle w:val="TAC"/>
              <w:rPr>
                <w:szCs w:val="18"/>
                <w:lang w:val="en-US" w:eastAsia="zh-CN"/>
              </w:rPr>
            </w:pPr>
            <w:r>
              <w:rPr>
                <w:rFonts w:hint="eastAsia"/>
                <w:szCs w:val="18"/>
                <w:lang w:val="en-US" w:eastAsia="zh-CN"/>
              </w:rPr>
              <w:t>CA_n28A-n41C-n79A</w:t>
            </w:r>
          </w:p>
        </w:tc>
        <w:tc>
          <w:tcPr>
            <w:tcW w:w="1943" w:type="dxa"/>
            <w:tcBorders>
              <w:top w:val="single" w:sz="4" w:space="0" w:color="auto"/>
              <w:left w:val="single" w:sz="4" w:space="0" w:color="auto"/>
              <w:bottom w:val="nil"/>
              <w:right w:val="single" w:sz="4" w:space="0" w:color="auto"/>
            </w:tcBorders>
            <w:vAlign w:val="center"/>
          </w:tcPr>
          <w:p w14:paraId="778598C8" w14:textId="77777777" w:rsidR="00B754A1" w:rsidRDefault="00B754A1" w:rsidP="008645DB">
            <w:pPr>
              <w:pStyle w:val="TAC"/>
              <w:rPr>
                <w:lang w:val="en-US" w:eastAsia="zh-CN"/>
              </w:rPr>
            </w:pPr>
            <w:r>
              <w:rPr>
                <w:rFonts w:hint="eastAsia"/>
                <w:lang w:val="en-US" w:eastAsia="zh-CN"/>
              </w:rPr>
              <w:t>CA_n41C</w:t>
            </w:r>
          </w:p>
          <w:p w14:paraId="5B432E03" w14:textId="77777777" w:rsidR="00B754A1" w:rsidRDefault="00B754A1" w:rsidP="008645DB">
            <w:pPr>
              <w:pStyle w:val="TAC"/>
              <w:rPr>
                <w:lang w:val="en-US" w:eastAsia="zh-CN"/>
              </w:rPr>
            </w:pPr>
            <w:r>
              <w:rPr>
                <w:rFonts w:hint="eastAsia"/>
                <w:lang w:val="en-US" w:eastAsia="zh-CN"/>
              </w:rPr>
              <w:t>CA_n28A-n41A</w:t>
            </w:r>
          </w:p>
          <w:p w14:paraId="3B48FE95" w14:textId="77777777" w:rsidR="00B754A1" w:rsidRDefault="00B754A1" w:rsidP="008645DB">
            <w:pPr>
              <w:pStyle w:val="TAC"/>
              <w:rPr>
                <w:lang w:val="en-US" w:eastAsia="zh-CN"/>
              </w:rPr>
            </w:pPr>
            <w:r>
              <w:rPr>
                <w:rFonts w:hint="eastAsia"/>
                <w:lang w:val="en-US" w:eastAsia="zh-CN"/>
              </w:rPr>
              <w:t>CA_n28A-n79A</w:t>
            </w:r>
          </w:p>
          <w:p w14:paraId="7A5B7DA1"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22EF921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5BC40E90"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0B6F897A"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57B9E304" w14:textId="77777777" w:rsidTr="006C68CC">
        <w:trPr>
          <w:trHeight w:val="29"/>
        </w:trPr>
        <w:tc>
          <w:tcPr>
            <w:tcW w:w="2085" w:type="dxa"/>
            <w:tcBorders>
              <w:top w:val="nil"/>
              <w:left w:val="single" w:sz="4" w:space="0" w:color="auto"/>
              <w:bottom w:val="nil"/>
              <w:right w:val="single" w:sz="4" w:space="0" w:color="auto"/>
            </w:tcBorders>
            <w:vAlign w:val="center"/>
          </w:tcPr>
          <w:p w14:paraId="169478BC" w14:textId="77777777" w:rsidR="00B754A1" w:rsidRDefault="00B754A1" w:rsidP="008645DB">
            <w:pPr>
              <w:pStyle w:val="TAC"/>
              <w:rPr>
                <w:szCs w:val="18"/>
                <w:lang w:val="en-US" w:eastAsia="zh-CN"/>
              </w:rPr>
            </w:pPr>
          </w:p>
        </w:tc>
        <w:tc>
          <w:tcPr>
            <w:tcW w:w="1943" w:type="dxa"/>
            <w:tcBorders>
              <w:top w:val="nil"/>
              <w:left w:val="single" w:sz="4" w:space="0" w:color="auto"/>
              <w:bottom w:val="nil"/>
              <w:right w:val="single" w:sz="4" w:space="0" w:color="auto"/>
            </w:tcBorders>
            <w:vAlign w:val="center"/>
          </w:tcPr>
          <w:p w14:paraId="58E886C2"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B869EBC"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26847F78"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441AEB18" w14:textId="77777777" w:rsidR="00B754A1" w:rsidRDefault="00B754A1" w:rsidP="008645DB">
            <w:pPr>
              <w:pStyle w:val="TAC"/>
              <w:rPr>
                <w:lang w:val="en-US" w:eastAsia="zh-CN"/>
              </w:rPr>
            </w:pPr>
          </w:p>
        </w:tc>
      </w:tr>
      <w:tr w:rsidR="00B754A1" w14:paraId="106A9347"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1146EE7E" w14:textId="77777777" w:rsidR="00B754A1" w:rsidRDefault="00B754A1" w:rsidP="008645DB">
            <w:pPr>
              <w:pStyle w:val="TAC"/>
              <w:rPr>
                <w:szCs w:val="18"/>
                <w:lang w:val="en-US" w:eastAsia="zh-CN"/>
              </w:rPr>
            </w:pPr>
          </w:p>
        </w:tc>
        <w:tc>
          <w:tcPr>
            <w:tcW w:w="1943" w:type="dxa"/>
            <w:tcBorders>
              <w:top w:val="nil"/>
              <w:left w:val="single" w:sz="4" w:space="0" w:color="auto"/>
              <w:bottom w:val="single" w:sz="4" w:space="0" w:color="auto"/>
              <w:right w:val="single" w:sz="4" w:space="0" w:color="auto"/>
            </w:tcBorders>
            <w:vAlign w:val="center"/>
          </w:tcPr>
          <w:p w14:paraId="693809AC"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5D80AA4"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C1CF26B"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single" w:sz="4" w:space="0" w:color="auto"/>
              <w:right w:val="single" w:sz="4" w:space="0" w:color="auto"/>
            </w:tcBorders>
            <w:vAlign w:val="center"/>
          </w:tcPr>
          <w:p w14:paraId="2D8CDF98" w14:textId="77777777" w:rsidR="00B754A1" w:rsidRDefault="00B754A1" w:rsidP="008645DB">
            <w:pPr>
              <w:pStyle w:val="TAC"/>
              <w:rPr>
                <w:lang w:val="en-US" w:eastAsia="zh-CN"/>
              </w:rPr>
            </w:pPr>
          </w:p>
        </w:tc>
      </w:tr>
      <w:tr w:rsidR="00B754A1" w14:paraId="3C01E2B9"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63A0C217"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p>
        </w:tc>
        <w:tc>
          <w:tcPr>
            <w:tcW w:w="1943" w:type="dxa"/>
            <w:tcBorders>
              <w:top w:val="single" w:sz="4" w:space="0" w:color="auto"/>
              <w:left w:val="single" w:sz="4" w:space="0" w:color="auto"/>
              <w:bottom w:val="nil"/>
              <w:right w:val="single" w:sz="4" w:space="0" w:color="auto"/>
            </w:tcBorders>
            <w:vAlign w:val="center"/>
          </w:tcPr>
          <w:p w14:paraId="2942C825" w14:textId="77777777" w:rsidR="00B754A1" w:rsidRDefault="00B754A1" w:rsidP="008645DB">
            <w:pPr>
              <w:pStyle w:val="TAC"/>
              <w:rPr>
                <w:lang w:val="en-US" w:eastAsia="zh-CN"/>
              </w:rPr>
            </w:pPr>
            <w:r>
              <w:rPr>
                <w:rFonts w:hint="eastAsia"/>
                <w:lang w:val="en-US" w:eastAsia="zh-CN"/>
              </w:rPr>
              <w:t>CA_n41C</w:t>
            </w:r>
          </w:p>
          <w:p w14:paraId="0204FA7A" w14:textId="77777777" w:rsidR="00B754A1" w:rsidRDefault="00B754A1" w:rsidP="008645DB">
            <w:pPr>
              <w:pStyle w:val="TAC"/>
              <w:rPr>
                <w:lang w:val="en-US" w:eastAsia="zh-CN"/>
              </w:rPr>
            </w:pPr>
            <w:r>
              <w:rPr>
                <w:rFonts w:hint="eastAsia"/>
                <w:lang w:val="en-US" w:eastAsia="zh-CN"/>
              </w:rPr>
              <w:t>CA_n79C</w:t>
            </w:r>
          </w:p>
          <w:p w14:paraId="1409D54B" w14:textId="77777777" w:rsidR="00B754A1" w:rsidRDefault="00B754A1" w:rsidP="008645DB">
            <w:pPr>
              <w:pStyle w:val="TAC"/>
              <w:rPr>
                <w:lang w:val="en-US" w:eastAsia="zh-CN"/>
              </w:rPr>
            </w:pPr>
            <w:r>
              <w:rPr>
                <w:rFonts w:hint="eastAsia"/>
                <w:lang w:val="en-US" w:eastAsia="zh-CN"/>
              </w:rPr>
              <w:t>CA_n28A-n41A</w:t>
            </w:r>
          </w:p>
          <w:p w14:paraId="58484FDA" w14:textId="77777777" w:rsidR="00B754A1" w:rsidRDefault="00B754A1" w:rsidP="008645DB">
            <w:pPr>
              <w:pStyle w:val="TAC"/>
              <w:rPr>
                <w:lang w:val="en-US" w:eastAsia="zh-CN"/>
              </w:rPr>
            </w:pPr>
            <w:r>
              <w:rPr>
                <w:rFonts w:hint="eastAsia"/>
                <w:lang w:val="en-US" w:eastAsia="zh-CN"/>
              </w:rPr>
              <w:t>CA_n28A-n79A</w:t>
            </w:r>
          </w:p>
          <w:p w14:paraId="692C321D" w14:textId="77777777" w:rsidR="00B754A1" w:rsidRDefault="00B754A1" w:rsidP="008645DB">
            <w:pPr>
              <w:pStyle w:val="TAC"/>
              <w:rPr>
                <w:lang w:val="en-US" w:eastAsia="zh-CN"/>
              </w:rPr>
            </w:pPr>
            <w:r>
              <w:rPr>
                <w:rFonts w:hint="eastAsia"/>
                <w:lang w:val="en-US" w:eastAsia="zh-CN"/>
              </w:rPr>
              <w:t>CA_n28A-n79C</w:t>
            </w:r>
          </w:p>
          <w:p w14:paraId="5F8B6D28"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02E78395"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6AF9BC3"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19F736E6"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0BA563AB" w14:textId="77777777" w:rsidTr="008645DB">
        <w:trPr>
          <w:trHeight w:val="29"/>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lang w:val="en-US" w:eastAsia="zh-CN"/>
              </w:rPr>
            </w:pPr>
          </w:p>
        </w:tc>
      </w:tr>
      <w:tr w:rsidR="00B754A1" w14:paraId="2857661D" w14:textId="77777777" w:rsidTr="008645DB">
        <w:trPr>
          <w:trHeight w:val="29"/>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rFonts w:eastAsia="宋体"/>
          <w:lang w:eastAsia="zh-CN"/>
        </w:rPr>
      </w:pPr>
    </w:p>
    <w:p w14:paraId="492106A7" w14:textId="6D9B3BFE" w:rsidR="00B754A1" w:rsidRPr="00B75DD1" w:rsidRDefault="00B754A1" w:rsidP="00B754A1">
      <w:pPr>
        <w:pStyle w:val="41"/>
      </w:pPr>
      <w:bookmarkStart w:id="98" w:name="_Toc180420346"/>
      <w:r w:rsidRPr="00B75DD1">
        <w:t>5.1.1.</w:t>
      </w:r>
      <w:r>
        <w:t>3</w:t>
      </w:r>
      <w:r w:rsidRPr="00B75DD1">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98"/>
    </w:p>
    <w:p w14:paraId="53B30E3A" w14:textId="1ED5570F" w:rsidR="00AA191B" w:rsidRDefault="00B754A1" w:rsidP="006C68CC">
      <w:pPr>
        <w:overflowPunct w:val="0"/>
        <w:autoSpaceDE w:val="0"/>
        <w:autoSpaceDN w:val="0"/>
        <w:adjustRightInd w:val="0"/>
        <w:textAlignment w:val="baseline"/>
        <w:rPr>
          <w:rFonts w:eastAsia="宋体"/>
          <w:lang w:eastAsia="zh-CN"/>
        </w:rPr>
      </w:pPr>
      <w:r>
        <w:rPr>
          <w:rFonts w:eastAsia="MS Gothic"/>
          <w:iCs/>
          <w:kern w:val="2"/>
          <w:lang w:val="en-US" w:eastAsia="zh-CN"/>
        </w:rPr>
        <w:t>∆</w:t>
      </w:r>
      <w:r>
        <w:rPr>
          <w:iCs/>
          <w:kern w:val="2"/>
          <w:lang w:val="en-US" w:eastAsia="zh-CN"/>
        </w:rPr>
        <w:t>T</w:t>
      </w:r>
      <w:r>
        <w:rPr>
          <w:iCs/>
          <w:kern w:val="2"/>
          <w:vertAlign w:val="subscript"/>
          <w:lang w:val="en-US" w:eastAsia="zh-CN"/>
        </w:rPr>
        <w:t>IB</w:t>
      </w:r>
      <w:proofErr w:type="gramStart"/>
      <w:r>
        <w:rPr>
          <w:iCs/>
          <w:kern w:val="2"/>
          <w:vertAlign w:val="subscript"/>
          <w:lang w:val="en-US" w:eastAsia="zh-CN"/>
        </w:rPr>
        <w:t>,c</w:t>
      </w:r>
      <w:proofErr w:type="gramEnd"/>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p>
    <w:p w14:paraId="536A5FC1" w14:textId="77777777" w:rsidR="00B754A1" w:rsidRPr="00B75DD1" w:rsidRDefault="00B754A1" w:rsidP="00B754A1">
      <w:pPr>
        <w:pStyle w:val="31"/>
      </w:pPr>
      <w:bookmarkStart w:id="99" w:name="_Toc168053461"/>
      <w:bookmarkStart w:id="100" w:name="_Toc169987787"/>
      <w:bookmarkStart w:id="101" w:name="_Toc170057053"/>
      <w:bookmarkStart w:id="102" w:name="_Toc180420347"/>
      <w:r w:rsidRPr="00B75DD1">
        <w:t>5.1.2</w:t>
      </w:r>
      <w:r w:rsidRPr="00B75DD1">
        <w:tab/>
        <w:t>Specific for 2 bands UL CA</w:t>
      </w:r>
      <w:bookmarkEnd w:id="99"/>
      <w:bookmarkEnd w:id="100"/>
      <w:bookmarkEnd w:id="101"/>
      <w:bookmarkEnd w:id="102"/>
    </w:p>
    <w:p w14:paraId="32E85B76" w14:textId="77777777" w:rsidR="00B754A1" w:rsidRPr="006C68CC" w:rsidRDefault="00B754A1" w:rsidP="00B754A1">
      <w:pPr>
        <w:pStyle w:val="41"/>
        <w:rPr>
          <w:rFonts w:cs="Arial"/>
          <w:lang w:eastAsia="zh-CN"/>
        </w:rPr>
      </w:pPr>
      <w:bookmarkStart w:id="103" w:name="_Toc168053462"/>
      <w:bookmarkStart w:id="104" w:name="_Toc169987788"/>
      <w:bookmarkStart w:id="105" w:name="_Toc170057054"/>
      <w:bookmarkStart w:id="106" w:name="_Toc180420348"/>
      <w:r w:rsidRPr="006C68CC">
        <w:rPr>
          <w:rFonts w:cs="Arial"/>
          <w:lang w:eastAsia="zh-CN"/>
        </w:rPr>
        <w:t>5.1.2.1</w:t>
      </w:r>
      <w:r w:rsidRPr="006C68CC">
        <w:rPr>
          <w:rFonts w:cs="Arial"/>
          <w:lang w:eastAsia="zh-CN"/>
        </w:rPr>
        <w:tab/>
        <w:t>UE co-existence studies</w:t>
      </w:r>
      <w:bookmarkEnd w:id="103"/>
      <w:bookmarkEnd w:id="104"/>
      <w:bookmarkEnd w:id="105"/>
      <w:bookmarkEnd w:id="106"/>
    </w:p>
    <w:p w14:paraId="17098A5F" w14:textId="04FE1DD8" w:rsidR="00B754A1" w:rsidRPr="00B75DD1" w:rsidRDefault="00B754A1" w:rsidP="00B754A1">
      <w:pPr>
        <w:pStyle w:val="af3"/>
        <w:rPr>
          <w:rFonts w:cstheme="minorHAnsi"/>
          <w:szCs w:val="21"/>
          <w:lang w:eastAsia="ja-JP"/>
        </w:rPr>
      </w:pPr>
      <w:r>
        <w:rPr>
          <w:rFonts w:hint="eastAsia"/>
          <w:lang w:val="en-US" w:eastAsia="zh-CN"/>
        </w:rPr>
        <w:t>The co-existence studies of fallback configurations of 2UL band with one CC per band can be applied.</w:t>
      </w:r>
    </w:p>
    <w:p w14:paraId="5717BBF3" w14:textId="3960A4D2" w:rsidR="00B754A1" w:rsidRPr="00242348" w:rsidRDefault="00B754A1" w:rsidP="00B754A1">
      <w:pPr>
        <w:pStyle w:val="51"/>
        <w:overflowPunct w:val="0"/>
        <w:autoSpaceDE w:val="0"/>
        <w:autoSpaceDN w:val="0"/>
        <w:adjustRightInd w:val="0"/>
        <w:textAlignment w:val="baseline"/>
        <w:rPr>
          <w:snapToGrid w:val="0"/>
          <w:lang w:eastAsia="en-GB"/>
        </w:rPr>
      </w:pPr>
      <w:bookmarkStart w:id="107" w:name="_Toc180420349"/>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07"/>
    </w:p>
    <w:p w14:paraId="5604F22E" w14:textId="148F3537" w:rsidR="00B754A1" w:rsidRPr="00B754A1" w:rsidRDefault="00B754A1" w:rsidP="006C68CC">
      <w:pPr>
        <w:pStyle w:val="af3"/>
        <w:rPr>
          <w:rFonts w:eastAsia="宋体"/>
          <w:lang w:eastAsia="zh-CN"/>
        </w:rPr>
      </w:pPr>
      <w:r>
        <w:rPr>
          <w:rFonts w:eastAsia="宋体" w:hint="eastAsia"/>
          <w:lang w:val="en-US" w:eastAsia="zh-CN"/>
        </w:rPr>
        <w:t>Fo</w:t>
      </w:r>
      <w:r>
        <w:rPr>
          <w:rFonts w:eastAsia="MS Mincho"/>
        </w:rPr>
        <w:t>r CA_n</w:t>
      </w:r>
      <w:r>
        <w:rPr>
          <w:rFonts w:eastAsia="宋体" w:hint="eastAsia"/>
          <w:lang w:val="en-US" w:eastAsia="zh-CN"/>
        </w:rPr>
        <w:t>28A</w:t>
      </w:r>
      <w:r>
        <w:rPr>
          <w:rFonts w:eastAsia="MS Mincho"/>
        </w:rPr>
        <w:t>-n</w:t>
      </w:r>
      <w:r>
        <w:rPr>
          <w:rFonts w:eastAsia="宋体" w:hint="eastAsia"/>
          <w:lang w:val="en-US" w:eastAsia="zh-CN"/>
        </w:rPr>
        <w:t>41A/C</w:t>
      </w:r>
      <w:r>
        <w:rPr>
          <w:rFonts w:eastAsia="MS Mincho"/>
        </w:rPr>
        <w:t>-n</w:t>
      </w:r>
      <w:r>
        <w:rPr>
          <w:rFonts w:eastAsia="宋体" w:hint="eastAsia"/>
          <w:lang w:val="en-US" w:eastAsia="zh-CN"/>
        </w:rPr>
        <w:t>79A/C, t</w:t>
      </w:r>
      <w:r>
        <w:rPr>
          <w:rFonts w:eastAsia="MS Mincho"/>
        </w:rPr>
        <w:t xml:space="preserve">he two UL bands with one CC per band IMD interference analysis </w:t>
      </w:r>
      <w:r>
        <w:rPr>
          <w:rFonts w:eastAsia="宋体" w:hint="eastAsia"/>
          <w:lang w:val="en-US" w:eastAsia="zh-CN"/>
        </w:rPr>
        <w:t>have already been analysed in the fallback.</w:t>
      </w:r>
    </w:p>
    <w:p w14:paraId="0B70CCDF" w14:textId="49A8DD45" w:rsidR="00B754A1" w:rsidRPr="00242348" w:rsidRDefault="00B754A1" w:rsidP="00B754A1">
      <w:pPr>
        <w:pStyle w:val="51"/>
        <w:overflowPunct w:val="0"/>
        <w:autoSpaceDE w:val="0"/>
        <w:autoSpaceDN w:val="0"/>
        <w:adjustRightInd w:val="0"/>
        <w:textAlignment w:val="baseline"/>
        <w:rPr>
          <w:snapToGrid w:val="0"/>
          <w:lang w:eastAsia="en-GB"/>
        </w:rPr>
      </w:pPr>
      <w:bookmarkStart w:id="108" w:name="_Toc180420350"/>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08"/>
    </w:p>
    <w:p w14:paraId="16CBB810" w14:textId="39A97B10" w:rsidR="00B754A1" w:rsidRDefault="00B754A1" w:rsidP="006C68CC">
      <w:pPr>
        <w:overflowPunct w:val="0"/>
        <w:autoSpaceDE w:val="0"/>
        <w:autoSpaceDN w:val="0"/>
        <w:adjustRightInd w:val="0"/>
        <w:textAlignment w:val="baseline"/>
        <w:rPr>
          <w:rFonts w:eastAsia="Times New Roman"/>
          <w:lang w:eastAsia="en-GB"/>
        </w:rPr>
      </w:pPr>
      <w:r>
        <w:rPr>
          <w:rFonts w:eastAsia="Times New Roman"/>
          <w:lang w:eastAsia="en-GB"/>
        </w:rPr>
        <w:t>Table 5.</w:t>
      </w:r>
      <w:r w:rsidR="00A050DF">
        <w:rPr>
          <w:rFonts w:eastAsia="Times New Roman"/>
          <w:lang w:eastAsia="en-GB"/>
        </w:rPr>
        <w:t>1</w:t>
      </w:r>
      <w:r>
        <w:rPr>
          <w:rFonts w:eastAsia="Times New Roman"/>
          <w:lang w:eastAsia="en-GB"/>
        </w:rPr>
        <w:t>.2.1.2-1 provides the two UL band with one band, along with 2CC intra-band uplink CA triple beat products into band n</w:t>
      </w:r>
      <w:r>
        <w:rPr>
          <w:rFonts w:eastAsia="宋体" w:hint="eastAsia"/>
          <w:lang w:val="en-US" w:eastAsia="zh-CN"/>
        </w:rPr>
        <w:t>41</w:t>
      </w:r>
      <w:r>
        <w:rPr>
          <w:rFonts w:eastAsia="Times New Roman"/>
          <w:lang w:eastAsia="en-GB"/>
        </w:rPr>
        <w:t xml:space="preserve"> interference analysis for CA_n</w:t>
      </w:r>
      <w:r>
        <w:rPr>
          <w:rFonts w:eastAsia="宋体" w:hint="eastAsia"/>
          <w:lang w:val="en-US" w:eastAsia="zh-CN"/>
        </w:rPr>
        <w:t>28</w:t>
      </w:r>
      <w:r>
        <w:rPr>
          <w:rFonts w:eastAsia="Times New Roman"/>
          <w:lang w:eastAsia="en-GB"/>
        </w:rPr>
        <w:t>A-n</w:t>
      </w:r>
      <w:r>
        <w:rPr>
          <w:rFonts w:eastAsia="宋体" w:hint="eastAsia"/>
          <w:lang w:val="en-US" w:eastAsia="zh-CN"/>
        </w:rPr>
        <w:t>79</w:t>
      </w:r>
      <w:r>
        <w:rPr>
          <w:rFonts w:eastAsia="Times New Roman"/>
          <w:lang w:eastAsia="en-GB"/>
        </w:rPr>
        <w:t>C with n</w:t>
      </w:r>
      <w:r>
        <w:rPr>
          <w:rFonts w:eastAsia="宋体" w:hint="eastAsia"/>
          <w:lang w:val="en-US" w:eastAsia="zh-CN"/>
        </w:rPr>
        <w:t>79</w:t>
      </w:r>
      <w:r>
        <w:rPr>
          <w:rFonts w:eastAsia="Times New Roman"/>
          <w:lang w:eastAsia="en-GB"/>
        </w:rPr>
        <w:t xml:space="preserve">C transmitting with a </w:t>
      </w:r>
      <w:r>
        <w:rPr>
          <w:rFonts w:eastAsia="宋体" w:hint="eastAsia"/>
          <w:lang w:val="en-US" w:eastAsia="zh-CN"/>
        </w:rPr>
        <w:t>200</w:t>
      </w:r>
      <w:r>
        <w:rPr>
          <w:rFonts w:eastAsia="Times New Roman"/>
          <w:lang w:eastAsia="en-GB"/>
        </w:rPr>
        <w:t>MHz maximum instantaneous bandwidth.</w:t>
      </w:r>
    </w:p>
    <w:p w14:paraId="20444A22" w14:textId="73E7B2B2" w:rsidR="00B754A1" w:rsidRPr="00140BB6" w:rsidRDefault="00B754A1" w:rsidP="00B754A1">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B754A1" w14:paraId="021B23A0"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74321"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Band / CA</w:t>
            </w:r>
            <w:r>
              <w:rPr>
                <w:rFonts w:ascii="Arial" w:eastAsia="宋体"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0DD7005D"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宋体" w:hAnsi="Arial" w:cs="Arial"/>
                <w:b/>
                <w:bCs/>
                <w:sz w:val="18"/>
                <w:szCs w:val="18"/>
                <w:lang w:val="en-US" w:eastAsia="zh-CN" w:bidi="ar"/>
              </w:rPr>
              <w:t>n</w:t>
            </w:r>
            <w:r>
              <w:rPr>
                <w:rFonts w:ascii="Arial" w:eastAsia="宋体" w:hAnsi="Arial" w:cs="Arial" w:hint="eastAsia"/>
                <w:b/>
                <w:bCs/>
                <w:sz w:val="18"/>
                <w:szCs w:val="18"/>
                <w:lang w:val="en-US" w:eastAsia="zh-CN" w:bidi="ar"/>
              </w:rPr>
              <w:t>28</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0C35AC2E"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宋体" w:hAnsi="Arial" w:cs="Arial"/>
                <w:b/>
                <w:bCs/>
                <w:kern w:val="2"/>
                <w:sz w:val="18"/>
                <w:szCs w:val="18"/>
                <w:lang w:val="en-US" w:eastAsia="zh-CN"/>
              </w:rPr>
              <w:t>CA_n</w:t>
            </w:r>
            <w:r>
              <w:rPr>
                <w:rFonts w:ascii="Arial" w:eastAsia="宋体" w:hAnsi="Arial" w:cs="Arial" w:hint="eastAsia"/>
                <w:b/>
                <w:bCs/>
                <w:kern w:val="2"/>
                <w:sz w:val="18"/>
                <w:szCs w:val="18"/>
                <w:lang w:val="en-US" w:eastAsia="zh-CN"/>
              </w:rPr>
              <w:t>79C</w:t>
            </w:r>
          </w:p>
        </w:tc>
      </w:tr>
      <w:tr w:rsidR="00B754A1" w14:paraId="1D05CF01"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6326C77"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37780C0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fx_low</w:t>
            </w:r>
          </w:p>
        </w:tc>
        <w:tc>
          <w:tcPr>
            <w:tcW w:w="1824" w:type="dxa"/>
            <w:tcBorders>
              <w:top w:val="nil"/>
              <w:left w:val="nil"/>
              <w:bottom w:val="single" w:sz="4" w:space="0" w:color="auto"/>
              <w:right w:val="single" w:sz="4" w:space="0" w:color="auto"/>
            </w:tcBorders>
            <w:shd w:val="clear" w:color="auto" w:fill="auto"/>
            <w:vAlign w:val="center"/>
          </w:tcPr>
          <w:p w14:paraId="1372C150"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fx_high</w:t>
            </w:r>
          </w:p>
        </w:tc>
        <w:tc>
          <w:tcPr>
            <w:tcW w:w="2200" w:type="dxa"/>
            <w:tcBorders>
              <w:top w:val="nil"/>
              <w:left w:val="nil"/>
              <w:bottom w:val="single" w:sz="4" w:space="0" w:color="auto"/>
              <w:right w:val="single" w:sz="4" w:space="0" w:color="auto"/>
            </w:tcBorders>
            <w:shd w:val="clear" w:color="auto" w:fill="auto"/>
            <w:vAlign w:val="center"/>
          </w:tcPr>
          <w:p w14:paraId="346EE032"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fy_low</w:t>
            </w:r>
          </w:p>
        </w:tc>
        <w:tc>
          <w:tcPr>
            <w:tcW w:w="2214" w:type="dxa"/>
            <w:tcBorders>
              <w:top w:val="nil"/>
              <w:left w:val="nil"/>
              <w:bottom w:val="single" w:sz="4" w:space="0" w:color="auto"/>
              <w:right w:val="single" w:sz="4" w:space="0" w:color="auto"/>
            </w:tcBorders>
            <w:shd w:val="clear" w:color="auto" w:fill="auto"/>
            <w:vAlign w:val="center"/>
          </w:tcPr>
          <w:p w14:paraId="1C9BB89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fy_high</w:t>
            </w:r>
          </w:p>
        </w:tc>
      </w:tr>
      <w:tr w:rsidR="00B754A1" w14:paraId="4986382F" w14:textId="77777777" w:rsidTr="008645D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02E311CA" w14:textId="77777777" w:rsidR="00B754A1" w:rsidRDefault="00B754A1" w:rsidP="008645DB">
            <w:pPr>
              <w:keepNext/>
              <w:keepLines/>
              <w:spacing w:after="0"/>
              <w:jc w:val="center"/>
              <w:textAlignment w:val="center"/>
              <w:rPr>
                <w:rFonts w:ascii="Arial" w:eastAsia="宋体" w:hAnsi="Arial" w:cs="Arial"/>
                <w:b/>
                <w:bCs/>
                <w:sz w:val="18"/>
                <w:szCs w:val="18"/>
                <w:lang w:val="en-US" w:eastAsia="zh-CN"/>
              </w:rPr>
            </w:pPr>
            <w:r>
              <w:rPr>
                <w:rFonts w:ascii="Arial" w:eastAsia="宋体" w:hAnsi="Arial" w:cs="Arial"/>
                <w:b/>
                <w:bCs/>
                <w:kern w:val="2"/>
                <w:sz w:val="18"/>
                <w:szCs w:val="18"/>
                <w:lang w:val="en-US" w:eastAsia="zh-CN"/>
              </w:rPr>
              <w:t xml:space="preserve">fUL </w:t>
            </w:r>
          </w:p>
        </w:tc>
        <w:tc>
          <w:tcPr>
            <w:tcW w:w="3404" w:type="dxa"/>
            <w:gridSpan w:val="2"/>
            <w:tcBorders>
              <w:top w:val="nil"/>
              <w:left w:val="nil"/>
              <w:bottom w:val="single" w:sz="4" w:space="0" w:color="auto"/>
              <w:right w:val="single" w:sz="4" w:space="0" w:color="auto"/>
            </w:tcBorders>
            <w:shd w:val="clear" w:color="auto" w:fill="auto"/>
            <w:vAlign w:val="center"/>
          </w:tcPr>
          <w:p w14:paraId="5C2E1D3E"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7024A977"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4400  --  5000</w:t>
            </w:r>
          </w:p>
        </w:tc>
      </w:tr>
      <w:tr w:rsidR="00B754A1" w14:paraId="72A09D71"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2649F4"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fDL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D82E"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758  --  803</w:t>
            </w:r>
          </w:p>
        </w:tc>
        <w:tc>
          <w:tcPr>
            <w:tcW w:w="2200" w:type="dxa"/>
            <w:tcBorders>
              <w:top w:val="nil"/>
              <w:left w:val="nil"/>
              <w:bottom w:val="single" w:sz="4" w:space="0" w:color="auto"/>
              <w:right w:val="single" w:sz="4" w:space="0" w:color="auto"/>
            </w:tcBorders>
            <w:shd w:val="clear" w:color="auto" w:fill="auto"/>
            <w:vAlign w:val="center"/>
          </w:tcPr>
          <w:p w14:paraId="0C451B94"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523FBF74"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r>
      <w:tr w:rsidR="00B754A1" w14:paraId="441F3D0B" w14:textId="77777777" w:rsidTr="008645DB">
        <w:trPr>
          <w:trHeight w:val="56"/>
        </w:trPr>
        <w:tc>
          <w:tcPr>
            <w:tcW w:w="2437" w:type="dxa"/>
            <w:vMerge w:val="restart"/>
            <w:tcBorders>
              <w:top w:val="nil"/>
              <w:left w:val="single" w:sz="4" w:space="0" w:color="auto"/>
              <w:right w:val="single" w:sz="4" w:space="0" w:color="auto"/>
            </w:tcBorders>
            <w:shd w:val="clear" w:color="auto" w:fill="auto"/>
            <w:vAlign w:val="center"/>
          </w:tcPr>
          <w:p w14:paraId="16C4E78C"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2CCBW</w:t>
            </w:r>
            <w:r>
              <w:rPr>
                <w:rFonts w:ascii="Arial" w:eastAsia="宋体"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AF3A421"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0FEC374B"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7411FFA6" w14:textId="77777777" w:rsidR="00B754A1" w:rsidRDefault="00B754A1" w:rsidP="008645DB">
            <w:pPr>
              <w:keepNext/>
              <w:keepLines/>
              <w:spacing w:after="0"/>
              <w:jc w:val="center"/>
              <w:textAlignment w:val="center"/>
              <w:rPr>
                <w:rFonts w:ascii="Arial" w:eastAsia="宋体" w:hAnsi="Arial" w:cs="Arial"/>
                <w:kern w:val="2"/>
                <w:sz w:val="18"/>
                <w:lang w:val="en-US" w:eastAsia="zh-CN"/>
              </w:rPr>
            </w:pPr>
            <w:r>
              <w:rPr>
                <w:rFonts w:ascii="Arial" w:eastAsia="宋体"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189877A" w14:textId="77777777" w:rsidR="00B754A1" w:rsidRDefault="00B754A1" w:rsidP="008645DB">
            <w:pPr>
              <w:keepNext/>
              <w:keepLines/>
              <w:spacing w:after="0"/>
              <w:jc w:val="center"/>
              <w:textAlignment w:val="center"/>
              <w:rPr>
                <w:rFonts w:ascii="Arial" w:eastAsia="宋体" w:hAnsi="Arial" w:cs="Arial"/>
                <w:kern w:val="2"/>
                <w:sz w:val="18"/>
                <w:lang w:val="en-US" w:eastAsia="zh-CN"/>
              </w:rPr>
            </w:pPr>
            <w:r>
              <w:rPr>
                <w:rFonts w:ascii="Arial" w:eastAsia="宋体" w:hAnsi="Arial" w:cs="Arial"/>
                <w:sz w:val="18"/>
                <w:szCs w:val="18"/>
                <w:lang w:val="en-US" w:eastAsia="zh-CN" w:bidi="ar"/>
              </w:rPr>
              <w:t>Maximum</w:t>
            </w:r>
          </w:p>
        </w:tc>
      </w:tr>
      <w:tr w:rsidR="00B754A1" w14:paraId="461DF347" w14:textId="77777777" w:rsidTr="008645D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D75B439" w14:textId="77777777" w:rsidR="00B754A1" w:rsidRDefault="00B754A1" w:rsidP="008645DB">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278FD7C2" w14:textId="77777777" w:rsidR="00B754A1" w:rsidRDefault="00B754A1" w:rsidP="008645DB">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5454FA6D" w14:textId="77777777" w:rsidR="00B754A1" w:rsidRDefault="00B754A1" w:rsidP="008645D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B181657"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0  --  200</w:t>
            </w:r>
          </w:p>
        </w:tc>
      </w:tr>
      <w:tr w:rsidR="00B754A1" w14:paraId="316F5124"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60AC54F"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66402B5C"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fxUL_low-max2CCBW</w:t>
            </w:r>
          </w:p>
        </w:tc>
        <w:tc>
          <w:tcPr>
            <w:tcW w:w="1824" w:type="dxa"/>
            <w:tcBorders>
              <w:top w:val="nil"/>
              <w:left w:val="nil"/>
              <w:bottom w:val="single" w:sz="4" w:space="0" w:color="auto"/>
              <w:right w:val="single" w:sz="4" w:space="0" w:color="auto"/>
            </w:tcBorders>
            <w:shd w:val="clear" w:color="auto" w:fill="auto"/>
            <w:vAlign w:val="center"/>
          </w:tcPr>
          <w:p w14:paraId="46CC4316"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fxUL_low</w:t>
            </w:r>
          </w:p>
        </w:tc>
        <w:tc>
          <w:tcPr>
            <w:tcW w:w="2200" w:type="dxa"/>
            <w:tcBorders>
              <w:top w:val="nil"/>
              <w:left w:val="nil"/>
              <w:bottom w:val="single" w:sz="4" w:space="0" w:color="auto"/>
              <w:right w:val="single" w:sz="4" w:space="0" w:color="auto"/>
            </w:tcBorders>
            <w:shd w:val="clear" w:color="auto" w:fill="auto"/>
            <w:vAlign w:val="center"/>
          </w:tcPr>
          <w:p w14:paraId="25367497"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fxUL_high</w:t>
            </w:r>
          </w:p>
        </w:tc>
        <w:tc>
          <w:tcPr>
            <w:tcW w:w="2214" w:type="dxa"/>
            <w:tcBorders>
              <w:top w:val="nil"/>
              <w:left w:val="nil"/>
              <w:bottom w:val="single" w:sz="4" w:space="0" w:color="auto"/>
              <w:right w:val="single" w:sz="4" w:space="0" w:color="auto"/>
            </w:tcBorders>
            <w:shd w:val="clear" w:color="auto" w:fill="auto"/>
            <w:vAlign w:val="center"/>
          </w:tcPr>
          <w:p w14:paraId="35239747"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fxUL_high+</w:t>
            </w:r>
            <w:r>
              <w:rPr>
                <w:rFonts w:ascii="Arial" w:eastAsia="宋体" w:hAnsi="Arial" w:cs="Arial"/>
                <w:sz w:val="18"/>
                <w:szCs w:val="18"/>
                <w:lang w:val="en-US" w:eastAsia="zh-CN" w:bidi="ar"/>
              </w:rPr>
              <w:br/>
              <w:t>max2CCBW</w:t>
            </w:r>
          </w:p>
        </w:tc>
      </w:tr>
      <w:tr w:rsidR="00B754A1" w14:paraId="4750B80E"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6889D7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20D6102"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327D"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748  --  948</w:t>
            </w:r>
          </w:p>
        </w:tc>
      </w:tr>
      <w:tr w:rsidR="00B754A1" w14:paraId="354CE476"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EB1D855" w14:textId="77777777" w:rsidR="00B754A1" w:rsidRDefault="00B754A1" w:rsidP="008645DB">
            <w:pPr>
              <w:keepNext/>
              <w:keepLines/>
              <w:spacing w:after="0"/>
              <w:jc w:val="center"/>
              <w:textAlignment w:val="center"/>
              <w:rPr>
                <w:rFonts w:ascii="Arial" w:eastAsia="宋体" w:hAnsi="Arial" w:cs="Arial"/>
                <w:b/>
                <w:bCs/>
                <w:sz w:val="18"/>
                <w:szCs w:val="18"/>
              </w:rPr>
            </w:pPr>
            <w:r>
              <w:rPr>
                <w:rFonts w:ascii="Arial" w:eastAsia="宋体"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7C540A0" w14:textId="77777777" w:rsidR="00B754A1" w:rsidRDefault="00B754A1" w:rsidP="008645DB">
            <w:pPr>
              <w:keepNext/>
              <w:keepLines/>
              <w:spacing w:after="0"/>
              <w:jc w:val="center"/>
              <w:textAlignment w:val="center"/>
              <w:rPr>
                <w:rFonts w:eastAsia="宋体"/>
                <w:lang w:val="en-US" w:eastAsia="zh-CN"/>
              </w:rPr>
            </w:pPr>
            <w:r>
              <w:rPr>
                <w:rFonts w:ascii="Arial" w:eastAsia="宋体" w:hAnsi="Arial" w:cs="Arial" w:hint="eastAsia"/>
                <w:sz w:val="18"/>
                <w:szCs w:val="18"/>
                <w:lang w:val="en-US" w:eastAsia="zh-CN" w:bidi="ar"/>
              </w:rPr>
              <w:t>There are no triple beat products caused by UL CA_n28A-n79C falls into band n41.</w:t>
            </w:r>
          </w:p>
        </w:tc>
      </w:tr>
      <w:tr w:rsidR="00B754A1" w14:paraId="75DDF6DE" w14:textId="77777777" w:rsidTr="008645D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1E54E65" w14:textId="77777777" w:rsidR="00B754A1" w:rsidRDefault="00B754A1" w:rsidP="008645DB">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34FD5621" w14:textId="77777777" w:rsidR="00B754A1" w:rsidRDefault="00B754A1" w:rsidP="00A050DF">
            <w:pPr>
              <w:pStyle w:val="TAN"/>
              <w:ind w:left="643" w:hanging="643"/>
            </w:pPr>
            <w:r>
              <w:t xml:space="preserve">Note 2: For contiguous intra-band ULCA, the minimum and maximum separation BW are 0MHz and </w:t>
            </w:r>
            <w:proofErr w:type="gramStart"/>
            <w:r>
              <w:t>Min(</w:t>
            </w:r>
            <w:proofErr w:type="gramEnd"/>
            <w:r>
              <w:t>fy_high-fy_low, maximum aggregated BW) respectively.</w:t>
            </w:r>
          </w:p>
        </w:tc>
      </w:tr>
    </w:tbl>
    <w:p w14:paraId="191FED35" w14:textId="77777777" w:rsidR="00B754A1" w:rsidRDefault="00B754A1" w:rsidP="006C68CC">
      <w:pPr>
        <w:overflowPunct w:val="0"/>
        <w:autoSpaceDE w:val="0"/>
        <w:autoSpaceDN w:val="0"/>
        <w:adjustRightInd w:val="0"/>
        <w:textAlignment w:val="baseline"/>
        <w:rPr>
          <w:rFonts w:eastAsia="Times New Roman"/>
          <w:lang w:eastAsia="en-GB"/>
        </w:rPr>
      </w:pPr>
    </w:p>
    <w:p w14:paraId="78DBB88E" w14:textId="7DF411EE" w:rsidR="00B754A1" w:rsidRDefault="00B754A1" w:rsidP="006C68CC">
      <w:pPr>
        <w:overflowPunct w:val="0"/>
        <w:autoSpaceDE w:val="0"/>
        <w:autoSpaceDN w:val="0"/>
        <w:adjustRightInd w:val="0"/>
        <w:textAlignment w:val="baseline"/>
        <w:rPr>
          <w:rFonts w:eastAsia="Times New Roman"/>
          <w:lang w:eastAsia="en-GB"/>
        </w:rPr>
      </w:pPr>
      <w:r>
        <w:rPr>
          <w:rFonts w:eastAsia="Times New Roman"/>
          <w:lang w:eastAsia="en-GB"/>
        </w:rPr>
        <w:t>Table 5.</w:t>
      </w:r>
      <w:r w:rsidR="00A050DF">
        <w:rPr>
          <w:rFonts w:eastAsia="Times New Roman"/>
          <w:lang w:eastAsia="en-GB"/>
        </w:rPr>
        <w:t>1</w:t>
      </w:r>
      <w:r>
        <w:rPr>
          <w:rFonts w:eastAsia="Times New Roman"/>
          <w:lang w:eastAsia="en-GB"/>
        </w:rPr>
        <w:t>.2.1.2-</w:t>
      </w:r>
      <w:r>
        <w:rPr>
          <w:rFonts w:eastAsia="宋体" w:hint="eastAsia"/>
          <w:lang w:val="en-US" w:eastAsia="zh-CN"/>
        </w:rPr>
        <w:t>2</w:t>
      </w:r>
      <w:r>
        <w:rPr>
          <w:rFonts w:eastAsia="Times New Roman"/>
          <w:lang w:eastAsia="en-GB"/>
        </w:rPr>
        <w:t xml:space="preserve"> provides the two UL band with one band, along with 2CC intra-band uplink CA triple beat products into band n</w:t>
      </w:r>
      <w:r>
        <w:rPr>
          <w:rFonts w:eastAsia="宋体" w:hint="eastAsia"/>
          <w:lang w:val="en-US" w:eastAsia="zh-CN"/>
        </w:rPr>
        <w:t>28</w:t>
      </w:r>
      <w:r>
        <w:rPr>
          <w:rFonts w:eastAsia="Times New Roman"/>
          <w:lang w:eastAsia="en-GB"/>
        </w:rPr>
        <w:t xml:space="preserve"> interference analysis for CA_n</w:t>
      </w:r>
      <w:r>
        <w:rPr>
          <w:rFonts w:eastAsia="宋体" w:hint="eastAsia"/>
          <w:lang w:val="en-US" w:eastAsia="zh-CN"/>
        </w:rPr>
        <w:t>41</w:t>
      </w:r>
      <w:r>
        <w:rPr>
          <w:rFonts w:eastAsia="Times New Roman"/>
          <w:lang w:eastAsia="en-GB"/>
        </w:rPr>
        <w:t>A-n</w:t>
      </w:r>
      <w:r>
        <w:rPr>
          <w:rFonts w:eastAsia="宋体" w:hint="eastAsia"/>
          <w:lang w:val="en-US" w:eastAsia="zh-CN"/>
        </w:rPr>
        <w:t>79</w:t>
      </w:r>
      <w:r>
        <w:rPr>
          <w:rFonts w:eastAsia="Times New Roman"/>
          <w:lang w:eastAsia="en-GB"/>
        </w:rPr>
        <w:t>C with n</w:t>
      </w:r>
      <w:r>
        <w:rPr>
          <w:rFonts w:eastAsia="宋体" w:hint="eastAsia"/>
          <w:lang w:val="en-US" w:eastAsia="zh-CN"/>
        </w:rPr>
        <w:t>79</w:t>
      </w:r>
      <w:r>
        <w:rPr>
          <w:rFonts w:eastAsia="Times New Roman"/>
          <w:lang w:eastAsia="en-GB"/>
        </w:rPr>
        <w:t xml:space="preserve">C transmitting with a </w:t>
      </w:r>
      <w:r>
        <w:rPr>
          <w:rFonts w:eastAsia="宋体" w:hint="eastAsia"/>
          <w:lang w:val="en-US" w:eastAsia="zh-CN"/>
        </w:rPr>
        <w:t>200</w:t>
      </w:r>
      <w:r>
        <w:rPr>
          <w:rFonts w:eastAsia="Times New Roman"/>
          <w:lang w:eastAsia="en-GB"/>
        </w:rPr>
        <w:t>MHz maximum instantaneous bandwidth.</w:t>
      </w:r>
    </w:p>
    <w:p w14:paraId="1ABF5D50" w14:textId="6629B9D9" w:rsidR="00B754A1" w:rsidRPr="00140BB6" w:rsidRDefault="00B754A1" w:rsidP="00B754A1">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B754A1" w14:paraId="698AAC01"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727B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Band / CA</w:t>
            </w:r>
            <w:r>
              <w:rPr>
                <w:rFonts w:ascii="Arial" w:eastAsia="宋体"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03BC314A"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宋体" w:hAnsi="Arial" w:cs="Arial"/>
                <w:b/>
                <w:bCs/>
                <w:sz w:val="18"/>
                <w:szCs w:val="18"/>
                <w:lang w:val="en-US" w:eastAsia="zh-CN" w:bidi="ar"/>
              </w:rPr>
              <w:t>n</w:t>
            </w:r>
            <w:r>
              <w:rPr>
                <w:rFonts w:ascii="Arial" w:eastAsia="宋体" w:hAnsi="Arial" w:cs="Arial" w:hint="eastAsia"/>
                <w:b/>
                <w:bCs/>
                <w:sz w:val="18"/>
                <w:szCs w:val="18"/>
                <w:lang w:val="en-US" w:eastAsia="zh-CN" w:bidi="ar"/>
              </w:rPr>
              <w:t>41</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65BB9D33"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宋体" w:hAnsi="Arial" w:cs="Arial"/>
                <w:b/>
                <w:bCs/>
                <w:kern w:val="2"/>
                <w:sz w:val="18"/>
                <w:szCs w:val="18"/>
                <w:lang w:val="en-US" w:eastAsia="zh-CN"/>
              </w:rPr>
              <w:t>CA_n</w:t>
            </w:r>
            <w:r>
              <w:rPr>
                <w:rFonts w:ascii="Arial" w:eastAsia="宋体" w:hAnsi="Arial" w:cs="Arial" w:hint="eastAsia"/>
                <w:b/>
                <w:bCs/>
                <w:kern w:val="2"/>
                <w:sz w:val="18"/>
                <w:szCs w:val="18"/>
                <w:lang w:val="en-US" w:eastAsia="zh-CN"/>
              </w:rPr>
              <w:t>79</w:t>
            </w:r>
            <w:r>
              <w:rPr>
                <w:rFonts w:ascii="Arial" w:eastAsia="宋体" w:hAnsi="Arial" w:cs="Arial"/>
                <w:b/>
                <w:bCs/>
                <w:kern w:val="2"/>
                <w:sz w:val="18"/>
                <w:szCs w:val="18"/>
                <w:lang w:val="en-US" w:eastAsia="zh-CN"/>
              </w:rPr>
              <w:t>C</w:t>
            </w:r>
          </w:p>
        </w:tc>
      </w:tr>
      <w:tr w:rsidR="00B754A1" w14:paraId="4D1615D8"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7F5939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732B8036"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fx_low</w:t>
            </w:r>
          </w:p>
        </w:tc>
        <w:tc>
          <w:tcPr>
            <w:tcW w:w="1824" w:type="dxa"/>
            <w:tcBorders>
              <w:top w:val="nil"/>
              <w:left w:val="nil"/>
              <w:bottom w:val="single" w:sz="4" w:space="0" w:color="auto"/>
              <w:right w:val="single" w:sz="4" w:space="0" w:color="auto"/>
            </w:tcBorders>
            <w:shd w:val="clear" w:color="auto" w:fill="auto"/>
            <w:vAlign w:val="center"/>
          </w:tcPr>
          <w:p w14:paraId="66E28396"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fx_high</w:t>
            </w:r>
          </w:p>
        </w:tc>
        <w:tc>
          <w:tcPr>
            <w:tcW w:w="2200" w:type="dxa"/>
            <w:tcBorders>
              <w:top w:val="nil"/>
              <w:left w:val="nil"/>
              <w:bottom w:val="single" w:sz="4" w:space="0" w:color="auto"/>
              <w:right w:val="single" w:sz="4" w:space="0" w:color="auto"/>
            </w:tcBorders>
            <w:shd w:val="clear" w:color="auto" w:fill="auto"/>
            <w:vAlign w:val="center"/>
          </w:tcPr>
          <w:p w14:paraId="1ADF07F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fy_low</w:t>
            </w:r>
          </w:p>
        </w:tc>
        <w:tc>
          <w:tcPr>
            <w:tcW w:w="2214" w:type="dxa"/>
            <w:tcBorders>
              <w:top w:val="nil"/>
              <w:left w:val="nil"/>
              <w:bottom w:val="single" w:sz="4" w:space="0" w:color="auto"/>
              <w:right w:val="single" w:sz="4" w:space="0" w:color="auto"/>
            </w:tcBorders>
            <w:shd w:val="clear" w:color="auto" w:fill="auto"/>
            <w:vAlign w:val="center"/>
          </w:tcPr>
          <w:p w14:paraId="7940FC2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fy_high</w:t>
            </w:r>
          </w:p>
        </w:tc>
      </w:tr>
      <w:tr w:rsidR="00B754A1" w14:paraId="16391EC1" w14:textId="77777777" w:rsidTr="008645D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350E9CA" w14:textId="77777777" w:rsidR="00B754A1" w:rsidRDefault="00B754A1" w:rsidP="008645DB">
            <w:pPr>
              <w:keepNext/>
              <w:keepLines/>
              <w:spacing w:after="0"/>
              <w:jc w:val="center"/>
              <w:textAlignment w:val="center"/>
              <w:rPr>
                <w:rFonts w:ascii="Arial" w:eastAsia="宋体" w:hAnsi="Arial" w:cs="Arial"/>
                <w:b/>
                <w:bCs/>
                <w:sz w:val="18"/>
                <w:szCs w:val="18"/>
                <w:lang w:val="en-US" w:eastAsia="zh-CN"/>
              </w:rPr>
            </w:pPr>
            <w:r>
              <w:rPr>
                <w:rFonts w:ascii="Arial" w:eastAsia="宋体" w:hAnsi="Arial" w:cs="Arial"/>
                <w:b/>
                <w:bCs/>
                <w:kern w:val="2"/>
                <w:sz w:val="18"/>
                <w:szCs w:val="18"/>
                <w:lang w:val="en-US" w:eastAsia="zh-CN"/>
              </w:rPr>
              <w:t xml:space="preserve">fUL </w:t>
            </w:r>
          </w:p>
        </w:tc>
        <w:tc>
          <w:tcPr>
            <w:tcW w:w="3404" w:type="dxa"/>
            <w:gridSpan w:val="2"/>
            <w:tcBorders>
              <w:top w:val="nil"/>
              <w:left w:val="nil"/>
              <w:bottom w:val="single" w:sz="4" w:space="0" w:color="auto"/>
              <w:right w:val="single" w:sz="4" w:space="0" w:color="auto"/>
            </w:tcBorders>
            <w:shd w:val="clear" w:color="auto" w:fill="auto"/>
            <w:vAlign w:val="center"/>
          </w:tcPr>
          <w:p w14:paraId="3225E0EC"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72327ED8"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4400  --  5000</w:t>
            </w:r>
          </w:p>
        </w:tc>
      </w:tr>
      <w:tr w:rsidR="00B754A1" w14:paraId="288A92A2"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85D9660"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fDL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A68F"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2496  --  2690</w:t>
            </w:r>
          </w:p>
        </w:tc>
        <w:tc>
          <w:tcPr>
            <w:tcW w:w="2200" w:type="dxa"/>
            <w:tcBorders>
              <w:top w:val="nil"/>
              <w:left w:val="nil"/>
              <w:bottom w:val="single" w:sz="4" w:space="0" w:color="auto"/>
              <w:right w:val="single" w:sz="4" w:space="0" w:color="auto"/>
            </w:tcBorders>
            <w:shd w:val="clear" w:color="auto" w:fill="auto"/>
            <w:vAlign w:val="center"/>
          </w:tcPr>
          <w:p w14:paraId="2F2892F1"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4299FCF8"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r>
      <w:tr w:rsidR="00B754A1" w14:paraId="40634C25" w14:textId="77777777" w:rsidTr="008645DB">
        <w:trPr>
          <w:trHeight w:val="56"/>
        </w:trPr>
        <w:tc>
          <w:tcPr>
            <w:tcW w:w="2437" w:type="dxa"/>
            <w:vMerge w:val="restart"/>
            <w:tcBorders>
              <w:top w:val="nil"/>
              <w:left w:val="single" w:sz="4" w:space="0" w:color="auto"/>
              <w:right w:val="single" w:sz="4" w:space="0" w:color="auto"/>
            </w:tcBorders>
            <w:shd w:val="clear" w:color="auto" w:fill="auto"/>
            <w:vAlign w:val="center"/>
          </w:tcPr>
          <w:p w14:paraId="672810D7"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2CCBW</w:t>
            </w:r>
            <w:r>
              <w:rPr>
                <w:rFonts w:ascii="Arial" w:eastAsia="宋体"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071AE698"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2E0D0A92"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455B431A" w14:textId="77777777" w:rsidR="00B754A1" w:rsidRDefault="00B754A1" w:rsidP="008645DB">
            <w:pPr>
              <w:keepNext/>
              <w:keepLines/>
              <w:spacing w:after="0"/>
              <w:jc w:val="center"/>
              <w:textAlignment w:val="center"/>
              <w:rPr>
                <w:rFonts w:ascii="Arial" w:eastAsia="宋体" w:hAnsi="Arial" w:cs="Arial"/>
                <w:kern w:val="2"/>
                <w:sz w:val="18"/>
                <w:lang w:val="en-US" w:eastAsia="zh-CN"/>
              </w:rPr>
            </w:pPr>
            <w:r>
              <w:rPr>
                <w:rFonts w:ascii="Arial" w:eastAsia="宋体"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592A21E6" w14:textId="77777777" w:rsidR="00B754A1" w:rsidRDefault="00B754A1" w:rsidP="008645DB">
            <w:pPr>
              <w:keepNext/>
              <w:keepLines/>
              <w:spacing w:after="0"/>
              <w:jc w:val="center"/>
              <w:textAlignment w:val="center"/>
              <w:rPr>
                <w:rFonts w:ascii="Arial" w:eastAsia="宋体" w:hAnsi="Arial" w:cs="Arial"/>
                <w:kern w:val="2"/>
                <w:sz w:val="18"/>
                <w:lang w:val="en-US" w:eastAsia="zh-CN"/>
              </w:rPr>
            </w:pPr>
            <w:r>
              <w:rPr>
                <w:rFonts w:ascii="Arial" w:eastAsia="宋体" w:hAnsi="Arial" w:cs="Arial"/>
                <w:sz w:val="18"/>
                <w:szCs w:val="18"/>
                <w:lang w:val="en-US" w:eastAsia="zh-CN" w:bidi="ar"/>
              </w:rPr>
              <w:t>Maximum</w:t>
            </w:r>
          </w:p>
        </w:tc>
      </w:tr>
      <w:tr w:rsidR="00B754A1" w14:paraId="5887DD50" w14:textId="77777777" w:rsidTr="008645D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3C6D0E3E" w14:textId="77777777" w:rsidR="00B754A1" w:rsidRDefault="00B754A1" w:rsidP="008645DB">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3EC84275" w14:textId="77777777" w:rsidR="00B754A1" w:rsidRDefault="00B754A1" w:rsidP="008645DB">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3AA457E" w14:textId="77777777" w:rsidR="00B754A1" w:rsidRDefault="00B754A1" w:rsidP="008645D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638B515"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0  --  200</w:t>
            </w:r>
          </w:p>
        </w:tc>
      </w:tr>
      <w:tr w:rsidR="00B754A1" w14:paraId="5C9BEFD6"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423B79"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5AF082FF"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fxUL_low-max2CCBW</w:t>
            </w:r>
          </w:p>
        </w:tc>
        <w:tc>
          <w:tcPr>
            <w:tcW w:w="1824" w:type="dxa"/>
            <w:tcBorders>
              <w:top w:val="nil"/>
              <w:left w:val="nil"/>
              <w:bottom w:val="single" w:sz="4" w:space="0" w:color="auto"/>
              <w:right w:val="single" w:sz="4" w:space="0" w:color="auto"/>
            </w:tcBorders>
            <w:shd w:val="clear" w:color="auto" w:fill="auto"/>
            <w:vAlign w:val="center"/>
          </w:tcPr>
          <w:p w14:paraId="57DE5C28"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fxUL_low</w:t>
            </w:r>
          </w:p>
        </w:tc>
        <w:tc>
          <w:tcPr>
            <w:tcW w:w="2200" w:type="dxa"/>
            <w:tcBorders>
              <w:top w:val="nil"/>
              <w:left w:val="nil"/>
              <w:bottom w:val="single" w:sz="4" w:space="0" w:color="auto"/>
              <w:right w:val="single" w:sz="4" w:space="0" w:color="auto"/>
            </w:tcBorders>
            <w:shd w:val="clear" w:color="auto" w:fill="auto"/>
            <w:vAlign w:val="center"/>
          </w:tcPr>
          <w:p w14:paraId="08825D7A"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fxUL_high</w:t>
            </w:r>
          </w:p>
        </w:tc>
        <w:tc>
          <w:tcPr>
            <w:tcW w:w="2214" w:type="dxa"/>
            <w:tcBorders>
              <w:top w:val="nil"/>
              <w:left w:val="nil"/>
              <w:bottom w:val="single" w:sz="4" w:space="0" w:color="auto"/>
              <w:right w:val="single" w:sz="4" w:space="0" w:color="auto"/>
            </w:tcBorders>
            <w:shd w:val="clear" w:color="auto" w:fill="auto"/>
            <w:vAlign w:val="center"/>
          </w:tcPr>
          <w:p w14:paraId="0C48B6DD"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fxUL_high+</w:t>
            </w:r>
            <w:r>
              <w:rPr>
                <w:rFonts w:ascii="Arial" w:eastAsia="宋体" w:hAnsi="Arial" w:cs="Arial"/>
                <w:sz w:val="18"/>
                <w:szCs w:val="18"/>
                <w:lang w:val="en-US" w:eastAsia="zh-CN" w:bidi="ar"/>
              </w:rPr>
              <w:br/>
              <w:t>max2CCBW</w:t>
            </w:r>
          </w:p>
        </w:tc>
      </w:tr>
      <w:tr w:rsidR="00B754A1" w14:paraId="219B5945"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54CBD61"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C0A2DDF"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E929D"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2690  --  2890</w:t>
            </w:r>
          </w:p>
        </w:tc>
      </w:tr>
      <w:tr w:rsidR="00B754A1" w14:paraId="7947B252"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FBC6370" w14:textId="77777777" w:rsidR="00B754A1" w:rsidRDefault="00B754A1" w:rsidP="008645DB">
            <w:pPr>
              <w:keepNext/>
              <w:keepLines/>
              <w:spacing w:after="0"/>
              <w:jc w:val="center"/>
              <w:textAlignment w:val="center"/>
              <w:rPr>
                <w:rFonts w:ascii="Arial" w:eastAsia="宋体" w:hAnsi="Arial" w:cs="Arial"/>
                <w:b/>
                <w:bCs/>
                <w:sz w:val="18"/>
                <w:szCs w:val="18"/>
              </w:rPr>
            </w:pPr>
            <w:r>
              <w:rPr>
                <w:rFonts w:ascii="Arial" w:eastAsia="宋体"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593FA271" w14:textId="77777777" w:rsidR="00B754A1" w:rsidRDefault="00B754A1" w:rsidP="008645DB">
            <w:pPr>
              <w:keepNext/>
              <w:keepLines/>
              <w:spacing w:after="0"/>
              <w:jc w:val="center"/>
              <w:textAlignment w:val="center"/>
              <w:rPr>
                <w:rFonts w:eastAsia="宋体"/>
                <w:lang w:val="en-US" w:eastAsia="zh-CN"/>
              </w:rPr>
            </w:pPr>
            <w:r>
              <w:rPr>
                <w:rFonts w:ascii="Arial" w:eastAsia="宋体" w:hAnsi="Arial" w:cs="Arial" w:hint="eastAsia"/>
                <w:sz w:val="18"/>
                <w:szCs w:val="18"/>
                <w:lang w:val="en-US" w:eastAsia="zh-CN" w:bidi="ar"/>
              </w:rPr>
              <w:t>There are no triple beat products caused by UL CA_n41A-n79C falls into band n28.</w:t>
            </w:r>
          </w:p>
        </w:tc>
      </w:tr>
      <w:tr w:rsidR="00B754A1" w14:paraId="452A13D3" w14:textId="77777777" w:rsidTr="008645D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E90FBDC" w14:textId="77777777" w:rsidR="00B754A1" w:rsidRDefault="00B754A1" w:rsidP="008645DB">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2B1AFB5E" w14:textId="77777777" w:rsidR="00B754A1" w:rsidRDefault="00B754A1" w:rsidP="006C68CC">
            <w:pPr>
              <w:pStyle w:val="TAN"/>
              <w:ind w:left="643" w:hanging="643"/>
            </w:pPr>
            <w:r>
              <w:t xml:space="preserve">Note 2: For contiguous intra-band ULCA, the minimum and maximum separation BW are 0MHz and </w:t>
            </w:r>
            <w:proofErr w:type="gramStart"/>
            <w:r>
              <w:t>Min(</w:t>
            </w:r>
            <w:proofErr w:type="gramEnd"/>
            <w:r>
              <w:t>fy_high-fy_low, maximum aggregated BW) respectively.</w:t>
            </w:r>
          </w:p>
        </w:tc>
      </w:tr>
    </w:tbl>
    <w:p w14:paraId="7A4754D9" w14:textId="77777777" w:rsidR="00B754A1" w:rsidRDefault="00B754A1" w:rsidP="006C68CC">
      <w:pPr>
        <w:overflowPunct w:val="0"/>
        <w:autoSpaceDE w:val="0"/>
        <w:autoSpaceDN w:val="0"/>
        <w:adjustRightInd w:val="0"/>
        <w:textAlignment w:val="baseline"/>
        <w:rPr>
          <w:rFonts w:ascii="Arial" w:hAnsi="Arial" w:cs="Arial"/>
        </w:rPr>
      </w:pPr>
    </w:p>
    <w:p w14:paraId="1351D055" w14:textId="39EB88B3" w:rsidR="00B754A1" w:rsidRPr="00AB69C8" w:rsidRDefault="00B754A1" w:rsidP="00B754A1">
      <w:pPr>
        <w:pStyle w:val="41"/>
        <w:overflowPunct w:val="0"/>
        <w:autoSpaceDE w:val="0"/>
        <w:autoSpaceDN w:val="0"/>
        <w:adjustRightInd w:val="0"/>
        <w:textAlignment w:val="baseline"/>
        <w:rPr>
          <w:rFonts w:eastAsia="Times New Roman"/>
          <w:lang w:eastAsia="en-GB"/>
        </w:rPr>
      </w:pPr>
      <w:bookmarkStart w:id="109" w:name="_Toc180420351"/>
      <w:r w:rsidRPr="00AB69C8">
        <w:rPr>
          <w:rFonts w:eastAsia="Times New Roman"/>
          <w:lang w:eastAsia="en-GB"/>
        </w:rPr>
        <w:t>5.</w:t>
      </w:r>
      <w:r>
        <w:rPr>
          <w:rFonts w:eastAsia="Times New Roman"/>
          <w:lang w:eastAsia="en-GB"/>
        </w:rPr>
        <w:t>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109"/>
    </w:p>
    <w:p w14:paraId="0F686F04" w14:textId="321932F3" w:rsidR="00B754A1" w:rsidRDefault="00B754A1" w:rsidP="006C68CC">
      <w:pPr>
        <w:overflowPunct w:val="0"/>
        <w:autoSpaceDE w:val="0"/>
        <w:autoSpaceDN w:val="0"/>
        <w:adjustRightInd w:val="0"/>
        <w:textAlignment w:val="baseline"/>
        <w:rPr>
          <w:rFonts w:eastAsia="宋体"/>
          <w:lang w:val="en-US" w:eastAsia="zh-CN" w:bidi="ar"/>
        </w:rPr>
      </w:pPr>
      <w:r>
        <w:rPr>
          <w:rFonts w:eastAsia="宋体"/>
          <w:lang w:val="en-US" w:eastAsia="zh-CN" w:bidi="ar"/>
        </w:rPr>
        <w:t>There is no need to define additional REFSEN requirements (i.e. MSD) for CA_n28A-n41A/C-n79C due to there are no</w:t>
      </w:r>
      <w:r>
        <w:rPr>
          <w:rFonts w:eastAsia="宋体" w:hint="eastAsia"/>
          <w:lang w:val="en-US" w:eastAsia="zh-CN" w:bidi="ar"/>
        </w:rPr>
        <w:t xml:space="preserve"> additional</w:t>
      </w:r>
      <w:r>
        <w:rPr>
          <w:rFonts w:eastAsia="宋体"/>
          <w:lang w:val="en-US" w:eastAsia="zh-CN" w:bidi="ar"/>
        </w:rPr>
        <w:t xml:space="preserve"> triple beat</w:t>
      </w:r>
      <w:r>
        <w:rPr>
          <w:rFonts w:eastAsia="宋体" w:hint="eastAsia"/>
          <w:lang w:val="en-US" w:eastAsia="zh-CN" w:bidi="ar"/>
        </w:rPr>
        <w:t xml:space="preserve"> co-existence issue.</w:t>
      </w:r>
    </w:p>
    <w:p w14:paraId="190EB069" w14:textId="77777777" w:rsidR="00126CBF" w:rsidRPr="00B754A1" w:rsidRDefault="00126CBF" w:rsidP="006C68CC">
      <w:pPr>
        <w:overflowPunct w:val="0"/>
        <w:autoSpaceDE w:val="0"/>
        <w:autoSpaceDN w:val="0"/>
        <w:adjustRightInd w:val="0"/>
        <w:textAlignment w:val="baseline"/>
        <w:rPr>
          <w:rFonts w:eastAsia="宋体"/>
          <w:lang w:eastAsia="zh-CN"/>
        </w:rPr>
      </w:pPr>
    </w:p>
    <w:p w14:paraId="317C06A6" w14:textId="00ECAE21" w:rsidR="00126CBF" w:rsidRDefault="00126CBF" w:rsidP="006C68CC">
      <w:pPr>
        <w:pStyle w:val="21"/>
      </w:pPr>
      <w:bookmarkStart w:id="110" w:name="_Toc180420352"/>
      <w:r>
        <w:t>5.2</w:t>
      </w:r>
      <w:r>
        <w:tab/>
        <w:t>CA_n8-n20-n75</w:t>
      </w:r>
      <w:bookmarkEnd w:id="110"/>
    </w:p>
    <w:p w14:paraId="7E17DB07" w14:textId="01A7A9FB" w:rsidR="00126CBF" w:rsidRPr="006C68CC" w:rsidRDefault="00126CBF" w:rsidP="00126CBF">
      <w:pPr>
        <w:pStyle w:val="31"/>
        <w:rPr>
          <w:rFonts w:cs="Arial"/>
          <w:szCs w:val="28"/>
          <w:lang w:val="en-US" w:eastAsia="zh-CN"/>
        </w:rPr>
      </w:pPr>
      <w:bookmarkStart w:id="111" w:name="_Toc180420353"/>
      <w:r w:rsidRPr="006C68CC">
        <w:rPr>
          <w:rFonts w:cs="Arial"/>
          <w:szCs w:val="28"/>
          <w:lang w:val="en-US" w:eastAsia="zh-CN"/>
        </w:rPr>
        <w:t>5.2.1</w:t>
      </w:r>
      <w:r w:rsidRPr="006C68CC">
        <w:rPr>
          <w:rFonts w:cs="Arial"/>
          <w:szCs w:val="28"/>
          <w:lang w:val="en-US" w:eastAsia="zh-CN"/>
        </w:rPr>
        <w:tab/>
        <w:t>Common for 1 band UL and 2 bands UL CA</w:t>
      </w:r>
      <w:bookmarkEnd w:id="111"/>
    </w:p>
    <w:p w14:paraId="743A9BBE" w14:textId="7868E256" w:rsidR="00126CBF" w:rsidRDefault="00126CBF" w:rsidP="00126CBF">
      <w:pPr>
        <w:pStyle w:val="41"/>
        <w:rPr>
          <w:rFonts w:cs="Arial"/>
          <w:lang w:eastAsia="zh-CN"/>
        </w:rPr>
      </w:pPr>
      <w:bookmarkStart w:id="112" w:name="_Toc180420354"/>
      <w:r w:rsidRPr="006C68CC">
        <w:rPr>
          <w:rFonts w:cs="Arial"/>
          <w:lang w:eastAsia="zh-CN"/>
        </w:rPr>
        <w:t>5.2.1.1</w:t>
      </w:r>
      <w:r w:rsidRPr="006C68CC">
        <w:rPr>
          <w:rFonts w:cs="Arial"/>
          <w:lang w:eastAsia="zh-CN"/>
        </w:rPr>
        <w:tab/>
      </w:r>
      <w:r>
        <w:rPr>
          <w:rFonts w:cs="Arial"/>
          <w:lang w:eastAsia="zh-CN"/>
        </w:rPr>
        <w:t>Operating bands for CA</w:t>
      </w:r>
      <w:bookmarkEnd w:id="112"/>
    </w:p>
    <w:p w14:paraId="0775C023" w14:textId="44AF2831" w:rsidR="00126CBF" w:rsidRPr="00126CBF" w:rsidRDefault="00126CBF" w:rsidP="00126CBF">
      <w:pPr>
        <w:pStyle w:val="TH"/>
        <w:rPr>
          <w:rFonts w:cs="Arial"/>
        </w:rPr>
      </w:pPr>
      <w:r>
        <w:rPr>
          <w:rFonts w:cs="Arial"/>
        </w:rPr>
        <w:t xml:space="preserve">Table </w:t>
      </w:r>
      <w:r w:rsidRPr="006C68CC">
        <w:rPr>
          <w:rFonts w:cs="Arial"/>
        </w:rPr>
        <w:t>5.</w:t>
      </w:r>
      <w:r>
        <w:rPr>
          <w:rFonts w:cs="Arial"/>
        </w:rPr>
        <w:t>2.</w:t>
      </w:r>
      <w:r w:rsidRPr="006C68CC">
        <w:rPr>
          <w:rFonts w:cs="Arial"/>
        </w:rPr>
        <w:t>1</w:t>
      </w:r>
      <w:r>
        <w:rPr>
          <w:rFonts w:cs="Arial"/>
        </w:rPr>
        <w:t>.1-1</w:t>
      </w:r>
      <w:r w:rsidRPr="00126CBF">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59882D"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126CBF" w:rsidRPr="004D6DE3" w14:paraId="42E77C7A"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34C8538E"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4341BB5E"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pPr>
            <w:r w:rsidRPr="00A1115A">
              <w:t>FDD</w:t>
            </w:r>
          </w:p>
        </w:tc>
      </w:tr>
      <w:tr w:rsidR="00126CBF" w:rsidRPr="004D6DE3" w14:paraId="549BC4C8"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pPr>
            <w:r w:rsidRPr="00A1115A">
              <w:t>FDD</w:t>
            </w:r>
          </w:p>
        </w:tc>
      </w:tr>
      <w:tr w:rsidR="00126CBF" w:rsidRPr="004D6DE3" w14:paraId="118902F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pPr>
            <w:r w:rsidRPr="00A1115A">
              <w:t>SDL</w:t>
            </w:r>
            <w:r>
              <w:rPr>
                <w:vertAlign w:val="superscript"/>
              </w:rPr>
              <w:t>19</w:t>
            </w:r>
          </w:p>
        </w:tc>
      </w:tr>
    </w:tbl>
    <w:p w14:paraId="50429D15" w14:textId="77777777" w:rsidR="00126CBF" w:rsidRDefault="00126CBF" w:rsidP="00126CBF">
      <w:pPr>
        <w:rPr>
          <w:lang w:eastAsia="zh-CN"/>
        </w:rPr>
      </w:pPr>
    </w:p>
    <w:p w14:paraId="26911E0D" w14:textId="46F76DF4" w:rsidR="00126CBF" w:rsidRPr="005D2633" w:rsidRDefault="00126CBF" w:rsidP="00126CBF">
      <w:pPr>
        <w:pStyle w:val="41"/>
        <w:rPr>
          <w:rFonts w:cs="Arial"/>
          <w:lang w:eastAsia="zh-CN"/>
        </w:rPr>
      </w:pPr>
      <w:bookmarkStart w:id="113" w:name="_Toc180420355"/>
      <w:r>
        <w:rPr>
          <w:rFonts w:cs="Arial"/>
          <w:lang w:eastAsia="zh-CN"/>
        </w:rPr>
        <w:lastRenderedPageBreak/>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113"/>
    </w:p>
    <w:p w14:paraId="283A9006" w14:textId="0659BF8E" w:rsidR="00126CBF" w:rsidRPr="006C68CC" w:rsidRDefault="00126CBF" w:rsidP="00126CBF">
      <w:pPr>
        <w:pStyle w:val="TH"/>
        <w:rPr>
          <w:rFonts w:cs="Arial"/>
        </w:rPr>
      </w:pPr>
      <w:r>
        <w:rPr>
          <w:rFonts w:cs="Arial"/>
        </w:rPr>
        <w:t xml:space="preserve">Table </w:t>
      </w:r>
      <w:r w:rsidRPr="006C68CC">
        <w:rPr>
          <w:rFonts w:cs="Arial"/>
        </w:rPr>
        <w:t>5.2.1</w:t>
      </w:r>
      <w:r>
        <w:rPr>
          <w:rFonts w:cs="Arial"/>
        </w:rPr>
        <w:t xml:space="preserve">.2-1: Supported bandwidths per </w:t>
      </w:r>
      <w:r w:rsidRPr="006C68CC">
        <w:rPr>
          <w:rFonts w:cs="Arial"/>
        </w:rPr>
        <w:t>CA</w:t>
      </w:r>
      <w:r>
        <w:rPr>
          <w:rFonts w:cs="Arial"/>
        </w:rPr>
        <w:t xml:space="preserve"> band combination</w:t>
      </w:r>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126CBF" w:rsidRPr="004D6DE3" w14:paraId="6CFD6097" w14:textId="77777777" w:rsidTr="008645DB">
        <w:trPr>
          <w:trHeight w:val="58"/>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rFonts w:cs="Arial"/>
                <w:b w:val="0"/>
                <w:bCs/>
                <w:szCs w:val="18"/>
              </w:rPr>
            </w:pPr>
            <w:r w:rsidRPr="004D6DE3">
              <w:rPr>
                <w:rFonts w:cs="Arial"/>
                <w:bCs/>
                <w:szCs w:val="18"/>
              </w:rPr>
              <w:t>NR CA configuration</w:t>
            </w:r>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126CBF" w:rsidRPr="004D6DE3" w14:paraId="63AB152B" w14:textId="77777777" w:rsidTr="008645DB">
        <w:trPr>
          <w:trHeight w:val="68"/>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rFonts w:ascii="Arial" w:hAnsi="Arial" w:cs="Arial"/>
                <w:color w:val="000000"/>
                <w:sz w:val="18"/>
                <w:szCs w:val="18"/>
              </w:rPr>
            </w:pPr>
            <w:r w:rsidRPr="003A114E">
              <w:rPr>
                <w:rFonts w:ascii="Arial" w:hAnsi="Arial" w:cs="Arial"/>
                <w:color w:val="000000"/>
                <w:sz w:val="18"/>
                <w:szCs w:val="18"/>
              </w:rPr>
              <w:t>CA_n8A-n20A-n75A</w:t>
            </w:r>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rFonts w:ascii="Arial" w:hAnsi="Arial" w:cs="Arial"/>
                <w:sz w:val="18"/>
                <w:szCs w:val="18"/>
              </w:rPr>
            </w:pPr>
            <w:r w:rsidRPr="00A44C66">
              <w:rPr>
                <w:rFonts w:ascii="Arial" w:hAnsi="Arial" w:cs="Arial"/>
                <w:color w:val="000000"/>
                <w:sz w:val="18"/>
                <w:szCs w:val="18"/>
              </w:rPr>
              <w:t>CA_n8A-n20A</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n8</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rFonts w:ascii="Arial" w:hAnsi="Arial" w:cs="Arial"/>
                <w:sz w:val="18"/>
                <w:szCs w:val="18"/>
              </w:rPr>
            </w:pPr>
            <w:r w:rsidRPr="003A114E">
              <w:rPr>
                <w:rFonts w:ascii="Arial" w:hAnsi="Arial" w:cs="Arial"/>
                <w:sz w:val="18"/>
                <w:szCs w:val="18"/>
              </w:rPr>
              <w:t xml:space="preserve">4 </w:t>
            </w:r>
            <w:r w:rsidRPr="00FF7E18">
              <w:rPr>
                <w:rFonts w:ascii="Arial" w:eastAsia="等线" w:hAnsi="Arial" w:cs="Arial"/>
                <w:sz w:val="18"/>
                <w:szCs w:val="18"/>
                <w:lang w:eastAsia="zh-CN"/>
              </w:rPr>
              <w:t>and</w:t>
            </w:r>
            <w:r w:rsidRPr="003A114E">
              <w:rPr>
                <w:rFonts w:ascii="Arial" w:hAnsi="Arial" w:cs="Arial"/>
                <w:sz w:val="18"/>
                <w:szCs w:val="18"/>
              </w:rPr>
              <w:t xml:space="preserve"> 5</w:t>
            </w:r>
          </w:p>
        </w:tc>
      </w:tr>
      <w:tr w:rsidR="00126CBF" w:rsidRPr="004D6DE3" w14:paraId="669B50E1" w14:textId="77777777" w:rsidTr="008645DB">
        <w:trPr>
          <w:trHeight w:val="68"/>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n20</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rFonts w:ascii="Arial" w:hAnsi="Arial" w:cs="Arial"/>
                <w:sz w:val="18"/>
                <w:szCs w:val="18"/>
              </w:rPr>
            </w:pPr>
          </w:p>
        </w:tc>
      </w:tr>
      <w:tr w:rsidR="00126CBF" w:rsidRPr="004D6DE3" w14:paraId="50C294BD" w14:textId="77777777" w:rsidTr="008645DB">
        <w:trPr>
          <w:trHeight w:val="68"/>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n75</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rFonts w:ascii="Arial" w:hAnsi="Arial" w:cs="Arial"/>
                <w:sz w:val="18"/>
                <w:szCs w:val="18"/>
              </w:rPr>
            </w:pPr>
          </w:p>
        </w:tc>
      </w:tr>
    </w:tbl>
    <w:p w14:paraId="53D0F119" w14:textId="77777777" w:rsidR="00126CBF" w:rsidRDefault="00126CBF" w:rsidP="00126CBF">
      <w:pPr>
        <w:spacing w:after="0"/>
        <w:rPr>
          <w:rFonts w:eastAsia="Calibri"/>
          <w:lang w:eastAsia="ko-KR"/>
        </w:rPr>
      </w:pPr>
    </w:p>
    <w:p w14:paraId="11BE2F24" w14:textId="77777777" w:rsidR="00126CBF" w:rsidRPr="004D6DE3" w:rsidRDefault="00126CBF" w:rsidP="00126CBF">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48233080" w14:textId="77777777" w:rsidR="00126CBF" w:rsidRDefault="00126CBF" w:rsidP="00126CBF"/>
    <w:p w14:paraId="09086FBA" w14:textId="424F5203" w:rsidR="00126CBF" w:rsidRPr="006C68CC" w:rsidRDefault="00126CBF" w:rsidP="00126CBF">
      <w:pPr>
        <w:pStyle w:val="41"/>
        <w:rPr>
          <w:rFonts w:cs="Arial"/>
          <w:lang w:eastAsia="zh-CN"/>
        </w:rPr>
      </w:pPr>
      <w:bookmarkStart w:id="114" w:name="_Toc180420356"/>
      <w:r w:rsidRPr="005D2633">
        <w:rPr>
          <w:rFonts w:cs="Arial"/>
          <w:lang w:eastAsia="zh-CN"/>
        </w:rPr>
        <w:t>5.</w:t>
      </w:r>
      <w:r>
        <w:rPr>
          <w:rFonts w:cs="Arial"/>
          <w:lang w:eastAsia="zh-CN"/>
        </w:rPr>
        <w:t>2</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w:t>
      </w:r>
      <w:proofErr w:type="gramStart"/>
      <w:r w:rsidRPr="006C68CC">
        <w:rPr>
          <w:rFonts w:cs="Arial"/>
          <w:vertAlign w:val="subscript"/>
          <w:lang w:eastAsia="zh-CN"/>
        </w:rPr>
        <w:t>,c</w:t>
      </w:r>
      <w:proofErr w:type="gramEnd"/>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14"/>
    </w:p>
    <w:p w14:paraId="23B2E227" w14:textId="77777777" w:rsidR="00126CBF" w:rsidRDefault="00126CBF" w:rsidP="00126CBF">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09AB2C2" w14:textId="1B2A2DEB" w:rsidR="00126CBF" w:rsidRPr="006C68CC" w:rsidRDefault="00126CBF" w:rsidP="00126CBF">
      <w:pPr>
        <w:pStyle w:val="31"/>
        <w:rPr>
          <w:rFonts w:cs="Arial"/>
          <w:szCs w:val="28"/>
          <w:lang w:val="en-US" w:eastAsia="zh-CN"/>
        </w:rPr>
      </w:pPr>
      <w:bookmarkStart w:id="115" w:name="_Toc180420357"/>
      <w:r w:rsidRPr="006C68CC">
        <w:rPr>
          <w:rFonts w:cs="Arial"/>
          <w:szCs w:val="28"/>
          <w:lang w:val="en-US" w:eastAsia="zh-CN"/>
        </w:rPr>
        <w:t>5.2.2</w:t>
      </w:r>
      <w:r w:rsidRPr="006C68CC">
        <w:rPr>
          <w:rFonts w:cs="Arial"/>
          <w:szCs w:val="28"/>
          <w:lang w:val="en-US" w:eastAsia="zh-CN"/>
        </w:rPr>
        <w:tab/>
        <w:t>Specific for 2 bands UL CA</w:t>
      </w:r>
      <w:bookmarkEnd w:id="115"/>
    </w:p>
    <w:p w14:paraId="69C885FB" w14:textId="07A74CB7" w:rsidR="00126CBF" w:rsidRPr="006C68CC" w:rsidRDefault="00126CBF" w:rsidP="006C68CC">
      <w:pPr>
        <w:pStyle w:val="41"/>
        <w:rPr>
          <w:rFonts w:cs="Arial"/>
          <w:lang w:eastAsia="zh-CN"/>
        </w:rPr>
      </w:pPr>
      <w:bookmarkStart w:id="116" w:name="_Toc180420358"/>
      <w:r w:rsidRPr="006C68CC">
        <w:rPr>
          <w:rFonts w:cs="Arial"/>
          <w:lang w:eastAsia="zh-CN"/>
        </w:rPr>
        <w:t>5.</w:t>
      </w:r>
      <w:r>
        <w:rPr>
          <w:rFonts w:cs="Arial"/>
          <w:lang w:eastAsia="zh-CN"/>
        </w:rPr>
        <w:t>2</w:t>
      </w:r>
      <w:r w:rsidRPr="006C68CC">
        <w:rPr>
          <w:rFonts w:cs="Arial"/>
          <w:lang w:eastAsia="zh-CN"/>
        </w:rPr>
        <w:t>.2.1</w:t>
      </w:r>
      <w:r w:rsidRPr="006C68CC">
        <w:rPr>
          <w:rFonts w:cs="Arial"/>
          <w:lang w:eastAsia="zh-CN"/>
        </w:rPr>
        <w:tab/>
        <w:t>UE co-existence studies</w:t>
      </w:r>
      <w:bookmarkEnd w:id="116"/>
    </w:p>
    <w:p w14:paraId="4CC8CF4A" w14:textId="77777777" w:rsidR="00126CBF"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4EC5334E" w14:textId="289023C3" w:rsidR="00126CBF" w:rsidRPr="00242348" w:rsidRDefault="00126CBF" w:rsidP="00126CBF">
      <w:pPr>
        <w:pStyle w:val="51"/>
        <w:overflowPunct w:val="0"/>
        <w:autoSpaceDE w:val="0"/>
        <w:autoSpaceDN w:val="0"/>
        <w:adjustRightInd w:val="0"/>
        <w:textAlignment w:val="baseline"/>
        <w:rPr>
          <w:snapToGrid w:val="0"/>
          <w:lang w:eastAsia="en-GB"/>
        </w:rPr>
      </w:pPr>
      <w:bookmarkStart w:id="117" w:name="_Toc180420359"/>
      <w:r w:rsidRPr="00242348">
        <w:rPr>
          <w:rFonts w:hint="eastAsia"/>
          <w:snapToGrid w:val="0"/>
          <w:lang w:eastAsia="en-GB"/>
        </w:rPr>
        <w:t>5.</w:t>
      </w:r>
      <w:r>
        <w:rPr>
          <w:snapToGrid w:val="0"/>
          <w:lang w:eastAsia="en-GB"/>
        </w:rPr>
        <w:t>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17"/>
    </w:p>
    <w:p w14:paraId="7E4E26FA" w14:textId="77777777" w:rsidR="00126CBF" w:rsidRPr="0007219E"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73A3763" w14:textId="14ED8E9D" w:rsidR="00126CBF" w:rsidRPr="00A76C0A" w:rsidRDefault="00126CBF" w:rsidP="00126CBF">
      <w:pPr>
        <w:rPr>
          <w:rFonts w:eastAsia="MS Mincho"/>
        </w:rPr>
      </w:pPr>
      <w:r w:rsidRPr="00A76C0A">
        <w:rPr>
          <w:rFonts w:eastAsia="MS Mincho"/>
        </w:rPr>
        <w:t xml:space="preserve">Table </w:t>
      </w:r>
      <w:r w:rsidRPr="00A76C0A">
        <w:rPr>
          <w:rFonts w:eastAsia="MS Mincho" w:hint="eastAsia"/>
        </w:rPr>
        <w:t>5.</w:t>
      </w:r>
      <w:r>
        <w:rPr>
          <w:rFonts w:eastAsia="MS Mincho"/>
        </w:rPr>
        <w:t>2.2.1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p>
    <w:p w14:paraId="2F6BA077" w14:textId="1D1A226A" w:rsidR="00126CBF" w:rsidRDefault="00126CBF" w:rsidP="00126CBF">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26CBF" w14:paraId="53F4810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pPr>
            <w:r>
              <w:t>f</w:t>
            </w:r>
            <w:r>
              <w:rPr>
                <w:vertAlign w:val="subscript"/>
              </w:rPr>
              <w:t>y_high</w:t>
            </w:r>
          </w:p>
        </w:tc>
      </w:tr>
      <w:tr w:rsidR="00126CBF" w14:paraId="1778CA9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26CBF" w14:paraId="478FF1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lang w:val="en-US"/>
              </w:rPr>
            </w:pPr>
            <w:r>
              <w:rPr>
                <w:lang w:val="en-US"/>
              </w:rPr>
              <w:t>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sz w:val="18"/>
                <w:lang w:val="en-US"/>
              </w:rPr>
            </w:pPr>
            <w:r>
              <w:rPr>
                <w:sz w:val="18"/>
                <w:lang w:val="en-US"/>
              </w:rPr>
              <w:t>1712–</w:t>
            </w:r>
            <w:r w:rsidRPr="00D16717">
              <w:rPr>
                <w:sz w:val="18"/>
                <w:lang w:val="en-US"/>
              </w:rPr>
              <w:t>1777</w:t>
            </w:r>
          </w:p>
        </w:tc>
      </w:tr>
      <w:tr w:rsidR="00126CBF" w14:paraId="07CFB43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26CBF" w14:paraId="1B65D9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sz w:val="18"/>
                <w:lang w:eastAsia="ja-JP"/>
              </w:rPr>
            </w:pPr>
            <w:r w:rsidRPr="00D16717">
              <w:rPr>
                <w:sz w:val="18"/>
                <w:lang w:val="en-US"/>
              </w:rPr>
              <w:t>898</w:t>
            </w:r>
            <w:r>
              <w:rPr>
                <w:sz w:val="18"/>
                <w:lang w:val="en-US"/>
              </w:rPr>
              <w:t>–</w:t>
            </w:r>
            <w:r w:rsidRPr="00D16717">
              <w:rPr>
                <w:sz w:val="18"/>
                <w:lang w:val="en-US"/>
              </w:rPr>
              <w:t>998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sz w:val="18"/>
                <w:lang w:eastAsia="ja-JP"/>
              </w:rPr>
            </w:pPr>
            <w:r w:rsidRPr="00D16717">
              <w:rPr>
                <w:sz w:val="18"/>
                <w:lang w:val="en-US"/>
              </w:rPr>
              <w:t>749</w:t>
            </w:r>
            <w:r>
              <w:rPr>
                <w:sz w:val="18"/>
                <w:lang w:val="en-US"/>
              </w:rPr>
              <w:t>–</w:t>
            </w:r>
            <w:r w:rsidRPr="00D16717">
              <w:rPr>
                <w:sz w:val="18"/>
                <w:lang w:val="en-US"/>
              </w:rPr>
              <w:t>844</w:t>
            </w:r>
          </w:p>
        </w:tc>
      </w:tr>
      <w:tr w:rsidR="00126CBF" w14:paraId="600F074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26CBF" w14:paraId="4995480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sz w:val="18"/>
                <w:lang w:val="en-US"/>
              </w:rPr>
            </w:pPr>
            <w:r w:rsidRPr="00D16717">
              <w:rPr>
                <w:sz w:val="18"/>
                <w:lang w:val="en-US"/>
              </w:rPr>
              <w:t>2592</w:t>
            </w:r>
            <w:r>
              <w:rPr>
                <w:sz w:val="18"/>
                <w:lang w:val="en-US"/>
              </w:rPr>
              <w:t>–</w:t>
            </w:r>
            <w:r w:rsidRPr="00D16717">
              <w:rPr>
                <w:sz w:val="18"/>
                <w:lang w:val="en-US"/>
              </w:rPr>
              <w:t>2692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sz w:val="18"/>
                <w:lang w:val="en-US"/>
              </w:rPr>
            </w:pPr>
            <w:r w:rsidRPr="00D16717">
              <w:rPr>
                <w:sz w:val="18"/>
                <w:lang w:val="en-US"/>
              </w:rPr>
              <w:t>2544</w:t>
            </w:r>
            <w:r>
              <w:rPr>
                <w:sz w:val="18"/>
                <w:lang w:val="en-US"/>
              </w:rPr>
              <w:t>–</w:t>
            </w:r>
            <w:r w:rsidRPr="00D16717">
              <w:rPr>
                <w:sz w:val="18"/>
                <w:lang w:val="en-US"/>
              </w:rPr>
              <w:t>2639</w:t>
            </w:r>
          </w:p>
        </w:tc>
      </w:tr>
      <w:tr w:rsidR="00126CBF" w14:paraId="2B9F3D8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26CBF" w14:paraId="7C3187C2"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8932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02059A" w14:textId="77777777" w:rsidR="00126CBF" w:rsidRDefault="00126CBF" w:rsidP="008645DB">
            <w:pPr>
              <w:keepNext/>
              <w:keepLines/>
              <w:spacing w:after="0"/>
              <w:jc w:val="center"/>
              <w:rPr>
                <w:sz w:val="18"/>
                <w:lang w:eastAsia="ja-JP"/>
              </w:rPr>
            </w:pPr>
            <w:r w:rsidRPr="00D16717">
              <w:rPr>
                <w:sz w:val="18"/>
                <w:lang w:val="en-US"/>
              </w:rPr>
              <w:t>1778</w:t>
            </w:r>
            <w:r>
              <w:rPr>
                <w:sz w:val="18"/>
                <w:lang w:val="en-US"/>
              </w:rPr>
              <w:t>–</w:t>
            </w:r>
            <w:r w:rsidRPr="00D16717">
              <w:rPr>
                <w:sz w:val="18"/>
                <w:lang w:val="en-US"/>
              </w:rPr>
              <w:t>1913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DB4E5" w14:textId="77777777" w:rsidR="00126CBF" w:rsidRDefault="00126CBF" w:rsidP="008645DB">
            <w:pPr>
              <w:keepNext/>
              <w:keepLines/>
              <w:spacing w:after="0"/>
              <w:jc w:val="center"/>
              <w:rPr>
                <w:sz w:val="18"/>
                <w:lang w:eastAsia="ja-JP"/>
              </w:rPr>
            </w:pPr>
            <w:r w:rsidRPr="00D16717">
              <w:rPr>
                <w:sz w:val="18"/>
                <w:lang w:val="en-US"/>
              </w:rPr>
              <w:t>1581</w:t>
            </w:r>
            <w:r>
              <w:rPr>
                <w:sz w:val="18"/>
                <w:lang w:val="en-US"/>
              </w:rPr>
              <w:t>–</w:t>
            </w:r>
            <w:r w:rsidRPr="00D16717">
              <w:rPr>
                <w:sz w:val="18"/>
                <w:lang w:val="en-US"/>
              </w:rPr>
              <w:t>1706</w:t>
            </w:r>
          </w:p>
        </w:tc>
      </w:tr>
      <w:tr w:rsidR="0005247C" w14:paraId="23CF684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lang w:val="en-US"/>
              </w:rPr>
            </w:pPr>
          </w:p>
        </w:tc>
      </w:tr>
      <w:tr w:rsidR="0005247C" w14:paraId="02C9FC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sz w:val="18"/>
                <w:lang w:eastAsia="ja-JP"/>
              </w:rPr>
            </w:pPr>
            <w:r w:rsidRPr="00D16717">
              <w:rPr>
                <w:sz w:val="18"/>
                <w:lang w:val="en-US"/>
              </w:rPr>
              <w:t>36</w:t>
            </w:r>
            <w:r>
              <w:rPr>
                <w:sz w:val="18"/>
                <w:lang w:val="en-US"/>
              </w:rPr>
              <w:t>–166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sz w:val="18"/>
                <w:lang w:eastAsia="ja-JP"/>
              </w:rPr>
            </w:pPr>
          </w:p>
        </w:tc>
      </w:tr>
      <w:tr w:rsidR="00126CBF" w14:paraId="57A465E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26CBF" w14:paraId="6FB193FB"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6F66F"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8E926" w14:textId="77777777" w:rsidR="00126CBF" w:rsidRDefault="00126CBF" w:rsidP="008645DB">
            <w:pPr>
              <w:keepNext/>
              <w:keepLines/>
              <w:spacing w:after="0"/>
              <w:jc w:val="center"/>
              <w:rPr>
                <w:sz w:val="18"/>
                <w:lang w:eastAsia="ja-JP"/>
              </w:rPr>
            </w:pPr>
            <w:r w:rsidRPr="00D16717">
              <w:rPr>
                <w:sz w:val="18"/>
                <w:lang w:val="en-US"/>
              </w:rPr>
              <w:t>3472</w:t>
            </w:r>
            <w:r>
              <w:rPr>
                <w:sz w:val="18"/>
                <w:lang w:val="en-US"/>
              </w:rPr>
              <w:t>–</w:t>
            </w:r>
            <w:r w:rsidRPr="00D16717">
              <w:rPr>
                <w:sz w:val="18"/>
                <w:lang w:val="en-US"/>
              </w:rPr>
              <w:t>3607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53511" w14:textId="77777777" w:rsidR="00126CBF" w:rsidRDefault="00126CBF" w:rsidP="008645DB">
            <w:pPr>
              <w:keepNext/>
              <w:keepLines/>
              <w:spacing w:after="0"/>
              <w:jc w:val="center"/>
              <w:rPr>
                <w:sz w:val="18"/>
                <w:lang w:eastAsia="ja-JP"/>
              </w:rPr>
            </w:pPr>
            <w:r w:rsidRPr="00D16717">
              <w:rPr>
                <w:sz w:val="18"/>
                <w:lang w:val="en-US"/>
              </w:rPr>
              <w:t>3376</w:t>
            </w:r>
            <w:r>
              <w:rPr>
                <w:sz w:val="18"/>
                <w:lang w:val="en-US"/>
              </w:rPr>
              <w:t>–</w:t>
            </w:r>
            <w:r w:rsidRPr="00D16717">
              <w:rPr>
                <w:sz w:val="18"/>
                <w:lang w:val="en-US"/>
              </w:rPr>
              <w:t>3501</w:t>
            </w:r>
          </w:p>
        </w:tc>
      </w:tr>
      <w:tr w:rsidR="0005247C" w14:paraId="1EE9C45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lang w:val="en-US"/>
              </w:rPr>
            </w:pPr>
          </w:p>
        </w:tc>
      </w:tr>
      <w:tr w:rsidR="0005247C" w14:paraId="762EC7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sz w:val="18"/>
                <w:lang w:eastAsia="ja-JP"/>
              </w:rPr>
            </w:pPr>
            <w:r w:rsidRPr="00D16717">
              <w:rPr>
                <w:sz w:val="18"/>
                <w:lang w:val="en-US"/>
              </w:rPr>
              <w:t>3424</w:t>
            </w:r>
            <w:r>
              <w:rPr>
                <w:sz w:val="18"/>
                <w:lang w:val="en-US"/>
              </w:rPr>
              <w:t>–</w:t>
            </w:r>
            <w:r w:rsidRPr="00D16717">
              <w:rPr>
                <w:sz w:val="18"/>
                <w:lang w:val="en-US"/>
              </w:rPr>
              <w:t>3554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sz w:val="18"/>
                <w:lang w:eastAsia="ja-JP"/>
              </w:rPr>
            </w:pPr>
          </w:p>
        </w:tc>
      </w:tr>
      <w:tr w:rsidR="00126CBF" w14:paraId="77E761A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26CBF" w14:paraId="169FB98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sz w:val="18"/>
                <w:lang w:eastAsia="ja-JP"/>
              </w:rPr>
            </w:pPr>
            <w:r w:rsidRPr="00D16717">
              <w:rPr>
                <w:sz w:val="18"/>
                <w:lang w:val="en-US"/>
              </w:rPr>
              <w:t>2413</w:t>
            </w:r>
            <w:r>
              <w:rPr>
                <w:sz w:val="18"/>
                <w:lang w:val="en-US"/>
              </w:rPr>
              <w:t>–</w:t>
            </w:r>
            <w:r w:rsidRPr="00D16717">
              <w:rPr>
                <w:sz w:val="18"/>
                <w:lang w:val="en-US"/>
              </w:rPr>
              <w:t>2568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sz w:val="18"/>
                <w:lang w:eastAsia="ja-JP"/>
              </w:rPr>
            </w:pPr>
            <w:r w:rsidRPr="00D16717">
              <w:rPr>
                <w:sz w:val="18"/>
                <w:lang w:val="en-US"/>
              </w:rPr>
              <w:t>2658</w:t>
            </w:r>
            <w:r>
              <w:rPr>
                <w:sz w:val="18"/>
                <w:lang w:val="en-US"/>
              </w:rPr>
              <w:t>–</w:t>
            </w:r>
            <w:r w:rsidRPr="00D16717">
              <w:rPr>
                <w:sz w:val="18"/>
                <w:lang w:val="en-US"/>
              </w:rPr>
              <w:t>2828</w:t>
            </w:r>
          </w:p>
        </w:tc>
      </w:tr>
      <w:tr w:rsidR="00126CBF" w14:paraId="43DFD73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26CBF" w14:paraId="3697348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sz w:val="18"/>
                <w:lang w:eastAsia="ja-JP"/>
              </w:rPr>
            </w:pPr>
            <w:r w:rsidRPr="00D16717">
              <w:rPr>
                <w:sz w:val="18"/>
                <w:lang w:val="en-US"/>
              </w:rPr>
              <w:t>666</w:t>
            </w:r>
            <w:r>
              <w:rPr>
                <w:sz w:val="18"/>
                <w:lang w:val="en-US"/>
              </w:rPr>
              <w:t>–</w:t>
            </w:r>
            <w:r w:rsidRPr="00D16717">
              <w:rPr>
                <w:sz w:val="18"/>
                <w:lang w:val="en-US"/>
              </w:rPr>
              <w:t>826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sz w:val="18"/>
                <w:lang w:eastAsia="ja-JP"/>
              </w:rPr>
            </w:pPr>
            <w:r w:rsidRPr="00D16717">
              <w:rPr>
                <w:sz w:val="18"/>
                <w:lang w:val="en-US"/>
              </w:rPr>
              <w:t>916</w:t>
            </w:r>
            <w:r>
              <w:rPr>
                <w:sz w:val="18"/>
                <w:lang w:val="en-US"/>
              </w:rPr>
              <w:t>–</w:t>
            </w:r>
            <w:r w:rsidRPr="00D16717">
              <w:rPr>
                <w:sz w:val="18"/>
                <w:lang w:val="en-US"/>
              </w:rPr>
              <w:t>1081</w:t>
            </w:r>
          </w:p>
        </w:tc>
      </w:tr>
      <w:tr w:rsidR="00126CBF" w14:paraId="001523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26CBF" w14:paraId="0057FF3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sz w:val="18"/>
                <w:lang w:eastAsia="ja-JP"/>
              </w:rPr>
            </w:pPr>
            <w:r w:rsidRPr="00D16717">
              <w:rPr>
                <w:sz w:val="18"/>
                <w:lang w:val="en-US"/>
              </w:rPr>
              <w:t>4208</w:t>
            </w:r>
            <w:r>
              <w:rPr>
                <w:sz w:val="18"/>
                <w:lang w:val="en-US"/>
              </w:rPr>
              <w:t>–</w:t>
            </w:r>
            <w:r w:rsidRPr="00D16717">
              <w:rPr>
                <w:sz w:val="18"/>
                <w:lang w:val="en-US"/>
              </w:rPr>
              <w:t>4363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sz w:val="18"/>
                <w:lang w:eastAsia="ja-JP"/>
              </w:rPr>
            </w:pPr>
            <w:r w:rsidRPr="00D16717">
              <w:rPr>
                <w:sz w:val="18"/>
                <w:lang w:val="en-US"/>
              </w:rPr>
              <w:t>4352</w:t>
            </w:r>
            <w:r>
              <w:rPr>
                <w:sz w:val="18"/>
                <w:lang w:val="en-US"/>
              </w:rPr>
              <w:t>–</w:t>
            </w:r>
            <w:r w:rsidRPr="00D16717">
              <w:rPr>
                <w:sz w:val="18"/>
                <w:lang w:val="en-US"/>
              </w:rPr>
              <w:t>4522</w:t>
            </w:r>
          </w:p>
        </w:tc>
      </w:tr>
      <w:tr w:rsidR="00126CBF" w14:paraId="5356DBC1"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26CBF" w14:paraId="738614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sz w:val="18"/>
                <w:lang w:eastAsia="ja-JP"/>
              </w:rPr>
            </w:pPr>
            <w:r w:rsidRPr="00D16717">
              <w:rPr>
                <w:sz w:val="18"/>
                <w:lang w:val="en-US"/>
              </w:rPr>
              <w:t>4256</w:t>
            </w:r>
            <w:r>
              <w:rPr>
                <w:sz w:val="18"/>
                <w:lang w:val="en-US"/>
              </w:rPr>
              <w:t>–</w:t>
            </w:r>
            <w:r w:rsidRPr="00D16717">
              <w:rPr>
                <w:sz w:val="18"/>
                <w:lang w:val="en-US"/>
              </w:rPr>
              <w:t>4416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sz w:val="18"/>
                <w:lang w:eastAsia="ja-JP"/>
              </w:rPr>
            </w:pPr>
            <w:r w:rsidRPr="00D16717">
              <w:rPr>
                <w:sz w:val="18"/>
                <w:lang w:val="en-US"/>
              </w:rPr>
              <w:t>4304</w:t>
            </w:r>
            <w:r>
              <w:rPr>
                <w:sz w:val="18"/>
                <w:lang w:val="en-US"/>
              </w:rPr>
              <w:t>–</w:t>
            </w:r>
            <w:r w:rsidRPr="00D16717">
              <w:rPr>
                <w:sz w:val="18"/>
                <w:lang w:val="en-US"/>
              </w:rPr>
              <w:t>4469</w:t>
            </w:r>
          </w:p>
        </w:tc>
      </w:tr>
      <w:tr w:rsidR="00126CBF" w14:paraId="1D826845"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EE6E7F9" w14:textId="77777777" w:rsidR="00126CBF" w:rsidRDefault="00126CBF" w:rsidP="00126CBF">
      <w:pPr>
        <w:rPr>
          <w:rFonts w:ascii="Arial" w:hAnsi="Arial" w:cs="Arial"/>
          <w:b/>
        </w:rPr>
      </w:pPr>
    </w:p>
    <w:p w14:paraId="6B5E0B2E" w14:textId="77777777" w:rsidR="00126CBF" w:rsidRPr="000B4D61" w:rsidRDefault="00126CBF" w:rsidP="00126CBF">
      <w:pPr>
        <w:rPr>
          <w:rFonts w:eastAsia="MS Mincho"/>
        </w:rPr>
      </w:pPr>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等线" w:hint="eastAsia"/>
          <w:szCs w:val="21"/>
          <w:lang w:eastAsia="ko-KR"/>
        </w:rPr>
        <w:t>produced</w:t>
      </w:r>
      <w:r w:rsidRPr="008A0BF8">
        <w:rPr>
          <w:rFonts w:cs="等线"/>
          <w:szCs w:val="21"/>
          <w:lang w:eastAsia="ko-KR"/>
        </w:rPr>
        <w:t xml:space="preserve"> by U</w:t>
      </w:r>
      <w:r>
        <w:rPr>
          <w:rFonts w:eastAsia="MS Mincho"/>
        </w:rPr>
        <w:t xml:space="preserve">L </w:t>
      </w:r>
      <w:r w:rsidRPr="005A43BB">
        <w:rPr>
          <w:rFonts w:eastAsia="MS Mincho"/>
        </w:rPr>
        <w:t>C</w:t>
      </w:r>
      <w:r w:rsidRPr="008A0BF8">
        <w:rPr>
          <w:rFonts w:cs="等线"/>
          <w:szCs w:val="21"/>
          <w:lang w:eastAsia="ko-KR"/>
        </w:rPr>
        <w:t>A_n8A-n20A</w:t>
      </w:r>
      <w:r>
        <w:rPr>
          <w:rFonts w:cs="等线"/>
          <w:szCs w:val="21"/>
          <w:lang w:eastAsia="ko-KR"/>
        </w:rPr>
        <w:t xml:space="preserve"> </w:t>
      </w:r>
      <w:r w:rsidRPr="008A0BF8">
        <w:rPr>
          <w:rFonts w:cs="等线" w:hint="eastAsia"/>
          <w:szCs w:val="21"/>
          <w:lang w:eastAsia="ko-KR"/>
        </w:rPr>
        <w:t>will</w:t>
      </w:r>
      <w:r w:rsidRPr="008A0BF8">
        <w:rPr>
          <w:rFonts w:cs="等线"/>
          <w:szCs w:val="21"/>
          <w:lang w:eastAsia="ko-KR"/>
        </w:rPr>
        <w:t xml:space="preserve"> </w:t>
      </w:r>
      <w:r w:rsidRPr="008A0BF8">
        <w:rPr>
          <w:rFonts w:cs="等线" w:hint="eastAsia"/>
          <w:szCs w:val="21"/>
          <w:lang w:eastAsia="ko-KR"/>
        </w:rPr>
        <w:t>fall</w:t>
      </w:r>
      <w:r w:rsidRPr="008A0BF8">
        <w:rPr>
          <w:rFonts w:cs="等线"/>
          <w:szCs w:val="21"/>
          <w:lang w:eastAsia="ko-KR"/>
        </w:rPr>
        <w:t xml:space="preserve"> </w:t>
      </w:r>
      <w:r w:rsidRPr="00634198">
        <w:rPr>
          <w:rFonts w:cs="等线"/>
          <w:szCs w:val="21"/>
          <w:lang w:eastAsia="ko-KR"/>
        </w:rPr>
        <w:t xml:space="preserve">into </w:t>
      </w:r>
      <w:r>
        <w:rPr>
          <w:rFonts w:cs="等线"/>
          <w:szCs w:val="21"/>
          <w:lang w:eastAsia="ko-KR"/>
        </w:rPr>
        <w:t xml:space="preserve">the </w:t>
      </w:r>
      <w:r w:rsidRPr="008A0BF8">
        <w:rPr>
          <w:rFonts w:cs="等线" w:hint="eastAsia"/>
          <w:szCs w:val="21"/>
          <w:lang w:eastAsia="ko-KR"/>
        </w:rPr>
        <w:t>n</w:t>
      </w:r>
      <w:r>
        <w:rPr>
          <w:rFonts w:cs="等线"/>
          <w:szCs w:val="21"/>
          <w:lang w:eastAsia="ko-KR"/>
        </w:rPr>
        <w:t>75</w:t>
      </w:r>
      <w:r w:rsidRPr="00634198">
        <w:rPr>
          <w:rFonts w:cs="等线"/>
          <w:szCs w:val="21"/>
          <w:lang w:eastAsia="ko-KR"/>
        </w:rPr>
        <w:t xml:space="preserve"> Rx </w:t>
      </w:r>
      <w:r w:rsidRPr="008A0BF8">
        <w:rPr>
          <w:rFonts w:cs="等线" w:hint="eastAsia"/>
          <w:szCs w:val="21"/>
          <w:lang w:eastAsia="ko-KR"/>
        </w:rPr>
        <w:t>b</w:t>
      </w:r>
      <w:r w:rsidRPr="00634198">
        <w:rPr>
          <w:rFonts w:cs="等线"/>
          <w:szCs w:val="21"/>
          <w:lang w:eastAsia="ko-KR"/>
        </w:rPr>
        <w:t>and</w:t>
      </w:r>
      <w:r>
        <w:rPr>
          <w:rFonts w:cs="等线"/>
          <w:szCs w:val="21"/>
          <w:lang w:eastAsia="ko-KR"/>
        </w:rPr>
        <w:t>.</w:t>
      </w:r>
      <w:r w:rsidRPr="00634198">
        <w:rPr>
          <w:rFonts w:cs="等线"/>
          <w:szCs w:val="21"/>
          <w:lang w:eastAsia="ko-KR"/>
        </w:rPr>
        <w:t xml:space="preserve"> </w:t>
      </w:r>
    </w:p>
    <w:p w14:paraId="11DFC7BE" w14:textId="395C39AA" w:rsidR="00126CBF" w:rsidRPr="006C68CC" w:rsidRDefault="00126CBF" w:rsidP="006C68CC">
      <w:pPr>
        <w:pStyle w:val="41"/>
        <w:rPr>
          <w:rFonts w:cs="Arial"/>
          <w:lang w:eastAsia="zh-CN"/>
        </w:rPr>
      </w:pPr>
      <w:bookmarkStart w:id="118" w:name="_Toc180420360"/>
      <w:r w:rsidRPr="006C68CC">
        <w:rPr>
          <w:rFonts w:cs="Arial"/>
          <w:lang w:eastAsia="zh-CN"/>
        </w:rPr>
        <w:t>5.</w:t>
      </w:r>
      <w:r>
        <w:rPr>
          <w:rFonts w:cs="Arial"/>
          <w:lang w:eastAsia="zh-CN"/>
        </w:rPr>
        <w:t>2</w:t>
      </w:r>
      <w:r w:rsidRPr="006C68CC">
        <w:rPr>
          <w:rFonts w:cs="Arial"/>
          <w:lang w:eastAsia="zh-CN"/>
        </w:rPr>
        <w:t>.2.2</w:t>
      </w:r>
      <w:r w:rsidRPr="006C68CC">
        <w:rPr>
          <w:rFonts w:cs="Arial"/>
          <w:lang w:eastAsia="zh-CN"/>
        </w:rPr>
        <w:tab/>
        <w:t>REFSENS requirements</w:t>
      </w:r>
      <w:bookmarkEnd w:id="118"/>
    </w:p>
    <w:p w14:paraId="50FE8A61" w14:textId="77777777" w:rsidR="00126CBF" w:rsidRDefault="00126CBF" w:rsidP="00126CBF">
      <w:pPr>
        <w:pStyle w:val="B1"/>
        <w:ind w:left="0" w:firstLine="0"/>
        <w:jc w:val="both"/>
      </w:pPr>
      <w:r>
        <w:t xml:space="preserve">Based on the co-existence studies there is </w:t>
      </w:r>
      <w:r>
        <w:rPr>
          <w:rFonts w:hint="eastAsia"/>
          <w:lang w:eastAsia="zh-CN"/>
        </w:rPr>
        <w:t>no</w:t>
      </w:r>
      <w:r>
        <w:t xml:space="preserve"> need to define MSD values.</w:t>
      </w:r>
    </w:p>
    <w:p w14:paraId="65B4C00D" w14:textId="77777777" w:rsidR="009B2EE2" w:rsidRDefault="009B2EE2" w:rsidP="00126CBF">
      <w:pPr>
        <w:pStyle w:val="B1"/>
        <w:ind w:left="0" w:firstLine="0"/>
        <w:jc w:val="both"/>
      </w:pPr>
    </w:p>
    <w:p w14:paraId="30696B7C" w14:textId="52EF835E" w:rsidR="009B2EE2" w:rsidRDefault="009B2EE2" w:rsidP="006C68CC">
      <w:pPr>
        <w:pStyle w:val="21"/>
      </w:pPr>
      <w:bookmarkStart w:id="119" w:name="_Toc180420361"/>
      <w:r>
        <w:t>5.3</w:t>
      </w:r>
      <w:r>
        <w:tab/>
        <w:t>CA_n8-n28-n75</w:t>
      </w:r>
      <w:bookmarkEnd w:id="119"/>
    </w:p>
    <w:p w14:paraId="574D32E9" w14:textId="24766FD9" w:rsidR="009B2EE2" w:rsidRPr="006C68CC" w:rsidRDefault="009B2EE2" w:rsidP="009B2EE2">
      <w:pPr>
        <w:pStyle w:val="31"/>
        <w:rPr>
          <w:rFonts w:cs="Arial"/>
          <w:szCs w:val="28"/>
          <w:lang w:val="en-US" w:eastAsia="zh-CN"/>
        </w:rPr>
      </w:pPr>
      <w:bookmarkStart w:id="120" w:name="_Toc180420362"/>
      <w:r w:rsidRPr="006C68CC">
        <w:rPr>
          <w:rFonts w:cs="Arial"/>
          <w:szCs w:val="28"/>
          <w:lang w:val="en-US" w:eastAsia="zh-CN"/>
        </w:rPr>
        <w:t>5.</w:t>
      </w:r>
      <w:r>
        <w:rPr>
          <w:rFonts w:cs="Arial"/>
          <w:szCs w:val="28"/>
          <w:lang w:val="en-US" w:eastAsia="zh-CN"/>
        </w:rPr>
        <w:t>3</w:t>
      </w:r>
      <w:r w:rsidRPr="006C68CC">
        <w:rPr>
          <w:rFonts w:cs="Arial"/>
          <w:szCs w:val="28"/>
          <w:lang w:val="en-US" w:eastAsia="zh-CN"/>
        </w:rPr>
        <w:t>.1</w:t>
      </w:r>
      <w:r w:rsidRPr="006C68CC">
        <w:rPr>
          <w:rFonts w:cs="Arial"/>
          <w:szCs w:val="28"/>
          <w:lang w:val="en-US" w:eastAsia="zh-CN"/>
        </w:rPr>
        <w:tab/>
        <w:t>Common for 1 band UL and 2 bands UL CA</w:t>
      </w:r>
      <w:bookmarkEnd w:id="120"/>
    </w:p>
    <w:p w14:paraId="47A6FDB2" w14:textId="1649DEE5" w:rsidR="009B2EE2" w:rsidRDefault="009B2EE2" w:rsidP="009B2EE2">
      <w:pPr>
        <w:pStyle w:val="41"/>
        <w:rPr>
          <w:rFonts w:cs="Arial"/>
          <w:lang w:eastAsia="zh-CN"/>
        </w:rPr>
      </w:pPr>
      <w:bookmarkStart w:id="121" w:name="_Toc180420363"/>
      <w:r w:rsidRPr="006C68CC">
        <w:rPr>
          <w:rFonts w:cs="Arial"/>
          <w:lang w:eastAsia="zh-CN"/>
        </w:rPr>
        <w:t>5.</w:t>
      </w:r>
      <w:r>
        <w:rPr>
          <w:rFonts w:cs="Arial"/>
          <w:lang w:eastAsia="zh-CN"/>
        </w:rPr>
        <w:t>3</w:t>
      </w:r>
      <w:r w:rsidRPr="006C68CC">
        <w:rPr>
          <w:rFonts w:cs="Arial"/>
          <w:lang w:eastAsia="zh-CN"/>
        </w:rPr>
        <w:t>.1.1</w:t>
      </w:r>
      <w:r w:rsidRPr="006C68CC">
        <w:rPr>
          <w:rFonts w:cs="Arial"/>
          <w:lang w:eastAsia="zh-CN"/>
        </w:rPr>
        <w:tab/>
      </w:r>
      <w:r>
        <w:rPr>
          <w:rFonts w:cs="Arial"/>
          <w:lang w:eastAsia="zh-CN"/>
        </w:rPr>
        <w:t>Operating bands for CA</w:t>
      </w:r>
      <w:bookmarkEnd w:id="121"/>
    </w:p>
    <w:p w14:paraId="6C5F6277" w14:textId="22D49B7B" w:rsidR="009B2EE2" w:rsidRPr="009B2EE2" w:rsidRDefault="009B2EE2" w:rsidP="009B2EE2">
      <w:pPr>
        <w:pStyle w:val="TH"/>
        <w:rPr>
          <w:rFonts w:cs="Arial"/>
        </w:rPr>
      </w:pPr>
      <w:r>
        <w:rPr>
          <w:rFonts w:cs="Arial"/>
        </w:rPr>
        <w:t xml:space="preserve">Table </w:t>
      </w:r>
      <w:r w:rsidRPr="006C68CC">
        <w:rPr>
          <w:rFonts w:cs="Arial"/>
        </w:rPr>
        <w:t>5.3</w:t>
      </w:r>
      <w:r>
        <w:rPr>
          <w:rFonts w:cs="Arial"/>
        </w:rPr>
        <w:t>.</w:t>
      </w:r>
      <w:r w:rsidRPr="006C68CC">
        <w:rPr>
          <w:rFonts w:cs="Arial"/>
        </w:rPr>
        <w:t>1</w:t>
      </w:r>
      <w:r>
        <w:rPr>
          <w:rFonts w:cs="Arial"/>
        </w:rPr>
        <w:t>.1-1</w:t>
      </w:r>
      <w:r w:rsidRPr="009B2EE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CC571B6"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B2EE2" w:rsidRPr="004D6DE3" w14:paraId="16ADAECB"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3DAAA958"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16718BD7"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pPr>
            <w:r w:rsidRPr="00A1115A">
              <w:t>FDD</w:t>
            </w:r>
          </w:p>
        </w:tc>
      </w:tr>
      <w:tr w:rsidR="009B2EE2" w:rsidRPr="004D6DE3" w14:paraId="510DCF70"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pPr>
            <w:r w:rsidRPr="00A1115A">
              <w:t>FDD</w:t>
            </w:r>
          </w:p>
        </w:tc>
      </w:tr>
      <w:tr w:rsidR="009B2EE2" w:rsidRPr="004D6DE3" w14:paraId="60DB0FD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pPr>
            <w:r w:rsidRPr="00A1115A">
              <w:t>SDL</w:t>
            </w:r>
            <w:r>
              <w:rPr>
                <w:vertAlign w:val="superscript"/>
              </w:rPr>
              <w:t>19</w:t>
            </w:r>
          </w:p>
        </w:tc>
      </w:tr>
    </w:tbl>
    <w:p w14:paraId="4EFAE100" w14:textId="77777777" w:rsidR="009B2EE2" w:rsidRDefault="009B2EE2" w:rsidP="009B2EE2">
      <w:pPr>
        <w:rPr>
          <w:lang w:eastAsia="zh-CN"/>
        </w:rPr>
      </w:pPr>
    </w:p>
    <w:p w14:paraId="0996A48E" w14:textId="0D5A0F10" w:rsidR="009B2EE2" w:rsidRPr="005D2633" w:rsidRDefault="009B2EE2" w:rsidP="009B2EE2">
      <w:pPr>
        <w:pStyle w:val="41"/>
        <w:rPr>
          <w:rFonts w:cs="Arial"/>
          <w:lang w:eastAsia="zh-CN"/>
        </w:rPr>
      </w:pPr>
      <w:bookmarkStart w:id="122" w:name="_Toc180420364"/>
      <w:r w:rsidRPr="005D2633">
        <w:rPr>
          <w:rFonts w:cs="Arial"/>
          <w:lang w:eastAsia="zh-CN"/>
        </w:rPr>
        <w:lastRenderedPageBreak/>
        <w:t>5.</w:t>
      </w:r>
      <w:r>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122"/>
    </w:p>
    <w:p w14:paraId="7333901C" w14:textId="593AABB9" w:rsidR="009B2EE2" w:rsidRPr="006C68CC" w:rsidRDefault="009B2EE2" w:rsidP="009B2EE2">
      <w:pPr>
        <w:pStyle w:val="TH"/>
        <w:rPr>
          <w:rFonts w:cs="Arial"/>
        </w:rPr>
      </w:pPr>
      <w:r>
        <w:rPr>
          <w:rFonts w:cs="Arial"/>
        </w:rPr>
        <w:t xml:space="preserve">Table </w:t>
      </w:r>
      <w:r w:rsidRPr="006C68CC">
        <w:rPr>
          <w:rFonts w:cs="Arial"/>
        </w:rPr>
        <w:t>5.3.1</w:t>
      </w:r>
      <w:r>
        <w:rPr>
          <w:rFonts w:cs="Arial"/>
        </w:rPr>
        <w:t xml:space="preserve">.2-1: Supported bandwidths per </w:t>
      </w:r>
      <w:r w:rsidRPr="006C68CC">
        <w:rPr>
          <w:rFonts w:cs="Arial"/>
        </w:rPr>
        <w:t>CA</w:t>
      </w:r>
      <w:r>
        <w:rPr>
          <w:rFonts w:cs="Arial"/>
        </w:rPr>
        <w:t xml:space="preserve"> band combination</w:t>
      </w:r>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9B2EE2" w:rsidRPr="004D6DE3" w14:paraId="71137D64" w14:textId="77777777" w:rsidTr="008645DB">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9B2EE2" w:rsidRPr="004D6DE3" w14:paraId="60437126" w14:textId="77777777" w:rsidTr="008645DB">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rFonts w:ascii="Arial" w:hAnsi="Arial" w:cs="Arial"/>
                <w:color w:val="000000"/>
                <w:sz w:val="18"/>
                <w:szCs w:val="18"/>
              </w:rPr>
            </w:pPr>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pPr>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rFonts w:ascii="Arial" w:hAnsi="Arial" w:cs="Arial"/>
                <w:sz w:val="18"/>
                <w:szCs w:val="18"/>
              </w:rPr>
            </w:pPr>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p>
        </w:tc>
      </w:tr>
      <w:tr w:rsidR="009B2EE2" w:rsidRPr="004D6DE3" w14:paraId="43A416D1" w14:textId="77777777" w:rsidTr="008645DB">
        <w:trPr>
          <w:trHeight w:val="70"/>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rFonts w:ascii="Arial" w:hAnsi="Arial" w:cs="Arial"/>
                <w:sz w:val="18"/>
                <w:szCs w:val="18"/>
              </w:rPr>
            </w:pPr>
          </w:p>
        </w:tc>
      </w:tr>
      <w:tr w:rsidR="009B2EE2" w:rsidRPr="004D6DE3" w14:paraId="07D6E634" w14:textId="77777777" w:rsidTr="008645DB">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rFonts w:ascii="Arial" w:hAnsi="Arial" w:cs="Arial"/>
                <w:sz w:val="18"/>
                <w:szCs w:val="18"/>
              </w:rPr>
            </w:pPr>
          </w:p>
        </w:tc>
      </w:tr>
    </w:tbl>
    <w:p w14:paraId="5A4A1D99" w14:textId="77777777" w:rsidR="009B2EE2" w:rsidRDefault="009B2EE2" w:rsidP="009B2EE2">
      <w:pPr>
        <w:spacing w:after="0"/>
        <w:rPr>
          <w:rFonts w:eastAsia="Calibri"/>
          <w:lang w:eastAsia="ko-KR"/>
        </w:rPr>
      </w:pPr>
    </w:p>
    <w:p w14:paraId="685E6613" w14:textId="77777777" w:rsidR="009B2EE2" w:rsidRPr="004D6DE3" w:rsidRDefault="009B2EE2" w:rsidP="009B2EE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87ECB89" w14:textId="77777777" w:rsidR="009B2EE2" w:rsidRDefault="009B2EE2" w:rsidP="009B2EE2"/>
    <w:p w14:paraId="0352F814" w14:textId="7503EFF9" w:rsidR="009B2EE2" w:rsidRPr="006C68CC" w:rsidRDefault="009B2EE2" w:rsidP="009B2EE2">
      <w:pPr>
        <w:pStyle w:val="41"/>
        <w:rPr>
          <w:rFonts w:cs="Arial"/>
          <w:lang w:eastAsia="zh-CN"/>
        </w:rPr>
      </w:pPr>
      <w:bookmarkStart w:id="123" w:name="_Toc180420365"/>
      <w:r w:rsidRPr="005D2633">
        <w:rPr>
          <w:rFonts w:cs="Arial"/>
          <w:lang w:eastAsia="zh-CN"/>
        </w:rPr>
        <w:t>5.</w:t>
      </w:r>
      <w:r>
        <w:rPr>
          <w:rFonts w:cs="Arial"/>
          <w:lang w:eastAsia="zh-CN"/>
        </w:rPr>
        <w:t>3</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w:t>
      </w:r>
      <w:proofErr w:type="gramStart"/>
      <w:r w:rsidRPr="006C68CC">
        <w:rPr>
          <w:rFonts w:cs="Arial"/>
          <w:vertAlign w:val="subscript"/>
          <w:lang w:eastAsia="zh-CN"/>
        </w:rPr>
        <w:t>,c</w:t>
      </w:r>
      <w:proofErr w:type="gramEnd"/>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23"/>
    </w:p>
    <w:p w14:paraId="2103B850" w14:textId="77777777" w:rsidR="009B2EE2" w:rsidRDefault="009B2EE2" w:rsidP="009B2EE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6C28C83" w14:textId="0CE25BA1" w:rsidR="009B2EE2" w:rsidRPr="006C68CC" w:rsidRDefault="009B2EE2" w:rsidP="009B2EE2">
      <w:pPr>
        <w:pStyle w:val="31"/>
        <w:rPr>
          <w:rFonts w:cs="Arial"/>
          <w:szCs w:val="28"/>
          <w:lang w:val="en-US" w:eastAsia="zh-CN"/>
        </w:rPr>
      </w:pPr>
      <w:bookmarkStart w:id="124" w:name="_Toc180420366"/>
      <w:r w:rsidRPr="006C68CC">
        <w:rPr>
          <w:rFonts w:cs="Arial"/>
          <w:szCs w:val="28"/>
          <w:lang w:val="en-US" w:eastAsia="zh-CN"/>
        </w:rPr>
        <w:t>5.</w:t>
      </w:r>
      <w:r>
        <w:rPr>
          <w:rFonts w:cs="Arial"/>
          <w:szCs w:val="28"/>
          <w:lang w:val="en-US" w:eastAsia="zh-CN"/>
        </w:rPr>
        <w:t>3</w:t>
      </w:r>
      <w:r w:rsidRPr="006C68CC">
        <w:rPr>
          <w:rFonts w:cs="Arial"/>
          <w:szCs w:val="28"/>
          <w:lang w:val="en-US" w:eastAsia="zh-CN"/>
        </w:rPr>
        <w:t>.2</w:t>
      </w:r>
      <w:r w:rsidRPr="006C68CC">
        <w:rPr>
          <w:rFonts w:cs="Arial"/>
          <w:szCs w:val="28"/>
          <w:lang w:val="en-US" w:eastAsia="zh-CN"/>
        </w:rPr>
        <w:tab/>
        <w:t>Specific for 2 bands UL CA</w:t>
      </w:r>
      <w:bookmarkEnd w:id="124"/>
    </w:p>
    <w:p w14:paraId="109557F5" w14:textId="0D4EA09B" w:rsidR="009B2EE2" w:rsidRPr="006C68CC" w:rsidRDefault="009B2EE2" w:rsidP="006C68CC">
      <w:pPr>
        <w:pStyle w:val="41"/>
        <w:rPr>
          <w:rFonts w:cs="Arial"/>
          <w:lang w:eastAsia="zh-CN"/>
        </w:rPr>
      </w:pPr>
      <w:bookmarkStart w:id="125" w:name="_Toc180420367"/>
      <w:r w:rsidRPr="006C68CC">
        <w:rPr>
          <w:rFonts w:cs="Arial"/>
          <w:lang w:eastAsia="zh-CN"/>
        </w:rPr>
        <w:t>5.</w:t>
      </w:r>
      <w:r>
        <w:rPr>
          <w:rFonts w:cs="Arial"/>
          <w:lang w:eastAsia="zh-CN"/>
        </w:rPr>
        <w:t>3</w:t>
      </w:r>
      <w:r w:rsidRPr="006C68CC">
        <w:rPr>
          <w:rFonts w:cs="Arial"/>
          <w:lang w:eastAsia="zh-CN"/>
        </w:rPr>
        <w:t>.2.1</w:t>
      </w:r>
      <w:r w:rsidRPr="006C68CC">
        <w:rPr>
          <w:rFonts w:cs="Arial"/>
          <w:lang w:eastAsia="zh-CN"/>
        </w:rPr>
        <w:tab/>
        <w:t>UE co-existence studies</w:t>
      </w:r>
      <w:bookmarkEnd w:id="125"/>
    </w:p>
    <w:p w14:paraId="4C5C07BA" w14:textId="77777777" w:rsidR="009B2EE2" w:rsidRDefault="009B2EE2" w:rsidP="009B2EE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1A14D7B" w14:textId="28E9B51E" w:rsidR="009B2EE2" w:rsidRPr="00242348" w:rsidRDefault="009B2EE2" w:rsidP="009B2EE2">
      <w:pPr>
        <w:pStyle w:val="51"/>
        <w:overflowPunct w:val="0"/>
        <w:autoSpaceDE w:val="0"/>
        <w:autoSpaceDN w:val="0"/>
        <w:adjustRightInd w:val="0"/>
        <w:textAlignment w:val="baseline"/>
        <w:rPr>
          <w:snapToGrid w:val="0"/>
          <w:lang w:eastAsia="en-GB"/>
        </w:rPr>
      </w:pPr>
      <w:bookmarkStart w:id="126" w:name="_Toc180420368"/>
      <w:r w:rsidRPr="00242348">
        <w:rPr>
          <w:rFonts w:hint="eastAsia"/>
          <w:snapToGrid w:val="0"/>
          <w:lang w:eastAsia="en-GB"/>
        </w:rPr>
        <w:t>5.</w:t>
      </w:r>
      <w:r>
        <w:rPr>
          <w:snapToGrid w:val="0"/>
          <w:lang w:eastAsia="en-GB"/>
        </w:rPr>
        <w:t>3</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26"/>
    </w:p>
    <w:p w14:paraId="2426122C" w14:textId="2CD6F775" w:rsidR="009B2EE2" w:rsidRPr="00A76C0A" w:rsidRDefault="009B2EE2" w:rsidP="009B2EE2">
      <w:pPr>
        <w:rPr>
          <w:rFonts w:eastAsia="MS Mincho"/>
        </w:rPr>
      </w:pPr>
      <w:r w:rsidRPr="00A76C0A">
        <w:rPr>
          <w:rFonts w:eastAsia="MS Mincho"/>
        </w:rPr>
        <w:t xml:space="preserve">Table </w:t>
      </w:r>
      <w:r w:rsidRPr="00A76C0A">
        <w:rPr>
          <w:rFonts w:eastAsia="MS Mincho" w:hint="eastAsia"/>
        </w:rPr>
        <w:t>5.</w:t>
      </w:r>
      <w:r>
        <w:rPr>
          <w:rFonts w:eastAsia="MS Mincho"/>
        </w:rPr>
        <w:t>3.2.1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p>
    <w:p w14:paraId="6393D516" w14:textId="36DD2DE5" w:rsidR="009B2EE2" w:rsidRPr="006C68CC" w:rsidRDefault="009B2EE2" w:rsidP="006C68CC">
      <w:pPr>
        <w:pStyle w:val="TH"/>
        <w:rPr>
          <w:rFonts w:cs="Arial"/>
          <w:b w:val="0"/>
        </w:rPr>
      </w:pPr>
      <w:r w:rsidRPr="006C68CC">
        <w:rPr>
          <w:rFonts w:cs="Arial"/>
        </w:rPr>
        <w:lastRenderedPageBreak/>
        <w:t>Table 5.3.2.1.1-1: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B2EE2" w14:paraId="763A89D1"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pPr>
            <w:r>
              <w:t>f</w:t>
            </w:r>
            <w:r>
              <w:rPr>
                <w:vertAlign w:val="subscript"/>
              </w:rPr>
              <w:t>y_high</w:t>
            </w:r>
          </w:p>
        </w:tc>
      </w:tr>
      <w:tr w:rsidR="009B2EE2" w14:paraId="1BD5A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9B2EE2" w14:paraId="1C0333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lang w:val="en-US"/>
              </w:rPr>
            </w:pPr>
            <w:r>
              <w:rPr>
                <w:lang w:val="en-US"/>
              </w:rPr>
              <w:t>132–212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sz w:val="18"/>
                <w:lang w:val="en-US"/>
              </w:rPr>
            </w:pPr>
            <w:r>
              <w:rPr>
                <w:sz w:val="18"/>
                <w:lang w:val="en-US"/>
              </w:rPr>
              <w:t>1583–</w:t>
            </w:r>
            <w:r w:rsidRPr="00D16717">
              <w:rPr>
                <w:sz w:val="18"/>
                <w:lang w:val="en-US"/>
              </w:rPr>
              <w:t>1</w:t>
            </w:r>
            <w:r>
              <w:rPr>
                <w:sz w:val="18"/>
                <w:lang w:val="en-US"/>
              </w:rPr>
              <w:t>663</w:t>
            </w:r>
          </w:p>
        </w:tc>
      </w:tr>
      <w:tr w:rsidR="009B2EE2" w14:paraId="7DB5A67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9B2EE2" w14:paraId="6D14ADF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sz w:val="18"/>
                <w:lang w:eastAsia="ja-JP"/>
              </w:rPr>
            </w:pPr>
            <w:r>
              <w:rPr>
                <w:sz w:val="18"/>
                <w:lang w:val="en-US"/>
              </w:rPr>
              <w:t>1012–1127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sz w:val="18"/>
                <w:lang w:eastAsia="ja-JP"/>
              </w:rPr>
            </w:pPr>
            <w:r>
              <w:rPr>
                <w:sz w:val="18"/>
                <w:lang w:val="en-US"/>
              </w:rPr>
              <w:t>491–616</w:t>
            </w:r>
          </w:p>
        </w:tc>
      </w:tr>
      <w:tr w:rsidR="009B2EE2" w14:paraId="77128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9B2EE2" w14:paraId="54FD088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sz w:val="18"/>
                <w:lang w:val="en-US"/>
              </w:rPr>
            </w:pPr>
            <w:r w:rsidRPr="00D16717">
              <w:rPr>
                <w:sz w:val="18"/>
                <w:lang w:val="en-US"/>
              </w:rPr>
              <w:t>2</w:t>
            </w:r>
            <w:r>
              <w:rPr>
                <w:sz w:val="18"/>
                <w:lang w:val="en-US"/>
              </w:rPr>
              <w:t>463–</w:t>
            </w:r>
            <w:r w:rsidRPr="00D16717">
              <w:rPr>
                <w:sz w:val="18"/>
                <w:lang w:val="en-US"/>
              </w:rPr>
              <w:t>2</w:t>
            </w:r>
            <w:r>
              <w:rPr>
                <w:sz w:val="18"/>
                <w:lang w:val="en-US"/>
              </w:rPr>
              <w:t>578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sz w:val="18"/>
                <w:lang w:val="en-US"/>
              </w:rPr>
            </w:pPr>
            <w:r w:rsidRPr="00D16717">
              <w:rPr>
                <w:sz w:val="18"/>
                <w:lang w:val="en-US"/>
              </w:rPr>
              <w:t>2</w:t>
            </w:r>
            <w:r>
              <w:rPr>
                <w:sz w:val="18"/>
                <w:lang w:val="en-US"/>
              </w:rPr>
              <w:t>286–</w:t>
            </w:r>
            <w:r w:rsidRPr="00D16717">
              <w:rPr>
                <w:sz w:val="18"/>
                <w:lang w:val="en-US"/>
              </w:rPr>
              <w:t>2</w:t>
            </w:r>
            <w:r>
              <w:rPr>
                <w:sz w:val="18"/>
                <w:lang w:val="en-US"/>
              </w:rPr>
              <w:t>411</w:t>
            </w:r>
          </w:p>
        </w:tc>
      </w:tr>
      <w:tr w:rsidR="009B2EE2" w14:paraId="03D167A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9B2EE2" w14:paraId="4F6DC34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105A6"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C25E56"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892–2042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9E973"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194–</w:t>
            </w:r>
            <w:r w:rsidRPr="00D16717">
              <w:rPr>
                <w:sz w:val="18"/>
                <w:lang w:val="en-US"/>
              </w:rPr>
              <w:t>1</w:t>
            </w:r>
            <w:r>
              <w:rPr>
                <w:sz w:val="18"/>
                <w:lang w:val="en-US"/>
              </w:rPr>
              <w:t>364</w:t>
            </w:r>
          </w:p>
        </w:tc>
      </w:tr>
      <w:tr w:rsidR="0005247C" w14:paraId="36A7B39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lang w:val="en-US"/>
              </w:rPr>
            </w:pPr>
          </w:p>
        </w:tc>
      </w:tr>
      <w:tr w:rsidR="0005247C" w14:paraId="1BDD245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sz w:val="18"/>
                <w:lang w:eastAsia="ja-JP"/>
              </w:rPr>
            </w:pPr>
            <w:r>
              <w:rPr>
                <w:sz w:val="18"/>
                <w:lang w:val="en-US"/>
              </w:rPr>
              <w:t>264–424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sz w:val="18"/>
                <w:lang w:eastAsia="ja-JP"/>
              </w:rPr>
            </w:pPr>
          </w:p>
        </w:tc>
      </w:tr>
      <w:tr w:rsidR="009B2EE2" w14:paraId="354E8B4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9B2EE2" w14:paraId="5FB4BBC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2A9CC"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8B0A8" w14:textId="77777777" w:rsidR="009B2EE2" w:rsidRDefault="009B2EE2" w:rsidP="008645DB">
            <w:pPr>
              <w:keepNext/>
              <w:keepLines/>
              <w:spacing w:after="0"/>
              <w:jc w:val="center"/>
              <w:rPr>
                <w:sz w:val="18"/>
                <w:lang w:eastAsia="ja-JP"/>
              </w:rPr>
            </w:pPr>
            <w:r w:rsidRPr="00D16717">
              <w:rPr>
                <w:sz w:val="18"/>
                <w:lang w:val="en-US"/>
              </w:rPr>
              <w:t>3</w:t>
            </w:r>
            <w:r>
              <w:rPr>
                <w:sz w:val="18"/>
                <w:lang w:val="en-US"/>
              </w:rPr>
              <w:t>343–</w:t>
            </w:r>
            <w:r w:rsidRPr="00D16717">
              <w:rPr>
                <w:sz w:val="18"/>
                <w:lang w:val="en-US"/>
              </w:rPr>
              <w:t>3</w:t>
            </w:r>
            <w:r>
              <w:rPr>
                <w:sz w:val="18"/>
                <w:lang w:val="en-US"/>
              </w:rPr>
              <w:t>493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DE3B0" w14:textId="77777777" w:rsidR="009B2EE2" w:rsidRDefault="009B2EE2" w:rsidP="008645DB">
            <w:pPr>
              <w:keepNext/>
              <w:keepLines/>
              <w:spacing w:after="0"/>
              <w:jc w:val="center"/>
              <w:rPr>
                <w:sz w:val="18"/>
                <w:lang w:eastAsia="ja-JP"/>
              </w:rPr>
            </w:pPr>
            <w:r>
              <w:rPr>
                <w:sz w:val="18"/>
                <w:lang w:val="en-US"/>
              </w:rPr>
              <w:t>2989–</w:t>
            </w:r>
            <w:r w:rsidRPr="00D16717">
              <w:rPr>
                <w:sz w:val="18"/>
                <w:lang w:val="en-US"/>
              </w:rPr>
              <w:t>3</w:t>
            </w:r>
            <w:r>
              <w:rPr>
                <w:sz w:val="18"/>
                <w:lang w:val="en-US"/>
              </w:rPr>
              <w:t>159</w:t>
            </w:r>
          </w:p>
        </w:tc>
      </w:tr>
      <w:tr w:rsidR="00231FDB" w14:paraId="5AADBC4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lang w:val="en-US"/>
              </w:rPr>
            </w:pPr>
          </w:p>
        </w:tc>
      </w:tr>
      <w:tr w:rsidR="00231FDB" w14:paraId="56458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166–</w:t>
            </w:r>
            <w:r w:rsidRPr="00D16717">
              <w:rPr>
                <w:sz w:val="18"/>
                <w:lang w:val="en-US"/>
              </w:rPr>
              <w:t>3</w:t>
            </w:r>
            <w:r>
              <w:rPr>
                <w:sz w:val="18"/>
                <w:lang w:val="en-US"/>
              </w:rPr>
              <w:t>326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sz w:val="18"/>
                <w:lang w:eastAsia="ja-JP"/>
              </w:rPr>
            </w:pPr>
          </w:p>
        </w:tc>
      </w:tr>
      <w:tr w:rsidR="009B2EE2" w14:paraId="46C4C2D4"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9B2EE2" w14:paraId="1CE3D0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sz w:val="18"/>
                <w:lang w:eastAsia="ja-JP"/>
              </w:rPr>
            </w:pPr>
            <w:r>
              <w:rPr>
                <w:sz w:val="18"/>
                <w:lang w:val="en-US"/>
              </w:rPr>
              <w:t>1897–</w:t>
            </w:r>
            <w:r w:rsidRPr="00D16717">
              <w:rPr>
                <w:sz w:val="18"/>
                <w:lang w:val="en-US"/>
              </w:rPr>
              <w:t>2</w:t>
            </w:r>
            <w:r>
              <w:rPr>
                <w:sz w:val="18"/>
                <w:lang w:val="en-US"/>
              </w:rPr>
              <w:t>112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sz w:val="18"/>
                <w:lang w:eastAsia="ja-JP"/>
              </w:rPr>
            </w:pPr>
            <w:r w:rsidRPr="00D16717">
              <w:rPr>
                <w:sz w:val="18"/>
                <w:lang w:val="en-US"/>
              </w:rPr>
              <w:t>2</w:t>
            </w:r>
            <w:r>
              <w:rPr>
                <w:sz w:val="18"/>
                <w:lang w:val="en-US"/>
              </w:rPr>
              <w:t>772–</w:t>
            </w:r>
            <w:r w:rsidRPr="00D16717">
              <w:rPr>
                <w:sz w:val="18"/>
                <w:lang w:val="en-US"/>
              </w:rPr>
              <w:t>2</w:t>
            </w:r>
            <w:r>
              <w:rPr>
                <w:sz w:val="18"/>
                <w:lang w:val="en-US"/>
              </w:rPr>
              <w:t>957</w:t>
            </w:r>
          </w:p>
        </w:tc>
      </w:tr>
      <w:tr w:rsidR="009B2EE2" w14:paraId="06FBB50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9B2EE2" w14:paraId="36A15BC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sz w:val="18"/>
                <w:lang w:eastAsia="ja-JP"/>
              </w:rPr>
            </w:pPr>
            <w:r>
              <w:rPr>
                <w:sz w:val="18"/>
                <w:lang w:val="en-US"/>
              </w:rPr>
              <w:t>279–484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sz w:val="18"/>
                <w:lang w:eastAsia="ja-JP"/>
              </w:rPr>
            </w:pPr>
            <w:r>
              <w:rPr>
                <w:sz w:val="18"/>
                <w:lang w:val="en-US"/>
              </w:rPr>
              <w:t>1144–</w:t>
            </w:r>
            <w:r w:rsidRPr="00D16717">
              <w:rPr>
                <w:sz w:val="18"/>
                <w:lang w:val="en-US"/>
              </w:rPr>
              <w:t>1</w:t>
            </w:r>
            <w:r>
              <w:rPr>
                <w:sz w:val="18"/>
                <w:lang w:val="en-US"/>
              </w:rPr>
              <w:t>339</w:t>
            </w:r>
          </w:p>
        </w:tc>
      </w:tr>
      <w:tr w:rsidR="009B2EE2" w14:paraId="141FFE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9B2EE2" w14:paraId="5444C46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sz w:val="18"/>
                <w:lang w:eastAsia="ja-JP"/>
              </w:rPr>
            </w:pPr>
            <w:r>
              <w:rPr>
                <w:sz w:val="18"/>
                <w:lang w:val="en-US"/>
              </w:rPr>
              <w:t>3692–3907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008–</w:t>
            </w:r>
            <w:r w:rsidRPr="00D16717">
              <w:rPr>
                <w:sz w:val="18"/>
                <w:lang w:val="en-US"/>
              </w:rPr>
              <w:t>4</w:t>
            </w:r>
            <w:r>
              <w:rPr>
                <w:sz w:val="18"/>
                <w:lang w:val="en-US"/>
              </w:rPr>
              <w:t>223</w:t>
            </w:r>
          </w:p>
        </w:tc>
      </w:tr>
      <w:tr w:rsidR="009B2EE2" w14:paraId="637BA8A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9B2EE2" w14:paraId="53D5EDF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sz w:val="18"/>
                <w:lang w:eastAsia="ja-JP"/>
              </w:rPr>
            </w:pPr>
            <w:r>
              <w:rPr>
                <w:sz w:val="18"/>
                <w:lang w:val="en-US"/>
              </w:rPr>
              <w:t>3869–</w:t>
            </w:r>
            <w:r w:rsidRPr="00D16717">
              <w:rPr>
                <w:sz w:val="18"/>
                <w:lang w:val="en-US"/>
              </w:rPr>
              <w:t>4</w:t>
            </w:r>
            <w:r>
              <w:rPr>
                <w:sz w:val="18"/>
                <w:lang w:val="en-US"/>
              </w:rPr>
              <w:t>074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046–</w:t>
            </w:r>
            <w:r w:rsidRPr="00D16717">
              <w:rPr>
                <w:sz w:val="18"/>
                <w:lang w:val="en-US"/>
              </w:rPr>
              <w:t>4</w:t>
            </w:r>
            <w:r>
              <w:rPr>
                <w:sz w:val="18"/>
                <w:lang w:val="en-US"/>
              </w:rPr>
              <w:t>241</w:t>
            </w:r>
          </w:p>
        </w:tc>
      </w:tr>
      <w:tr w:rsidR="009B2EE2" w14:paraId="51EDB2A3"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6EAE5E4" w14:textId="77777777" w:rsidR="009B2EE2" w:rsidRDefault="009B2EE2" w:rsidP="009B2EE2">
      <w:pPr>
        <w:rPr>
          <w:rFonts w:ascii="Arial" w:hAnsi="Arial" w:cs="Arial"/>
          <w:b/>
        </w:rPr>
      </w:pPr>
    </w:p>
    <w:p w14:paraId="1C822B08" w14:textId="77777777" w:rsidR="009B2EE2" w:rsidRPr="000B4D61" w:rsidRDefault="009B2EE2" w:rsidP="009B2EE2">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proofErr w:type="gramStart"/>
      <w:r w:rsidRPr="000B4D61">
        <w:rPr>
          <w:rFonts w:eastAsia="MS Mincho" w:hint="eastAsia"/>
        </w:rPr>
        <w:t>spectrum.</w:t>
      </w:r>
      <w:proofErr w:type="gramEnd"/>
    </w:p>
    <w:p w14:paraId="48B98528" w14:textId="6CD8940D" w:rsidR="009B2EE2" w:rsidRPr="006C68CC" w:rsidRDefault="009B2EE2" w:rsidP="006C68CC">
      <w:pPr>
        <w:pStyle w:val="41"/>
        <w:rPr>
          <w:rFonts w:cs="Arial"/>
          <w:lang w:eastAsia="zh-CN"/>
        </w:rPr>
      </w:pPr>
      <w:bookmarkStart w:id="127" w:name="_Toc180420369"/>
      <w:r w:rsidRPr="006C68CC">
        <w:rPr>
          <w:rFonts w:cs="Arial"/>
          <w:lang w:eastAsia="zh-CN"/>
        </w:rPr>
        <w:t>5.</w:t>
      </w:r>
      <w:r>
        <w:rPr>
          <w:rFonts w:cs="Arial"/>
          <w:lang w:eastAsia="zh-CN"/>
        </w:rPr>
        <w:t>3</w:t>
      </w:r>
      <w:r w:rsidRPr="006C68CC">
        <w:rPr>
          <w:rFonts w:cs="Arial"/>
          <w:lang w:eastAsia="zh-CN"/>
        </w:rPr>
        <w:t>.2.2</w:t>
      </w:r>
      <w:r w:rsidRPr="006C68CC">
        <w:rPr>
          <w:rFonts w:cs="Arial"/>
          <w:lang w:eastAsia="zh-CN"/>
        </w:rPr>
        <w:tab/>
        <w:t>REFSENS requirements</w:t>
      </w:r>
      <w:bookmarkEnd w:id="127"/>
    </w:p>
    <w:p w14:paraId="103632AA" w14:textId="77777777" w:rsidR="009B2EE2" w:rsidRPr="00CD619B" w:rsidRDefault="009B2EE2" w:rsidP="009B2EE2">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62389999" w14:textId="77777777" w:rsidR="009B2EE2" w:rsidRDefault="009B2EE2" w:rsidP="00126CBF">
      <w:pPr>
        <w:pStyle w:val="B1"/>
        <w:ind w:left="0" w:firstLine="0"/>
        <w:jc w:val="both"/>
        <w:rPr>
          <w:rFonts w:ascii="Arial" w:hAnsi="Arial" w:cs="Arial"/>
          <w:b/>
          <w:color w:val="FF0000"/>
          <w:sz w:val="24"/>
          <w:lang w:eastAsia="zh-CN"/>
        </w:rPr>
      </w:pPr>
    </w:p>
    <w:p w14:paraId="37A9D677" w14:textId="3E2E4504" w:rsidR="008645DB" w:rsidRDefault="008645DB" w:rsidP="006C68CC">
      <w:pPr>
        <w:pStyle w:val="21"/>
      </w:pPr>
      <w:bookmarkStart w:id="128" w:name="_Toc180420370"/>
      <w:r>
        <w:t>5.4</w:t>
      </w:r>
      <w:r>
        <w:tab/>
        <w:t>CA_n20-n28-n75</w:t>
      </w:r>
      <w:bookmarkEnd w:id="128"/>
    </w:p>
    <w:p w14:paraId="09957398" w14:textId="61722406" w:rsidR="008645DB" w:rsidRPr="006C68CC" w:rsidRDefault="008645DB" w:rsidP="008645DB">
      <w:pPr>
        <w:pStyle w:val="31"/>
        <w:rPr>
          <w:rFonts w:cs="Arial"/>
          <w:szCs w:val="28"/>
          <w:lang w:val="en-US" w:eastAsia="zh-CN"/>
        </w:rPr>
      </w:pPr>
      <w:bookmarkStart w:id="129" w:name="_Toc180420371"/>
      <w:r w:rsidRPr="006C68CC">
        <w:rPr>
          <w:rFonts w:cs="Arial"/>
          <w:szCs w:val="28"/>
          <w:lang w:val="en-US" w:eastAsia="zh-CN"/>
        </w:rPr>
        <w:t>5.</w:t>
      </w:r>
      <w:r>
        <w:rPr>
          <w:rFonts w:cs="Arial"/>
          <w:szCs w:val="28"/>
          <w:lang w:val="en-US" w:eastAsia="zh-CN"/>
        </w:rPr>
        <w:t>4</w:t>
      </w:r>
      <w:r w:rsidRPr="006C68CC">
        <w:rPr>
          <w:rFonts w:cs="Arial"/>
          <w:szCs w:val="28"/>
          <w:lang w:val="en-US" w:eastAsia="zh-CN"/>
        </w:rPr>
        <w:t>.1</w:t>
      </w:r>
      <w:r w:rsidRPr="006C68CC">
        <w:rPr>
          <w:rFonts w:cs="Arial"/>
          <w:szCs w:val="28"/>
          <w:lang w:val="en-US" w:eastAsia="zh-CN"/>
        </w:rPr>
        <w:tab/>
        <w:t>Common for 1 band UL and 2 bands UL CA</w:t>
      </w:r>
      <w:bookmarkEnd w:id="129"/>
    </w:p>
    <w:p w14:paraId="458031F6" w14:textId="1F8D3529" w:rsidR="008645DB" w:rsidRPr="008645DB" w:rsidRDefault="008645DB" w:rsidP="008645DB">
      <w:pPr>
        <w:pStyle w:val="41"/>
      </w:pPr>
      <w:bookmarkStart w:id="130" w:name="_Toc180420372"/>
      <w:r>
        <w:t>5.4.1.1</w:t>
      </w:r>
      <w:r>
        <w:tab/>
      </w:r>
      <w:r w:rsidRPr="008645DB">
        <w:t>Operating bands for CA</w:t>
      </w:r>
      <w:bookmarkEnd w:id="130"/>
    </w:p>
    <w:p w14:paraId="6209767E" w14:textId="4EC69A64" w:rsidR="008645DB" w:rsidRPr="008645DB"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.1-1</w:t>
      </w:r>
      <w:r w:rsidRPr="008645D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E723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645DB" w:rsidRPr="004D6DE3" w14:paraId="6FDEACF3"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2BDD1C75"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1B5DFF4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pPr>
            <w:r w:rsidRPr="00A1115A">
              <w:t>FDD</w:t>
            </w:r>
          </w:p>
        </w:tc>
      </w:tr>
      <w:tr w:rsidR="008645DB" w:rsidRPr="004D6DE3" w14:paraId="1D7082EF"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pPr>
            <w:r w:rsidRPr="00A1115A">
              <w:t>FDD</w:t>
            </w:r>
          </w:p>
        </w:tc>
      </w:tr>
      <w:tr w:rsidR="008645DB" w:rsidRPr="004D6DE3" w14:paraId="1156DB4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pPr>
            <w:r w:rsidRPr="00A1115A">
              <w:t>SDL</w:t>
            </w:r>
            <w:r>
              <w:rPr>
                <w:vertAlign w:val="superscript"/>
              </w:rPr>
              <w:t>19</w:t>
            </w:r>
          </w:p>
        </w:tc>
      </w:tr>
    </w:tbl>
    <w:p w14:paraId="4C2601D0" w14:textId="77777777" w:rsidR="008645DB" w:rsidRDefault="008645DB" w:rsidP="008645DB">
      <w:pPr>
        <w:rPr>
          <w:lang w:eastAsia="zh-CN"/>
        </w:rPr>
      </w:pPr>
    </w:p>
    <w:p w14:paraId="6920780E" w14:textId="73C3403E" w:rsidR="008645DB" w:rsidRPr="008645DB" w:rsidRDefault="008645DB" w:rsidP="008645DB">
      <w:pPr>
        <w:pStyle w:val="41"/>
      </w:pPr>
      <w:bookmarkStart w:id="131" w:name="_Toc180420373"/>
      <w:r w:rsidRPr="008645DB">
        <w:lastRenderedPageBreak/>
        <w:t>5.</w:t>
      </w:r>
      <w:r>
        <w:t>4</w:t>
      </w:r>
      <w:r w:rsidRPr="008645DB">
        <w:t>.1.2</w:t>
      </w:r>
      <w:r w:rsidRPr="008645DB">
        <w:tab/>
        <w:t>Channel bandwidths per operating band for CA</w:t>
      </w:r>
      <w:bookmarkEnd w:id="131"/>
    </w:p>
    <w:p w14:paraId="1DAA95B8" w14:textId="11B7EBDD" w:rsidR="008645DB" w:rsidRPr="006C68CC"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645DB" w:rsidRPr="004D6DE3" w14:paraId="2F2A5E5D" w14:textId="77777777" w:rsidTr="008645DB">
        <w:trPr>
          <w:trHeight w:val="46"/>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645DB" w:rsidRPr="004D6DE3" w14:paraId="12C0B814" w14:textId="77777777" w:rsidTr="008645DB">
        <w:trPr>
          <w:trHeight w:val="54"/>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rFonts w:ascii="Arial" w:hAnsi="Arial" w:cs="Arial"/>
                <w:color w:val="000000"/>
                <w:sz w:val="18"/>
                <w:szCs w:val="18"/>
              </w:rPr>
            </w:pPr>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pPr>
            <w:r w:rsidRPr="000F6E41">
              <w:rPr>
                <w:rFonts w:ascii="Arial" w:hAnsi="Arial" w:cs="Arial"/>
                <w:color w:val="000000"/>
                <w:sz w:val="18"/>
                <w:szCs w:val="18"/>
              </w:rPr>
              <w:t>CA_n20A-n28A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20</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rFonts w:ascii="Arial" w:hAnsi="Arial" w:cs="Arial"/>
                <w:sz w:val="18"/>
                <w:szCs w:val="18"/>
              </w:rPr>
            </w:pPr>
            <w:r w:rsidRPr="00984489">
              <w:rPr>
                <w:rFonts w:ascii="Arial" w:hAnsi="Arial" w:cs="Arial"/>
                <w:sz w:val="18"/>
                <w:szCs w:val="18"/>
              </w:rPr>
              <w:t xml:space="preserve">4 and </w:t>
            </w:r>
            <w:r w:rsidRPr="00A91867">
              <w:rPr>
                <w:rFonts w:ascii="Arial" w:hAnsi="Arial" w:cs="Arial"/>
                <w:sz w:val="18"/>
                <w:szCs w:val="18"/>
              </w:rPr>
              <w:t>5</w:t>
            </w:r>
          </w:p>
        </w:tc>
      </w:tr>
      <w:tr w:rsidR="008645DB" w:rsidRPr="004D6DE3" w14:paraId="57E2EB5B" w14:textId="77777777" w:rsidTr="008645DB">
        <w:trPr>
          <w:trHeight w:val="54"/>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rFonts w:ascii="Arial" w:hAnsi="Arial" w:cs="Arial"/>
                <w:sz w:val="18"/>
                <w:szCs w:val="18"/>
              </w:rPr>
            </w:pPr>
          </w:p>
        </w:tc>
      </w:tr>
      <w:tr w:rsidR="008645DB" w:rsidRPr="004D6DE3" w14:paraId="2C0AE846" w14:textId="77777777" w:rsidTr="008645DB">
        <w:trPr>
          <w:trHeight w:val="54"/>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rFonts w:ascii="Arial" w:hAnsi="Arial" w:cs="Arial"/>
                <w:sz w:val="18"/>
                <w:szCs w:val="18"/>
              </w:rPr>
            </w:pPr>
          </w:p>
        </w:tc>
      </w:tr>
    </w:tbl>
    <w:p w14:paraId="397D9DD9" w14:textId="77777777" w:rsidR="008645DB" w:rsidRPr="00A91867" w:rsidRDefault="008645DB" w:rsidP="008645DB">
      <w:pPr>
        <w:spacing w:after="0"/>
        <w:rPr>
          <w:rFonts w:eastAsia="Calibri"/>
          <w:lang w:eastAsia="ko-KR"/>
        </w:rPr>
      </w:pPr>
    </w:p>
    <w:p w14:paraId="231D4E33" w14:textId="77777777" w:rsidR="008645DB" w:rsidRPr="004D6DE3" w:rsidRDefault="008645DB" w:rsidP="008645D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64DAF21" w14:textId="77777777" w:rsidR="008645DB" w:rsidRDefault="008645DB" w:rsidP="008645DB"/>
    <w:p w14:paraId="5D444C18" w14:textId="505C47C2" w:rsidR="008645DB" w:rsidRPr="008645DB" w:rsidRDefault="008645DB" w:rsidP="008645DB">
      <w:pPr>
        <w:pStyle w:val="41"/>
      </w:pPr>
      <w:bookmarkStart w:id="132" w:name="_Toc180420374"/>
      <w:r w:rsidRPr="008645DB">
        <w:t>5.</w:t>
      </w:r>
      <w:r>
        <w:t>4</w:t>
      </w:r>
      <w:r w:rsidRPr="008645DB">
        <w:t>.1.3</w:t>
      </w:r>
      <w:r w:rsidRPr="008645DB">
        <w:tab/>
        <w:t>∆T</w:t>
      </w:r>
      <w:r w:rsidRPr="008645DB">
        <w:rPr>
          <w:vertAlign w:val="subscript"/>
        </w:rPr>
        <w:t>IB</w:t>
      </w:r>
      <w:proofErr w:type="gramStart"/>
      <w:r w:rsidRPr="008645DB">
        <w:rPr>
          <w:rFonts w:hint="eastAsia"/>
          <w:vertAlign w:val="subscript"/>
        </w:rPr>
        <w:t>,c</w:t>
      </w:r>
      <w:proofErr w:type="gramEnd"/>
      <w:r w:rsidRPr="008645DB">
        <w:t xml:space="preserve"> and ∆R</w:t>
      </w:r>
      <w:r w:rsidRPr="008645DB">
        <w:rPr>
          <w:vertAlign w:val="subscript"/>
        </w:rPr>
        <w:t>IB</w:t>
      </w:r>
      <w:r w:rsidRPr="008645DB">
        <w:rPr>
          <w:rFonts w:hint="eastAsia"/>
          <w:vertAlign w:val="subscript"/>
        </w:rPr>
        <w:t>,c</w:t>
      </w:r>
      <w:r w:rsidRPr="008645DB">
        <w:t xml:space="preserve"> values</w:t>
      </w:r>
      <w:bookmarkEnd w:id="132"/>
    </w:p>
    <w:p w14:paraId="20281D05" w14:textId="77777777" w:rsidR="008645DB" w:rsidRPr="008A04AB" w:rsidRDefault="008645DB" w:rsidP="008645DB">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DEE1CA9" w14:textId="77777777" w:rsidR="008645DB" w:rsidRDefault="008645DB" w:rsidP="008645DB">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2CE630C" w14:textId="6698F4CF" w:rsidR="008645DB" w:rsidRPr="006C68CC" w:rsidRDefault="008645DB" w:rsidP="008645DB">
      <w:pPr>
        <w:pStyle w:val="31"/>
        <w:rPr>
          <w:rFonts w:cs="Arial"/>
          <w:szCs w:val="28"/>
          <w:lang w:val="en-US" w:eastAsia="zh-CN"/>
        </w:rPr>
      </w:pPr>
      <w:bookmarkStart w:id="133" w:name="_Toc180420375"/>
      <w:r w:rsidRPr="006C68CC">
        <w:rPr>
          <w:rFonts w:cs="Arial"/>
          <w:szCs w:val="28"/>
          <w:lang w:val="en-US" w:eastAsia="zh-CN"/>
        </w:rPr>
        <w:t>5.</w:t>
      </w:r>
      <w:r>
        <w:rPr>
          <w:rFonts w:cs="Arial"/>
          <w:szCs w:val="28"/>
          <w:lang w:val="en-US" w:eastAsia="zh-CN"/>
        </w:rPr>
        <w:t>4</w:t>
      </w:r>
      <w:r w:rsidRPr="006C68CC">
        <w:rPr>
          <w:rFonts w:cs="Arial"/>
          <w:szCs w:val="28"/>
          <w:lang w:val="en-US" w:eastAsia="zh-CN"/>
        </w:rPr>
        <w:t>.2</w:t>
      </w:r>
      <w:r w:rsidRPr="006C68CC">
        <w:rPr>
          <w:rFonts w:cs="Arial"/>
          <w:szCs w:val="28"/>
          <w:lang w:val="en-US" w:eastAsia="zh-CN"/>
        </w:rPr>
        <w:tab/>
        <w:t>Specific for 2 bands UL CA</w:t>
      </w:r>
      <w:bookmarkEnd w:id="133"/>
    </w:p>
    <w:p w14:paraId="72BAB386" w14:textId="053112D7" w:rsidR="008645DB" w:rsidRPr="006C68CC" w:rsidRDefault="008645DB" w:rsidP="006C68CC">
      <w:pPr>
        <w:pStyle w:val="41"/>
      </w:pPr>
      <w:bookmarkStart w:id="134" w:name="_Toc180420376"/>
      <w:r w:rsidRPr="006C68CC">
        <w:t>5.</w:t>
      </w:r>
      <w:r>
        <w:t>4</w:t>
      </w:r>
      <w:r w:rsidRPr="006C68CC">
        <w:t>.2.1</w:t>
      </w:r>
      <w:r w:rsidRPr="006C68CC">
        <w:tab/>
        <w:t>UE co-existence studies</w:t>
      </w:r>
      <w:bookmarkEnd w:id="134"/>
    </w:p>
    <w:p w14:paraId="7F8618BB" w14:textId="77777777" w:rsidR="008645DB"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66FC447" w14:textId="620D9C74" w:rsidR="008645DB" w:rsidRPr="00242348" w:rsidRDefault="008645DB" w:rsidP="008645DB">
      <w:pPr>
        <w:pStyle w:val="51"/>
        <w:overflowPunct w:val="0"/>
        <w:autoSpaceDE w:val="0"/>
        <w:autoSpaceDN w:val="0"/>
        <w:adjustRightInd w:val="0"/>
        <w:textAlignment w:val="baseline"/>
        <w:rPr>
          <w:snapToGrid w:val="0"/>
          <w:lang w:eastAsia="en-GB"/>
        </w:rPr>
      </w:pPr>
      <w:bookmarkStart w:id="135" w:name="_Toc180420377"/>
      <w:r w:rsidRPr="00242348">
        <w:rPr>
          <w:rFonts w:hint="eastAsia"/>
          <w:snapToGrid w:val="0"/>
          <w:lang w:eastAsia="en-GB"/>
        </w:rPr>
        <w:t>5.</w:t>
      </w:r>
      <w:r>
        <w:rPr>
          <w:snapToGrid w:val="0"/>
          <w:lang w:eastAsia="en-GB"/>
        </w:rPr>
        <w:t>4</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35"/>
    </w:p>
    <w:p w14:paraId="18C9CBDC" w14:textId="77777777" w:rsidR="008645DB" w:rsidRPr="0007219E"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09E7843" w14:textId="610FFFBB" w:rsidR="008645DB" w:rsidRPr="00A76C0A" w:rsidRDefault="008645DB" w:rsidP="008645DB">
      <w:pPr>
        <w:rPr>
          <w:rFonts w:eastAsia="MS Mincho"/>
        </w:rPr>
      </w:pPr>
      <w:r w:rsidRPr="00A76C0A">
        <w:rPr>
          <w:rFonts w:eastAsia="MS Mincho"/>
        </w:rPr>
        <w:t xml:space="preserve">Table </w:t>
      </w:r>
      <w:r w:rsidRPr="00A76C0A">
        <w:rPr>
          <w:rFonts w:eastAsia="MS Mincho" w:hint="eastAsia"/>
        </w:rPr>
        <w:t>5.</w:t>
      </w:r>
      <w:r>
        <w:rPr>
          <w:rFonts w:eastAsia="MS Mincho"/>
        </w:rPr>
        <w:t>4.2.1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p>
    <w:p w14:paraId="2A7864CE" w14:textId="51992476" w:rsidR="008645DB" w:rsidRPr="006C68CC" w:rsidRDefault="008645DB" w:rsidP="006C68CC">
      <w:pPr>
        <w:pStyle w:val="TH"/>
        <w:rPr>
          <w:rFonts w:cs="Arial"/>
          <w:b w:val="0"/>
        </w:rPr>
      </w:pPr>
      <w:r w:rsidRPr="006C68CC">
        <w:rPr>
          <w:rFonts w:cs="Arial"/>
        </w:rPr>
        <w:lastRenderedPageBreak/>
        <w:t>Table 5.</w:t>
      </w:r>
      <w:r>
        <w:rPr>
          <w:rFonts w:cs="Arial"/>
        </w:rPr>
        <w:t>4</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45DB" w14:paraId="6118588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pPr>
            <w:r>
              <w:t>f</w:t>
            </w:r>
            <w:r>
              <w:rPr>
                <w:vertAlign w:val="subscript"/>
              </w:rPr>
              <w:t>y_high</w:t>
            </w:r>
          </w:p>
        </w:tc>
      </w:tr>
      <w:tr w:rsidR="008645DB" w14:paraId="221B31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645DB" w14:paraId="350B5F5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lang w:val="en-US"/>
              </w:rPr>
            </w:pPr>
            <w:r>
              <w:rPr>
                <w:lang w:val="en-US"/>
              </w:rPr>
              <w:t>84–159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sz w:val="18"/>
                <w:lang w:val="en-US"/>
              </w:rPr>
            </w:pPr>
            <w:r>
              <w:rPr>
                <w:sz w:val="18"/>
                <w:lang w:val="en-US"/>
              </w:rPr>
              <w:t>1535–</w:t>
            </w:r>
            <w:r w:rsidRPr="00D16717">
              <w:rPr>
                <w:sz w:val="18"/>
                <w:lang w:val="en-US"/>
              </w:rPr>
              <w:t>1</w:t>
            </w:r>
            <w:r>
              <w:rPr>
                <w:sz w:val="18"/>
                <w:lang w:val="en-US"/>
              </w:rPr>
              <w:t>610</w:t>
            </w:r>
          </w:p>
        </w:tc>
      </w:tr>
      <w:tr w:rsidR="008645DB" w14:paraId="7C2A4F4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645DB" w14:paraId="22B5E9B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sz w:val="18"/>
                <w:lang w:eastAsia="ja-JP"/>
              </w:rPr>
            </w:pPr>
            <w:r>
              <w:rPr>
                <w:sz w:val="18"/>
                <w:lang w:val="en-US"/>
              </w:rPr>
              <w:t>916–1021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sz w:val="18"/>
                <w:lang w:eastAsia="ja-JP"/>
              </w:rPr>
            </w:pPr>
            <w:r>
              <w:rPr>
                <w:sz w:val="18"/>
                <w:lang w:val="en-US"/>
              </w:rPr>
              <w:t>544–664</w:t>
            </w:r>
          </w:p>
        </w:tc>
      </w:tr>
      <w:tr w:rsidR="008645DB" w14:paraId="47B7888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645DB" w14:paraId="53595DD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sz w:val="18"/>
                <w:lang w:val="en-US"/>
              </w:rPr>
            </w:pPr>
            <w:r w:rsidRPr="00D16717">
              <w:rPr>
                <w:sz w:val="18"/>
                <w:lang w:val="en-US"/>
              </w:rPr>
              <w:t>2</w:t>
            </w:r>
            <w:r>
              <w:rPr>
                <w:sz w:val="18"/>
                <w:lang w:val="en-US"/>
              </w:rPr>
              <w:t>367–</w:t>
            </w:r>
            <w:r w:rsidRPr="00D16717">
              <w:rPr>
                <w:sz w:val="18"/>
                <w:lang w:val="en-US"/>
              </w:rPr>
              <w:t>2</w:t>
            </w:r>
            <w:r>
              <w:rPr>
                <w:sz w:val="18"/>
                <w:lang w:val="en-US"/>
              </w:rPr>
              <w:t>472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sz w:val="18"/>
                <w:lang w:val="en-US"/>
              </w:rPr>
            </w:pPr>
            <w:r w:rsidRPr="00D16717">
              <w:rPr>
                <w:sz w:val="18"/>
                <w:lang w:val="en-US"/>
              </w:rPr>
              <w:t>2</w:t>
            </w:r>
            <w:r>
              <w:rPr>
                <w:sz w:val="18"/>
                <w:lang w:val="en-US"/>
              </w:rPr>
              <w:t>238–</w:t>
            </w:r>
            <w:r w:rsidRPr="00D16717">
              <w:rPr>
                <w:sz w:val="18"/>
                <w:lang w:val="en-US"/>
              </w:rPr>
              <w:t>2</w:t>
            </w:r>
            <w:r>
              <w:rPr>
                <w:sz w:val="18"/>
                <w:lang w:val="en-US"/>
              </w:rPr>
              <w:t>358</w:t>
            </w:r>
          </w:p>
        </w:tc>
      </w:tr>
      <w:tr w:rsidR="008645DB" w14:paraId="6FE5491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645DB" w14:paraId="20D88E2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1E9C5"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2127D"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748–1883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C4324"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247–</w:t>
            </w:r>
            <w:r w:rsidRPr="00D16717">
              <w:rPr>
                <w:sz w:val="18"/>
                <w:lang w:val="en-US"/>
              </w:rPr>
              <w:t>1</w:t>
            </w:r>
            <w:r>
              <w:rPr>
                <w:sz w:val="18"/>
                <w:lang w:val="en-US"/>
              </w:rPr>
              <w:t>412</w:t>
            </w:r>
          </w:p>
        </w:tc>
      </w:tr>
      <w:tr w:rsidR="00231FDB" w14:paraId="01746C0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lang w:val="en-US"/>
              </w:rPr>
            </w:pPr>
          </w:p>
        </w:tc>
      </w:tr>
      <w:tr w:rsidR="00231FDB" w14:paraId="502960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sz w:val="18"/>
                <w:lang w:eastAsia="ja-JP"/>
              </w:rPr>
            </w:pPr>
            <w:r>
              <w:rPr>
                <w:sz w:val="18"/>
                <w:lang w:val="en-US"/>
              </w:rPr>
              <w:t>168–318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sz w:val="18"/>
                <w:lang w:eastAsia="ja-JP"/>
              </w:rPr>
            </w:pPr>
          </w:p>
        </w:tc>
      </w:tr>
      <w:tr w:rsidR="008645DB" w14:paraId="053C27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645DB" w14:paraId="44CDB87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6B386"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E21151" w14:textId="77777777" w:rsidR="008645DB" w:rsidRDefault="008645DB" w:rsidP="008645DB">
            <w:pPr>
              <w:keepNext/>
              <w:keepLines/>
              <w:spacing w:after="0"/>
              <w:jc w:val="center"/>
              <w:rPr>
                <w:sz w:val="18"/>
                <w:lang w:eastAsia="ja-JP"/>
              </w:rPr>
            </w:pPr>
            <w:r w:rsidRPr="00D16717">
              <w:rPr>
                <w:sz w:val="18"/>
                <w:lang w:val="en-US"/>
              </w:rPr>
              <w:t>3</w:t>
            </w:r>
            <w:r>
              <w:rPr>
                <w:sz w:val="18"/>
                <w:lang w:val="en-US"/>
              </w:rPr>
              <w:t>199–</w:t>
            </w:r>
            <w:r w:rsidRPr="00D16717">
              <w:rPr>
                <w:sz w:val="18"/>
                <w:lang w:val="en-US"/>
              </w:rPr>
              <w:t>3</w:t>
            </w:r>
            <w:r>
              <w:rPr>
                <w:sz w:val="18"/>
                <w:lang w:val="en-US"/>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F3128" w14:textId="77777777" w:rsidR="008645DB" w:rsidRDefault="008645DB" w:rsidP="008645DB">
            <w:pPr>
              <w:keepNext/>
              <w:keepLines/>
              <w:spacing w:after="0"/>
              <w:jc w:val="center"/>
              <w:rPr>
                <w:sz w:val="18"/>
                <w:lang w:eastAsia="ja-JP"/>
              </w:rPr>
            </w:pPr>
            <w:r>
              <w:rPr>
                <w:sz w:val="18"/>
                <w:lang w:val="en-US"/>
              </w:rPr>
              <w:t>2941–</w:t>
            </w:r>
            <w:r w:rsidRPr="00D16717">
              <w:rPr>
                <w:sz w:val="18"/>
                <w:lang w:val="en-US"/>
              </w:rPr>
              <w:t>3</w:t>
            </w:r>
            <w:r>
              <w:rPr>
                <w:sz w:val="18"/>
                <w:lang w:val="en-US"/>
              </w:rPr>
              <w:t>106</w:t>
            </w:r>
          </w:p>
        </w:tc>
      </w:tr>
      <w:tr w:rsidR="00231FDB" w14:paraId="324BC5E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lang w:val="en-US"/>
              </w:rPr>
            </w:pPr>
          </w:p>
        </w:tc>
      </w:tr>
      <w:tr w:rsidR="00231FDB" w14:paraId="6E82F47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070–</w:t>
            </w:r>
            <w:r w:rsidRPr="00D16717">
              <w:rPr>
                <w:sz w:val="18"/>
                <w:lang w:val="en-US"/>
              </w:rPr>
              <w:t>3</w:t>
            </w:r>
            <w:r>
              <w:rPr>
                <w:sz w:val="18"/>
                <w:lang w:val="en-US"/>
              </w:rPr>
              <w:t>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sz w:val="18"/>
                <w:lang w:eastAsia="ja-JP"/>
              </w:rPr>
            </w:pPr>
          </w:p>
        </w:tc>
      </w:tr>
      <w:tr w:rsidR="008645DB" w14:paraId="5898F6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645DB" w14:paraId="51922B2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sz w:val="18"/>
                <w:lang w:eastAsia="ja-JP"/>
              </w:rPr>
            </w:pPr>
            <w:r>
              <w:rPr>
                <w:sz w:val="18"/>
                <w:lang w:val="en-US"/>
              </w:rPr>
              <w:t>1950–</w:t>
            </w:r>
            <w:r w:rsidRPr="00D16717">
              <w:rPr>
                <w:sz w:val="18"/>
                <w:lang w:val="en-US"/>
              </w:rPr>
              <w:t>2</w:t>
            </w:r>
            <w:r>
              <w:rPr>
                <w:sz w:val="18"/>
                <w:lang w:val="en-US"/>
              </w:rPr>
              <w:t>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sz w:val="18"/>
                <w:lang w:eastAsia="ja-JP"/>
              </w:rPr>
            </w:pPr>
            <w:r w:rsidRPr="00D16717">
              <w:rPr>
                <w:sz w:val="18"/>
                <w:lang w:val="en-US"/>
              </w:rPr>
              <w:t>2</w:t>
            </w:r>
            <w:r>
              <w:rPr>
                <w:sz w:val="18"/>
                <w:lang w:val="en-US"/>
              </w:rPr>
              <w:t>580–</w:t>
            </w:r>
            <w:r w:rsidRPr="00D16717">
              <w:rPr>
                <w:sz w:val="18"/>
                <w:lang w:val="en-US"/>
              </w:rPr>
              <w:t>2</w:t>
            </w:r>
            <w:r>
              <w:rPr>
                <w:sz w:val="18"/>
                <w:lang w:val="en-US"/>
              </w:rPr>
              <w:t>745</w:t>
            </w:r>
          </w:p>
        </w:tc>
      </w:tr>
      <w:tr w:rsidR="008645DB" w14:paraId="74C48BC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645DB" w14:paraId="76EE7C3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sz w:val="18"/>
                <w:lang w:eastAsia="ja-JP"/>
              </w:rPr>
            </w:pPr>
            <w:r>
              <w:rPr>
                <w:sz w:val="18"/>
                <w:lang w:val="en-US"/>
              </w:rPr>
              <w:t>385–580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sz w:val="18"/>
                <w:lang w:eastAsia="ja-JP"/>
              </w:rPr>
            </w:pPr>
            <w:r>
              <w:rPr>
                <w:sz w:val="18"/>
                <w:lang w:val="en-US"/>
              </w:rPr>
              <w:t>1000–</w:t>
            </w:r>
            <w:r w:rsidRPr="00D16717">
              <w:rPr>
                <w:sz w:val="18"/>
                <w:lang w:val="en-US"/>
              </w:rPr>
              <w:t>1</w:t>
            </w:r>
            <w:r>
              <w:rPr>
                <w:sz w:val="18"/>
                <w:lang w:val="en-US"/>
              </w:rPr>
              <w:t>180</w:t>
            </w:r>
          </w:p>
        </w:tc>
      </w:tr>
      <w:tr w:rsidR="008645DB" w14:paraId="5D5F7CC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645DB" w14:paraId="1A2B82E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sz w:val="18"/>
                <w:lang w:eastAsia="ja-JP"/>
              </w:rPr>
            </w:pPr>
            <w:r>
              <w:rPr>
                <w:sz w:val="18"/>
                <w:lang w:val="en-US"/>
              </w:rPr>
              <w:t>3644–3854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sz w:val="18"/>
                <w:lang w:eastAsia="ja-JP"/>
              </w:rPr>
            </w:pPr>
            <w:r w:rsidRPr="00D16717">
              <w:rPr>
                <w:sz w:val="18"/>
                <w:lang w:val="en-US"/>
              </w:rPr>
              <w:t>4</w:t>
            </w:r>
            <w:r>
              <w:rPr>
                <w:sz w:val="18"/>
                <w:lang w:val="en-US"/>
              </w:rPr>
              <w:t>031–</w:t>
            </w:r>
            <w:r w:rsidRPr="00D16717">
              <w:rPr>
                <w:sz w:val="18"/>
                <w:lang w:val="en-US"/>
              </w:rPr>
              <w:t>4</w:t>
            </w:r>
            <w:r>
              <w:rPr>
                <w:sz w:val="18"/>
                <w:lang w:val="en-US"/>
              </w:rPr>
              <w:t>196</w:t>
            </w:r>
          </w:p>
        </w:tc>
      </w:tr>
      <w:tr w:rsidR="008645DB" w14:paraId="0A34D5F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645DB" w14:paraId="1675D57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sz w:val="18"/>
                <w:lang w:eastAsia="ja-JP"/>
              </w:rPr>
            </w:pPr>
            <w:r>
              <w:rPr>
                <w:sz w:val="18"/>
                <w:lang w:val="en-US"/>
              </w:rPr>
              <w:t>3773–3968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sz w:val="18"/>
                <w:lang w:eastAsia="ja-JP"/>
              </w:rPr>
            </w:pPr>
            <w:r>
              <w:rPr>
                <w:sz w:val="18"/>
                <w:lang w:val="en-US"/>
              </w:rPr>
              <w:t>3902–</w:t>
            </w:r>
            <w:r w:rsidRPr="00D16717">
              <w:rPr>
                <w:sz w:val="18"/>
                <w:lang w:val="en-US"/>
              </w:rPr>
              <w:t>4</w:t>
            </w:r>
            <w:r>
              <w:rPr>
                <w:sz w:val="18"/>
                <w:lang w:val="en-US"/>
              </w:rPr>
              <w:t>082</w:t>
            </w:r>
          </w:p>
        </w:tc>
      </w:tr>
      <w:tr w:rsidR="008645DB" w14:paraId="2B400E50"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371D17A" w14:textId="77777777" w:rsidR="008645DB" w:rsidRDefault="008645DB" w:rsidP="008645DB">
      <w:pPr>
        <w:rPr>
          <w:rFonts w:ascii="Arial" w:hAnsi="Arial" w:cs="Arial"/>
          <w:b/>
        </w:rPr>
      </w:pPr>
    </w:p>
    <w:p w14:paraId="507E1AEC" w14:textId="77777777" w:rsidR="008645DB" w:rsidRPr="000B4D61" w:rsidRDefault="008645DB" w:rsidP="008645DB">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p>
    <w:p w14:paraId="10DBB544" w14:textId="7AC4D779" w:rsidR="008645DB" w:rsidRPr="006C68CC" w:rsidRDefault="008645DB" w:rsidP="006C68CC">
      <w:pPr>
        <w:pStyle w:val="41"/>
      </w:pPr>
      <w:bookmarkStart w:id="136" w:name="_Toc180420378"/>
      <w:r w:rsidRPr="006C68CC">
        <w:t>5.</w:t>
      </w:r>
      <w:r>
        <w:t>4</w:t>
      </w:r>
      <w:r w:rsidRPr="006C68CC">
        <w:t>.2.2</w:t>
      </w:r>
      <w:r w:rsidRPr="006C68CC">
        <w:tab/>
        <w:t>REFSENS requirements</w:t>
      </w:r>
      <w:bookmarkEnd w:id="136"/>
    </w:p>
    <w:p w14:paraId="57C5A9E6" w14:textId="77777777" w:rsidR="008645DB" w:rsidRPr="00833273" w:rsidRDefault="008645DB" w:rsidP="008645DB">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BB49954" w14:textId="77777777" w:rsidR="009B2EE2" w:rsidRDefault="009B2EE2" w:rsidP="00126CBF">
      <w:pPr>
        <w:pStyle w:val="B1"/>
        <w:ind w:left="0" w:firstLine="0"/>
        <w:jc w:val="both"/>
        <w:rPr>
          <w:rFonts w:ascii="Arial" w:hAnsi="Arial" w:cs="Arial"/>
          <w:b/>
          <w:color w:val="FF0000"/>
          <w:sz w:val="24"/>
          <w:lang w:eastAsia="zh-CN"/>
        </w:rPr>
      </w:pPr>
    </w:p>
    <w:p w14:paraId="6A10CE96" w14:textId="6A3ED963" w:rsidR="00705F82" w:rsidRDefault="00705F82" w:rsidP="006C68CC">
      <w:pPr>
        <w:pStyle w:val="21"/>
      </w:pPr>
      <w:bookmarkStart w:id="137" w:name="_Toc180420379"/>
      <w:r>
        <w:t>5.5</w:t>
      </w:r>
      <w:r>
        <w:tab/>
        <w:t>CA_n3-n7-n75</w:t>
      </w:r>
      <w:bookmarkEnd w:id="137"/>
    </w:p>
    <w:p w14:paraId="21D23486" w14:textId="707C4C99" w:rsidR="00705F82" w:rsidRPr="006C68CC" w:rsidRDefault="00705F82" w:rsidP="00705F82">
      <w:pPr>
        <w:pStyle w:val="31"/>
        <w:rPr>
          <w:rFonts w:cs="Arial"/>
          <w:szCs w:val="28"/>
          <w:lang w:val="en-US" w:eastAsia="zh-CN"/>
        </w:rPr>
      </w:pPr>
      <w:bookmarkStart w:id="138" w:name="_Toc180420380"/>
      <w:r w:rsidRPr="00705F82">
        <w:rPr>
          <w:rFonts w:cs="Arial"/>
          <w:szCs w:val="28"/>
          <w:lang w:val="en-US" w:eastAsia="zh-CN"/>
        </w:rPr>
        <w:t>5.</w:t>
      </w:r>
      <w:r>
        <w:rPr>
          <w:rFonts w:cs="Arial"/>
          <w:szCs w:val="28"/>
          <w:lang w:val="en-US" w:eastAsia="zh-CN"/>
        </w:rPr>
        <w:t>5</w:t>
      </w:r>
      <w:r w:rsidRPr="006C68CC">
        <w:rPr>
          <w:rFonts w:cs="Arial"/>
          <w:szCs w:val="28"/>
          <w:lang w:val="en-US" w:eastAsia="zh-CN"/>
        </w:rPr>
        <w:t>.1</w:t>
      </w:r>
      <w:r w:rsidRPr="006C68CC">
        <w:rPr>
          <w:rFonts w:cs="Arial"/>
          <w:szCs w:val="28"/>
          <w:lang w:val="en-US" w:eastAsia="zh-CN"/>
        </w:rPr>
        <w:tab/>
        <w:t>Common for 1 band UL and 2 bands UL CA</w:t>
      </w:r>
      <w:bookmarkEnd w:id="138"/>
    </w:p>
    <w:p w14:paraId="1835BEF7" w14:textId="46C9974A" w:rsidR="00705F82" w:rsidRPr="00705F82" w:rsidRDefault="00705F82" w:rsidP="00705F82">
      <w:pPr>
        <w:pStyle w:val="41"/>
      </w:pPr>
      <w:bookmarkStart w:id="139" w:name="_Toc180420381"/>
      <w:r>
        <w:t>5.5.1.1</w:t>
      </w:r>
      <w:r>
        <w:tab/>
      </w:r>
      <w:r w:rsidRPr="00705F82">
        <w:t>Operating bands for CA</w:t>
      </w:r>
      <w:bookmarkEnd w:id="139"/>
    </w:p>
    <w:p w14:paraId="60EBCBBE" w14:textId="125CE876" w:rsidR="00705F82" w:rsidRPr="00705F82" w:rsidRDefault="00705F82" w:rsidP="00705F82">
      <w:pPr>
        <w:pStyle w:val="TH"/>
        <w:rPr>
          <w:rFonts w:cs="Arial"/>
        </w:rPr>
      </w:pPr>
      <w:r>
        <w:rPr>
          <w:rFonts w:cs="Arial"/>
        </w:rPr>
        <w:t xml:space="preserve">Table </w:t>
      </w:r>
      <w:r w:rsidRPr="006C68CC">
        <w:rPr>
          <w:rFonts w:cs="Arial"/>
        </w:rPr>
        <w:t>5.</w:t>
      </w:r>
      <w:r>
        <w:rPr>
          <w:rFonts w:cs="Arial"/>
        </w:rPr>
        <w:t>5.</w:t>
      </w:r>
      <w:r w:rsidRPr="006C68CC">
        <w:rPr>
          <w:rFonts w:cs="Arial"/>
        </w:rPr>
        <w:t>1</w:t>
      </w:r>
      <w:r>
        <w:rPr>
          <w:rFonts w:cs="Arial"/>
        </w:rPr>
        <w:t>.1-1</w:t>
      </w:r>
      <w:r w:rsidRPr="00705F8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311BEEC"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05F82" w:rsidRPr="004D6DE3" w14:paraId="58254AC8"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3B3972EF"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1D4587C5"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pPr>
            <w:r w:rsidRPr="00A1115A">
              <w:t>FDD</w:t>
            </w:r>
          </w:p>
        </w:tc>
      </w:tr>
      <w:tr w:rsidR="00705F82" w:rsidRPr="004D6DE3" w14:paraId="59D234BB"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pPr>
            <w:r w:rsidRPr="00A1115A">
              <w:t>FDD</w:t>
            </w:r>
          </w:p>
        </w:tc>
      </w:tr>
      <w:tr w:rsidR="00705F82" w:rsidRPr="004D6DE3" w14:paraId="298DF73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pPr>
            <w:r w:rsidRPr="00A1115A">
              <w:t>SDL</w:t>
            </w:r>
            <w:r>
              <w:rPr>
                <w:vertAlign w:val="superscript"/>
              </w:rPr>
              <w:t>19</w:t>
            </w:r>
          </w:p>
        </w:tc>
      </w:tr>
    </w:tbl>
    <w:p w14:paraId="4651AC02" w14:textId="77777777" w:rsidR="00705F82" w:rsidRDefault="00705F82" w:rsidP="00705F82">
      <w:pPr>
        <w:rPr>
          <w:lang w:eastAsia="zh-CN"/>
        </w:rPr>
      </w:pPr>
    </w:p>
    <w:p w14:paraId="464096F4" w14:textId="2AC850CB" w:rsidR="00705F82" w:rsidRPr="00705F82" w:rsidRDefault="00705F82" w:rsidP="00705F82">
      <w:pPr>
        <w:pStyle w:val="41"/>
      </w:pPr>
      <w:bookmarkStart w:id="140" w:name="_Toc180420382"/>
      <w:r>
        <w:lastRenderedPageBreak/>
        <w:t>5.5</w:t>
      </w:r>
      <w:r w:rsidRPr="00705F82">
        <w:t>.1.2</w:t>
      </w:r>
      <w:r w:rsidRPr="00705F82">
        <w:tab/>
        <w:t>Channel bandwidths per operating band for CA</w:t>
      </w:r>
      <w:bookmarkEnd w:id="140"/>
    </w:p>
    <w:p w14:paraId="36EBDA65" w14:textId="488C68BC" w:rsidR="00705F82" w:rsidRPr="006C68CC" w:rsidRDefault="00705F82" w:rsidP="00705F82">
      <w:pPr>
        <w:pStyle w:val="TH"/>
        <w:rPr>
          <w:rFonts w:cs="Arial"/>
        </w:rPr>
      </w:pPr>
      <w:r>
        <w:rPr>
          <w:rFonts w:cs="Arial"/>
        </w:rPr>
        <w:t xml:space="preserve">Table </w:t>
      </w:r>
      <w:r w:rsidRPr="00705F82">
        <w:rPr>
          <w:rFonts w:cs="Arial" w:hint="eastAsia"/>
        </w:rPr>
        <w:t>5.</w:t>
      </w:r>
      <w:r>
        <w:rPr>
          <w:rFonts w:cs="Arial"/>
        </w:rPr>
        <w:t>5</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05F82" w:rsidRPr="004D6DE3" w14:paraId="5819FFC9" w14:textId="77777777" w:rsidTr="002D5D5E">
        <w:trPr>
          <w:trHeight w:val="47"/>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05F82" w:rsidRPr="004D6DE3" w14:paraId="5107078B" w14:textId="77777777" w:rsidTr="002D5D5E">
        <w:trPr>
          <w:trHeight w:val="55"/>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rFonts w:ascii="Arial" w:hAnsi="Arial" w:cs="Arial"/>
                <w:color w:val="000000"/>
                <w:sz w:val="18"/>
                <w:szCs w:val="18"/>
              </w:rPr>
            </w:pPr>
            <w:r w:rsidRPr="004D52EE">
              <w:rPr>
                <w:rFonts w:ascii="Arial" w:hAnsi="Arial" w:cs="Arial"/>
                <w:color w:val="000000"/>
                <w:sz w:val="18"/>
                <w:szCs w:val="18"/>
              </w:rPr>
              <w:t>CA_n3A-n7A-n75A</w:t>
            </w:r>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pPr>
            <w:r w:rsidRPr="0018070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rFonts w:ascii="Arial" w:hAnsi="Arial" w:cs="Arial"/>
                <w:sz w:val="18"/>
                <w:szCs w:val="18"/>
              </w:rPr>
            </w:pPr>
            <w:r w:rsidRPr="003A114E">
              <w:rPr>
                <w:rFonts w:ascii="Arial" w:hAnsi="Arial" w:cs="Arial"/>
                <w:sz w:val="18"/>
                <w:szCs w:val="18"/>
              </w:rPr>
              <w:t xml:space="preserve">4 </w:t>
            </w:r>
            <w:r w:rsidRPr="00DB2F3B">
              <w:rPr>
                <w:rFonts w:ascii="Arial" w:eastAsia="等线" w:hAnsi="Arial" w:cs="Arial"/>
                <w:sz w:val="18"/>
                <w:szCs w:val="18"/>
                <w:lang w:eastAsia="zh-CN"/>
              </w:rPr>
              <w:t>and</w:t>
            </w:r>
            <w:r w:rsidRPr="003A114E">
              <w:rPr>
                <w:rFonts w:ascii="Arial" w:hAnsi="Arial" w:cs="Arial"/>
                <w:sz w:val="18"/>
                <w:szCs w:val="18"/>
              </w:rPr>
              <w:t xml:space="preserve"> 5</w:t>
            </w:r>
          </w:p>
        </w:tc>
      </w:tr>
      <w:tr w:rsidR="00705F82" w:rsidRPr="004D6DE3" w14:paraId="0E8D2570" w14:textId="77777777" w:rsidTr="002D5D5E">
        <w:trPr>
          <w:trHeight w:val="55"/>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rFonts w:ascii="Arial" w:hAnsi="Arial" w:cs="Arial"/>
                <w:sz w:val="18"/>
                <w:szCs w:val="18"/>
              </w:rPr>
            </w:pPr>
          </w:p>
        </w:tc>
      </w:tr>
      <w:tr w:rsidR="00705F82" w:rsidRPr="004D6DE3" w14:paraId="6C52EECA" w14:textId="77777777" w:rsidTr="002D5D5E">
        <w:trPr>
          <w:trHeight w:val="55"/>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rFonts w:ascii="Arial" w:hAnsi="Arial" w:cs="Arial"/>
                <w:sz w:val="18"/>
                <w:szCs w:val="18"/>
              </w:rPr>
            </w:pPr>
          </w:p>
        </w:tc>
      </w:tr>
    </w:tbl>
    <w:p w14:paraId="449FB717" w14:textId="77777777" w:rsidR="00705F82" w:rsidRDefault="00705F82" w:rsidP="00705F82">
      <w:pPr>
        <w:spacing w:after="0"/>
        <w:rPr>
          <w:rFonts w:eastAsia="Calibri"/>
          <w:lang w:eastAsia="ko-KR"/>
        </w:rPr>
      </w:pPr>
    </w:p>
    <w:p w14:paraId="3E3FC300" w14:textId="77777777" w:rsidR="00705F82" w:rsidRPr="004D6DE3" w:rsidRDefault="00705F82" w:rsidP="00705F8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F28A214" w14:textId="77777777" w:rsidR="00705F82" w:rsidRDefault="00705F82" w:rsidP="00705F82"/>
    <w:p w14:paraId="44DEB341" w14:textId="24E947C9" w:rsidR="00705F82" w:rsidRDefault="00705F82" w:rsidP="00705F82">
      <w:pPr>
        <w:pStyle w:val="41"/>
        <w:rPr>
          <w:rFonts w:cs="Arial"/>
          <w:szCs w:val="22"/>
        </w:rPr>
      </w:pPr>
      <w:bookmarkStart w:id="141" w:name="_Toc180420383"/>
      <w:r>
        <w:rPr>
          <w:rFonts w:cs="Arial"/>
        </w:rPr>
        <w:t>5.5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proofErr w:type="gramStart"/>
      <w:r>
        <w:rPr>
          <w:rFonts w:cs="Arial" w:hint="eastAsia"/>
          <w:szCs w:val="22"/>
          <w:vertAlign w:val="subscript"/>
        </w:rPr>
        <w:t>,c</w:t>
      </w:r>
      <w:proofErr w:type="gramEnd"/>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141"/>
    </w:p>
    <w:p w14:paraId="2E8FA439" w14:textId="77777777" w:rsidR="00705F82" w:rsidRPr="008A04AB" w:rsidRDefault="00705F82" w:rsidP="00705F82">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79BEFDA" w14:textId="77777777" w:rsidR="00705F82" w:rsidRDefault="00705F82" w:rsidP="00705F8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44D7389" w14:textId="035947AA" w:rsidR="00705F82" w:rsidRPr="006C68CC" w:rsidRDefault="00705F82" w:rsidP="00705F82">
      <w:pPr>
        <w:pStyle w:val="31"/>
        <w:rPr>
          <w:rFonts w:cs="Arial"/>
          <w:szCs w:val="28"/>
          <w:lang w:val="en-US" w:eastAsia="zh-CN"/>
        </w:rPr>
      </w:pPr>
      <w:bookmarkStart w:id="142" w:name="_Toc180420384"/>
      <w:r w:rsidRPr="00705F82">
        <w:rPr>
          <w:rFonts w:cs="Arial"/>
          <w:szCs w:val="28"/>
          <w:lang w:val="en-US" w:eastAsia="zh-CN"/>
        </w:rPr>
        <w:t>5.</w:t>
      </w:r>
      <w:r>
        <w:rPr>
          <w:rFonts w:cs="Arial"/>
          <w:szCs w:val="28"/>
          <w:lang w:val="en-US" w:eastAsia="zh-CN"/>
        </w:rPr>
        <w:t>5</w:t>
      </w:r>
      <w:r w:rsidRPr="006C68CC">
        <w:rPr>
          <w:rFonts w:cs="Arial"/>
          <w:szCs w:val="28"/>
          <w:lang w:val="en-US" w:eastAsia="zh-CN"/>
        </w:rPr>
        <w:t>.2</w:t>
      </w:r>
      <w:r w:rsidRPr="006C68CC">
        <w:rPr>
          <w:rFonts w:cs="Arial"/>
          <w:szCs w:val="28"/>
          <w:lang w:val="en-US" w:eastAsia="zh-CN"/>
        </w:rPr>
        <w:tab/>
        <w:t>Specific for 2 bands UL CA</w:t>
      </w:r>
      <w:bookmarkEnd w:id="142"/>
    </w:p>
    <w:p w14:paraId="7A56137A" w14:textId="4A739E3F" w:rsidR="00705F82" w:rsidRPr="006C68CC" w:rsidRDefault="00705F82" w:rsidP="006C68CC">
      <w:pPr>
        <w:pStyle w:val="41"/>
      </w:pPr>
      <w:bookmarkStart w:id="143" w:name="_Toc180420385"/>
      <w:r w:rsidRPr="00705F82">
        <w:t>5.</w:t>
      </w:r>
      <w:r>
        <w:t>5</w:t>
      </w:r>
      <w:r w:rsidRPr="006C68CC">
        <w:t>.2.1</w:t>
      </w:r>
      <w:r w:rsidRPr="006C68CC">
        <w:tab/>
        <w:t>UE co-existence studies</w:t>
      </w:r>
      <w:bookmarkEnd w:id="143"/>
    </w:p>
    <w:p w14:paraId="53361ED0" w14:textId="77777777" w:rsidR="00705F82"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E48F631" w14:textId="757C4C4A" w:rsidR="00705F82" w:rsidRPr="00242348" w:rsidRDefault="00705F82" w:rsidP="00705F82">
      <w:pPr>
        <w:pStyle w:val="51"/>
        <w:overflowPunct w:val="0"/>
        <w:autoSpaceDE w:val="0"/>
        <w:autoSpaceDN w:val="0"/>
        <w:adjustRightInd w:val="0"/>
        <w:textAlignment w:val="baseline"/>
        <w:rPr>
          <w:snapToGrid w:val="0"/>
          <w:lang w:eastAsia="en-GB"/>
        </w:rPr>
      </w:pPr>
      <w:bookmarkStart w:id="144" w:name="_Toc180420386"/>
      <w:r w:rsidRPr="00242348">
        <w:rPr>
          <w:rFonts w:hint="eastAsia"/>
          <w:snapToGrid w:val="0"/>
          <w:lang w:eastAsia="en-GB"/>
        </w:rPr>
        <w:t>5.</w:t>
      </w:r>
      <w:r>
        <w:rPr>
          <w:snapToGrid w:val="0"/>
          <w:lang w:eastAsia="en-GB"/>
        </w:rPr>
        <w:t>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44"/>
    </w:p>
    <w:p w14:paraId="30198D78" w14:textId="77777777" w:rsidR="00705F82" w:rsidRPr="0007219E"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5F54FC00" w14:textId="3A8CC028" w:rsidR="00705F82" w:rsidRPr="00A76C0A" w:rsidRDefault="00705F82" w:rsidP="00705F82">
      <w:pPr>
        <w:rPr>
          <w:rFonts w:eastAsia="MS Mincho"/>
        </w:rPr>
      </w:pPr>
      <w:r w:rsidRPr="00A76C0A">
        <w:rPr>
          <w:rFonts w:eastAsia="MS Mincho"/>
        </w:rPr>
        <w:t xml:space="preserve">Table </w:t>
      </w:r>
      <w:r w:rsidRPr="00A76C0A">
        <w:rPr>
          <w:rFonts w:eastAsia="MS Mincho" w:hint="eastAsia"/>
        </w:rPr>
        <w:t>5.</w:t>
      </w:r>
      <w:r>
        <w:rPr>
          <w:rFonts w:eastAsia="MS Mincho"/>
        </w:rPr>
        <w:t>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p>
    <w:p w14:paraId="5A5469CF" w14:textId="5EF2E9EF" w:rsidR="00705F82" w:rsidRPr="006C68CC" w:rsidRDefault="00705F82" w:rsidP="006C68CC">
      <w:pPr>
        <w:pStyle w:val="TH"/>
        <w:rPr>
          <w:rFonts w:cs="Arial"/>
          <w:b w:val="0"/>
        </w:rPr>
      </w:pPr>
      <w:r w:rsidRPr="006C68CC">
        <w:rPr>
          <w:rFonts w:cs="Arial"/>
        </w:rPr>
        <w:lastRenderedPageBreak/>
        <w:t>Table 5.</w:t>
      </w:r>
      <w:r>
        <w:rPr>
          <w:rFonts w:cs="Arial"/>
        </w:rPr>
        <w:t>5</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05F82" w14:paraId="4F6712D6"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pPr>
            <w:r>
              <w:t>f</w:t>
            </w:r>
            <w:r>
              <w:rPr>
                <w:vertAlign w:val="subscript"/>
              </w:rPr>
              <w:t>y_high</w:t>
            </w:r>
          </w:p>
        </w:tc>
      </w:tr>
      <w:tr w:rsidR="00705F82" w14:paraId="42602B9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05F82" w14:paraId="04A23A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lang w:val="en-US"/>
              </w:rPr>
            </w:pPr>
            <w:r w:rsidRPr="00A96128">
              <w:rPr>
                <w:sz w:val="18"/>
                <w:lang w:val="en-US"/>
              </w:rPr>
              <w:t>715–860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sz w:val="18"/>
                <w:lang w:val="en-US"/>
              </w:rPr>
            </w:pPr>
            <w:r>
              <w:rPr>
                <w:sz w:val="18"/>
                <w:lang w:val="en-US"/>
              </w:rPr>
              <w:t>4210–4355</w:t>
            </w:r>
          </w:p>
        </w:tc>
      </w:tr>
      <w:tr w:rsidR="00705F82" w14:paraId="7EC29FC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05F82" w14:paraId="1618C6B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sz w:val="18"/>
                <w:lang w:eastAsia="ja-JP"/>
              </w:rPr>
            </w:pPr>
            <w:r>
              <w:rPr>
                <w:sz w:val="18"/>
                <w:lang w:val="en-US"/>
              </w:rPr>
              <w:t>850–1070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sz w:val="18"/>
                <w:lang w:eastAsia="ja-JP"/>
              </w:rPr>
            </w:pPr>
            <w:r>
              <w:rPr>
                <w:sz w:val="18"/>
                <w:lang w:val="en-US"/>
              </w:rPr>
              <w:t>3215–3430</w:t>
            </w:r>
          </w:p>
        </w:tc>
      </w:tr>
      <w:tr w:rsidR="00705F82" w14:paraId="792D0AD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05F82" w14:paraId="5AF294B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sz w:val="18"/>
                <w:lang w:val="en-US"/>
              </w:rPr>
            </w:pPr>
            <w:r>
              <w:rPr>
                <w:sz w:val="18"/>
                <w:lang w:val="en-US"/>
              </w:rPr>
              <w:t>5920–6140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sz w:val="18"/>
                <w:lang w:val="en-US"/>
              </w:rPr>
            </w:pPr>
            <w:r>
              <w:rPr>
                <w:sz w:val="18"/>
                <w:lang w:val="en-US"/>
              </w:rPr>
              <w:t>6710–6925</w:t>
            </w:r>
          </w:p>
        </w:tc>
      </w:tr>
      <w:tr w:rsidR="00705F82" w14:paraId="2427E1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05F82" w14:paraId="714A6B0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3C26"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3912" w14:textId="77777777" w:rsidR="00705F82" w:rsidRDefault="00705F82" w:rsidP="002D5D5E">
            <w:pPr>
              <w:keepNext/>
              <w:keepLines/>
              <w:spacing w:after="0"/>
              <w:jc w:val="center"/>
              <w:rPr>
                <w:sz w:val="18"/>
                <w:lang w:eastAsia="ja-JP"/>
              </w:rPr>
            </w:pPr>
            <w:r>
              <w:rPr>
                <w:sz w:val="18"/>
                <w:lang w:val="en-US"/>
              </w:rPr>
              <w:t>2560–2855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C5B61" w14:textId="77777777" w:rsidR="00705F82" w:rsidRDefault="00705F82" w:rsidP="002D5D5E">
            <w:pPr>
              <w:keepNext/>
              <w:keepLines/>
              <w:spacing w:after="0"/>
              <w:jc w:val="center"/>
              <w:rPr>
                <w:sz w:val="18"/>
                <w:lang w:eastAsia="ja-JP"/>
              </w:rPr>
            </w:pPr>
            <w:r>
              <w:rPr>
                <w:sz w:val="18"/>
                <w:lang w:val="en-US"/>
              </w:rPr>
              <w:t>5715–6000</w:t>
            </w:r>
          </w:p>
        </w:tc>
      </w:tr>
      <w:tr w:rsidR="00231FDB" w14:paraId="3B90BD8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lang w:val="en-US"/>
              </w:rPr>
            </w:pPr>
          </w:p>
        </w:tc>
      </w:tr>
      <w:tr w:rsidR="00231FDB" w14:paraId="69E0A55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sz w:val="18"/>
                <w:lang w:eastAsia="ja-JP"/>
              </w:rPr>
            </w:pPr>
            <w:r w:rsidRPr="00A96128">
              <w:rPr>
                <w:sz w:val="18"/>
                <w:highlight w:val="yellow"/>
                <w:lang w:val="en-US"/>
              </w:rPr>
              <w:t>1430–1720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sz w:val="18"/>
                <w:lang w:eastAsia="ja-JP"/>
              </w:rPr>
            </w:pPr>
          </w:p>
        </w:tc>
      </w:tr>
      <w:tr w:rsidR="00705F82" w14:paraId="019667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05F82" w14:paraId="5174B04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7B115"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1352A" w14:textId="77777777" w:rsidR="00705F82" w:rsidRDefault="00705F82" w:rsidP="002D5D5E">
            <w:pPr>
              <w:keepNext/>
              <w:keepLines/>
              <w:spacing w:after="0"/>
              <w:jc w:val="center"/>
              <w:rPr>
                <w:sz w:val="18"/>
                <w:lang w:eastAsia="ja-JP"/>
              </w:rPr>
            </w:pPr>
            <w:r>
              <w:rPr>
                <w:sz w:val="18"/>
                <w:lang w:val="en-US"/>
              </w:rPr>
              <w:t>7630–7925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7CFB" w14:textId="77777777" w:rsidR="00705F82" w:rsidRDefault="00705F82" w:rsidP="002D5D5E">
            <w:pPr>
              <w:keepNext/>
              <w:keepLines/>
              <w:spacing w:after="0"/>
              <w:jc w:val="center"/>
              <w:rPr>
                <w:sz w:val="18"/>
                <w:lang w:eastAsia="ja-JP"/>
              </w:rPr>
            </w:pPr>
            <w:r>
              <w:rPr>
                <w:sz w:val="18"/>
                <w:lang w:val="en-US"/>
              </w:rPr>
              <w:t>9210–9495</w:t>
            </w:r>
          </w:p>
        </w:tc>
      </w:tr>
      <w:tr w:rsidR="00231FDB" w14:paraId="5222540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lang w:val="en-US"/>
              </w:rPr>
            </w:pPr>
          </w:p>
        </w:tc>
      </w:tr>
      <w:tr w:rsidR="00231FDB" w14:paraId="145D867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sz w:val="18"/>
                <w:lang w:eastAsia="ja-JP"/>
              </w:rPr>
            </w:pPr>
            <w:r>
              <w:rPr>
                <w:sz w:val="18"/>
                <w:lang w:val="en-US"/>
              </w:rPr>
              <w:t>8420–8710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sz w:val="18"/>
                <w:lang w:eastAsia="ja-JP"/>
              </w:rPr>
            </w:pPr>
          </w:p>
        </w:tc>
      </w:tr>
      <w:tr w:rsidR="00705F82" w14:paraId="52BFC4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05F82" w14:paraId="3C94DCA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sz w:val="18"/>
                <w:lang w:eastAsia="ja-JP"/>
              </w:rPr>
            </w:pPr>
            <w:r>
              <w:rPr>
                <w:sz w:val="18"/>
                <w:lang w:val="en-US"/>
              </w:rPr>
              <w:t>8215–8570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sz w:val="18"/>
                <w:lang w:eastAsia="ja-JP"/>
              </w:rPr>
            </w:pPr>
            <w:r>
              <w:rPr>
                <w:sz w:val="18"/>
                <w:lang w:val="en-US"/>
              </w:rPr>
              <w:t>4270–4640</w:t>
            </w:r>
          </w:p>
        </w:tc>
      </w:tr>
      <w:tr w:rsidR="00705F82" w14:paraId="46F7D0F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05F82" w14:paraId="52497F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sz w:val="18"/>
                <w:lang w:eastAsia="ja-JP"/>
              </w:rPr>
            </w:pPr>
            <w:r>
              <w:rPr>
                <w:sz w:val="18"/>
                <w:lang w:val="en-US"/>
              </w:rPr>
              <w:t>3930–4290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sz w:val="18"/>
                <w:lang w:eastAsia="ja-JP"/>
              </w:rPr>
            </w:pPr>
            <w:r>
              <w:rPr>
                <w:sz w:val="18"/>
                <w:lang w:val="en-US"/>
              </w:rPr>
              <w:t>10–355</w:t>
            </w:r>
          </w:p>
        </w:tc>
      </w:tr>
      <w:tr w:rsidR="00705F82" w14:paraId="118BD0D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05F82" w14:paraId="71FEE28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sz w:val="18"/>
                <w:lang w:eastAsia="ja-JP"/>
              </w:rPr>
            </w:pPr>
            <w:r>
              <w:rPr>
                <w:sz w:val="18"/>
                <w:lang w:val="en-US"/>
              </w:rPr>
              <w:t>11710–12065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sz w:val="18"/>
                <w:lang w:eastAsia="ja-JP"/>
              </w:rPr>
            </w:pPr>
            <w:r>
              <w:rPr>
                <w:sz w:val="18"/>
                <w:lang w:val="en-US"/>
              </w:rPr>
              <w:t>9340–9710</w:t>
            </w:r>
          </w:p>
        </w:tc>
      </w:tr>
      <w:tr w:rsidR="00705F82" w14:paraId="4103B61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05F82" w14:paraId="525514B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sz w:val="18"/>
                <w:lang w:eastAsia="ja-JP"/>
              </w:rPr>
            </w:pPr>
            <w:r>
              <w:rPr>
                <w:sz w:val="18"/>
                <w:lang w:val="en-US"/>
              </w:rPr>
              <w:t>10920–11280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sz w:val="18"/>
                <w:lang w:eastAsia="ja-JP"/>
              </w:rPr>
            </w:pPr>
            <w:r>
              <w:rPr>
                <w:sz w:val="18"/>
                <w:lang w:val="en-US"/>
              </w:rPr>
              <w:t>10130–10495</w:t>
            </w:r>
          </w:p>
        </w:tc>
      </w:tr>
      <w:tr w:rsidR="00705F82" w14:paraId="528CEA86"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30DEA4E" w14:textId="77777777" w:rsidR="00705F82" w:rsidRDefault="00705F82" w:rsidP="00705F82">
      <w:pPr>
        <w:rPr>
          <w:rFonts w:ascii="Arial" w:hAnsi="Arial" w:cs="Arial"/>
          <w:b/>
        </w:rPr>
      </w:pPr>
    </w:p>
    <w:p w14:paraId="47E25AB9" w14:textId="77777777" w:rsidR="00705F82" w:rsidRPr="000B4D61" w:rsidRDefault="00705F82" w:rsidP="00705F82">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等线" w:hint="eastAsia"/>
          <w:szCs w:val="21"/>
          <w:lang w:eastAsia="ko-KR"/>
        </w:rPr>
        <w:t>may</w:t>
      </w:r>
      <w:r w:rsidRPr="00634198">
        <w:rPr>
          <w:rFonts w:cs="等线"/>
          <w:szCs w:val="21"/>
          <w:lang w:eastAsia="ko-KR"/>
        </w:rPr>
        <w:t xml:space="preserve">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51BF4160" w14:textId="443A878E" w:rsidR="00705F82" w:rsidRPr="006C68CC" w:rsidRDefault="00705F82" w:rsidP="006C68CC">
      <w:pPr>
        <w:pStyle w:val="41"/>
      </w:pPr>
      <w:bookmarkStart w:id="145" w:name="_Toc180420387"/>
      <w:r w:rsidRPr="00705F82">
        <w:t>5.</w:t>
      </w:r>
      <w:r>
        <w:t>5</w:t>
      </w:r>
      <w:r w:rsidRPr="006C68CC">
        <w:t>.2.2</w:t>
      </w:r>
      <w:r w:rsidRPr="006C68CC">
        <w:tab/>
        <w:t>REFSENS requirements</w:t>
      </w:r>
      <w:bookmarkEnd w:id="145"/>
    </w:p>
    <w:p w14:paraId="313BEC5F" w14:textId="77777777" w:rsidR="00705F82" w:rsidRPr="00C013B0" w:rsidRDefault="00705F82" w:rsidP="00705F82">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2E7D2F3" w14:textId="77777777" w:rsidR="00705F82" w:rsidRDefault="00705F82" w:rsidP="00705F82">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72949754" w14:textId="094A14CA" w:rsidR="00705F82" w:rsidRPr="006C68CC" w:rsidRDefault="00705F82" w:rsidP="00705F82">
      <w:pPr>
        <w:pStyle w:val="TH"/>
        <w:rPr>
          <w:rFonts w:cs="Arial"/>
        </w:rPr>
      </w:pPr>
      <w:r w:rsidRPr="006C68CC">
        <w:rPr>
          <w:rFonts w:cs="Arial"/>
        </w:rPr>
        <w:t>Table 5.</w:t>
      </w:r>
      <w:r>
        <w:rPr>
          <w:rFonts w:cs="Arial"/>
        </w:rPr>
        <w:t>5</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trPr>
        <w:tc>
          <w:tcPr>
            <w:tcW w:w="2463" w:type="dxa"/>
          </w:tcPr>
          <w:p w14:paraId="497E76AA" w14:textId="77777777" w:rsidR="00705F82" w:rsidRPr="00F75B38" w:rsidRDefault="00705F82" w:rsidP="002D5D5E">
            <w:pPr>
              <w:pStyle w:val="TAL"/>
              <w:rPr>
                <w:b/>
                <w:lang w:val="en-US"/>
              </w:rPr>
            </w:pPr>
            <w:r w:rsidRPr="00F75B38">
              <w:rPr>
                <w:b/>
                <w:lang w:val="en-US"/>
              </w:rPr>
              <w:t>Component</w:t>
            </w:r>
          </w:p>
        </w:tc>
        <w:tc>
          <w:tcPr>
            <w:tcW w:w="1301" w:type="dxa"/>
          </w:tcPr>
          <w:p w14:paraId="139B290F" w14:textId="77777777" w:rsidR="00705F82" w:rsidRPr="00F75B38" w:rsidRDefault="00705F82" w:rsidP="002D5D5E">
            <w:pPr>
              <w:pStyle w:val="TAL"/>
              <w:rPr>
                <w:b/>
                <w:lang w:val="en-US"/>
              </w:rPr>
            </w:pPr>
            <w:r w:rsidRPr="00F75B38">
              <w:rPr>
                <w:b/>
                <w:lang w:val="en-US"/>
              </w:rPr>
              <w:t>IP</w:t>
            </w:r>
            <w:r w:rsidRPr="00F75B38">
              <w:rPr>
                <w:rFonts w:hint="eastAsia"/>
                <w:b/>
                <w:lang w:val="en-US"/>
              </w:rPr>
              <w:t>2</w:t>
            </w:r>
            <w:r w:rsidRPr="00F75B38">
              <w:rPr>
                <w:b/>
                <w:lang w:val="en-US"/>
              </w:rPr>
              <w:t xml:space="preserve"> (dBm)</w:t>
            </w:r>
          </w:p>
        </w:tc>
        <w:tc>
          <w:tcPr>
            <w:tcW w:w="1301" w:type="dxa"/>
          </w:tcPr>
          <w:p w14:paraId="4282DAFF" w14:textId="77777777" w:rsidR="00705F82" w:rsidRPr="00F75B38" w:rsidRDefault="00705F82" w:rsidP="002D5D5E">
            <w:pPr>
              <w:pStyle w:val="TAL"/>
              <w:rPr>
                <w:b/>
                <w:lang w:val="en-US"/>
              </w:rPr>
            </w:pPr>
            <w:r w:rsidRPr="00F75B38">
              <w:rPr>
                <w:b/>
                <w:lang w:val="en-US"/>
              </w:rPr>
              <w:t>IP</w:t>
            </w:r>
            <w:r w:rsidRPr="00F75B38">
              <w:rPr>
                <w:rFonts w:hint="eastAsia"/>
                <w:b/>
                <w:lang w:val="en-US"/>
              </w:rPr>
              <w:t>3</w:t>
            </w:r>
            <w:r w:rsidRPr="00F75B38">
              <w:rPr>
                <w:b/>
                <w:lang w:val="en-US"/>
              </w:rPr>
              <w:t xml:space="preserve"> (dBm)</w:t>
            </w:r>
          </w:p>
        </w:tc>
        <w:tc>
          <w:tcPr>
            <w:tcW w:w="1301" w:type="dxa"/>
          </w:tcPr>
          <w:p w14:paraId="31184B78" w14:textId="77777777" w:rsidR="00705F82" w:rsidRPr="00F75B38" w:rsidRDefault="00705F82" w:rsidP="002D5D5E">
            <w:pPr>
              <w:pStyle w:val="TAL"/>
              <w:rPr>
                <w:b/>
                <w:lang w:val="en-US"/>
              </w:rPr>
            </w:pPr>
            <w:r w:rsidRPr="00F75B38">
              <w:rPr>
                <w:b/>
                <w:lang w:val="en-US"/>
              </w:rPr>
              <w:t>IP4 (dBm)</w:t>
            </w:r>
          </w:p>
        </w:tc>
        <w:tc>
          <w:tcPr>
            <w:tcW w:w="1301" w:type="dxa"/>
          </w:tcPr>
          <w:p w14:paraId="0C14047A" w14:textId="77777777" w:rsidR="00705F82" w:rsidRPr="00F75B38" w:rsidRDefault="00705F82" w:rsidP="002D5D5E">
            <w:pPr>
              <w:pStyle w:val="TAL"/>
              <w:rPr>
                <w:b/>
                <w:lang w:val="en-US"/>
              </w:rPr>
            </w:pPr>
            <w:r w:rsidRPr="00F75B38">
              <w:rPr>
                <w:b/>
                <w:lang w:val="en-US"/>
              </w:rPr>
              <w:t>IP</w:t>
            </w:r>
            <w:r w:rsidRPr="00F75B38">
              <w:rPr>
                <w:rFonts w:hint="eastAsia"/>
                <w:b/>
                <w:lang w:val="en-US"/>
              </w:rPr>
              <w:t>5</w:t>
            </w:r>
            <w:r w:rsidRPr="00F75B38">
              <w:rPr>
                <w:b/>
                <w:lang w:val="en-US"/>
              </w:rPr>
              <w:t xml:space="preserve"> (dBm)</w:t>
            </w:r>
          </w:p>
        </w:tc>
      </w:tr>
      <w:tr w:rsidR="00705F82" w14:paraId="14593AE5" w14:textId="77777777" w:rsidTr="002D5D5E">
        <w:trPr>
          <w:jc w:val="center"/>
        </w:trPr>
        <w:tc>
          <w:tcPr>
            <w:tcW w:w="2463" w:type="dxa"/>
          </w:tcPr>
          <w:p w14:paraId="4DE97050" w14:textId="77777777" w:rsidR="00705F82" w:rsidRPr="00076546" w:rsidRDefault="00705F82" w:rsidP="002D5D5E">
            <w:pPr>
              <w:pStyle w:val="TAL"/>
              <w:rPr>
                <w:lang w:val="en-US"/>
              </w:rPr>
            </w:pPr>
            <w:r w:rsidRPr="00076546">
              <w:rPr>
                <w:lang w:val="en-US"/>
              </w:rPr>
              <w:t>Antenna switch</w:t>
            </w:r>
          </w:p>
        </w:tc>
        <w:tc>
          <w:tcPr>
            <w:tcW w:w="1301" w:type="dxa"/>
          </w:tcPr>
          <w:p w14:paraId="0F869E95" w14:textId="77777777" w:rsidR="00705F82" w:rsidRPr="00076546" w:rsidRDefault="00705F82" w:rsidP="002D5D5E">
            <w:pPr>
              <w:pStyle w:val="TAL"/>
              <w:rPr>
                <w:lang w:val="en-US"/>
              </w:rPr>
            </w:pPr>
            <w:r w:rsidRPr="00076546">
              <w:rPr>
                <w:rFonts w:hint="eastAsia"/>
                <w:lang w:val="en-US"/>
              </w:rPr>
              <w:t>112</w:t>
            </w:r>
          </w:p>
        </w:tc>
        <w:tc>
          <w:tcPr>
            <w:tcW w:w="1301" w:type="dxa"/>
          </w:tcPr>
          <w:p w14:paraId="3A7E74B9" w14:textId="77777777" w:rsidR="00705F82" w:rsidRPr="00076546" w:rsidRDefault="00705F82" w:rsidP="002D5D5E">
            <w:pPr>
              <w:pStyle w:val="TAL"/>
              <w:rPr>
                <w:lang w:val="en-US"/>
              </w:rPr>
            </w:pPr>
            <w:r w:rsidRPr="00076546">
              <w:rPr>
                <w:rFonts w:hint="eastAsia"/>
                <w:lang w:val="en-US"/>
              </w:rPr>
              <w:t>68</w:t>
            </w:r>
          </w:p>
        </w:tc>
        <w:tc>
          <w:tcPr>
            <w:tcW w:w="1301" w:type="dxa"/>
          </w:tcPr>
          <w:p w14:paraId="2050B8B2" w14:textId="77777777" w:rsidR="00705F82" w:rsidRPr="00076546" w:rsidRDefault="00705F82" w:rsidP="002D5D5E">
            <w:pPr>
              <w:pStyle w:val="TAL"/>
              <w:rPr>
                <w:lang w:val="en-US"/>
              </w:rPr>
            </w:pPr>
            <w:r w:rsidRPr="00076546">
              <w:rPr>
                <w:lang w:val="en-US"/>
              </w:rPr>
              <w:t>56</w:t>
            </w:r>
          </w:p>
        </w:tc>
        <w:tc>
          <w:tcPr>
            <w:tcW w:w="1301" w:type="dxa"/>
          </w:tcPr>
          <w:p w14:paraId="53CA562F" w14:textId="77777777" w:rsidR="00705F82" w:rsidRPr="00076546" w:rsidRDefault="00705F82" w:rsidP="002D5D5E">
            <w:pPr>
              <w:pStyle w:val="TAL"/>
              <w:rPr>
                <w:lang w:val="en-US"/>
              </w:rPr>
            </w:pPr>
            <w:r w:rsidRPr="00076546">
              <w:rPr>
                <w:lang w:val="en-US"/>
              </w:rPr>
              <w:t>5</w:t>
            </w:r>
            <w:r w:rsidRPr="00076546">
              <w:rPr>
                <w:rFonts w:hint="eastAsia"/>
                <w:lang w:val="en-US"/>
              </w:rPr>
              <w:t>3</w:t>
            </w:r>
          </w:p>
        </w:tc>
      </w:tr>
      <w:tr w:rsidR="00705F82" w14:paraId="0A67C287" w14:textId="77777777" w:rsidTr="002D5D5E">
        <w:trPr>
          <w:jc w:val="center"/>
        </w:trPr>
        <w:tc>
          <w:tcPr>
            <w:tcW w:w="2463" w:type="dxa"/>
          </w:tcPr>
          <w:p w14:paraId="3E35134C" w14:textId="77777777" w:rsidR="00705F82" w:rsidRPr="003D5C46" w:rsidRDefault="00705F82" w:rsidP="002D5D5E">
            <w:pPr>
              <w:pStyle w:val="TAL"/>
              <w:rPr>
                <w:lang w:val="en-US"/>
              </w:rPr>
            </w:pPr>
            <w:r w:rsidRPr="003D5C46">
              <w:rPr>
                <w:lang w:val="en-US"/>
              </w:rPr>
              <w:t>Diplexer</w:t>
            </w:r>
          </w:p>
        </w:tc>
        <w:tc>
          <w:tcPr>
            <w:tcW w:w="1301" w:type="dxa"/>
          </w:tcPr>
          <w:p w14:paraId="1532159E" w14:textId="77777777" w:rsidR="00705F82" w:rsidRPr="003D5C46" w:rsidRDefault="00705F82" w:rsidP="002D5D5E">
            <w:pPr>
              <w:pStyle w:val="TAL"/>
              <w:rPr>
                <w:lang w:val="en-US"/>
              </w:rPr>
            </w:pPr>
            <w:r w:rsidRPr="003D5C46">
              <w:rPr>
                <w:rFonts w:hint="eastAsia"/>
                <w:lang w:val="en-US"/>
              </w:rPr>
              <w:t>115</w:t>
            </w:r>
          </w:p>
        </w:tc>
        <w:tc>
          <w:tcPr>
            <w:tcW w:w="1301" w:type="dxa"/>
          </w:tcPr>
          <w:p w14:paraId="3D73FB0E" w14:textId="77777777" w:rsidR="00705F82" w:rsidRPr="003D5C46" w:rsidRDefault="00705F82" w:rsidP="002D5D5E">
            <w:pPr>
              <w:pStyle w:val="TAL"/>
              <w:rPr>
                <w:lang w:val="en-US"/>
              </w:rPr>
            </w:pPr>
            <w:r w:rsidRPr="003D5C46">
              <w:rPr>
                <w:rFonts w:hint="eastAsia"/>
                <w:lang w:val="en-US"/>
              </w:rPr>
              <w:t>86</w:t>
            </w:r>
          </w:p>
        </w:tc>
        <w:tc>
          <w:tcPr>
            <w:tcW w:w="1301" w:type="dxa"/>
          </w:tcPr>
          <w:p w14:paraId="25732BD1" w14:textId="77777777" w:rsidR="00705F82" w:rsidRPr="003D5C46" w:rsidRDefault="00705F82" w:rsidP="002D5D5E">
            <w:pPr>
              <w:pStyle w:val="TAL"/>
              <w:rPr>
                <w:lang w:val="en-US"/>
              </w:rPr>
            </w:pPr>
            <w:r w:rsidRPr="003D5C46">
              <w:rPr>
                <w:lang w:val="en-US"/>
              </w:rPr>
              <w:t>55</w:t>
            </w:r>
          </w:p>
        </w:tc>
        <w:tc>
          <w:tcPr>
            <w:tcW w:w="1301" w:type="dxa"/>
          </w:tcPr>
          <w:p w14:paraId="4E64C1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E5E8FCA" w14:textId="77777777" w:rsidTr="002D5D5E">
        <w:trPr>
          <w:jc w:val="center"/>
        </w:trPr>
        <w:tc>
          <w:tcPr>
            <w:tcW w:w="2463" w:type="dxa"/>
          </w:tcPr>
          <w:p w14:paraId="499E67FE" w14:textId="77777777" w:rsidR="00705F82" w:rsidRPr="003D5C46" w:rsidRDefault="00705F82" w:rsidP="002D5D5E">
            <w:pPr>
              <w:pStyle w:val="TAL"/>
              <w:rPr>
                <w:lang w:val="en-US"/>
              </w:rPr>
            </w:pPr>
            <w:r w:rsidRPr="003D5C46">
              <w:rPr>
                <w:rFonts w:hint="eastAsia"/>
                <w:lang w:val="en-US"/>
              </w:rPr>
              <w:t>Triplexer</w:t>
            </w:r>
          </w:p>
        </w:tc>
        <w:tc>
          <w:tcPr>
            <w:tcW w:w="1301" w:type="dxa"/>
          </w:tcPr>
          <w:p w14:paraId="5D0868E4" w14:textId="77777777" w:rsidR="00705F82" w:rsidRPr="003D5C46" w:rsidRDefault="00705F82" w:rsidP="002D5D5E">
            <w:pPr>
              <w:pStyle w:val="TAL"/>
              <w:rPr>
                <w:lang w:val="en-US"/>
              </w:rPr>
            </w:pPr>
            <w:r w:rsidRPr="003D5C46">
              <w:rPr>
                <w:rFonts w:hint="eastAsia"/>
                <w:lang w:val="en-US"/>
              </w:rPr>
              <w:t>113</w:t>
            </w:r>
          </w:p>
        </w:tc>
        <w:tc>
          <w:tcPr>
            <w:tcW w:w="1301" w:type="dxa"/>
          </w:tcPr>
          <w:p w14:paraId="26ACE911" w14:textId="77777777" w:rsidR="00705F82" w:rsidRPr="003D5C46" w:rsidRDefault="00705F82" w:rsidP="002D5D5E">
            <w:pPr>
              <w:pStyle w:val="TAL"/>
              <w:rPr>
                <w:lang w:val="en-US"/>
              </w:rPr>
            </w:pPr>
            <w:r w:rsidRPr="003D5C46">
              <w:rPr>
                <w:rFonts w:hint="eastAsia"/>
                <w:lang w:val="en-US"/>
              </w:rPr>
              <w:t>82</w:t>
            </w:r>
          </w:p>
        </w:tc>
        <w:tc>
          <w:tcPr>
            <w:tcW w:w="1301" w:type="dxa"/>
          </w:tcPr>
          <w:p w14:paraId="5275FCC7" w14:textId="77777777" w:rsidR="00705F82" w:rsidRPr="003D5C46" w:rsidRDefault="00705F82" w:rsidP="002D5D5E">
            <w:pPr>
              <w:pStyle w:val="TAL"/>
              <w:rPr>
                <w:lang w:val="en-US"/>
              </w:rPr>
            </w:pPr>
            <w:r w:rsidRPr="003D5C46">
              <w:rPr>
                <w:lang w:val="en-US"/>
              </w:rPr>
              <w:t>55</w:t>
            </w:r>
          </w:p>
        </w:tc>
        <w:tc>
          <w:tcPr>
            <w:tcW w:w="1301" w:type="dxa"/>
          </w:tcPr>
          <w:p w14:paraId="136F42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250D48F" w14:textId="77777777" w:rsidTr="002D5D5E">
        <w:trPr>
          <w:jc w:val="center"/>
        </w:trPr>
        <w:tc>
          <w:tcPr>
            <w:tcW w:w="2463" w:type="dxa"/>
          </w:tcPr>
          <w:p w14:paraId="7CBF0C26" w14:textId="77777777" w:rsidR="00705F82" w:rsidRPr="003D5C46" w:rsidRDefault="00705F82" w:rsidP="002D5D5E">
            <w:pPr>
              <w:pStyle w:val="TAL"/>
              <w:rPr>
                <w:lang w:val="en-US"/>
              </w:rPr>
            </w:pPr>
            <w:r w:rsidRPr="003D5C46">
              <w:rPr>
                <w:lang w:val="en-US"/>
              </w:rPr>
              <w:t>PA forward mixing</w:t>
            </w:r>
          </w:p>
        </w:tc>
        <w:tc>
          <w:tcPr>
            <w:tcW w:w="1301" w:type="dxa"/>
          </w:tcPr>
          <w:p w14:paraId="484210DB" w14:textId="77777777" w:rsidR="00705F82" w:rsidRPr="003D5C46" w:rsidRDefault="00705F82" w:rsidP="002D5D5E">
            <w:pPr>
              <w:pStyle w:val="TAL"/>
              <w:rPr>
                <w:lang w:val="en-US"/>
              </w:rPr>
            </w:pPr>
            <w:r w:rsidRPr="003D5C46">
              <w:rPr>
                <w:rFonts w:hint="eastAsia"/>
                <w:lang w:val="en-US"/>
              </w:rPr>
              <w:t>28</w:t>
            </w:r>
          </w:p>
        </w:tc>
        <w:tc>
          <w:tcPr>
            <w:tcW w:w="1301" w:type="dxa"/>
          </w:tcPr>
          <w:p w14:paraId="298D6F90" w14:textId="77777777" w:rsidR="00705F82" w:rsidRPr="003D5C46" w:rsidRDefault="00705F82" w:rsidP="002D5D5E">
            <w:pPr>
              <w:pStyle w:val="TAL"/>
              <w:rPr>
                <w:lang w:val="en-US"/>
              </w:rPr>
            </w:pPr>
            <w:r w:rsidRPr="003D5C46">
              <w:rPr>
                <w:rFonts w:hint="eastAsia"/>
                <w:lang w:val="en-US"/>
              </w:rPr>
              <w:t>32</w:t>
            </w:r>
          </w:p>
        </w:tc>
        <w:tc>
          <w:tcPr>
            <w:tcW w:w="1301" w:type="dxa"/>
          </w:tcPr>
          <w:p w14:paraId="31FD9E29" w14:textId="77777777" w:rsidR="00705F82" w:rsidRPr="003D5C46" w:rsidRDefault="00705F82" w:rsidP="002D5D5E">
            <w:pPr>
              <w:pStyle w:val="TAL"/>
              <w:rPr>
                <w:lang w:val="en-US"/>
              </w:rPr>
            </w:pPr>
            <w:r w:rsidRPr="003D5C46">
              <w:rPr>
                <w:rFonts w:hint="eastAsia"/>
                <w:lang w:val="en-US"/>
              </w:rPr>
              <w:t>30</w:t>
            </w:r>
          </w:p>
        </w:tc>
        <w:tc>
          <w:tcPr>
            <w:tcW w:w="1301" w:type="dxa"/>
          </w:tcPr>
          <w:p w14:paraId="69A9633C" w14:textId="77777777" w:rsidR="00705F82" w:rsidRPr="003D5C46" w:rsidRDefault="00705F82" w:rsidP="002D5D5E">
            <w:pPr>
              <w:pStyle w:val="TAL"/>
              <w:rPr>
                <w:lang w:val="en-US"/>
              </w:rPr>
            </w:pPr>
            <w:r w:rsidRPr="003D5C46">
              <w:rPr>
                <w:rFonts w:hint="eastAsia"/>
                <w:lang w:val="en-US"/>
              </w:rPr>
              <w:t>28</w:t>
            </w:r>
          </w:p>
        </w:tc>
      </w:tr>
      <w:tr w:rsidR="00705F82" w14:paraId="67B1F25D" w14:textId="77777777" w:rsidTr="002D5D5E">
        <w:trPr>
          <w:jc w:val="center"/>
        </w:trPr>
        <w:tc>
          <w:tcPr>
            <w:tcW w:w="2463" w:type="dxa"/>
          </w:tcPr>
          <w:p w14:paraId="11F72AAC" w14:textId="77777777" w:rsidR="00705F82" w:rsidRPr="003D5C46" w:rsidRDefault="00705F82" w:rsidP="002D5D5E">
            <w:pPr>
              <w:pStyle w:val="TAL"/>
              <w:rPr>
                <w:lang w:val="en-US"/>
              </w:rPr>
            </w:pPr>
            <w:r w:rsidRPr="003D5C46">
              <w:rPr>
                <w:lang w:val="en-US"/>
              </w:rPr>
              <w:t>PA reverse mixing</w:t>
            </w:r>
          </w:p>
        </w:tc>
        <w:tc>
          <w:tcPr>
            <w:tcW w:w="1301" w:type="dxa"/>
          </w:tcPr>
          <w:p w14:paraId="522CCF37" w14:textId="77777777" w:rsidR="00705F82" w:rsidRPr="003D5C46" w:rsidRDefault="00705F82" w:rsidP="002D5D5E">
            <w:pPr>
              <w:pStyle w:val="TAL"/>
              <w:rPr>
                <w:lang w:val="en-US"/>
              </w:rPr>
            </w:pPr>
            <w:r w:rsidRPr="003D5C46">
              <w:rPr>
                <w:rFonts w:hint="eastAsia"/>
                <w:lang w:val="en-US"/>
              </w:rPr>
              <w:t>40</w:t>
            </w:r>
          </w:p>
        </w:tc>
        <w:tc>
          <w:tcPr>
            <w:tcW w:w="1301" w:type="dxa"/>
          </w:tcPr>
          <w:p w14:paraId="1C165CCE" w14:textId="77777777" w:rsidR="00705F82" w:rsidRPr="003D5C46" w:rsidRDefault="00705F82" w:rsidP="002D5D5E">
            <w:pPr>
              <w:pStyle w:val="TAL"/>
              <w:rPr>
                <w:lang w:val="en-US"/>
              </w:rPr>
            </w:pPr>
            <w:r w:rsidRPr="003D5C46">
              <w:rPr>
                <w:rFonts w:hint="eastAsia"/>
                <w:lang w:val="en-US"/>
              </w:rPr>
              <w:t>30</w:t>
            </w:r>
          </w:p>
        </w:tc>
        <w:tc>
          <w:tcPr>
            <w:tcW w:w="1301" w:type="dxa"/>
          </w:tcPr>
          <w:p w14:paraId="20F30CED" w14:textId="77777777" w:rsidR="00705F82" w:rsidRPr="003D5C46" w:rsidRDefault="00705F82" w:rsidP="002D5D5E">
            <w:pPr>
              <w:pStyle w:val="TAL"/>
              <w:rPr>
                <w:lang w:val="en-US"/>
              </w:rPr>
            </w:pPr>
            <w:r w:rsidRPr="003D5C46">
              <w:rPr>
                <w:lang w:val="en-US"/>
              </w:rPr>
              <w:t>3</w:t>
            </w:r>
            <w:r w:rsidRPr="003D5C46">
              <w:rPr>
                <w:rFonts w:hint="eastAsia"/>
                <w:lang w:val="en-US"/>
              </w:rPr>
              <w:t>0</w:t>
            </w:r>
          </w:p>
        </w:tc>
        <w:tc>
          <w:tcPr>
            <w:tcW w:w="1301" w:type="dxa"/>
          </w:tcPr>
          <w:p w14:paraId="27439B85" w14:textId="77777777" w:rsidR="00705F82" w:rsidRPr="003D5C46" w:rsidRDefault="00705F82" w:rsidP="002D5D5E">
            <w:pPr>
              <w:pStyle w:val="TAL"/>
              <w:rPr>
                <w:lang w:val="en-US"/>
              </w:rPr>
            </w:pPr>
            <w:r w:rsidRPr="003D5C46">
              <w:rPr>
                <w:lang w:val="en-US"/>
              </w:rPr>
              <w:t>3</w:t>
            </w:r>
            <w:r w:rsidRPr="003D5C46">
              <w:rPr>
                <w:rFonts w:hint="eastAsia"/>
                <w:lang w:val="en-US"/>
              </w:rPr>
              <w:t>0</w:t>
            </w:r>
          </w:p>
        </w:tc>
      </w:tr>
      <w:tr w:rsidR="00705F82" w14:paraId="56033F63" w14:textId="77777777" w:rsidTr="002D5D5E">
        <w:trPr>
          <w:jc w:val="center"/>
        </w:trPr>
        <w:tc>
          <w:tcPr>
            <w:tcW w:w="2463" w:type="dxa"/>
          </w:tcPr>
          <w:p w14:paraId="30ABCAB4" w14:textId="77777777" w:rsidR="00705F82" w:rsidRPr="003D5C46" w:rsidRDefault="00705F82" w:rsidP="002D5D5E">
            <w:pPr>
              <w:pStyle w:val="TAL"/>
              <w:rPr>
                <w:lang w:val="en-US"/>
              </w:rPr>
            </w:pPr>
            <w:r w:rsidRPr="003D5C46">
              <w:rPr>
                <w:lang w:val="en-US"/>
              </w:rPr>
              <w:t>LNA</w:t>
            </w:r>
          </w:p>
        </w:tc>
        <w:tc>
          <w:tcPr>
            <w:tcW w:w="1301" w:type="dxa"/>
          </w:tcPr>
          <w:p w14:paraId="498C2AF7" w14:textId="77777777" w:rsidR="00705F82" w:rsidRPr="003D5C46" w:rsidRDefault="00705F82" w:rsidP="002D5D5E">
            <w:pPr>
              <w:pStyle w:val="TAL"/>
              <w:rPr>
                <w:lang w:val="en-US"/>
              </w:rPr>
            </w:pPr>
            <w:r w:rsidRPr="003D5C46">
              <w:rPr>
                <w:rFonts w:hint="eastAsia"/>
                <w:lang w:val="en-US"/>
              </w:rPr>
              <w:t>5</w:t>
            </w:r>
          </w:p>
        </w:tc>
        <w:tc>
          <w:tcPr>
            <w:tcW w:w="1301" w:type="dxa"/>
          </w:tcPr>
          <w:p w14:paraId="21591BD3" w14:textId="77777777" w:rsidR="00705F82" w:rsidRPr="003D5C46" w:rsidRDefault="00705F82" w:rsidP="002D5D5E">
            <w:pPr>
              <w:pStyle w:val="TAL"/>
              <w:rPr>
                <w:lang w:val="en-US"/>
              </w:rPr>
            </w:pPr>
            <w:r w:rsidRPr="003D5C46">
              <w:rPr>
                <w:lang w:val="en-US"/>
              </w:rPr>
              <w:t>-6</w:t>
            </w:r>
          </w:p>
        </w:tc>
        <w:tc>
          <w:tcPr>
            <w:tcW w:w="1301" w:type="dxa"/>
          </w:tcPr>
          <w:p w14:paraId="728D3C2D" w14:textId="77777777" w:rsidR="00705F82" w:rsidRPr="003D5C46" w:rsidRDefault="00705F82" w:rsidP="002D5D5E">
            <w:pPr>
              <w:pStyle w:val="TAL"/>
              <w:rPr>
                <w:lang w:val="en-US"/>
              </w:rPr>
            </w:pPr>
            <w:r w:rsidRPr="003D5C46">
              <w:rPr>
                <w:lang w:val="en-US"/>
              </w:rPr>
              <w:t>-6</w:t>
            </w:r>
          </w:p>
        </w:tc>
        <w:tc>
          <w:tcPr>
            <w:tcW w:w="1301" w:type="dxa"/>
          </w:tcPr>
          <w:p w14:paraId="2F4A71FA" w14:textId="77777777" w:rsidR="00705F82" w:rsidRPr="003D5C46" w:rsidRDefault="00705F82" w:rsidP="002D5D5E">
            <w:pPr>
              <w:pStyle w:val="TAL"/>
              <w:rPr>
                <w:lang w:val="en-US"/>
              </w:rPr>
            </w:pPr>
            <w:r w:rsidRPr="003D5C46">
              <w:rPr>
                <w:lang w:val="en-US"/>
              </w:rPr>
              <w:t>-</w:t>
            </w:r>
            <w:r w:rsidRPr="003D5C46">
              <w:rPr>
                <w:rFonts w:hint="eastAsia"/>
                <w:lang w:val="en-US"/>
              </w:rPr>
              <w:t>10</w:t>
            </w:r>
          </w:p>
        </w:tc>
      </w:tr>
    </w:tbl>
    <w:p w14:paraId="55A3A250" w14:textId="77777777" w:rsidR="00705F82" w:rsidRDefault="00705F82" w:rsidP="00705F82">
      <w:pPr>
        <w:spacing w:after="0"/>
      </w:pPr>
    </w:p>
    <w:p w14:paraId="0196BFBE" w14:textId="42485870" w:rsidR="00705F82" w:rsidRPr="006C68CC" w:rsidRDefault="00705F82" w:rsidP="00705F82">
      <w:pPr>
        <w:pStyle w:val="TH"/>
        <w:rPr>
          <w:rFonts w:cs="Arial"/>
        </w:rPr>
      </w:pPr>
      <w:r w:rsidRPr="006C68CC">
        <w:rPr>
          <w:rFonts w:cs="Arial"/>
        </w:rPr>
        <w:t>Table 5.</w:t>
      </w:r>
      <w:r>
        <w:rPr>
          <w:rFonts w:cs="Arial"/>
        </w:rPr>
        <w:t>5</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trPr>
        <w:tc>
          <w:tcPr>
            <w:tcW w:w="3040" w:type="dxa"/>
          </w:tcPr>
          <w:p w14:paraId="0F4685FD" w14:textId="77777777" w:rsidR="00705F82" w:rsidRPr="003D5C46" w:rsidRDefault="00705F82" w:rsidP="002D5D5E">
            <w:pPr>
              <w:pStyle w:val="TAL"/>
              <w:rPr>
                <w:b/>
                <w:lang w:val="en-US"/>
              </w:rPr>
            </w:pPr>
            <w:r w:rsidRPr="003D5C46">
              <w:rPr>
                <w:b/>
                <w:lang w:val="en-US"/>
              </w:rPr>
              <w:t>Parameters</w:t>
            </w:r>
          </w:p>
        </w:tc>
        <w:tc>
          <w:tcPr>
            <w:tcW w:w="1956" w:type="dxa"/>
          </w:tcPr>
          <w:p w14:paraId="1F8EE39A" w14:textId="77777777" w:rsidR="00705F82" w:rsidRPr="003D5C46" w:rsidRDefault="00705F82" w:rsidP="002D5D5E">
            <w:pPr>
              <w:pStyle w:val="TAL"/>
              <w:rPr>
                <w:b/>
                <w:lang w:val="en-US"/>
              </w:rPr>
            </w:pPr>
            <w:r w:rsidRPr="003D5C46">
              <w:rPr>
                <w:b/>
                <w:lang w:val="en-US"/>
              </w:rPr>
              <w:t>Values (dB)</w:t>
            </w:r>
          </w:p>
        </w:tc>
      </w:tr>
      <w:tr w:rsidR="00705F82" w14:paraId="2B992473" w14:textId="77777777" w:rsidTr="002D5D5E">
        <w:trPr>
          <w:trHeight w:val="208"/>
          <w:jc w:val="center"/>
        </w:trPr>
        <w:tc>
          <w:tcPr>
            <w:tcW w:w="3040" w:type="dxa"/>
          </w:tcPr>
          <w:p w14:paraId="68077B7F" w14:textId="77777777" w:rsidR="00705F82" w:rsidRPr="003D5C46" w:rsidRDefault="00705F82" w:rsidP="002D5D5E">
            <w:pPr>
              <w:pStyle w:val="TAL"/>
              <w:rPr>
                <w:lang w:val="en-US"/>
              </w:rPr>
            </w:pPr>
            <w:r w:rsidRPr="003D5C46">
              <w:rPr>
                <w:lang w:val="en-US"/>
              </w:rPr>
              <w:t>Antenna isolation</w:t>
            </w:r>
          </w:p>
        </w:tc>
        <w:tc>
          <w:tcPr>
            <w:tcW w:w="1956" w:type="dxa"/>
          </w:tcPr>
          <w:p w14:paraId="02199C98" w14:textId="77777777" w:rsidR="00705F82" w:rsidRPr="003D5C46" w:rsidRDefault="00705F82" w:rsidP="002D5D5E">
            <w:pPr>
              <w:pStyle w:val="TAL"/>
              <w:rPr>
                <w:lang w:val="en-US"/>
              </w:rPr>
            </w:pPr>
            <w:r w:rsidRPr="003D5C46">
              <w:rPr>
                <w:lang w:val="en-US"/>
              </w:rPr>
              <w:t>10</w:t>
            </w:r>
          </w:p>
        </w:tc>
      </w:tr>
      <w:tr w:rsidR="00705F82" w14:paraId="339D1F4B" w14:textId="77777777" w:rsidTr="002D5D5E">
        <w:trPr>
          <w:trHeight w:val="219"/>
          <w:jc w:val="center"/>
        </w:trPr>
        <w:tc>
          <w:tcPr>
            <w:tcW w:w="3040" w:type="dxa"/>
          </w:tcPr>
          <w:p w14:paraId="2D181038" w14:textId="77777777" w:rsidR="00705F82" w:rsidRPr="003D5C46" w:rsidRDefault="00705F82" w:rsidP="002D5D5E">
            <w:pPr>
              <w:pStyle w:val="TAL"/>
              <w:rPr>
                <w:lang w:val="en-US"/>
              </w:rPr>
            </w:pPr>
            <w:r w:rsidRPr="003D5C46">
              <w:rPr>
                <w:lang w:val="en-US"/>
              </w:rPr>
              <w:t>PCB isolation PA-PA</w:t>
            </w:r>
          </w:p>
        </w:tc>
        <w:tc>
          <w:tcPr>
            <w:tcW w:w="1956" w:type="dxa"/>
          </w:tcPr>
          <w:p w14:paraId="0F3306EB" w14:textId="77777777" w:rsidR="00705F82" w:rsidRPr="003D5C46" w:rsidRDefault="00705F82" w:rsidP="002D5D5E">
            <w:pPr>
              <w:pStyle w:val="TAL"/>
              <w:rPr>
                <w:lang w:val="en-US"/>
              </w:rPr>
            </w:pPr>
            <w:r w:rsidRPr="003D5C46">
              <w:rPr>
                <w:lang w:val="en-US"/>
              </w:rPr>
              <w:t>60</w:t>
            </w:r>
          </w:p>
        </w:tc>
      </w:tr>
      <w:tr w:rsidR="00705F82" w14:paraId="56263146" w14:textId="77777777" w:rsidTr="002D5D5E">
        <w:trPr>
          <w:trHeight w:val="208"/>
          <w:jc w:val="center"/>
        </w:trPr>
        <w:tc>
          <w:tcPr>
            <w:tcW w:w="3040" w:type="dxa"/>
          </w:tcPr>
          <w:p w14:paraId="2DC64362" w14:textId="77777777" w:rsidR="00705F82" w:rsidRPr="003D5C46" w:rsidRDefault="00705F82" w:rsidP="002D5D5E">
            <w:pPr>
              <w:pStyle w:val="TAL"/>
              <w:rPr>
                <w:lang w:val="en-US"/>
              </w:rPr>
            </w:pPr>
            <w:r w:rsidRPr="003D5C46">
              <w:rPr>
                <w:lang w:val="en-US"/>
              </w:rPr>
              <w:t>Diplexer isolation</w:t>
            </w:r>
          </w:p>
        </w:tc>
        <w:tc>
          <w:tcPr>
            <w:tcW w:w="1956" w:type="dxa"/>
          </w:tcPr>
          <w:p w14:paraId="2A13D6DA" w14:textId="77777777" w:rsidR="00705F82" w:rsidRPr="003D5C46" w:rsidRDefault="00705F82" w:rsidP="002D5D5E">
            <w:pPr>
              <w:pStyle w:val="TAL"/>
              <w:rPr>
                <w:lang w:val="en-US"/>
              </w:rPr>
            </w:pPr>
            <w:r w:rsidRPr="003D5C46">
              <w:rPr>
                <w:lang w:val="en-US"/>
              </w:rPr>
              <w:t>15</w:t>
            </w:r>
          </w:p>
        </w:tc>
      </w:tr>
      <w:tr w:rsidR="00705F82" w14:paraId="081052B9" w14:textId="77777777" w:rsidTr="002D5D5E">
        <w:trPr>
          <w:trHeight w:val="219"/>
          <w:jc w:val="center"/>
        </w:trPr>
        <w:tc>
          <w:tcPr>
            <w:tcW w:w="3040" w:type="dxa"/>
          </w:tcPr>
          <w:p w14:paraId="123D4098" w14:textId="77777777" w:rsidR="00705F82" w:rsidRPr="003D5C46" w:rsidRDefault="00705F82" w:rsidP="002D5D5E">
            <w:pPr>
              <w:pStyle w:val="TAL"/>
              <w:rPr>
                <w:lang w:val="en-US"/>
              </w:rPr>
            </w:pPr>
            <w:r w:rsidRPr="003D5C46">
              <w:rPr>
                <w:rFonts w:hint="eastAsia"/>
                <w:lang w:val="en-US"/>
              </w:rPr>
              <w:t>Triplexer isolation</w:t>
            </w:r>
          </w:p>
        </w:tc>
        <w:tc>
          <w:tcPr>
            <w:tcW w:w="1956" w:type="dxa"/>
          </w:tcPr>
          <w:p w14:paraId="52E3CBDA" w14:textId="77777777" w:rsidR="00705F82" w:rsidRPr="003D5C46" w:rsidRDefault="00705F82" w:rsidP="002D5D5E">
            <w:pPr>
              <w:pStyle w:val="TAL"/>
              <w:rPr>
                <w:lang w:val="en-US"/>
              </w:rPr>
            </w:pPr>
            <w:r w:rsidRPr="003D5C46">
              <w:rPr>
                <w:rFonts w:hint="eastAsia"/>
                <w:lang w:val="en-US"/>
              </w:rPr>
              <w:t>15</w:t>
            </w:r>
          </w:p>
        </w:tc>
      </w:tr>
      <w:tr w:rsidR="00705F82" w14:paraId="397DFF98" w14:textId="77777777" w:rsidTr="002D5D5E">
        <w:trPr>
          <w:trHeight w:val="427"/>
          <w:jc w:val="center"/>
        </w:trPr>
        <w:tc>
          <w:tcPr>
            <w:tcW w:w="3040" w:type="dxa"/>
            <w:vAlign w:val="center"/>
          </w:tcPr>
          <w:p w14:paraId="75424597" w14:textId="77777777" w:rsidR="00705F82" w:rsidRPr="00F75B38" w:rsidRDefault="00705F82" w:rsidP="002D5D5E">
            <w:pPr>
              <w:pStyle w:val="TAL"/>
              <w:rPr>
                <w:lang w:val="en-US"/>
              </w:rPr>
            </w:pPr>
            <w:r w:rsidRPr="00F75B38">
              <w:rPr>
                <w:rFonts w:hint="eastAsia"/>
                <w:lang w:val="en-US"/>
              </w:rPr>
              <w:t>Tx duplexer rejection at Rx Band</w:t>
            </w:r>
          </w:p>
        </w:tc>
        <w:tc>
          <w:tcPr>
            <w:tcW w:w="1956" w:type="dxa"/>
          </w:tcPr>
          <w:p w14:paraId="0A74AF84" w14:textId="77777777" w:rsidR="00705F82" w:rsidRPr="003D5C46" w:rsidRDefault="00705F82" w:rsidP="002D5D5E">
            <w:pPr>
              <w:pStyle w:val="TAL"/>
              <w:rPr>
                <w:lang w:val="en-US"/>
              </w:rPr>
            </w:pPr>
            <w:r w:rsidRPr="003D5C46">
              <w:rPr>
                <w:rFonts w:hint="eastAsia"/>
                <w:lang w:val="en-US"/>
              </w:rPr>
              <w:t>50</w:t>
            </w:r>
          </w:p>
        </w:tc>
      </w:tr>
    </w:tbl>
    <w:p w14:paraId="31C33D3E" w14:textId="77777777" w:rsidR="00705F82" w:rsidRDefault="00705F82" w:rsidP="00705F82">
      <w:pPr>
        <w:spacing w:after="0"/>
      </w:pPr>
    </w:p>
    <w:p w14:paraId="2A1130E4" w14:textId="77777777" w:rsidR="00705F82" w:rsidRPr="00C013B0" w:rsidRDefault="00705F82" w:rsidP="00705F82">
      <w:pPr>
        <w:rPr>
          <w:rFonts w:eastAsia="MS Mincho"/>
        </w:rPr>
      </w:pPr>
      <w:r w:rsidRPr="00C013B0">
        <w:rPr>
          <w:rFonts w:eastAsia="MS Mincho"/>
        </w:rPr>
        <w:t>Based on these parameters we get the following MSD.</w:t>
      </w:r>
    </w:p>
    <w:p w14:paraId="708D6B99" w14:textId="78BB676F" w:rsidR="00705F82" w:rsidRPr="00A20126" w:rsidRDefault="00705F82" w:rsidP="00705F82">
      <w:pPr>
        <w:pStyle w:val="TH"/>
        <w:rPr>
          <w:rFonts w:cs="Arial"/>
        </w:rPr>
      </w:pPr>
      <w:r w:rsidRPr="000469EC">
        <w:rPr>
          <w:rFonts w:cs="Arial"/>
        </w:rPr>
        <w:lastRenderedPageBreak/>
        <w:t xml:space="preserve">Table </w:t>
      </w:r>
      <w:r w:rsidRPr="00A20126">
        <w:rPr>
          <w:rFonts w:cs="Arial"/>
        </w:rPr>
        <w:t>5.</w:t>
      </w:r>
      <w:r>
        <w:rPr>
          <w:rFonts w:cs="Arial"/>
        </w:rPr>
        <w:t>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pPr>
            <w:r>
              <w:t>Source of IMD</w:t>
            </w:r>
          </w:p>
        </w:tc>
      </w:tr>
      <w:tr w:rsidR="00705F82" w14:paraId="3E436E68"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pPr>
          </w:p>
        </w:tc>
      </w:tr>
      <w:tr w:rsidR="00705F82" w14:paraId="1CE0248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lang w:eastAsia="zh-CN"/>
              </w:rPr>
            </w:pPr>
            <w:r w:rsidRPr="00C6438D">
              <w:t>1780</w:t>
            </w:r>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lang w:eastAsia="zh-CN"/>
              </w:rPr>
            </w:pPr>
            <w:r w:rsidRPr="00C6438D">
              <w:t>1875</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lang w:eastAsia="zh-CN"/>
              </w:rPr>
            </w:pPr>
            <w:r>
              <w:t>N/A</w:t>
            </w:r>
          </w:p>
        </w:tc>
      </w:tr>
      <w:tr w:rsidR="00705F82" w14:paraId="0A3ADA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lang w:eastAsia="zh-CN"/>
              </w:rPr>
            </w:pPr>
            <w:r w:rsidRPr="00C6438D">
              <w:t>2505</w:t>
            </w:r>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lang w:eastAsia="zh-CN"/>
              </w:rPr>
            </w:pPr>
            <w:r w:rsidRPr="00C6438D">
              <w:t>2625</w:t>
            </w:r>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lang w:eastAsia="zh-CN"/>
              </w:rPr>
            </w:pPr>
            <w:r>
              <w:t>N/A</w:t>
            </w:r>
          </w:p>
        </w:tc>
      </w:tr>
      <w:tr w:rsidR="00705F82" w14:paraId="37376831"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lang w:eastAsia="zh-CN"/>
              </w:rPr>
            </w:pPr>
            <w:r>
              <w:rPr>
                <w:color w:val="000000"/>
                <w:lang w:eastAsia="zh-CN"/>
              </w:rPr>
              <w:t>n75</w:t>
            </w:r>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lang w:eastAsia="zh-CN"/>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pPr>
            <w:r w:rsidRPr="00A1115A">
              <w:t>SDL</w:t>
            </w:r>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lang w:eastAsia="zh-CN"/>
              </w:rPr>
            </w:pPr>
            <w:r>
              <w:t>IMD4</w:t>
            </w:r>
          </w:p>
        </w:tc>
      </w:tr>
    </w:tbl>
    <w:p w14:paraId="63A50135" w14:textId="77777777" w:rsidR="00705F82" w:rsidRPr="002354D6" w:rsidRDefault="00705F82" w:rsidP="00705F82">
      <w:pPr>
        <w:rPr>
          <w:rFonts w:eastAsia="MS Mincho"/>
        </w:rPr>
      </w:pPr>
    </w:p>
    <w:p w14:paraId="640EF5D6" w14:textId="1C23A0DE" w:rsidR="008E08D9" w:rsidRDefault="008E08D9" w:rsidP="006C68CC">
      <w:pPr>
        <w:pStyle w:val="21"/>
      </w:pPr>
      <w:bookmarkStart w:id="146" w:name="_Toc180420388"/>
      <w:r>
        <w:t>5.6</w:t>
      </w:r>
      <w:r>
        <w:tab/>
        <w:t>CA_n3-n75-n78</w:t>
      </w:r>
      <w:bookmarkEnd w:id="146"/>
    </w:p>
    <w:p w14:paraId="2CF9EC22" w14:textId="21FF71B3" w:rsidR="008E08D9" w:rsidRPr="006C68CC" w:rsidRDefault="008E08D9" w:rsidP="008E08D9">
      <w:pPr>
        <w:pStyle w:val="31"/>
        <w:rPr>
          <w:rFonts w:cs="Arial"/>
          <w:szCs w:val="28"/>
          <w:lang w:val="en-US" w:eastAsia="zh-CN"/>
        </w:rPr>
      </w:pPr>
      <w:bookmarkStart w:id="147" w:name="_Toc180420389"/>
      <w:r w:rsidRPr="008E08D9">
        <w:rPr>
          <w:rFonts w:cs="Arial"/>
          <w:szCs w:val="28"/>
          <w:lang w:val="en-US" w:eastAsia="zh-CN"/>
        </w:rPr>
        <w:t>5.</w:t>
      </w:r>
      <w:r>
        <w:rPr>
          <w:rFonts w:cs="Arial"/>
          <w:szCs w:val="28"/>
          <w:lang w:val="en-US" w:eastAsia="zh-CN"/>
        </w:rPr>
        <w:t>6</w:t>
      </w:r>
      <w:r w:rsidRPr="006C68CC">
        <w:rPr>
          <w:rFonts w:cs="Arial"/>
          <w:szCs w:val="28"/>
          <w:lang w:val="en-US" w:eastAsia="zh-CN"/>
        </w:rPr>
        <w:t>.1</w:t>
      </w:r>
      <w:r w:rsidRPr="006C68CC">
        <w:rPr>
          <w:rFonts w:cs="Arial"/>
          <w:szCs w:val="28"/>
          <w:lang w:val="en-US" w:eastAsia="zh-CN"/>
        </w:rPr>
        <w:tab/>
        <w:t>Common for 1 band UL and 2 bands UL CA</w:t>
      </w:r>
      <w:bookmarkEnd w:id="147"/>
    </w:p>
    <w:p w14:paraId="0AE4A295" w14:textId="72C32F54" w:rsidR="008E08D9" w:rsidRDefault="008E08D9" w:rsidP="008E08D9">
      <w:pPr>
        <w:pStyle w:val="41"/>
        <w:rPr>
          <w:rFonts w:cs="Arial"/>
          <w:lang w:eastAsia="zh-CN"/>
        </w:rPr>
      </w:pPr>
      <w:bookmarkStart w:id="148" w:name="_Toc180420390"/>
      <w:r w:rsidRPr="008E08D9">
        <w:rPr>
          <w:rFonts w:cs="Arial"/>
          <w:lang w:eastAsia="zh-CN"/>
        </w:rPr>
        <w:t>5.6</w:t>
      </w:r>
      <w:r w:rsidRPr="006C68CC">
        <w:rPr>
          <w:rFonts w:cs="Arial"/>
          <w:lang w:eastAsia="zh-CN"/>
        </w:rPr>
        <w:t>.1.1</w:t>
      </w:r>
      <w:r w:rsidRPr="006C68CC">
        <w:rPr>
          <w:rFonts w:cs="Arial"/>
          <w:lang w:eastAsia="zh-CN"/>
        </w:rPr>
        <w:tab/>
      </w:r>
      <w:r>
        <w:rPr>
          <w:rFonts w:cs="Arial"/>
          <w:lang w:eastAsia="zh-CN"/>
        </w:rPr>
        <w:t>Operating bands for CA</w:t>
      </w:r>
      <w:bookmarkEnd w:id="148"/>
    </w:p>
    <w:p w14:paraId="003DD386" w14:textId="01BF96CE" w:rsidR="008E08D9" w:rsidRPr="008E08D9" w:rsidRDefault="008E08D9" w:rsidP="008E08D9">
      <w:pPr>
        <w:pStyle w:val="TH"/>
        <w:rPr>
          <w:rFonts w:cs="Arial"/>
        </w:rPr>
      </w:pPr>
      <w:r>
        <w:rPr>
          <w:rFonts w:cs="Arial"/>
        </w:rPr>
        <w:t xml:space="preserve">Table </w:t>
      </w:r>
      <w:r w:rsidRPr="006C68CC">
        <w:rPr>
          <w:rFonts w:cs="Arial"/>
        </w:rPr>
        <w:t>5.</w:t>
      </w:r>
      <w:r w:rsidRPr="008E08D9">
        <w:rPr>
          <w:rFonts w:cs="Arial" w:hint="eastAsia"/>
        </w:rPr>
        <w:t>6</w:t>
      </w:r>
      <w:r>
        <w:rPr>
          <w:rFonts w:cs="Arial"/>
        </w:rPr>
        <w:t>.</w:t>
      </w:r>
      <w:r w:rsidRPr="006C68CC">
        <w:rPr>
          <w:rFonts w:cs="Arial"/>
        </w:rPr>
        <w:t>1</w:t>
      </w:r>
      <w:r>
        <w:rPr>
          <w:rFonts w:cs="Arial"/>
        </w:rPr>
        <w:t>.1-1</w:t>
      </w:r>
      <w:r w:rsidRPr="008E08D9">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63EE2C"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E08D9" w:rsidRPr="004D6DE3" w14:paraId="6FE481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6A77141C"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40165D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pPr>
            <w:r w:rsidRPr="00A1115A">
              <w:t>FDD</w:t>
            </w:r>
          </w:p>
        </w:tc>
      </w:tr>
      <w:tr w:rsidR="008E08D9" w:rsidRPr="004D6DE3" w14:paraId="65318B8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pPr>
            <w:r w:rsidRPr="00A1115A">
              <w:t>SDL</w:t>
            </w:r>
            <w:r>
              <w:rPr>
                <w:vertAlign w:val="superscript"/>
              </w:rPr>
              <w:t>19</w:t>
            </w:r>
          </w:p>
        </w:tc>
      </w:tr>
      <w:tr w:rsidR="008E08D9" w:rsidRPr="004D6DE3" w14:paraId="77161AC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pPr>
            <w:r w:rsidRPr="00A1115A">
              <w:t>TDD</w:t>
            </w:r>
          </w:p>
        </w:tc>
      </w:tr>
    </w:tbl>
    <w:p w14:paraId="260EA288" w14:textId="77777777" w:rsidR="008E08D9" w:rsidRDefault="008E08D9" w:rsidP="008E08D9">
      <w:pPr>
        <w:rPr>
          <w:lang w:eastAsia="zh-CN"/>
        </w:rPr>
      </w:pPr>
    </w:p>
    <w:p w14:paraId="1A7E0BA8" w14:textId="2BDAC937" w:rsidR="008E08D9" w:rsidRPr="005D2633" w:rsidRDefault="008E08D9" w:rsidP="008E08D9">
      <w:pPr>
        <w:pStyle w:val="41"/>
        <w:rPr>
          <w:rFonts w:cs="Arial"/>
          <w:lang w:eastAsia="zh-CN"/>
        </w:rPr>
      </w:pPr>
      <w:bookmarkStart w:id="149" w:name="_Toc180420391"/>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149"/>
    </w:p>
    <w:p w14:paraId="7091F41C" w14:textId="7B562508" w:rsidR="008E08D9" w:rsidRPr="006C68CC" w:rsidRDefault="008E08D9" w:rsidP="008E08D9">
      <w:pPr>
        <w:pStyle w:val="TH"/>
        <w:rPr>
          <w:rFonts w:cs="Arial"/>
        </w:rPr>
      </w:pPr>
      <w:r>
        <w:rPr>
          <w:rFonts w:cs="Arial"/>
        </w:rPr>
        <w:t xml:space="preserve">Table </w:t>
      </w:r>
      <w:r w:rsidRPr="008E08D9">
        <w:rPr>
          <w:rFonts w:cs="Arial" w:hint="eastAsia"/>
        </w:rPr>
        <w:t>5.6</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E08D9" w:rsidRPr="004D6DE3" w14:paraId="676F9FBD"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E08D9" w:rsidRPr="004D6DE3" w14:paraId="1890256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rFonts w:ascii="Arial" w:hAnsi="Arial" w:cs="Arial"/>
                <w:color w:val="000000"/>
                <w:sz w:val="18"/>
                <w:szCs w:val="18"/>
              </w:rPr>
            </w:pPr>
            <w:r w:rsidRPr="002837A6">
              <w:rPr>
                <w:rFonts w:ascii="Arial" w:hAnsi="Arial" w:cs="Arial"/>
                <w:color w:val="000000"/>
                <w:sz w:val="18"/>
                <w:szCs w:val="18"/>
              </w:rPr>
              <w:t>CA_n3A-n75A-n78A</w:t>
            </w:r>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pPr>
            <w:r w:rsidRPr="00F032ED">
              <w:rPr>
                <w:rFonts w:ascii="Arial" w:hAnsi="Arial" w:cs="Arial"/>
                <w:color w:val="000000"/>
                <w:sz w:val="18"/>
                <w:szCs w:val="18"/>
              </w:rPr>
              <w:t>CA_n3A-n78A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rFonts w:ascii="Arial" w:hAnsi="Arial" w:cs="Arial"/>
                <w:sz w:val="18"/>
                <w:szCs w:val="18"/>
              </w:rPr>
            </w:pPr>
            <w:r w:rsidRPr="003A114E">
              <w:rPr>
                <w:rFonts w:ascii="Arial" w:hAnsi="Arial" w:cs="Arial"/>
                <w:sz w:val="18"/>
                <w:szCs w:val="18"/>
              </w:rPr>
              <w:t xml:space="preserve">4 </w:t>
            </w:r>
            <w:r w:rsidRPr="00D17653">
              <w:rPr>
                <w:rFonts w:ascii="Arial" w:eastAsia="等线" w:hAnsi="Arial" w:cs="Arial"/>
                <w:sz w:val="18"/>
                <w:szCs w:val="18"/>
                <w:lang w:eastAsia="zh-CN"/>
              </w:rPr>
              <w:t>and</w:t>
            </w:r>
            <w:r w:rsidRPr="003A114E">
              <w:rPr>
                <w:rFonts w:ascii="Arial" w:hAnsi="Arial" w:cs="Arial"/>
                <w:sz w:val="18"/>
                <w:szCs w:val="18"/>
              </w:rPr>
              <w:t xml:space="preserve"> 5</w:t>
            </w:r>
          </w:p>
        </w:tc>
      </w:tr>
      <w:tr w:rsidR="008E08D9" w:rsidRPr="004D6DE3" w14:paraId="0BD9B7B5" w14:textId="77777777" w:rsidTr="002D5D5E">
        <w:trPr>
          <w:trHeight w:val="57"/>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rFonts w:ascii="Arial" w:hAnsi="Arial" w:cs="Arial"/>
                <w:sz w:val="18"/>
                <w:szCs w:val="18"/>
              </w:rPr>
            </w:pPr>
          </w:p>
        </w:tc>
      </w:tr>
      <w:tr w:rsidR="008E08D9" w:rsidRPr="004D6DE3" w14:paraId="61556B6F"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rFonts w:ascii="Arial" w:hAnsi="Arial" w:cs="Arial"/>
                <w:sz w:val="18"/>
                <w:szCs w:val="18"/>
              </w:rPr>
            </w:pPr>
          </w:p>
        </w:tc>
      </w:tr>
    </w:tbl>
    <w:p w14:paraId="25075BD7" w14:textId="77777777" w:rsidR="008E08D9" w:rsidRDefault="008E08D9" w:rsidP="008E08D9">
      <w:pPr>
        <w:spacing w:after="0"/>
        <w:rPr>
          <w:rFonts w:eastAsia="Calibri"/>
          <w:lang w:eastAsia="ko-KR"/>
        </w:rPr>
      </w:pPr>
    </w:p>
    <w:p w14:paraId="265B0AC5" w14:textId="77777777" w:rsidR="008E08D9" w:rsidRPr="004D6DE3" w:rsidRDefault="008E08D9" w:rsidP="008E08D9">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DB8DBDF" w14:textId="77777777" w:rsidR="008E08D9" w:rsidRDefault="008E08D9" w:rsidP="008E08D9"/>
    <w:p w14:paraId="07D7A540" w14:textId="1643D1F9" w:rsidR="008E08D9" w:rsidRPr="006C68CC" w:rsidRDefault="008E08D9" w:rsidP="008E08D9">
      <w:pPr>
        <w:pStyle w:val="41"/>
        <w:rPr>
          <w:rFonts w:cs="Arial"/>
          <w:lang w:eastAsia="zh-CN"/>
        </w:rPr>
      </w:pPr>
      <w:bookmarkStart w:id="150" w:name="_Toc180420392"/>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w:t>
      </w:r>
      <w:proofErr w:type="gramStart"/>
      <w:r w:rsidRPr="006C68CC">
        <w:rPr>
          <w:rFonts w:cs="Arial"/>
          <w:vertAlign w:val="subscript"/>
          <w:lang w:eastAsia="zh-CN"/>
        </w:rPr>
        <w:t>,c</w:t>
      </w:r>
      <w:proofErr w:type="gramEnd"/>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50"/>
    </w:p>
    <w:p w14:paraId="76EB344E" w14:textId="77777777" w:rsidR="008E08D9" w:rsidRPr="008A04AB" w:rsidRDefault="008E08D9" w:rsidP="008E08D9">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8428D0C" w14:textId="77777777" w:rsidR="008E08D9" w:rsidRDefault="008E08D9" w:rsidP="008E08D9">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6C29D0CF" w14:textId="65AA235D" w:rsidR="008E08D9" w:rsidRPr="006C68CC" w:rsidRDefault="008E08D9" w:rsidP="008E08D9">
      <w:pPr>
        <w:pStyle w:val="31"/>
        <w:rPr>
          <w:rFonts w:cs="Arial"/>
          <w:szCs w:val="28"/>
          <w:lang w:val="en-US" w:eastAsia="zh-CN"/>
        </w:rPr>
      </w:pPr>
      <w:bookmarkStart w:id="151" w:name="_Toc180420393"/>
      <w:r w:rsidRPr="008E08D9">
        <w:rPr>
          <w:rFonts w:cs="Arial"/>
          <w:szCs w:val="28"/>
          <w:lang w:val="en-US" w:eastAsia="zh-CN"/>
        </w:rPr>
        <w:t>5.6</w:t>
      </w:r>
      <w:r w:rsidRPr="006C68CC">
        <w:rPr>
          <w:rFonts w:cs="Arial"/>
          <w:szCs w:val="28"/>
          <w:lang w:val="en-US" w:eastAsia="zh-CN"/>
        </w:rPr>
        <w:t>.2</w:t>
      </w:r>
      <w:r w:rsidRPr="006C68CC">
        <w:rPr>
          <w:rFonts w:cs="Arial"/>
          <w:szCs w:val="28"/>
          <w:lang w:val="en-US" w:eastAsia="zh-CN"/>
        </w:rPr>
        <w:tab/>
        <w:t>Specific for 2 bands UL CA</w:t>
      </w:r>
      <w:bookmarkEnd w:id="151"/>
    </w:p>
    <w:p w14:paraId="1B3C9208" w14:textId="7B8C4FFD" w:rsidR="008E08D9" w:rsidRPr="006C68CC" w:rsidRDefault="008E08D9" w:rsidP="006C68CC">
      <w:pPr>
        <w:pStyle w:val="41"/>
        <w:rPr>
          <w:rFonts w:cs="Arial"/>
          <w:lang w:eastAsia="zh-CN"/>
        </w:rPr>
      </w:pPr>
      <w:bookmarkStart w:id="152" w:name="_Toc180420394"/>
      <w:r w:rsidRPr="008E08D9">
        <w:rPr>
          <w:rFonts w:cs="Arial"/>
          <w:lang w:eastAsia="zh-CN"/>
        </w:rPr>
        <w:t>5.6</w:t>
      </w:r>
      <w:r w:rsidRPr="006C68CC">
        <w:rPr>
          <w:rFonts w:cs="Arial"/>
          <w:lang w:eastAsia="zh-CN"/>
        </w:rPr>
        <w:t>.2.1</w:t>
      </w:r>
      <w:r w:rsidRPr="006C68CC">
        <w:rPr>
          <w:rFonts w:cs="Arial"/>
          <w:lang w:eastAsia="zh-CN"/>
        </w:rPr>
        <w:tab/>
        <w:t>UE co-existence studies</w:t>
      </w:r>
      <w:bookmarkEnd w:id="152"/>
    </w:p>
    <w:p w14:paraId="7DBB080E" w14:textId="77777777" w:rsidR="008E08D9"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B310869" w14:textId="132B1A53" w:rsidR="008E08D9" w:rsidRPr="00242348" w:rsidRDefault="008E08D9" w:rsidP="008E08D9">
      <w:pPr>
        <w:pStyle w:val="51"/>
        <w:overflowPunct w:val="0"/>
        <w:autoSpaceDE w:val="0"/>
        <w:autoSpaceDN w:val="0"/>
        <w:adjustRightInd w:val="0"/>
        <w:textAlignment w:val="baseline"/>
        <w:rPr>
          <w:snapToGrid w:val="0"/>
          <w:lang w:eastAsia="en-GB"/>
        </w:rPr>
      </w:pPr>
      <w:bookmarkStart w:id="153" w:name="_Toc180420395"/>
      <w:r w:rsidRPr="00242348">
        <w:rPr>
          <w:rFonts w:hint="eastAsia"/>
          <w:snapToGrid w:val="0"/>
          <w:lang w:eastAsia="en-GB"/>
        </w:rPr>
        <w:lastRenderedPageBreak/>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53"/>
    </w:p>
    <w:p w14:paraId="731C596A" w14:textId="77777777" w:rsidR="008E08D9" w:rsidRPr="0007219E"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9F3D55" w14:textId="72E9BA03" w:rsidR="008E08D9" w:rsidRPr="00A76C0A" w:rsidRDefault="008E08D9" w:rsidP="008E08D9">
      <w:pPr>
        <w:rPr>
          <w:rFonts w:eastAsia="MS Mincho"/>
        </w:rPr>
      </w:pPr>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p>
    <w:p w14:paraId="7500A93D" w14:textId="7A1034F1" w:rsidR="008E08D9" w:rsidRPr="006C68CC" w:rsidRDefault="008E08D9" w:rsidP="006C68CC">
      <w:pPr>
        <w:pStyle w:val="TH"/>
        <w:rPr>
          <w:rFonts w:cs="Arial"/>
          <w:b w:val="0"/>
        </w:rPr>
      </w:pPr>
      <w:r w:rsidRPr="006C68CC">
        <w:rPr>
          <w:rFonts w:cs="Arial"/>
        </w:rPr>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E08D9" w14:paraId="4036A17C"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pPr>
            <w:r>
              <w:t>f</w:t>
            </w:r>
            <w:r>
              <w:rPr>
                <w:vertAlign w:val="subscript"/>
              </w:rPr>
              <w:t>y_high</w:t>
            </w:r>
          </w:p>
        </w:tc>
      </w:tr>
      <w:tr w:rsidR="008E08D9" w14:paraId="2BBE046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E08D9" w14:paraId="05CDF2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sz w:val="18"/>
                <w:lang w:val="en-US"/>
              </w:rPr>
            </w:pPr>
            <w:r w:rsidRPr="0006107C">
              <w:rPr>
                <w:sz w:val="18"/>
                <w:lang w:val="en-US"/>
              </w:rPr>
              <w:t>1515</w:t>
            </w:r>
            <w:r w:rsidRPr="00273823">
              <w:rPr>
                <w:sz w:val="18"/>
                <w:lang w:val="en-US"/>
              </w:rPr>
              <w:t>–</w:t>
            </w:r>
            <w:r w:rsidRPr="0006107C">
              <w:rPr>
                <w:sz w:val="18"/>
                <w:lang w:val="en-US"/>
              </w:rPr>
              <w:t>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sz w:val="18"/>
                <w:lang w:val="en-US"/>
              </w:rPr>
            </w:pPr>
            <w:r w:rsidRPr="0006107C">
              <w:rPr>
                <w:sz w:val="18"/>
                <w:lang w:val="en-US"/>
              </w:rPr>
              <w:t>5010</w:t>
            </w:r>
            <w:r>
              <w:rPr>
                <w:sz w:val="18"/>
                <w:lang w:val="en-US"/>
              </w:rPr>
              <w:t>–</w:t>
            </w:r>
            <w:r w:rsidRPr="0006107C">
              <w:rPr>
                <w:sz w:val="18"/>
                <w:lang w:val="en-US"/>
              </w:rPr>
              <w:t>5585</w:t>
            </w:r>
          </w:p>
        </w:tc>
      </w:tr>
      <w:tr w:rsidR="008E08D9" w14:paraId="4B5169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E08D9" w14:paraId="50E006D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sz w:val="18"/>
                <w:lang w:val="en-US"/>
              </w:rPr>
            </w:pPr>
            <w:r w:rsidRPr="0006107C">
              <w:rPr>
                <w:sz w:val="18"/>
                <w:lang w:val="en-US"/>
              </w:rPr>
              <w:t>270</w:t>
            </w:r>
            <w:r>
              <w:rPr>
                <w:sz w:val="18"/>
                <w:lang w:val="en-US"/>
              </w:rPr>
              <w:t>–</w:t>
            </w:r>
            <w:r w:rsidRPr="0006107C">
              <w:rPr>
                <w:sz w:val="18"/>
                <w:lang w:val="en-US"/>
              </w:rPr>
              <w:t>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sz w:val="18"/>
                <w:lang w:val="en-US"/>
              </w:rPr>
            </w:pPr>
            <w:r w:rsidRPr="0006107C">
              <w:rPr>
                <w:sz w:val="18"/>
                <w:lang w:val="en-US"/>
              </w:rPr>
              <w:t>4815</w:t>
            </w:r>
            <w:r>
              <w:rPr>
                <w:sz w:val="18"/>
                <w:lang w:val="en-US"/>
              </w:rPr>
              <w:t>–</w:t>
            </w:r>
            <w:r w:rsidRPr="0006107C">
              <w:rPr>
                <w:sz w:val="18"/>
                <w:lang w:val="en-US"/>
              </w:rPr>
              <w:t>5890</w:t>
            </w:r>
          </w:p>
        </w:tc>
      </w:tr>
      <w:tr w:rsidR="008E08D9" w14:paraId="314B02E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E08D9" w14:paraId="628FD38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sz w:val="18"/>
                <w:lang w:val="en-US"/>
              </w:rPr>
            </w:pPr>
            <w:r w:rsidRPr="0006107C">
              <w:rPr>
                <w:sz w:val="18"/>
                <w:szCs w:val="18"/>
              </w:rPr>
              <w:t>6720</w:t>
            </w:r>
            <w:r>
              <w:rPr>
                <w:sz w:val="18"/>
                <w:lang w:val="en-US"/>
              </w:rPr>
              <w:t>–</w:t>
            </w:r>
            <w:r w:rsidRPr="0006107C">
              <w:rPr>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sz w:val="18"/>
                <w:lang w:val="en-US"/>
              </w:rPr>
            </w:pPr>
            <w:r w:rsidRPr="0006107C">
              <w:rPr>
                <w:sz w:val="18"/>
                <w:szCs w:val="18"/>
              </w:rPr>
              <w:t>8310</w:t>
            </w:r>
            <w:r>
              <w:rPr>
                <w:sz w:val="18"/>
                <w:lang w:val="en-US"/>
              </w:rPr>
              <w:t>–</w:t>
            </w:r>
            <w:r w:rsidRPr="0006107C">
              <w:rPr>
                <w:sz w:val="18"/>
                <w:szCs w:val="18"/>
              </w:rPr>
              <w:t>9385</w:t>
            </w:r>
          </w:p>
        </w:tc>
      </w:tr>
      <w:tr w:rsidR="008E08D9" w14:paraId="74A641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E08D9" w14:paraId="013D55B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AB2EB"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AC87" w14:textId="77777777" w:rsidR="008E08D9" w:rsidRPr="004367C2" w:rsidRDefault="008E08D9" w:rsidP="002D5D5E">
            <w:pPr>
              <w:keepNext/>
              <w:keepLines/>
              <w:spacing w:after="0"/>
              <w:jc w:val="center"/>
              <w:rPr>
                <w:sz w:val="18"/>
                <w:lang w:eastAsia="ja-JP"/>
              </w:rPr>
            </w:pPr>
            <w:r w:rsidRPr="004367C2">
              <w:rPr>
                <w:sz w:val="18"/>
                <w:szCs w:val="18"/>
                <w:highlight w:val="yellow"/>
              </w:rPr>
              <w:t>1330</w:t>
            </w:r>
            <w:r w:rsidRPr="004367C2">
              <w:rPr>
                <w:sz w:val="18"/>
                <w:highlight w:val="yellow"/>
                <w:lang w:val="en-US"/>
              </w:rPr>
              <w:t>–</w:t>
            </w:r>
            <w:r w:rsidRPr="004367C2">
              <w:rPr>
                <w:sz w:val="18"/>
                <w:szCs w:val="18"/>
                <w:highlight w:val="yellow"/>
              </w:rPr>
              <w:t>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D71A3" w14:textId="77777777" w:rsidR="008E08D9" w:rsidRDefault="008E08D9" w:rsidP="002D5D5E">
            <w:pPr>
              <w:keepNext/>
              <w:keepLines/>
              <w:spacing w:after="0"/>
              <w:jc w:val="center"/>
              <w:rPr>
                <w:sz w:val="18"/>
                <w:lang w:eastAsia="ja-JP"/>
              </w:rPr>
            </w:pPr>
            <w:r w:rsidRPr="0006107C">
              <w:rPr>
                <w:sz w:val="18"/>
                <w:szCs w:val="18"/>
              </w:rPr>
              <w:t>8115</w:t>
            </w:r>
            <w:r>
              <w:rPr>
                <w:sz w:val="18"/>
                <w:lang w:val="en-US"/>
              </w:rPr>
              <w:t>–</w:t>
            </w:r>
            <w:r w:rsidRPr="0006107C">
              <w:rPr>
                <w:sz w:val="18"/>
                <w:szCs w:val="18"/>
              </w:rPr>
              <w:t>9690</w:t>
            </w:r>
          </w:p>
        </w:tc>
      </w:tr>
      <w:tr w:rsidR="00231FDB" w14:paraId="0D1E662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lang w:val="en-US"/>
              </w:rPr>
            </w:pPr>
          </w:p>
        </w:tc>
      </w:tr>
      <w:tr w:rsidR="00231FDB" w14:paraId="01BCD41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sz w:val="18"/>
                <w:lang w:eastAsia="ja-JP"/>
              </w:rPr>
            </w:pPr>
            <w:r w:rsidRPr="0006107C">
              <w:rPr>
                <w:sz w:val="18"/>
                <w:szCs w:val="18"/>
              </w:rPr>
              <w:t>3030</w:t>
            </w:r>
            <w:r>
              <w:rPr>
                <w:sz w:val="18"/>
                <w:lang w:val="en-US"/>
              </w:rPr>
              <w:t>–</w:t>
            </w:r>
            <w:r w:rsidRPr="0006107C">
              <w:rPr>
                <w:sz w:val="18"/>
                <w:szCs w:val="18"/>
              </w:rPr>
              <w:t>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sz w:val="18"/>
                <w:lang w:eastAsia="ja-JP"/>
              </w:rPr>
            </w:pPr>
          </w:p>
        </w:tc>
      </w:tr>
      <w:tr w:rsidR="008E08D9" w14:paraId="06555A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E08D9" w14:paraId="4479479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43094"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7863BF" w14:textId="77777777" w:rsidR="008E08D9" w:rsidRDefault="008E08D9" w:rsidP="002D5D5E">
            <w:pPr>
              <w:keepNext/>
              <w:keepLines/>
              <w:spacing w:after="0"/>
              <w:jc w:val="center"/>
              <w:rPr>
                <w:sz w:val="18"/>
                <w:lang w:eastAsia="ja-JP"/>
              </w:rPr>
            </w:pPr>
            <w:r w:rsidRPr="0006107C">
              <w:rPr>
                <w:sz w:val="18"/>
                <w:szCs w:val="18"/>
              </w:rPr>
              <w:t>8430</w:t>
            </w:r>
            <w:r>
              <w:rPr>
                <w:sz w:val="18"/>
                <w:lang w:val="en-US"/>
              </w:rPr>
              <w:t>–</w:t>
            </w:r>
            <w:r w:rsidRPr="0006107C">
              <w:rPr>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78941" w14:textId="77777777" w:rsidR="008E08D9" w:rsidRDefault="008E08D9" w:rsidP="002D5D5E">
            <w:pPr>
              <w:keepNext/>
              <w:keepLines/>
              <w:spacing w:after="0"/>
              <w:jc w:val="center"/>
              <w:rPr>
                <w:sz w:val="18"/>
                <w:lang w:eastAsia="ja-JP"/>
              </w:rPr>
            </w:pPr>
            <w:r w:rsidRPr="0006107C">
              <w:rPr>
                <w:sz w:val="18"/>
                <w:szCs w:val="18"/>
              </w:rPr>
              <w:t>11610</w:t>
            </w:r>
            <w:r>
              <w:rPr>
                <w:sz w:val="18"/>
                <w:lang w:val="en-US"/>
              </w:rPr>
              <w:t>–</w:t>
            </w:r>
            <w:r w:rsidRPr="0006107C">
              <w:rPr>
                <w:sz w:val="18"/>
                <w:szCs w:val="18"/>
              </w:rPr>
              <w:t>13185</w:t>
            </w:r>
          </w:p>
        </w:tc>
      </w:tr>
      <w:tr w:rsidR="00231FDB" w14:paraId="49D2F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lang w:val="en-US"/>
              </w:rPr>
            </w:pPr>
          </w:p>
        </w:tc>
      </w:tr>
      <w:tr w:rsidR="00231FDB" w14:paraId="2F5957A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sz w:val="18"/>
                <w:lang w:eastAsia="ja-JP"/>
              </w:rPr>
            </w:pPr>
            <w:r w:rsidRPr="0006107C">
              <w:rPr>
                <w:sz w:val="18"/>
                <w:szCs w:val="18"/>
              </w:rPr>
              <w:t>10020</w:t>
            </w:r>
            <w:r>
              <w:rPr>
                <w:sz w:val="18"/>
                <w:lang w:val="en-US"/>
              </w:rPr>
              <w:t>–</w:t>
            </w:r>
            <w:r w:rsidRPr="0006107C">
              <w:rPr>
                <w:sz w:val="18"/>
                <w:szCs w:val="18"/>
              </w:rPr>
              <w:t>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sz w:val="18"/>
                <w:lang w:eastAsia="ja-JP"/>
              </w:rPr>
            </w:pPr>
          </w:p>
        </w:tc>
      </w:tr>
      <w:tr w:rsidR="008E08D9" w14:paraId="59166A0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E08D9" w14:paraId="0026D08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sz w:val="18"/>
                <w:lang w:eastAsia="ja-JP"/>
              </w:rPr>
            </w:pPr>
            <w:r w:rsidRPr="0006107C">
              <w:rPr>
                <w:sz w:val="18"/>
                <w:szCs w:val="18"/>
              </w:rPr>
              <w:t>11415</w:t>
            </w:r>
            <w:r>
              <w:rPr>
                <w:sz w:val="18"/>
                <w:lang w:val="en-US"/>
              </w:rPr>
              <w:t>–</w:t>
            </w:r>
            <w:r w:rsidRPr="0006107C">
              <w:rPr>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sz w:val="18"/>
                <w:lang w:eastAsia="ja-JP"/>
              </w:rPr>
            </w:pPr>
            <w:r w:rsidRPr="0006107C">
              <w:rPr>
                <w:sz w:val="18"/>
                <w:szCs w:val="18"/>
              </w:rPr>
              <w:t>3040</w:t>
            </w:r>
            <w:r>
              <w:rPr>
                <w:sz w:val="18"/>
                <w:lang w:val="en-US"/>
              </w:rPr>
              <w:t>–</w:t>
            </w:r>
            <w:r w:rsidRPr="0006107C">
              <w:rPr>
                <w:sz w:val="18"/>
                <w:szCs w:val="18"/>
              </w:rPr>
              <w:t>3840</w:t>
            </w:r>
          </w:p>
        </w:tc>
      </w:tr>
      <w:tr w:rsidR="008E08D9" w14:paraId="665D47F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E08D9" w14:paraId="2E15B8C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sz w:val="18"/>
                <w:lang w:eastAsia="ja-JP"/>
              </w:rPr>
            </w:pPr>
            <w:r w:rsidRPr="0006107C">
              <w:rPr>
                <w:sz w:val="18"/>
                <w:szCs w:val="18"/>
              </w:rPr>
              <w:t>6330</w:t>
            </w:r>
            <w:r>
              <w:rPr>
                <w:sz w:val="18"/>
                <w:lang w:val="en-US"/>
              </w:rPr>
              <w:t>–</w:t>
            </w:r>
            <w:r w:rsidRPr="0006107C">
              <w:rPr>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sz w:val="18"/>
                <w:lang w:eastAsia="ja-JP"/>
              </w:rPr>
            </w:pPr>
            <w:r w:rsidRPr="006C68CC">
              <w:rPr>
                <w:sz w:val="18"/>
                <w:szCs w:val="18"/>
                <w:highlight w:val="yellow"/>
              </w:rPr>
              <w:t>1245</w:t>
            </w:r>
            <w:r w:rsidRPr="006C68CC">
              <w:rPr>
                <w:sz w:val="18"/>
                <w:highlight w:val="yellow"/>
                <w:lang w:val="en-US"/>
              </w:rPr>
              <w:t>–</w:t>
            </w:r>
            <w:r w:rsidRPr="006C68CC">
              <w:rPr>
                <w:sz w:val="18"/>
                <w:szCs w:val="18"/>
                <w:highlight w:val="yellow"/>
              </w:rPr>
              <w:t>2470</w:t>
            </w:r>
          </w:p>
        </w:tc>
      </w:tr>
      <w:tr w:rsidR="008E08D9" w14:paraId="684AF81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E08D9" w14:paraId="6BDA02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sz w:val="18"/>
                <w:lang w:eastAsia="ja-JP"/>
              </w:rPr>
            </w:pPr>
            <w:r w:rsidRPr="0006107C">
              <w:rPr>
                <w:sz w:val="18"/>
                <w:szCs w:val="18"/>
              </w:rPr>
              <w:t>14910</w:t>
            </w:r>
            <w:r>
              <w:rPr>
                <w:sz w:val="18"/>
                <w:lang w:val="en-US"/>
              </w:rPr>
              <w:t>–</w:t>
            </w:r>
            <w:r w:rsidRPr="0006107C">
              <w:rPr>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sz w:val="18"/>
                <w:lang w:eastAsia="ja-JP"/>
              </w:rPr>
            </w:pPr>
            <w:r w:rsidRPr="0006107C">
              <w:rPr>
                <w:sz w:val="18"/>
                <w:szCs w:val="18"/>
              </w:rPr>
              <w:t>10140</w:t>
            </w:r>
            <w:r>
              <w:rPr>
                <w:sz w:val="18"/>
                <w:lang w:val="en-US"/>
              </w:rPr>
              <w:t>–</w:t>
            </w:r>
            <w:r w:rsidRPr="0006107C">
              <w:rPr>
                <w:sz w:val="18"/>
                <w:szCs w:val="18"/>
              </w:rPr>
              <w:t>10940</w:t>
            </w:r>
          </w:p>
        </w:tc>
      </w:tr>
      <w:tr w:rsidR="008E08D9" w14:paraId="6B6AD4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E08D9" w14:paraId="645D99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sz w:val="18"/>
                <w:lang w:eastAsia="ja-JP"/>
              </w:rPr>
            </w:pPr>
            <w:r w:rsidRPr="0006107C">
              <w:rPr>
                <w:sz w:val="18"/>
                <w:szCs w:val="18"/>
              </w:rPr>
              <w:t>13320</w:t>
            </w:r>
            <w:r>
              <w:rPr>
                <w:sz w:val="18"/>
                <w:lang w:val="en-US"/>
              </w:rPr>
              <w:t>–</w:t>
            </w:r>
            <w:r w:rsidRPr="0006107C">
              <w:rPr>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sz w:val="18"/>
                <w:lang w:eastAsia="ja-JP"/>
              </w:rPr>
            </w:pPr>
            <w:r w:rsidRPr="0006107C">
              <w:rPr>
                <w:sz w:val="18"/>
                <w:szCs w:val="18"/>
              </w:rPr>
              <w:t>11730</w:t>
            </w:r>
            <w:r>
              <w:rPr>
                <w:sz w:val="18"/>
                <w:lang w:val="en-US"/>
              </w:rPr>
              <w:t>–</w:t>
            </w:r>
            <w:r w:rsidRPr="0006107C">
              <w:rPr>
                <w:sz w:val="18"/>
                <w:szCs w:val="18"/>
              </w:rPr>
              <w:t>12955</w:t>
            </w:r>
          </w:p>
        </w:tc>
      </w:tr>
      <w:tr w:rsidR="008E08D9" w14:paraId="64BBBF9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1B12094" w14:textId="77777777" w:rsidR="008E08D9" w:rsidRDefault="008E08D9" w:rsidP="008E08D9">
      <w:pPr>
        <w:rPr>
          <w:rFonts w:ascii="Arial" w:hAnsi="Arial" w:cs="Arial"/>
          <w:b/>
        </w:rPr>
      </w:pPr>
    </w:p>
    <w:p w14:paraId="533B8DC1" w14:textId="77777777" w:rsidR="008E08D9" w:rsidRPr="000B4D61" w:rsidRDefault="008E08D9" w:rsidP="008E08D9">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w:t>
      </w:r>
      <w:r>
        <w:rPr>
          <w:rFonts w:cs="等线"/>
          <w:szCs w:val="21"/>
          <w:lang w:eastAsia="ko-KR"/>
        </w:rPr>
        <w:t>and 5</w:t>
      </w:r>
      <w:r w:rsidRPr="00A06918">
        <w:rPr>
          <w:rFonts w:cs="等线"/>
          <w:szCs w:val="21"/>
          <w:vertAlign w:val="superscript"/>
          <w:lang w:eastAsia="ko-KR"/>
        </w:rPr>
        <w:t>th</w:t>
      </w:r>
      <w:r>
        <w:rPr>
          <w:rFonts w:cs="等线"/>
          <w:szCs w:val="21"/>
          <w:lang w:eastAsia="ko-KR"/>
        </w:rPr>
        <w:t xml:space="preserve"> </w:t>
      </w:r>
      <w:r w:rsidRPr="00634198">
        <w:rPr>
          <w:rFonts w:cs="等线"/>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EBA0399" w14:textId="77777777" w:rsidR="008E08D9" w:rsidRPr="00D315DA" w:rsidRDefault="008E08D9" w:rsidP="008E08D9">
      <w:pPr>
        <w:rPr>
          <w:rFonts w:eastAsia="MS Mincho"/>
        </w:rPr>
      </w:pPr>
    </w:p>
    <w:p w14:paraId="3128E04C" w14:textId="5CF6971B" w:rsidR="008E08D9" w:rsidRPr="006C68CC" w:rsidRDefault="008E08D9" w:rsidP="006C68CC">
      <w:pPr>
        <w:pStyle w:val="41"/>
        <w:rPr>
          <w:rFonts w:cs="Arial"/>
          <w:lang w:eastAsia="zh-CN"/>
        </w:rPr>
      </w:pPr>
      <w:bookmarkStart w:id="154" w:name="_Toc180420396"/>
      <w:r w:rsidRPr="008E08D9">
        <w:rPr>
          <w:rFonts w:cs="Arial"/>
          <w:lang w:eastAsia="zh-CN"/>
        </w:rPr>
        <w:t>5.6</w:t>
      </w:r>
      <w:r w:rsidRPr="006C68CC">
        <w:rPr>
          <w:rFonts w:cs="Arial"/>
          <w:lang w:eastAsia="zh-CN"/>
        </w:rPr>
        <w:t>.2.2</w:t>
      </w:r>
      <w:r w:rsidRPr="006C68CC">
        <w:rPr>
          <w:rFonts w:cs="Arial"/>
          <w:lang w:eastAsia="zh-CN"/>
        </w:rPr>
        <w:tab/>
        <w:t>REFSENS requirements</w:t>
      </w:r>
      <w:bookmarkEnd w:id="154"/>
    </w:p>
    <w:p w14:paraId="083183AD" w14:textId="77777777" w:rsidR="008E08D9" w:rsidRPr="00C013B0" w:rsidRDefault="008E08D9" w:rsidP="008E08D9">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E9542EF" w14:textId="77777777" w:rsidR="008E08D9" w:rsidRDefault="008E08D9" w:rsidP="008E08D9">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6F35C8C7" w14:textId="29526FF7"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trPr>
        <w:tc>
          <w:tcPr>
            <w:tcW w:w="2463" w:type="dxa"/>
          </w:tcPr>
          <w:p w14:paraId="7D64612B" w14:textId="77777777" w:rsidR="008E08D9" w:rsidRPr="00F032ED" w:rsidRDefault="008E08D9" w:rsidP="002D5D5E">
            <w:pPr>
              <w:pStyle w:val="TAL"/>
              <w:rPr>
                <w:b/>
                <w:lang w:val="en-US"/>
              </w:rPr>
            </w:pPr>
            <w:r w:rsidRPr="00F032ED">
              <w:rPr>
                <w:b/>
                <w:lang w:val="en-US"/>
              </w:rPr>
              <w:t>Component</w:t>
            </w:r>
          </w:p>
        </w:tc>
        <w:tc>
          <w:tcPr>
            <w:tcW w:w="1301" w:type="dxa"/>
          </w:tcPr>
          <w:p w14:paraId="0EF09799" w14:textId="77777777" w:rsidR="008E08D9" w:rsidRPr="00F032ED" w:rsidRDefault="008E08D9" w:rsidP="002D5D5E">
            <w:pPr>
              <w:pStyle w:val="TAL"/>
              <w:rPr>
                <w:b/>
                <w:lang w:val="en-US"/>
              </w:rPr>
            </w:pPr>
            <w:r w:rsidRPr="00F032ED">
              <w:rPr>
                <w:b/>
                <w:lang w:val="en-US"/>
              </w:rPr>
              <w:t>IP2 (dBm)</w:t>
            </w:r>
          </w:p>
        </w:tc>
        <w:tc>
          <w:tcPr>
            <w:tcW w:w="1301" w:type="dxa"/>
          </w:tcPr>
          <w:p w14:paraId="3EF48E7E" w14:textId="77777777" w:rsidR="008E08D9" w:rsidRPr="00F032ED" w:rsidRDefault="008E08D9" w:rsidP="002D5D5E">
            <w:pPr>
              <w:pStyle w:val="TAL"/>
              <w:rPr>
                <w:b/>
                <w:lang w:val="en-US"/>
              </w:rPr>
            </w:pPr>
            <w:r w:rsidRPr="00F032ED">
              <w:rPr>
                <w:b/>
                <w:lang w:val="en-US"/>
              </w:rPr>
              <w:t>IP3 (dBm)</w:t>
            </w:r>
          </w:p>
        </w:tc>
        <w:tc>
          <w:tcPr>
            <w:tcW w:w="1301" w:type="dxa"/>
          </w:tcPr>
          <w:p w14:paraId="470B3D4F" w14:textId="77777777" w:rsidR="008E08D9" w:rsidRPr="00F032ED" w:rsidRDefault="008E08D9" w:rsidP="002D5D5E">
            <w:pPr>
              <w:pStyle w:val="TAL"/>
              <w:rPr>
                <w:b/>
                <w:lang w:val="en-US"/>
              </w:rPr>
            </w:pPr>
            <w:r w:rsidRPr="00F032ED">
              <w:rPr>
                <w:b/>
                <w:lang w:val="en-US"/>
              </w:rPr>
              <w:t>IP4 (dBm)</w:t>
            </w:r>
          </w:p>
        </w:tc>
        <w:tc>
          <w:tcPr>
            <w:tcW w:w="1301" w:type="dxa"/>
          </w:tcPr>
          <w:p w14:paraId="153BC8C2" w14:textId="77777777" w:rsidR="008E08D9" w:rsidRPr="00F032ED" w:rsidRDefault="008E08D9" w:rsidP="002D5D5E">
            <w:pPr>
              <w:pStyle w:val="TAL"/>
              <w:rPr>
                <w:b/>
                <w:lang w:val="en-US"/>
              </w:rPr>
            </w:pPr>
            <w:r w:rsidRPr="00F032ED">
              <w:rPr>
                <w:b/>
                <w:lang w:val="en-US"/>
              </w:rPr>
              <w:t>IP5 (dBm)</w:t>
            </w:r>
          </w:p>
        </w:tc>
      </w:tr>
      <w:tr w:rsidR="008E08D9" w14:paraId="41434CF4" w14:textId="77777777" w:rsidTr="002D5D5E">
        <w:trPr>
          <w:jc w:val="center"/>
        </w:trPr>
        <w:tc>
          <w:tcPr>
            <w:tcW w:w="2463" w:type="dxa"/>
          </w:tcPr>
          <w:p w14:paraId="33C694B8" w14:textId="77777777" w:rsidR="008E08D9" w:rsidRPr="00F032ED" w:rsidRDefault="008E08D9" w:rsidP="002D5D5E">
            <w:pPr>
              <w:pStyle w:val="TAL"/>
              <w:rPr>
                <w:lang w:val="en-US"/>
              </w:rPr>
            </w:pPr>
            <w:r w:rsidRPr="00F032ED">
              <w:rPr>
                <w:lang w:val="en-US"/>
              </w:rPr>
              <w:t>Antenna switch</w:t>
            </w:r>
          </w:p>
        </w:tc>
        <w:tc>
          <w:tcPr>
            <w:tcW w:w="1301" w:type="dxa"/>
          </w:tcPr>
          <w:p w14:paraId="64441DE0" w14:textId="77777777" w:rsidR="008E08D9" w:rsidRPr="00F032ED" w:rsidRDefault="008E08D9" w:rsidP="002D5D5E">
            <w:pPr>
              <w:pStyle w:val="TAL"/>
              <w:rPr>
                <w:lang w:val="en-US"/>
              </w:rPr>
            </w:pPr>
            <w:r w:rsidRPr="00F032ED">
              <w:rPr>
                <w:lang w:val="en-US"/>
              </w:rPr>
              <w:t>112</w:t>
            </w:r>
          </w:p>
        </w:tc>
        <w:tc>
          <w:tcPr>
            <w:tcW w:w="1301" w:type="dxa"/>
          </w:tcPr>
          <w:p w14:paraId="243AFBB5" w14:textId="77777777" w:rsidR="008E08D9" w:rsidRPr="00F032ED" w:rsidRDefault="008E08D9" w:rsidP="002D5D5E">
            <w:pPr>
              <w:pStyle w:val="TAL"/>
              <w:rPr>
                <w:lang w:val="en-US"/>
              </w:rPr>
            </w:pPr>
            <w:r w:rsidRPr="00F032ED">
              <w:rPr>
                <w:lang w:val="en-US"/>
              </w:rPr>
              <w:t>68</w:t>
            </w:r>
          </w:p>
        </w:tc>
        <w:tc>
          <w:tcPr>
            <w:tcW w:w="1301" w:type="dxa"/>
          </w:tcPr>
          <w:p w14:paraId="05D726B9" w14:textId="77777777" w:rsidR="008E08D9" w:rsidRPr="00F032ED" w:rsidRDefault="008E08D9" w:rsidP="002D5D5E">
            <w:pPr>
              <w:pStyle w:val="TAL"/>
              <w:rPr>
                <w:lang w:val="en-US"/>
              </w:rPr>
            </w:pPr>
            <w:r w:rsidRPr="00F032ED">
              <w:rPr>
                <w:lang w:val="en-US"/>
              </w:rPr>
              <w:t>56</w:t>
            </w:r>
          </w:p>
        </w:tc>
        <w:tc>
          <w:tcPr>
            <w:tcW w:w="1301" w:type="dxa"/>
          </w:tcPr>
          <w:p w14:paraId="29F54420" w14:textId="77777777" w:rsidR="008E08D9" w:rsidRPr="00F032ED" w:rsidRDefault="008E08D9" w:rsidP="002D5D5E">
            <w:pPr>
              <w:pStyle w:val="TAL"/>
              <w:rPr>
                <w:lang w:val="en-US"/>
              </w:rPr>
            </w:pPr>
            <w:r w:rsidRPr="00F032ED">
              <w:rPr>
                <w:lang w:val="en-US"/>
              </w:rPr>
              <w:t>53</w:t>
            </w:r>
          </w:p>
        </w:tc>
      </w:tr>
      <w:tr w:rsidR="008E08D9" w14:paraId="36A784F7" w14:textId="77777777" w:rsidTr="002D5D5E">
        <w:trPr>
          <w:jc w:val="center"/>
        </w:trPr>
        <w:tc>
          <w:tcPr>
            <w:tcW w:w="2463" w:type="dxa"/>
          </w:tcPr>
          <w:p w14:paraId="4DEBF180" w14:textId="77777777" w:rsidR="008E08D9" w:rsidRPr="00F032ED" w:rsidRDefault="008E08D9" w:rsidP="002D5D5E">
            <w:pPr>
              <w:pStyle w:val="TAL"/>
              <w:rPr>
                <w:lang w:val="en-US"/>
              </w:rPr>
            </w:pPr>
            <w:r w:rsidRPr="00F032ED">
              <w:rPr>
                <w:lang w:val="en-US"/>
              </w:rPr>
              <w:t>Diplexer</w:t>
            </w:r>
          </w:p>
        </w:tc>
        <w:tc>
          <w:tcPr>
            <w:tcW w:w="1301" w:type="dxa"/>
          </w:tcPr>
          <w:p w14:paraId="6F9C9290" w14:textId="77777777" w:rsidR="008E08D9" w:rsidRPr="00F032ED" w:rsidRDefault="008E08D9" w:rsidP="002D5D5E">
            <w:pPr>
              <w:pStyle w:val="TAL"/>
              <w:rPr>
                <w:lang w:val="en-US"/>
              </w:rPr>
            </w:pPr>
            <w:r w:rsidRPr="00F032ED">
              <w:rPr>
                <w:lang w:val="en-US"/>
              </w:rPr>
              <w:t>115</w:t>
            </w:r>
          </w:p>
        </w:tc>
        <w:tc>
          <w:tcPr>
            <w:tcW w:w="1301" w:type="dxa"/>
          </w:tcPr>
          <w:p w14:paraId="64AFA10F" w14:textId="77777777" w:rsidR="008E08D9" w:rsidRPr="00F032ED" w:rsidRDefault="008E08D9" w:rsidP="002D5D5E">
            <w:pPr>
              <w:pStyle w:val="TAL"/>
              <w:rPr>
                <w:lang w:val="en-US"/>
              </w:rPr>
            </w:pPr>
            <w:r w:rsidRPr="00F032ED">
              <w:rPr>
                <w:lang w:val="en-US"/>
              </w:rPr>
              <w:t>86</w:t>
            </w:r>
          </w:p>
        </w:tc>
        <w:tc>
          <w:tcPr>
            <w:tcW w:w="1301" w:type="dxa"/>
          </w:tcPr>
          <w:p w14:paraId="40C2BB4E" w14:textId="77777777" w:rsidR="008E08D9" w:rsidRPr="00F032ED" w:rsidRDefault="008E08D9" w:rsidP="002D5D5E">
            <w:pPr>
              <w:pStyle w:val="TAL"/>
              <w:rPr>
                <w:lang w:val="en-US"/>
              </w:rPr>
            </w:pPr>
            <w:r w:rsidRPr="00F032ED">
              <w:rPr>
                <w:lang w:val="en-US"/>
              </w:rPr>
              <w:t>55</w:t>
            </w:r>
          </w:p>
        </w:tc>
        <w:tc>
          <w:tcPr>
            <w:tcW w:w="1301" w:type="dxa"/>
          </w:tcPr>
          <w:p w14:paraId="099866AC" w14:textId="77777777" w:rsidR="008E08D9" w:rsidRPr="00F032ED" w:rsidRDefault="008E08D9" w:rsidP="002D5D5E">
            <w:pPr>
              <w:pStyle w:val="TAL"/>
              <w:rPr>
                <w:lang w:val="en-US"/>
              </w:rPr>
            </w:pPr>
            <w:r w:rsidRPr="00F032ED">
              <w:rPr>
                <w:lang w:val="en-US"/>
              </w:rPr>
              <w:t>53</w:t>
            </w:r>
          </w:p>
        </w:tc>
      </w:tr>
      <w:tr w:rsidR="008E08D9" w14:paraId="10372918" w14:textId="77777777" w:rsidTr="002D5D5E">
        <w:trPr>
          <w:jc w:val="center"/>
        </w:trPr>
        <w:tc>
          <w:tcPr>
            <w:tcW w:w="2463" w:type="dxa"/>
          </w:tcPr>
          <w:p w14:paraId="53A4BF36" w14:textId="77777777" w:rsidR="008E08D9" w:rsidRPr="00F032ED" w:rsidRDefault="008E08D9" w:rsidP="002D5D5E">
            <w:pPr>
              <w:pStyle w:val="TAL"/>
              <w:rPr>
                <w:lang w:val="en-US"/>
              </w:rPr>
            </w:pPr>
            <w:r w:rsidRPr="00F032ED">
              <w:rPr>
                <w:lang w:val="en-US"/>
              </w:rPr>
              <w:t>Triplexer</w:t>
            </w:r>
          </w:p>
        </w:tc>
        <w:tc>
          <w:tcPr>
            <w:tcW w:w="1301" w:type="dxa"/>
          </w:tcPr>
          <w:p w14:paraId="72485F65" w14:textId="77777777" w:rsidR="008E08D9" w:rsidRPr="00F032ED" w:rsidRDefault="008E08D9" w:rsidP="002D5D5E">
            <w:pPr>
              <w:pStyle w:val="TAL"/>
              <w:rPr>
                <w:lang w:val="en-US"/>
              </w:rPr>
            </w:pPr>
            <w:r w:rsidRPr="00F032ED">
              <w:rPr>
                <w:lang w:val="en-US"/>
              </w:rPr>
              <w:t>113</w:t>
            </w:r>
          </w:p>
        </w:tc>
        <w:tc>
          <w:tcPr>
            <w:tcW w:w="1301" w:type="dxa"/>
          </w:tcPr>
          <w:p w14:paraId="5D808B4B" w14:textId="77777777" w:rsidR="008E08D9" w:rsidRPr="00F032ED" w:rsidRDefault="008E08D9" w:rsidP="002D5D5E">
            <w:pPr>
              <w:pStyle w:val="TAL"/>
              <w:rPr>
                <w:lang w:val="en-US"/>
              </w:rPr>
            </w:pPr>
            <w:r w:rsidRPr="00F032ED">
              <w:rPr>
                <w:lang w:val="en-US"/>
              </w:rPr>
              <w:t>82</w:t>
            </w:r>
          </w:p>
        </w:tc>
        <w:tc>
          <w:tcPr>
            <w:tcW w:w="1301" w:type="dxa"/>
          </w:tcPr>
          <w:p w14:paraId="276CA1C7" w14:textId="77777777" w:rsidR="008E08D9" w:rsidRPr="00F032ED" w:rsidRDefault="008E08D9" w:rsidP="002D5D5E">
            <w:pPr>
              <w:pStyle w:val="TAL"/>
              <w:rPr>
                <w:lang w:val="en-US"/>
              </w:rPr>
            </w:pPr>
            <w:r w:rsidRPr="00F032ED">
              <w:rPr>
                <w:lang w:val="en-US"/>
              </w:rPr>
              <w:t>55</w:t>
            </w:r>
          </w:p>
        </w:tc>
        <w:tc>
          <w:tcPr>
            <w:tcW w:w="1301" w:type="dxa"/>
          </w:tcPr>
          <w:p w14:paraId="0D87077E" w14:textId="77777777" w:rsidR="008E08D9" w:rsidRPr="00F032ED" w:rsidRDefault="008E08D9" w:rsidP="002D5D5E">
            <w:pPr>
              <w:pStyle w:val="TAL"/>
              <w:rPr>
                <w:lang w:val="en-US"/>
              </w:rPr>
            </w:pPr>
            <w:r w:rsidRPr="00F032ED">
              <w:rPr>
                <w:lang w:val="en-US"/>
              </w:rPr>
              <w:t>53</w:t>
            </w:r>
          </w:p>
        </w:tc>
      </w:tr>
      <w:tr w:rsidR="008E08D9" w14:paraId="0839C0BA" w14:textId="77777777" w:rsidTr="002D5D5E">
        <w:trPr>
          <w:jc w:val="center"/>
        </w:trPr>
        <w:tc>
          <w:tcPr>
            <w:tcW w:w="2463" w:type="dxa"/>
          </w:tcPr>
          <w:p w14:paraId="2F3039AA" w14:textId="77777777" w:rsidR="008E08D9" w:rsidRPr="00F032ED" w:rsidRDefault="008E08D9" w:rsidP="002D5D5E">
            <w:pPr>
              <w:pStyle w:val="TAL"/>
              <w:rPr>
                <w:lang w:val="en-US"/>
              </w:rPr>
            </w:pPr>
            <w:r w:rsidRPr="00F032ED">
              <w:rPr>
                <w:lang w:val="en-US"/>
              </w:rPr>
              <w:t>PA forward mixing</w:t>
            </w:r>
          </w:p>
        </w:tc>
        <w:tc>
          <w:tcPr>
            <w:tcW w:w="1301" w:type="dxa"/>
          </w:tcPr>
          <w:p w14:paraId="6820EE38" w14:textId="77777777" w:rsidR="008E08D9" w:rsidRPr="00F032ED" w:rsidRDefault="008E08D9" w:rsidP="002D5D5E">
            <w:pPr>
              <w:pStyle w:val="TAL"/>
              <w:rPr>
                <w:lang w:val="en-US"/>
              </w:rPr>
            </w:pPr>
            <w:r w:rsidRPr="00F032ED">
              <w:rPr>
                <w:lang w:val="en-US"/>
              </w:rPr>
              <w:t>28</w:t>
            </w:r>
          </w:p>
        </w:tc>
        <w:tc>
          <w:tcPr>
            <w:tcW w:w="1301" w:type="dxa"/>
          </w:tcPr>
          <w:p w14:paraId="525FD4C7" w14:textId="77777777" w:rsidR="008E08D9" w:rsidRPr="00F032ED" w:rsidRDefault="008E08D9" w:rsidP="002D5D5E">
            <w:pPr>
              <w:pStyle w:val="TAL"/>
              <w:rPr>
                <w:lang w:val="en-US"/>
              </w:rPr>
            </w:pPr>
            <w:r w:rsidRPr="00F032ED">
              <w:rPr>
                <w:lang w:val="en-US"/>
              </w:rPr>
              <w:t>32</w:t>
            </w:r>
          </w:p>
        </w:tc>
        <w:tc>
          <w:tcPr>
            <w:tcW w:w="1301" w:type="dxa"/>
          </w:tcPr>
          <w:p w14:paraId="4172A87D" w14:textId="77777777" w:rsidR="008E08D9" w:rsidRPr="00F032ED" w:rsidRDefault="008E08D9" w:rsidP="002D5D5E">
            <w:pPr>
              <w:pStyle w:val="TAL"/>
              <w:rPr>
                <w:lang w:val="en-US"/>
              </w:rPr>
            </w:pPr>
            <w:r w:rsidRPr="00F032ED">
              <w:rPr>
                <w:lang w:val="en-US"/>
              </w:rPr>
              <w:t>30</w:t>
            </w:r>
          </w:p>
        </w:tc>
        <w:tc>
          <w:tcPr>
            <w:tcW w:w="1301" w:type="dxa"/>
          </w:tcPr>
          <w:p w14:paraId="66B6A736" w14:textId="77777777" w:rsidR="008E08D9" w:rsidRPr="00F032ED" w:rsidRDefault="008E08D9" w:rsidP="002D5D5E">
            <w:pPr>
              <w:pStyle w:val="TAL"/>
              <w:rPr>
                <w:lang w:val="en-US"/>
              </w:rPr>
            </w:pPr>
            <w:r w:rsidRPr="00F032ED">
              <w:rPr>
                <w:lang w:val="en-US"/>
              </w:rPr>
              <w:t>28</w:t>
            </w:r>
          </w:p>
        </w:tc>
      </w:tr>
      <w:tr w:rsidR="008E08D9" w14:paraId="0096AA6F" w14:textId="77777777" w:rsidTr="002D5D5E">
        <w:trPr>
          <w:jc w:val="center"/>
        </w:trPr>
        <w:tc>
          <w:tcPr>
            <w:tcW w:w="2463" w:type="dxa"/>
          </w:tcPr>
          <w:p w14:paraId="2AA34795" w14:textId="77777777" w:rsidR="008E08D9" w:rsidRPr="00F032ED" w:rsidRDefault="008E08D9" w:rsidP="002D5D5E">
            <w:pPr>
              <w:pStyle w:val="TAL"/>
              <w:rPr>
                <w:lang w:val="en-US"/>
              </w:rPr>
            </w:pPr>
            <w:r w:rsidRPr="00F032ED">
              <w:rPr>
                <w:lang w:val="en-US"/>
              </w:rPr>
              <w:t>PA reverse mixing</w:t>
            </w:r>
          </w:p>
        </w:tc>
        <w:tc>
          <w:tcPr>
            <w:tcW w:w="1301" w:type="dxa"/>
          </w:tcPr>
          <w:p w14:paraId="54FDF8D1" w14:textId="77777777" w:rsidR="008E08D9" w:rsidRPr="00F032ED" w:rsidRDefault="008E08D9" w:rsidP="002D5D5E">
            <w:pPr>
              <w:pStyle w:val="TAL"/>
              <w:rPr>
                <w:lang w:val="en-US"/>
              </w:rPr>
            </w:pPr>
            <w:r w:rsidRPr="00F032ED">
              <w:rPr>
                <w:lang w:val="en-US"/>
              </w:rPr>
              <w:t>40</w:t>
            </w:r>
          </w:p>
        </w:tc>
        <w:tc>
          <w:tcPr>
            <w:tcW w:w="1301" w:type="dxa"/>
          </w:tcPr>
          <w:p w14:paraId="2E3F5407" w14:textId="77777777" w:rsidR="008E08D9" w:rsidRPr="00F032ED" w:rsidRDefault="008E08D9" w:rsidP="002D5D5E">
            <w:pPr>
              <w:pStyle w:val="TAL"/>
              <w:rPr>
                <w:lang w:val="en-US"/>
              </w:rPr>
            </w:pPr>
            <w:r w:rsidRPr="00F032ED">
              <w:rPr>
                <w:lang w:val="en-US"/>
              </w:rPr>
              <w:t>30</w:t>
            </w:r>
          </w:p>
        </w:tc>
        <w:tc>
          <w:tcPr>
            <w:tcW w:w="1301" w:type="dxa"/>
          </w:tcPr>
          <w:p w14:paraId="4E874BD0" w14:textId="77777777" w:rsidR="008E08D9" w:rsidRPr="00F032ED" w:rsidRDefault="008E08D9" w:rsidP="002D5D5E">
            <w:pPr>
              <w:pStyle w:val="TAL"/>
              <w:rPr>
                <w:lang w:val="en-US"/>
              </w:rPr>
            </w:pPr>
            <w:r w:rsidRPr="00F032ED">
              <w:rPr>
                <w:lang w:val="en-US"/>
              </w:rPr>
              <w:t>30</w:t>
            </w:r>
          </w:p>
        </w:tc>
        <w:tc>
          <w:tcPr>
            <w:tcW w:w="1301" w:type="dxa"/>
          </w:tcPr>
          <w:p w14:paraId="3774380A" w14:textId="77777777" w:rsidR="008E08D9" w:rsidRPr="00F032ED" w:rsidRDefault="008E08D9" w:rsidP="002D5D5E">
            <w:pPr>
              <w:pStyle w:val="TAL"/>
              <w:rPr>
                <w:lang w:val="en-US"/>
              </w:rPr>
            </w:pPr>
            <w:r w:rsidRPr="00F032ED">
              <w:rPr>
                <w:lang w:val="en-US"/>
              </w:rPr>
              <w:t>30</w:t>
            </w:r>
          </w:p>
        </w:tc>
      </w:tr>
      <w:tr w:rsidR="008E08D9" w14:paraId="1C1A00BA" w14:textId="77777777" w:rsidTr="002D5D5E">
        <w:trPr>
          <w:jc w:val="center"/>
        </w:trPr>
        <w:tc>
          <w:tcPr>
            <w:tcW w:w="2463" w:type="dxa"/>
          </w:tcPr>
          <w:p w14:paraId="2F150CC9" w14:textId="77777777" w:rsidR="008E08D9" w:rsidRPr="00F032ED" w:rsidRDefault="008E08D9" w:rsidP="002D5D5E">
            <w:pPr>
              <w:pStyle w:val="TAL"/>
              <w:rPr>
                <w:lang w:val="en-US"/>
              </w:rPr>
            </w:pPr>
            <w:r w:rsidRPr="00F032ED">
              <w:rPr>
                <w:lang w:val="en-US"/>
              </w:rPr>
              <w:t>LNA</w:t>
            </w:r>
          </w:p>
        </w:tc>
        <w:tc>
          <w:tcPr>
            <w:tcW w:w="1301" w:type="dxa"/>
          </w:tcPr>
          <w:p w14:paraId="55985828" w14:textId="77777777" w:rsidR="008E08D9" w:rsidRPr="00F032ED" w:rsidRDefault="008E08D9" w:rsidP="002D5D5E">
            <w:pPr>
              <w:pStyle w:val="TAL"/>
              <w:rPr>
                <w:lang w:val="en-US"/>
              </w:rPr>
            </w:pPr>
            <w:r w:rsidRPr="00F032ED">
              <w:rPr>
                <w:lang w:val="en-US"/>
              </w:rPr>
              <w:t>5</w:t>
            </w:r>
          </w:p>
        </w:tc>
        <w:tc>
          <w:tcPr>
            <w:tcW w:w="1301" w:type="dxa"/>
          </w:tcPr>
          <w:p w14:paraId="507AD367" w14:textId="77777777" w:rsidR="008E08D9" w:rsidRPr="00F032ED" w:rsidRDefault="008E08D9" w:rsidP="002D5D5E">
            <w:pPr>
              <w:pStyle w:val="TAL"/>
              <w:rPr>
                <w:lang w:val="en-US"/>
              </w:rPr>
            </w:pPr>
            <w:r w:rsidRPr="00F032ED">
              <w:rPr>
                <w:lang w:val="en-US"/>
              </w:rPr>
              <w:t>-6</w:t>
            </w:r>
          </w:p>
        </w:tc>
        <w:tc>
          <w:tcPr>
            <w:tcW w:w="1301" w:type="dxa"/>
          </w:tcPr>
          <w:p w14:paraId="130D08E9" w14:textId="77777777" w:rsidR="008E08D9" w:rsidRPr="00F032ED" w:rsidRDefault="008E08D9" w:rsidP="002D5D5E">
            <w:pPr>
              <w:pStyle w:val="TAL"/>
              <w:rPr>
                <w:lang w:val="en-US"/>
              </w:rPr>
            </w:pPr>
            <w:r w:rsidRPr="00F032ED">
              <w:rPr>
                <w:lang w:val="en-US"/>
              </w:rPr>
              <w:t>-6</w:t>
            </w:r>
          </w:p>
        </w:tc>
        <w:tc>
          <w:tcPr>
            <w:tcW w:w="1301" w:type="dxa"/>
          </w:tcPr>
          <w:p w14:paraId="761B9B19" w14:textId="77777777" w:rsidR="008E08D9" w:rsidRPr="00F032ED" w:rsidRDefault="008E08D9" w:rsidP="002D5D5E">
            <w:pPr>
              <w:pStyle w:val="TAL"/>
              <w:rPr>
                <w:lang w:val="en-US"/>
              </w:rPr>
            </w:pPr>
            <w:r w:rsidRPr="00F032ED">
              <w:rPr>
                <w:lang w:val="en-US"/>
              </w:rPr>
              <w:t>-10</w:t>
            </w:r>
          </w:p>
        </w:tc>
      </w:tr>
    </w:tbl>
    <w:p w14:paraId="2C9A8FC0" w14:textId="77777777" w:rsidR="008E08D9" w:rsidRDefault="008E08D9" w:rsidP="008E08D9">
      <w:pPr>
        <w:spacing w:after="0"/>
      </w:pPr>
    </w:p>
    <w:p w14:paraId="40898AB9" w14:textId="0038F40B" w:rsidR="008E08D9" w:rsidRPr="006C68CC" w:rsidRDefault="008E08D9" w:rsidP="008E08D9">
      <w:pPr>
        <w:pStyle w:val="TH"/>
        <w:rPr>
          <w:rFonts w:cs="Arial"/>
        </w:rPr>
      </w:pPr>
      <w:r w:rsidRPr="006C68CC">
        <w:rPr>
          <w:rFonts w:cs="Arial"/>
        </w:rPr>
        <w:lastRenderedPageBreak/>
        <w:t>Table 5.</w:t>
      </w:r>
      <w:r w:rsidRPr="008E08D9">
        <w:rPr>
          <w:rFonts w:cs="Arial" w:hint="eastAsia"/>
        </w:rPr>
        <w:t>6</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trPr>
        <w:tc>
          <w:tcPr>
            <w:tcW w:w="2894" w:type="dxa"/>
          </w:tcPr>
          <w:p w14:paraId="779BAA1A" w14:textId="77777777" w:rsidR="008E08D9" w:rsidRPr="00F032ED" w:rsidRDefault="008E08D9" w:rsidP="002D5D5E">
            <w:pPr>
              <w:pStyle w:val="TAL"/>
              <w:rPr>
                <w:b/>
                <w:lang w:val="en-US"/>
              </w:rPr>
            </w:pPr>
            <w:r w:rsidRPr="00F032ED">
              <w:rPr>
                <w:b/>
                <w:lang w:val="en-US"/>
              </w:rPr>
              <w:t>Parameters</w:t>
            </w:r>
          </w:p>
        </w:tc>
        <w:tc>
          <w:tcPr>
            <w:tcW w:w="1862" w:type="dxa"/>
          </w:tcPr>
          <w:p w14:paraId="29D9B1EA" w14:textId="77777777" w:rsidR="008E08D9" w:rsidRPr="00F032ED" w:rsidRDefault="008E08D9" w:rsidP="002D5D5E">
            <w:pPr>
              <w:pStyle w:val="TAL"/>
              <w:rPr>
                <w:b/>
                <w:lang w:val="en-US"/>
              </w:rPr>
            </w:pPr>
            <w:r w:rsidRPr="00F032ED">
              <w:rPr>
                <w:b/>
                <w:lang w:val="en-US"/>
              </w:rPr>
              <w:t>Values (dB)</w:t>
            </w:r>
          </w:p>
        </w:tc>
      </w:tr>
      <w:tr w:rsidR="008E08D9" w14:paraId="414D38C6" w14:textId="77777777" w:rsidTr="002D5D5E">
        <w:trPr>
          <w:trHeight w:val="208"/>
          <w:jc w:val="center"/>
        </w:trPr>
        <w:tc>
          <w:tcPr>
            <w:tcW w:w="2894" w:type="dxa"/>
          </w:tcPr>
          <w:p w14:paraId="3907673B" w14:textId="77777777" w:rsidR="008E08D9" w:rsidRPr="00F032ED" w:rsidRDefault="008E08D9" w:rsidP="002D5D5E">
            <w:pPr>
              <w:pStyle w:val="TAL"/>
              <w:rPr>
                <w:lang w:val="en-US"/>
              </w:rPr>
            </w:pPr>
            <w:r w:rsidRPr="00F032ED">
              <w:rPr>
                <w:lang w:val="en-US"/>
              </w:rPr>
              <w:t>Antenna isolation</w:t>
            </w:r>
          </w:p>
        </w:tc>
        <w:tc>
          <w:tcPr>
            <w:tcW w:w="1862" w:type="dxa"/>
          </w:tcPr>
          <w:p w14:paraId="6C101D9E" w14:textId="77777777" w:rsidR="008E08D9" w:rsidRPr="00F032ED" w:rsidRDefault="008E08D9" w:rsidP="002D5D5E">
            <w:pPr>
              <w:pStyle w:val="TAL"/>
              <w:rPr>
                <w:lang w:val="en-US"/>
              </w:rPr>
            </w:pPr>
            <w:r w:rsidRPr="00F032ED">
              <w:rPr>
                <w:lang w:val="en-US"/>
              </w:rPr>
              <w:t>10</w:t>
            </w:r>
          </w:p>
        </w:tc>
      </w:tr>
      <w:tr w:rsidR="008E08D9" w14:paraId="07EAB27E" w14:textId="77777777" w:rsidTr="002D5D5E">
        <w:trPr>
          <w:trHeight w:val="219"/>
          <w:jc w:val="center"/>
        </w:trPr>
        <w:tc>
          <w:tcPr>
            <w:tcW w:w="2894" w:type="dxa"/>
          </w:tcPr>
          <w:p w14:paraId="4A87DFDE" w14:textId="77777777" w:rsidR="008E08D9" w:rsidRPr="00F032ED" w:rsidRDefault="008E08D9" w:rsidP="002D5D5E">
            <w:pPr>
              <w:pStyle w:val="TAL"/>
              <w:rPr>
                <w:lang w:val="en-US"/>
              </w:rPr>
            </w:pPr>
            <w:r w:rsidRPr="00F032ED">
              <w:rPr>
                <w:lang w:val="en-US"/>
              </w:rPr>
              <w:t>PCB isolation PA-PA</w:t>
            </w:r>
          </w:p>
        </w:tc>
        <w:tc>
          <w:tcPr>
            <w:tcW w:w="1862" w:type="dxa"/>
          </w:tcPr>
          <w:p w14:paraId="59A41C9E" w14:textId="77777777" w:rsidR="008E08D9" w:rsidRPr="00F032ED" w:rsidRDefault="008E08D9" w:rsidP="002D5D5E">
            <w:pPr>
              <w:pStyle w:val="TAL"/>
              <w:rPr>
                <w:lang w:val="en-US"/>
              </w:rPr>
            </w:pPr>
            <w:r w:rsidRPr="00F032ED">
              <w:rPr>
                <w:lang w:val="en-US"/>
              </w:rPr>
              <w:t>60</w:t>
            </w:r>
          </w:p>
        </w:tc>
      </w:tr>
      <w:tr w:rsidR="008E08D9" w14:paraId="501641C3" w14:textId="77777777" w:rsidTr="002D5D5E">
        <w:trPr>
          <w:trHeight w:val="208"/>
          <w:jc w:val="center"/>
        </w:trPr>
        <w:tc>
          <w:tcPr>
            <w:tcW w:w="2894" w:type="dxa"/>
          </w:tcPr>
          <w:p w14:paraId="51CE3E20" w14:textId="77777777" w:rsidR="008E08D9" w:rsidRPr="00F032ED" w:rsidRDefault="008E08D9" w:rsidP="002D5D5E">
            <w:pPr>
              <w:pStyle w:val="TAL"/>
              <w:rPr>
                <w:lang w:val="en-US"/>
              </w:rPr>
            </w:pPr>
            <w:r w:rsidRPr="00F032ED">
              <w:rPr>
                <w:lang w:val="en-US"/>
              </w:rPr>
              <w:t>Diplexer isolation</w:t>
            </w:r>
          </w:p>
        </w:tc>
        <w:tc>
          <w:tcPr>
            <w:tcW w:w="1862" w:type="dxa"/>
          </w:tcPr>
          <w:p w14:paraId="70322DDC" w14:textId="77777777" w:rsidR="008E08D9" w:rsidRPr="00F032ED" w:rsidRDefault="008E08D9" w:rsidP="002D5D5E">
            <w:pPr>
              <w:pStyle w:val="TAL"/>
              <w:rPr>
                <w:lang w:val="en-US"/>
              </w:rPr>
            </w:pPr>
            <w:r w:rsidRPr="00F032ED">
              <w:rPr>
                <w:lang w:val="en-US"/>
              </w:rPr>
              <w:t>15</w:t>
            </w:r>
          </w:p>
        </w:tc>
      </w:tr>
      <w:tr w:rsidR="008E08D9" w14:paraId="6BCE6B70" w14:textId="77777777" w:rsidTr="002D5D5E">
        <w:trPr>
          <w:trHeight w:val="219"/>
          <w:jc w:val="center"/>
        </w:trPr>
        <w:tc>
          <w:tcPr>
            <w:tcW w:w="2894" w:type="dxa"/>
          </w:tcPr>
          <w:p w14:paraId="00E5C4F6" w14:textId="77777777" w:rsidR="008E08D9" w:rsidRPr="00F032ED" w:rsidRDefault="008E08D9" w:rsidP="002D5D5E">
            <w:pPr>
              <w:pStyle w:val="TAL"/>
              <w:rPr>
                <w:lang w:val="en-US"/>
              </w:rPr>
            </w:pPr>
            <w:r w:rsidRPr="00F032ED">
              <w:rPr>
                <w:rFonts w:hint="eastAsia"/>
                <w:lang w:val="en-US"/>
              </w:rPr>
              <w:t>Triplexer isolation</w:t>
            </w:r>
          </w:p>
        </w:tc>
        <w:tc>
          <w:tcPr>
            <w:tcW w:w="1862" w:type="dxa"/>
          </w:tcPr>
          <w:p w14:paraId="09C1D328" w14:textId="77777777" w:rsidR="008E08D9" w:rsidRPr="00F032ED" w:rsidRDefault="008E08D9" w:rsidP="002D5D5E">
            <w:pPr>
              <w:pStyle w:val="TAL"/>
              <w:rPr>
                <w:lang w:val="en-US"/>
              </w:rPr>
            </w:pPr>
            <w:r w:rsidRPr="00F032ED">
              <w:rPr>
                <w:rFonts w:hint="eastAsia"/>
                <w:lang w:val="en-US"/>
              </w:rPr>
              <w:t>15</w:t>
            </w:r>
          </w:p>
        </w:tc>
      </w:tr>
      <w:tr w:rsidR="008E08D9" w14:paraId="65F388AB" w14:textId="77777777" w:rsidTr="002D5D5E">
        <w:trPr>
          <w:trHeight w:val="427"/>
          <w:jc w:val="center"/>
        </w:trPr>
        <w:tc>
          <w:tcPr>
            <w:tcW w:w="2894" w:type="dxa"/>
            <w:vAlign w:val="center"/>
          </w:tcPr>
          <w:p w14:paraId="68FC9F15" w14:textId="77777777" w:rsidR="008E08D9" w:rsidRPr="007C15B7" w:rsidRDefault="008E08D9" w:rsidP="002D5D5E">
            <w:pPr>
              <w:pStyle w:val="TAL"/>
              <w:rPr>
                <w:lang w:val="en-US"/>
              </w:rPr>
            </w:pPr>
            <w:r w:rsidRPr="007C15B7">
              <w:rPr>
                <w:rFonts w:hint="eastAsia"/>
                <w:lang w:val="en-US"/>
              </w:rPr>
              <w:t>Tx duplexer rejection at Rx Band</w:t>
            </w:r>
          </w:p>
        </w:tc>
        <w:tc>
          <w:tcPr>
            <w:tcW w:w="1862" w:type="dxa"/>
          </w:tcPr>
          <w:p w14:paraId="3E6FE6BC" w14:textId="77777777" w:rsidR="008E08D9" w:rsidRPr="00F032ED" w:rsidRDefault="008E08D9" w:rsidP="002D5D5E">
            <w:pPr>
              <w:pStyle w:val="TAL"/>
              <w:rPr>
                <w:lang w:val="en-US"/>
              </w:rPr>
            </w:pPr>
            <w:r w:rsidRPr="00F032ED">
              <w:rPr>
                <w:rFonts w:hint="eastAsia"/>
                <w:lang w:val="en-US"/>
              </w:rPr>
              <w:t>50</w:t>
            </w:r>
          </w:p>
        </w:tc>
      </w:tr>
    </w:tbl>
    <w:p w14:paraId="4ACF082C" w14:textId="77777777" w:rsidR="008E08D9" w:rsidRPr="00F70149" w:rsidRDefault="008E08D9" w:rsidP="008E08D9">
      <w:pPr>
        <w:pStyle w:val="ac"/>
        <w:jc w:val="center"/>
      </w:pPr>
    </w:p>
    <w:p w14:paraId="63E78942" w14:textId="77777777" w:rsidR="008E08D9" w:rsidRPr="00C013B0" w:rsidRDefault="008E08D9" w:rsidP="008E08D9">
      <w:pPr>
        <w:rPr>
          <w:rFonts w:eastAsia="MS Mincho"/>
        </w:rPr>
      </w:pPr>
      <w:r w:rsidRPr="00C013B0">
        <w:rPr>
          <w:rFonts w:eastAsia="MS Mincho"/>
        </w:rPr>
        <w:t>Based on these parameters we get the following MSD.</w:t>
      </w:r>
    </w:p>
    <w:p w14:paraId="44899CD1" w14:textId="579A4348" w:rsidR="008E08D9" w:rsidRPr="00A20126" w:rsidRDefault="008E08D9" w:rsidP="008E08D9">
      <w:pPr>
        <w:pStyle w:val="TH"/>
        <w:rPr>
          <w:rFonts w:cs="Arial"/>
        </w:rPr>
      </w:pPr>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pPr>
            <w:r>
              <w:t>Source of IMD</w:t>
            </w:r>
          </w:p>
        </w:tc>
      </w:tr>
      <w:tr w:rsidR="008E08D9" w14:paraId="7951D95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pPr>
          </w:p>
        </w:tc>
      </w:tr>
      <w:tr w:rsidR="008E08D9" w14:paraId="7B5AE1D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lang w:eastAsia="zh-CN"/>
              </w:rPr>
            </w:pPr>
            <w:r>
              <w:rPr>
                <w:color w:val="000000"/>
                <w:lang w:eastAsia="zh-CN"/>
              </w:rPr>
              <w:t>CA_n3-n75-n78</w:t>
            </w:r>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lang w:eastAsia="zh-CN"/>
              </w:rPr>
            </w:pPr>
            <w:r w:rsidRPr="00C6438D">
              <w:t>17</w:t>
            </w:r>
            <w:r>
              <w:t>2</w:t>
            </w:r>
            <w:r w:rsidRPr="00C6438D">
              <w:t>0</w:t>
            </w:r>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lang w:eastAsia="zh-CN"/>
              </w:rPr>
            </w:pPr>
            <w:r w:rsidRPr="00C6438D">
              <w:t>18</w:t>
            </w:r>
            <w:r>
              <w:t>1</w:t>
            </w:r>
            <w:r w:rsidRPr="00C6438D">
              <w:t>5</w:t>
            </w:r>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pPr>
            <w:r w:rsidRPr="00A1115A">
              <w:t>FDD</w:t>
            </w:r>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lang w:eastAsia="zh-CN"/>
              </w:rPr>
            </w:pPr>
            <w:r>
              <w:t>N/A</w:t>
            </w:r>
          </w:p>
        </w:tc>
      </w:tr>
      <w:tr w:rsidR="008E08D9" w14:paraId="21E7D4A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lang w:eastAsia="zh-CN"/>
              </w:rPr>
            </w:pPr>
            <w:r>
              <w:rPr>
                <w:rFonts w:eastAsia="Malgun Gothic"/>
                <w:lang w:eastAsia="ko-KR"/>
              </w:rPr>
              <w:t>10.8</w:t>
            </w:r>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pPr>
            <w:r w:rsidRPr="00A1115A">
              <w:t>SDL</w:t>
            </w:r>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lang w:eastAsia="zh-CN"/>
              </w:rPr>
            </w:pPr>
            <w:r>
              <w:t>IMD4</w:t>
            </w:r>
          </w:p>
        </w:tc>
      </w:tr>
      <w:tr w:rsidR="008E08D9" w14:paraId="54D995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lang w:eastAsia="zh-CN"/>
              </w:rPr>
            </w:pPr>
            <w:r>
              <w:t>3700</w:t>
            </w:r>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lang w:eastAsia="zh-CN"/>
              </w:rPr>
            </w:pPr>
            <w:r>
              <w:t>N/A</w:t>
            </w:r>
          </w:p>
        </w:tc>
      </w:tr>
      <w:tr w:rsidR="008E08D9" w14:paraId="554DFF90"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color w:val="000000"/>
                <w:lang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rFonts w:eastAsia="Malgun Gothic"/>
                <w:lang w:eastAsia="ko-KR"/>
              </w:rPr>
            </w:pPr>
            <w:r w:rsidRPr="00C6438D">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pPr>
            <w:r>
              <w:t>N/A</w:t>
            </w:r>
          </w:p>
        </w:tc>
      </w:tr>
      <w:tr w:rsidR="008E08D9" w14:paraId="2B36713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color w:val="000000"/>
                <w:lang w:eastAsia="zh-CN"/>
              </w:rPr>
            </w:pPr>
            <w:r>
              <w:rPr>
                <w:color w:val="000000"/>
              </w:rPr>
              <w:t>n75</w:t>
            </w:r>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pPr>
            <w:r w:rsidRPr="00C6438D">
              <w:t>N/A</w:t>
            </w:r>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rFonts w:eastAsia="Malgun Gothic"/>
                <w:lang w:eastAsia="ko-KR"/>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pPr>
            <w:r>
              <w:t>IMD5</w:t>
            </w:r>
          </w:p>
        </w:tc>
      </w:tr>
      <w:tr w:rsidR="008E08D9" w14:paraId="728F327D"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color w:val="000000"/>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rFonts w:eastAsia="Malgun Gothic"/>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pPr>
            <w:r>
              <w:t>N/A</w:t>
            </w:r>
          </w:p>
        </w:tc>
      </w:tr>
    </w:tbl>
    <w:p w14:paraId="764C1E5E" w14:textId="77777777" w:rsidR="009B2EE2" w:rsidRDefault="009B2EE2" w:rsidP="00126CBF">
      <w:pPr>
        <w:pStyle w:val="B1"/>
        <w:ind w:left="0" w:firstLine="0"/>
        <w:jc w:val="both"/>
        <w:rPr>
          <w:rFonts w:ascii="Arial" w:hAnsi="Arial" w:cs="Arial"/>
          <w:b/>
          <w:color w:val="FF0000"/>
          <w:sz w:val="24"/>
          <w:lang w:eastAsia="zh-CN"/>
        </w:rPr>
      </w:pPr>
    </w:p>
    <w:p w14:paraId="0A2F6A3C" w14:textId="6AF7F45A" w:rsidR="007A1B18" w:rsidRDefault="007A1B18" w:rsidP="006C68CC">
      <w:pPr>
        <w:pStyle w:val="21"/>
      </w:pPr>
      <w:bookmarkStart w:id="155" w:name="_Toc180420397"/>
      <w:r>
        <w:t>5.7</w:t>
      </w:r>
      <w:r>
        <w:tab/>
        <w:t>CA_n7-n75-n78</w:t>
      </w:r>
      <w:bookmarkEnd w:id="155"/>
    </w:p>
    <w:p w14:paraId="580B2E40" w14:textId="78A47956" w:rsidR="007A1B18" w:rsidRPr="006C68CC" w:rsidRDefault="007A1B18" w:rsidP="007A1B18">
      <w:pPr>
        <w:pStyle w:val="31"/>
        <w:rPr>
          <w:rFonts w:cs="Arial"/>
          <w:szCs w:val="28"/>
          <w:lang w:val="en-US" w:eastAsia="zh-CN"/>
        </w:rPr>
      </w:pPr>
      <w:bookmarkStart w:id="156" w:name="_Toc180420398"/>
      <w:r w:rsidRPr="006C68CC">
        <w:rPr>
          <w:rFonts w:cs="Arial"/>
          <w:szCs w:val="28"/>
          <w:lang w:val="en-US" w:eastAsia="zh-CN"/>
        </w:rPr>
        <w:t>5.</w:t>
      </w:r>
      <w:r>
        <w:rPr>
          <w:rFonts w:cs="Arial"/>
          <w:szCs w:val="28"/>
          <w:lang w:val="en-US" w:eastAsia="zh-CN"/>
        </w:rPr>
        <w:t>7</w:t>
      </w:r>
      <w:r w:rsidRPr="006C68CC">
        <w:rPr>
          <w:rFonts w:cs="Arial"/>
          <w:szCs w:val="28"/>
          <w:lang w:val="en-US" w:eastAsia="zh-CN"/>
        </w:rPr>
        <w:t>.1</w:t>
      </w:r>
      <w:r w:rsidRPr="006C68CC">
        <w:rPr>
          <w:rFonts w:cs="Arial"/>
          <w:szCs w:val="28"/>
          <w:lang w:val="en-US" w:eastAsia="zh-CN"/>
        </w:rPr>
        <w:tab/>
        <w:t>Common for 1 band UL and 2 bands UL CA</w:t>
      </w:r>
      <w:bookmarkEnd w:id="156"/>
    </w:p>
    <w:p w14:paraId="3FFA3EC4" w14:textId="35C120FE" w:rsidR="007A1B18" w:rsidRPr="007A1B18" w:rsidRDefault="007A1B18" w:rsidP="007A1B18">
      <w:pPr>
        <w:pStyle w:val="41"/>
      </w:pPr>
      <w:bookmarkStart w:id="157" w:name="_Toc180420399"/>
      <w:r>
        <w:t>5.7.1.1</w:t>
      </w:r>
      <w:r>
        <w:tab/>
      </w:r>
      <w:r w:rsidRPr="007A1B18">
        <w:t>Operating bands for CA</w:t>
      </w:r>
      <w:bookmarkEnd w:id="157"/>
    </w:p>
    <w:p w14:paraId="7E46C628" w14:textId="310A94B0" w:rsidR="007A1B18" w:rsidRPr="007A1B18"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.1-1</w:t>
      </w:r>
      <w:r w:rsidRPr="007A1B18">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67465"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A1B18" w:rsidRPr="004D6DE3" w14:paraId="5F31E086"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4B17370B"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1BD250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pPr>
            <w:r w:rsidRPr="00A1115A">
              <w:t>FDD</w:t>
            </w:r>
          </w:p>
        </w:tc>
      </w:tr>
      <w:tr w:rsidR="007A1B18" w:rsidRPr="004D6DE3" w14:paraId="1F22D1FD"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pPr>
            <w:r w:rsidRPr="00A1115A">
              <w:t>SDL</w:t>
            </w:r>
            <w:r>
              <w:rPr>
                <w:vertAlign w:val="superscript"/>
              </w:rPr>
              <w:t>19</w:t>
            </w:r>
          </w:p>
        </w:tc>
      </w:tr>
      <w:tr w:rsidR="007A1B18" w:rsidRPr="004D6DE3" w14:paraId="3EB7610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pPr>
            <w:r w:rsidRPr="00A1115A">
              <w:t>TDD</w:t>
            </w:r>
          </w:p>
        </w:tc>
      </w:tr>
    </w:tbl>
    <w:p w14:paraId="1C11534F" w14:textId="77777777" w:rsidR="007A1B18" w:rsidRDefault="007A1B18" w:rsidP="007A1B18">
      <w:pPr>
        <w:rPr>
          <w:lang w:eastAsia="zh-CN"/>
        </w:rPr>
      </w:pPr>
    </w:p>
    <w:p w14:paraId="5FB5BF69" w14:textId="053686B4" w:rsidR="007A1B18" w:rsidRPr="007A1B18" w:rsidRDefault="007A1B18" w:rsidP="007A1B18">
      <w:pPr>
        <w:pStyle w:val="41"/>
      </w:pPr>
      <w:bookmarkStart w:id="158" w:name="_Toc180420400"/>
      <w:r w:rsidRPr="007A1B18">
        <w:t>5.</w:t>
      </w:r>
      <w:r>
        <w:t>7</w:t>
      </w:r>
      <w:r w:rsidRPr="007A1B18">
        <w:t>.1.2</w:t>
      </w:r>
      <w:r w:rsidRPr="007A1B18">
        <w:tab/>
        <w:t>Channel bandwidths per operating band for CA</w:t>
      </w:r>
      <w:bookmarkEnd w:id="158"/>
    </w:p>
    <w:p w14:paraId="5A7D0472" w14:textId="30F93002" w:rsidR="007A1B18" w:rsidRPr="006C68CC"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A1B18" w:rsidRPr="004D6DE3" w14:paraId="5A1FBBDE"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A1B18" w:rsidRPr="004D6DE3" w14:paraId="7B0C5DC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rFonts w:ascii="Arial" w:hAnsi="Arial" w:cs="Arial"/>
                <w:color w:val="000000"/>
                <w:sz w:val="18"/>
                <w:szCs w:val="18"/>
              </w:rPr>
            </w:pPr>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pPr>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7A1B18" w:rsidRPr="004D6DE3" w14:paraId="3A7EADAA" w14:textId="77777777" w:rsidTr="002D5D5E">
        <w:trPr>
          <w:trHeight w:val="57"/>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rFonts w:ascii="Arial" w:hAnsi="Arial" w:cs="Arial"/>
                <w:sz w:val="18"/>
                <w:szCs w:val="18"/>
              </w:rPr>
            </w:pPr>
          </w:p>
        </w:tc>
      </w:tr>
      <w:tr w:rsidR="007A1B18" w:rsidRPr="004D6DE3" w14:paraId="169134EE"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rFonts w:ascii="Arial" w:hAnsi="Arial" w:cs="Arial"/>
                <w:sz w:val="18"/>
                <w:szCs w:val="18"/>
              </w:rPr>
            </w:pPr>
          </w:p>
        </w:tc>
      </w:tr>
    </w:tbl>
    <w:p w14:paraId="5BA844EF" w14:textId="77777777" w:rsidR="007A1B18" w:rsidRDefault="007A1B18" w:rsidP="007A1B18">
      <w:pPr>
        <w:spacing w:after="0"/>
        <w:rPr>
          <w:rFonts w:eastAsia="Calibri"/>
          <w:lang w:eastAsia="ko-KR"/>
        </w:rPr>
      </w:pPr>
    </w:p>
    <w:p w14:paraId="616960AF" w14:textId="77777777" w:rsidR="007A1B18" w:rsidRPr="004D6DE3" w:rsidRDefault="007A1B18" w:rsidP="007A1B18">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2AF0DF1" w14:textId="77777777" w:rsidR="007A1B18" w:rsidRDefault="007A1B18" w:rsidP="007A1B18"/>
    <w:p w14:paraId="30B68D66" w14:textId="1D73580F" w:rsidR="007A1B18" w:rsidRPr="007A1B18" w:rsidRDefault="007A1B18" w:rsidP="007A1B18">
      <w:pPr>
        <w:pStyle w:val="41"/>
      </w:pPr>
      <w:bookmarkStart w:id="159" w:name="_Toc180420401"/>
      <w:r w:rsidRPr="007A1B18">
        <w:lastRenderedPageBreak/>
        <w:t>5.</w:t>
      </w:r>
      <w:r>
        <w:t>7</w:t>
      </w:r>
      <w:r w:rsidRPr="007A1B18">
        <w:t>.1.3</w:t>
      </w:r>
      <w:r w:rsidRPr="007A1B18">
        <w:tab/>
        <w:t>∆T</w:t>
      </w:r>
      <w:r w:rsidRPr="007A1B18">
        <w:rPr>
          <w:vertAlign w:val="subscript"/>
        </w:rPr>
        <w:t>IB</w:t>
      </w:r>
      <w:proofErr w:type="gramStart"/>
      <w:r w:rsidRPr="007A1B18">
        <w:rPr>
          <w:rFonts w:hint="eastAsia"/>
          <w:vertAlign w:val="subscript"/>
        </w:rPr>
        <w:t>,c</w:t>
      </w:r>
      <w:proofErr w:type="gramEnd"/>
      <w:r w:rsidRPr="007A1B18">
        <w:t xml:space="preserve"> and ∆R</w:t>
      </w:r>
      <w:r w:rsidRPr="007A1B18">
        <w:rPr>
          <w:vertAlign w:val="subscript"/>
        </w:rPr>
        <w:t>IB</w:t>
      </w:r>
      <w:r w:rsidRPr="007A1B18">
        <w:rPr>
          <w:rFonts w:hint="eastAsia"/>
          <w:vertAlign w:val="subscript"/>
        </w:rPr>
        <w:t>,c</w:t>
      </w:r>
      <w:r w:rsidRPr="007A1B18">
        <w:t xml:space="preserve"> values</w:t>
      </w:r>
      <w:bookmarkEnd w:id="159"/>
    </w:p>
    <w:p w14:paraId="665B5A65" w14:textId="77777777" w:rsidR="007A1B18" w:rsidRPr="008A04AB" w:rsidRDefault="007A1B18" w:rsidP="007A1B18">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9A7B473" w14:textId="77777777" w:rsidR="007A1B18" w:rsidRDefault="007A1B18" w:rsidP="007A1B18">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1C27EDD" w14:textId="193A3EF1" w:rsidR="007A1B18" w:rsidRPr="006C68CC" w:rsidRDefault="007A1B18" w:rsidP="007A1B18">
      <w:pPr>
        <w:pStyle w:val="31"/>
        <w:rPr>
          <w:rFonts w:cs="Arial"/>
          <w:szCs w:val="28"/>
          <w:lang w:val="en-US" w:eastAsia="zh-CN"/>
        </w:rPr>
      </w:pPr>
      <w:bookmarkStart w:id="160" w:name="_Toc180420402"/>
      <w:r w:rsidRPr="006C68CC">
        <w:rPr>
          <w:rFonts w:cs="Arial"/>
          <w:szCs w:val="28"/>
          <w:lang w:val="en-US" w:eastAsia="zh-CN"/>
        </w:rPr>
        <w:t>5.</w:t>
      </w:r>
      <w:r>
        <w:rPr>
          <w:rFonts w:cs="Arial"/>
          <w:szCs w:val="28"/>
          <w:lang w:val="en-US" w:eastAsia="zh-CN"/>
        </w:rPr>
        <w:t>7</w:t>
      </w:r>
      <w:r w:rsidRPr="006C68CC">
        <w:rPr>
          <w:rFonts w:cs="Arial"/>
          <w:szCs w:val="28"/>
          <w:lang w:val="en-US" w:eastAsia="zh-CN"/>
        </w:rPr>
        <w:t>.2</w:t>
      </w:r>
      <w:r w:rsidRPr="006C68CC">
        <w:rPr>
          <w:rFonts w:cs="Arial"/>
          <w:szCs w:val="28"/>
          <w:lang w:val="en-US" w:eastAsia="zh-CN"/>
        </w:rPr>
        <w:tab/>
        <w:t>Specific for 2 bands UL CA</w:t>
      </w:r>
      <w:bookmarkEnd w:id="160"/>
    </w:p>
    <w:p w14:paraId="6D89AB04" w14:textId="4D6CE0E7" w:rsidR="007A1B18" w:rsidRPr="006C68CC" w:rsidRDefault="007A1B18" w:rsidP="006C68CC">
      <w:pPr>
        <w:pStyle w:val="41"/>
      </w:pPr>
      <w:bookmarkStart w:id="161" w:name="_Toc180420403"/>
      <w:r w:rsidRPr="006C68CC">
        <w:t>5.</w:t>
      </w:r>
      <w:r>
        <w:t>7</w:t>
      </w:r>
      <w:r w:rsidRPr="006C68CC">
        <w:t>.2.1</w:t>
      </w:r>
      <w:r w:rsidRPr="006C68CC">
        <w:tab/>
        <w:t>UE co-existence studies</w:t>
      </w:r>
      <w:bookmarkEnd w:id="161"/>
    </w:p>
    <w:p w14:paraId="5572A446" w14:textId="77777777" w:rsidR="007A1B18"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2A14F9F5" w14:textId="51BD4CDB" w:rsidR="007A1B18" w:rsidRPr="00242348" w:rsidRDefault="007A1B18" w:rsidP="007A1B18">
      <w:pPr>
        <w:pStyle w:val="51"/>
        <w:overflowPunct w:val="0"/>
        <w:autoSpaceDE w:val="0"/>
        <w:autoSpaceDN w:val="0"/>
        <w:adjustRightInd w:val="0"/>
        <w:textAlignment w:val="baseline"/>
        <w:rPr>
          <w:snapToGrid w:val="0"/>
          <w:lang w:eastAsia="en-GB"/>
        </w:rPr>
      </w:pPr>
      <w:bookmarkStart w:id="162" w:name="_Toc180420404"/>
      <w:r w:rsidRPr="00242348">
        <w:rPr>
          <w:rFonts w:hint="eastAsia"/>
          <w:snapToGrid w:val="0"/>
          <w:lang w:eastAsia="en-GB"/>
        </w:rPr>
        <w:t>5.</w:t>
      </w:r>
      <w:r>
        <w:rPr>
          <w:snapToGrid w:val="0"/>
          <w:lang w:eastAsia="en-GB"/>
        </w:rPr>
        <w:t>7</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62"/>
    </w:p>
    <w:p w14:paraId="01C5EE65" w14:textId="77777777" w:rsidR="007A1B18" w:rsidRPr="0007219E"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57499F" w14:textId="66F9CCE5" w:rsidR="007A1B18" w:rsidRPr="00A76C0A" w:rsidRDefault="007A1B18" w:rsidP="007A1B18">
      <w:pPr>
        <w:rPr>
          <w:rFonts w:eastAsia="MS Mincho"/>
        </w:rPr>
      </w:pPr>
      <w:r w:rsidRPr="00A76C0A">
        <w:rPr>
          <w:rFonts w:eastAsia="MS Mincho"/>
        </w:rPr>
        <w:t xml:space="preserve">Table </w:t>
      </w:r>
      <w:r w:rsidRPr="00A76C0A">
        <w:rPr>
          <w:rFonts w:eastAsia="MS Mincho" w:hint="eastAsia"/>
        </w:rPr>
        <w:t>5.</w:t>
      </w:r>
      <w:r>
        <w:rPr>
          <w:rFonts w:eastAsia="MS Mincho"/>
        </w:rPr>
        <w:t>7.2.1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p>
    <w:p w14:paraId="2CB023B2" w14:textId="77667785" w:rsidR="007A1B18" w:rsidRPr="006C68CC" w:rsidRDefault="007A1B18" w:rsidP="006C68CC">
      <w:pPr>
        <w:pStyle w:val="TH"/>
        <w:rPr>
          <w:rFonts w:cs="Arial"/>
          <w:b w:val="0"/>
        </w:rPr>
      </w:pPr>
      <w:r w:rsidRPr="006C68CC">
        <w:rPr>
          <w:rFonts w:cs="Arial"/>
        </w:rPr>
        <w:t>Table 5.</w:t>
      </w:r>
      <w:r>
        <w:rPr>
          <w:rFonts w:cs="Arial"/>
        </w:rPr>
        <w:t>7</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A1B18" w14:paraId="5CF44707"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pPr>
            <w:r>
              <w:t>f</w:t>
            </w:r>
            <w:r>
              <w:rPr>
                <w:vertAlign w:val="subscript"/>
              </w:rPr>
              <w:t>y_high</w:t>
            </w:r>
          </w:p>
        </w:tc>
      </w:tr>
      <w:tr w:rsidR="007A1B18" w14:paraId="2B8A36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A1B18" w14:paraId="4EF1D1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sz w:val="18"/>
                <w:lang w:val="en-US"/>
              </w:rPr>
            </w:pPr>
            <w:r w:rsidRPr="00075699">
              <w:rPr>
                <w:sz w:val="18"/>
                <w:szCs w:val="18"/>
              </w:rPr>
              <w:t>730</w:t>
            </w:r>
            <w:r w:rsidRPr="00273823">
              <w:rPr>
                <w:sz w:val="18"/>
                <w:lang w:val="en-US"/>
              </w:rPr>
              <w:t>–</w:t>
            </w:r>
            <w:r w:rsidRPr="00075699">
              <w:rPr>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sz w:val="18"/>
                <w:lang w:val="en-US"/>
              </w:rPr>
            </w:pPr>
            <w:r w:rsidRPr="00075699">
              <w:rPr>
                <w:sz w:val="18"/>
                <w:szCs w:val="18"/>
              </w:rPr>
              <w:t>5800</w:t>
            </w:r>
            <w:r>
              <w:rPr>
                <w:sz w:val="18"/>
                <w:lang w:val="en-US"/>
              </w:rPr>
              <w:t>–</w:t>
            </w:r>
            <w:r w:rsidRPr="00075699">
              <w:rPr>
                <w:sz w:val="18"/>
                <w:szCs w:val="18"/>
              </w:rPr>
              <w:t>6370</w:t>
            </w:r>
          </w:p>
        </w:tc>
      </w:tr>
      <w:tr w:rsidR="007A1B18" w14:paraId="7D4427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A1B18" w14:paraId="6DF711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sz w:val="18"/>
                <w:lang w:val="en-US"/>
              </w:rPr>
            </w:pPr>
            <w:r w:rsidRPr="00075699">
              <w:rPr>
                <w:sz w:val="18"/>
                <w:szCs w:val="18"/>
                <w:highlight w:val="yellow"/>
              </w:rPr>
              <w:t>1200</w:t>
            </w:r>
            <w:r w:rsidRPr="00717B92">
              <w:rPr>
                <w:sz w:val="18"/>
                <w:highlight w:val="yellow"/>
                <w:lang w:val="en-US"/>
              </w:rPr>
              <w:t>–</w:t>
            </w:r>
            <w:r w:rsidRPr="00075699">
              <w:rPr>
                <w:sz w:val="18"/>
                <w:szCs w:val="18"/>
                <w:highlight w:val="yellow"/>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sz w:val="18"/>
                <w:lang w:val="en-US"/>
              </w:rPr>
            </w:pPr>
            <w:r w:rsidRPr="00075699">
              <w:rPr>
                <w:sz w:val="18"/>
                <w:szCs w:val="18"/>
              </w:rPr>
              <w:t>4030</w:t>
            </w:r>
            <w:r>
              <w:rPr>
                <w:sz w:val="18"/>
                <w:lang w:val="en-US"/>
              </w:rPr>
              <w:t>–</w:t>
            </w:r>
            <w:r w:rsidRPr="00075699">
              <w:rPr>
                <w:sz w:val="18"/>
                <w:szCs w:val="18"/>
              </w:rPr>
              <w:t>5100</w:t>
            </w:r>
          </w:p>
        </w:tc>
      </w:tr>
      <w:tr w:rsidR="007A1B18" w14:paraId="05FAB10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A1B18" w14:paraId="5F8055E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sz w:val="18"/>
                <w:lang w:val="en-US"/>
              </w:rPr>
            </w:pPr>
            <w:r w:rsidRPr="00075699">
              <w:rPr>
                <w:sz w:val="18"/>
                <w:szCs w:val="18"/>
              </w:rPr>
              <w:t>8300</w:t>
            </w:r>
            <w:r>
              <w:rPr>
                <w:sz w:val="18"/>
                <w:lang w:val="en-US"/>
              </w:rPr>
              <w:t>–</w:t>
            </w:r>
            <w:r w:rsidRPr="00075699">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sz w:val="18"/>
                <w:lang w:val="en-US"/>
              </w:rPr>
            </w:pPr>
            <w:r w:rsidRPr="00075699">
              <w:rPr>
                <w:sz w:val="18"/>
                <w:szCs w:val="18"/>
              </w:rPr>
              <w:t>9100</w:t>
            </w:r>
            <w:r>
              <w:rPr>
                <w:sz w:val="18"/>
                <w:lang w:val="en-US"/>
              </w:rPr>
              <w:t>–</w:t>
            </w:r>
            <w:r w:rsidRPr="00075699">
              <w:rPr>
                <w:sz w:val="18"/>
                <w:szCs w:val="18"/>
              </w:rPr>
              <w:t>10170</w:t>
            </w:r>
          </w:p>
        </w:tc>
      </w:tr>
      <w:tr w:rsidR="007A1B18" w14:paraId="328A26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A1B18" w14:paraId="50A0036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CAD97"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C7497" w14:textId="77777777" w:rsidR="007A1B18" w:rsidRPr="00273823" w:rsidRDefault="007A1B18" w:rsidP="002D5D5E">
            <w:pPr>
              <w:keepNext/>
              <w:keepLines/>
              <w:spacing w:after="0"/>
              <w:jc w:val="center"/>
              <w:rPr>
                <w:color w:val="FF0000"/>
                <w:sz w:val="18"/>
                <w:lang w:eastAsia="ja-JP"/>
              </w:rPr>
            </w:pPr>
            <w:r w:rsidRPr="00075699">
              <w:rPr>
                <w:sz w:val="18"/>
                <w:szCs w:val="18"/>
              </w:rPr>
              <w:t>3700</w:t>
            </w:r>
            <w:r>
              <w:rPr>
                <w:sz w:val="18"/>
                <w:lang w:val="en-US"/>
              </w:rPr>
              <w:t>–</w:t>
            </w:r>
            <w:r w:rsidRPr="00075699">
              <w:rPr>
                <w:sz w:val="18"/>
                <w:szCs w:val="18"/>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18CB7" w14:textId="77777777" w:rsidR="007A1B18" w:rsidRDefault="007A1B18" w:rsidP="002D5D5E">
            <w:pPr>
              <w:keepNext/>
              <w:keepLines/>
              <w:spacing w:after="0"/>
              <w:jc w:val="center"/>
              <w:rPr>
                <w:sz w:val="18"/>
                <w:lang w:eastAsia="ja-JP"/>
              </w:rPr>
            </w:pPr>
            <w:r w:rsidRPr="00075699">
              <w:rPr>
                <w:sz w:val="18"/>
                <w:szCs w:val="18"/>
              </w:rPr>
              <w:t>7330</w:t>
            </w:r>
            <w:r>
              <w:rPr>
                <w:sz w:val="18"/>
                <w:lang w:val="en-US"/>
              </w:rPr>
              <w:t>–</w:t>
            </w:r>
            <w:r w:rsidRPr="00075699">
              <w:rPr>
                <w:sz w:val="18"/>
                <w:szCs w:val="18"/>
              </w:rPr>
              <w:t>8900</w:t>
            </w:r>
          </w:p>
        </w:tc>
      </w:tr>
      <w:tr w:rsidR="00231FDB" w14:paraId="3999B9E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lang w:val="en-US"/>
              </w:rPr>
            </w:pPr>
          </w:p>
        </w:tc>
      </w:tr>
      <w:tr w:rsidR="00231FDB" w14:paraId="4290443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sz w:val="18"/>
                <w:lang w:eastAsia="ja-JP"/>
              </w:rPr>
            </w:pPr>
            <w:r w:rsidRPr="00075699">
              <w:rPr>
                <w:sz w:val="18"/>
                <w:szCs w:val="18"/>
                <w:highlight w:val="yellow"/>
              </w:rPr>
              <w:t>1460</w:t>
            </w:r>
            <w:r w:rsidRPr="00717B92">
              <w:rPr>
                <w:sz w:val="18"/>
                <w:highlight w:val="yellow"/>
                <w:lang w:val="en-US"/>
              </w:rPr>
              <w:t>–</w:t>
            </w:r>
            <w:r w:rsidRPr="00075699">
              <w:rPr>
                <w:sz w:val="18"/>
                <w:szCs w:val="18"/>
                <w:highlight w:val="yellow"/>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sz w:val="18"/>
                <w:lang w:eastAsia="ja-JP"/>
              </w:rPr>
            </w:pPr>
          </w:p>
        </w:tc>
      </w:tr>
      <w:tr w:rsidR="007A1B18" w14:paraId="337750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A1B18" w14:paraId="4D33D839"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927C3"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272121" w14:textId="77777777" w:rsidR="007A1B18" w:rsidRDefault="007A1B18" w:rsidP="002D5D5E">
            <w:pPr>
              <w:keepNext/>
              <w:keepLines/>
              <w:spacing w:after="0"/>
              <w:jc w:val="center"/>
              <w:rPr>
                <w:sz w:val="18"/>
                <w:lang w:eastAsia="ja-JP"/>
              </w:rPr>
            </w:pPr>
            <w:r w:rsidRPr="00075699">
              <w:rPr>
                <w:sz w:val="18"/>
                <w:szCs w:val="18"/>
              </w:rPr>
              <w:t>10800</w:t>
            </w:r>
            <w:r>
              <w:rPr>
                <w:sz w:val="18"/>
                <w:lang w:val="en-US"/>
              </w:rPr>
              <w:t>–</w:t>
            </w:r>
            <w:r w:rsidRPr="00075699">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EDF29" w14:textId="77777777" w:rsidR="007A1B18" w:rsidRDefault="007A1B18" w:rsidP="002D5D5E">
            <w:pPr>
              <w:keepNext/>
              <w:keepLines/>
              <w:spacing w:after="0"/>
              <w:jc w:val="center"/>
              <w:rPr>
                <w:sz w:val="18"/>
                <w:lang w:eastAsia="ja-JP"/>
              </w:rPr>
            </w:pPr>
            <w:r w:rsidRPr="00075699">
              <w:rPr>
                <w:sz w:val="18"/>
                <w:szCs w:val="18"/>
              </w:rPr>
              <w:t>12400</w:t>
            </w:r>
            <w:r>
              <w:rPr>
                <w:sz w:val="18"/>
                <w:lang w:val="en-US"/>
              </w:rPr>
              <w:t>–</w:t>
            </w:r>
            <w:r w:rsidRPr="00075699">
              <w:rPr>
                <w:sz w:val="18"/>
                <w:szCs w:val="18"/>
              </w:rPr>
              <w:t>13970</w:t>
            </w:r>
          </w:p>
        </w:tc>
      </w:tr>
      <w:tr w:rsidR="00231FDB" w14:paraId="53141E0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lang w:val="en-US"/>
              </w:rPr>
            </w:pPr>
          </w:p>
        </w:tc>
      </w:tr>
      <w:tr w:rsidR="00231FDB" w14:paraId="7B1ED78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sz w:val="18"/>
                <w:lang w:eastAsia="ja-JP"/>
              </w:rPr>
            </w:pPr>
            <w:r w:rsidRPr="00075699">
              <w:rPr>
                <w:sz w:val="18"/>
                <w:szCs w:val="18"/>
              </w:rPr>
              <w:t>11600</w:t>
            </w:r>
            <w:r>
              <w:rPr>
                <w:sz w:val="18"/>
                <w:lang w:val="en-US"/>
              </w:rPr>
              <w:t>–</w:t>
            </w:r>
            <w:r w:rsidRPr="00075699">
              <w:rPr>
                <w:sz w:val="18"/>
                <w:szCs w:val="18"/>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sz w:val="18"/>
                <w:lang w:eastAsia="ja-JP"/>
              </w:rPr>
            </w:pPr>
          </w:p>
        </w:tc>
      </w:tr>
      <w:tr w:rsidR="007A1B18" w14:paraId="5C8D00B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A1B18" w14:paraId="1B9BEF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sz w:val="18"/>
                <w:lang w:eastAsia="ja-JP"/>
              </w:rPr>
            </w:pPr>
            <w:r w:rsidRPr="00075699">
              <w:rPr>
                <w:sz w:val="18"/>
                <w:szCs w:val="18"/>
              </w:rPr>
              <w:t>10630</w:t>
            </w:r>
            <w:r>
              <w:rPr>
                <w:sz w:val="18"/>
                <w:lang w:val="en-US"/>
              </w:rPr>
              <w:t>–</w:t>
            </w:r>
            <w:r w:rsidRPr="00075699">
              <w:rPr>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sz w:val="18"/>
                <w:lang w:eastAsia="ja-JP"/>
              </w:rPr>
            </w:pPr>
            <w:r w:rsidRPr="00075699">
              <w:rPr>
                <w:sz w:val="18"/>
                <w:szCs w:val="18"/>
              </w:rPr>
              <w:t>6200</w:t>
            </w:r>
            <w:r>
              <w:rPr>
                <w:sz w:val="18"/>
                <w:lang w:val="en-US"/>
              </w:rPr>
              <w:t>–</w:t>
            </w:r>
            <w:r w:rsidRPr="00075699">
              <w:rPr>
                <w:sz w:val="18"/>
                <w:szCs w:val="18"/>
              </w:rPr>
              <w:t>6980</w:t>
            </w:r>
          </w:p>
        </w:tc>
      </w:tr>
      <w:tr w:rsidR="007A1B18" w14:paraId="5018E2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A1B18" w14:paraId="59CCBA9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sz w:val="18"/>
                <w:lang w:eastAsia="ja-JP"/>
              </w:rPr>
            </w:pPr>
            <w:r w:rsidRPr="00075699">
              <w:rPr>
                <w:sz w:val="18"/>
                <w:szCs w:val="18"/>
              </w:rPr>
              <w:t>4760</w:t>
            </w:r>
            <w:r>
              <w:rPr>
                <w:sz w:val="18"/>
                <w:lang w:val="en-US"/>
              </w:rPr>
              <w:t>–</w:t>
            </w:r>
            <w:r w:rsidRPr="00075699">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sz w:val="18"/>
                <w:lang w:eastAsia="ja-JP"/>
              </w:rPr>
            </w:pPr>
            <w:r w:rsidRPr="0006107C">
              <w:rPr>
                <w:sz w:val="18"/>
                <w:szCs w:val="18"/>
              </w:rPr>
              <w:t>1</w:t>
            </w:r>
            <w:r>
              <w:rPr>
                <w:sz w:val="18"/>
                <w:szCs w:val="18"/>
              </w:rPr>
              <w:t>00</w:t>
            </w:r>
            <w:r>
              <w:rPr>
                <w:sz w:val="18"/>
                <w:lang w:val="en-US"/>
              </w:rPr>
              <w:t>–</w:t>
            </w:r>
            <w:r w:rsidRPr="00075699">
              <w:rPr>
                <w:sz w:val="18"/>
                <w:szCs w:val="18"/>
              </w:rPr>
              <w:t>1110</w:t>
            </w:r>
          </w:p>
        </w:tc>
      </w:tr>
      <w:tr w:rsidR="007A1B18" w14:paraId="4DEE5A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A1B18" w14:paraId="085B20A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sz w:val="18"/>
                <w:lang w:eastAsia="ja-JP"/>
              </w:rPr>
            </w:pPr>
            <w:r w:rsidRPr="00075699">
              <w:rPr>
                <w:sz w:val="18"/>
                <w:szCs w:val="18"/>
              </w:rPr>
              <w:t>15700</w:t>
            </w:r>
            <w:r>
              <w:rPr>
                <w:sz w:val="18"/>
                <w:lang w:val="en-US"/>
              </w:rPr>
              <w:t>–</w:t>
            </w:r>
            <w:r w:rsidRPr="00075699">
              <w:rPr>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sz w:val="18"/>
                <w:lang w:eastAsia="ja-JP"/>
              </w:rPr>
            </w:pPr>
            <w:r w:rsidRPr="00075699">
              <w:rPr>
                <w:sz w:val="18"/>
                <w:szCs w:val="18"/>
              </w:rPr>
              <w:t>13300</w:t>
            </w:r>
            <w:r>
              <w:rPr>
                <w:sz w:val="18"/>
                <w:lang w:val="en-US"/>
              </w:rPr>
              <w:t>–</w:t>
            </w:r>
            <w:r w:rsidRPr="00075699">
              <w:rPr>
                <w:sz w:val="18"/>
                <w:szCs w:val="18"/>
              </w:rPr>
              <w:t>14080</w:t>
            </w:r>
          </w:p>
        </w:tc>
      </w:tr>
      <w:tr w:rsidR="007A1B18" w14:paraId="1A805A6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A1B18" w14:paraId="61E4BD3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sz w:val="18"/>
                <w:lang w:eastAsia="ja-JP"/>
              </w:rPr>
            </w:pPr>
            <w:r w:rsidRPr="00075699">
              <w:rPr>
                <w:sz w:val="18"/>
                <w:szCs w:val="18"/>
              </w:rPr>
              <w:t>14900</w:t>
            </w:r>
            <w:r>
              <w:rPr>
                <w:sz w:val="18"/>
                <w:lang w:val="en-US"/>
              </w:rPr>
              <w:t>–</w:t>
            </w:r>
            <w:r w:rsidRPr="00075699">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sz w:val="18"/>
                <w:lang w:eastAsia="ja-JP"/>
              </w:rPr>
            </w:pPr>
            <w:r w:rsidRPr="00075699">
              <w:rPr>
                <w:sz w:val="18"/>
                <w:szCs w:val="18"/>
              </w:rPr>
              <w:t>14100</w:t>
            </w:r>
            <w:r>
              <w:rPr>
                <w:sz w:val="18"/>
                <w:lang w:val="en-US"/>
              </w:rPr>
              <w:t>–</w:t>
            </w:r>
            <w:r w:rsidRPr="00075699">
              <w:rPr>
                <w:sz w:val="18"/>
                <w:szCs w:val="18"/>
              </w:rPr>
              <w:t>15310</w:t>
            </w:r>
          </w:p>
        </w:tc>
      </w:tr>
      <w:tr w:rsidR="007A1B18" w14:paraId="7E4B302A"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583B624" w14:textId="77777777" w:rsidR="007A1B18" w:rsidRDefault="007A1B18" w:rsidP="007A1B18">
      <w:pPr>
        <w:rPr>
          <w:rFonts w:ascii="Arial" w:hAnsi="Arial" w:cs="Arial"/>
          <w:b/>
        </w:rPr>
      </w:pPr>
    </w:p>
    <w:p w14:paraId="48EF58B9" w14:textId="77777777" w:rsidR="007A1B18" w:rsidRPr="000B4D61" w:rsidRDefault="007A1B18" w:rsidP="007A1B18">
      <w:pPr>
        <w:rPr>
          <w:rFonts w:eastAsia="MS Mincho"/>
        </w:rPr>
      </w:pPr>
      <w:r>
        <w:rPr>
          <w:rFonts w:eastAsia="MS Mincho"/>
        </w:rPr>
        <w:t xml:space="preserve">Based on the above table, </w:t>
      </w:r>
      <w:r>
        <w:rPr>
          <w:rFonts w:cs="等线"/>
          <w:szCs w:val="21"/>
          <w:lang w:eastAsia="ko-KR"/>
        </w:rPr>
        <w:t>3</w:t>
      </w:r>
      <w:r>
        <w:rPr>
          <w:rFonts w:cs="等线"/>
          <w:szCs w:val="21"/>
          <w:vertAlign w:val="superscript"/>
          <w:lang w:eastAsia="ko-KR"/>
        </w:rPr>
        <w:t>rd</w:t>
      </w:r>
      <w:r>
        <w:rPr>
          <w:rFonts w:cs="等线"/>
          <w:szCs w:val="21"/>
          <w:lang w:eastAsia="ko-KR"/>
        </w:rPr>
        <w:t xml:space="preserve"> and 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12B7C4A" w14:textId="77777777" w:rsidR="007A1B18" w:rsidRPr="00D315DA" w:rsidRDefault="007A1B18" w:rsidP="007A1B18">
      <w:pPr>
        <w:rPr>
          <w:rFonts w:eastAsia="MS Mincho"/>
        </w:rPr>
      </w:pPr>
    </w:p>
    <w:p w14:paraId="1C4BD683" w14:textId="07C5248D" w:rsidR="007A1B18" w:rsidRPr="006C68CC" w:rsidRDefault="007A1B18" w:rsidP="006C68CC">
      <w:pPr>
        <w:pStyle w:val="41"/>
      </w:pPr>
      <w:bookmarkStart w:id="163" w:name="_Toc180420405"/>
      <w:r w:rsidRPr="006C68CC">
        <w:t>5.</w:t>
      </w:r>
      <w:r>
        <w:t>7</w:t>
      </w:r>
      <w:r w:rsidRPr="006C68CC">
        <w:t>.2.2</w:t>
      </w:r>
      <w:r w:rsidRPr="006C68CC">
        <w:tab/>
        <w:t>REFSENS requirements</w:t>
      </w:r>
      <w:bookmarkEnd w:id="163"/>
    </w:p>
    <w:p w14:paraId="247118D6" w14:textId="77777777" w:rsidR="007A1B18" w:rsidRPr="00C013B0" w:rsidRDefault="007A1B18" w:rsidP="007A1B18">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21D29AE4" w14:textId="77777777" w:rsidR="007A1B18" w:rsidRDefault="007A1B18" w:rsidP="007A1B18">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278CEBCE" w14:textId="7BC89DE5" w:rsidR="007A1B18" w:rsidRPr="00E2746B" w:rsidRDefault="007A1B18" w:rsidP="007A1B18">
      <w:pPr>
        <w:pStyle w:val="TH"/>
        <w:rPr>
          <w:rFonts w:cs="Arial"/>
        </w:rPr>
      </w:pPr>
      <w:r w:rsidRPr="00E2746B">
        <w:rPr>
          <w:rFonts w:cs="Arial"/>
        </w:rPr>
        <w:lastRenderedPageBreak/>
        <w:t>Table 5.</w:t>
      </w:r>
      <w:r>
        <w:rPr>
          <w:rFonts w:cs="Arial"/>
        </w:rPr>
        <w:t>7</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trPr>
        <w:tc>
          <w:tcPr>
            <w:tcW w:w="2463" w:type="dxa"/>
          </w:tcPr>
          <w:p w14:paraId="643F028B" w14:textId="77777777" w:rsidR="007A1B18" w:rsidRPr="0008739F" w:rsidRDefault="007A1B18" w:rsidP="002D5D5E">
            <w:pPr>
              <w:pStyle w:val="TAL"/>
              <w:rPr>
                <w:b/>
                <w:lang w:val="en-US"/>
              </w:rPr>
            </w:pPr>
            <w:r w:rsidRPr="0008739F">
              <w:rPr>
                <w:b/>
                <w:lang w:val="en-US"/>
              </w:rPr>
              <w:t>Component</w:t>
            </w:r>
          </w:p>
        </w:tc>
        <w:tc>
          <w:tcPr>
            <w:tcW w:w="1301" w:type="dxa"/>
          </w:tcPr>
          <w:p w14:paraId="60517DFD" w14:textId="77777777" w:rsidR="007A1B18" w:rsidRPr="0008739F" w:rsidRDefault="007A1B18" w:rsidP="002D5D5E">
            <w:pPr>
              <w:pStyle w:val="TAL"/>
              <w:rPr>
                <w:b/>
                <w:lang w:val="en-US"/>
              </w:rPr>
            </w:pPr>
            <w:r w:rsidRPr="0008739F">
              <w:rPr>
                <w:b/>
                <w:lang w:val="en-US"/>
              </w:rPr>
              <w:t>IP</w:t>
            </w:r>
            <w:r w:rsidRPr="0008739F">
              <w:rPr>
                <w:rFonts w:hint="eastAsia"/>
                <w:b/>
                <w:lang w:val="en-US"/>
              </w:rPr>
              <w:t>2</w:t>
            </w:r>
            <w:r w:rsidRPr="0008739F">
              <w:rPr>
                <w:b/>
                <w:lang w:val="en-US"/>
              </w:rPr>
              <w:t xml:space="preserve"> (dBm)</w:t>
            </w:r>
          </w:p>
        </w:tc>
        <w:tc>
          <w:tcPr>
            <w:tcW w:w="1301" w:type="dxa"/>
          </w:tcPr>
          <w:p w14:paraId="315B378A" w14:textId="77777777" w:rsidR="007A1B18" w:rsidRPr="0008739F" w:rsidRDefault="007A1B18" w:rsidP="002D5D5E">
            <w:pPr>
              <w:pStyle w:val="TAL"/>
              <w:rPr>
                <w:b/>
                <w:lang w:val="en-US"/>
              </w:rPr>
            </w:pPr>
            <w:r w:rsidRPr="0008739F">
              <w:rPr>
                <w:b/>
                <w:lang w:val="en-US"/>
              </w:rPr>
              <w:t>IP</w:t>
            </w:r>
            <w:r w:rsidRPr="0008739F">
              <w:rPr>
                <w:rFonts w:hint="eastAsia"/>
                <w:b/>
                <w:lang w:val="en-US"/>
              </w:rPr>
              <w:t>3</w:t>
            </w:r>
            <w:r w:rsidRPr="0008739F">
              <w:rPr>
                <w:b/>
                <w:lang w:val="en-US"/>
              </w:rPr>
              <w:t xml:space="preserve"> (dBm)</w:t>
            </w:r>
          </w:p>
        </w:tc>
        <w:tc>
          <w:tcPr>
            <w:tcW w:w="1301" w:type="dxa"/>
          </w:tcPr>
          <w:p w14:paraId="136E80CD" w14:textId="77777777" w:rsidR="007A1B18" w:rsidRPr="0008739F" w:rsidRDefault="007A1B18" w:rsidP="002D5D5E">
            <w:pPr>
              <w:pStyle w:val="TAL"/>
              <w:rPr>
                <w:b/>
                <w:lang w:val="en-US"/>
              </w:rPr>
            </w:pPr>
            <w:r w:rsidRPr="0008739F">
              <w:rPr>
                <w:b/>
                <w:lang w:val="en-US"/>
              </w:rPr>
              <w:t>IP4 (dBm)</w:t>
            </w:r>
          </w:p>
        </w:tc>
        <w:tc>
          <w:tcPr>
            <w:tcW w:w="1301" w:type="dxa"/>
          </w:tcPr>
          <w:p w14:paraId="114FFFE2" w14:textId="77777777" w:rsidR="007A1B18" w:rsidRPr="0008739F" w:rsidRDefault="007A1B18" w:rsidP="002D5D5E">
            <w:pPr>
              <w:pStyle w:val="TAL"/>
              <w:rPr>
                <w:b/>
                <w:lang w:val="en-US"/>
              </w:rPr>
            </w:pPr>
            <w:r w:rsidRPr="0008739F">
              <w:rPr>
                <w:b/>
                <w:lang w:val="en-US"/>
              </w:rPr>
              <w:t>IP</w:t>
            </w:r>
            <w:r w:rsidRPr="0008739F">
              <w:rPr>
                <w:rFonts w:hint="eastAsia"/>
                <w:b/>
                <w:lang w:val="en-US"/>
              </w:rPr>
              <w:t>5</w:t>
            </w:r>
            <w:r w:rsidRPr="0008739F">
              <w:rPr>
                <w:b/>
                <w:lang w:val="en-US"/>
              </w:rPr>
              <w:t xml:space="preserve"> (dBm)</w:t>
            </w:r>
          </w:p>
        </w:tc>
      </w:tr>
      <w:tr w:rsidR="007A1B18" w:rsidRPr="0008739F" w14:paraId="521832E2" w14:textId="77777777" w:rsidTr="002D5D5E">
        <w:trPr>
          <w:jc w:val="center"/>
        </w:trPr>
        <w:tc>
          <w:tcPr>
            <w:tcW w:w="2463" w:type="dxa"/>
          </w:tcPr>
          <w:p w14:paraId="4D3E3C95" w14:textId="77777777" w:rsidR="007A1B18" w:rsidRPr="0008739F" w:rsidRDefault="007A1B18" w:rsidP="002D5D5E">
            <w:pPr>
              <w:pStyle w:val="TAL"/>
              <w:rPr>
                <w:lang w:val="en-US"/>
              </w:rPr>
            </w:pPr>
            <w:r w:rsidRPr="0008739F">
              <w:rPr>
                <w:lang w:val="en-US"/>
              </w:rPr>
              <w:t>Antenna switch</w:t>
            </w:r>
          </w:p>
        </w:tc>
        <w:tc>
          <w:tcPr>
            <w:tcW w:w="1301" w:type="dxa"/>
          </w:tcPr>
          <w:p w14:paraId="67A70548" w14:textId="77777777" w:rsidR="007A1B18" w:rsidRPr="0008739F" w:rsidRDefault="007A1B18" w:rsidP="002D5D5E">
            <w:pPr>
              <w:pStyle w:val="TAL"/>
              <w:rPr>
                <w:lang w:val="en-US"/>
              </w:rPr>
            </w:pPr>
            <w:r w:rsidRPr="0008739F">
              <w:rPr>
                <w:rFonts w:hint="eastAsia"/>
                <w:lang w:val="en-US"/>
              </w:rPr>
              <w:t>112</w:t>
            </w:r>
          </w:p>
        </w:tc>
        <w:tc>
          <w:tcPr>
            <w:tcW w:w="1301" w:type="dxa"/>
          </w:tcPr>
          <w:p w14:paraId="0D827D3E" w14:textId="77777777" w:rsidR="007A1B18" w:rsidRPr="0008739F" w:rsidRDefault="007A1B18" w:rsidP="002D5D5E">
            <w:pPr>
              <w:pStyle w:val="TAL"/>
              <w:rPr>
                <w:lang w:val="en-US"/>
              </w:rPr>
            </w:pPr>
            <w:r w:rsidRPr="0008739F">
              <w:rPr>
                <w:rFonts w:hint="eastAsia"/>
                <w:lang w:val="en-US"/>
              </w:rPr>
              <w:t>68</w:t>
            </w:r>
          </w:p>
        </w:tc>
        <w:tc>
          <w:tcPr>
            <w:tcW w:w="1301" w:type="dxa"/>
          </w:tcPr>
          <w:p w14:paraId="620B5E15" w14:textId="77777777" w:rsidR="007A1B18" w:rsidRPr="0008739F" w:rsidRDefault="007A1B18" w:rsidP="002D5D5E">
            <w:pPr>
              <w:pStyle w:val="TAL"/>
              <w:rPr>
                <w:lang w:val="en-US"/>
              </w:rPr>
            </w:pPr>
            <w:r w:rsidRPr="0008739F">
              <w:rPr>
                <w:lang w:val="en-US"/>
              </w:rPr>
              <w:t>56</w:t>
            </w:r>
          </w:p>
        </w:tc>
        <w:tc>
          <w:tcPr>
            <w:tcW w:w="1301" w:type="dxa"/>
          </w:tcPr>
          <w:p w14:paraId="69252C0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31EFB97C" w14:textId="77777777" w:rsidTr="002D5D5E">
        <w:trPr>
          <w:jc w:val="center"/>
        </w:trPr>
        <w:tc>
          <w:tcPr>
            <w:tcW w:w="2463" w:type="dxa"/>
          </w:tcPr>
          <w:p w14:paraId="0564F67A" w14:textId="77777777" w:rsidR="007A1B18" w:rsidRPr="0008739F" w:rsidRDefault="007A1B18" w:rsidP="002D5D5E">
            <w:pPr>
              <w:pStyle w:val="TAL"/>
              <w:rPr>
                <w:lang w:val="en-US"/>
              </w:rPr>
            </w:pPr>
            <w:r w:rsidRPr="0008739F">
              <w:rPr>
                <w:lang w:val="en-US"/>
              </w:rPr>
              <w:t>Diplexer</w:t>
            </w:r>
          </w:p>
        </w:tc>
        <w:tc>
          <w:tcPr>
            <w:tcW w:w="1301" w:type="dxa"/>
          </w:tcPr>
          <w:p w14:paraId="0D5048CA" w14:textId="77777777" w:rsidR="007A1B18" w:rsidRPr="0008739F" w:rsidRDefault="007A1B18" w:rsidP="002D5D5E">
            <w:pPr>
              <w:pStyle w:val="TAL"/>
              <w:rPr>
                <w:lang w:val="en-US"/>
              </w:rPr>
            </w:pPr>
            <w:r w:rsidRPr="0008739F">
              <w:rPr>
                <w:rFonts w:hint="eastAsia"/>
                <w:lang w:val="en-US"/>
              </w:rPr>
              <w:t>115</w:t>
            </w:r>
          </w:p>
        </w:tc>
        <w:tc>
          <w:tcPr>
            <w:tcW w:w="1301" w:type="dxa"/>
          </w:tcPr>
          <w:p w14:paraId="5C053623" w14:textId="77777777" w:rsidR="007A1B18" w:rsidRPr="0008739F" w:rsidRDefault="007A1B18" w:rsidP="002D5D5E">
            <w:pPr>
              <w:pStyle w:val="TAL"/>
              <w:rPr>
                <w:lang w:val="en-US"/>
              </w:rPr>
            </w:pPr>
            <w:r w:rsidRPr="0008739F">
              <w:rPr>
                <w:rFonts w:hint="eastAsia"/>
                <w:lang w:val="en-US"/>
              </w:rPr>
              <w:t>86</w:t>
            </w:r>
          </w:p>
        </w:tc>
        <w:tc>
          <w:tcPr>
            <w:tcW w:w="1301" w:type="dxa"/>
          </w:tcPr>
          <w:p w14:paraId="4EFAC4DD" w14:textId="77777777" w:rsidR="007A1B18" w:rsidRPr="0008739F" w:rsidRDefault="007A1B18" w:rsidP="002D5D5E">
            <w:pPr>
              <w:pStyle w:val="TAL"/>
              <w:rPr>
                <w:lang w:val="en-US"/>
              </w:rPr>
            </w:pPr>
            <w:r w:rsidRPr="0008739F">
              <w:rPr>
                <w:lang w:val="en-US"/>
              </w:rPr>
              <w:t>55</w:t>
            </w:r>
          </w:p>
        </w:tc>
        <w:tc>
          <w:tcPr>
            <w:tcW w:w="1301" w:type="dxa"/>
          </w:tcPr>
          <w:p w14:paraId="055F3E8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7A6CD730" w14:textId="77777777" w:rsidTr="002D5D5E">
        <w:trPr>
          <w:jc w:val="center"/>
        </w:trPr>
        <w:tc>
          <w:tcPr>
            <w:tcW w:w="2463" w:type="dxa"/>
          </w:tcPr>
          <w:p w14:paraId="54AB931A" w14:textId="77777777" w:rsidR="007A1B18" w:rsidRPr="0008739F" w:rsidRDefault="007A1B18" w:rsidP="002D5D5E">
            <w:pPr>
              <w:pStyle w:val="TAL"/>
              <w:rPr>
                <w:lang w:val="en-US"/>
              </w:rPr>
            </w:pPr>
            <w:r w:rsidRPr="0008739F">
              <w:rPr>
                <w:rFonts w:hint="eastAsia"/>
                <w:lang w:val="en-US"/>
              </w:rPr>
              <w:t>Triplexer</w:t>
            </w:r>
          </w:p>
        </w:tc>
        <w:tc>
          <w:tcPr>
            <w:tcW w:w="1301" w:type="dxa"/>
          </w:tcPr>
          <w:p w14:paraId="55372A1B" w14:textId="77777777" w:rsidR="007A1B18" w:rsidRPr="0008739F" w:rsidRDefault="007A1B18" w:rsidP="002D5D5E">
            <w:pPr>
              <w:pStyle w:val="TAL"/>
              <w:rPr>
                <w:lang w:val="en-US"/>
              </w:rPr>
            </w:pPr>
            <w:r w:rsidRPr="0008739F">
              <w:rPr>
                <w:rFonts w:hint="eastAsia"/>
                <w:lang w:val="en-US"/>
              </w:rPr>
              <w:t>113</w:t>
            </w:r>
          </w:p>
        </w:tc>
        <w:tc>
          <w:tcPr>
            <w:tcW w:w="1301" w:type="dxa"/>
          </w:tcPr>
          <w:p w14:paraId="40572999" w14:textId="77777777" w:rsidR="007A1B18" w:rsidRPr="0008739F" w:rsidRDefault="007A1B18" w:rsidP="002D5D5E">
            <w:pPr>
              <w:pStyle w:val="TAL"/>
              <w:rPr>
                <w:lang w:val="en-US"/>
              </w:rPr>
            </w:pPr>
            <w:r w:rsidRPr="0008739F">
              <w:rPr>
                <w:rFonts w:hint="eastAsia"/>
                <w:lang w:val="en-US"/>
              </w:rPr>
              <w:t>82</w:t>
            </w:r>
          </w:p>
        </w:tc>
        <w:tc>
          <w:tcPr>
            <w:tcW w:w="1301" w:type="dxa"/>
          </w:tcPr>
          <w:p w14:paraId="6AE3999D" w14:textId="77777777" w:rsidR="007A1B18" w:rsidRPr="0008739F" w:rsidRDefault="007A1B18" w:rsidP="002D5D5E">
            <w:pPr>
              <w:pStyle w:val="TAL"/>
              <w:rPr>
                <w:lang w:val="en-US"/>
              </w:rPr>
            </w:pPr>
            <w:r w:rsidRPr="0008739F">
              <w:rPr>
                <w:lang w:val="en-US"/>
              </w:rPr>
              <w:t>55</w:t>
            </w:r>
          </w:p>
        </w:tc>
        <w:tc>
          <w:tcPr>
            <w:tcW w:w="1301" w:type="dxa"/>
          </w:tcPr>
          <w:p w14:paraId="3888FD5E"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6B8273FB" w14:textId="77777777" w:rsidTr="002D5D5E">
        <w:trPr>
          <w:jc w:val="center"/>
        </w:trPr>
        <w:tc>
          <w:tcPr>
            <w:tcW w:w="2463" w:type="dxa"/>
          </w:tcPr>
          <w:p w14:paraId="3C8836B0" w14:textId="77777777" w:rsidR="007A1B18" w:rsidRPr="0008739F" w:rsidRDefault="007A1B18" w:rsidP="002D5D5E">
            <w:pPr>
              <w:pStyle w:val="TAL"/>
              <w:rPr>
                <w:lang w:val="en-US"/>
              </w:rPr>
            </w:pPr>
            <w:r w:rsidRPr="0008739F">
              <w:rPr>
                <w:lang w:val="en-US"/>
              </w:rPr>
              <w:t>PA forward mixing</w:t>
            </w:r>
          </w:p>
        </w:tc>
        <w:tc>
          <w:tcPr>
            <w:tcW w:w="1301" w:type="dxa"/>
          </w:tcPr>
          <w:p w14:paraId="50A6C74B" w14:textId="77777777" w:rsidR="007A1B18" w:rsidRPr="0008739F" w:rsidRDefault="007A1B18" w:rsidP="002D5D5E">
            <w:pPr>
              <w:pStyle w:val="TAL"/>
              <w:rPr>
                <w:lang w:val="en-US"/>
              </w:rPr>
            </w:pPr>
            <w:r w:rsidRPr="0008739F">
              <w:rPr>
                <w:rFonts w:hint="eastAsia"/>
                <w:lang w:val="en-US"/>
              </w:rPr>
              <w:t>28</w:t>
            </w:r>
          </w:p>
        </w:tc>
        <w:tc>
          <w:tcPr>
            <w:tcW w:w="1301" w:type="dxa"/>
          </w:tcPr>
          <w:p w14:paraId="29385B6B" w14:textId="77777777" w:rsidR="007A1B18" w:rsidRPr="0008739F" w:rsidRDefault="007A1B18" w:rsidP="002D5D5E">
            <w:pPr>
              <w:pStyle w:val="TAL"/>
              <w:rPr>
                <w:lang w:val="en-US"/>
              </w:rPr>
            </w:pPr>
            <w:r w:rsidRPr="0008739F">
              <w:rPr>
                <w:rFonts w:hint="eastAsia"/>
                <w:lang w:val="en-US"/>
              </w:rPr>
              <w:t>32</w:t>
            </w:r>
          </w:p>
        </w:tc>
        <w:tc>
          <w:tcPr>
            <w:tcW w:w="1301" w:type="dxa"/>
          </w:tcPr>
          <w:p w14:paraId="7217E32C" w14:textId="77777777" w:rsidR="007A1B18" w:rsidRPr="0008739F" w:rsidRDefault="007A1B18" w:rsidP="002D5D5E">
            <w:pPr>
              <w:pStyle w:val="TAL"/>
              <w:rPr>
                <w:lang w:val="en-US"/>
              </w:rPr>
            </w:pPr>
            <w:r w:rsidRPr="0008739F">
              <w:rPr>
                <w:rFonts w:hint="eastAsia"/>
                <w:lang w:val="en-US"/>
              </w:rPr>
              <w:t>30</w:t>
            </w:r>
          </w:p>
        </w:tc>
        <w:tc>
          <w:tcPr>
            <w:tcW w:w="1301" w:type="dxa"/>
          </w:tcPr>
          <w:p w14:paraId="1972FDE2" w14:textId="77777777" w:rsidR="007A1B18" w:rsidRPr="0008739F" w:rsidRDefault="007A1B18" w:rsidP="002D5D5E">
            <w:pPr>
              <w:pStyle w:val="TAL"/>
              <w:rPr>
                <w:lang w:val="en-US"/>
              </w:rPr>
            </w:pPr>
            <w:r w:rsidRPr="0008739F">
              <w:rPr>
                <w:rFonts w:hint="eastAsia"/>
                <w:lang w:val="en-US"/>
              </w:rPr>
              <w:t>28</w:t>
            </w:r>
          </w:p>
        </w:tc>
      </w:tr>
      <w:tr w:rsidR="007A1B18" w:rsidRPr="0008739F" w14:paraId="0C2CE1D9" w14:textId="77777777" w:rsidTr="002D5D5E">
        <w:trPr>
          <w:jc w:val="center"/>
        </w:trPr>
        <w:tc>
          <w:tcPr>
            <w:tcW w:w="2463" w:type="dxa"/>
          </w:tcPr>
          <w:p w14:paraId="06A85CD2" w14:textId="77777777" w:rsidR="007A1B18" w:rsidRPr="0008739F" w:rsidRDefault="007A1B18" w:rsidP="002D5D5E">
            <w:pPr>
              <w:pStyle w:val="TAL"/>
              <w:rPr>
                <w:lang w:val="en-US"/>
              </w:rPr>
            </w:pPr>
            <w:r w:rsidRPr="0008739F">
              <w:rPr>
                <w:lang w:val="en-US"/>
              </w:rPr>
              <w:t>PA reverse mixing</w:t>
            </w:r>
          </w:p>
        </w:tc>
        <w:tc>
          <w:tcPr>
            <w:tcW w:w="1301" w:type="dxa"/>
          </w:tcPr>
          <w:p w14:paraId="03FDA8DA" w14:textId="77777777" w:rsidR="007A1B18" w:rsidRPr="0008739F" w:rsidRDefault="007A1B18" w:rsidP="002D5D5E">
            <w:pPr>
              <w:pStyle w:val="TAL"/>
              <w:rPr>
                <w:lang w:val="en-US"/>
              </w:rPr>
            </w:pPr>
            <w:r w:rsidRPr="0008739F">
              <w:rPr>
                <w:rFonts w:hint="eastAsia"/>
                <w:lang w:val="en-US"/>
              </w:rPr>
              <w:t>40</w:t>
            </w:r>
          </w:p>
        </w:tc>
        <w:tc>
          <w:tcPr>
            <w:tcW w:w="1301" w:type="dxa"/>
          </w:tcPr>
          <w:p w14:paraId="35436E64" w14:textId="77777777" w:rsidR="007A1B18" w:rsidRPr="0008739F" w:rsidRDefault="007A1B18" w:rsidP="002D5D5E">
            <w:pPr>
              <w:pStyle w:val="TAL"/>
              <w:rPr>
                <w:lang w:val="en-US"/>
              </w:rPr>
            </w:pPr>
            <w:r w:rsidRPr="0008739F">
              <w:rPr>
                <w:rFonts w:hint="eastAsia"/>
                <w:lang w:val="en-US"/>
              </w:rPr>
              <w:t>30</w:t>
            </w:r>
          </w:p>
        </w:tc>
        <w:tc>
          <w:tcPr>
            <w:tcW w:w="1301" w:type="dxa"/>
          </w:tcPr>
          <w:p w14:paraId="76EEB8D5" w14:textId="77777777" w:rsidR="007A1B18" w:rsidRPr="0008739F" w:rsidRDefault="007A1B18" w:rsidP="002D5D5E">
            <w:pPr>
              <w:pStyle w:val="TAL"/>
              <w:rPr>
                <w:lang w:val="en-US"/>
              </w:rPr>
            </w:pPr>
            <w:r w:rsidRPr="0008739F">
              <w:rPr>
                <w:lang w:val="en-US"/>
              </w:rPr>
              <w:t>3</w:t>
            </w:r>
            <w:r w:rsidRPr="0008739F">
              <w:rPr>
                <w:rFonts w:hint="eastAsia"/>
                <w:lang w:val="en-US"/>
              </w:rPr>
              <w:t>0</w:t>
            </w:r>
          </w:p>
        </w:tc>
        <w:tc>
          <w:tcPr>
            <w:tcW w:w="1301" w:type="dxa"/>
          </w:tcPr>
          <w:p w14:paraId="3F35C0A9" w14:textId="77777777" w:rsidR="007A1B18" w:rsidRPr="0008739F" w:rsidRDefault="007A1B18" w:rsidP="002D5D5E">
            <w:pPr>
              <w:pStyle w:val="TAL"/>
              <w:rPr>
                <w:lang w:val="en-US"/>
              </w:rPr>
            </w:pPr>
            <w:r w:rsidRPr="0008739F">
              <w:rPr>
                <w:lang w:val="en-US"/>
              </w:rPr>
              <w:t>3</w:t>
            </w:r>
            <w:r w:rsidRPr="0008739F">
              <w:rPr>
                <w:rFonts w:hint="eastAsia"/>
                <w:lang w:val="en-US"/>
              </w:rPr>
              <w:t>0</w:t>
            </w:r>
          </w:p>
        </w:tc>
      </w:tr>
      <w:tr w:rsidR="007A1B18" w:rsidRPr="0008739F" w14:paraId="58D0DBA0" w14:textId="77777777" w:rsidTr="002D5D5E">
        <w:trPr>
          <w:jc w:val="center"/>
        </w:trPr>
        <w:tc>
          <w:tcPr>
            <w:tcW w:w="2463" w:type="dxa"/>
          </w:tcPr>
          <w:p w14:paraId="30E0FC21" w14:textId="77777777" w:rsidR="007A1B18" w:rsidRPr="0008739F" w:rsidRDefault="007A1B18" w:rsidP="002D5D5E">
            <w:pPr>
              <w:pStyle w:val="TAL"/>
              <w:rPr>
                <w:lang w:val="en-US"/>
              </w:rPr>
            </w:pPr>
            <w:r w:rsidRPr="0008739F">
              <w:rPr>
                <w:lang w:val="en-US"/>
              </w:rPr>
              <w:t>LNA</w:t>
            </w:r>
          </w:p>
        </w:tc>
        <w:tc>
          <w:tcPr>
            <w:tcW w:w="1301" w:type="dxa"/>
          </w:tcPr>
          <w:p w14:paraId="42353D9A" w14:textId="77777777" w:rsidR="007A1B18" w:rsidRPr="0008739F" w:rsidRDefault="007A1B18" w:rsidP="002D5D5E">
            <w:pPr>
              <w:pStyle w:val="TAL"/>
              <w:rPr>
                <w:lang w:val="en-US"/>
              </w:rPr>
            </w:pPr>
            <w:r w:rsidRPr="0008739F">
              <w:rPr>
                <w:rFonts w:hint="eastAsia"/>
                <w:lang w:val="en-US"/>
              </w:rPr>
              <w:t>5</w:t>
            </w:r>
          </w:p>
        </w:tc>
        <w:tc>
          <w:tcPr>
            <w:tcW w:w="1301" w:type="dxa"/>
          </w:tcPr>
          <w:p w14:paraId="0F891EF4" w14:textId="77777777" w:rsidR="007A1B18" w:rsidRPr="0008739F" w:rsidRDefault="007A1B18" w:rsidP="002D5D5E">
            <w:pPr>
              <w:pStyle w:val="TAL"/>
              <w:rPr>
                <w:lang w:val="en-US"/>
              </w:rPr>
            </w:pPr>
            <w:r w:rsidRPr="0008739F">
              <w:rPr>
                <w:lang w:val="en-US"/>
              </w:rPr>
              <w:t>-6</w:t>
            </w:r>
          </w:p>
        </w:tc>
        <w:tc>
          <w:tcPr>
            <w:tcW w:w="1301" w:type="dxa"/>
          </w:tcPr>
          <w:p w14:paraId="1A754099" w14:textId="77777777" w:rsidR="007A1B18" w:rsidRPr="0008739F" w:rsidRDefault="007A1B18" w:rsidP="002D5D5E">
            <w:pPr>
              <w:pStyle w:val="TAL"/>
              <w:rPr>
                <w:lang w:val="en-US"/>
              </w:rPr>
            </w:pPr>
            <w:r w:rsidRPr="0008739F">
              <w:rPr>
                <w:lang w:val="en-US"/>
              </w:rPr>
              <w:t>-6</w:t>
            </w:r>
          </w:p>
        </w:tc>
        <w:tc>
          <w:tcPr>
            <w:tcW w:w="1301" w:type="dxa"/>
          </w:tcPr>
          <w:p w14:paraId="1F3BEBC6" w14:textId="77777777" w:rsidR="007A1B18" w:rsidRPr="0008739F" w:rsidRDefault="007A1B18" w:rsidP="002D5D5E">
            <w:pPr>
              <w:pStyle w:val="TAL"/>
              <w:rPr>
                <w:lang w:val="en-US"/>
              </w:rPr>
            </w:pPr>
            <w:r w:rsidRPr="0008739F">
              <w:rPr>
                <w:lang w:val="en-US"/>
              </w:rPr>
              <w:t>-</w:t>
            </w:r>
            <w:r w:rsidRPr="0008739F">
              <w:rPr>
                <w:rFonts w:hint="eastAsia"/>
                <w:lang w:val="en-US"/>
              </w:rPr>
              <w:t>10</w:t>
            </w:r>
          </w:p>
        </w:tc>
      </w:tr>
    </w:tbl>
    <w:p w14:paraId="5F867B04" w14:textId="77777777" w:rsidR="007A1B18" w:rsidRPr="0008739F" w:rsidRDefault="007A1B18" w:rsidP="007A1B18">
      <w:pPr>
        <w:pStyle w:val="TAL"/>
        <w:rPr>
          <w:lang w:val="en-US"/>
        </w:rPr>
      </w:pPr>
    </w:p>
    <w:p w14:paraId="452A25E4" w14:textId="7253F420" w:rsidR="007A1B18" w:rsidRPr="00E2746B" w:rsidRDefault="007A1B18" w:rsidP="007A1B18">
      <w:pPr>
        <w:pStyle w:val="TH"/>
        <w:rPr>
          <w:rFonts w:cs="Arial"/>
        </w:rPr>
      </w:pPr>
      <w:r w:rsidRPr="00E2746B">
        <w:rPr>
          <w:rFonts w:cs="Arial"/>
        </w:rPr>
        <w:t>Table 5.</w:t>
      </w:r>
      <w:r>
        <w:rPr>
          <w:rFonts w:cs="Arial"/>
        </w:rPr>
        <w:t>7</w:t>
      </w:r>
      <w:r w:rsidRPr="0008739F">
        <w:rPr>
          <w:rFonts w:cs="Arial"/>
        </w:rPr>
        <w:t>.2.2-2</w:t>
      </w:r>
      <w:r w:rsidRPr="00E2746B">
        <w:rPr>
          <w:rFonts w:cs="Arial"/>
        </w:rPr>
        <w:t xml:space="preserve">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trPr>
        <w:tc>
          <w:tcPr>
            <w:tcW w:w="2923" w:type="dxa"/>
          </w:tcPr>
          <w:p w14:paraId="7CFC62B5" w14:textId="77777777" w:rsidR="007A1B18" w:rsidRPr="0008739F" w:rsidRDefault="007A1B18" w:rsidP="002D5D5E">
            <w:pPr>
              <w:pStyle w:val="TAL"/>
              <w:rPr>
                <w:b/>
                <w:lang w:val="en-US"/>
              </w:rPr>
            </w:pPr>
            <w:r w:rsidRPr="0008739F">
              <w:rPr>
                <w:b/>
                <w:lang w:val="en-US"/>
              </w:rPr>
              <w:t>Parameters</w:t>
            </w:r>
          </w:p>
        </w:tc>
        <w:tc>
          <w:tcPr>
            <w:tcW w:w="1749" w:type="dxa"/>
          </w:tcPr>
          <w:p w14:paraId="7963B382" w14:textId="77777777" w:rsidR="007A1B18" w:rsidRPr="0008739F" w:rsidRDefault="007A1B18" w:rsidP="002D5D5E">
            <w:pPr>
              <w:pStyle w:val="TAL"/>
              <w:rPr>
                <w:b/>
                <w:lang w:val="en-US"/>
              </w:rPr>
            </w:pPr>
            <w:r w:rsidRPr="0008739F">
              <w:rPr>
                <w:b/>
                <w:lang w:val="en-US"/>
              </w:rPr>
              <w:t>Values (dB)</w:t>
            </w:r>
          </w:p>
        </w:tc>
      </w:tr>
      <w:tr w:rsidR="007A1B18" w14:paraId="433B1E8B" w14:textId="77777777" w:rsidTr="002D5D5E">
        <w:trPr>
          <w:trHeight w:val="208"/>
          <w:jc w:val="center"/>
        </w:trPr>
        <w:tc>
          <w:tcPr>
            <w:tcW w:w="2923" w:type="dxa"/>
          </w:tcPr>
          <w:p w14:paraId="4091BC96" w14:textId="77777777" w:rsidR="007A1B18" w:rsidRPr="0008739F" w:rsidRDefault="007A1B18" w:rsidP="002D5D5E">
            <w:pPr>
              <w:pStyle w:val="TAL"/>
              <w:rPr>
                <w:lang w:val="en-US"/>
              </w:rPr>
            </w:pPr>
            <w:r w:rsidRPr="0008739F">
              <w:rPr>
                <w:lang w:val="en-US"/>
              </w:rPr>
              <w:t>Antenna isolation</w:t>
            </w:r>
          </w:p>
        </w:tc>
        <w:tc>
          <w:tcPr>
            <w:tcW w:w="1749" w:type="dxa"/>
          </w:tcPr>
          <w:p w14:paraId="31FC9DB6" w14:textId="77777777" w:rsidR="007A1B18" w:rsidRPr="0008739F" w:rsidRDefault="007A1B18" w:rsidP="002D5D5E">
            <w:pPr>
              <w:pStyle w:val="TAL"/>
              <w:rPr>
                <w:lang w:val="en-US"/>
              </w:rPr>
            </w:pPr>
            <w:r w:rsidRPr="0008739F">
              <w:rPr>
                <w:lang w:val="en-US"/>
              </w:rPr>
              <w:t>10</w:t>
            </w:r>
          </w:p>
        </w:tc>
      </w:tr>
      <w:tr w:rsidR="007A1B18" w14:paraId="51D3E433" w14:textId="77777777" w:rsidTr="002D5D5E">
        <w:trPr>
          <w:trHeight w:val="219"/>
          <w:jc w:val="center"/>
        </w:trPr>
        <w:tc>
          <w:tcPr>
            <w:tcW w:w="2923" w:type="dxa"/>
          </w:tcPr>
          <w:p w14:paraId="4E0F82A7" w14:textId="77777777" w:rsidR="007A1B18" w:rsidRPr="0008739F" w:rsidRDefault="007A1B18" w:rsidP="002D5D5E">
            <w:pPr>
              <w:pStyle w:val="TAL"/>
              <w:rPr>
                <w:lang w:val="en-US"/>
              </w:rPr>
            </w:pPr>
            <w:r w:rsidRPr="0008739F">
              <w:rPr>
                <w:lang w:val="en-US"/>
              </w:rPr>
              <w:t>PCB isolation PA-PA</w:t>
            </w:r>
          </w:p>
        </w:tc>
        <w:tc>
          <w:tcPr>
            <w:tcW w:w="1749" w:type="dxa"/>
          </w:tcPr>
          <w:p w14:paraId="4414176F" w14:textId="77777777" w:rsidR="007A1B18" w:rsidRPr="0008739F" w:rsidRDefault="007A1B18" w:rsidP="002D5D5E">
            <w:pPr>
              <w:pStyle w:val="TAL"/>
              <w:rPr>
                <w:lang w:val="en-US"/>
              </w:rPr>
            </w:pPr>
            <w:r w:rsidRPr="0008739F">
              <w:rPr>
                <w:lang w:val="en-US"/>
              </w:rPr>
              <w:t>60</w:t>
            </w:r>
          </w:p>
        </w:tc>
      </w:tr>
      <w:tr w:rsidR="007A1B18" w14:paraId="7CE5C2B3" w14:textId="77777777" w:rsidTr="002D5D5E">
        <w:trPr>
          <w:trHeight w:val="208"/>
          <w:jc w:val="center"/>
        </w:trPr>
        <w:tc>
          <w:tcPr>
            <w:tcW w:w="2923" w:type="dxa"/>
          </w:tcPr>
          <w:p w14:paraId="48E6616D" w14:textId="77777777" w:rsidR="007A1B18" w:rsidRPr="0008739F" w:rsidRDefault="007A1B18" w:rsidP="002D5D5E">
            <w:pPr>
              <w:pStyle w:val="TAL"/>
              <w:rPr>
                <w:lang w:val="en-US"/>
              </w:rPr>
            </w:pPr>
            <w:r w:rsidRPr="0008739F">
              <w:rPr>
                <w:lang w:val="en-US"/>
              </w:rPr>
              <w:t>Diplexer isolation</w:t>
            </w:r>
          </w:p>
        </w:tc>
        <w:tc>
          <w:tcPr>
            <w:tcW w:w="1749" w:type="dxa"/>
          </w:tcPr>
          <w:p w14:paraId="493477D3" w14:textId="77777777" w:rsidR="007A1B18" w:rsidRPr="0008739F" w:rsidRDefault="007A1B18" w:rsidP="002D5D5E">
            <w:pPr>
              <w:pStyle w:val="TAL"/>
              <w:rPr>
                <w:lang w:val="en-US"/>
              </w:rPr>
            </w:pPr>
            <w:r w:rsidRPr="0008739F">
              <w:rPr>
                <w:lang w:val="en-US"/>
              </w:rPr>
              <w:t>15</w:t>
            </w:r>
          </w:p>
        </w:tc>
      </w:tr>
      <w:tr w:rsidR="007A1B18" w14:paraId="3144A618" w14:textId="77777777" w:rsidTr="002D5D5E">
        <w:trPr>
          <w:trHeight w:val="219"/>
          <w:jc w:val="center"/>
        </w:trPr>
        <w:tc>
          <w:tcPr>
            <w:tcW w:w="2923" w:type="dxa"/>
          </w:tcPr>
          <w:p w14:paraId="156B4032" w14:textId="77777777" w:rsidR="007A1B18" w:rsidRPr="0008739F" w:rsidRDefault="007A1B18" w:rsidP="002D5D5E">
            <w:pPr>
              <w:pStyle w:val="TAL"/>
              <w:rPr>
                <w:lang w:val="en-US"/>
              </w:rPr>
            </w:pPr>
            <w:r w:rsidRPr="0008739F">
              <w:rPr>
                <w:rFonts w:hint="eastAsia"/>
                <w:lang w:val="en-US"/>
              </w:rPr>
              <w:t>Triplexer isolation</w:t>
            </w:r>
          </w:p>
        </w:tc>
        <w:tc>
          <w:tcPr>
            <w:tcW w:w="1749" w:type="dxa"/>
          </w:tcPr>
          <w:p w14:paraId="4E8A78AF" w14:textId="77777777" w:rsidR="007A1B18" w:rsidRPr="0008739F" w:rsidRDefault="007A1B18" w:rsidP="002D5D5E">
            <w:pPr>
              <w:pStyle w:val="TAL"/>
              <w:rPr>
                <w:lang w:val="en-US"/>
              </w:rPr>
            </w:pPr>
            <w:r w:rsidRPr="0008739F">
              <w:rPr>
                <w:rFonts w:hint="eastAsia"/>
                <w:lang w:val="en-US"/>
              </w:rPr>
              <w:t>15</w:t>
            </w:r>
          </w:p>
        </w:tc>
      </w:tr>
      <w:tr w:rsidR="007A1B18" w14:paraId="48A32646" w14:textId="77777777" w:rsidTr="002D5D5E">
        <w:trPr>
          <w:trHeight w:val="427"/>
          <w:jc w:val="center"/>
        </w:trPr>
        <w:tc>
          <w:tcPr>
            <w:tcW w:w="2923" w:type="dxa"/>
            <w:vAlign w:val="center"/>
          </w:tcPr>
          <w:p w14:paraId="31A4BC5D" w14:textId="77777777" w:rsidR="007A1B18" w:rsidRPr="0008739F" w:rsidRDefault="007A1B18" w:rsidP="002D5D5E">
            <w:pPr>
              <w:pStyle w:val="TAL"/>
              <w:rPr>
                <w:lang w:val="en-US"/>
              </w:rPr>
            </w:pPr>
            <w:r w:rsidRPr="0008739F">
              <w:rPr>
                <w:rFonts w:hint="eastAsia"/>
                <w:lang w:val="en-US"/>
              </w:rPr>
              <w:t>Tx duplexer rejection at Rx Band</w:t>
            </w:r>
          </w:p>
        </w:tc>
        <w:tc>
          <w:tcPr>
            <w:tcW w:w="1749" w:type="dxa"/>
          </w:tcPr>
          <w:p w14:paraId="17DB06DE" w14:textId="77777777" w:rsidR="007A1B18" w:rsidRPr="0008739F" w:rsidRDefault="007A1B18" w:rsidP="002D5D5E">
            <w:pPr>
              <w:pStyle w:val="TAL"/>
              <w:rPr>
                <w:lang w:val="en-US"/>
              </w:rPr>
            </w:pPr>
            <w:r w:rsidRPr="0008739F">
              <w:rPr>
                <w:rFonts w:hint="eastAsia"/>
                <w:lang w:val="en-US"/>
              </w:rPr>
              <w:t>50</w:t>
            </w:r>
          </w:p>
        </w:tc>
      </w:tr>
    </w:tbl>
    <w:p w14:paraId="36002B0A" w14:textId="77777777" w:rsidR="007A1B18" w:rsidRPr="00F70149" w:rsidRDefault="007A1B18" w:rsidP="007A1B18">
      <w:pPr>
        <w:pStyle w:val="ac"/>
        <w:jc w:val="center"/>
      </w:pPr>
    </w:p>
    <w:p w14:paraId="2A1E9AA2" w14:textId="77777777" w:rsidR="007A1B18" w:rsidRPr="00C013B0" w:rsidRDefault="007A1B18" w:rsidP="007A1B18">
      <w:pPr>
        <w:rPr>
          <w:rFonts w:eastAsia="MS Mincho"/>
        </w:rPr>
      </w:pPr>
      <w:r w:rsidRPr="00C013B0">
        <w:rPr>
          <w:rFonts w:eastAsia="MS Mincho"/>
        </w:rPr>
        <w:t>Based on these parameters we get the following MSD.</w:t>
      </w:r>
    </w:p>
    <w:p w14:paraId="731EFD8F" w14:textId="5EEB1450" w:rsidR="007A1B18" w:rsidRPr="00A20126" w:rsidRDefault="007A1B18" w:rsidP="007A1B18">
      <w:pPr>
        <w:pStyle w:val="TH"/>
        <w:rPr>
          <w:rFonts w:cs="Arial"/>
        </w:rPr>
      </w:pPr>
      <w:r w:rsidRPr="000469EC">
        <w:rPr>
          <w:rFonts w:cs="Arial"/>
        </w:rPr>
        <w:t xml:space="preserve">Table </w:t>
      </w:r>
      <w:r w:rsidRPr="00A20126">
        <w:rPr>
          <w:rFonts w:cs="Arial"/>
        </w:rPr>
        <w:t>5.</w:t>
      </w:r>
      <w:r>
        <w:rPr>
          <w:rFonts w:cs="Arial"/>
        </w:rPr>
        <w:t>7</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pPr>
            <w:r>
              <w:t>Source of IMD</w:t>
            </w:r>
          </w:p>
        </w:tc>
      </w:tr>
      <w:tr w:rsidR="007A1B18" w14:paraId="4CE711C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pPr>
          </w:p>
        </w:tc>
      </w:tr>
      <w:tr w:rsidR="007A1B18" w14:paraId="7EE74DC9"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lang w:eastAsia="zh-CN"/>
              </w:rPr>
            </w:pPr>
            <w:r>
              <w:rPr>
                <w:color w:val="000000"/>
                <w:lang w:eastAsia="zh-CN"/>
              </w:rPr>
              <w:t>CA_n7-n75-n78</w:t>
            </w:r>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lang w:eastAsia="zh-CN"/>
              </w:rPr>
            </w:pPr>
            <w:r>
              <w:t>N/A</w:t>
            </w:r>
          </w:p>
        </w:tc>
      </w:tr>
      <w:tr w:rsidR="007A1B18" w14:paraId="03D679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lang w:eastAsia="zh-CN"/>
              </w:rPr>
            </w:pPr>
            <w:r w:rsidRPr="00C6438D">
              <w:t>14</w:t>
            </w:r>
            <w:r>
              <w:t>7</w:t>
            </w:r>
            <w:r w:rsidRPr="00C6438D">
              <w:t>0</w:t>
            </w:r>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rFonts w:eastAsia="等线"/>
                <w:lang w:eastAsia="zh-CN"/>
              </w:rPr>
            </w:pPr>
            <w:r w:rsidRPr="00794D7C">
              <w:rPr>
                <w:rFonts w:eastAsia="等线" w:hint="eastAsia"/>
                <w:lang w:eastAsia="zh-CN"/>
              </w:rPr>
              <w:t>1</w:t>
            </w:r>
            <w:r w:rsidRPr="00794D7C">
              <w:rPr>
                <w:rFonts w:eastAsia="等线"/>
                <w:lang w:eastAsia="zh-CN"/>
              </w:rPr>
              <w:t>6</w:t>
            </w:r>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lang w:eastAsia="zh-CN"/>
              </w:rPr>
            </w:pPr>
            <w:r>
              <w:t>IMD3</w:t>
            </w:r>
          </w:p>
        </w:tc>
      </w:tr>
      <w:tr w:rsidR="007A1B18" w14:paraId="282D8C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lang w:eastAsia="zh-CN"/>
              </w:rPr>
            </w:pPr>
            <w:r>
              <w:t>3550</w:t>
            </w:r>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lang w:eastAsia="zh-CN"/>
              </w:rPr>
            </w:pPr>
            <w:r>
              <w:t>3550</w:t>
            </w:r>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lang w:eastAsia="zh-CN"/>
              </w:rPr>
            </w:pPr>
            <w:r>
              <w:t>N/A</w:t>
            </w:r>
          </w:p>
        </w:tc>
      </w:tr>
      <w:tr w:rsidR="007A1B18" w14:paraId="759B88CF"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lang w:eastAsia="zh-CN"/>
              </w:rPr>
            </w:pPr>
            <w:r>
              <w:t>2560</w:t>
            </w:r>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lang w:eastAsia="zh-CN"/>
              </w:rPr>
            </w:pPr>
            <w:r>
              <w:t>2680</w:t>
            </w:r>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lang w:eastAsia="zh-CN"/>
              </w:rPr>
            </w:pPr>
            <w:r>
              <w:t>N/A</w:t>
            </w:r>
          </w:p>
        </w:tc>
      </w:tr>
      <w:tr w:rsidR="007A1B18" w14:paraId="7D9D84C3"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lang w:eastAsia="zh-CN"/>
              </w:rPr>
            </w:pPr>
            <w:r w:rsidRPr="00C6438D">
              <w:t>1</w:t>
            </w:r>
            <w:r>
              <w:t>50</w:t>
            </w:r>
            <w:r w:rsidRPr="00C6438D">
              <w:t>0</w:t>
            </w:r>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lang w:eastAsia="zh-CN"/>
              </w:rPr>
            </w:pPr>
            <w:r>
              <w:rPr>
                <w:rFonts w:eastAsia="Malgun Gothic"/>
                <w:lang w:eastAsia="ko-KR"/>
              </w:rPr>
              <w:t>10.5</w:t>
            </w:r>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lang w:eastAsia="zh-CN"/>
              </w:rPr>
            </w:pPr>
            <w:r>
              <w:t>IMD4</w:t>
            </w:r>
          </w:p>
        </w:tc>
      </w:tr>
      <w:tr w:rsidR="007A1B18" w14:paraId="4D27D08B"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lang w:eastAsia="zh-CN"/>
              </w:rPr>
            </w:pPr>
            <w:r>
              <w:t>3310</w:t>
            </w:r>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lang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lang w:eastAsia="zh-CN"/>
              </w:rPr>
            </w:pPr>
            <w:r>
              <w:t>N/A</w:t>
            </w:r>
          </w:p>
        </w:tc>
      </w:tr>
    </w:tbl>
    <w:p w14:paraId="6C8B3EF5" w14:textId="77777777" w:rsidR="008645DB" w:rsidRDefault="008645DB" w:rsidP="00126CBF">
      <w:pPr>
        <w:pStyle w:val="B1"/>
        <w:ind w:left="0" w:firstLine="0"/>
        <w:jc w:val="both"/>
        <w:rPr>
          <w:rFonts w:ascii="Arial" w:hAnsi="Arial" w:cs="Arial"/>
          <w:b/>
          <w:color w:val="FF0000"/>
          <w:sz w:val="24"/>
          <w:lang w:eastAsia="zh-CN"/>
        </w:rPr>
      </w:pPr>
    </w:p>
    <w:p w14:paraId="7F71549B" w14:textId="6B9FAF90" w:rsidR="00F8318B" w:rsidRDefault="00F8318B" w:rsidP="006C68CC">
      <w:pPr>
        <w:pStyle w:val="21"/>
      </w:pPr>
      <w:bookmarkStart w:id="164" w:name="_Toc180420406"/>
      <w:r>
        <w:t>5.8</w:t>
      </w:r>
      <w:r>
        <w:tab/>
        <w:t>CA_n1-n7-n75</w:t>
      </w:r>
      <w:bookmarkEnd w:id="164"/>
    </w:p>
    <w:p w14:paraId="39C7C9AD" w14:textId="09CF37A8" w:rsidR="00F8318B" w:rsidRPr="006C68CC" w:rsidRDefault="00F8318B" w:rsidP="00F8318B">
      <w:pPr>
        <w:pStyle w:val="31"/>
        <w:rPr>
          <w:rFonts w:cs="Arial"/>
          <w:szCs w:val="28"/>
          <w:lang w:val="en-US" w:eastAsia="zh-CN"/>
        </w:rPr>
      </w:pPr>
      <w:bookmarkStart w:id="165" w:name="_Toc180420407"/>
      <w:r w:rsidRPr="006C68CC">
        <w:rPr>
          <w:rFonts w:cs="Arial"/>
          <w:szCs w:val="28"/>
          <w:lang w:val="en-US" w:eastAsia="zh-CN"/>
        </w:rPr>
        <w:t>5.</w:t>
      </w:r>
      <w:r>
        <w:rPr>
          <w:rFonts w:cs="Arial"/>
          <w:szCs w:val="28"/>
          <w:lang w:val="en-US" w:eastAsia="zh-CN"/>
        </w:rPr>
        <w:t>8</w:t>
      </w:r>
      <w:r w:rsidRPr="006C68CC">
        <w:rPr>
          <w:rFonts w:cs="Arial"/>
          <w:szCs w:val="28"/>
          <w:lang w:val="en-US" w:eastAsia="zh-CN"/>
        </w:rPr>
        <w:t>.1</w:t>
      </w:r>
      <w:r w:rsidRPr="006C68CC">
        <w:rPr>
          <w:rFonts w:cs="Arial"/>
          <w:szCs w:val="28"/>
          <w:lang w:val="en-US" w:eastAsia="zh-CN"/>
        </w:rPr>
        <w:tab/>
        <w:t>Common for 1 band UL and 2 bands UL CA</w:t>
      </w:r>
      <w:bookmarkEnd w:id="165"/>
    </w:p>
    <w:p w14:paraId="4090C5FE" w14:textId="52471B2E" w:rsidR="00F8318B" w:rsidRPr="00F8318B" w:rsidRDefault="00F8318B" w:rsidP="00F8318B">
      <w:pPr>
        <w:pStyle w:val="41"/>
      </w:pPr>
      <w:bookmarkStart w:id="166" w:name="_Toc180420408"/>
      <w:r>
        <w:t>5.81.1</w:t>
      </w:r>
      <w:r>
        <w:tab/>
      </w:r>
      <w:r w:rsidRPr="00F8318B">
        <w:t>Operating bands for CA</w:t>
      </w:r>
      <w:bookmarkEnd w:id="166"/>
    </w:p>
    <w:p w14:paraId="0D087A71" w14:textId="1C313850" w:rsidR="00F8318B" w:rsidRPr="00F8318B"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.1-1</w:t>
      </w:r>
      <w:r w:rsidRPr="00F8318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BCE0D9"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8318B" w:rsidRPr="004D6DE3" w14:paraId="55AF5A25"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084B6565"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5CDA7F8E"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pPr>
            <w:r w:rsidRPr="00A1115A">
              <w:t>FDD</w:t>
            </w:r>
          </w:p>
        </w:tc>
      </w:tr>
      <w:tr w:rsidR="00F8318B" w:rsidRPr="004D6DE3" w14:paraId="75A5029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pPr>
            <w:r w:rsidRPr="00A1115A">
              <w:t>FDD</w:t>
            </w:r>
          </w:p>
        </w:tc>
      </w:tr>
      <w:tr w:rsidR="00F8318B" w:rsidRPr="004D6DE3" w14:paraId="2A83BE4C"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pPr>
            <w:r w:rsidRPr="00A1115A">
              <w:t>SDL</w:t>
            </w:r>
            <w:r>
              <w:rPr>
                <w:vertAlign w:val="superscript"/>
              </w:rPr>
              <w:t>19</w:t>
            </w:r>
          </w:p>
        </w:tc>
      </w:tr>
    </w:tbl>
    <w:p w14:paraId="1B2831FE" w14:textId="77777777" w:rsidR="00F8318B" w:rsidRDefault="00F8318B" w:rsidP="00F8318B">
      <w:pPr>
        <w:rPr>
          <w:lang w:eastAsia="zh-CN"/>
        </w:rPr>
      </w:pPr>
    </w:p>
    <w:p w14:paraId="7012A294" w14:textId="5FF113E3" w:rsidR="00F8318B" w:rsidRPr="00F8318B" w:rsidRDefault="00F8318B" w:rsidP="00F8318B">
      <w:pPr>
        <w:pStyle w:val="41"/>
      </w:pPr>
      <w:bookmarkStart w:id="167" w:name="_Toc180420409"/>
      <w:r w:rsidRPr="00F8318B">
        <w:lastRenderedPageBreak/>
        <w:t>5.</w:t>
      </w:r>
      <w:r>
        <w:t>8</w:t>
      </w:r>
      <w:r w:rsidRPr="00F8318B">
        <w:t>.1.2</w:t>
      </w:r>
      <w:r w:rsidRPr="00F8318B">
        <w:tab/>
        <w:t>Channel bandwidths per operating band for CA</w:t>
      </w:r>
      <w:bookmarkEnd w:id="167"/>
    </w:p>
    <w:p w14:paraId="15F408A5" w14:textId="6EF17585" w:rsidR="00F8318B" w:rsidRPr="006C68CC"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8318B" w:rsidRPr="004D6DE3" w14:paraId="4BB91B93" w14:textId="77777777" w:rsidTr="002D5D5E">
        <w:trPr>
          <w:trHeight w:val="55"/>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8318B" w:rsidRPr="004D6DE3" w14:paraId="1BDE8F63" w14:textId="77777777" w:rsidTr="002D5D5E">
        <w:trPr>
          <w:trHeight w:val="64"/>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rsidP="006C68CC">
            <w:pPr>
              <w:spacing w:after="0"/>
              <w:rPr>
                <w:rFonts w:ascii="Arial" w:hAnsi="Arial" w:cs="Arial"/>
                <w:color w:val="000000"/>
                <w:sz w:val="18"/>
                <w:szCs w:val="18"/>
              </w:rPr>
            </w:pPr>
            <w:r w:rsidRPr="006C68CC">
              <w:rPr>
                <w:rFonts w:ascii="Arial" w:hAnsi="Arial" w:cs="Arial"/>
                <w:color w:val="000000"/>
                <w:sz w:val="18"/>
                <w:szCs w:val="18"/>
              </w:rPr>
              <w:t>CA_n1A-n7A-n75A</w:t>
            </w:r>
          </w:p>
        </w:tc>
        <w:tc>
          <w:tcPr>
            <w:tcW w:w="1028" w:type="pct"/>
            <w:tcBorders>
              <w:top w:val="single" w:sz="4" w:space="0" w:color="auto"/>
              <w:left w:val="nil"/>
              <w:right w:val="single" w:sz="4" w:space="0" w:color="auto"/>
            </w:tcBorders>
            <w:shd w:val="clear" w:color="auto" w:fill="auto"/>
          </w:tcPr>
          <w:p w14:paraId="6559189C" w14:textId="77777777" w:rsidR="00F8318B" w:rsidRDefault="00F8318B" w:rsidP="006C68CC">
            <w:pPr>
              <w:spacing w:after="0"/>
            </w:pPr>
            <w:r w:rsidRPr="006C68CC">
              <w:rPr>
                <w:rFonts w:ascii="Arial" w:hAnsi="Arial" w:cs="Arial"/>
                <w:color w:val="000000"/>
                <w:sz w:val="18"/>
                <w:szCs w:val="18"/>
              </w:rPr>
              <w:t>CA_n1A-n7A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rFonts w:ascii="Arial" w:hAnsi="Arial" w:cs="Arial"/>
                <w:sz w:val="18"/>
                <w:szCs w:val="18"/>
              </w:rPr>
            </w:pPr>
            <w:r w:rsidRPr="003A114E">
              <w:rPr>
                <w:rFonts w:ascii="Arial" w:hAnsi="Arial" w:cs="Arial"/>
                <w:sz w:val="18"/>
                <w:szCs w:val="18"/>
              </w:rPr>
              <w:t xml:space="preserve">4 </w:t>
            </w:r>
            <w:r w:rsidRPr="00BA4731">
              <w:rPr>
                <w:rFonts w:ascii="Arial" w:eastAsia="等线" w:hAnsi="Arial" w:cs="Arial"/>
                <w:sz w:val="18"/>
                <w:szCs w:val="18"/>
                <w:lang w:eastAsia="zh-CN"/>
              </w:rPr>
              <w:t>and</w:t>
            </w:r>
            <w:r w:rsidRPr="003A114E">
              <w:rPr>
                <w:rFonts w:ascii="Arial" w:hAnsi="Arial" w:cs="Arial"/>
                <w:sz w:val="18"/>
                <w:szCs w:val="18"/>
              </w:rPr>
              <w:t xml:space="preserve"> 5</w:t>
            </w:r>
          </w:p>
        </w:tc>
      </w:tr>
      <w:tr w:rsidR="00F8318B" w:rsidRPr="004D6DE3" w14:paraId="663FF1BE" w14:textId="77777777" w:rsidTr="002D5D5E">
        <w:trPr>
          <w:trHeight w:val="64"/>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rFonts w:ascii="Arial" w:hAnsi="Arial" w:cs="Arial"/>
                <w:sz w:val="18"/>
                <w:szCs w:val="18"/>
              </w:rPr>
            </w:pPr>
          </w:p>
        </w:tc>
      </w:tr>
      <w:tr w:rsidR="00F8318B" w:rsidRPr="004D6DE3" w14:paraId="0E1F0ADA" w14:textId="77777777" w:rsidTr="002D5D5E">
        <w:trPr>
          <w:trHeight w:val="64"/>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rFonts w:ascii="Arial" w:hAnsi="Arial" w:cs="Arial"/>
                <w:sz w:val="18"/>
                <w:szCs w:val="18"/>
              </w:rPr>
            </w:pPr>
          </w:p>
        </w:tc>
      </w:tr>
    </w:tbl>
    <w:p w14:paraId="57F00457" w14:textId="77777777" w:rsidR="00F8318B" w:rsidRDefault="00F8318B" w:rsidP="00F8318B">
      <w:pPr>
        <w:spacing w:after="0"/>
        <w:rPr>
          <w:rFonts w:eastAsia="Calibri"/>
          <w:lang w:eastAsia="ko-KR"/>
        </w:rPr>
      </w:pPr>
    </w:p>
    <w:p w14:paraId="2DE371D2" w14:textId="77777777" w:rsidR="00F8318B" w:rsidRPr="004D6DE3" w:rsidRDefault="00F8318B" w:rsidP="00F8318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9925491" w14:textId="77777777" w:rsidR="00F8318B" w:rsidRDefault="00F8318B" w:rsidP="00F8318B"/>
    <w:p w14:paraId="4DC2F8E5" w14:textId="007B746F" w:rsidR="00F8318B" w:rsidRPr="00F8318B" w:rsidRDefault="00F8318B" w:rsidP="00F8318B">
      <w:pPr>
        <w:pStyle w:val="41"/>
      </w:pPr>
      <w:bookmarkStart w:id="168" w:name="_Toc180420410"/>
      <w:r w:rsidRPr="00F8318B">
        <w:t>5.</w:t>
      </w:r>
      <w:r>
        <w:t>8</w:t>
      </w:r>
      <w:r w:rsidRPr="00F8318B">
        <w:t>.1.3</w:t>
      </w:r>
      <w:r w:rsidRPr="00F8318B">
        <w:tab/>
        <w:t>∆T</w:t>
      </w:r>
      <w:r w:rsidRPr="00F8318B">
        <w:rPr>
          <w:vertAlign w:val="subscript"/>
        </w:rPr>
        <w:t>IB</w:t>
      </w:r>
      <w:proofErr w:type="gramStart"/>
      <w:r w:rsidRPr="00F8318B">
        <w:rPr>
          <w:rFonts w:hint="eastAsia"/>
          <w:vertAlign w:val="subscript"/>
        </w:rPr>
        <w:t>,c</w:t>
      </w:r>
      <w:proofErr w:type="gramEnd"/>
      <w:r w:rsidRPr="00F8318B">
        <w:t xml:space="preserve"> and ∆R</w:t>
      </w:r>
      <w:r w:rsidRPr="00F8318B">
        <w:rPr>
          <w:vertAlign w:val="subscript"/>
        </w:rPr>
        <w:t>IB</w:t>
      </w:r>
      <w:r w:rsidRPr="00F8318B">
        <w:rPr>
          <w:rFonts w:hint="eastAsia"/>
          <w:vertAlign w:val="subscript"/>
        </w:rPr>
        <w:t>,c</w:t>
      </w:r>
      <w:r w:rsidRPr="00F8318B">
        <w:t xml:space="preserve"> values</w:t>
      </w:r>
      <w:bookmarkEnd w:id="168"/>
    </w:p>
    <w:p w14:paraId="4BD34833" w14:textId="77777777" w:rsidR="00F8318B" w:rsidRPr="008A04AB" w:rsidRDefault="00F8318B" w:rsidP="00F8318B">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0385B2A9" w14:textId="77777777" w:rsidR="00F8318B" w:rsidRDefault="00F8318B" w:rsidP="00F8318B">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3B23A09D" w14:textId="6059E6C6" w:rsidR="00F8318B" w:rsidRPr="006C68CC" w:rsidRDefault="00F8318B" w:rsidP="00F8318B">
      <w:pPr>
        <w:pStyle w:val="31"/>
        <w:rPr>
          <w:rFonts w:cs="Arial"/>
          <w:szCs w:val="28"/>
          <w:lang w:val="en-US" w:eastAsia="zh-CN"/>
        </w:rPr>
      </w:pPr>
      <w:bookmarkStart w:id="169" w:name="_Toc180420411"/>
      <w:r w:rsidRPr="006C68CC">
        <w:rPr>
          <w:rFonts w:cs="Arial"/>
          <w:szCs w:val="28"/>
          <w:lang w:val="en-US" w:eastAsia="zh-CN"/>
        </w:rPr>
        <w:t>5.</w:t>
      </w:r>
      <w:r>
        <w:rPr>
          <w:rFonts w:cs="Arial"/>
          <w:szCs w:val="28"/>
          <w:lang w:val="en-US" w:eastAsia="zh-CN"/>
        </w:rPr>
        <w:t>8</w:t>
      </w:r>
      <w:r w:rsidRPr="006C68CC">
        <w:rPr>
          <w:rFonts w:cs="Arial"/>
          <w:szCs w:val="28"/>
          <w:lang w:val="en-US" w:eastAsia="zh-CN"/>
        </w:rPr>
        <w:t>.2</w:t>
      </w:r>
      <w:r w:rsidRPr="006C68CC">
        <w:rPr>
          <w:rFonts w:cs="Arial"/>
          <w:szCs w:val="28"/>
          <w:lang w:val="en-US" w:eastAsia="zh-CN"/>
        </w:rPr>
        <w:tab/>
        <w:t>Specific for 2 bands UL CA</w:t>
      </w:r>
      <w:bookmarkEnd w:id="169"/>
    </w:p>
    <w:p w14:paraId="60D568BF" w14:textId="6C5784C0" w:rsidR="00F8318B" w:rsidRPr="006C68CC" w:rsidRDefault="00F8318B" w:rsidP="006C68CC">
      <w:pPr>
        <w:pStyle w:val="41"/>
      </w:pPr>
      <w:bookmarkStart w:id="170" w:name="_Toc180420412"/>
      <w:r w:rsidRPr="006C68CC">
        <w:t>5.</w:t>
      </w:r>
      <w:r>
        <w:t>8</w:t>
      </w:r>
      <w:r w:rsidRPr="006C68CC">
        <w:t>.2.1</w:t>
      </w:r>
      <w:r w:rsidRPr="006C68CC">
        <w:tab/>
        <w:t>UE co-existence studies</w:t>
      </w:r>
      <w:bookmarkEnd w:id="170"/>
    </w:p>
    <w:p w14:paraId="76204CB0" w14:textId="77777777" w:rsidR="00F8318B"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02AEBF4" w14:textId="52B8BA90" w:rsidR="00F8318B" w:rsidRPr="00242348" w:rsidRDefault="00F8318B" w:rsidP="00F8318B">
      <w:pPr>
        <w:pStyle w:val="51"/>
        <w:overflowPunct w:val="0"/>
        <w:autoSpaceDE w:val="0"/>
        <w:autoSpaceDN w:val="0"/>
        <w:adjustRightInd w:val="0"/>
        <w:textAlignment w:val="baseline"/>
        <w:rPr>
          <w:snapToGrid w:val="0"/>
          <w:lang w:eastAsia="en-GB"/>
        </w:rPr>
      </w:pPr>
      <w:bookmarkStart w:id="171" w:name="_Toc180420413"/>
      <w:r w:rsidRPr="00242348">
        <w:rPr>
          <w:rFonts w:hint="eastAsia"/>
          <w:snapToGrid w:val="0"/>
          <w:lang w:eastAsia="en-GB"/>
        </w:rPr>
        <w:t>5.</w:t>
      </w:r>
      <w:r>
        <w:rPr>
          <w:snapToGrid w:val="0"/>
          <w:lang w:eastAsia="en-GB"/>
        </w:rPr>
        <w:t>8</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1"/>
    </w:p>
    <w:p w14:paraId="19AADEC3" w14:textId="77777777" w:rsidR="00F8318B" w:rsidRPr="0007219E"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4B30A0A0" w14:textId="2F838FFA" w:rsidR="00F8318B" w:rsidRPr="00A76C0A" w:rsidRDefault="00F8318B" w:rsidP="00F8318B">
      <w:pPr>
        <w:rPr>
          <w:rFonts w:eastAsia="MS Mincho"/>
        </w:rPr>
      </w:pPr>
      <w:r w:rsidRPr="00A76C0A">
        <w:rPr>
          <w:rFonts w:eastAsia="MS Mincho"/>
        </w:rPr>
        <w:t xml:space="preserve">Table </w:t>
      </w:r>
      <w:r w:rsidRPr="00A76C0A">
        <w:rPr>
          <w:rFonts w:eastAsia="MS Mincho" w:hint="eastAsia"/>
        </w:rPr>
        <w:t>5.</w:t>
      </w:r>
      <w:r>
        <w:rPr>
          <w:rFonts w:eastAsia="MS Mincho"/>
        </w:rPr>
        <w:t>8.2.1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p>
    <w:p w14:paraId="238F0666" w14:textId="11515CEB" w:rsidR="00F8318B" w:rsidRPr="006C68CC" w:rsidRDefault="00F8318B" w:rsidP="006C68CC">
      <w:pPr>
        <w:pStyle w:val="TH"/>
        <w:rPr>
          <w:rFonts w:cs="Arial"/>
          <w:b w:val="0"/>
        </w:rPr>
      </w:pPr>
      <w:r w:rsidRPr="006C68CC">
        <w:rPr>
          <w:rFonts w:cs="Arial"/>
        </w:rPr>
        <w:lastRenderedPageBreak/>
        <w:t>Table 5.</w:t>
      </w:r>
      <w:r>
        <w:rPr>
          <w:rFonts w:cs="Arial"/>
        </w:rPr>
        <w:t>8</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318B" w14:paraId="2445315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pPr>
            <w:r>
              <w:t>f</w:t>
            </w:r>
            <w:r>
              <w:rPr>
                <w:vertAlign w:val="subscript"/>
              </w:rPr>
              <w:t>y_high</w:t>
            </w:r>
          </w:p>
        </w:tc>
      </w:tr>
      <w:tr w:rsidR="00F8318B" w14:paraId="718F5E7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8318B" w14:paraId="7936E8E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sz w:val="18"/>
                <w:lang w:val="en-US"/>
              </w:rPr>
            </w:pPr>
            <w:r w:rsidRPr="00320E29">
              <w:rPr>
                <w:sz w:val="18"/>
                <w:szCs w:val="18"/>
              </w:rPr>
              <w:t>520</w:t>
            </w:r>
            <w:r w:rsidRPr="00273823">
              <w:rPr>
                <w:sz w:val="18"/>
                <w:lang w:val="en-US"/>
              </w:rPr>
              <w:t>–</w:t>
            </w:r>
            <w:r w:rsidRPr="00320E29">
              <w:rPr>
                <w:sz w:val="18"/>
                <w:szCs w:val="18"/>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sz w:val="18"/>
                <w:lang w:val="en-US"/>
              </w:rPr>
            </w:pPr>
            <w:r w:rsidRPr="00320E29">
              <w:rPr>
                <w:sz w:val="18"/>
                <w:szCs w:val="18"/>
              </w:rPr>
              <w:t>4420</w:t>
            </w:r>
            <w:r>
              <w:rPr>
                <w:sz w:val="18"/>
                <w:lang w:val="en-US"/>
              </w:rPr>
              <w:t>–</w:t>
            </w:r>
            <w:r w:rsidRPr="00320E29">
              <w:rPr>
                <w:sz w:val="18"/>
                <w:szCs w:val="18"/>
              </w:rPr>
              <w:t>4550</w:t>
            </w:r>
          </w:p>
        </w:tc>
      </w:tr>
      <w:tr w:rsidR="00F8318B" w14:paraId="01A2D4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8318B" w14:paraId="167E44C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color w:val="FF0000"/>
                <w:sz w:val="18"/>
                <w:lang w:val="en-US"/>
              </w:rPr>
            </w:pPr>
            <w:r w:rsidRPr="00320E29">
              <w:rPr>
                <w:color w:val="FF0000"/>
                <w:sz w:val="18"/>
                <w:szCs w:val="18"/>
              </w:rPr>
              <w:t>1270</w:t>
            </w:r>
            <w:r w:rsidRPr="00761D3D">
              <w:rPr>
                <w:color w:val="FF0000"/>
                <w:sz w:val="18"/>
                <w:lang w:val="en-US"/>
              </w:rPr>
              <w:t>–</w:t>
            </w:r>
            <w:r w:rsidRPr="00320E29">
              <w:rPr>
                <w:color w:val="FF0000"/>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sz w:val="18"/>
                <w:lang w:val="en-US"/>
              </w:rPr>
            </w:pPr>
            <w:r w:rsidRPr="00320E29">
              <w:rPr>
                <w:sz w:val="18"/>
                <w:szCs w:val="18"/>
              </w:rPr>
              <w:t>3020</w:t>
            </w:r>
            <w:r>
              <w:rPr>
                <w:sz w:val="18"/>
                <w:lang w:val="en-US"/>
              </w:rPr>
              <w:t>–</w:t>
            </w:r>
            <w:r w:rsidRPr="00320E29">
              <w:rPr>
                <w:sz w:val="18"/>
                <w:szCs w:val="18"/>
              </w:rPr>
              <w:t>3220</w:t>
            </w:r>
          </w:p>
        </w:tc>
      </w:tr>
      <w:tr w:rsidR="00F8318B" w14:paraId="46588C4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8318B" w14:paraId="2A9899B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sz w:val="18"/>
                <w:lang w:val="en-US"/>
              </w:rPr>
            </w:pPr>
            <w:r w:rsidRPr="00320E29">
              <w:rPr>
                <w:sz w:val="18"/>
                <w:szCs w:val="18"/>
              </w:rPr>
              <w:t>6340</w:t>
            </w:r>
            <w:r>
              <w:rPr>
                <w:sz w:val="18"/>
                <w:lang w:val="en-US"/>
              </w:rPr>
              <w:t>–</w:t>
            </w:r>
            <w:r w:rsidRPr="00320E29">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sz w:val="18"/>
                <w:lang w:val="en-US"/>
              </w:rPr>
            </w:pPr>
            <w:r w:rsidRPr="00320E29">
              <w:rPr>
                <w:sz w:val="18"/>
                <w:szCs w:val="18"/>
              </w:rPr>
              <w:t>6920</w:t>
            </w:r>
            <w:r>
              <w:rPr>
                <w:sz w:val="18"/>
                <w:lang w:val="en-US"/>
              </w:rPr>
              <w:t>–</w:t>
            </w:r>
            <w:r w:rsidRPr="00320E29">
              <w:rPr>
                <w:sz w:val="18"/>
                <w:szCs w:val="18"/>
              </w:rPr>
              <w:t>7120</w:t>
            </w:r>
          </w:p>
        </w:tc>
      </w:tr>
      <w:tr w:rsidR="00F8318B" w14:paraId="75E2984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8318B" w14:paraId="56404C5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839C7"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D4F74" w14:textId="77777777" w:rsidR="00F8318B" w:rsidRPr="00273823" w:rsidRDefault="00F8318B" w:rsidP="002D5D5E">
            <w:pPr>
              <w:keepNext/>
              <w:keepLines/>
              <w:spacing w:after="0"/>
              <w:jc w:val="center"/>
              <w:rPr>
                <w:color w:val="FF0000"/>
                <w:sz w:val="18"/>
                <w:lang w:eastAsia="ja-JP"/>
              </w:rPr>
            </w:pPr>
            <w:r w:rsidRPr="00320E29">
              <w:rPr>
                <w:sz w:val="18"/>
                <w:szCs w:val="18"/>
              </w:rPr>
              <w:t>3190</w:t>
            </w:r>
            <w:r w:rsidRPr="00761D3D">
              <w:rPr>
                <w:sz w:val="18"/>
                <w:lang w:val="en-US"/>
              </w:rPr>
              <w:t>–</w:t>
            </w:r>
            <w:r w:rsidRPr="00320E29">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DC58B" w14:textId="77777777" w:rsidR="00F8318B" w:rsidRDefault="00F8318B" w:rsidP="002D5D5E">
            <w:pPr>
              <w:keepNext/>
              <w:keepLines/>
              <w:spacing w:after="0"/>
              <w:jc w:val="center"/>
              <w:rPr>
                <w:sz w:val="18"/>
                <w:lang w:eastAsia="ja-JP"/>
              </w:rPr>
            </w:pPr>
            <w:r w:rsidRPr="00320E29">
              <w:rPr>
                <w:sz w:val="18"/>
                <w:szCs w:val="18"/>
              </w:rPr>
              <w:t>5520</w:t>
            </w:r>
            <w:r>
              <w:rPr>
                <w:sz w:val="18"/>
                <w:lang w:val="en-US"/>
              </w:rPr>
              <w:t>–</w:t>
            </w:r>
            <w:r w:rsidRPr="00320E29">
              <w:rPr>
                <w:sz w:val="18"/>
                <w:szCs w:val="18"/>
              </w:rPr>
              <w:t>5790</w:t>
            </w:r>
          </w:p>
        </w:tc>
      </w:tr>
      <w:tr w:rsidR="00231FDB" w14:paraId="66A402B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lang w:val="en-US"/>
              </w:rPr>
            </w:pPr>
          </w:p>
        </w:tc>
      </w:tr>
      <w:tr w:rsidR="00231FDB" w14:paraId="3E22131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sz w:val="18"/>
                <w:lang w:eastAsia="ja-JP"/>
              </w:rPr>
            </w:pPr>
            <w:r w:rsidRPr="00320E29">
              <w:rPr>
                <w:sz w:val="18"/>
                <w:szCs w:val="18"/>
              </w:rPr>
              <w:t>1040</w:t>
            </w:r>
            <w:r>
              <w:rPr>
                <w:sz w:val="18"/>
                <w:lang w:val="en-US"/>
              </w:rPr>
              <w:t>–</w:t>
            </w:r>
            <w:r w:rsidRPr="00320E29">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sz w:val="18"/>
                <w:lang w:eastAsia="ja-JP"/>
              </w:rPr>
            </w:pPr>
          </w:p>
        </w:tc>
      </w:tr>
      <w:tr w:rsidR="00F8318B" w14:paraId="0CB5BCB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8318B" w14:paraId="2FF0D7D4"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59877"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6DADB" w14:textId="77777777" w:rsidR="00F8318B" w:rsidRDefault="00F8318B" w:rsidP="002D5D5E">
            <w:pPr>
              <w:keepNext/>
              <w:keepLines/>
              <w:spacing w:after="0"/>
              <w:jc w:val="center"/>
              <w:rPr>
                <w:sz w:val="18"/>
                <w:lang w:eastAsia="ja-JP"/>
              </w:rPr>
            </w:pPr>
            <w:r w:rsidRPr="00320E29">
              <w:rPr>
                <w:sz w:val="18"/>
                <w:szCs w:val="18"/>
              </w:rPr>
              <w:t>8260</w:t>
            </w:r>
            <w:r>
              <w:rPr>
                <w:sz w:val="18"/>
                <w:lang w:val="en-US"/>
              </w:rPr>
              <w:t>–</w:t>
            </w:r>
            <w:r w:rsidRPr="00320E29">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6E44A" w14:textId="77777777" w:rsidR="00F8318B" w:rsidRDefault="00F8318B" w:rsidP="002D5D5E">
            <w:pPr>
              <w:keepNext/>
              <w:keepLines/>
              <w:spacing w:after="0"/>
              <w:jc w:val="center"/>
              <w:rPr>
                <w:sz w:val="18"/>
                <w:lang w:eastAsia="ja-JP"/>
              </w:rPr>
            </w:pPr>
            <w:r w:rsidRPr="00320E29">
              <w:rPr>
                <w:sz w:val="18"/>
                <w:szCs w:val="18"/>
              </w:rPr>
              <w:t>9420</w:t>
            </w:r>
            <w:r>
              <w:rPr>
                <w:sz w:val="18"/>
                <w:lang w:val="en-US"/>
              </w:rPr>
              <w:t>–</w:t>
            </w:r>
            <w:r w:rsidRPr="00320E29">
              <w:rPr>
                <w:sz w:val="18"/>
                <w:szCs w:val="18"/>
              </w:rPr>
              <w:t>9690</w:t>
            </w:r>
          </w:p>
        </w:tc>
      </w:tr>
      <w:tr w:rsidR="00231FDB" w14:paraId="3307E56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lang w:val="en-US"/>
              </w:rPr>
            </w:pPr>
          </w:p>
        </w:tc>
      </w:tr>
      <w:tr w:rsidR="00231FDB" w14:paraId="6CE9976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sz w:val="18"/>
                <w:lang w:eastAsia="ja-JP"/>
              </w:rPr>
            </w:pPr>
            <w:r w:rsidRPr="00320E29">
              <w:rPr>
                <w:sz w:val="18"/>
                <w:szCs w:val="18"/>
              </w:rPr>
              <w:t>8840</w:t>
            </w:r>
            <w:r>
              <w:rPr>
                <w:sz w:val="18"/>
                <w:lang w:val="en-US"/>
              </w:rPr>
              <w:t>–</w:t>
            </w:r>
            <w:r w:rsidRPr="00320E29">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sz w:val="18"/>
                <w:lang w:eastAsia="ja-JP"/>
              </w:rPr>
            </w:pPr>
          </w:p>
        </w:tc>
      </w:tr>
      <w:tr w:rsidR="00F8318B" w14:paraId="04A1C39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8318B" w14:paraId="059D18A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sz w:val="18"/>
                <w:lang w:eastAsia="ja-JP"/>
              </w:rPr>
            </w:pPr>
            <w:r w:rsidRPr="00320E29">
              <w:rPr>
                <w:sz w:val="18"/>
                <w:szCs w:val="18"/>
              </w:rPr>
              <w:t>8020</w:t>
            </w:r>
            <w:r>
              <w:rPr>
                <w:sz w:val="18"/>
                <w:lang w:val="en-US"/>
              </w:rPr>
              <w:t>–</w:t>
            </w:r>
            <w:r w:rsidRPr="00320E29">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sz w:val="18"/>
                <w:lang w:eastAsia="ja-JP"/>
              </w:rPr>
            </w:pPr>
            <w:r w:rsidRPr="00320E29">
              <w:rPr>
                <w:sz w:val="18"/>
                <w:szCs w:val="18"/>
              </w:rPr>
              <w:t>5110</w:t>
            </w:r>
            <w:r>
              <w:rPr>
                <w:sz w:val="18"/>
                <w:lang w:val="en-US"/>
              </w:rPr>
              <w:t>–</w:t>
            </w:r>
            <w:r w:rsidRPr="00320E29">
              <w:rPr>
                <w:sz w:val="18"/>
                <w:szCs w:val="18"/>
              </w:rPr>
              <w:t>5420</w:t>
            </w:r>
          </w:p>
        </w:tc>
      </w:tr>
      <w:tr w:rsidR="00F8318B" w14:paraId="0DE49B6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8318B" w14:paraId="73D3B8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sz w:val="18"/>
                <w:lang w:eastAsia="ja-JP"/>
              </w:rPr>
            </w:pPr>
            <w:r w:rsidRPr="00320E29">
              <w:rPr>
                <w:sz w:val="18"/>
                <w:szCs w:val="18"/>
              </w:rPr>
              <w:t>3540</w:t>
            </w:r>
            <w:r>
              <w:rPr>
                <w:sz w:val="18"/>
                <w:lang w:val="en-US"/>
              </w:rPr>
              <w:t>–</w:t>
            </w:r>
            <w:r w:rsidRPr="00320E29">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sz w:val="18"/>
                <w:lang w:eastAsia="ja-JP"/>
              </w:rPr>
            </w:pPr>
            <w:r w:rsidRPr="00320E29">
              <w:rPr>
                <w:sz w:val="18"/>
                <w:szCs w:val="18"/>
              </w:rPr>
              <w:t>620</w:t>
            </w:r>
            <w:r>
              <w:rPr>
                <w:sz w:val="18"/>
                <w:lang w:val="en-US"/>
              </w:rPr>
              <w:t>–</w:t>
            </w:r>
            <w:r w:rsidRPr="00320E29">
              <w:rPr>
                <w:sz w:val="18"/>
                <w:szCs w:val="18"/>
              </w:rPr>
              <w:t>940</w:t>
            </w:r>
          </w:p>
        </w:tc>
      </w:tr>
      <w:tr w:rsidR="00F8318B" w14:paraId="5C5753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8318B" w14:paraId="6D8485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sz w:val="18"/>
                <w:lang w:eastAsia="ja-JP"/>
              </w:rPr>
            </w:pPr>
            <w:r w:rsidRPr="00320E29">
              <w:rPr>
                <w:sz w:val="18"/>
                <w:szCs w:val="18"/>
              </w:rPr>
              <w:t>11920</w:t>
            </w:r>
            <w:r>
              <w:rPr>
                <w:sz w:val="18"/>
                <w:lang w:val="en-US"/>
              </w:rPr>
              <w:t>–</w:t>
            </w:r>
            <w:r w:rsidRPr="00320E29">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sz w:val="18"/>
                <w:lang w:eastAsia="ja-JP"/>
              </w:rPr>
            </w:pPr>
            <w:r w:rsidRPr="00320E29">
              <w:rPr>
                <w:sz w:val="18"/>
                <w:szCs w:val="18"/>
              </w:rPr>
              <w:t>10180</w:t>
            </w:r>
            <w:r>
              <w:rPr>
                <w:sz w:val="18"/>
                <w:lang w:val="en-US"/>
              </w:rPr>
              <w:t>–</w:t>
            </w:r>
            <w:r w:rsidRPr="00320E29">
              <w:rPr>
                <w:sz w:val="18"/>
                <w:szCs w:val="18"/>
              </w:rPr>
              <w:t>10490</w:t>
            </w:r>
          </w:p>
        </w:tc>
      </w:tr>
      <w:tr w:rsidR="00F8318B" w14:paraId="3BD5116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8318B" w14:paraId="6F9F2EE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sz w:val="18"/>
                <w:lang w:eastAsia="ja-JP"/>
              </w:rPr>
            </w:pPr>
            <w:r w:rsidRPr="00320E29">
              <w:rPr>
                <w:sz w:val="18"/>
                <w:szCs w:val="18"/>
              </w:rPr>
              <w:t>11340</w:t>
            </w:r>
            <w:r>
              <w:rPr>
                <w:sz w:val="18"/>
                <w:lang w:val="en-US"/>
              </w:rPr>
              <w:t>–</w:t>
            </w:r>
            <w:r w:rsidRPr="00320E29">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sz w:val="18"/>
                <w:lang w:eastAsia="ja-JP"/>
              </w:rPr>
            </w:pPr>
            <w:r w:rsidRPr="00320E29">
              <w:rPr>
                <w:sz w:val="18"/>
                <w:szCs w:val="18"/>
              </w:rPr>
              <w:t>10760</w:t>
            </w:r>
            <w:r>
              <w:rPr>
                <w:sz w:val="18"/>
                <w:lang w:val="en-US"/>
              </w:rPr>
              <w:t>–</w:t>
            </w:r>
            <w:r w:rsidRPr="00320E29">
              <w:rPr>
                <w:sz w:val="18"/>
                <w:szCs w:val="18"/>
              </w:rPr>
              <w:t>11080</w:t>
            </w:r>
          </w:p>
        </w:tc>
      </w:tr>
      <w:tr w:rsidR="00F8318B" w14:paraId="04B51E3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353D9D3" w14:textId="77777777" w:rsidR="00F8318B" w:rsidRDefault="00F8318B" w:rsidP="00F8318B">
      <w:pPr>
        <w:rPr>
          <w:rFonts w:ascii="Arial" w:hAnsi="Arial" w:cs="Arial"/>
          <w:b/>
        </w:rPr>
      </w:pPr>
    </w:p>
    <w:p w14:paraId="2EBFF0D8" w14:textId="5B923B6C" w:rsidR="00F8318B" w:rsidRPr="00D315DA" w:rsidRDefault="00F8318B" w:rsidP="00F8318B">
      <w:pPr>
        <w:rPr>
          <w:rFonts w:eastAsia="MS Mincho"/>
        </w:rPr>
      </w:pPr>
      <w:r>
        <w:rPr>
          <w:rFonts w:eastAsia="MS Mincho"/>
        </w:rPr>
        <w:t xml:space="preserve">Based on the above table, </w:t>
      </w:r>
      <w:r>
        <w:rPr>
          <w:rFonts w:cs="等线"/>
          <w:szCs w:val="21"/>
          <w:lang w:eastAsia="ko-KR"/>
        </w:rPr>
        <w:t>3</w:t>
      </w:r>
      <w:r w:rsidRPr="008A2230">
        <w:rPr>
          <w:rFonts w:ascii="等线" w:eastAsia="等线" w:hAnsi="等线" w:cs="等线" w:hint="eastAsia"/>
          <w:szCs w:val="21"/>
          <w:vertAlign w:val="superscript"/>
          <w:lang w:eastAsia="zh-CN"/>
        </w:rPr>
        <w:t>rd</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14875A86" w14:textId="67B10265" w:rsidR="00F8318B" w:rsidRPr="006C68CC" w:rsidRDefault="00F8318B" w:rsidP="006C68CC">
      <w:pPr>
        <w:pStyle w:val="41"/>
      </w:pPr>
      <w:bookmarkStart w:id="172" w:name="_Toc180420414"/>
      <w:r w:rsidRPr="006C68CC">
        <w:t>5.</w:t>
      </w:r>
      <w:r>
        <w:t>8</w:t>
      </w:r>
      <w:r w:rsidRPr="006C68CC">
        <w:t>.2.2</w:t>
      </w:r>
      <w:r w:rsidRPr="006C68CC">
        <w:tab/>
        <w:t>REFSENS requirements</w:t>
      </w:r>
      <w:bookmarkEnd w:id="172"/>
    </w:p>
    <w:p w14:paraId="27A8882B" w14:textId="77777777" w:rsidR="00F8318B" w:rsidRPr="00C013B0" w:rsidRDefault="00F8318B" w:rsidP="00F8318B">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077CAA06" w14:textId="77777777" w:rsidR="00F8318B" w:rsidRDefault="00F8318B" w:rsidP="00F8318B">
      <w:pPr>
        <w:rPr>
          <w:rFonts w:eastAsia="MS Mincho"/>
        </w:rPr>
      </w:pPr>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p>
    <w:p w14:paraId="549357D5" w14:textId="7AA69922"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trPr>
        <w:tc>
          <w:tcPr>
            <w:tcW w:w="2463" w:type="dxa"/>
          </w:tcPr>
          <w:p w14:paraId="339D744D" w14:textId="77777777" w:rsidR="00F8318B" w:rsidRPr="004803A4" w:rsidRDefault="00F8318B" w:rsidP="002D5D5E">
            <w:pPr>
              <w:keepNext/>
              <w:keepLines/>
              <w:spacing w:after="0"/>
              <w:rPr>
                <w:b/>
                <w:color w:val="000000"/>
              </w:rPr>
            </w:pPr>
            <w:r w:rsidRPr="004803A4">
              <w:rPr>
                <w:b/>
                <w:color w:val="000000"/>
              </w:rPr>
              <w:t>Component</w:t>
            </w:r>
          </w:p>
        </w:tc>
        <w:tc>
          <w:tcPr>
            <w:tcW w:w="1301" w:type="dxa"/>
          </w:tcPr>
          <w:p w14:paraId="3A83735B"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2</w:t>
            </w:r>
            <w:r w:rsidRPr="004803A4">
              <w:rPr>
                <w:b/>
                <w:color w:val="000000"/>
              </w:rPr>
              <w:t xml:space="preserve"> (dBm)</w:t>
            </w:r>
          </w:p>
        </w:tc>
        <w:tc>
          <w:tcPr>
            <w:tcW w:w="1301" w:type="dxa"/>
          </w:tcPr>
          <w:p w14:paraId="5FED4B8A"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3</w:t>
            </w:r>
            <w:r w:rsidRPr="004803A4">
              <w:rPr>
                <w:b/>
                <w:color w:val="000000"/>
              </w:rPr>
              <w:t xml:space="preserve"> (dBm)</w:t>
            </w:r>
          </w:p>
        </w:tc>
        <w:tc>
          <w:tcPr>
            <w:tcW w:w="1301" w:type="dxa"/>
          </w:tcPr>
          <w:p w14:paraId="2D77D309" w14:textId="77777777" w:rsidR="00F8318B" w:rsidRPr="004803A4" w:rsidRDefault="00F8318B" w:rsidP="002D5D5E">
            <w:pPr>
              <w:keepNext/>
              <w:keepLines/>
              <w:spacing w:after="0"/>
              <w:rPr>
                <w:b/>
                <w:color w:val="000000"/>
              </w:rPr>
            </w:pPr>
            <w:r w:rsidRPr="004803A4">
              <w:rPr>
                <w:b/>
                <w:color w:val="000000"/>
              </w:rPr>
              <w:t>IP4 (dBm)</w:t>
            </w:r>
          </w:p>
        </w:tc>
        <w:tc>
          <w:tcPr>
            <w:tcW w:w="1301" w:type="dxa"/>
          </w:tcPr>
          <w:p w14:paraId="68E7DB4E"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5</w:t>
            </w:r>
            <w:r w:rsidRPr="004803A4">
              <w:rPr>
                <w:b/>
                <w:color w:val="000000"/>
              </w:rPr>
              <w:t xml:space="preserve"> (dBm)</w:t>
            </w:r>
          </w:p>
        </w:tc>
      </w:tr>
      <w:tr w:rsidR="00F8318B" w14:paraId="3C3E8479" w14:textId="77777777" w:rsidTr="002D5D5E">
        <w:trPr>
          <w:jc w:val="center"/>
        </w:trPr>
        <w:tc>
          <w:tcPr>
            <w:tcW w:w="2463" w:type="dxa"/>
          </w:tcPr>
          <w:p w14:paraId="0B30171D" w14:textId="77777777" w:rsidR="00F8318B" w:rsidRPr="00041429" w:rsidRDefault="00F8318B" w:rsidP="002D5D5E">
            <w:pPr>
              <w:keepNext/>
              <w:keepLines/>
              <w:spacing w:after="0"/>
              <w:rPr>
                <w:color w:val="000000"/>
              </w:rPr>
            </w:pPr>
            <w:r w:rsidRPr="00041429">
              <w:rPr>
                <w:color w:val="000000"/>
              </w:rPr>
              <w:t>Antenna switch</w:t>
            </w:r>
          </w:p>
        </w:tc>
        <w:tc>
          <w:tcPr>
            <w:tcW w:w="1301" w:type="dxa"/>
          </w:tcPr>
          <w:p w14:paraId="4EF3616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112</w:t>
            </w:r>
          </w:p>
        </w:tc>
        <w:tc>
          <w:tcPr>
            <w:tcW w:w="1301" w:type="dxa"/>
          </w:tcPr>
          <w:p w14:paraId="69EC197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68</w:t>
            </w:r>
          </w:p>
        </w:tc>
        <w:tc>
          <w:tcPr>
            <w:tcW w:w="1301" w:type="dxa"/>
          </w:tcPr>
          <w:p w14:paraId="21999F6F" w14:textId="77777777" w:rsidR="00F8318B" w:rsidRPr="00041429" w:rsidRDefault="00F8318B" w:rsidP="002D5D5E">
            <w:pPr>
              <w:keepNext/>
              <w:keepLines/>
              <w:spacing w:after="0"/>
              <w:rPr>
                <w:color w:val="000000"/>
              </w:rPr>
            </w:pPr>
            <w:r>
              <w:rPr>
                <w:color w:val="000000"/>
              </w:rPr>
              <w:t>56</w:t>
            </w:r>
          </w:p>
        </w:tc>
        <w:tc>
          <w:tcPr>
            <w:tcW w:w="1301" w:type="dxa"/>
          </w:tcPr>
          <w:p w14:paraId="1D861774"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A469A72" w14:textId="77777777" w:rsidTr="002D5D5E">
        <w:trPr>
          <w:jc w:val="center"/>
        </w:trPr>
        <w:tc>
          <w:tcPr>
            <w:tcW w:w="2463" w:type="dxa"/>
          </w:tcPr>
          <w:p w14:paraId="456CECCD" w14:textId="77777777" w:rsidR="00F8318B" w:rsidRPr="00041429" w:rsidRDefault="00F8318B" w:rsidP="002D5D5E">
            <w:pPr>
              <w:keepNext/>
              <w:keepLines/>
              <w:spacing w:after="0"/>
              <w:rPr>
                <w:color w:val="000000"/>
              </w:rPr>
            </w:pPr>
            <w:r w:rsidRPr="00041429">
              <w:rPr>
                <w:color w:val="000000"/>
              </w:rPr>
              <w:t>Diplexer</w:t>
            </w:r>
          </w:p>
        </w:tc>
        <w:tc>
          <w:tcPr>
            <w:tcW w:w="1301" w:type="dxa"/>
          </w:tcPr>
          <w:p w14:paraId="7EC53BF3"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115</w:t>
            </w:r>
          </w:p>
        </w:tc>
        <w:tc>
          <w:tcPr>
            <w:tcW w:w="1301" w:type="dxa"/>
          </w:tcPr>
          <w:p w14:paraId="6F99E46B"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86</w:t>
            </w:r>
          </w:p>
        </w:tc>
        <w:tc>
          <w:tcPr>
            <w:tcW w:w="1301" w:type="dxa"/>
          </w:tcPr>
          <w:p w14:paraId="7DDCC28C" w14:textId="77777777" w:rsidR="00F8318B" w:rsidRPr="00041429" w:rsidRDefault="00F8318B" w:rsidP="002D5D5E">
            <w:pPr>
              <w:keepNext/>
              <w:keepLines/>
              <w:spacing w:after="0"/>
              <w:rPr>
                <w:color w:val="000000"/>
              </w:rPr>
            </w:pPr>
            <w:r>
              <w:rPr>
                <w:color w:val="000000"/>
              </w:rPr>
              <w:t>55</w:t>
            </w:r>
          </w:p>
        </w:tc>
        <w:tc>
          <w:tcPr>
            <w:tcW w:w="1301" w:type="dxa"/>
          </w:tcPr>
          <w:p w14:paraId="1920616F"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B5051CE" w14:textId="77777777" w:rsidTr="002D5D5E">
        <w:trPr>
          <w:jc w:val="center"/>
        </w:trPr>
        <w:tc>
          <w:tcPr>
            <w:tcW w:w="2463" w:type="dxa"/>
          </w:tcPr>
          <w:p w14:paraId="519FC6F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Triplexer</w:t>
            </w:r>
          </w:p>
        </w:tc>
        <w:tc>
          <w:tcPr>
            <w:tcW w:w="1301" w:type="dxa"/>
          </w:tcPr>
          <w:p w14:paraId="79A059AD"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113</w:t>
            </w:r>
          </w:p>
        </w:tc>
        <w:tc>
          <w:tcPr>
            <w:tcW w:w="1301" w:type="dxa"/>
          </w:tcPr>
          <w:p w14:paraId="179D364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82</w:t>
            </w:r>
          </w:p>
        </w:tc>
        <w:tc>
          <w:tcPr>
            <w:tcW w:w="1301" w:type="dxa"/>
          </w:tcPr>
          <w:p w14:paraId="053872DA" w14:textId="77777777" w:rsidR="00F8318B" w:rsidRPr="00041429" w:rsidRDefault="00F8318B" w:rsidP="002D5D5E">
            <w:pPr>
              <w:keepNext/>
              <w:keepLines/>
              <w:spacing w:after="0"/>
              <w:rPr>
                <w:color w:val="000000"/>
              </w:rPr>
            </w:pPr>
            <w:r>
              <w:rPr>
                <w:color w:val="000000"/>
              </w:rPr>
              <w:t>55</w:t>
            </w:r>
          </w:p>
        </w:tc>
        <w:tc>
          <w:tcPr>
            <w:tcW w:w="1301" w:type="dxa"/>
          </w:tcPr>
          <w:p w14:paraId="619AD0FD"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D5BC8FC" w14:textId="77777777" w:rsidTr="002D5D5E">
        <w:trPr>
          <w:jc w:val="center"/>
        </w:trPr>
        <w:tc>
          <w:tcPr>
            <w:tcW w:w="2463" w:type="dxa"/>
          </w:tcPr>
          <w:p w14:paraId="235F01C9" w14:textId="77777777" w:rsidR="00F8318B" w:rsidRPr="00041429" w:rsidRDefault="00F8318B" w:rsidP="002D5D5E">
            <w:pPr>
              <w:keepNext/>
              <w:keepLines/>
              <w:spacing w:after="0"/>
              <w:rPr>
                <w:color w:val="000000"/>
              </w:rPr>
            </w:pPr>
            <w:r w:rsidRPr="00041429">
              <w:rPr>
                <w:color w:val="000000"/>
              </w:rPr>
              <w:t>PA forward mixing</w:t>
            </w:r>
          </w:p>
        </w:tc>
        <w:tc>
          <w:tcPr>
            <w:tcW w:w="1301" w:type="dxa"/>
          </w:tcPr>
          <w:p w14:paraId="0ED44D78"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28</w:t>
            </w:r>
          </w:p>
        </w:tc>
        <w:tc>
          <w:tcPr>
            <w:tcW w:w="1301" w:type="dxa"/>
          </w:tcPr>
          <w:p w14:paraId="01ACB91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32</w:t>
            </w:r>
          </w:p>
        </w:tc>
        <w:tc>
          <w:tcPr>
            <w:tcW w:w="1301" w:type="dxa"/>
          </w:tcPr>
          <w:p w14:paraId="5A450ED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2657B231"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28</w:t>
            </w:r>
          </w:p>
        </w:tc>
      </w:tr>
      <w:tr w:rsidR="00F8318B" w14:paraId="1F8C3EB2" w14:textId="77777777" w:rsidTr="002D5D5E">
        <w:trPr>
          <w:jc w:val="center"/>
        </w:trPr>
        <w:tc>
          <w:tcPr>
            <w:tcW w:w="2463" w:type="dxa"/>
          </w:tcPr>
          <w:p w14:paraId="153A3474" w14:textId="77777777" w:rsidR="00F8318B" w:rsidRPr="00041429" w:rsidRDefault="00F8318B" w:rsidP="002D5D5E">
            <w:pPr>
              <w:keepNext/>
              <w:keepLines/>
              <w:spacing w:after="0"/>
              <w:rPr>
                <w:color w:val="000000"/>
              </w:rPr>
            </w:pPr>
            <w:r w:rsidRPr="00041429">
              <w:rPr>
                <w:color w:val="000000"/>
              </w:rPr>
              <w:t>PA reverse mixing</w:t>
            </w:r>
          </w:p>
        </w:tc>
        <w:tc>
          <w:tcPr>
            <w:tcW w:w="1301" w:type="dxa"/>
          </w:tcPr>
          <w:p w14:paraId="74FB15DD" w14:textId="77777777" w:rsidR="00F8318B" w:rsidRPr="00386F7B" w:rsidRDefault="00F8318B" w:rsidP="002D5D5E">
            <w:pPr>
              <w:keepNext/>
              <w:keepLines/>
              <w:spacing w:after="0"/>
              <w:rPr>
                <w:rFonts w:eastAsia="宋体"/>
                <w:color w:val="000000"/>
                <w:lang w:eastAsia="zh-CN"/>
              </w:rPr>
            </w:pPr>
            <w:r>
              <w:rPr>
                <w:rFonts w:eastAsia="宋体" w:hint="eastAsia"/>
                <w:color w:val="000000"/>
                <w:lang w:eastAsia="zh-CN"/>
              </w:rPr>
              <w:t>40</w:t>
            </w:r>
          </w:p>
        </w:tc>
        <w:tc>
          <w:tcPr>
            <w:tcW w:w="1301" w:type="dxa"/>
          </w:tcPr>
          <w:p w14:paraId="5F82A350"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31C020C9" w14:textId="77777777" w:rsidR="00F8318B" w:rsidRPr="00386F7B"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c>
          <w:tcPr>
            <w:tcW w:w="1301" w:type="dxa"/>
          </w:tcPr>
          <w:p w14:paraId="32B68800" w14:textId="77777777" w:rsidR="00F8318B" w:rsidRPr="00F97906"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r>
      <w:tr w:rsidR="00F8318B" w14:paraId="0D4F9FC2" w14:textId="77777777" w:rsidTr="002D5D5E">
        <w:trPr>
          <w:jc w:val="center"/>
        </w:trPr>
        <w:tc>
          <w:tcPr>
            <w:tcW w:w="2463" w:type="dxa"/>
          </w:tcPr>
          <w:p w14:paraId="624DEC35" w14:textId="77777777" w:rsidR="00F8318B" w:rsidRPr="00041429" w:rsidRDefault="00F8318B" w:rsidP="002D5D5E">
            <w:pPr>
              <w:keepNext/>
              <w:keepLines/>
              <w:spacing w:after="0"/>
              <w:rPr>
                <w:color w:val="000000"/>
              </w:rPr>
            </w:pPr>
            <w:r w:rsidRPr="00041429">
              <w:rPr>
                <w:color w:val="000000"/>
              </w:rPr>
              <w:t>LNA</w:t>
            </w:r>
          </w:p>
        </w:tc>
        <w:tc>
          <w:tcPr>
            <w:tcW w:w="1301" w:type="dxa"/>
          </w:tcPr>
          <w:p w14:paraId="626B9A46"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5</w:t>
            </w:r>
          </w:p>
        </w:tc>
        <w:tc>
          <w:tcPr>
            <w:tcW w:w="1301" w:type="dxa"/>
          </w:tcPr>
          <w:p w14:paraId="550A5448"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503ABB"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E9D2FB" w14:textId="77777777" w:rsidR="00F8318B" w:rsidRPr="00383D61" w:rsidRDefault="00F8318B" w:rsidP="002D5D5E">
            <w:pPr>
              <w:keepNext/>
              <w:keepLines/>
              <w:spacing w:after="0"/>
              <w:rPr>
                <w:rFonts w:eastAsia="宋体"/>
                <w:color w:val="000000"/>
                <w:lang w:eastAsia="zh-CN"/>
              </w:rPr>
            </w:pPr>
            <w:r w:rsidRPr="00041429">
              <w:rPr>
                <w:color w:val="000000"/>
              </w:rPr>
              <w:t>-</w:t>
            </w:r>
            <w:r>
              <w:rPr>
                <w:rFonts w:eastAsia="宋体" w:hint="eastAsia"/>
                <w:color w:val="000000"/>
                <w:lang w:eastAsia="zh-CN"/>
              </w:rPr>
              <w:t>10</w:t>
            </w:r>
          </w:p>
        </w:tc>
      </w:tr>
    </w:tbl>
    <w:p w14:paraId="69078046" w14:textId="77777777" w:rsidR="00F8318B" w:rsidRDefault="00F8318B" w:rsidP="006C68CC">
      <w:pPr>
        <w:pStyle w:val="B1"/>
        <w:rPr>
          <w:rFonts w:ascii="Arial" w:hAnsi="Arial" w:cs="Arial"/>
          <w:b/>
        </w:rPr>
      </w:pPr>
    </w:p>
    <w:p w14:paraId="0A4EE122" w14:textId="4702D99A"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trPr>
        <w:tc>
          <w:tcPr>
            <w:tcW w:w="2463" w:type="dxa"/>
          </w:tcPr>
          <w:p w14:paraId="0F1F96B1" w14:textId="77777777" w:rsidR="00F8318B" w:rsidRPr="004803A4" w:rsidRDefault="00F8318B" w:rsidP="002D5D5E">
            <w:pPr>
              <w:keepNext/>
              <w:keepLines/>
              <w:spacing w:after="0"/>
              <w:rPr>
                <w:b/>
                <w:color w:val="000000"/>
              </w:rPr>
            </w:pPr>
            <w:r>
              <w:rPr>
                <w:b/>
                <w:color w:val="000000"/>
              </w:rPr>
              <w:t>P</w:t>
            </w:r>
            <w:r w:rsidRPr="004803A4">
              <w:rPr>
                <w:b/>
                <w:color w:val="000000"/>
              </w:rPr>
              <w:t>arameters</w:t>
            </w:r>
          </w:p>
        </w:tc>
        <w:tc>
          <w:tcPr>
            <w:tcW w:w="1585" w:type="dxa"/>
          </w:tcPr>
          <w:p w14:paraId="49E4C6C3" w14:textId="77777777" w:rsidR="00F8318B" w:rsidRPr="004803A4" w:rsidRDefault="00F8318B" w:rsidP="002D5D5E">
            <w:pPr>
              <w:keepNext/>
              <w:keepLines/>
              <w:spacing w:after="0"/>
              <w:rPr>
                <w:b/>
                <w:color w:val="000000"/>
              </w:rPr>
            </w:pPr>
            <w:r w:rsidRPr="004803A4">
              <w:rPr>
                <w:b/>
                <w:color w:val="000000"/>
              </w:rPr>
              <w:t>Values (dB)</w:t>
            </w:r>
          </w:p>
        </w:tc>
      </w:tr>
      <w:tr w:rsidR="00F8318B" w14:paraId="2C07AAF7" w14:textId="77777777" w:rsidTr="002D5D5E">
        <w:trPr>
          <w:jc w:val="center"/>
        </w:trPr>
        <w:tc>
          <w:tcPr>
            <w:tcW w:w="2463" w:type="dxa"/>
          </w:tcPr>
          <w:p w14:paraId="5D927D40" w14:textId="77777777" w:rsidR="00F8318B" w:rsidRPr="00041429" w:rsidRDefault="00F8318B" w:rsidP="002D5D5E">
            <w:pPr>
              <w:keepNext/>
              <w:keepLines/>
              <w:spacing w:after="0"/>
              <w:rPr>
                <w:color w:val="000000"/>
              </w:rPr>
            </w:pPr>
            <w:r w:rsidRPr="001E4686">
              <w:rPr>
                <w:lang w:val="fi-FI"/>
              </w:rPr>
              <w:t>Antenna isolation</w:t>
            </w:r>
          </w:p>
        </w:tc>
        <w:tc>
          <w:tcPr>
            <w:tcW w:w="1585" w:type="dxa"/>
          </w:tcPr>
          <w:p w14:paraId="57DBF30A" w14:textId="77777777" w:rsidR="00F8318B" w:rsidRPr="00041429" w:rsidRDefault="00F8318B" w:rsidP="002D5D5E">
            <w:pPr>
              <w:keepNext/>
              <w:keepLines/>
              <w:spacing w:after="0"/>
              <w:rPr>
                <w:color w:val="000000"/>
              </w:rPr>
            </w:pPr>
            <w:r>
              <w:rPr>
                <w:color w:val="000000"/>
              </w:rPr>
              <w:t>10</w:t>
            </w:r>
          </w:p>
        </w:tc>
      </w:tr>
      <w:tr w:rsidR="00F8318B" w14:paraId="6528C259" w14:textId="77777777" w:rsidTr="002D5D5E">
        <w:trPr>
          <w:jc w:val="center"/>
        </w:trPr>
        <w:tc>
          <w:tcPr>
            <w:tcW w:w="2463" w:type="dxa"/>
          </w:tcPr>
          <w:p w14:paraId="3D368186" w14:textId="77777777" w:rsidR="00F8318B" w:rsidRPr="00041429" w:rsidRDefault="00F8318B" w:rsidP="002D5D5E">
            <w:pPr>
              <w:keepNext/>
              <w:keepLines/>
              <w:spacing w:after="0"/>
              <w:rPr>
                <w:color w:val="000000"/>
              </w:rPr>
            </w:pPr>
            <w:r w:rsidRPr="001E4686">
              <w:rPr>
                <w:lang w:val="fi-FI"/>
              </w:rPr>
              <w:t>PCB isolation PA-PA</w:t>
            </w:r>
          </w:p>
        </w:tc>
        <w:tc>
          <w:tcPr>
            <w:tcW w:w="1585" w:type="dxa"/>
          </w:tcPr>
          <w:p w14:paraId="6F13C991" w14:textId="77777777" w:rsidR="00F8318B" w:rsidRPr="00041429" w:rsidRDefault="00F8318B" w:rsidP="002D5D5E">
            <w:pPr>
              <w:keepNext/>
              <w:keepLines/>
              <w:spacing w:after="0"/>
              <w:rPr>
                <w:color w:val="000000"/>
              </w:rPr>
            </w:pPr>
            <w:r>
              <w:rPr>
                <w:color w:val="000000"/>
              </w:rPr>
              <w:t>60</w:t>
            </w:r>
          </w:p>
        </w:tc>
      </w:tr>
      <w:tr w:rsidR="00F8318B" w14:paraId="452A19B0" w14:textId="77777777" w:rsidTr="002D5D5E">
        <w:trPr>
          <w:jc w:val="center"/>
        </w:trPr>
        <w:tc>
          <w:tcPr>
            <w:tcW w:w="2463" w:type="dxa"/>
          </w:tcPr>
          <w:p w14:paraId="67B4C824" w14:textId="77777777" w:rsidR="00F8318B" w:rsidRPr="00041429" w:rsidRDefault="00F8318B" w:rsidP="002D5D5E">
            <w:pPr>
              <w:keepNext/>
              <w:keepLines/>
              <w:spacing w:after="0"/>
              <w:rPr>
                <w:color w:val="000000"/>
              </w:rPr>
            </w:pPr>
            <w:r>
              <w:rPr>
                <w:color w:val="000000"/>
              </w:rPr>
              <w:t>Diplexer isolation</w:t>
            </w:r>
          </w:p>
        </w:tc>
        <w:tc>
          <w:tcPr>
            <w:tcW w:w="1585" w:type="dxa"/>
          </w:tcPr>
          <w:p w14:paraId="1D6EF7EE" w14:textId="77777777" w:rsidR="00F8318B" w:rsidRPr="00434AC6" w:rsidRDefault="00F8318B" w:rsidP="002D5D5E">
            <w:pPr>
              <w:keepNext/>
              <w:keepLines/>
              <w:spacing w:after="0"/>
              <w:rPr>
                <w:rFonts w:eastAsia="宋体"/>
                <w:color w:val="000000"/>
                <w:lang w:eastAsia="zh-CN"/>
              </w:rPr>
            </w:pPr>
            <w:r>
              <w:rPr>
                <w:color w:val="000000"/>
              </w:rPr>
              <w:t>15</w:t>
            </w:r>
          </w:p>
        </w:tc>
      </w:tr>
      <w:tr w:rsidR="00F8318B" w14:paraId="02465A65" w14:textId="77777777" w:rsidTr="002D5D5E">
        <w:trPr>
          <w:jc w:val="center"/>
        </w:trPr>
        <w:tc>
          <w:tcPr>
            <w:tcW w:w="2463" w:type="dxa"/>
          </w:tcPr>
          <w:p w14:paraId="7B283F90" w14:textId="77777777" w:rsidR="00F8318B" w:rsidRDefault="00F8318B" w:rsidP="002D5D5E">
            <w:pPr>
              <w:keepNext/>
              <w:keepLines/>
              <w:spacing w:after="0"/>
              <w:rPr>
                <w:color w:val="000000"/>
              </w:rPr>
            </w:pPr>
            <w:r>
              <w:rPr>
                <w:rFonts w:eastAsia="宋体" w:hint="eastAsia"/>
                <w:color w:val="000000"/>
                <w:lang w:eastAsia="zh-CN"/>
              </w:rPr>
              <w:t>Triplexer isolation</w:t>
            </w:r>
          </w:p>
        </w:tc>
        <w:tc>
          <w:tcPr>
            <w:tcW w:w="1585" w:type="dxa"/>
          </w:tcPr>
          <w:p w14:paraId="521B7438" w14:textId="77777777" w:rsidR="00F8318B" w:rsidRPr="005408DA" w:rsidRDefault="00F8318B" w:rsidP="002D5D5E">
            <w:pPr>
              <w:keepNext/>
              <w:keepLines/>
              <w:spacing w:after="0"/>
              <w:rPr>
                <w:rFonts w:eastAsia="宋体"/>
                <w:color w:val="000000"/>
                <w:lang w:eastAsia="zh-CN"/>
              </w:rPr>
            </w:pPr>
            <w:r>
              <w:rPr>
                <w:rFonts w:eastAsia="宋体" w:hint="eastAsia"/>
                <w:color w:val="000000"/>
                <w:lang w:eastAsia="zh-CN"/>
              </w:rPr>
              <w:t>15</w:t>
            </w:r>
          </w:p>
        </w:tc>
      </w:tr>
      <w:tr w:rsidR="00F8318B" w14:paraId="27FE606F" w14:textId="77777777" w:rsidTr="002D5D5E">
        <w:trPr>
          <w:jc w:val="center"/>
        </w:trPr>
        <w:tc>
          <w:tcPr>
            <w:tcW w:w="2463" w:type="dxa"/>
            <w:vAlign w:val="center"/>
          </w:tcPr>
          <w:p w14:paraId="60068432" w14:textId="77777777" w:rsidR="00F8318B" w:rsidRPr="002F0DA9" w:rsidRDefault="00F8318B" w:rsidP="002D5D5E">
            <w:pPr>
              <w:keepNext/>
              <w:keepLines/>
              <w:spacing w:after="0"/>
              <w:rPr>
                <w:rFonts w:ascii="Calibri" w:eastAsia="宋体" w:hAnsi="Calibri"/>
                <w:color w:val="000000"/>
                <w:lang w:val="en-US" w:eastAsia="zh-CN"/>
              </w:rPr>
            </w:pPr>
            <w:r w:rsidRPr="00B479E7">
              <w:rPr>
                <w:rFonts w:eastAsia="宋体" w:hint="eastAsia"/>
                <w:color w:val="000000"/>
                <w:lang w:eastAsia="zh-CN"/>
              </w:rPr>
              <w:t>Tx duplexer rejection at Rx Band</w:t>
            </w:r>
          </w:p>
        </w:tc>
        <w:tc>
          <w:tcPr>
            <w:tcW w:w="1585" w:type="dxa"/>
          </w:tcPr>
          <w:p w14:paraId="750A5226" w14:textId="77777777" w:rsidR="00F8318B" w:rsidRPr="006E14EA" w:rsidRDefault="00F8318B" w:rsidP="002D5D5E">
            <w:pPr>
              <w:keepNext/>
              <w:keepLines/>
              <w:spacing w:after="0"/>
              <w:rPr>
                <w:rFonts w:eastAsia="宋体"/>
                <w:color w:val="000000"/>
                <w:lang w:eastAsia="zh-CN"/>
              </w:rPr>
            </w:pPr>
            <w:r>
              <w:rPr>
                <w:rFonts w:eastAsia="宋体" w:hint="eastAsia"/>
                <w:color w:val="000000"/>
                <w:lang w:eastAsia="zh-CN"/>
              </w:rPr>
              <w:t>50</w:t>
            </w:r>
          </w:p>
        </w:tc>
      </w:tr>
    </w:tbl>
    <w:p w14:paraId="64C65A10" w14:textId="77777777" w:rsidR="00F8318B" w:rsidRPr="00F70149" w:rsidRDefault="00F8318B" w:rsidP="00F8318B">
      <w:pPr>
        <w:pStyle w:val="ac"/>
        <w:jc w:val="center"/>
      </w:pPr>
    </w:p>
    <w:p w14:paraId="6D4056E9" w14:textId="77777777" w:rsidR="00F8318B" w:rsidRPr="00C013B0" w:rsidRDefault="00F8318B" w:rsidP="00F8318B">
      <w:pPr>
        <w:rPr>
          <w:rFonts w:eastAsia="MS Mincho"/>
        </w:rPr>
      </w:pPr>
      <w:r w:rsidRPr="00C013B0">
        <w:rPr>
          <w:rFonts w:eastAsia="MS Mincho"/>
        </w:rPr>
        <w:t>Based on these parameters we get the following MSD.</w:t>
      </w:r>
    </w:p>
    <w:p w14:paraId="585312BE" w14:textId="2F015B41" w:rsidR="00F8318B" w:rsidRPr="00A20126" w:rsidRDefault="00F8318B" w:rsidP="00F8318B">
      <w:pPr>
        <w:pStyle w:val="TH"/>
        <w:rPr>
          <w:rFonts w:cs="Arial"/>
        </w:rPr>
      </w:pPr>
      <w:r w:rsidRPr="000469EC">
        <w:rPr>
          <w:rFonts w:cs="Arial"/>
        </w:rPr>
        <w:lastRenderedPageBreak/>
        <w:t xml:space="preserve">Table </w:t>
      </w:r>
      <w:r w:rsidRPr="00A20126">
        <w:rPr>
          <w:rFonts w:cs="Arial"/>
        </w:rPr>
        <w:t>5.</w:t>
      </w:r>
      <w:r>
        <w:rPr>
          <w:rFonts w:cs="Arial"/>
        </w:rPr>
        <w:t>8</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pPr>
            <w:r>
              <w:t>Source of IMD</w:t>
            </w:r>
          </w:p>
        </w:tc>
      </w:tr>
      <w:tr w:rsidR="00F8318B" w14:paraId="3CD93DB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pPr>
          </w:p>
        </w:tc>
      </w:tr>
      <w:tr w:rsidR="00F8318B" w14:paraId="6B85364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lang w:eastAsia="zh-CN"/>
              </w:rPr>
            </w:pPr>
            <w:r w:rsidRPr="00C6438D">
              <w:t>1</w:t>
            </w:r>
            <w:r>
              <w:t>975</w:t>
            </w:r>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lang w:eastAsia="zh-CN"/>
              </w:rPr>
            </w:pPr>
            <w:r>
              <w:t>216</w:t>
            </w:r>
            <w:r w:rsidRPr="00C6438D">
              <w:t>5</w:t>
            </w:r>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lang w:eastAsia="zh-CN"/>
              </w:rPr>
            </w:pPr>
            <w:r>
              <w:t>N/A</w:t>
            </w:r>
          </w:p>
        </w:tc>
      </w:tr>
      <w:tr w:rsidR="00F8318B" w14:paraId="7FF3593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lang w:eastAsia="zh-CN"/>
              </w:rPr>
            </w:pPr>
            <w:r>
              <w:rPr>
                <w:color w:val="000000"/>
                <w:lang w:eastAsia="zh-CN"/>
              </w:rPr>
              <w:t>n7</w:t>
            </w:r>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lang w:eastAsia="zh-CN"/>
              </w:rPr>
            </w:pPr>
            <w:r>
              <w:t>N/A</w:t>
            </w:r>
          </w:p>
        </w:tc>
      </w:tr>
      <w:tr w:rsidR="00F8318B" w14:paraId="03A98372"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lang w:eastAsia="zh-CN"/>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pPr>
            <w:r w:rsidRPr="00A1115A">
              <w:t>SDL</w:t>
            </w:r>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lang w:eastAsia="zh-CN"/>
              </w:rPr>
            </w:pPr>
            <w:r>
              <w:t>IMD3</w:t>
            </w:r>
          </w:p>
        </w:tc>
      </w:tr>
      <w:tr w:rsidR="00F8318B" w14:paraId="580206DD"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rFonts w:cs="Arial"/>
              </w:rPr>
            </w:pPr>
            <w:r>
              <w:t xml:space="preserve">NOTE </w:t>
            </w:r>
            <w:r>
              <w:rPr>
                <w:lang w:eastAsia="zh-CN"/>
              </w:rPr>
              <w:t>1</w:t>
            </w:r>
            <w:r>
              <w:t>:</w:t>
            </w:r>
            <w:r>
              <w:tab/>
              <w:t>This band is subject to IMD5 also which MSD is not specified.</w:t>
            </w:r>
          </w:p>
          <w:p w14:paraId="213DB97F" w14:textId="77777777" w:rsidR="00F8318B" w:rsidRDefault="00F8318B" w:rsidP="002D5D5E">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4F4060EB" w14:textId="0F4D4564" w:rsidR="00A15080" w:rsidRDefault="00A15080" w:rsidP="006C68CC">
      <w:pPr>
        <w:pStyle w:val="21"/>
      </w:pPr>
      <w:bookmarkStart w:id="173" w:name="_Toc180420415"/>
      <w:r>
        <w:t>5.9</w:t>
      </w:r>
      <w:r>
        <w:tab/>
        <w:t>CA_n1-n3-n7</w:t>
      </w:r>
      <w:bookmarkEnd w:id="173"/>
    </w:p>
    <w:p w14:paraId="73D2F614" w14:textId="1E2BE9D7" w:rsidR="00A15080" w:rsidRPr="006C68CC" w:rsidRDefault="00A15080" w:rsidP="00A15080">
      <w:pPr>
        <w:pStyle w:val="31"/>
        <w:rPr>
          <w:rFonts w:cs="Arial"/>
          <w:szCs w:val="28"/>
          <w:lang w:val="en-US" w:eastAsia="zh-CN"/>
        </w:rPr>
      </w:pPr>
      <w:bookmarkStart w:id="174" w:name="_Toc180420416"/>
      <w:r w:rsidRPr="006C68CC">
        <w:rPr>
          <w:rFonts w:cs="Arial"/>
          <w:szCs w:val="28"/>
          <w:lang w:val="en-US" w:eastAsia="zh-CN"/>
        </w:rPr>
        <w:t>5.</w:t>
      </w:r>
      <w:r>
        <w:rPr>
          <w:rFonts w:cs="Arial"/>
          <w:szCs w:val="28"/>
          <w:lang w:val="en-US" w:eastAsia="zh-CN"/>
        </w:rPr>
        <w:t>9</w:t>
      </w:r>
      <w:r w:rsidRPr="006C68CC">
        <w:rPr>
          <w:rFonts w:cs="Arial"/>
          <w:szCs w:val="28"/>
          <w:lang w:val="en-US" w:eastAsia="zh-CN"/>
        </w:rPr>
        <w:t>.1</w:t>
      </w:r>
      <w:r w:rsidRPr="006C68CC">
        <w:rPr>
          <w:rFonts w:cs="Arial"/>
          <w:szCs w:val="28"/>
          <w:lang w:val="en-US" w:eastAsia="zh-CN"/>
        </w:rPr>
        <w:tab/>
        <w:t>Common for 1 band UL and 2 bands UL CA</w:t>
      </w:r>
      <w:bookmarkEnd w:id="174"/>
    </w:p>
    <w:p w14:paraId="7F374DE1" w14:textId="1CD49C41" w:rsidR="00A15080" w:rsidRPr="00A15080" w:rsidRDefault="00A15080" w:rsidP="00A15080">
      <w:pPr>
        <w:pStyle w:val="41"/>
      </w:pPr>
      <w:bookmarkStart w:id="175" w:name="_Toc180420417"/>
      <w:r>
        <w:t>5.9.1.1</w:t>
      </w:r>
      <w:r>
        <w:tab/>
      </w:r>
      <w:r w:rsidRPr="00A15080">
        <w:t>Operating bands for CA</w:t>
      </w:r>
      <w:bookmarkEnd w:id="175"/>
    </w:p>
    <w:p w14:paraId="07B3B13E" w14:textId="4628E0BE" w:rsidR="00A15080" w:rsidRPr="00A15080"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.1-1</w:t>
      </w:r>
      <w:r w:rsidRPr="00A15080">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B28310"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A15080" w:rsidRPr="004D6DE3" w14:paraId="18C88AD2"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5C1230E0"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0720103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pPr>
            <w:r w:rsidRPr="00A1115A">
              <w:t>FDD</w:t>
            </w:r>
          </w:p>
        </w:tc>
      </w:tr>
      <w:tr w:rsidR="00A15080" w:rsidRPr="004D6DE3" w14:paraId="68668DD7"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pPr>
            <w:r w:rsidRPr="00A1115A">
              <w:t>FDD</w:t>
            </w:r>
          </w:p>
        </w:tc>
      </w:tr>
      <w:tr w:rsidR="00A15080" w:rsidRPr="004D6DE3" w14:paraId="53E1131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pPr>
            <w:r w:rsidRPr="00A1115A">
              <w:t>FDD</w:t>
            </w:r>
          </w:p>
        </w:tc>
      </w:tr>
    </w:tbl>
    <w:p w14:paraId="7CA6166B" w14:textId="77777777" w:rsidR="00A15080" w:rsidRDefault="00A15080" w:rsidP="00A15080">
      <w:pPr>
        <w:rPr>
          <w:lang w:eastAsia="zh-CN"/>
        </w:rPr>
      </w:pPr>
    </w:p>
    <w:p w14:paraId="0AB70880" w14:textId="7D95884F" w:rsidR="00A15080" w:rsidRPr="00A15080" w:rsidRDefault="00A15080" w:rsidP="00A15080">
      <w:pPr>
        <w:pStyle w:val="41"/>
      </w:pPr>
      <w:bookmarkStart w:id="176" w:name="_Toc180420418"/>
      <w:r w:rsidRPr="00A15080">
        <w:t>5.</w:t>
      </w:r>
      <w:r>
        <w:t>9</w:t>
      </w:r>
      <w:r w:rsidRPr="00A15080">
        <w:t>.1.2</w:t>
      </w:r>
      <w:r w:rsidRPr="00A15080">
        <w:tab/>
        <w:t>Channel bandwidths per operating band for CA</w:t>
      </w:r>
      <w:bookmarkEnd w:id="176"/>
    </w:p>
    <w:p w14:paraId="2ACDD345" w14:textId="1A479B90" w:rsidR="00A15080" w:rsidRPr="006C68CC"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A15080" w:rsidRPr="004D6DE3" w14:paraId="46CDE974" w14:textId="77777777" w:rsidTr="002D5D5E">
        <w:trPr>
          <w:trHeight w:val="53"/>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A15080" w:rsidRPr="004D6DE3" w14:paraId="06A96F9D" w14:textId="77777777" w:rsidTr="002D5D5E">
        <w:trPr>
          <w:trHeight w:val="62"/>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rFonts w:ascii="Arial" w:hAnsi="Arial" w:cs="Arial"/>
                <w:color w:val="000000"/>
                <w:sz w:val="18"/>
                <w:szCs w:val="18"/>
              </w:rPr>
            </w:pPr>
            <w:r w:rsidRPr="00D356DA">
              <w:rPr>
                <w:rFonts w:ascii="Arial" w:hAnsi="Arial" w:cs="Arial"/>
                <w:color w:val="000000"/>
                <w:sz w:val="18"/>
                <w:szCs w:val="18"/>
              </w:rPr>
              <w:t>CA_n1A-n3A-n7A</w:t>
            </w:r>
          </w:p>
        </w:tc>
        <w:tc>
          <w:tcPr>
            <w:tcW w:w="1028" w:type="pct"/>
            <w:tcBorders>
              <w:top w:val="single" w:sz="4" w:space="0" w:color="auto"/>
              <w:left w:val="nil"/>
              <w:right w:val="single" w:sz="4" w:space="0" w:color="auto"/>
            </w:tcBorders>
            <w:shd w:val="clear" w:color="auto" w:fill="auto"/>
          </w:tcPr>
          <w:p w14:paraId="645EDD57"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CA_n1A-n3A</w:t>
            </w:r>
          </w:p>
          <w:p w14:paraId="265E2D32"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CA_n1A-n7A</w:t>
            </w:r>
          </w:p>
          <w:p w14:paraId="05F8A1CC" w14:textId="77777777" w:rsidR="00A15080" w:rsidRDefault="00A15080" w:rsidP="006C68CC">
            <w:pPr>
              <w:spacing w:after="0"/>
            </w:pPr>
            <w:r w:rsidRPr="006C68C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rFonts w:ascii="Arial" w:hAnsi="Arial" w:cs="Arial"/>
                <w:sz w:val="18"/>
                <w:szCs w:val="18"/>
              </w:rPr>
            </w:pPr>
            <w:r w:rsidRPr="003A114E">
              <w:rPr>
                <w:rFonts w:ascii="Arial" w:hAnsi="Arial" w:cs="Arial"/>
                <w:sz w:val="18"/>
                <w:szCs w:val="18"/>
              </w:rPr>
              <w:t xml:space="preserve">4 </w:t>
            </w:r>
            <w:r w:rsidRPr="00E82598">
              <w:rPr>
                <w:rFonts w:ascii="Arial" w:eastAsia="等线" w:hAnsi="Arial" w:cs="Arial"/>
                <w:sz w:val="18"/>
                <w:szCs w:val="18"/>
                <w:lang w:eastAsia="zh-CN"/>
              </w:rPr>
              <w:t>and</w:t>
            </w:r>
            <w:r w:rsidRPr="003A114E">
              <w:rPr>
                <w:rFonts w:ascii="Arial" w:hAnsi="Arial" w:cs="Arial"/>
                <w:sz w:val="18"/>
                <w:szCs w:val="18"/>
              </w:rPr>
              <w:t xml:space="preserve"> 5</w:t>
            </w:r>
          </w:p>
        </w:tc>
      </w:tr>
      <w:tr w:rsidR="00A15080" w:rsidRPr="004D6DE3" w14:paraId="07CEACE5" w14:textId="77777777" w:rsidTr="002D5D5E">
        <w:trPr>
          <w:trHeight w:val="62"/>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rFonts w:ascii="Arial" w:hAnsi="Arial" w:cs="Arial"/>
                <w:sz w:val="18"/>
                <w:szCs w:val="18"/>
              </w:rPr>
            </w:pPr>
          </w:p>
        </w:tc>
      </w:tr>
      <w:tr w:rsidR="00A15080" w:rsidRPr="004D6DE3" w14:paraId="498E20EE" w14:textId="77777777" w:rsidTr="002D5D5E">
        <w:trPr>
          <w:trHeight w:val="62"/>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rFonts w:ascii="Arial" w:hAnsi="Arial" w:cs="Arial"/>
                <w:sz w:val="18"/>
                <w:szCs w:val="18"/>
              </w:rPr>
            </w:pPr>
          </w:p>
        </w:tc>
      </w:tr>
    </w:tbl>
    <w:p w14:paraId="6C922DE3" w14:textId="77777777" w:rsidR="00A15080" w:rsidRDefault="00A15080" w:rsidP="00A15080">
      <w:pPr>
        <w:spacing w:after="0"/>
        <w:rPr>
          <w:rFonts w:eastAsia="Calibri"/>
          <w:lang w:eastAsia="ko-KR"/>
        </w:rPr>
      </w:pPr>
    </w:p>
    <w:p w14:paraId="3EF75F17" w14:textId="77777777" w:rsidR="00A15080" w:rsidRPr="004D6DE3" w:rsidRDefault="00A15080" w:rsidP="00A15080">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307D87D" w14:textId="77777777" w:rsidR="00A15080" w:rsidRDefault="00A15080" w:rsidP="00A15080"/>
    <w:p w14:paraId="4F08F2CD" w14:textId="32E488A4" w:rsidR="00A15080" w:rsidRPr="00A15080" w:rsidRDefault="00A15080" w:rsidP="00A15080">
      <w:pPr>
        <w:pStyle w:val="41"/>
      </w:pPr>
      <w:bookmarkStart w:id="177" w:name="_Toc180420419"/>
      <w:r w:rsidRPr="00A15080">
        <w:t>5.</w:t>
      </w:r>
      <w:r>
        <w:t>9</w:t>
      </w:r>
      <w:r w:rsidRPr="00A15080">
        <w:t>.1.3</w:t>
      </w:r>
      <w:r w:rsidRPr="00A15080">
        <w:tab/>
        <w:t>∆T</w:t>
      </w:r>
      <w:r w:rsidRPr="00A15080">
        <w:rPr>
          <w:vertAlign w:val="subscript"/>
        </w:rPr>
        <w:t>IB</w:t>
      </w:r>
      <w:proofErr w:type="gramStart"/>
      <w:r w:rsidRPr="00A15080">
        <w:rPr>
          <w:rFonts w:hint="eastAsia"/>
          <w:vertAlign w:val="subscript"/>
        </w:rPr>
        <w:t>,c</w:t>
      </w:r>
      <w:proofErr w:type="gramEnd"/>
      <w:r w:rsidRPr="00A15080">
        <w:t xml:space="preserve"> and ∆R</w:t>
      </w:r>
      <w:r w:rsidRPr="00A15080">
        <w:rPr>
          <w:vertAlign w:val="subscript"/>
        </w:rPr>
        <w:t>IB</w:t>
      </w:r>
      <w:r w:rsidRPr="00A15080">
        <w:rPr>
          <w:rFonts w:hint="eastAsia"/>
          <w:vertAlign w:val="subscript"/>
        </w:rPr>
        <w:t>,c</w:t>
      </w:r>
      <w:r w:rsidRPr="00A15080">
        <w:t xml:space="preserve"> values</w:t>
      </w:r>
      <w:bookmarkEnd w:id="177"/>
    </w:p>
    <w:p w14:paraId="25576F93" w14:textId="77777777" w:rsidR="00A15080" w:rsidRPr="008A04AB" w:rsidRDefault="00A15080" w:rsidP="00A15080">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266030B9" w14:textId="77777777" w:rsidR="00A15080" w:rsidRDefault="00A15080" w:rsidP="00A15080">
      <w:r>
        <w:t xml:space="preserve">For </w:t>
      </w:r>
      <w:r w:rsidRPr="00D356DA">
        <w:rPr>
          <w:lang w:val="en-US" w:eastAsia="zh-CN"/>
        </w:rPr>
        <w:t>CA_n1A-n3A-n7A</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5339E646" w14:textId="29DD1103" w:rsidR="00A15080" w:rsidRPr="006C68CC" w:rsidRDefault="00A15080" w:rsidP="00A15080">
      <w:pPr>
        <w:pStyle w:val="31"/>
        <w:rPr>
          <w:rFonts w:cs="Arial"/>
          <w:szCs w:val="28"/>
          <w:lang w:val="en-US" w:eastAsia="zh-CN"/>
        </w:rPr>
      </w:pPr>
      <w:bookmarkStart w:id="178" w:name="_Toc180420420"/>
      <w:r w:rsidRPr="006C68CC">
        <w:rPr>
          <w:rFonts w:cs="Arial"/>
          <w:szCs w:val="28"/>
          <w:lang w:val="en-US" w:eastAsia="zh-CN"/>
        </w:rPr>
        <w:t>5.</w:t>
      </w:r>
      <w:r>
        <w:rPr>
          <w:rFonts w:cs="Arial"/>
          <w:szCs w:val="28"/>
          <w:lang w:val="en-US" w:eastAsia="zh-CN"/>
        </w:rPr>
        <w:t>9</w:t>
      </w:r>
      <w:r w:rsidRPr="006C68CC">
        <w:rPr>
          <w:rFonts w:cs="Arial"/>
          <w:szCs w:val="28"/>
          <w:lang w:val="en-US" w:eastAsia="zh-CN"/>
        </w:rPr>
        <w:t>.2</w:t>
      </w:r>
      <w:r w:rsidRPr="006C68CC">
        <w:rPr>
          <w:rFonts w:cs="Arial"/>
          <w:szCs w:val="28"/>
          <w:lang w:val="en-US" w:eastAsia="zh-CN"/>
        </w:rPr>
        <w:tab/>
        <w:t>Specific for 2 bands UL CA</w:t>
      </w:r>
      <w:bookmarkEnd w:id="178"/>
    </w:p>
    <w:p w14:paraId="6F43E6B1" w14:textId="2A63FD08" w:rsidR="00A15080" w:rsidRPr="006C68CC" w:rsidRDefault="00A15080" w:rsidP="006C68CC">
      <w:pPr>
        <w:pStyle w:val="41"/>
      </w:pPr>
      <w:bookmarkStart w:id="179" w:name="_Toc180420421"/>
      <w:r w:rsidRPr="006C68CC">
        <w:t>5.</w:t>
      </w:r>
      <w:r>
        <w:t>9</w:t>
      </w:r>
      <w:r w:rsidRPr="006C68CC">
        <w:t>.2.1</w:t>
      </w:r>
      <w:r w:rsidRPr="006C68CC">
        <w:tab/>
        <w:t>UE co-existence studies</w:t>
      </w:r>
      <w:bookmarkEnd w:id="179"/>
    </w:p>
    <w:p w14:paraId="1AF5F749" w14:textId="77777777" w:rsidR="00A15080"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91C5D0C" w14:textId="6198BA98" w:rsidR="00A15080" w:rsidRPr="00242348" w:rsidRDefault="00A15080" w:rsidP="00A15080">
      <w:pPr>
        <w:pStyle w:val="51"/>
        <w:overflowPunct w:val="0"/>
        <w:autoSpaceDE w:val="0"/>
        <w:autoSpaceDN w:val="0"/>
        <w:adjustRightInd w:val="0"/>
        <w:textAlignment w:val="baseline"/>
        <w:rPr>
          <w:snapToGrid w:val="0"/>
          <w:lang w:eastAsia="en-GB"/>
        </w:rPr>
      </w:pPr>
      <w:bookmarkStart w:id="180" w:name="_Toc180420422"/>
      <w:r w:rsidRPr="00242348">
        <w:rPr>
          <w:rFonts w:hint="eastAsia"/>
          <w:snapToGrid w:val="0"/>
          <w:lang w:eastAsia="en-GB"/>
        </w:rPr>
        <w:lastRenderedPageBreak/>
        <w:t>5.</w:t>
      </w:r>
      <w:r>
        <w:rPr>
          <w:snapToGrid w:val="0"/>
          <w:lang w:eastAsia="en-GB"/>
        </w:rPr>
        <w:t>9</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80"/>
    </w:p>
    <w:p w14:paraId="002A71AD" w14:textId="77777777" w:rsidR="00A15080" w:rsidRPr="0007219E"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757A4EE" w14:textId="7FD5B225" w:rsidR="00A15080" w:rsidRPr="00A753E4" w:rsidRDefault="00A15080" w:rsidP="00A15080">
      <w:pPr>
        <w:rPr>
          <w:rFonts w:eastAsia="MS Mincho"/>
        </w:rPr>
      </w:pPr>
      <w:r w:rsidRPr="00A76C0A">
        <w:rPr>
          <w:rFonts w:eastAsia="MS Mincho"/>
        </w:rPr>
        <w:t xml:space="preserve">Table </w:t>
      </w:r>
      <w:r w:rsidRPr="00A76C0A">
        <w:rPr>
          <w:rFonts w:eastAsia="MS Mincho" w:hint="eastAsia"/>
        </w:rPr>
        <w:t>5.</w:t>
      </w:r>
      <w:r>
        <w:rPr>
          <w:rFonts w:eastAsia="MS Mincho"/>
        </w:rPr>
        <w:t>9.2.1</w:t>
      </w:r>
      <w:r w:rsidRPr="00A76C0A">
        <w:rPr>
          <w:rFonts w:eastAsia="MS Mincho"/>
        </w:rPr>
        <w:t>.1-1</w:t>
      </w:r>
      <w:r w:rsidRPr="005570FC">
        <w:rPr>
          <w:rFonts w:ascii="等线" w:eastAsia="等线" w:hAnsi="等线"/>
          <w:lang w:eastAsia="zh-CN"/>
        </w:rPr>
        <w:t xml:space="preserve">, </w:t>
      </w:r>
      <w:r w:rsidRPr="00A76C0A">
        <w:rPr>
          <w:rFonts w:eastAsia="MS Mincho" w:hint="eastAsia"/>
        </w:rPr>
        <w:t>5.</w:t>
      </w:r>
      <w:r>
        <w:rPr>
          <w:rFonts w:eastAsia="MS Mincho"/>
        </w:rPr>
        <w:t>9.2.1</w:t>
      </w:r>
      <w:r w:rsidRPr="00A76C0A">
        <w:rPr>
          <w:rFonts w:eastAsia="MS Mincho"/>
        </w:rPr>
        <w:t>.1-</w:t>
      </w:r>
      <w:r>
        <w:rPr>
          <w:rFonts w:eastAsia="MS Mincho"/>
        </w:rPr>
        <w:t xml:space="preserve">2 and </w:t>
      </w:r>
      <w:r w:rsidRPr="00A76C0A">
        <w:rPr>
          <w:rFonts w:eastAsia="MS Mincho" w:hint="eastAsia"/>
        </w:rPr>
        <w:t>5.</w:t>
      </w:r>
      <w:r>
        <w:rPr>
          <w:rFonts w:eastAsia="MS Mincho"/>
        </w:rPr>
        <w:t>9.2.1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p>
    <w:p w14:paraId="785F294F" w14:textId="238003A3"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15281A54"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pPr>
            <w:r w:rsidRPr="00966AC5">
              <w:t>f</w:t>
            </w:r>
            <w:r w:rsidRPr="00966AC5">
              <w:rPr>
                <w:vertAlign w:val="subscript"/>
              </w:rPr>
              <w:t>y_high</w:t>
            </w:r>
          </w:p>
        </w:tc>
      </w:tr>
      <w:tr w:rsidR="00A15080" w:rsidRPr="00966AC5" w14:paraId="6648A39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51FFF61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sz w:val="18"/>
                <w:lang w:val="en-US"/>
              </w:rPr>
            </w:pPr>
            <w:r w:rsidRPr="005A1F91">
              <w:rPr>
                <w:sz w:val="18"/>
                <w:szCs w:val="18"/>
              </w:rPr>
              <w:t>730</w:t>
            </w:r>
            <w:r w:rsidRPr="00966AC5">
              <w:rPr>
                <w:sz w:val="18"/>
                <w:lang w:val="en-US"/>
              </w:rPr>
              <w:t>–</w:t>
            </w:r>
            <w:r w:rsidRPr="00EB04A8">
              <w:rPr>
                <w:sz w:val="18"/>
                <w:szCs w:val="18"/>
                <w:lang w:val="en-US"/>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sz w:val="18"/>
                <w:lang w:val="en-US"/>
              </w:rPr>
            </w:pPr>
            <w:r w:rsidRPr="00EB04A8">
              <w:rPr>
                <w:sz w:val="18"/>
                <w:szCs w:val="18"/>
                <w:lang w:val="en-US"/>
              </w:rPr>
              <w:t>5800</w:t>
            </w:r>
            <w:r w:rsidRPr="00966AC5">
              <w:rPr>
                <w:sz w:val="18"/>
                <w:lang w:val="en-US"/>
              </w:rPr>
              <w:t>–</w:t>
            </w:r>
            <w:r w:rsidRPr="00EB04A8">
              <w:rPr>
                <w:sz w:val="18"/>
                <w:szCs w:val="18"/>
                <w:lang w:val="en-US"/>
              </w:rPr>
              <w:t>6370</w:t>
            </w:r>
          </w:p>
        </w:tc>
      </w:tr>
      <w:tr w:rsidR="00A15080" w:rsidRPr="00966AC5" w14:paraId="78E0D4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20BA09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sz w:val="18"/>
                <w:lang w:val="en-US"/>
              </w:rPr>
            </w:pPr>
            <w:r w:rsidRPr="00EB04A8">
              <w:rPr>
                <w:sz w:val="18"/>
                <w:szCs w:val="18"/>
                <w:lang w:val="en-US"/>
              </w:rPr>
              <w:t>1200</w:t>
            </w:r>
            <w:r w:rsidRPr="00966AC5">
              <w:rPr>
                <w:sz w:val="18"/>
                <w:lang w:val="en-US"/>
              </w:rPr>
              <w:t>–</w:t>
            </w:r>
            <w:r w:rsidRPr="00EB04A8">
              <w:rPr>
                <w:sz w:val="18"/>
                <w:szCs w:val="18"/>
                <w:lang w:val="en-US"/>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sz w:val="18"/>
                <w:lang w:val="en-US"/>
              </w:rPr>
            </w:pPr>
            <w:r w:rsidRPr="00EB04A8">
              <w:rPr>
                <w:sz w:val="18"/>
                <w:szCs w:val="18"/>
                <w:lang w:val="en-US"/>
              </w:rPr>
              <w:t>4030</w:t>
            </w:r>
            <w:r w:rsidRPr="00966AC5">
              <w:rPr>
                <w:sz w:val="18"/>
                <w:lang w:val="en-US"/>
              </w:rPr>
              <w:t>–</w:t>
            </w:r>
            <w:r w:rsidRPr="00EB04A8">
              <w:rPr>
                <w:sz w:val="18"/>
                <w:szCs w:val="18"/>
                <w:lang w:val="en-US"/>
              </w:rPr>
              <w:t>5100</w:t>
            </w:r>
          </w:p>
        </w:tc>
      </w:tr>
      <w:tr w:rsidR="00A15080" w:rsidRPr="00966AC5" w14:paraId="5C24863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62E803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sz w:val="18"/>
                <w:lang w:val="en-US"/>
              </w:rPr>
            </w:pPr>
            <w:r w:rsidRPr="00EB04A8">
              <w:rPr>
                <w:sz w:val="18"/>
                <w:szCs w:val="18"/>
                <w:lang w:val="en-US"/>
              </w:rPr>
              <w:t>8300</w:t>
            </w:r>
            <w:r w:rsidRPr="00966AC5">
              <w:rPr>
                <w:sz w:val="18"/>
                <w:lang w:val="en-US"/>
              </w:rPr>
              <w:t>–</w:t>
            </w:r>
            <w:r w:rsidRPr="00EB04A8">
              <w:rPr>
                <w:sz w:val="18"/>
                <w:szCs w:val="18"/>
                <w:lang w:val="en-US"/>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sz w:val="18"/>
                <w:lang w:val="en-US"/>
              </w:rPr>
            </w:pPr>
            <w:r w:rsidRPr="00EB04A8">
              <w:rPr>
                <w:sz w:val="18"/>
                <w:szCs w:val="18"/>
                <w:lang w:val="en-US"/>
              </w:rPr>
              <w:t>9100</w:t>
            </w:r>
            <w:r w:rsidRPr="00966AC5">
              <w:rPr>
                <w:sz w:val="18"/>
                <w:lang w:val="en-US"/>
              </w:rPr>
              <w:t>–</w:t>
            </w:r>
            <w:r w:rsidRPr="00EB04A8">
              <w:rPr>
                <w:sz w:val="18"/>
                <w:szCs w:val="18"/>
                <w:lang w:val="en-US"/>
              </w:rPr>
              <w:t>10170</w:t>
            </w:r>
          </w:p>
        </w:tc>
      </w:tr>
      <w:tr w:rsidR="00A15080" w:rsidRPr="00966AC5" w14:paraId="48C0B4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FFA42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7BBC0"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7F9B" w14:textId="77777777" w:rsidR="00A15080" w:rsidRPr="00966AC5" w:rsidRDefault="00A15080" w:rsidP="002D5D5E">
            <w:pPr>
              <w:keepNext/>
              <w:keepLines/>
              <w:spacing w:after="0"/>
              <w:jc w:val="center"/>
              <w:rPr>
                <w:color w:val="FF0000"/>
                <w:sz w:val="18"/>
                <w:lang w:eastAsia="ja-JP"/>
              </w:rPr>
            </w:pPr>
            <w:r w:rsidRPr="00EB04A8">
              <w:rPr>
                <w:sz w:val="18"/>
                <w:szCs w:val="18"/>
                <w:lang w:val="en-US"/>
              </w:rPr>
              <w:t>3700</w:t>
            </w:r>
            <w:r w:rsidRPr="00966AC5">
              <w:rPr>
                <w:sz w:val="18"/>
                <w:lang w:val="en-US"/>
              </w:rPr>
              <w:t>–</w:t>
            </w:r>
            <w:r w:rsidRPr="00EB04A8">
              <w:rPr>
                <w:sz w:val="18"/>
                <w:szCs w:val="18"/>
                <w:lang w:val="en-US"/>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E2265" w14:textId="77777777" w:rsidR="00A15080" w:rsidRPr="00966AC5" w:rsidRDefault="00A15080" w:rsidP="002D5D5E">
            <w:pPr>
              <w:keepNext/>
              <w:keepLines/>
              <w:spacing w:after="0"/>
              <w:jc w:val="center"/>
              <w:rPr>
                <w:sz w:val="18"/>
                <w:lang w:eastAsia="ja-JP"/>
              </w:rPr>
            </w:pPr>
            <w:r w:rsidRPr="00EB04A8">
              <w:rPr>
                <w:sz w:val="18"/>
                <w:szCs w:val="18"/>
                <w:lang w:val="en-US"/>
              </w:rPr>
              <w:t>7330</w:t>
            </w:r>
            <w:r w:rsidRPr="00966AC5">
              <w:rPr>
                <w:sz w:val="18"/>
                <w:lang w:val="en-US"/>
              </w:rPr>
              <w:t>–</w:t>
            </w:r>
            <w:r w:rsidRPr="00EB04A8">
              <w:rPr>
                <w:sz w:val="18"/>
                <w:szCs w:val="18"/>
                <w:lang w:val="en-US"/>
              </w:rPr>
              <w:t>8900</w:t>
            </w:r>
          </w:p>
        </w:tc>
      </w:tr>
      <w:tr w:rsidR="00231FDB" w:rsidRPr="00966AC5" w14:paraId="365951D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lang w:val="en-US"/>
              </w:rPr>
            </w:pPr>
          </w:p>
        </w:tc>
      </w:tr>
      <w:tr w:rsidR="00231FDB" w:rsidRPr="00966AC5" w14:paraId="5B0C00F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sz w:val="18"/>
                <w:lang w:eastAsia="ja-JP"/>
              </w:rPr>
            </w:pPr>
            <w:r w:rsidRPr="005849DF">
              <w:rPr>
                <w:sz w:val="18"/>
                <w:szCs w:val="18"/>
                <w:lang w:val="en-US"/>
              </w:rPr>
              <w:t>1460</w:t>
            </w:r>
            <w:r w:rsidRPr="005849DF">
              <w:rPr>
                <w:sz w:val="18"/>
                <w:lang w:val="en-US"/>
              </w:rPr>
              <w:t>–</w:t>
            </w:r>
            <w:r w:rsidRPr="005849DF">
              <w:rPr>
                <w:sz w:val="18"/>
                <w:szCs w:val="18"/>
                <w:lang w:val="en-US"/>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sz w:val="18"/>
                <w:lang w:eastAsia="ja-JP"/>
              </w:rPr>
            </w:pPr>
          </w:p>
        </w:tc>
      </w:tr>
      <w:tr w:rsidR="00A15080" w:rsidRPr="00966AC5" w14:paraId="4D1B69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17B0118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15C2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80866" w14:textId="77777777" w:rsidR="00A15080" w:rsidRPr="00966AC5" w:rsidRDefault="00A15080" w:rsidP="002D5D5E">
            <w:pPr>
              <w:keepNext/>
              <w:keepLines/>
              <w:spacing w:after="0"/>
              <w:jc w:val="center"/>
              <w:rPr>
                <w:sz w:val="18"/>
                <w:lang w:eastAsia="ja-JP"/>
              </w:rPr>
            </w:pPr>
            <w:r w:rsidRPr="00EB04A8">
              <w:rPr>
                <w:sz w:val="18"/>
                <w:szCs w:val="18"/>
                <w:lang w:val="en-US"/>
              </w:rPr>
              <w:t>10800</w:t>
            </w:r>
            <w:r w:rsidRPr="00966AC5">
              <w:rPr>
                <w:sz w:val="18"/>
                <w:lang w:val="en-US"/>
              </w:rPr>
              <w:t>–</w:t>
            </w:r>
            <w:r w:rsidRPr="00EB04A8">
              <w:rPr>
                <w:sz w:val="18"/>
                <w:szCs w:val="18"/>
                <w:lang w:val="en-US"/>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7038E" w14:textId="77777777" w:rsidR="00A15080" w:rsidRPr="00966AC5" w:rsidRDefault="00A15080" w:rsidP="002D5D5E">
            <w:pPr>
              <w:keepNext/>
              <w:keepLines/>
              <w:spacing w:after="0"/>
              <w:jc w:val="center"/>
              <w:rPr>
                <w:sz w:val="18"/>
                <w:lang w:eastAsia="ja-JP"/>
              </w:rPr>
            </w:pPr>
            <w:r w:rsidRPr="00EB04A8">
              <w:rPr>
                <w:sz w:val="18"/>
                <w:szCs w:val="18"/>
                <w:lang w:val="en-US"/>
              </w:rPr>
              <w:t>12400</w:t>
            </w:r>
            <w:r w:rsidRPr="00966AC5">
              <w:rPr>
                <w:sz w:val="18"/>
                <w:lang w:val="en-US"/>
              </w:rPr>
              <w:t>–</w:t>
            </w:r>
            <w:r w:rsidRPr="00EB04A8">
              <w:rPr>
                <w:sz w:val="18"/>
                <w:szCs w:val="18"/>
                <w:lang w:val="en-US"/>
              </w:rPr>
              <w:t>13970</w:t>
            </w:r>
          </w:p>
        </w:tc>
      </w:tr>
      <w:tr w:rsidR="00231FDB" w:rsidRPr="00966AC5" w14:paraId="4F708A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lang w:val="en-US"/>
              </w:rPr>
            </w:pPr>
          </w:p>
        </w:tc>
      </w:tr>
      <w:tr w:rsidR="00231FDB" w:rsidRPr="00966AC5" w14:paraId="52B11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sz w:val="18"/>
                <w:lang w:eastAsia="ja-JP"/>
              </w:rPr>
            </w:pPr>
            <w:r w:rsidRPr="00EB04A8">
              <w:rPr>
                <w:sz w:val="18"/>
                <w:szCs w:val="18"/>
                <w:lang w:val="en-US"/>
              </w:rPr>
              <w:t>11600</w:t>
            </w:r>
            <w:r w:rsidRPr="00966AC5">
              <w:rPr>
                <w:sz w:val="18"/>
                <w:lang w:val="en-US"/>
              </w:rPr>
              <w:t>–</w:t>
            </w:r>
            <w:r w:rsidRPr="00EB04A8">
              <w:rPr>
                <w:sz w:val="18"/>
                <w:szCs w:val="18"/>
                <w:lang w:val="en-US"/>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sz w:val="18"/>
                <w:lang w:eastAsia="ja-JP"/>
              </w:rPr>
            </w:pPr>
          </w:p>
        </w:tc>
      </w:tr>
      <w:tr w:rsidR="00A15080" w:rsidRPr="00966AC5" w14:paraId="7739D2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EB57C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sz w:val="18"/>
                <w:lang w:eastAsia="ja-JP"/>
              </w:rPr>
            </w:pPr>
            <w:r w:rsidRPr="00EB04A8">
              <w:rPr>
                <w:sz w:val="18"/>
                <w:szCs w:val="18"/>
                <w:lang w:val="en-US"/>
              </w:rPr>
              <w:t>6200</w:t>
            </w:r>
            <w:r w:rsidRPr="00966AC5">
              <w:rPr>
                <w:sz w:val="18"/>
                <w:lang w:val="en-US"/>
              </w:rPr>
              <w:t>–</w:t>
            </w:r>
            <w:r w:rsidRPr="00EB04A8">
              <w:rPr>
                <w:sz w:val="18"/>
                <w:szCs w:val="18"/>
                <w:lang w:val="en-US"/>
              </w:rPr>
              <w:t>6980</w:t>
            </w:r>
          </w:p>
        </w:tc>
      </w:tr>
      <w:tr w:rsidR="00A15080" w:rsidRPr="00966AC5" w14:paraId="2A14E4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3AAEA87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sz w:val="18"/>
                <w:lang w:eastAsia="ja-JP"/>
              </w:rPr>
            </w:pPr>
            <w:r>
              <w:rPr>
                <w:sz w:val="18"/>
                <w:szCs w:val="18"/>
                <w:lang w:val="en-US"/>
              </w:rPr>
              <w:t>4760</w:t>
            </w:r>
            <w:r w:rsidRPr="00966AC5">
              <w:rPr>
                <w:sz w:val="18"/>
                <w:lang w:val="en-US"/>
              </w:rPr>
              <w:t>–</w:t>
            </w:r>
            <w:r>
              <w:rPr>
                <w:sz w:val="18"/>
                <w:szCs w:val="18"/>
                <w:lang w:val="en-US"/>
              </w:rPr>
              <w:t>640</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sz w:val="18"/>
                <w:lang w:eastAsia="ja-JP"/>
              </w:rPr>
            </w:pPr>
            <w:r>
              <w:rPr>
                <w:sz w:val="18"/>
                <w:szCs w:val="18"/>
              </w:rPr>
              <w:t>10</w:t>
            </w:r>
            <w:r w:rsidRPr="00966AC5">
              <w:rPr>
                <w:sz w:val="18"/>
                <w:szCs w:val="18"/>
              </w:rPr>
              <w:t>0</w:t>
            </w:r>
            <w:r w:rsidRPr="00966AC5">
              <w:rPr>
                <w:sz w:val="18"/>
                <w:lang w:val="en-US"/>
              </w:rPr>
              <w:t>–</w:t>
            </w:r>
            <w:r w:rsidRPr="00EB04A8">
              <w:rPr>
                <w:sz w:val="18"/>
                <w:szCs w:val="18"/>
                <w:lang w:val="en-US"/>
              </w:rPr>
              <w:t>1110</w:t>
            </w:r>
          </w:p>
        </w:tc>
      </w:tr>
      <w:tr w:rsidR="00A15080" w:rsidRPr="00966AC5" w14:paraId="431A876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499611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sz w:val="18"/>
                <w:lang w:eastAsia="ja-JP"/>
              </w:rPr>
            </w:pPr>
            <w:r w:rsidRPr="00EB04A8">
              <w:rPr>
                <w:sz w:val="18"/>
                <w:szCs w:val="18"/>
                <w:lang w:val="en-US"/>
              </w:rPr>
              <w:t>13300</w:t>
            </w:r>
            <w:r w:rsidRPr="00966AC5">
              <w:rPr>
                <w:sz w:val="18"/>
                <w:lang w:val="en-US"/>
              </w:rPr>
              <w:t>–</w:t>
            </w:r>
            <w:r w:rsidRPr="00EB04A8">
              <w:rPr>
                <w:sz w:val="18"/>
                <w:szCs w:val="18"/>
                <w:lang w:val="en-US"/>
              </w:rPr>
              <w:t>14080</w:t>
            </w:r>
          </w:p>
        </w:tc>
      </w:tr>
      <w:tr w:rsidR="00A15080" w:rsidRPr="00966AC5" w14:paraId="1A606E3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14:paraId="32F9D0A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sz w:val="18"/>
                <w:lang w:eastAsia="ja-JP"/>
              </w:rPr>
            </w:pPr>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sz w:val="18"/>
                <w:lang w:eastAsia="ja-JP"/>
              </w:rPr>
            </w:pPr>
            <w:r w:rsidRPr="00EB04A8">
              <w:rPr>
                <w:sz w:val="18"/>
                <w:szCs w:val="18"/>
                <w:lang w:val="en-US"/>
              </w:rPr>
              <w:t>14100</w:t>
            </w:r>
            <w:r w:rsidRPr="00966AC5">
              <w:rPr>
                <w:sz w:val="18"/>
                <w:lang w:val="en-US"/>
              </w:rPr>
              <w:t>–</w:t>
            </w:r>
            <w:r w:rsidRPr="00EB04A8">
              <w:rPr>
                <w:sz w:val="18"/>
                <w:szCs w:val="18"/>
                <w:lang w:val="en-US"/>
              </w:rPr>
              <w:t>15310</w:t>
            </w:r>
          </w:p>
        </w:tc>
      </w:tr>
      <w:tr w:rsidR="00A15080" w14:paraId="1BFD7BBC"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6809613" w14:textId="77777777" w:rsidR="00A15080" w:rsidRPr="00966AC5" w:rsidRDefault="00A15080" w:rsidP="00A15080">
      <w:pPr>
        <w:rPr>
          <w:rFonts w:ascii="Arial" w:eastAsia="等线" w:hAnsi="Arial" w:cs="Arial"/>
          <w:b/>
          <w:lang w:eastAsia="zh-CN"/>
        </w:rPr>
      </w:pPr>
    </w:p>
    <w:p w14:paraId="6E0A56FD"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p>
    <w:p w14:paraId="1DB828A4" w14:textId="77777777" w:rsidR="00A15080" w:rsidRPr="00570555" w:rsidRDefault="00A15080" w:rsidP="00A15080">
      <w:pPr>
        <w:rPr>
          <w:rFonts w:eastAsia="MS Mincho"/>
        </w:rPr>
      </w:pPr>
    </w:p>
    <w:p w14:paraId="3CFBD174" w14:textId="1CDA87E9" w:rsidR="00A15080" w:rsidRPr="006C68CC" w:rsidRDefault="00A15080" w:rsidP="006C68CC">
      <w:pPr>
        <w:pStyle w:val="TH"/>
        <w:rPr>
          <w:rFonts w:cs="Arial"/>
          <w:b w:val="0"/>
        </w:rPr>
      </w:pPr>
      <w:r w:rsidRPr="006C68CC">
        <w:rPr>
          <w:rFonts w:cs="Arial"/>
        </w:rPr>
        <w:lastRenderedPageBreak/>
        <w:t>Table 5.</w:t>
      </w:r>
      <w:r>
        <w:rPr>
          <w:rFonts w:cs="Arial"/>
        </w:rPr>
        <w:t>9</w:t>
      </w:r>
      <w:r w:rsidRPr="006C68CC">
        <w:rPr>
          <w:rFonts w:cs="Arial"/>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14:paraId="5586856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pPr>
            <w:r>
              <w:t>f</w:t>
            </w:r>
            <w:r>
              <w:rPr>
                <w:vertAlign w:val="subscript"/>
              </w:rPr>
              <w:t>y_high</w:t>
            </w:r>
          </w:p>
        </w:tc>
      </w:tr>
      <w:tr w:rsidR="00A15080" w14:paraId="5F6569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15080" w14:paraId="480A73A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sz w:val="18"/>
                <w:lang w:val="en-US"/>
              </w:rPr>
            </w:pPr>
            <w:r w:rsidRPr="00CB528B">
              <w:rPr>
                <w:sz w:val="18"/>
                <w:lang w:val="en-US"/>
              </w:rPr>
              <w:t>520</w:t>
            </w:r>
            <w:r w:rsidRPr="005849DF">
              <w:rPr>
                <w:sz w:val="18"/>
                <w:lang w:val="en-US"/>
              </w:rPr>
              <w:t>–</w:t>
            </w:r>
            <w:r w:rsidRPr="00CB528B">
              <w:rPr>
                <w:sz w:val="18"/>
                <w:lang w:val="en-US"/>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sz w:val="18"/>
                <w:lang w:val="en-US"/>
              </w:rPr>
            </w:pPr>
            <w:r w:rsidRPr="00CB528B">
              <w:rPr>
                <w:sz w:val="18"/>
                <w:szCs w:val="18"/>
              </w:rPr>
              <w:t>4420</w:t>
            </w:r>
            <w:r>
              <w:rPr>
                <w:sz w:val="18"/>
                <w:lang w:val="en-US"/>
              </w:rPr>
              <w:t>–</w:t>
            </w:r>
            <w:r w:rsidRPr="00CB528B">
              <w:rPr>
                <w:sz w:val="18"/>
                <w:szCs w:val="18"/>
              </w:rPr>
              <w:t>4550</w:t>
            </w:r>
          </w:p>
        </w:tc>
      </w:tr>
      <w:tr w:rsidR="00A15080" w14:paraId="39A1733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15080" w14:paraId="4927B80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sz w:val="18"/>
                <w:lang w:val="en-US"/>
              </w:rPr>
            </w:pPr>
            <w:r w:rsidRPr="00CB528B">
              <w:rPr>
                <w:sz w:val="18"/>
                <w:lang w:val="en-US"/>
              </w:rPr>
              <w:t>1270</w:t>
            </w:r>
            <w:r>
              <w:rPr>
                <w:sz w:val="18"/>
                <w:lang w:val="en-US"/>
              </w:rPr>
              <w:t>–</w:t>
            </w:r>
            <w:r w:rsidRPr="00CB528B">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sz w:val="18"/>
                <w:lang w:val="en-US"/>
              </w:rPr>
            </w:pPr>
            <w:r w:rsidRPr="00CB528B">
              <w:rPr>
                <w:sz w:val="18"/>
                <w:szCs w:val="18"/>
              </w:rPr>
              <w:t>3020</w:t>
            </w:r>
            <w:r>
              <w:rPr>
                <w:sz w:val="18"/>
                <w:lang w:val="en-US"/>
              </w:rPr>
              <w:t>–</w:t>
            </w:r>
            <w:r w:rsidRPr="00CB528B">
              <w:rPr>
                <w:sz w:val="18"/>
                <w:szCs w:val="18"/>
              </w:rPr>
              <w:t>3220</w:t>
            </w:r>
          </w:p>
        </w:tc>
      </w:tr>
      <w:tr w:rsidR="00A15080" w14:paraId="56522B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15080" w14:paraId="33508C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sz w:val="18"/>
                <w:lang w:val="en-US"/>
              </w:rPr>
            </w:pPr>
            <w:r w:rsidRPr="00CB528B">
              <w:rPr>
                <w:sz w:val="18"/>
                <w:szCs w:val="18"/>
              </w:rPr>
              <w:t>6340</w:t>
            </w:r>
            <w:r>
              <w:rPr>
                <w:sz w:val="18"/>
                <w:lang w:val="en-US"/>
              </w:rPr>
              <w:t>–</w:t>
            </w:r>
            <w:r w:rsidRPr="00CB528B">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sz w:val="18"/>
                <w:lang w:val="en-US"/>
              </w:rPr>
            </w:pPr>
            <w:r w:rsidRPr="00CB528B">
              <w:rPr>
                <w:sz w:val="18"/>
                <w:szCs w:val="18"/>
              </w:rPr>
              <w:t>6920</w:t>
            </w:r>
            <w:r>
              <w:rPr>
                <w:sz w:val="18"/>
                <w:lang w:val="en-US"/>
              </w:rPr>
              <w:t>–</w:t>
            </w:r>
            <w:r w:rsidRPr="00CB528B">
              <w:rPr>
                <w:sz w:val="18"/>
                <w:szCs w:val="18"/>
              </w:rPr>
              <w:t>7120</w:t>
            </w:r>
          </w:p>
        </w:tc>
      </w:tr>
      <w:tr w:rsidR="00A15080" w14:paraId="7B4891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15080" w14:paraId="1642162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C667D"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47F95" w14:textId="77777777" w:rsidR="00A15080" w:rsidRDefault="00A15080" w:rsidP="002D5D5E">
            <w:pPr>
              <w:keepNext/>
              <w:keepLines/>
              <w:spacing w:after="0"/>
              <w:jc w:val="center"/>
              <w:rPr>
                <w:sz w:val="18"/>
                <w:lang w:eastAsia="ja-JP"/>
              </w:rPr>
            </w:pPr>
            <w:r w:rsidRPr="00CB528B">
              <w:rPr>
                <w:sz w:val="18"/>
                <w:szCs w:val="18"/>
              </w:rPr>
              <w:t>3190</w:t>
            </w:r>
            <w:r>
              <w:rPr>
                <w:sz w:val="18"/>
                <w:lang w:val="en-US"/>
              </w:rPr>
              <w:t>–</w:t>
            </w:r>
            <w:r w:rsidRPr="00CB528B">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F5D7C" w14:textId="77777777" w:rsidR="00A15080" w:rsidRDefault="00A15080" w:rsidP="002D5D5E">
            <w:pPr>
              <w:keepNext/>
              <w:keepLines/>
              <w:spacing w:after="0"/>
              <w:jc w:val="center"/>
              <w:rPr>
                <w:sz w:val="18"/>
                <w:lang w:eastAsia="ja-JP"/>
              </w:rPr>
            </w:pPr>
            <w:r w:rsidRPr="00CB528B">
              <w:rPr>
                <w:sz w:val="18"/>
                <w:szCs w:val="18"/>
              </w:rPr>
              <w:t>5520</w:t>
            </w:r>
            <w:r>
              <w:rPr>
                <w:sz w:val="18"/>
                <w:lang w:val="en-US"/>
              </w:rPr>
              <w:t>–</w:t>
            </w:r>
            <w:r w:rsidRPr="00CB528B">
              <w:rPr>
                <w:sz w:val="18"/>
                <w:szCs w:val="18"/>
              </w:rPr>
              <w:t>5790</w:t>
            </w:r>
          </w:p>
        </w:tc>
      </w:tr>
      <w:tr w:rsidR="00231FDB" w14:paraId="6CF792E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lang w:val="en-US"/>
              </w:rPr>
            </w:pPr>
          </w:p>
        </w:tc>
      </w:tr>
      <w:tr w:rsidR="00231FDB" w14:paraId="045D98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color w:val="FF0000"/>
                <w:sz w:val="18"/>
                <w:lang w:eastAsia="ja-JP"/>
              </w:rPr>
            </w:pPr>
            <w:r>
              <w:rPr>
                <w:sz w:val="18"/>
                <w:szCs w:val="18"/>
              </w:rPr>
              <w:t>1</w:t>
            </w:r>
            <w:r w:rsidRPr="00CB528B">
              <w:rPr>
                <w:sz w:val="18"/>
                <w:szCs w:val="18"/>
              </w:rPr>
              <w:t>040</w:t>
            </w:r>
            <w:r w:rsidRPr="005849DF">
              <w:rPr>
                <w:sz w:val="18"/>
                <w:lang w:val="en-US"/>
              </w:rPr>
              <w:t>–</w:t>
            </w:r>
            <w:r w:rsidRPr="00CB528B">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sz w:val="18"/>
                <w:lang w:eastAsia="ja-JP"/>
              </w:rPr>
            </w:pPr>
          </w:p>
        </w:tc>
      </w:tr>
      <w:tr w:rsidR="00A15080" w14:paraId="293349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15080" w14:paraId="69327E5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F6F21"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71743" w14:textId="77777777" w:rsidR="00A15080" w:rsidRDefault="00A15080" w:rsidP="002D5D5E">
            <w:pPr>
              <w:keepNext/>
              <w:keepLines/>
              <w:spacing w:after="0"/>
              <w:jc w:val="center"/>
              <w:rPr>
                <w:sz w:val="18"/>
                <w:lang w:eastAsia="ja-JP"/>
              </w:rPr>
            </w:pPr>
            <w:r w:rsidRPr="00CB528B">
              <w:rPr>
                <w:sz w:val="18"/>
                <w:szCs w:val="18"/>
              </w:rPr>
              <w:t>8260</w:t>
            </w:r>
            <w:r>
              <w:rPr>
                <w:sz w:val="18"/>
                <w:lang w:val="en-US"/>
              </w:rPr>
              <w:t>–</w:t>
            </w:r>
            <w:r w:rsidRPr="00CB528B">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429C0" w14:textId="77777777" w:rsidR="00A15080" w:rsidRDefault="00A15080" w:rsidP="002D5D5E">
            <w:pPr>
              <w:keepNext/>
              <w:keepLines/>
              <w:spacing w:after="0"/>
              <w:jc w:val="center"/>
              <w:rPr>
                <w:sz w:val="18"/>
                <w:lang w:eastAsia="ja-JP"/>
              </w:rPr>
            </w:pPr>
            <w:r w:rsidRPr="00CB528B">
              <w:rPr>
                <w:sz w:val="18"/>
                <w:szCs w:val="18"/>
              </w:rPr>
              <w:t>9420</w:t>
            </w:r>
            <w:r>
              <w:rPr>
                <w:sz w:val="18"/>
                <w:lang w:val="en-US"/>
              </w:rPr>
              <w:t>–</w:t>
            </w:r>
            <w:r w:rsidRPr="00CB528B">
              <w:rPr>
                <w:sz w:val="18"/>
                <w:szCs w:val="18"/>
              </w:rPr>
              <w:t>9690</w:t>
            </w:r>
          </w:p>
        </w:tc>
      </w:tr>
      <w:tr w:rsidR="00231FDB" w14:paraId="4C355E2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lang w:val="en-US"/>
              </w:rPr>
            </w:pPr>
          </w:p>
        </w:tc>
      </w:tr>
      <w:tr w:rsidR="00231FDB" w14:paraId="6B39264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sz w:val="18"/>
                <w:lang w:eastAsia="ja-JP"/>
              </w:rPr>
            </w:pPr>
            <w:r w:rsidRPr="00CB528B">
              <w:rPr>
                <w:sz w:val="18"/>
                <w:szCs w:val="18"/>
              </w:rPr>
              <w:t>8840</w:t>
            </w:r>
            <w:r>
              <w:rPr>
                <w:sz w:val="18"/>
                <w:lang w:val="en-US"/>
              </w:rPr>
              <w:t>–</w:t>
            </w:r>
            <w:r w:rsidRPr="00CB528B">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sz w:val="18"/>
                <w:lang w:eastAsia="ja-JP"/>
              </w:rPr>
            </w:pPr>
          </w:p>
        </w:tc>
      </w:tr>
      <w:tr w:rsidR="00A15080" w14:paraId="5B5E039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15080" w14:paraId="214C5E5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sz w:val="18"/>
                <w:lang w:eastAsia="ja-JP"/>
              </w:rPr>
            </w:pPr>
            <w:r w:rsidRPr="00CB528B">
              <w:rPr>
                <w:sz w:val="18"/>
                <w:szCs w:val="18"/>
              </w:rPr>
              <w:t>8020</w:t>
            </w:r>
            <w:r>
              <w:rPr>
                <w:sz w:val="18"/>
                <w:lang w:val="en-US"/>
              </w:rPr>
              <w:t>–</w:t>
            </w:r>
            <w:r w:rsidRPr="00CB528B">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sz w:val="18"/>
                <w:lang w:eastAsia="ja-JP"/>
              </w:rPr>
            </w:pPr>
            <w:r w:rsidRPr="00CB528B">
              <w:rPr>
                <w:sz w:val="18"/>
                <w:szCs w:val="18"/>
              </w:rPr>
              <w:t>5110</w:t>
            </w:r>
            <w:r>
              <w:rPr>
                <w:sz w:val="18"/>
                <w:lang w:val="en-US"/>
              </w:rPr>
              <w:t>–</w:t>
            </w:r>
            <w:r w:rsidRPr="00CB528B">
              <w:rPr>
                <w:sz w:val="18"/>
                <w:szCs w:val="18"/>
              </w:rPr>
              <w:t>5420</w:t>
            </w:r>
          </w:p>
        </w:tc>
      </w:tr>
      <w:tr w:rsidR="00A15080" w14:paraId="4815C10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15080" w14:paraId="40F423A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sz w:val="18"/>
                <w:lang w:eastAsia="ja-JP"/>
              </w:rPr>
            </w:pPr>
            <w:r w:rsidRPr="00CB528B">
              <w:rPr>
                <w:sz w:val="18"/>
                <w:szCs w:val="18"/>
              </w:rPr>
              <w:t>3540</w:t>
            </w:r>
            <w:r>
              <w:rPr>
                <w:sz w:val="18"/>
                <w:lang w:val="en-US"/>
              </w:rPr>
              <w:t>–</w:t>
            </w:r>
            <w:r w:rsidRPr="00CB528B">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sz w:val="18"/>
                <w:lang w:eastAsia="ja-JP"/>
              </w:rPr>
            </w:pPr>
            <w:r w:rsidRPr="00CB528B">
              <w:rPr>
                <w:sz w:val="18"/>
                <w:szCs w:val="18"/>
              </w:rPr>
              <w:t>620</w:t>
            </w:r>
            <w:r>
              <w:rPr>
                <w:sz w:val="18"/>
                <w:lang w:val="en-US"/>
              </w:rPr>
              <w:t>–</w:t>
            </w:r>
            <w:r w:rsidRPr="00CB528B">
              <w:rPr>
                <w:sz w:val="18"/>
                <w:szCs w:val="18"/>
              </w:rPr>
              <w:t>940</w:t>
            </w:r>
          </w:p>
        </w:tc>
      </w:tr>
      <w:tr w:rsidR="00A15080" w14:paraId="006D80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15080" w14:paraId="0C807B4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sz w:val="18"/>
                <w:lang w:eastAsia="ja-JP"/>
              </w:rPr>
            </w:pPr>
            <w:r w:rsidRPr="00CB528B">
              <w:rPr>
                <w:sz w:val="18"/>
                <w:szCs w:val="18"/>
              </w:rPr>
              <w:t>11920</w:t>
            </w:r>
            <w:r>
              <w:rPr>
                <w:sz w:val="18"/>
                <w:lang w:val="en-US"/>
              </w:rPr>
              <w:t>–</w:t>
            </w:r>
            <w:r w:rsidRPr="00CB528B">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sz w:val="18"/>
                <w:lang w:eastAsia="ja-JP"/>
              </w:rPr>
            </w:pPr>
            <w:r w:rsidRPr="00CB528B">
              <w:rPr>
                <w:sz w:val="18"/>
                <w:szCs w:val="18"/>
              </w:rPr>
              <w:t>10490</w:t>
            </w:r>
            <w:r>
              <w:rPr>
                <w:sz w:val="18"/>
                <w:lang w:val="en-US"/>
              </w:rPr>
              <w:t>–</w:t>
            </w:r>
            <w:r w:rsidRPr="00CB528B">
              <w:rPr>
                <w:sz w:val="18"/>
                <w:szCs w:val="18"/>
              </w:rPr>
              <w:t>10180</w:t>
            </w:r>
          </w:p>
        </w:tc>
      </w:tr>
      <w:tr w:rsidR="00A15080" w14:paraId="4F4CB93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15080" w14:paraId="38AC89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sz w:val="18"/>
                <w:lang w:eastAsia="ja-JP"/>
              </w:rPr>
            </w:pPr>
            <w:r w:rsidRPr="00CB528B">
              <w:rPr>
                <w:sz w:val="18"/>
                <w:szCs w:val="18"/>
              </w:rPr>
              <w:t>11340</w:t>
            </w:r>
            <w:r>
              <w:rPr>
                <w:sz w:val="18"/>
                <w:lang w:val="en-US"/>
              </w:rPr>
              <w:t>–</w:t>
            </w:r>
            <w:r w:rsidRPr="00CB528B">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sz w:val="18"/>
                <w:lang w:eastAsia="ja-JP"/>
              </w:rPr>
            </w:pPr>
            <w:r w:rsidRPr="00CB528B">
              <w:rPr>
                <w:sz w:val="18"/>
                <w:szCs w:val="18"/>
              </w:rPr>
              <w:t>10760</w:t>
            </w:r>
            <w:r>
              <w:rPr>
                <w:sz w:val="18"/>
                <w:lang w:val="en-US"/>
              </w:rPr>
              <w:t>–</w:t>
            </w:r>
            <w:r w:rsidRPr="00CB528B">
              <w:rPr>
                <w:sz w:val="18"/>
                <w:szCs w:val="18"/>
              </w:rPr>
              <w:t>11080</w:t>
            </w:r>
          </w:p>
        </w:tc>
      </w:tr>
      <w:tr w:rsidR="00A15080" w14:paraId="6527CD8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303828A" w14:textId="77777777" w:rsidR="00A15080" w:rsidRDefault="00A15080" w:rsidP="00A15080">
      <w:pPr>
        <w:rPr>
          <w:rFonts w:ascii="Arial" w:hAnsi="Arial" w:cs="Arial"/>
          <w:b/>
        </w:rPr>
      </w:pPr>
    </w:p>
    <w:p w14:paraId="78B3B634"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p>
    <w:p w14:paraId="2161F36F" w14:textId="444FF914"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56D9E38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pPr>
            <w:r w:rsidRPr="00966AC5">
              <w:t>f</w:t>
            </w:r>
            <w:r w:rsidRPr="00966AC5">
              <w:rPr>
                <w:vertAlign w:val="subscript"/>
              </w:rPr>
              <w:t>y_high</w:t>
            </w:r>
          </w:p>
        </w:tc>
      </w:tr>
      <w:tr w:rsidR="00A15080" w:rsidRPr="00966AC5" w14:paraId="7EC248A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73A985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sz w:val="18"/>
                <w:lang w:val="en-US"/>
              </w:rPr>
            </w:pPr>
            <w:r w:rsidRPr="00966AC5">
              <w:rPr>
                <w:sz w:val="18"/>
                <w:szCs w:val="18"/>
              </w:rPr>
              <w:t>1320</w:t>
            </w:r>
            <w:r w:rsidRPr="00966AC5">
              <w:rPr>
                <w:sz w:val="18"/>
                <w:lang w:val="en-US"/>
              </w:rPr>
              <w:t>–</w:t>
            </w:r>
            <w:r w:rsidRPr="00966AC5">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sz w:val="18"/>
                <w:lang w:val="en-US"/>
              </w:rPr>
            </w:pPr>
            <w:r w:rsidRPr="00966AC5">
              <w:rPr>
                <w:sz w:val="18"/>
                <w:szCs w:val="18"/>
              </w:rPr>
              <w:t>5220</w:t>
            </w:r>
            <w:r w:rsidRPr="00966AC5">
              <w:rPr>
                <w:sz w:val="18"/>
                <w:lang w:val="en-US"/>
              </w:rPr>
              <w:t>–</w:t>
            </w:r>
            <w:r w:rsidRPr="00966AC5">
              <w:rPr>
                <w:sz w:val="18"/>
                <w:szCs w:val="18"/>
              </w:rPr>
              <w:t>5780</w:t>
            </w:r>
          </w:p>
        </w:tc>
      </w:tr>
      <w:tr w:rsidR="00A15080" w:rsidRPr="00966AC5" w14:paraId="24D02F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60271C5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sz w:val="18"/>
                <w:lang w:val="en-US"/>
              </w:rPr>
            </w:pPr>
            <w:r w:rsidRPr="00966AC5">
              <w:rPr>
                <w:sz w:val="18"/>
                <w:szCs w:val="18"/>
              </w:rPr>
              <w:t>40</w:t>
            </w:r>
            <w:r w:rsidRPr="00966AC5">
              <w:rPr>
                <w:sz w:val="18"/>
                <w:lang w:val="en-US"/>
              </w:rPr>
              <w:t>–</w:t>
            </w:r>
            <w:r w:rsidRPr="00966AC5">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sz w:val="18"/>
                <w:lang w:val="en-US"/>
              </w:rPr>
            </w:pPr>
            <w:r w:rsidRPr="00966AC5">
              <w:rPr>
                <w:sz w:val="18"/>
                <w:szCs w:val="18"/>
              </w:rPr>
              <w:t>4620</w:t>
            </w:r>
            <w:r w:rsidRPr="00966AC5">
              <w:rPr>
                <w:sz w:val="18"/>
                <w:lang w:val="en-US"/>
              </w:rPr>
              <w:t>–</w:t>
            </w:r>
            <w:r w:rsidRPr="00966AC5">
              <w:rPr>
                <w:sz w:val="18"/>
                <w:szCs w:val="18"/>
              </w:rPr>
              <w:t>5680</w:t>
            </w:r>
          </w:p>
        </w:tc>
      </w:tr>
      <w:tr w:rsidR="00A15080" w:rsidRPr="00966AC5" w14:paraId="37360C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48EAF5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sz w:val="18"/>
                <w:lang w:val="en-US"/>
              </w:rPr>
            </w:pPr>
            <w:r w:rsidRPr="00966AC5">
              <w:rPr>
                <w:sz w:val="18"/>
                <w:szCs w:val="18"/>
              </w:rPr>
              <w:t>7140</w:t>
            </w:r>
            <w:r w:rsidRPr="00966AC5">
              <w:rPr>
                <w:sz w:val="18"/>
                <w:lang w:val="en-US"/>
              </w:rPr>
              <w:t>–</w:t>
            </w:r>
            <w:r w:rsidRPr="00966AC5">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sz w:val="18"/>
                <w:lang w:val="en-US"/>
              </w:rPr>
            </w:pPr>
            <w:r w:rsidRPr="00966AC5">
              <w:rPr>
                <w:sz w:val="18"/>
                <w:szCs w:val="18"/>
              </w:rPr>
              <w:t>8520</w:t>
            </w:r>
            <w:r w:rsidRPr="00966AC5">
              <w:rPr>
                <w:sz w:val="18"/>
                <w:lang w:val="en-US"/>
              </w:rPr>
              <w:t>–</w:t>
            </w:r>
            <w:r w:rsidRPr="00966AC5">
              <w:rPr>
                <w:sz w:val="18"/>
                <w:szCs w:val="18"/>
              </w:rPr>
              <w:t>9580</w:t>
            </w:r>
          </w:p>
        </w:tc>
      </w:tr>
      <w:tr w:rsidR="00A15080" w:rsidRPr="00966AC5" w14:paraId="1254AC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4F5588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5986"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D51C2" w14:textId="77777777" w:rsidR="00A15080" w:rsidRPr="005849DF" w:rsidRDefault="00A15080" w:rsidP="002D5D5E">
            <w:pPr>
              <w:keepNext/>
              <w:keepLines/>
              <w:spacing w:after="0"/>
              <w:jc w:val="center"/>
              <w:rPr>
                <w:color w:val="FF0000"/>
                <w:sz w:val="18"/>
                <w:lang w:eastAsia="ja-JP"/>
              </w:rPr>
            </w:pPr>
            <w:r w:rsidRPr="005849DF">
              <w:rPr>
                <w:sz w:val="18"/>
                <w:szCs w:val="18"/>
              </w:rPr>
              <w:t>1960</w:t>
            </w:r>
            <w:r w:rsidRPr="005849DF">
              <w:rPr>
                <w:sz w:val="18"/>
                <w:lang w:val="en-US"/>
              </w:rPr>
              <w:t>–</w:t>
            </w:r>
            <w:r w:rsidRPr="005849D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63E6A" w14:textId="77777777" w:rsidR="00A15080" w:rsidRPr="00966AC5" w:rsidRDefault="00A15080" w:rsidP="002D5D5E">
            <w:pPr>
              <w:keepNext/>
              <w:keepLines/>
              <w:spacing w:after="0"/>
              <w:jc w:val="center"/>
              <w:rPr>
                <w:sz w:val="18"/>
                <w:lang w:eastAsia="ja-JP"/>
              </w:rPr>
            </w:pPr>
            <w:r w:rsidRPr="00966AC5">
              <w:rPr>
                <w:sz w:val="18"/>
                <w:szCs w:val="18"/>
              </w:rPr>
              <w:t>7920</w:t>
            </w:r>
            <w:r w:rsidRPr="00966AC5">
              <w:rPr>
                <w:sz w:val="18"/>
                <w:lang w:val="en-US"/>
              </w:rPr>
              <w:t>–</w:t>
            </w:r>
            <w:r w:rsidRPr="00966AC5">
              <w:rPr>
                <w:sz w:val="18"/>
                <w:szCs w:val="18"/>
              </w:rPr>
              <w:t>9480</w:t>
            </w:r>
          </w:p>
        </w:tc>
      </w:tr>
      <w:tr w:rsidR="002A3F10" w:rsidRPr="00966AC5" w14:paraId="31EA00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lang w:val="en-US"/>
              </w:rPr>
            </w:pPr>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lang w:val="en-US"/>
              </w:rPr>
            </w:pPr>
          </w:p>
        </w:tc>
      </w:tr>
      <w:tr w:rsidR="002A3F10" w:rsidRPr="00966AC5" w14:paraId="1A6FC60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sz w:val="18"/>
                <w:lang w:eastAsia="ja-JP"/>
              </w:rPr>
            </w:pPr>
            <w:r w:rsidRPr="005849DF">
              <w:rPr>
                <w:sz w:val="18"/>
                <w:szCs w:val="18"/>
              </w:rPr>
              <w:t>2640</w:t>
            </w:r>
            <w:r w:rsidRPr="005849DF">
              <w:rPr>
                <w:sz w:val="18"/>
                <w:lang w:val="en-US"/>
              </w:rPr>
              <w:t>–</w:t>
            </w:r>
            <w:r w:rsidRPr="005849DF">
              <w:rPr>
                <w:sz w:val="18"/>
                <w:szCs w:val="18"/>
              </w:rPr>
              <w:t>3760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sz w:val="18"/>
                <w:lang w:eastAsia="ja-JP"/>
              </w:rPr>
            </w:pPr>
          </w:p>
        </w:tc>
      </w:tr>
      <w:tr w:rsidR="00A15080" w:rsidRPr="00966AC5" w14:paraId="37BD8F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5D73AF7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684EB"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63458" w14:textId="77777777" w:rsidR="00A15080" w:rsidRPr="00966AC5" w:rsidRDefault="00A15080" w:rsidP="002D5D5E">
            <w:pPr>
              <w:keepNext/>
              <w:keepLines/>
              <w:spacing w:after="0"/>
              <w:jc w:val="center"/>
              <w:rPr>
                <w:sz w:val="18"/>
                <w:lang w:eastAsia="ja-JP"/>
              </w:rPr>
            </w:pPr>
            <w:r w:rsidRPr="00966AC5">
              <w:rPr>
                <w:sz w:val="18"/>
                <w:szCs w:val="18"/>
              </w:rPr>
              <w:t>9060</w:t>
            </w:r>
            <w:r w:rsidRPr="00966AC5">
              <w:rPr>
                <w:sz w:val="18"/>
                <w:lang w:val="en-US"/>
              </w:rPr>
              <w:t>–</w:t>
            </w:r>
            <w:r w:rsidRPr="00966AC5">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D2C8F2" w14:textId="77777777" w:rsidR="00A15080" w:rsidRPr="00966AC5" w:rsidRDefault="00A15080" w:rsidP="002D5D5E">
            <w:pPr>
              <w:keepNext/>
              <w:keepLines/>
              <w:spacing w:after="0"/>
              <w:jc w:val="center"/>
              <w:rPr>
                <w:sz w:val="18"/>
                <w:lang w:eastAsia="ja-JP"/>
              </w:rPr>
            </w:pPr>
            <w:r w:rsidRPr="00966AC5">
              <w:rPr>
                <w:sz w:val="18"/>
                <w:szCs w:val="18"/>
              </w:rPr>
              <w:t>11820</w:t>
            </w:r>
            <w:r w:rsidRPr="00966AC5">
              <w:rPr>
                <w:sz w:val="18"/>
                <w:lang w:val="en-US"/>
              </w:rPr>
              <w:t>–</w:t>
            </w:r>
            <w:r w:rsidRPr="00966AC5">
              <w:rPr>
                <w:sz w:val="18"/>
                <w:szCs w:val="18"/>
              </w:rPr>
              <w:t>13380</w:t>
            </w:r>
          </w:p>
        </w:tc>
      </w:tr>
      <w:tr w:rsidR="002A3F10" w:rsidRPr="00966AC5" w14:paraId="1B003A3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lang w:val="en-US"/>
              </w:rPr>
            </w:pPr>
          </w:p>
        </w:tc>
      </w:tr>
      <w:tr w:rsidR="002A3F10" w:rsidRPr="00966AC5" w14:paraId="757A261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sz w:val="18"/>
                <w:lang w:eastAsia="ja-JP"/>
              </w:rPr>
            </w:pPr>
            <w:r w:rsidRPr="00966AC5">
              <w:rPr>
                <w:sz w:val="18"/>
                <w:szCs w:val="18"/>
              </w:rPr>
              <w:t>10440</w:t>
            </w:r>
            <w:r w:rsidRPr="00966AC5">
              <w:rPr>
                <w:sz w:val="18"/>
                <w:lang w:val="en-US"/>
              </w:rPr>
              <w:t>–</w:t>
            </w:r>
            <w:r w:rsidRPr="00966AC5">
              <w:rPr>
                <w:sz w:val="18"/>
                <w:szCs w:val="18"/>
              </w:rPr>
              <w:t>11560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sz w:val="18"/>
                <w:lang w:eastAsia="ja-JP"/>
              </w:rPr>
            </w:pPr>
          </w:p>
        </w:tc>
      </w:tr>
      <w:tr w:rsidR="00A15080" w:rsidRPr="00966AC5" w14:paraId="27E2784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9C4A3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sz w:val="18"/>
                <w:lang w:eastAsia="ja-JP"/>
              </w:rPr>
            </w:pPr>
            <w:r w:rsidRPr="00966AC5">
              <w:rPr>
                <w:sz w:val="18"/>
                <w:szCs w:val="18"/>
              </w:rPr>
              <w:t>11220</w:t>
            </w:r>
            <w:r w:rsidRPr="00966AC5">
              <w:rPr>
                <w:sz w:val="18"/>
                <w:lang w:val="en-US"/>
              </w:rPr>
              <w:t>–</w:t>
            </w:r>
            <w:r w:rsidRPr="00966AC5">
              <w:rPr>
                <w:sz w:val="18"/>
                <w:szCs w:val="18"/>
              </w:rPr>
              <w:t>13280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sz w:val="18"/>
                <w:lang w:eastAsia="ja-JP"/>
              </w:rPr>
            </w:pPr>
            <w:r w:rsidRPr="00966AC5">
              <w:rPr>
                <w:sz w:val="18"/>
                <w:szCs w:val="18"/>
              </w:rPr>
              <w:t>3880</w:t>
            </w:r>
            <w:r w:rsidRPr="00966AC5">
              <w:rPr>
                <w:sz w:val="18"/>
                <w:lang w:val="en-US"/>
              </w:rPr>
              <w:t>–</w:t>
            </w:r>
            <w:r w:rsidRPr="00966AC5">
              <w:rPr>
                <w:sz w:val="18"/>
                <w:szCs w:val="18"/>
              </w:rPr>
              <w:t>4620</w:t>
            </w:r>
          </w:p>
        </w:tc>
      </w:tr>
      <w:tr w:rsidR="00A15080" w:rsidRPr="00966AC5" w14:paraId="4C95BA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6662CD4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sz w:val="18"/>
                <w:lang w:eastAsia="ja-JP"/>
              </w:rPr>
            </w:pPr>
            <w:r w:rsidRPr="00966AC5">
              <w:rPr>
                <w:sz w:val="18"/>
                <w:szCs w:val="18"/>
              </w:rPr>
              <w:t>5940</w:t>
            </w:r>
            <w:r w:rsidRPr="00966AC5">
              <w:rPr>
                <w:sz w:val="18"/>
                <w:lang w:val="en-US"/>
              </w:rPr>
              <w:t>–</w:t>
            </w:r>
            <w:r w:rsidRPr="00966AC5">
              <w:rPr>
                <w:sz w:val="18"/>
                <w:szCs w:val="18"/>
              </w:rPr>
              <w:t>7560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sz w:val="18"/>
                <w:lang w:eastAsia="ja-JP"/>
              </w:rPr>
            </w:pPr>
            <w:r w:rsidRPr="00966AC5">
              <w:rPr>
                <w:sz w:val="18"/>
                <w:szCs w:val="18"/>
              </w:rPr>
              <w:t>660</w:t>
            </w:r>
            <w:r w:rsidRPr="00966AC5">
              <w:rPr>
                <w:sz w:val="18"/>
                <w:lang w:val="en-US"/>
              </w:rPr>
              <w:t>–</w:t>
            </w:r>
            <w:r w:rsidRPr="00966AC5">
              <w:rPr>
                <w:sz w:val="18"/>
                <w:szCs w:val="18"/>
              </w:rPr>
              <w:t>1840</w:t>
            </w:r>
          </w:p>
        </w:tc>
      </w:tr>
      <w:tr w:rsidR="00A15080" w:rsidRPr="00966AC5" w14:paraId="7C3131F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0BE73CB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sz w:val="18"/>
                <w:lang w:eastAsia="ja-JP"/>
              </w:rPr>
            </w:pPr>
            <w:r w:rsidRPr="00966AC5">
              <w:rPr>
                <w:sz w:val="18"/>
                <w:szCs w:val="18"/>
              </w:rPr>
              <w:t>15120</w:t>
            </w:r>
            <w:r w:rsidRPr="00966AC5">
              <w:rPr>
                <w:sz w:val="18"/>
                <w:lang w:val="en-US"/>
              </w:rPr>
              <w:t>–</w:t>
            </w:r>
            <w:r w:rsidRPr="00966AC5">
              <w:rPr>
                <w:sz w:val="18"/>
                <w:szCs w:val="18"/>
              </w:rPr>
              <w:t>17180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sz w:val="18"/>
                <w:lang w:eastAsia="ja-JP"/>
              </w:rPr>
            </w:pPr>
            <w:r w:rsidRPr="00966AC5">
              <w:rPr>
                <w:sz w:val="18"/>
                <w:szCs w:val="18"/>
              </w:rPr>
              <w:t>10980</w:t>
            </w:r>
            <w:r w:rsidRPr="00966AC5">
              <w:rPr>
                <w:sz w:val="18"/>
                <w:lang w:val="en-US"/>
              </w:rPr>
              <w:t>–</w:t>
            </w:r>
            <w:r w:rsidRPr="00966AC5">
              <w:rPr>
                <w:sz w:val="18"/>
                <w:szCs w:val="18"/>
              </w:rPr>
              <w:t>11720</w:t>
            </w:r>
          </w:p>
        </w:tc>
      </w:tr>
      <w:tr w:rsidR="00A15080" w:rsidRPr="00966AC5" w14:paraId="0551715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rsidRPr="00966AC5" w14:paraId="7C78D65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sz w:val="18"/>
                <w:lang w:eastAsia="ja-JP"/>
              </w:rPr>
            </w:pPr>
            <w:r w:rsidRPr="00966AC5">
              <w:rPr>
                <w:sz w:val="18"/>
                <w:szCs w:val="18"/>
              </w:rPr>
              <w:t>13740</w:t>
            </w:r>
            <w:r w:rsidRPr="00966AC5">
              <w:rPr>
                <w:sz w:val="18"/>
                <w:lang w:val="en-US"/>
              </w:rPr>
              <w:t>–</w:t>
            </w:r>
            <w:r w:rsidRPr="00966AC5">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sz w:val="18"/>
                <w:lang w:eastAsia="ja-JP"/>
              </w:rPr>
            </w:pPr>
            <w:r w:rsidRPr="00966AC5">
              <w:rPr>
                <w:sz w:val="18"/>
                <w:szCs w:val="18"/>
              </w:rPr>
              <w:t>12360</w:t>
            </w:r>
            <w:r w:rsidRPr="00966AC5">
              <w:rPr>
                <w:sz w:val="18"/>
                <w:lang w:val="en-US"/>
              </w:rPr>
              <w:t>–</w:t>
            </w:r>
            <w:r w:rsidRPr="00966AC5">
              <w:rPr>
                <w:sz w:val="18"/>
                <w:szCs w:val="18"/>
              </w:rPr>
              <w:t>13540</w:t>
            </w:r>
          </w:p>
        </w:tc>
      </w:tr>
      <w:tr w:rsidR="00A15080" w:rsidRPr="00966AC5" w14:paraId="195D359B"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lang w:val="en-US"/>
              </w:rPr>
            </w:pPr>
            <w:proofErr w:type="gramStart"/>
            <w:r w:rsidRPr="00966AC5">
              <w:t>NOTE :</w:t>
            </w:r>
            <w:proofErr w:type="gramEnd"/>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p>
        </w:tc>
      </w:tr>
    </w:tbl>
    <w:p w14:paraId="27DE4BC9" w14:textId="77777777" w:rsidR="00A15080" w:rsidRPr="00966AC5" w:rsidRDefault="00A15080" w:rsidP="00A15080">
      <w:pPr>
        <w:rPr>
          <w:rFonts w:ascii="Arial" w:eastAsia="等线" w:hAnsi="Arial" w:cs="Arial"/>
          <w:b/>
          <w:lang w:eastAsia="zh-CN"/>
        </w:rPr>
      </w:pPr>
    </w:p>
    <w:p w14:paraId="160E14A5" w14:textId="77777777" w:rsidR="00A15080" w:rsidRPr="00966AC5" w:rsidRDefault="00A15080" w:rsidP="00A15080">
      <w:pPr>
        <w:rPr>
          <w:rFonts w:eastAsia="MS Mincho"/>
        </w:rPr>
      </w:pPr>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p>
    <w:p w14:paraId="353AC161" w14:textId="413905E4" w:rsidR="00A15080" w:rsidRPr="006C68CC" w:rsidRDefault="00A15080" w:rsidP="006C68CC">
      <w:pPr>
        <w:pStyle w:val="41"/>
      </w:pPr>
      <w:bookmarkStart w:id="181" w:name="_Toc180420423"/>
      <w:r w:rsidRPr="006C68CC">
        <w:lastRenderedPageBreak/>
        <w:t>5.</w:t>
      </w:r>
      <w:r>
        <w:t>9</w:t>
      </w:r>
      <w:r w:rsidRPr="006C68CC">
        <w:t>.2.2</w:t>
      </w:r>
      <w:r w:rsidRPr="006C68CC">
        <w:tab/>
        <w:t>REFSENS requirements</w:t>
      </w:r>
      <w:bookmarkEnd w:id="181"/>
    </w:p>
    <w:p w14:paraId="2A196C00" w14:textId="77777777" w:rsidR="00A15080" w:rsidRDefault="00A15080" w:rsidP="00A15080">
      <w:pPr>
        <w:pStyle w:val="B1"/>
        <w:ind w:left="0" w:firstLine="0"/>
        <w:jc w:val="both"/>
      </w:pPr>
      <w:r>
        <w:t xml:space="preserve">Based on the co-existence studies, there is </w:t>
      </w:r>
      <w:r>
        <w:rPr>
          <w:rFonts w:hint="eastAsia"/>
          <w:lang w:eastAsia="zh-CN"/>
        </w:rPr>
        <w:t>no</w:t>
      </w:r>
      <w:r>
        <w:t xml:space="preserve"> need to define MSD values.</w:t>
      </w:r>
    </w:p>
    <w:p w14:paraId="18DD1D9E" w14:textId="5E92F518" w:rsidR="009C62B2" w:rsidRDefault="009C62B2" w:rsidP="009C62B2">
      <w:pPr>
        <w:pStyle w:val="21"/>
      </w:pPr>
      <w:bookmarkStart w:id="182" w:name="_Toc152686274"/>
      <w:bookmarkStart w:id="183" w:name="_Toc164898989"/>
      <w:bookmarkStart w:id="184" w:name="_Toc165032119"/>
      <w:bookmarkStart w:id="185" w:name="_Toc180420424"/>
      <w:r>
        <w:t>5.10</w:t>
      </w:r>
      <w:r>
        <w:tab/>
        <w:t>CA_n41-n66-</w:t>
      </w:r>
      <w:bookmarkEnd w:id="182"/>
      <w:bookmarkEnd w:id="183"/>
      <w:bookmarkEnd w:id="184"/>
      <w:r>
        <w:t>n71</w:t>
      </w:r>
      <w:bookmarkEnd w:id="185"/>
    </w:p>
    <w:p w14:paraId="75C60405" w14:textId="481344FD" w:rsidR="009C62B2" w:rsidRDefault="009C62B2" w:rsidP="009C62B2">
      <w:pPr>
        <w:pStyle w:val="31"/>
        <w:rPr>
          <w:rFonts w:cs="Arial"/>
          <w:szCs w:val="28"/>
          <w:lang w:val="en-US" w:eastAsia="zh-CN"/>
        </w:rPr>
      </w:pPr>
      <w:bookmarkStart w:id="186" w:name="_Toc173404509"/>
      <w:bookmarkStart w:id="187" w:name="_Toc180420425"/>
      <w:bookmarkStart w:id="188" w:name="_Toc152686277"/>
      <w:bookmarkStart w:id="189" w:name="_Toc164898990"/>
      <w:bookmarkStart w:id="190" w:name="_Toc165032120"/>
      <w:r w:rsidRPr="006C68CC">
        <w:rPr>
          <w:rFonts w:cs="Arial"/>
          <w:szCs w:val="28"/>
          <w:lang w:val="en-US" w:eastAsia="zh-CN"/>
        </w:rPr>
        <w:t>5.</w:t>
      </w:r>
      <w:r>
        <w:rPr>
          <w:rFonts w:cs="Arial"/>
          <w:szCs w:val="28"/>
          <w:lang w:val="en-US" w:eastAsia="zh-CN"/>
        </w:rPr>
        <w:t>10</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186"/>
      <w:bookmarkEnd w:id="187"/>
    </w:p>
    <w:p w14:paraId="2001E9AB" w14:textId="034EAEE1" w:rsidR="009C62B2" w:rsidRPr="00FD399B" w:rsidRDefault="009C62B2" w:rsidP="006C68CC">
      <w:pPr>
        <w:pStyle w:val="41"/>
        <w:rPr>
          <w:lang w:val="en-US" w:eastAsia="zh-CN"/>
        </w:rPr>
      </w:pPr>
      <w:bookmarkStart w:id="191" w:name="_Toc173404510"/>
      <w:bookmarkStart w:id="192" w:name="_Toc180420426"/>
      <w:r>
        <w:t>5.10.1.1</w:t>
      </w:r>
      <w:r>
        <w:tab/>
      </w:r>
      <w:r w:rsidRPr="006C68CC">
        <w:t>Operating bands for CA</w:t>
      </w:r>
      <w:bookmarkEnd w:id="191"/>
      <w:r w:rsidRPr="004D6DE3">
        <w:rPr>
          <w:rFonts w:cs="Arial"/>
          <w:i/>
          <w:color w:val="FF0000"/>
          <w:kern w:val="2"/>
          <w:lang w:val="en-US" w:eastAsia="zh-CN"/>
        </w:rPr>
        <w:t>.</w:t>
      </w:r>
      <w:bookmarkEnd w:id="192"/>
    </w:p>
    <w:p w14:paraId="046E039E" w14:textId="47FB007E" w:rsidR="009C62B2" w:rsidRPr="009C62B2" w:rsidRDefault="009C62B2" w:rsidP="009C62B2">
      <w:pPr>
        <w:pStyle w:val="TH"/>
        <w:rPr>
          <w:rFonts w:cs="Arial"/>
        </w:rPr>
      </w:pPr>
      <w:r>
        <w:rPr>
          <w:rFonts w:cs="Arial"/>
        </w:rPr>
        <w:t xml:space="preserve">Table </w:t>
      </w:r>
      <w:r w:rsidRPr="006C68CC">
        <w:rPr>
          <w:rFonts w:cs="Arial"/>
        </w:rPr>
        <w:t>5.10</w:t>
      </w:r>
      <w:r>
        <w:rPr>
          <w:rFonts w:cs="Arial"/>
        </w:rPr>
        <w:t>.</w:t>
      </w:r>
      <w:r w:rsidRPr="006C68CC">
        <w:rPr>
          <w:rFonts w:cs="Arial"/>
        </w:rPr>
        <w:t>1</w:t>
      </w:r>
      <w:r>
        <w:rPr>
          <w:rFonts w:cs="Arial"/>
        </w:rPr>
        <w:t>.1-1</w:t>
      </w:r>
      <w:r w:rsidRPr="009C62B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D71E1E6"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C62B2" w:rsidRPr="004D6DE3" w14:paraId="03C844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28BEB46D"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1FE4EDA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9C62B2" w:rsidRPr="004D6DE3" w14:paraId="2FA5DFC3"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rFonts w:ascii="Arial" w:hAnsi="Arial" w:cs="Arial"/>
                <w:sz w:val="18"/>
                <w:lang w:val="sv-SE" w:eastAsia="ko-KR"/>
              </w:rPr>
            </w:pPr>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rFonts w:ascii="Arial" w:hAnsi="Arial" w:cs="Arial"/>
                <w:sz w:val="18"/>
                <w:lang w:eastAsia="ko-KR"/>
              </w:rPr>
            </w:pPr>
            <w:r>
              <w:rPr>
                <w:rFonts w:ascii="Arial" w:hAnsi="Arial" w:cs="Arial"/>
                <w:color w:val="000000"/>
                <w:sz w:val="18"/>
                <w:szCs w:val="18"/>
              </w:rPr>
              <w:t>FDD</w:t>
            </w:r>
          </w:p>
        </w:tc>
      </w:tr>
      <w:tr w:rsidR="009C62B2" w:rsidRPr="004D6DE3" w14:paraId="4C1398D4"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71</w:t>
            </w:r>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26DADE80" w14:textId="77777777" w:rsidR="009C62B2" w:rsidRDefault="009C62B2" w:rsidP="009C62B2">
      <w:pPr>
        <w:rPr>
          <w:lang w:eastAsia="zh-CN"/>
        </w:rPr>
      </w:pPr>
    </w:p>
    <w:p w14:paraId="3596940A" w14:textId="37036233" w:rsidR="009C62B2" w:rsidRDefault="009C62B2" w:rsidP="009C62B2">
      <w:pPr>
        <w:pStyle w:val="41"/>
      </w:pPr>
      <w:bookmarkStart w:id="193" w:name="_Toc180420427"/>
      <w:r>
        <w:t>5.10.1.2</w:t>
      </w:r>
      <w:r>
        <w:tab/>
      </w:r>
      <w:r w:rsidRPr="00417E56">
        <w:t>Channel bandwidths per operating band for CA</w:t>
      </w:r>
      <w:bookmarkEnd w:id="188"/>
      <w:bookmarkEnd w:id="189"/>
      <w:bookmarkEnd w:id="190"/>
      <w:bookmarkEnd w:id="193"/>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szCs w:val="18"/>
                <w:lang w:eastAsia="zh-CN"/>
              </w:rPr>
            </w:pPr>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szCs w:val="18"/>
                <w:lang w:val="en-US" w:eastAsia="zh-CN"/>
              </w:rPr>
            </w:pPr>
            <w: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szCs w:val="18"/>
                <w:lang w:val="en-US" w:eastAsia="zh-CN"/>
              </w:rPr>
            </w:pPr>
            <w:r>
              <w:t>Bandwidth combination set</w:t>
            </w:r>
          </w:p>
        </w:tc>
      </w:tr>
      <w:tr w:rsidR="009C62B2" w:rsidRPr="00480423" w14:paraId="4EE0E589" w14:textId="77777777" w:rsidTr="002D5D5E">
        <w:trPr>
          <w:trHeight w:val="29"/>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lang w:val="en-US" w:eastAsia="zh-CN"/>
              </w:rPr>
            </w:pPr>
            <w:r w:rsidRPr="00CE1ADE">
              <w:rPr>
                <w:szCs w:val="18"/>
                <w:lang w:val="en-US" w:eastAsia="zh-CN"/>
              </w:rPr>
              <w:t>CA_n41C-n66A-n71A</w:t>
            </w:r>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FE4E23" w14:textId="77777777" w:rsidR="009C62B2" w:rsidRPr="00CE1ADE" w:rsidRDefault="009C62B2" w:rsidP="002D5D5E">
            <w:pPr>
              <w:pStyle w:val="TAC"/>
              <w:rPr>
                <w:lang w:val="en-US" w:eastAsia="zh-CN"/>
              </w:rPr>
            </w:pPr>
            <w:r w:rsidRPr="00CE1ADE">
              <w:rPr>
                <w:lang w:val="en-US" w:eastAsia="zh-CN"/>
              </w:rPr>
              <w:t>CA_n41A-n66A</w:t>
            </w:r>
            <w:r w:rsidRPr="00CE1ADE">
              <w:rPr>
                <w:vertAlign w:val="superscript"/>
                <w:lang w:val="en-US" w:eastAsia="zh-CN"/>
              </w:rPr>
              <w:t>7</w:t>
            </w:r>
          </w:p>
          <w:p w14:paraId="6C085E4B" w14:textId="77777777" w:rsidR="009C62B2" w:rsidRDefault="009C62B2" w:rsidP="002D5D5E">
            <w:pPr>
              <w:pStyle w:val="TAC"/>
              <w:rPr>
                <w:szCs w:val="18"/>
                <w:lang w:val="en-US" w:eastAsia="zh-CN"/>
              </w:rPr>
            </w:pPr>
            <w:r w:rsidRPr="00EB7778">
              <w:rPr>
                <w:szCs w:val="18"/>
                <w:highlight w:val="yellow"/>
                <w:lang w:val="en-US" w:eastAsia="zh-CN"/>
              </w:rPr>
              <w:t>CA_n41C-n66A</w:t>
            </w:r>
          </w:p>
          <w:p w14:paraId="18164B53" w14:textId="77777777" w:rsidR="009C62B2" w:rsidRPr="00CE1ADE" w:rsidRDefault="009C62B2" w:rsidP="002D5D5E">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546E2B" w14:textId="77777777" w:rsidR="009C62B2" w:rsidRPr="00CE1ADE" w:rsidRDefault="009C62B2" w:rsidP="002D5D5E">
            <w:pPr>
              <w:pStyle w:val="TAC"/>
              <w:rPr>
                <w:vertAlign w:val="superscript"/>
                <w:lang w:val="en-US" w:eastAsia="zh-CN"/>
              </w:rPr>
            </w:pPr>
            <w:r w:rsidRPr="00EB7778">
              <w:rPr>
                <w:highlight w:val="yellow"/>
                <w:lang w:val="en-US" w:eastAsia="zh-CN"/>
              </w:rPr>
              <w:t>CA_n41C-n71A</w:t>
            </w:r>
          </w:p>
          <w:p w14:paraId="0413383F" w14:textId="77777777" w:rsidR="009C62B2" w:rsidRPr="00CE1ADE" w:rsidRDefault="009C62B2" w:rsidP="002D5D5E">
            <w:pPr>
              <w:pStyle w:val="TAC"/>
              <w:rPr>
                <w:lang w:val="en-US" w:eastAsia="zh-CN"/>
              </w:rPr>
            </w:pPr>
            <w:r w:rsidRPr="00CE1ADE">
              <w:rPr>
                <w:szCs w:val="18"/>
                <w:lang w:val="en-US" w:eastAsia="zh-CN"/>
              </w:rPr>
              <w:t>CA_n41C</w:t>
            </w:r>
            <w:r w:rsidRPr="00CE1ADE">
              <w:rPr>
                <w:vertAlign w:val="superscript"/>
                <w:lang w:val="en-US"/>
              </w:rPr>
              <w:t>7</w:t>
            </w:r>
          </w:p>
          <w:p w14:paraId="70618D72" w14:textId="77777777" w:rsidR="009C62B2" w:rsidRPr="00480423" w:rsidRDefault="009C62B2" w:rsidP="002D5D5E">
            <w:pPr>
              <w:pStyle w:val="TAC"/>
              <w:rPr>
                <w:lang w:val="en-US" w:eastAsia="zh-CN"/>
              </w:rPr>
            </w:pPr>
            <w:r w:rsidRPr="00CE1ADE">
              <w:rPr>
                <w:lang w:val="en-US" w:eastAsia="zh-CN"/>
              </w:rPr>
              <w:t>CA_n66A-n71A</w:t>
            </w:r>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lang w:val="en-US" w:eastAsia="zh-CN"/>
              </w:rPr>
            </w:pPr>
            <w:r w:rsidRPr="00CE1ADE">
              <w:rPr>
                <w:szCs w:val="18"/>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lang w:val="en-US" w:eastAsia="zh-CN"/>
              </w:rPr>
            </w:pPr>
            <w:r w:rsidRPr="00CE1ADE">
              <w:rPr>
                <w:lang w:val="en-US" w:eastAsia="zh-CN" w:bidi="ar"/>
              </w:rPr>
              <w:t>CA_n41C_BCS0</w:t>
            </w:r>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lang w:val="en-US" w:eastAsia="zh-CN"/>
              </w:rPr>
            </w:pPr>
            <w:r w:rsidRPr="00CE1ADE">
              <w:rPr>
                <w:lang w:val="en-US" w:eastAsia="zh-CN"/>
              </w:rPr>
              <w:t>0</w:t>
            </w:r>
          </w:p>
        </w:tc>
      </w:tr>
      <w:tr w:rsidR="009C62B2" w:rsidRPr="00480423" w14:paraId="32BEE7E2" w14:textId="77777777" w:rsidTr="002D5D5E">
        <w:trPr>
          <w:trHeight w:val="29"/>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lang w:val="en-US" w:eastAsia="zh-CN"/>
              </w:rPr>
            </w:pPr>
            <w:r w:rsidRPr="00CE1ADE">
              <w:rPr>
                <w:szCs w:val="18"/>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lang w:val="en-US" w:eastAsia="zh-CN"/>
              </w:rPr>
            </w:pPr>
            <w:r w:rsidRPr="00CE1ADE">
              <w:rPr>
                <w:lang w:val="en-US" w:eastAsia="zh-CN" w:bidi="ar"/>
              </w:rPr>
              <w:t>5, 10, 15, 20, 40</w:t>
            </w:r>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lang w:val="en-US" w:eastAsia="zh-CN"/>
              </w:rPr>
            </w:pPr>
          </w:p>
        </w:tc>
      </w:tr>
      <w:tr w:rsidR="009C62B2" w:rsidRPr="00480423" w14:paraId="6261BE55" w14:textId="77777777" w:rsidTr="002D5D5E">
        <w:trPr>
          <w:trHeight w:val="29"/>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lang w:val="en-US" w:eastAsia="zh-CN"/>
              </w:rPr>
            </w:pPr>
            <w:r w:rsidRPr="00CE1ADE">
              <w:rPr>
                <w:szCs w:val="18"/>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lang w:val="en-US" w:eastAsia="zh-CN"/>
              </w:rPr>
            </w:pPr>
          </w:p>
        </w:tc>
      </w:tr>
      <w:tr w:rsidR="009C62B2" w:rsidRPr="00480423" w14:paraId="3B2FA1FD" w14:textId="77777777" w:rsidTr="002D5D5E">
        <w:trPr>
          <w:trHeight w:val="29"/>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lang w:val="en-US" w:eastAsia="zh-CN"/>
              </w:rPr>
            </w:pPr>
            <w:r w:rsidRPr="00CE1ADE">
              <w:rPr>
                <w:lang w:val="en-US" w:eastAsia="zh-CN" w:bidi="ar"/>
              </w:rPr>
              <w:t>CA_n41C_BCS1</w:t>
            </w:r>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lang w:val="en-US" w:eastAsia="zh-CN"/>
              </w:rPr>
            </w:pPr>
            <w:r w:rsidRPr="00CE1ADE">
              <w:rPr>
                <w:szCs w:val="18"/>
                <w:lang w:val="en-US" w:eastAsia="zh-CN"/>
              </w:rPr>
              <w:t>1</w:t>
            </w:r>
          </w:p>
        </w:tc>
      </w:tr>
      <w:tr w:rsidR="009C62B2" w:rsidRPr="00480423" w14:paraId="091D4CC7" w14:textId="77777777" w:rsidTr="002D5D5E">
        <w:trPr>
          <w:trHeight w:val="29"/>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lang w:val="en-US" w:eastAsia="zh-CN"/>
              </w:rPr>
            </w:pPr>
            <w:r w:rsidRPr="00CE1ADE">
              <w:rPr>
                <w:lang w:val="en-US" w:eastAsia="zh-CN" w:bidi="ar"/>
              </w:rPr>
              <w:t>5, 10, 15, 20, 25, 30, 40</w:t>
            </w:r>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lang w:val="en-US" w:eastAsia="zh-CN"/>
              </w:rPr>
            </w:pPr>
          </w:p>
        </w:tc>
      </w:tr>
      <w:tr w:rsidR="009C62B2" w:rsidRPr="00480423" w14:paraId="653D1895" w14:textId="77777777" w:rsidTr="002D5D5E">
        <w:trPr>
          <w:trHeight w:val="29"/>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lang w:val="en-US" w:eastAsia="zh-CN"/>
              </w:rPr>
            </w:pPr>
          </w:p>
        </w:tc>
      </w:tr>
      <w:tr w:rsidR="009C62B2" w:rsidRPr="00480423" w14:paraId="1973D5FA" w14:textId="77777777" w:rsidTr="002D5D5E">
        <w:trPr>
          <w:trHeight w:val="29"/>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lang w:val="en-US" w:eastAsia="zh-CN" w:bidi="ar"/>
              </w:rPr>
            </w:pPr>
            <w:r w:rsidRPr="00CE1ADE">
              <w:rPr>
                <w:lang w:val="en-US" w:eastAsia="zh-CN" w:bidi="ar"/>
              </w:rPr>
              <w:t>CA_n41C BCS 4 and 5</w:t>
            </w:r>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lang w:val="en-US" w:eastAsia="zh-CN"/>
              </w:rPr>
            </w:pPr>
            <w:r w:rsidRPr="00CE1ADE">
              <w:rPr>
                <w:lang w:val="en-US" w:eastAsia="zh-CN"/>
              </w:rPr>
              <w:t>4 and 5</w:t>
            </w:r>
          </w:p>
        </w:tc>
      </w:tr>
      <w:tr w:rsidR="009C62B2" w:rsidRPr="00480423" w14:paraId="5D5DE279" w14:textId="77777777" w:rsidTr="002D5D5E">
        <w:trPr>
          <w:trHeight w:val="29"/>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lang w:val="en-US" w:eastAsia="zh-CN" w:bidi="ar"/>
              </w:rPr>
            </w:pPr>
            <w:r w:rsidRPr="00CE1ADE">
              <w:rPr>
                <w:lang w:val="en-US"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lang w:val="en-US" w:eastAsia="zh-CN"/>
              </w:rPr>
            </w:pPr>
          </w:p>
        </w:tc>
      </w:tr>
      <w:tr w:rsidR="009C62B2" w:rsidRPr="00480423" w14:paraId="74E920ED" w14:textId="77777777" w:rsidTr="002D5D5E">
        <w:trPr>
          <w:trHeight w:val="29"/>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lang w:val="en-US" w:eastAsia="zh-CN" w:bidi="ar"/>
              </w:rPr>
            </w:pPr>
            <w:r w:rsidRPr="00CE1ADE">
              <w:rPr>
                <w:lang w:val="en-US" w:eastAsia="zh-CN" w:bidi="ar"/>
              </w:rPr>
              <w:t>n71 channel bandwidths in Table 5.3.5-1</w:t>
            </w:r>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lang w:val="en-US" w:eastAsia="zh-CN"/>
              </w:rPr>
            </w:pPr>
          </w:p>
        </w:tc>
      </w:tr>
    </w:tbl>
    <w:p w14:paraId="2EA11FF5" w14:textId="77777777" w:rsidR="009C62B2" w:rsidRPr="00837B41" w:rsidRDefault="009C62B2" w:rsidP="009C62B2"/>
    <w:p w14:paraId="7653B738" w14:textId="44407E92" w:rsidR="009C62B2" w:rsidRPr="006C68CC" w:rsidRDefault="009C62B2" w:rsidP="009C62B2">
      <w:pPr>
        <w:pStyle w:val="31"/>
        <w:rPr>
          <w:rFonts w:cs="Arial"/>
          <w:szCs w:val="28"/>
          <w:lang w:val="en-US" w:eastAsia="zh-CN"/>
        </w:rPr>
      </w:pPr>
      <w:bookmarkStart w:id="194" w:name="_Toc152686279"/>
      <w:bookmarkStart w:id="195" w:name="_Toc164898991"/>
      <w:bookmarkStart w:id="196" w:name="_Toc165032121"/>
      <w:bookmarkStart w:id="197" w:name="_Toc180420428"/>
      <w:r w:rsidRPr="006C68CC">
        <w:rPr>
          <w:rFonts w:cs="Arial"/>
          <w:szCs w:val="28"/>
          <w:lang w:val="en-US" w:eastAsia="zh-CN"/>
        </w:rPr>
        <w:t>5.</w:t>
      </w:r>
      <w:r>
        <w:rPr>
          <w:rFonts w:cs="Arial"/>
          <w:szCs w:val="28"/>
          <w:lang w:val="en-US" w:eastAsia="zh-CN"/>
        </w:rPr>
        <w:t>10</w:t>
      </w:r>
      <w:r w:rsidRPr="006C68CC">
        <w:rPr>
          <w:rFonts w:cs="Arial"/>
          <w:szCs w:val="28"/>
          <w:lang w:val="en-US" w:eastAsia="zh-CN"/>
        </w:rPr>
        <w:t>.2</w:t>
      </w:r>
      <w:r w:rsidRPr="006C68CC">
        <w:rPr>
          <w:rFonts w:cs="Arial"/>
          <w:szCs w:val="28"/>
          <w:lang w:val="en-US" w:eastAsia="zh-CN"/>
        </w:rPr>
        <w:tab/>
        <w:t>Specific for 2 bands UL CA</w:t>
      </w:r>
      <w:bookmarkEnd w:id="194"/>
      <w:bookmarkEnd w:id="195"/>
      <w:bookmarkEnd w:id="196"/>
      <w:bookmarkEnd w:id="197"/>
    </w:p>
    <w:p w14:paraId="04A8C88C" w14:textId="0F60CEF0" w:rsidR="009C62B2" w:rsidRDefault="009C62B2" w:rsidP="009C62B2">
      <w:pPr>
        <w:pStyle w:val="41"/>
      </w:pPr>
      <w:bookmarkStart w:id="198" w:name="_Toc152686280"/>
      <w:bookmarkStart w:id="199" w:name="_Toc164898992"/>
      <w:bookmarkStart w:id="200" w:name="_Toc165032122"/>
      <w:bookmarkStart w:id="201" w:name="_Toc180420429"/>
      <w:r>
        <w:t>5.10.2.1</w:t>
      </w:r>
      <w:r>
        <w:tab/>
      </w:r>
      <w:r w:rsidRPr="00417E56">
        <w:t>UE co-existence studies</w:t>
      </w:r>
      <w:bookmarkEnd w:id="198"/>
      <w:bookmarkEnd w:id="199"/>
      <w:bookmarkEnd w:id="200"/>
      <w:bookmarkEnd w:id="201"/>
    </w:p>
    <w:p w14:paraId="5A22573C" w14:textId="3E6F4D57" w:rsidR="009C62B2" w:rsidRDefault="009C62B2" w:rsidP="009C62B2">
      <w:pPr>
        <w:pStyle w:val="51"/>
        <w:overflowPunct w:val="0"/>
        <w:autoSpaceDE w:val="0"/>
        <w:autoSpaceDN w:val="0"/>
        <w:adjustRightInd w:val="0"/>
        <w:textAlignment w:val="baseline"/>
        <w:rPr>
          <w:snapToGrid w:val="0"/>
          <w:lang w:eastAsia="en-GB"/>
        </w:rPr>
      </w:pPr>
      <w:bookmarkStart w:id="202" w:name="_Toc173404514"/>
      <w:bookmarkStart w:id="203" w:name="_Toc180420430"/>
      <w:bookmarkStart w:id="204" w:name="_Toc173404515"/>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02"/>
      <w:bookmarkEnd w:id="203"/>
    </w:p>
    <w:p w14:paraId="7279715C" w14:textId="77777777" w:rsidR="009C62B2" w:rsidRPr="000046B2" w:rsidRDefault="009C62B2" w:rsidP="009C62B2">
      <w:pPr>
        <w:rPr>
          <w:snapToGrid w:val="0"/>
          <w:lang w:eastAsia="en-GB"/>
        </w:rPr>
      </w:pPr>
      <w:r>
        <w:rPr>
          <w:lang w:eastAsia="en-GB"/>
        </w:rPr>
        <w:t>Co-existence study has been performed in Rel-18.</w:t>
      </w:r>
    </w:p>
    <w:p w14:paraId="37FECB16" w14:textId="1AC95B2C" w:rsidR="009C62B2" w:rsidRPr="00140BB6" w:rsidRDefault="009C62B2" w:rsidP="009C62B2">
      <w:pPr>
        <w:overflowPunct w:val="0"/>
        <w:autoSpaceDE w:val="0"/>
        <w:autoSpaceDN w:val="0"/>
        <w:adjustRightInd w:val="0"/>
        <w:textAlignment w:val="baseline"/>
        <w:rPr>
          <w:rFonts w:eastAsia="Times New Roman"/>
          <w:lang w:eastAsia="en-GB"/>
        </w:rPr>
      </w:pPr>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204"/>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44C1DDCA" w14:textId="0C3D5AD8" w:rsidR="009C62B2" w:rsidRPr="006C68CC" w:rsidRDefault="009C62B2" w:rsidP="006C68CC">
      <w:pPr>
        <w:pStyle w:val="TH"/>
        <w:rPr>
          <w:rFonts w:cs="Arial"/>
        </w:rPr>
      </w:pPr>
      <w:r w:rsidRPr="006C68CC">
        <w:rPr>
          <w:rFonts w:cs="Arial"/>
        </w:rPr>
        <w:lastRenderedPageBreak/>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9C62B2" w14:paraId="53C2BEE8"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65D35"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E12976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n66</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6A8B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CA_n41C</w:t>
            </w:r>
          </w:p>
        </w:tc>
      </w:tr>
      <w:tr w:rsidR="009C62B2" w14:paraId="5C49F6D3"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122A8FD"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9B9E28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x_low</w:t>
            </w:r>
          </w:p>
        </w:tc>
        <w:tc>
          <w:tcPr>
            <w:tcW w:w="1346" w:type="dxa"/>
            <w:tcBorders>
              <w:top w:val="nil"/>
              <w:left w:val="nil"/>
              <w:bottom w:val="single" w:sz="4" w:space="0" w:color="auto"/>
              <w:right w:val="single" w:sz="4" w:space="0" w:color="auto"/>
            </w:tcBorders>
            <w:shd w:val="clear" w:color="auto" w:fill="auto"/>
            <w:vAlign w:val="center"/>
          </w:tcPr>
          <w:p w14:paraId="4B342F2E"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x_high</w:t>
            </w:r>
          </w:p>
        </w:tc>
        <w:tc>
          <w:tcPr>
            <w:tcW w:w="2074" w:type="dxa"/>
            <w:tcBorders>
              <w:top w:val="nil"/>
              <w:left w:val="nil"/>
              <w:bottom w:val="single" w:sz="4" w:space="0" w:color="auto"/>
              <w:right w:val="single" w:sz="4" w:space="0" w:color="auto"/>
            </w:tcBorders>
            <w:shd w:val="clear" w:color="auto" w:fill="auto"/>
            <w:vAlign w:val="center"/>
          </w:tcPr>
          <w:p w14:paraId="2C02E542"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0621DDE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9C62B2" w14:paraId="6EEE77A3" w14:textId="77777777" w:rsidTr="002D5D5E">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C8EE0AF" w14:textId="77777777" w:rsidR="009C62B2" w:rsidRDefault="009C62B2" w:rsidP="002D5D5E">
            <w:pPr>
              <w:keepNext/>
              <w:keepLines/>
              <w:spacing w:after="0"/>
              <w:jc w:val="center"/>
              <w:rPr>
                <w:rFonts w:ascii="Arial" w:eastAsia="宋体"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eastAsia="宋体"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304E5FDC"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49C03CEF" w14:textId="77777777" w:rsidR="009C62B2" w:rsidRPr="007D5686" w:rsidRDefault="009C62B2" w:rsidP="002D5D5E">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9C62B2" w14:paraId="31541E1E"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D7087BF"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eastAsia="宋体" w:hAnsi="Arial" w:cs="Arial"/>
                <w:b/>
                <w:bCs/>
                <w:sz w:val="18"/>
                <w:szCs w:val="18"/>
                <w:vertAlign w:val="subscript"/>
                <w:lang w:val="en-US" w:eastAsia="zh-CN"/>
              </w:rPr>
              <w:t>D</w:t>
            </w:r>
            <w:r w:rsidRPr="006C68CC">
              <w:rPr>
                <w:rFonts w:ascii="Arial" w:hAnsi="Arial" w:cs="Arial"/>
                <w:b/>
                <w:bCs/>
                <w:sz w:val="18"/>
                <w:szCs w:val="18"/>
                <w:vertAlign w:val="subscript"/>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9B00"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2110 MHz – 2200 MHz</w:t>
            </w:r>
          </w:p>
        </w:tc>
        <w:tc>
          <w:tcPr>
            <w:tcW w:w="2074" w:type="dxa"/>
            <w:tcBorders>
              <w:top w:val="nil"/>
              <w:left w:val="nil"/>
              <w:bottom w:val="single" w:sz="4" w:space="0" w:color="auto"/>
              <w:right w:val="single" w:sz="4" w:space="0" w:color="auto"/>
            </w:tcBorders>
            <w:shd w:val="clear" w:color="auto" w:fill="auto"/>
            <w:vAlign w:val="center"/>
          </w:tcPr>
          <w:p w14:paraId="3E8B4F6D"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0172EF54"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r>
      <w:tr w:rsidR="009C62B2" w14:paraId="03846A00" w14:textId="77777777" w:rsidTr="002D5D5E">
        <w:trPr>
          <w:trHeight w:val="56"/>
        </w:trPr>
        <w:tc>
          <w:tcPr>
            <w:tcW w:w="2437" w:type="dxa"/>
            <w:vMerge w:val="restart"/>
            <w:tcBorders>
              <w:top w:val="nil"/>
              <w:left w:val="single" w:sz="4" w:space="0" w:color="auto"/>
              <w:right w:val="single" w:sz="4" w:space="0" w:color="auto"/>
            </w:tcBorders>
            <w:shd w:val="clear" w:color="auto" w:fill="auto"/>
            <w:vAlign w:val="center"/>
          </w:tcPr>
          <w:p w14:paraId="03142C0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37E9162A"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04042BC2"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F0F5FC9" w14:textId="77777777" w:rsidR="009C62B2" w:rsidRDefault="009C62B2" w:rsidP="002D5D5E">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BDA5F3C" w14:textId="77777777" w:rsidR="009C62B2" w:rsidRDefault="009C62B2" w:rsidP="002D5D5E">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9C62B2" w14:paraId="49240599" w14:textId="77777777" w:rsidTr="002D5D5E">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9E33661" w14:textId="77777777" w:rsidR="009C62B2" w:rsidRDefault="009C62B2" w:rsidP="002D5D5E">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CA9D970" w14:textId="77777777" w:rsidR="009C62B2" w:rsidRDefault="009C62B2" w:rsidP="002D5D5E">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B07925A" w14:textId="77777777" w:rsidR="009C62B2" w:rsidRDefault="009C62B2" w:rsidP="002D5D5E">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C86597D"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9C62B2" w14:paraId="2E7EE0E0"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5F79BB9"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071DB338"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197128DD"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25395EA2"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24F0371C"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9C62B2" w14:paraId="2DEF065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485B196"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7FABAE2"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3F73"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9C62B2" w14:paraId="1BDADBCB"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5D29F6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C3A18EC" w14:textId="77777777" w:rsidR="009C62B2" w:rsidRDefault="009C62B2" w:rsidP="002D5D5E">
            <w:pPr>
              <w:keepNext/>
              <w:keepLines/>
              <w:spacing w:after="0"/>
              <w:rPr>
                <w:rFonts w:ascii="Arial" w:hAnsi="Arial" w:cs="Arial"/>
                <w:sz w:val="18"/>
                <w:szCs w:val="18"/>
              </w:rPr>
            </w:pPr>
            <w:r>
              <w:rPr>
                <w:rFonts w:ascii="Arial" w:hAnsi="Arial" w:cs="Arial"/>
                <w:sz w:val="18"/>
                <w:szCs w:val="18"/>
              </w:rPr>
              <w:t>No issue</w:t>
            </w:r>
          </w:p>
        </w:tc>
      </w:tr>
      <w:tr w:rsidR="009C62B2" w14:paraId="60150BF0" w14:textId="77777777" w:rsidTr="002D5D5E">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62ECE38" w14:textId="77777777" w:rsidR="009C62B2" w:rsidRDefault="009C62B2" w:rsidP="002D5D5E">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3CA9FB28" w14:textId="77777777" w:rsidR="009C62B2" w:rsidRDefault="009C62B2" w:rsidP="002A3F10">
            <w:pPr>
              <w:pStyle w:val="TAN"/>
              <w:ind w:left="629" w:hanging="629"/>
            </w:pPr>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p>
        </w:tc>
      </w:tr>
    </w:tbl>
    <w:p w14:paraId="2277F14C" w14:textId="77777777" w:rsidR="009C62B2" w:rsidRDefault="009C62B2" w:rsidP="009C62B2">
      <w:pPr>
        <w:rPr>
          <w:lang w:eastAsia="ko-KR"/>
        </w:rPr>
      </w:pPr>
    </w:p>
    <w:p w14:paraId="6E70B4CB" w14:textId="7B0E0CC7" w:rsidR="009C62B2" w:rsidRPr="00140BB6" w:rsidRDefault="009C62B2" w:rsidP="009C62B2">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74D4B4D2" w14:textId="447DEE54" w:rsidR="009C62B2" w:rsidRPr="006C68CC" w:rsidRDefault="009C62B2" w:rsidP="006C68CC">
      <w:pPr>
        <w:pStyle w:val="TH"/>
        <w:rPr>
          <w:rFonts w:cs="Arial"/>
        </w:rPr>
      </w:pPr>
      <w:r w:rsidRPr="006C68CC">
        <w:rPr>
          <w:rFonts w:cs="Arial"/>
        </w:rPr>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9C62B2" w14:paraId="73BF0799"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9DDD8"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4305D32"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n71</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E7403B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CA_n41C</w:t>
            </w:r>
          </w:p>
        </w:tc>
      </w:tr>
      <w:tr w:rsidR="009C62B2" w14:paraId="3FF39528"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293787D"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E820948"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x_low</w:t>
            </w:r>
          </w:p>
        </w:tc>
        <w:tc>
          <w:tcPr>
            <w:tcW w:w="1346" w:type="dxa"/>
            <w:tcBorders>
              <w:top w:val="nil"/>
              <w:left w:val="nil"/>
              <w:bottom w:val="single" w:sz="4" w:space="0" w:color="auto"/>
              <w:right w:val="single" w:sz="4" w:space="0" w:color="auto"/>
            </w:tcBorders>
            <w:shd w:val="clear" w:color="auto" w:fill="auto"/>
            <w:vAlign w:val="center"/>
          </w:tcPr>
          <w:p w14:paraId="0DAB0001"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x_high</w:t>
            </w:r>
          </w:p>
        </w:tc>
        <w:tc>
          <w:tcPr>
            <w:tcW w:w="2074" w:type="dxa"/>
            <w:tcBorders>
              <w:top w:val="nil"/>
              <w:left w:val="nil"/>
              <w:bottom w:val="single" w:sz="4" w:space="0" w:color="auto"/>
              <w:right w:val="single" w:sz="4" w:space="0" w:color="auto"/>
            </w:tcBorders>
            <w:shd w:val="clear" w:color="auto" w:fill="auto"/>
            <w:vAlign w:val="center"/>
          </w:tcPr>
          <w:p w14:paraId="742BDFAE"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523114B0"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9C62B2" w14:paraId="26226A3D" w14:textId="77777777" w:rsidTr="002D5D5E">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EADE49D" w14:textId="77777777" w:rsidR="009C62B2" w:rsidRDefault="009C62B2" w:rsidP="002D5D5E">
            <w:pPr>
              <w:keepNext/>
              <w:keepLines/>
              <w:spacing w:after="0"/>
              <w:jc w:val="center"/>
              <w:rPr>
                <w:rFonts w:ascii="Arial" w:eastAsia="宋体"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eastAsia="宋体"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70284701" w14:textId="77777777" w:rsidR="009C62B2" w:rsidRPr="007D5686" w:rsidRDefault="009C62B2" w:rsidP="002D5D5E">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5438E7D3" w14:textId="77777777" w:rsidR="009C62B2" w:rsidRPr="007D5686" w:rsidRDefault="009C62B2" w:rsidP="002D5D5E">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9C62B2" w14:paraId="7DDA1E3B"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1525ECF"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eastAsia="宋体" w:hAnsi="Arial" w:cs="Arial"/>
                <w:b/>
                <w:bCs/>
                <w:sz w:val="18"/>
                <w:szCs w:val="18"/>
                <w:vertAlign w:val="subscript"/>
                <w:lang w:val="en-US" w:eastAsia="zh-CN"/>
              </w:rPr>
              <w:t>D</w:t>
            </w:r>
            <w:r w:rsidRPr="006C68CC">
              <w:rPr>
                <w:rFonts w:ascii="Arial" w:hAnsi="Arial" w:cs="Arial"/>
                <w:b/>
                <w:bCs/>
                <w:sz w:val="18"/>
                <w:szCs w:val="18"/>
                <w:vertAlign w:val="subscript"/>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EAF7" w14:textId="77777777" w:rsidR="009C62B2" w:rsidRPr="007D5686" w:rsidRDefault="009C62B2" w:rsidP="002D5D5E">
            <w:pPr>
              <w:keepNext/>
              <w:keepLines/>
              <w:spacing w:after="0"/>
              <w:jc w:val="center"/>
              <w:rPr>
                <w:rFonts w:asciiTheme="minorBidi" w:hAnsiTheme="minorBidi" w:cstheme="minorBidi"/>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0441CF50"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BBAF1C6"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r>
      <w:tr w:rsidR="009C62B2" w14:paraId="77BF9C7B" w14:textId="77777777" w:rsidTr="002D5D5E">
        <w:trPr>
          <w:trHeight w:val="56"/>
        </w:trPr>
        <w:tc>
          <w:tcPr>
            <w:tcW w:w="2437" w:type="dxa"/>
            <w:vMerge w:val="restart"/>
            <w:tcBorders>
              <w:top w:val="nil"/>
              <w:left w:val="single" w:sz="4" w:space="0" w:color="auto"/>
              <w:right w:val="single" w:sz="4" w:space="0" w:color="auto"/>
            </w:tcBorders>
            <w:shd w:val="clear" w:color="auto" w:fill="auto"/>
            <w:vAlign w:val="center"/>
          </w:tcPr>
          <w:p w14:paraId="33C6AD7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67F903E5"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57175057"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47205E1" w14:textId="77777777" w:rsidR="009C62B2" w:rsidRDefault="009C62B2" w:rsidP="002D5D5E">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15584E46" w14:textId="77777777" w:rsidR="009C62B2" w:rsidRDefault="009C62B2" w:rsidP="002D5D5E">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9C62B2" w14:paraId="74122D9C" w14:textId="77777777" w:rsidTr="002D5D5E">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CE31EB6" w14:textId="77777777" w:rsidR="009C62B2" w:rsidRDefault="009C62B2" w:rsidP="002D5D5E">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001DE1B2" w14:textId="77777777" w:rsidR="009C62B2" w:rsidRDefault="009C62B2" w:rsidP="002D5D5E">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5681846" w14:textId="77777777" w:rsidR="009C62B2" w:rsidRDefault="009C62B2" w:rsidP="002D5D5E">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577E828"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9C62B2" w14:paraId="7F8057A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86CBF5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7EF56E9A"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8A10FD8"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45E99BB9"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2E07E246"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9C62B2" w14:paraId="4E06B2B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9AF21F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EB6F671" w14:textId="77777777" w:rsidR="009C62B2" w:rsidRPr="007D5686" w:rsidRDefault="009C62B2" w:rsidP="002D5D5E">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34AD" w14:textId="77777777" w:rsidR="009C62B2" w:rsidRPr="007D5686" w:rsidRDefault="009C62B2" w:rsidP="002D5D5E">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9C62B2" w14:paraId="619D96BB"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20285C5"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5D2C35C" w14:textId="77777777" w:rsidR="009C62B2" w:rsidRDefault="009C62B2" w:rsidP="002D5D5E">
            <w:pPr>
              <w:keepNext/>
              <w:keepLines/>
              <w:spacing w:after="0"/>
              <w:rPr>
                <w:rFonts w:ascii="Arial" w:hAnsi="Arial" w:cs="Arial"/>
                <w:sz w:val="18"/>
                <w:szCs w:val="18"/>
              </w:rPr>
            </w:pPr>
            <w:r>
              <w:rPr>
                <w:rFonts w:ascii="Arial" w:hAnsi="Arial" w:cs="Arial"/>
                <w:sz w:val="18"/>
                <w:szCs w:val="18"/>
              </w:rPr>
              <w:t>No issue</w:t>
            </w:r>
          </w:p>
        </w:tc>
      </w:tr>
      <w:tr w:rsidR="009C62B2" w14:paraId="1445040A" w14:textId="77777777" w:rsidTr="002D5D5E">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5AC7CDD" w14:textId="77777777" w:rsidR="009C62B2" w:rsidRDefault="009C62B2" w:rsidP="002D5D5E">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753F30EE" w14:textId="77777777" w:rsidR="009C62B2" w:rsidRDefault="009C62B2" w:rsidP="002A3F10">
            <w:pPr>
              <w:pStyle w:val="TAN"/>
              <w:ind w:left="629" w:hanging="629"/>
            </w:pPr>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p>
        </w:tc>
      </w:tr>
    </w:tbl>
    <w:p w14:paraId="648DF33D" w14:textId="77777777" w:rsidR="009C62B2" w:rsidRDefault="009C62B2" w:rsidP="009C62B2">
      <w:pPr>
        <w:rPr>
          <w:lang w:eastAsia="ko-KR"/>
        </w:rPr>
      </w:pPr>
    </w:p>
    <w:p w14:paraId="34B95D94" w14:textId="53FE417F" w:rsidR="009C62B2" w:rsidRPr="00417E56" w:rsidRDefault="009C62B2" w:rsidP="009C62B2">
      <w:pPr>
        <w:pStyle w:val="41"/>
      </w:pPr>
      <w:bookmarkStart w:id="205" w:name="_Toc152686281"/>
      <w:bookmarkStart w:id="206" w:name="_Toc164898993"/>
      <w:bookmarkStart w:id="207" w:name="_Toc165032123"/>
      <w:bookmarkStart w:id="208" w:name="_Toc180420431"/>
      <w:r>
        <w:t>5.10.2.2</w:t>
      </w:r>
      <w:r>
        <w:tab/>
      </w:r>
      <w:r w:rsidRPr="00417E56">
        <w:t>REFSENS requirements</w:t>
      </w:r>
      <w:bookmarkEnd w:id="205"/>
      <w:bookmarkEnd w:id="206"/>
      <w:bookmarkEnd w:id="207"/>
      <w:bookmarkEnd w:id="208"/>
    </w:p>
    <w:p w14:paraId="4647B841" w14:textId="77777777" w:rsidR="009C62B2" w:rsidRPr="00C6400A" w:rsidRDefault="009C62B2" w:rsidP="009C62B2">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p>
    <w:p w14:paraId="34FB1C8A" w14:textId="77777777" w:rsidR="008645DB" w:rsidRDefault="008645DB" w:rsidP="00126CBF">
      <w:pPr>
        <w:pStyle w:val="B1"/>
        <w:ind w:left="0" w:firstLine="0"/>
        <w:jc w:val="both"/>
        <w:rPr>
          <w:rFonts w:ascii="Arial" w:hAnsi="Arial" w:cs="Arial"/>
          <w:b/>
          <w:color w:val="FF0000"/>
          <w:sz w:val="24"/>
          <w:lang w:eastAsia="zh-CN"/>
        </w:rPr>
      </w:pPr>
    </w:p>
    <w:p w14:paraId="5330DE47" w14:textId="761B440C" w:rsidR="0066511E" w:rsidRDefault="0066511E" w:rsidP="0066511E">
      <w:pPr>
        <w:pStyle w:val="21"/>
      </w:pPr>
      <w:bookmarkStart w:id="209" w:name="_Toc168053448"/>
      <w:bookmarkStart w:id="210" w:name="_Toc180420432"/>
      <w:bookmarkStart w:id="211" w:name="_Toc494295562"/>
      <w:bookmarkStart w:id="212" w:name="_Toc495923662"/>
      <w:bookmarkStart w:id="213" w:name="_Toc500344915"/>
      <w:bookmarkStart w:id="214" w:name="_Toc507677788"/>
      <w:bookmarkStart w:id="215" w:name="_Toc512349566"/>
      <w:r>
        <w:t>5.11</w:t>
      </w:r>
      <w:r>
        <w:tab/>
        <w:t>CA_n1-n41-n</w:t>
      </w:r>
      <w:bookmarkEnd w:id="209"/>
      <w:r>
        <w:t>78</w:t>
      </w:r>
      <w:bookmarkEnd w:id="210"/>
    </w:p>
    <w:p w14:paraId="14CC1ED7" w14:textId="3A812D27" w:rsidR="0066511E" w:rsidRDefault="0066511E" w:rsidP="0066511E">
      <w:pPr>
        <w:pStyle w:val="31"/>
        <w:rPr>
          <w:rFonts w:cs="Arial"/>
          <w:szCs w:val="28"/>
          <w:lang w:val="en-US" w:eastAsia="zh-CN"/>
        </w:rPr>
      </w:pPr>
      <w:bookmarkStart w:id="216" w:name="_Toc168053449"/>
      <w:bookmarkStart w:id="217" w:name="_Toc180420433"/>
      <w:r w:rsidRPr="006C68CC">
        <w:rPr>
          <w:rFonts w:cs="Arial"/>
          <w:szCs w:val="28"/>
          <w:lang w:val="en-US" w:eastAsia="zh-CN"/>
        </w:rPr>
        <w:t>5.</w:t>
      </w:r>
      <w:r>
        <w:rPr>
          <w:rFonts w:cs="Arial"/>
          <w:szCs w:val="28"/>
          <w:lang w:val="en-US" w:eastAsia="zh-CN"/>
        </w:rPr>
        <w:t>11</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16"/>
      <w:bookmarkEnd w:id="217"/>
    </w:p>
    <w:p w14:paraId="75C7D7CC" w14:textId="0E4183DC" w:rsidR="0066511E" w:rsidRPr="006C68CC" w:rsidRDefault="0066511E" w:rsidP="0066511E">
      <w:pPr>
        <w:pStyle w:val="41"/>
      </w:pPr>
      <w:bookmarkStart w:id="218" w:name="_Toc168053450"/>
      <w:bookmarkStart w:id="219" w:name="_Toc180420434"/>
      <w:r>
        <w:t>5.11.1.1</w:t>
      </w:r>
      <w:r>
        <w:tab/>
      </w:r>
      <w:r w:rsidRPr="006C68CC">
        <w:t>Operating bands for CA</w:t>
      </w:r>
      <w:bookmarkEnd w:id="218"/>
      <w:bookmarkEnd w:id="219"/>
    </w:p>
    <w:p w14:paraId="0EAEA812" w14:textId="77777777" w:rsidR="0066511E" w:rsidRPr="006B2118" w:rsidRDefault="0066511E" w:rsidP="0066511E">
      <w:pPr>
        <w:rPr>
          <w:lang w:eastAsia="zh-CN"/>
        </w:rPr>
      </w:pPr>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p>
    <w:p w14:paraId="5D7270DC" w14:textId="2E4551F1" w:rsidR="0066511E" w:rsidRPr="0066511E"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.1-1</w:t>
      </w:r>
      <w:r w:rsidRPr="0066511E">
        <w:rPr>
          <w:rFonts w:cs="Arial"/>
        </w:rPr>
        <w:t xml:space="preserve">: </w:t>
      </w:r>
      <w:r w:rsidRPr="006C68CC">
        <w:rPr>
          <w:rFonts w:cs="Arial"/>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rFonts w:eastAsia="Malgun Gothic" w:cs="Arial"/>
              </w:rPr>
            </w:pPr>
            <w:r>
              <w:rPr>
                <w:rFonts w:eastAsia="Malgun Gothic" w:cs="Arial"/>
              </w:rPr>
              <w:t>Duplex</w:t>
            </w:r>
          </w:p>
          <w:p w14:paraId="72FCAD26" w14:textId="77777777" w:rsidR="0066511E" w:rsidRDefault="0066511E" w:rsidP="002D5D5E">
            <w:pPr>
              <w:pStyle w:val="TAH"/>
              <w:rPr>
                <w:rFonts w:ascii="Times New Roman" w:eastAsia="Malgun Gothic" w:hAnsi="Times New Roman"/>
              </w:rPr>
            </w:pPr>
            <w:r>
              <w:rPr>
                <w:rFonts w:eastAsia="Malgun Gothic" w:cs="Arial"/>
              </w:rPr>
              <w:t>mode</w:t>
            </w:r>
          </w:p>
        </w:tc>
      </w:tr>
      <w:tr w:rsidR="0066511E" w14:paraId="3E9B2F5B"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rFonts w:ascii="Times New Roman" w:eastAsia="Malgun Gothic" w:hAnsi="Times New Roman"/>
              </w:rPr>
            </w:pPr>
          </w:p>
        </w:tc>
      </w:tr>
      <w:tr w:rsidR="0066511E" w14:paraId="67E0F541"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rFonts w:ascii="Times New Roman" w:eastAsia="Malgun Gothic" w:hAnsi="Times New Roman"/>
              </w:rPr>
            </w:pPr>
          </w:p>
        </w:tc>
      </w:tr>
      <w:tr w:rsidR="0066511E" w14:paraId="738FC23D" w14:textId="77777777" w:rsidTr="002D5D5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sz w:val="18"/>
                <w:lang w:eastAsia="ja-JP"/>
              </w:rPr>
            </w:pPr>
            <w:r>
              <w:rPr>
                <w:rFonts w:ascii="Arial" w:hAnsi="Arial" w:cs="Arial"/>
                <w:color w:val="000000"/>
                <w:sz w:val="18"/>
                <w:szCs w:val="18"/>
              </w:rPr>
              <w:t>FDD</w:t>
            </w:r>
          </w:p>
        </w:tc>
      </w:tr>
      <w:tr w:rsidR="0066511E" w14:paraId="05FF6D0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rFonts w:ascii="Arial" w:hAnsi="Arial" w:cs="Arial"/>
                <w:sz w:val="18"/>
                <w:lang w:val="en-US" w:eastAsia="zh-CN"/>
              </w:rPr>
            </w:pPr>
            <w:bookmarkStart w:id="220" w:name="OLE_LINK1" w:colFirst="0" w:colLast="7"/>
            <w:r>
              <w:rPr>
                <w:rFonts w:ascii="Arial" w:hAnsi="Arial" w:cs="Arial"/>
                <w:color w:val="000000"/>
                <w:sz w:val="18"/>
                <w:szCs w:val="18"/>
              </w:rPr>
              <w:t>n41</w:t>
            </w:r>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bookmarkEnd w:id="220"/>
      <w:tr w:rsidR="0066511E" w14:paraId="14EE0ED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tbl>
    <w:p w14:paraId="0BBC4B2A" w14:textId="77777777" w:rsidR="0066511E" w:rsidRDefault="0066511E" w:rsidP="0066511E">
      <w:pPr>
        <w:rPr>
          <w:lang w:eastAsia="zh-CN"/>
        </w:rPr>
      </w:pPr>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p>
    <w:p w14:paraId="519C43CD" w14:textId="159B1270" w:rsidR="0066511E" w:rsidRDefault="0066511E" w:rsidP="0066511E">
      <w:pPr>
        <w:pStyle w:val="41"/>
      </w:pPr>
      <w:bookmarkStart w:id="221" w:name="_Toc168053451"/>
      <w:bookmarkStart w:id="222" w:name="_Toc180420435"/>
      <w:r>
        <w:lastRenderedPageBreak/>
        <w:t>5.11.1.2</w:t>
      </w:r>
      <w:r>
        <w:tab/>
      </w:r>
      <w:r w:rsidRPr="006C68CC">
        <w:t>Channel bandwidths per operating band for CA</w:t>
      </w:r>
      <w:bookmarkEnd w:id="221"/>
      <w:bookmarkEnd w:id="222"/>
    </w:p>
    <w:p w14:paraId="72E1FC7E" w14:textId="3C4F2B38" w:rsidR="0066511E" w:rsidRPr="006C68CC"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szCs w:val="18"/>
                <w:lang w:val="en-US" w:eastAsia="zh-CN"/>
              </w:rPr>
            </w:pPr>
            <w:r>
              <w:t>Bandwidth combination set</w:t>
            </w:r>
          </w:p>
        </w:tc>
      </w:tr>
      <w:tr w:rsidR="0066511E" w14:paraId="0033EBB8" w14:textId="77777777" w:rsidTr="002D5D5E">
        <w:trPr>
          <w:trHeight w:val="187"/>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rFonts w:eastAsia="宋体" w:cs="Arial"/>
                <w:szCs w:val="18"/>
                <w:lang w:val="en-US" w:eastAsia="zh-CN"/>
              </w:rPr>
            </w:pPr>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33F16BA9"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CA_n1A-n78A</w:t>
            </w:r>
          </w:p>
          <w:p w14:paraId="4FBBFCCC" w14:textId="77777777" w:rsidR="0066511E" w:rsidRDefault="0066511E" w:rsidP="002D5D5E">
            <w:pPr>
              <w:pStyle w:val="TAC"/>
              <w:rPr>
                <w:rFonts w:cs="Arial"/>
                <w:szCs w:val="18"/>
                <w:lang w:val="en-US" w:eastAsia="zh-CN"/>
              </w:rPr>
            </w:pPr>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p>
          <w:p w14:paraId="79DE061B" w14:textId="77777777" w:rsidR="0066511E" w:rsidRPr="00B00CBD" w:rsidRDefault="0066511E" w:rsidP="002D5D5E">
            <w:pPr>
              <w:pStyle w:val="TAC"/>
              <w:rPr>
                <w:rFonts w:eastAsia="宋体"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rFonts w:cs="Arial"/>
                <w:szCs w:val="18"/>
                <w:lang w:val="en-US" w:eastAsia="zh-CN"/>
              </w:rPr>
            </w:pPr>
            <w:r w:rsidRPr="00B00CBD">
              <w:rPr>
                <w:rFonts w:cs="Arial"/>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rFonts w:cs="Arial"/>
                <w:szCs w:val="18"/>
                <w:lang w:val="en-US" w:eastAsia="zh-CN"/>
              </w:rPr>
            </w:pPr>
            <w:r w:rsidRPr="00B00CBD">
              <w:rPr>
                <w:rFonts w:cs="Arial"/>
                <w:szCs w:val="18"/>
                <w:lang w:val="en-US" w:eastAsia="zh-CN"/>
              </w:rPr>
              <w:t>0</w:t>
            </w:r>
          </w:p>
        </w:tc>
      </w:tr>
      <w:tr w:rsidR="0066511E" w14:paraId="7AD64956" w14:textId="77777777" w:rsidTr="002D5D5E">
        <w:trPr>
          <w:trHeight w:val="187"/>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C964A0">
              <w:rPr>
                <w:rFonts w:ascii="Arial" w:hAnsi="Arial" w:cs="Arial"/>
                <w:sz w:val="18"/>
                <w:szCs w:val="18"/>
              </w:rPr>
              <w:t>10, 15, 20, 40, 50, 60, 80, 100</w:t>
            </w:r>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rFonts w:cs="Arial"/>
                <w:szCs w:val="18"/>
                <w:lang w:val="en-US" w:eastAsia="zh-CN"/>
              </w:rPr>
            </w:pPr>
          </w:p>
        </w:tc>
      </w:tr>
      <w:tr w:rsidR="0066511E" w14:paraId="507AA173"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rFonts w:cs="Arial"/>
                <w:szCs w:val="18"/>
                <w:lang w:val="en-US" w:eastAsia="zh-CN"/>
              </w:rPr>
            </w:pPr>
            <w:r w:rsidRPr="00B00CBD">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rFonts w:cs="Arial"/>
                <w:szCs w:val="18"/>
                <w:lang w:val="en-US" w:eastAsia="zh-CN"/>
              </w:rPr>
            </w:pPr>
          </w:p>
        </w:tc>
      </w:tr>
    </w:tbl>
    <w:p w14:paraId="0B909B89" w14:textId="0CF13EC2" w:rsidR="0066511E" w:rsidRDefault="0066511E" w:rsidP="0066511E">
      <w:pPr>
        <w:pStyle w:val="41"/>
      </w:pPr>
      <w:bookmarkStart w:id="223" w:name="_Toc168053452"/>
      <w:bookmarkStart w:id="224" w:name="_Toc180420436"/>
      <w:r>
        <w:t>5.11.1.3</w:t>
      </w:r>
      <w:r>
        <w:tab/>
      </w:r>
      <w:r w:rsidRPr="006C68CC">
        <w:t>∆T</w:t>
      </w:r>
      <w:r w:rsidRPr="006C68CC">
        <w:rPr>
          <w:vertAlign w:val="subscript"/>
        </w:rPr>
        <w:t>IB</w:t>
      </w:r>
      <w:proofErr w:type="gramStart"/>
      <w:r w:rsidRPr="006C68CC">
        <w:rPr>
          <w:vertAlign w:val="subscript"/>
        </w:rPr>
        <w:t>,c</w:t>
      </w:r>
      <w:proofErr w:type="gramEnd"/>
      <w:r w:rsidRPr="006C68CC">
        <w:t xml:space="preserve"> and ∆R</w:t>
      </w:r>
      <w:r w:rsidRPr="006C68CC">
        <w:rPr>
          <w:vertAlign w:val="subscript"/>
        </w:rPr>
        <w:t>IB,c</w:t>
      </w:r>
      <w:r w:rsidRPr="006C68CC">
        <w:t xml:space="preserve"> values</w:t>
      </w:r>
      <w:bookmarkEnd w:id="223"/>
      <w:bookmarkEnd w:id="224"/>
    </w:p>
    <w:p w14:paraId="45AB99AE" w14:textId="77777777" w:rsidR="0066511E" w:rsidRPr="00B75DD1" w:rsidRDefault="0066511E" w:rsidP="0066511E">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w:t>
      </w:r>
      <w:proofErr w:type="gramStart"/>
      <w:r w:rsidRPr="00B75DD1">
        <w:rPr>
          <w:vertAlign w:val="subscript"/>
        </w:rPr>
        <w:t>,c</w:t>
      </w:r>
      <w:proofErr w:type="gramEnd"/>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p>
    <w:p w14:paraId="633389EA" w14:textId="0B946F56" w:rsidR="0066511E" w:rsidRPr="00B75DD1" w:rsidRDefault="0066511E" w:rsidP="0066511E">
      <w:pPr>
        <w:pStyle w:val="TH"/>
        <w:rPr>
          <w:rFonts w:cs="Arial"/>
        </w:rPr>
      </w:pPr>
      <w:r w:rsidRPr="00B75DD1">
        <w:rPr>
          <w:rFonts w:cs="Arial"/>
        </w:rPr>
        <w:t xml:space="preserve">Table </w:t>
      </w:r>
      <w:r w:rsidRPr="006C68CC">
        <w:rPr>
          <w:rFonts w:cs="Arial"/>
        </w:rPr>
        <w:t>5.</w:t>
      </w:r>
      <w:r>
        <w:rPr>
          <w:rFonts w:cs="Arial"/>
        </w:rPr>
        <w:t>11</w:t>
      </w:r>
      <w:r w:rsidRPr="00B75DD1">
        <w:rPr>
          <w:rFonts w:cs="Arial"/>
        </w:rPr>
        <w:t>.</w:t>
      </w:r>
      <w:r w:rsidRPr="006C68CC">
        <w:rPr>
          <w:rFonts w:cs="Arial"/>
        </w:rPr>
        <w:t>1.</w:t>
      </w:r>
      <w:r w:rsidRPr="00B75DD1">
        <w:rPr>
          <w:rFonts w:cs="Arial"/>
        </w:rPr>
        <w:t>3-1: ΔT</w:t>
      </w:r>
      <w:r w:rsidRPr="0066511E">
        <w:rPr>
          <w:rFonts w:cs="Arial"/>
          <w:vertAlign w:val="subscript"/>
        </w:rPr>
        <w:t>IB</w:t>
      </w:r>
      <w:proofErr w:type="gramStart"/>
      <w:r w:rsidRPr="0066511E">
        <w:rPr>
          <w:rFonts w:cs="Arial"/>
          <w:vertAlign w:val="subscript"/>
        </w:rPr>
        <w:t>,c</w:t>
      </w:r>
      <w:proofErr w:type="gramEnd"/>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66511E" w:rsidRPr="00B75DD1" w14:paraId="1DC91BBC" w14:textId="77777777" w:rsidTr="002D5D5E">
        <w:trPr>
          <w:trHeight w:val="360"/>
          <w:jc w:val="center"/>
        </w:trPr>
        <w:tc>
          <w:tcPr>
            <w:tcW w:w="2336" w:type="dxa"/>
            <w:vMerge/>
          </w:tcPr>
          <w:p w14:paraId="0ECD0C0F" w14:textId="77777777" w:rsidR="0066511E" w:rsidRPr="000803F6" w:rsidRDefault="0066511E" w:rsidP="002D5D5E">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66511E" w:rsidRPr="00B75DD1" w14:paraId="2F9F0F48"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rFonts w:ascii="Arial" w:eastAsia="宋体" w:hAnsi="Arial"/>
                <w:sz w:val="18"/>
                <w:lang w:val="en-US" w:eastAsia="zh-CN"/>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0.8</w:t>
            </w:r>
          </w:p>
        </w:tc>
      </w:tr>
      <w:tr w:rsidR="0066511E" w:rsidRPr="00B75DD1" w14:paraId="74AAFB31"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w:t>
            </w:r>
            <w:proofErr w:type="gramStart"/>
            <w:r w:rsidRPr="000803F6">
              <w:rPr>
                <w:rFonts w:ascii="Arial" w:hAnsi="Arial"/>
                <w:sz w:val="18"/>
                <w:vertAlign w:val="subscript"/>
                <w:lang w:eastAsia="ja-JP"/>
              </w:rPr>
              <w:t>,c</w:t>
            </w:r>
            <w:proofErr w:type="gramEnd"/>
            <w:r w:rsidRPr="000803F6">
              <w:rPr>
                <w:rFonts w:ascii="Arial" w:hAnsi="Arial"/>
                <w:sz w:val="18"/>
                <w:lang w:eastAsia="ja-JP"/>
              </w:rPr>
              <w:t xml:space="preserve"> = 0.</w:t>
            </w:r>
          </w:p>
          <w:p w14:paraId="77362EB6" w14:textId="77777777" w:rsidR="0066511E" w:rsidRPr="000803F6" w:rsidRDefault="0066511E" w:rsidP="002D5D5E">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5E738966" w14:textId="77777777" w:rsidR="0066511E" w:rsidRPr="00B75DD1" w:rsidRDefault="0066511E" w:rsidP="0066511E">
      <w:pPr>
        <w:keepNext/>
        <w:keepLines/>
        <w:rPr>
          <w:rFonts w:ascii="Arial" w:hAnsi="Arial" w:cs="Arial"/>
        </w:rPr>
      </w:pPr>
    </w:p>
    <w:p w14:paraId="116AFEFA" w14:textId="35AE8CAE" w:rsidR="0066511E" w:rsidRPr="006C68CC" w:rsidRDefault="0066511E" w:rsidP="0066511E">
      <w:pPr>
        <w:pStyle w:val="TH"/>
        <w:rPr>
          <w:rFonts w:cs="Arial"/>
        </w:rPr>
      </w:pPr>
      <w:r w:rsidRPr="00B75DD1">
        <w:rPr>
          <w:rFonts w:cs="Arial"/>
        </w:rPr>
        <w:t xml:space="preserve">Table </w:t>
      </w:r>
      <w:r w:rsidRPr="006C68CC">
        <w:rPr>
          <w:rFonts w:cs="Arial"/>
        </w:rPr>
        <w:t>5</w:t>
      </w:r>
      <w:r w:rsidRPr="00B75DD1">
        <w:rPr>
          <w:rFonts w:cs="Arial"/>
        </w:rPr>
        <w:t>.</w:t>
      </w:r>
      <w:r>
        <w:rPr>
          <w:rFonts w:cs="Arial"/>
        </w:rPr>
        <w:t>11</w:t>
      </w:r>
      <w:r w:rsidRPr="006C68CC">
        <w:rPr>
          <w:rFonts w:cs="Arial"/>
        </w:rPr>
        <w:t>.1.</w:t>
      </w:r>
      <w:r w:rsidRPr="00B75DD1">
        <w:rPr>
          <w:rFonts w:cs="Arial"/>
        </w:rPr>
        <w:t>3-2: ΔR</w:t>
      </w:r>
      <w:r w:rsidRPr="0066511E">
        <w:rPr>
          <w:rFonts w:cs="Arial"/>
          <w:vertAlign w:val="subscript"/>
        </w:rPr>
        <w:t>IB</w:t>
      </w:r>
      <w:proofErr w:type="gramStart"/>
      <w:r w:rsidRPr="006C68CC">
        <w:rPr>
          <w:rFonts w:cs="Arial"/>
          <w:vertAlign w:val="subscript"/>
        </w:rPr>
        <w:t>,c</w:t>
      </w:r>
      <w:proofErr w:type="gramEnd"/>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trPr>
        <w:tc>
          <w:tcPr>
            <w:tcW w:w="1594" w:type="dxa"/>
            <w:vMerge w:val="restart"/>
          </w:tcPr>
          <w:p w14:paraId="50C46608"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198B1700"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66511E" w:rsidRPr="00B75DD1" w14:paraId="469DED2E" w14:textId="77777777" w:rsidTr="002D5D5E">
        <w:trPr>
          <w:trHeight w:val="187"/>
          <w:jc w:val="center"/>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rFonts w:ascii="Arial" w:eastAsia="等线"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66511E" w:rsidRPr="00B75DD1" w14:paraId="7A72DC2A" w14:textId="77777777" w:rsidTr="002D5D5E">
        <w:trPr>
          <w:trHeight w:val="187"/>
          <w:jc w:val="center"/>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rFonts w:ascii="Arial" w:eastAsia="等线" w:hAnsi="Arial"/>
                <w:sz w:val="18"/>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3F514D2D"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0.2</w:t>
            </w:r>
          </w:p>
        </w:tc>
        <w:tc>
          <w:tcPr>
            <w:tcW w:w="1948" w:type="dxa"/>
            <w:vAlign w:val="center"/>
          </w:tcPr>
          <w:p w14:paraId="2D0A89EC"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w:t>
            </w:r>
          </w:p>
        </w:tc>
        <w:tc>
          <w:tcPr>
            <w:tcW w:w="1949" w:type="dxa"/>
            <w:vAlign w:val="center"/>
          </w:tcPr>
          <w:p w14:paraId="0859DCA8"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0.5</w:t>
            </w:r>
          </w:p>
        </w:tc>
      </w:tr>
      <w:tr w:rsidR="0066511E" w:rsidRPr="00B75DD1" w14:paraId="42A72463" w14:textId="77777777" w:rsidTr="002D5D5E">
        <w:trPr>
          <w:trHeight w:val="187"/>
          <w:jc w:val="center"/>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w:t>
            </w:r>
            <w:proofErr w:type="gramStart"/>
            <w:r w:rsidRPr="000803F6">
              <w:rPr>
                <w:rFonts w:ascii="Arial" w:eastAsia="等线" w:hAnsi="Arial" w:cs="Arial"/>
                <w:sz w:val="18"/>
                <w:vertAlign w:val="subscript"/>
                <w:lang w:eastAsia="ja-JP"/>
              </w:rPr>
              <w:t>,c</w:t>
            </w:r>
            <w:proofErr w:type="gramEnd"/>
            <w:r w:rsidRPr="000803F6">
              <w:rPr>
                <w:rFonts w:ascii="Arial" w:eastAsia="等线" w:hAnsi="Arial" w:cs="Arial"/>
                <w:sz w:val="18"/>
                <w:lang w:eastAsia="ja-JP"/>
              </w:rPr>
              <w:t xml:space="preserve"> = 0.</w:t>
            </w:r>
          </w:p>
          <w:p w14:paraId="616D8C2A" w14:textId="77777777" w:rsidR="0066511E" w:rsidRPr="000803F6" w:rsidRDefault="0066511E" w:rsidP="002D5D5E">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12BD0D8" w14:textId="77777777" w:rsidR="0066511E" w:rsidRPr="007338E6" w:rsidRDefault="0066511E" w:rsidP="0066511E"/>
    <w:p w14:paraId="28F7B102" w14:textId="5B8A93AD" w:rsidR="0066511E" w:rsidRPr="006C68CC" w:rsidRDefault="0066511E" w:rsidP="0066511E">
      <w:pPr>
        <w:pStyle w:val="31"/>
        <w:rPr>
          <w:rFonts w:cs="Arial"/>
          <w:szCs w:val="28"/>
          <w:lang w:val="en-US" w:eastAsia="zh-CN"/>
        </w:rPr>
      </w:pPr>
      <w:bookmarkStart w:id="225" w:name="_Toc168053453"/>
      <w:bookmarkStart w:id="226" w:name="_Toc180420437"/>
      <w:r w:rsidRPr="006C68CC">
        <w:rPr>
          <w:rFonts w:cs="Arial"/>
          <w:szCs w:val="28"/>
          <w:lang w:val="en-US" w:eastAsia="zh-CN"/>
        </w:rPr>
        <w:t>5.</w:t>
      </w:r>
      <w:r>
        <w:rPr>
          <w:rFonts w:cs="Arial"/>
          <w:szCs w:val="28"/>
          <w:lang w:val="en-US" w:eastAsia="zh-CN"/>
        </w:rPr>
        <w:t>11</w:t>
      </w:r>
      <w:r w:rsidRPr="006C68CC">
        <w:rPr>
          <w:rFonts w:cs="Arial"/>
          <w:szCs w:val="28"/>
          <w:lang w:val="en-US" w:eastAsia="zh-CN"/>
        </w:rPr>
        <w:t>.2</w:t>
      </w:r>
      <w:r w:rsidRPr="006C68CC">
        <w:rPr>
          <w:rFonts w:cs="Arial"/>
          <w:szCs w:val="28"/>
          <w:lang w:val="en-US" w:eastAsia="zh-CN"/>
        </w:rPr>
        <w:tab/>
        <w:t>Specific for 2 bands UL CA</w:t>
      </w:r>
      <w:bookmarkEnd w:id="225"/>
      <w:bookmarkEnd w:id="226"/>
    </w:p>
    <w:p w14:paraId="414E5897" w14:textId="20771C12" w:rsidR="0066511E" w:rsidRPr="006C68CC" w:rsidRDefault="0066511E" w:rsidP="0066511E">
      <w:pPr>
        <w:pStyle w:val="41"/>
      </w:pPr>
      <w:bookmarkStart w:id="227" w:name="_Toc168053454"/>
      <w:bookmarkStart w:id="228" w:name="_Toc180420438"/>
      <w:r>
        <w:t>5.11.2.1</w:t>
      </w:r>
      <w:r>
        <w:tab/>
      </w:r>
      <w:r w:rsidRPr="006C68CC">
        <w:t>UE co-existence studies</w:t>
      </w:r>
      <w:bookmarkEnd w:id="227"/>
      <w:bookmarkEnd w:id="228"/>
    </w:p>
    <w:p w14:paraId="75A981E7" w14:textId="65E9B06A" w:rsidR="0066511E" w:rsidRPr="00A76C0A" w:rsidRDefault="0066511E" w:rsidP="0066511E">
      <w:pPr>
        <w:rPr>
          <w:rFonts w:eastAsia="MS Mincho"/>
        </w:rPr>
      </w:pPr>
      <w:r w:rsidRPr="00A76C0A">
        <w:rPr>
          <w:rFonts w:eastAsia="MS Mincho"/>
        </w:rPr>
        <w:t xml:space="preserve">Table </w:t>
      </w:r>
      <w:r w:rsidRPr="00A76C0A">
        <w:rPr>
          <w:rFonts w:eastAsia="MS Mincho" w:hint="eastAsia"/>
        </w:rPr>
        <w:t>5.</w:t>
      </w:r>
      <w:r>
        <w:rPr>
          <w:rFonts w:eastAsia="MS Mincho"/>
        </w:rPr>
        <w:t>11.2.1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p>
    <w:p w14:paraId="02E96E16" w14:textId="4E139AAB" w:rsidR="0066511E" w:rsidRPr="006C68CC" w:rsidRDefault="0066511E" w:rsidP="006C68CC">
      <w:pPr>
        <w:pStyle w:val="TH"/>
        <w:rPr>
          <w:rFonts w:cs="Arial"/>
          <w:b w:val="0"/>
        </w:rPr>
      </w:pPr>
      <w:r w:rsidRPr="004D6DE3">
        <w:rPr>
          <w:rFonts w:cs="Arial"/>
        </w:rPr>
        <w:lastRenderedPageBreak/>
        <w:t xml:space="preserve">Table </w:t>
      </w:r>
      <w:r w:rsidRPr="004D6DE3">
        <w:rPr>
          <w:rFonts w:cs="Arial" w:hint="eastAsia"/>
        </w:rPr>
        <w:t>5.</w:t>
      </w:r>
      <w:r>
        <w:rPr>
          <w:rFonts w:cs="Arial"/>
        </w:rPr>
        <w:t>11</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6C068CD9"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pPr>
            <w:r>
              <w:t>f</w:t>
            </w:r>
            <w:r>
              <w:rPr>
                <w:vertAlign w:val="subscript"/>
              </w:rPr>
              <w:t>y_high</w:t>
            </w:r>
          </w:p>
        </w:tc>
      </w:tr>
      <w:tr w:rsidR="0066511E" w14:paraId="4B3D7E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EB51DF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lang w:val="en-US"/>
              </w:rPr>
            </w:pPr>
            <w:r w:rsidRPr="00192608">
              <w:rPr>
                <w:rFonts w:cs="Arial"/>
                <w:color w:val="000000"/>
                <w:sz w:val="16"/>
                <w:szCs w:val="16"/>
                <w:lang w:val="aa-ET" w:eastAsia="aa-ET"/>
              </w:rPr>
              <w:t>516 - 770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4416 - 4670</w:t>
            </w:r>
          </w:p>
        </w:tc>
      </w:tr>
      <w:tr w:rsidR="0066511E" w14:paraId="1C56FC7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E995F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3012 - 3460</w:t>
            </w:r>
          </w:p>
        </w:tc>
      </w:tr>
      <w:tr w:rsidR="0066511E" w14:paraId="343AC4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634AA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6912 - 7360</w:t>
            </w:r>
          </w:p>
        </w:tc>
      </w:tr>
      <w:tr w:rsidR="0066511E" w14:paraId="773A5E2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689DF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B4900"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C53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CA436F"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5508 - 6150</w:t>
            </w:r>
          </w:p>
        </w:tc>
      </w:tr>
      <w:tr w:rsidR="002A3F10" w14:paraId="0ACE605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lang w:val="en-US"/>
              </w:rPr>
            </w:pPr>
          </w:p>
        </w:tc>
      </w:tr>
      <w:tr w:rsidR="002A3F10" w14:paraId="440A180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1540 - 1032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sz w:val="18"/>
                <w:lang w:eastAsia="ja-JP"/>
              </w:rPr>
            </w:pPr>
          </w:p>
        </w:tc>
      </w:tr>
      <w:tr w:rsidR="0066511E" w14:paraId="2687FA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666E274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BCD3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DF1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8256 - 8630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A4CB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9408 - 10050</w:t>
            </w:r>
          </w:p>
        </w:tc>
      </w:tr>
      <w:tr w:rsidR="002A3F10" w14:paraId="33A0304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lang w:val="en-US"/>
              </w:rPr>
            </w:pPr>
          </w:p>
        </w:tc>
      </w:tr>
      <w:tr w:rsidR="002A3F10" w14:paraId="5BC7EC6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9220 - 8952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sz w:val="18"/>
                <w:lang w:eastAsia="ja-JP"/>
              </w:rPr>
            </w:pPr>
          </w:p>
        </w:tc>
      </w:tr>
      <w:tr w:rsidR="0066511E" w14:paraId="686444E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1BFA16B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8840 - 8004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5424 - 4990</w:t>
            </w:r>
          </w:p>
        </w:tc>
      </w:tr>
      <w:tr w:rsidR="0066511E" w14:paraId="29E2E20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55F2031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4C8C2B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722D46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10176 - 10610</w:t>
            </w:r>
          </w:p>
        </w:tc>
      </w:tr>
      <w:tr w:rsidR="0066511E" w14:paraId="6D359B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7D168D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10752 - 11320</w:t>
            </w:r>
          </w:p>
        </w:tc>
      </w:tr>
      <w:tr w:rsidR="0066511E" w14:paraId="3CBB5258"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952C771" w14:textId="77777777" w:rsidR="0066511E" w:rsidRPr="002A3A4E" w:rsidRDefault="0066511E" w:rsidP="0066511E">
      <w:pPr>
        <w:rPr>
          <w:lang w:eastAsia="zh-CN"/>
        </w:rPr>
      </w:pPr>
    </w:p>
    <w:p w14:paraId="77BA3335" w14:textId="2BD96484" w:rsidR="0066511E" w:rsidRPr="00B75DD1" w:rsidRDefault="0066511E" w:rsidP="0066511E">
      <w:pPr>
        <w:rPr>
          <w:lang w:eastAsia="ko-KR"/>
        </w:rPr>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p>
    <w:p w14:paraId="3D4B6D84" w14:textId="601B069E"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4FB0F1EB"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pPr>
            <w:r>
              <w:t>f</w:t>
            </w:r>
            <w:r>
              <w:rPr>
                <w:vertAlign w:val="subscript"/>
              </w:rPr>
              <w:t>y_high</w:t>
            </w:r>
          </w:p>
        </w:tc>
      </w:tr>
      <w:tr w:rsidR="0066511E" w14:paraId="194FEF4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FE9B0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lang w:val="en-US"/>
              </w:rPr>
            </w:pPr>
            <w:r w:rsidRPr="00192608">
              <w:rPr>
                <w:rFonts w:cs="Arial"/>
                <w:color w:val="000000"/>
                <w:sz w:val="16"/>
                <w:szCs w:val="16"/>
                <w:lang w:val="aa-ET" w:eastAsia="aa-ET"/>
              </w:rPr>
              <w:t>1320 - 1880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5220 - 5780</w:t>
            </w:r>
          </w:p>
        </w:tc>
      </w:tr>
      <w:tr w:rsidR="0066511E" w14:paraId="3A8A970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53F509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40 - 660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4620 - 5680</w:t>
            </w:r>
          </w:p>
        </w:tc>
      </w:tr>
      <w:tr w:rsidR="0066511E" w14:paraId="73F4C79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9AB96C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7140 - 7760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8520 - 9580</w:t>
            </w:r>
          </w:p>
        </w:tc>
      </w:tr>
      <w:tr w:rsidR="0066511E" w14:paraId="500B6AA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0943FEB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88C9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5A47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1960 - 2640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500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7920 - 9480</w:t>
            </w:r>
          </w:p>
        </w:tc>
      </w:tr>
      <w:tr w:rsidR="002A3F10" w14:paraId="35C9B91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lang w:val="en-US"/>
              </w:rPr>
            </w:pPr>
          </w:p>
        </w:tc>
      </w:tr>
      <w:tr w:rsidR="002A3F10" w14:paraId="72DFCF9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3760 - 2640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sz w:val="18"/>
                <w:lang w:eastAsia="ja-JP"/>
              </w:rPr>
            </w:pPr>
          </w:p>
        </w:tc>
      </w:tr>
      <w:tr w:rsidR="0066511E" w14:paraId="3B525E7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7214AC7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E619A"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4C8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9060 - 9740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AB87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11820 - 13380</w:t>
            </w:r>
          </w:p>
        </w:tc>
      </w:tr>
      <w:tr w:rsidR="002A3F10" w14:paraId="424650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lang w:val="en-US"/>
              </w:rPr>
            </w:pPr>
          </w:p>
        </w:tc>
      </w:tr>
      <w:tr w:rsidR="002A3F10" w14:paraId="2239FD8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sz w:val="18"/>
                <w:lang w:eastAsia="ja-JP"/>
              </w:rPr>
            </w:pPr>
          </w:p>
        </w:tc>
      </w:tr>
      <w:tr w:rsidR="0066511E" w14:paraId="7F5379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3093FF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4620 - 3880</w:t>
            </w:r>
          </w:p>
        </w:tc>
      </w:tr>
      <w:tr w:rsidR="0066511E" w14:paraId="5C82AB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2590FAF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177659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0197B73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660 - 1840</w:t>
            </w:r>
          </w:p>
        </w:tc>
      </w:tr>
      <w:tr w:rsidR="0066511E" w14:paraId="3F29265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6AEADD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12360 - 13540</w:t>
            </w:r>
          </w:p>
        </w:tc>
      </w:tr>
      <w:tr w:rsidR="0066511E" w14:paraId="26CA8285"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FDEBE7" w14:textId="77777777" w:rsidR="0066511E" w:rsidRDefault="0066511E" w:rsidP="0066511E">
      <w:pPr>
        <w:tabs>
          <w:tab w:val="left" w:pos="2340"/>
        </w:tabs>
        <w:rPr>
          <w:lang w:eastAsia="ko-KR"/>
        </w:rPr>
      </w:pPr>
    </w:p>
    <w:p w14:paraId="454FD09D" w14:textId="6878C59B" w:rsidR="0066511E" w:rsidRPr="00B75DD1" w:rsidRDefault="0066511E" w:rsidP="0066511E">
      <w:pPr>
        <w:tabs>
          <w:tab w:val="left" w:pos="2340"/>
        </w:tabs>
      </w:pPr>
      <w:r w:rsidRPr="00B75DD1">
        <w:rPr>
          <w:lang w:eastAsia="ko-KR"/>
        </w:rPr>
        <w:lastRenderedPageBreak/>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p>
    <w:p w14:paraId="2202ECC1" w14:textId="495006D0"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14BD45A1"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pPr>
            <w:r>
              <w:t>f</w:t>
            </w:r>
            <w:r>
              <w:rPr>
                <w:vertAlign w:val="subscript"/>
              </w:rPr>
              <w:t>y_high</w:t>
            </w:r>
          </w:p>
        </w:tc>
      </w:tr>
      <w:tr w:rsidR="0066511E" w14:paraId="2E63D88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0E63AB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lang w:val="en-US"/>
              </w:rPr>
            </w:pPr>
            <w:r>
              <w:rPr>
                <w:rFonts w:cs="Arial"/>
                <w:color w:val="000000"/>
                <w:sz w:val="16"/>
                <w:szCs w:val="16"/>
              </w:rPr>
              <w:t>610 - 1304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sz w:val="18"/>
                <w:lang w:val="en-US"/>
              </w:rPr>
            </w:pPr>
            <w:r>
              <w:rPr>
                <w:rFonts w:ascii="Arial" w:hAnsi="Arial" w:cs="Arial"/>
                <w:color w:val="000000"/>
                <w:sz w:val="16"/>
                <w:szCs w:val="16"/>
              </w:rPr>
              <w:t>5796 - 6490</w:t>
            </w:r>
          </w:p>
        </w:tc>
      </w:tr>
      <w:tr w:rsidR="0066511E" w14:paraId="4E53D7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2496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sz w:val="18"/>
                <w:lang w:eastAsia="ja-JP"/>
              </w:rPr>
            </w:pPr>
            <w:r>
              <w:rPr>
                <w:rFonts w:ascii="Arial" w:hAnsi="Arial" w:cs="Arial"/>
                <w:color w:val="000000"/>
                <w:sz w:val="16"/>
                <w:szCs w:val="16"/>
              </w:rPr>
              <w:t>1192 - 2080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sz w:val="18"/>
                <w:lang w:eastAsia="ja-JP"/>
              </w:rPr>
            </w:pPr>
            <w:r>
              <w:rPr>
                <w:rFonts w:ascii="Arial" w:hAnsi="Arial" w:cs="Arial"/>
                <w:color w:val="000000"/>
                <w:sz w:val="16"/>
                <w:szCs w:val="16"/>
              </w:rPr>
              <w:t>3910 - 5104</w:t>
            </w:r>
          </w:p>
        </w:tc>
      </w:tr>
      <w:tr w:rsidR="0066511E" w14:paraId="6B37E3F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1060F81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sz w:val="18"/>
                <w:lang w:val="en-US"/>
              </w:rPr>
            </w:pPr>
            <w:r>
              <w:rPr>
                <w:rFonts w:ascii="Arial" w:hAnsi="Arial" w:cs="Arial"/>
                <w:color w:val="000000"/>
                <w:sz w:val="16"/>
                <w:szCs w:val="16"/>
              </w:rPr>
              <w:t>8292 - 9180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sz w:val="18"/>
                <w:lang w:val="en-US"/>
              </w:rPr>
            </w:pPr>
            <w:r>
              <w:rPr>
                <w:rFonts w:ascii="Arial" w:hAnsi="Arial" w:cs="Arial"/>
                <w:color w:val="000000"/>
                <w:sz w:val="16"/>
                <w:szCs w:val="16"/>
              </w:rPr>
              <w:t>9096 - 10290</w:t>
            </w:r>
          </w:p>
        </w:tc>
      </w:tr>
      <w:tr w:rsidR="0066511E" w14:paraId="571C68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41C179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3B9"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F221" w14:textId="77777777" w:rsidR="0066511E" w:rsidRDefault="0066511E" w:rsidP="002D5D5E">
            <w:pPr>
              <w:keepNext/>
              <w:keepLines/>
              <w:spacing w:after="0"/>
              <w:jc w:val="center"/>
              <w:rPr>
                <w:sz w:val="18"/>
                <w:lang w:eastAsia="ja-JP"/>
              </w:rPr>
            </w:pPr>
            <w:r>
              <w:rPr>
                <w:rFonts w:ascii="Arial" w:hAnsi="Arial" w:cs="Arial"/>
                <w:color w:val="000000"/>
                <w:sz w:val="16"/>
                <w:szCs w:val="16"/>
              </w:rPr>
              <w:t>3688 - 4770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6DAFF" w14:textId="77777777" w:rsidR="0066511E" w:rsidRDefault="0066511E" w:rsidP="002D5D5E">
            <w:pPr>
              <w:keepNext/>
              <w:keepLines/>
              <w:spacing w:after="0"/>
              <w:jc w:val="center"/>
              <w:rPr>
                <w:sz w:val="18"/>
                <w:lang w:eastAsia="ja-JP"/>
              </w:rPr>
            </w:pPr>
            <w:r>
              <w:rPr>
                <w:rFonts w:ascii="Arial" w:hAnsi="Arial" w:cs="Arial"/>
                <w:color w:val="000000"/>
                <w:sz w:val="16"/>
                <w:szCs w:val="16"/>
              </w:rPr>
              <w:t>7210 - 8904</w:t>
            </w:r>
          </w:p>
        </w:tc>
      </w:tr>
      <w:tr w:rsidR="002A3F10" w14:paraId="779D4D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lang w:val="en-US"/>
              </w:rPr>
            </w:pPr>
          </w:p>
        </w:tc>
      </w:tr>
      <w:tr w:rsidR="002A3F10" w14:paraId="27097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2608 - 1220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sz w:val="18"/>
                <w:lang w:eastAsia="ja-JP"/>
              </w:rPr>
            </w:pPr>
          </w:p>
        </w:tc>
      </w:tr>
      <w:tr w:rsidR="0066511E" w14:paraId="5AADFF5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102ADDA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9050B"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546F" w14:textId="77777777" w:rsidR="0066511E" w:rsidRDefault="0066511E" w:rsidP="002D5D5E">
            <w:pPr>
              <w:keepNext/>
              <w:keepLines/>
              <w:spacing w:after="0"/>
              <w:jc w:val="center"/>
              <w:rPr>
                <w:sz w:val="18"/>
                <w:lang w:eastAsia="ja-JP"/>
              </w:rPr>
            </w:pPr>
            <w:r>
              <w:rPr>
                <w:rFonts w:ascii="Arial" w:hAnsi="Arial" w:cs="Arial"/>
                <w:color w:val="000000"/>
                <w:sz w:val="16"/>
                <w:szCs w:val="16"/>
              </w:rPr>
              <w:t>10788 - 11870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AED36" w14:textId="77777777" w:rsidR="0066511E" w:rsidRDefault="0066511E" w:rsidP="002D5D5E">
            <w:pPr>
              <w:keepNext/>
              <w:keepLines/>
              <w:spacing w:after="0"/>
              <w:jc w:val="center"/>
              <w:rPr>
                <w:sz w:val="18"/>
                <w:lang w:eastAsia="ja-JP"/>
              </w:rPr>
            </w:pPr>
            <w:r>
              <w:rPr>
                <w:rFonts w:ascii="Arial" w:hAnsi="Arial" w:cs="Arial"/>
                <w:color w:val="000000"/>
                <w:sz w:val="16"/>
                <w:szCs w:val="16"/>
              </w:rPr>
              <w:t>12396 - 14090</w:t>
            </w:r>
          </w:p>
        </w:tc>
      </w:tr>
      <w:tr w:rsidR="002A3F10" w14:paraId="60D6414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lang w:val="en-US"/>
              </w:rPr>
            </w:pPr>
          </w:p>
        </w:tc>
      </w:tr>
      <w:tr w:rsidR="002A3F10" w14:paraId="1FBDBA2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12592 - 11980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sz w:val="18"/>
                <w:lang w:eastAsia="ja-JP"/>
              </w:rPr>
            </w:pPr>
          </w:p>
        </w:tc>
      </w:tr>
      <w:tr w:rsidR="0066511E" w14:paraId="3538C2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09DCAE2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sz w:val="18"/>
                <w:lang w:eastAsia="ja-JP"/>
              </w:rPr>
            </w:pPr>
            <w:r>
              <w:rPr>
                <w:rFonts w:ascii="Arial" w:hAnsi="Arial" w:cs="Arial"/>
                <w:color w:val="000000"/>
                <w:sz w:val="16"/>
                <w:szCs w:val="16"/>
              </w:rPr>
              <w:t>12704 - 10510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sz w:val="18"/>
                <w:lang w:eastAsia="ja-JP"/>
              </w:rPr>
            </w:pPr>
            <w:r>
              <w:rPr>
                <w:rFonts w:ascii="Arial" w:hAnsi="Arial" w:cs="Arial"/>
                <w:color w:val="000000"/>
                <w:sz w:val="16"/>
                <w:szCs w:val="16"/>
              </w:rPr>
              <w:t>7460 - 6184</w:t>
            </w:r>
          </w:p>
        </w:tc>
      </w:tr>
      <w:tr w:rsidR="0066511E" w14:paraId="0B10E64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4E543C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sz w:val="18"/>
                <w:lang w:eastAsia="ja-JP"/>
              </w:rPr>
            </w:pPr>
            <w:r>
              <w:rPr>
                <w:rFonts w:ascii="Arial" w:hAnsi="Arial" w:cs="Arial"/>
                <w:color w:val="000000"/>
                <w:sz w:val="16"/>
                <w:szCs w:val="16"/>
              </w:rPr>
              <w:t>6408 - 4520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sz w:val="18"/>
                <w:lang w:eastAsia="ja-JP"/>
              </w:rPr>
            </w:pPr>
            <w:r>
              <w:rPr>
                <w:rFonts w:ascii="Arial" w:hAnsi="Arial" w:cs="Arial"/>
                <w:color w:val="000000"/>
                <w:sz w:val="16"/>
                <w:szCs w:val="16"/>
              </w:rPr>
              <w:t>1470 - 112</w:t>
            </w:r>
          </w:p>
        </w:tc>
      </w:tr>
      <w:tr w:rsidR="0066511E" w14:paraId="43CDA7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269E487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sz w:val="18"/>
                <w:lang w:eastAsia="ja-JP"/>
              </w:rPr>
            </w:pPr>
            <w:r>
              <w:rPr>
                <w:rFonts w:ascii="Arial" w:hAnsi="Arial" w:cs="Arial"/>
                <w:color w:val="000000"/>
                <w:sz w:val="16"/>
                <w:szCs w:val="16"/>
              </w:rPr>
              <w:t>15696 - 17890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sz w:val="18"/>
                <w:lang w:eastAsia="ja-JP"/>
              </w:rPr>
            </w:pPr>
            <w:r>
              <w:rPr>
                <w:rFonts w:ascii="Arial" w:hAnsi="Arial" w:cs="Arial"/>
                <w:color w:val="000000"/>
                <w:sz w:val="16"/>
                <w:szCs w:val="16"/>
              </w:rPr>
              <w:t>13284 - 14560</w:t>
            </w:r>
          </w:p>
        </w:tc>
      </w:tr>
      <w:tr w:rsidR="0066511E" w14:paraId="608ED1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394D7F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sz w:val="18"/>
                <w:lang w:eastAsia="ja-JP"/>
              </w:rPr>
            </w:pPr>
            <w:r>
              <w:rPr>
                <w:rFonts w:ascii="Arial" w:hAnsi="Arial" w:cs="Arial"/>
                <w:color w:val="000000"/>
                <w:sz w:val="16"/>
                <w:szCs w:val="16"/>
              </w:rPr>
              <w:t>14892 - 16780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sz w:val="18"/>
                <w:lang w:eastAsia="ja-JP"/>
              </w:rPr>
            </w:pPr>
            <w:r>
              <w:rPr>
                <w:rFonts w:ascii="Arial" w:hAnsi="Arial" w:cs="Arial"/>
                <w:color w:val="000000"/>
                <w:sz w:val="16"/>
                <w:szCs w:val="16"/>
              </w:rPr>
              <w:t>14088 - 15670</w:t>
            </w:r>
          </w:p>
        </w:tc>
      </w:tr>
      <w:tr w:rsidR="0066511E" w14:paraId="422AC7E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E42F7D9" w14:textId="77777777" w:rsidR="0066511E" w:rsidRDefault="0066511E" w:rsidP="0066511E">
      <w:pPr>
        <w:tabs>
          <w:tab w:val="left" w:pos="2340"/>
        </w:tabs>
        <w:rPr>
          <w:lang w:eastAsia="ko-KR"/>
        </w:rPr>
      </w:pPr>
    </w:p>
    <w:p w14:paraId="6A2B3C5C" w14:textId="15A9F357"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17B7916E" w14:textId="77777777" w:rsidR="0066511E" w:rsidRPr="00B75DD1" w:rsidRDefault="0066511E" w:rsidP="0066511E">
      <w:pPr>
        <w:tabs>
          <w:tab w:val="left" w:pos="2340"/>
        </w:tabs>
      </w:pPr>
      <w:r w:rsidRPr="00B75DD1">
        <w:t xml:space="preserve">From the tables it is found that: </w:t>
      </w:r>
    </w:p>
    <w:p w14:paraId="7852F409" w14:textId="77777777" w:rsidR="0066511E" w:rsidRPr="00B75DD1"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p>
    <w:p w14:paraId="2168FDA0" w14:textId="77777777" w:rsidR="0066511E"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p>
    <w:p w14:paraId="6B3C9987" w14:textId="4F79B6DC" w:rsidR="0066511E" w:rsidRPr="009A3FC3" w:rsidRDefault="0066511E" w:rsidP="006C68CC">
      <w:pPr>
        <w:tabs>
          <w:tab w:val="left" w:pos="2340"/>
        </w:tabs>
        <w:ind w:firstLineChars="142" w:firstLine="284"/>
        <w:rPr>
          <w:lang w:eastAsia="ko-KR"/>
        </w:rPr>
      </w:pPr>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p>
    <w:p w14:paraId="0EDAC143" w14:textId="5CC80A6F" w:rsidR="0066511E" w:rsidRPr="006C68CC" w:rsidRDefault="0066511E" w:rsidP="0066511E">
      <w:pPr>
        <w:pStyle w:val="41"/>
      </w:pPr>
      <w:bookmarkStart w:id="229" w:name="_Toc168053455"/>
      <w:bookmarkStart w:id="230" w:name="_Toc180420439"/>
      <w:r>
        <w:t>5.11.2.2</w:t>
      </w:r>
      <w:r>
        <w:tab/>
      </w:r>
      <w:r w:rsidRPr="006C68CC">
        <w:t>REFSENS requirements</w:t>
      </w:r>
      <w:bookmarkEnd w:id="229"/>
      <w:bookmarkEnd w:id="230"/>
    </w:p>
    <w:p w14:paraId="7934EC7F" w14:textId="77777777" w:rsidR="0066511E" w:rsidRPr="00B75DD1" w:rsidRDefault="0066511E" w:rsidP="0066511E">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p>
    <w:p w14:paraId="7E61B713" w14:textId="3AFE7921" w:rsidR="0066511E" w:rsidRPr="00B75DD1" w:rsidRDefault="0066511E" w:rsidP="0066511E">
      <w:pPr>
        <w:jc w:val="center"/>
        <w:rPr>
          <w:rFonts w:ascii="Arial" w:hAnsi="Arial" w:cs="Arial"/>
          <w:b/>
          <w:bCs/>
          <w:lang w:val="en-US" w:eastAsia="zh-CN"/>
        </w:rPr>
      </w:pPr>
      <w:r w:rsidRPr="00B75DD1">
        <w:rPr>
          <w:rFonts w:ascii="Arial" w:hAnsi="Arial" w:cs="Arial"/>
          <w:b/>
          <w:bCs/>
          <w:lang w:val="en-US"/>
        </w:rPr>
        <w:t xml:space="preserve">Table </w:t>
      </w:r>
      <w:r w:rsidRPr="00B75DD1">
        <w:rPr>
          <w:rFonts w:ascii="Arial" w:hAnsi="Arial" w:cs="Arial"/>
          <w:b/>
          <w:bCs/>
          <w:lang w:val="en-US" w:eastAsia="zh-CN"/>
        </w:rPr>
        <w:t>5.</w:t>
      </w:r>
      <w:r>
        <w:rPr>
          <w:rFonts w:ascii="Arial" w:hAnsi="Arial" w:cs="Arial"/>
          <w:b/>
          <w:bCs/>
          <w:lang w:val="en-US" w:eastAsia="zh-CN"/>
        </w:rPr>
        <w:t>11</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lang w:val="en-US"/>
              </w:rPr>
            </w:pPr>
            <w:r w:rsidRPr="00B75DD1">
              <w:lastRenderedPageBreak/>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pPr>
            <w:r w:rsidRPr="00B75DD1">
              <w:t>Source of IMD</w:t>
            </w:r>
          </w:p>
        </w:tc>
      </w:tr>
      <w:tr w:rsidR="0066511E" w:rsidRPr="00B75DD1" w14:paraId="2A21D7D4"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pPr>
          </w:p>
        </w:tc>
      </w:tr>
      <w:tr w:rsidR="0066511E" w:rsidRPr="00B75DD1" w14:paraId="2CC4FB12"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w:t>
            </w:r>
            <w:r>
              <w:rPr>
                <w:lang w:eastAsia="ko-KR"/>
              </w:rPr>
              <w:t>8</w:t>
            </w:r>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lang w:val="en-US" w:eastAsia="zh-CN"/>
              </w:rPr>
            </w:pPr>
            <w:r w:rsidRPr="00D462F1">
              <w:rPr>
                <w:lang w:eastAsia="ko-KR"/>
              </w:rPr>
              <w:t>N/A</w:t>
            </w:r>
          </w:p>
        </w:tc>
      </w:tr>
      <w:tr w:rsidR="0066511E" w:rsidRPr="00B75DD1" w14:paraId="6E03D3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lang w:val="en-US" w:eastAsia="zh-CN"/>
              </w:rPr>
            </w:pPr>
            <w:r w:rsidRPr="00D462F1">
              <w:rPr>
                <w:lang w:eastAsia="ko-KR"/>
              </w:rPr>
              <w:t>N/A</w:t>
            </w:r>
          </w:p>
        </w:tc>
      </w:tr>
      <w:tr w:rsidR="0066511E" w:rsidRPr="00B75DD1" w14:paraId="4897B28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lang w:val="en-US" w:eastAsia="zh-C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lang w:val="en-US" w:eastAsia="zh-CN"/>
              </w:rPr>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lang w:val="en-US" w:eastAsia="zh-CN"/>
              </w:rPr>
            </w:pPr>
            <w:r w:rsidRPr="00D462F1">
              <w:rPr>
                <w:lang w:eastAsia="ko-KR"/>
              </w:rPr>
              <w:t>IMD3</w:t>
            </w:r>
            <w:r w:rsidRPr="00D462F1">
              <w:rPr>
                <w:vertAlign w:val="superscript"/>
                <w:lang w:eastAsia="ko-KR"/>
              </w:rPr>
              <w:t>1,2</w:t>
            </w:r>
          </w:p>
        </w:tc>
      </w:tr>
      <w:tr w:rsidR="0066511E" w:rsidRPr="00B75DD1" w14:paraId="0F3D94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rFonts w:cs="Arial"/>
                <w:szCs w:val="18"/>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rFonts w:cs="Arial"/>
                <w:szCs w:val="18"/>
              </w:rPr>
            </w:pPr>
            <w:r w:rsidRPr="00D462F1">
              <w:rPr>
                <w:rFonts w:hint="eastAsia"/>
                <w:lang w:eastAsia="ja-JP"/>
              </w:rPr>
              <w:t>1</w:t>
            </w:r>
            <w:r w:rsidRPr="00D462F1">
              <w:rPr>
                <w:lang w:eastAsia="ja-JP"/>
              </w:rPr>
              <w:t>975</w:t>
            </w:r>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lang w:val="en-US"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lang w:val="en-US" w:eastAsia="zh-CN"/>
              </w:rPr>
            </w:pPr>
            <w:r w:rsidRPr="00D462F1">
              <w:rPr>
                <w:lang w:eastAsia="ko-KR"/>
              </w:rPr>
              <w:t>N/A</w:t>
            </w:r>
          </w:p>
        </w:tc>
      </w:tr>
      <w:tr w:rsidR="0066511E" w:rsidRPr="00B75DD1" w14:paraId="714B10E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rFonts w:cs="Arial"/>
                <w:szCs w:val="18"/>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lang w:val="en-US" w:eastAsia="zh-CN"/>
              </w:rPr>
            </w:pPr>
            <w:r w:rsidRPr="00D462F1">
              <w:rPr>
                <w:lang w:eastAsia="ko-KR"/>
              </w:rPr>
              <w:t>N/A</w:t>
            </w:r>
          </w:p>
        </w:tc>
      </w:tr>
      <w:tr w:rsidR="0066511E" w:rsidRPr="00B75DD1" w14:paraId="2A76CC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rFonts w:cs="Arial"/>
                <w:szCs w:val="18"/>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pPr>
            <w:r w:rsidRPr="00D462F1">
              <w:rPr>
                <w:rFonts w:hint="eastAsia"/>
                <w:lang w:eastAsia="ja-JP"/>
              </w:rPr>
              <w:t>1</w:t>
            </w:r>
            <w:r w:rsidRPr="00D462F1">
              <w:rPr>
                <w:lang w:eastAsia="ja-JP"/>
              </w:rPr>
              <w:t>1.5</w:t>
            </w:r>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lang w:val="en-US" w:eastAsia="zh-CN"/>
              </w:rPr>
            </w:pPr>
            <w:r w:rsidRPr="00D462F1">
              <w:rPr>
                <w:lang w:eastAsia="ko-KR"/>
              </w:rPr>
              <w:t>IMD4</w:t>
            </w:r>
          </w:p>
        </w:tc>
      </w:tr>
      <w:tr w:rsidR="0066511E" w:rsidRPr="00B75DD1" w14:paraId="7FB333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lang w:eastAsia="ja-JP"/>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lang w:eastAsia="ja-JP"/>
              </w:rPr>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lang w:eastAsia="ko-KR"/>
              </w:rPr>
            </w:pPr>
            <w:r w:rsidRPr="00D462F1">
              <w:rPr>
                <w:lang w:eastAsia="ko-KR"/>
              </w:rPr>
              <w:t>IMD4</w:t>
            </w:r>
          </w:p>
        </w:tc>
      </w:tr>
      <w:tr w:rsidR="0066511E" w:rsidRPr="00B75DD1" w14:paraId="0D5D58DB"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rFonts w:eastAsia="宋体"/>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rFonts w:cs="Arial"/>
                <w:color w:val="000000"/>
                <w:szCs w:val="18"/>
              </w:rPr>
            </w:pPr>
            <w:r w:rsidRPr="00D462F1">
              <w:rPr>
                <w:rFonts w:hint="eastAsia"/>
                <w:lang w:eastAsia="ja-JP"/>
              </w:rPr>
              <w:t>3</w:t>
            </w:r>
            <w:r w:rsidRPr="00D462F1">
              <w:rPr>
                <w:lang w:eastAsia="ja-JP"/>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lang w:eastAsia="ja-JP"/>
              </w:rPr>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lang w:eastAsia="ko-KR"/>
              </w:rPr>
            </w:pPr>
            <w:r w:rsidRPr="00D462F1">
              <w:rPr>
                <w:lang w:eastAsia="ko-KR"/>
              </w:rPr>
              <w:t>N/A</w:t>
            </w:r>
          </w:p>
        </w:tc>
      </w:tr>
      <w:tr w:rsidR="0066511E" w:rsidRPr="00B75DD1" w14:paraId="0B556936"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rFonts w:eastAsia="宋体"/>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rFonts w:cs="Arial"/>
                <w:color w:val="000000"/>
                <w:szCs w:val="18"/>
              </w:rPr>
            </w:pPr>
            <w:r w:rsidRPr="00D462F1">
              <w:rPr>
                <w:rFonts w:hint="eastAsia"/>
                <w:lang w:eastAsia="ja-JP"/>
              </w:rPr>
              <w:t>2</w:t>
            </w:r>
            <w:r w:rsidRPr="00D462F1">
              <w:rPr>
                <w:lang w:eastAsia="ja-JP"/>
              </w:rPr>
              <w:t>640</w:t>
            </w:r>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lang w:eastAsia="ja-JP"/>
              </w:rPr>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lang w:eastAsia="ko-KR"/>
              </w:rPr>
            </w:pPr>
            <w:r w:rsidRPr="00D462F1">
              <w:rPr>
                <w:lang w:eastAsia="ko-KR"/>
              </w:rPr>
              <w:t>N/A</w:t>
            </w:r>
          </w:p>
        </w:tc>
      </w:tr>
      <w:tr w:rsidR="0066511E" w:rsidRPr="00B75DD1" w14:paraId="5DDB1480"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41251DB" w14:textId="77777777" w:rsidR="0066511E" w:rsidRPr="00D462F1" w:rsidRDefault="0066511E" w:rsidP="002D5D5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38AE5974" w14:textId="77777777" w:rsidR="0066511E" w:rsidRPr="00336657" w:rsidRDefault="0066511E" w:rsidP="0066511E">
      <w:pPr>
        <w:pStyle w:val="EditorsNote"/>
        <w:ind w:left="0" w:firstLine="0"/>
        <w:rPr>
          <w:rFonts w:eastAsia="宋体"/>
          <w:lang w:eastAsia="zh-CN"/>
        </w:rPr>
      </w:pPr>
    </w:p>
    <w:p w14:paraId="222EA058" w14:textId="0C8C2765" w:rsidR="00B27C3E" w:rsidRPr="006C68CC" w:rsidRDefault="00B27C3E" w:rsidP="006C68CC">
      <w:pPr>
        <w:pStyle w:val="21"/>
      </w:pPr>
      <w:bookmarkStart w:id="231" w:name="_Toc109046453"/>
      <w:bookmarkStart w:id="232" w:name="_Toc180420440"/>
      <w:bookmarkEnd w:id="211"/>
      <w:bookmarkEnd w:id="212"/>
      <w:bookmarkEnd w:id="213"/>
      <w:bookmarkEnd w:id="214"/>
      <w:bookmarkEnd w:id="215"/>
      <w:r w:rsidRPr="006C68CC">
        <w:t>5.</w:t>
      </w:r>
      <w:r>
        <w:t>12</w:t>
      </w:r>
      <w:r>
        <w:tab/>
      </w:r>
      <w:bookmarkEnd w:id="231"/>
      <w:r>
        <w:t>CA_</w:t>
      </w:r>
      <w:r w:rsidRPr="006C68CC">
        <w:t>n1-n5-n8</w:t>
      </w:r>
      <w:bookmarkEnd w:id="232"/>
    </w:p>
    <w:p w14:paraId="71CA0610" w14:textId="7BB23B69" w:rsidR="00B27C3E" w:rsidRPr="00B27C3E" w:rsidRDefault="00B27C3E" w:rsidP="006C68CC">
      <w:pPr>
        <w:pStyle w:val="31"/>
        <w:rPr>
          <w:rFonts w:cs="Arial"/>
          <w:szCs w:val="28"/>
          <w:lang w:val="en-US" w:eastAsia="zh-CN"/>
        </w:rPr>
      </w:pPr>
      <w:bookmarkStart w:id="233" w:name="_Toc109046454"/>
      <w:bookmarkStart w:id="234" w:name="_Toc180420441"/>
      <w:r w:rsidRPr="006C68CC">
        <w:rPr>
          <w:rFonts w:cs="Arial"/>
          <w:szCs w:val="28"/>
          <w:lang w:val="en-US" w:eastAsia="zh-CN"/>
        </w:rPr>
        <w:t>5.</w:t>
      </w:r>
      <w:r>
        <w:rPr>
          <w:rFonts w:cs="Arial"/>
          <w:szCs w:val="28"/>
          <w:lang w:val="en-US" w:eastAsia="zh-CN"/>
        </w:rPr>
        <w:t>12</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33"/>
      <w:bookmarkEnd w:id="234"/>
    </w:p>
    <w:p w14:paraId="6E57998F" w14:textId="339BC4BB" w:rsidR="00B27C3E" w:rsidRDefault="00B27C3E" w:rsidP="006C68CC">
      <w:pPr>
        <w:pStyle w:val="41"/>
      </w:pPr>
      <w:bookmarkStart w:id="235" w:name="_Toc109046455"/>
      <w:bookmarkStart w:id="236" w:name="_Toc180420442"/>
      <w:r w:rsidRPr="006C68CC">
        <w:t>5.</w:t>
      </w:r>
      <w:r>
        <w:t>12.1.1</w:t>
      </w:r>
      <w:r>
        <w:tab/>
      </w:r>
      <w:r w:rsidRPr="006C68CC">
        <w:t>Operating bands for CA</w:t>
      </w:r>
      <w:bookmarkEnd w:id="235"/>
      <w:bookmarkEnd w:id="236"/>
    </w:p>
    <w:p w14:paraId="31AAE5A2" w14:textId="2CC77B7F" w:rsidR="00B27C3E" w:rsidRPr="00B27C3E"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.1-1</w:t>
      </w:r>
      <w:r w:rsidRPr="00B27C3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Duplex Mode</w:t>
            </w:r>
          </w:p>
        </w:tc>
      </w:tr>
      <w:tr w:rsidR="00B27C3E" w14:paraId="44889799"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rFonts w:ascii="Arial" w:hAnsi="Arial"/>
                <w:b/>
                <w:color w:val="000000"/>
                <w:sz w:val="18"/>
              </w:rPr>
            </w:pPr>
          </w:p>
        </w:tc>
      </w:tr>
      <w:tr w:rsidR="00B27C3E" w14:paraId="1FEFBFF0"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rFonts w:ascii="Arial" w:hAnsi="Arial"/>
                <w:b/>
                <w:color w:val="000000"/>
                <w:sz w:val="18"/>
              </w:rPr>
            </w:pPr>
          </w:p>
        </w:tc>
      </w:tr>
      <w:tr w:rsidR="00B27C3E" w14:paraId="7142685A"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olor w:val="000000"/>
                <w:sz w:val="18"/>
              </w:rPr>
              <w:t>CA_n1-n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B27C3E" w14:paraId="08035836" w14:textId="77777777" w:rsidTr="002D5D5E">
        <w:trPr>
          <w:trHeight w:val="225"/>
          <w:jc w:val="center"/>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B27C3E" w14:paraId="40988638"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3661EEBB" w14:textId="77777777" w:rsidR="00B27C3E" w:rsidRDefault="00B27C3E" w:rsidP="00B27C3E">
      <w:pPr>
        <w:rPr>
          <w:lang w:eastAsia="zh-CN"/>
        </w:rPr>
      </w:pPr>
    </w:p>
    <w:p w14:paraId="66105459" w14:textId="468630F7" w:rsidR="00B27C3E" w:rsidRDefault="00B27C3E" w:rsidP="006C68CC">
      <w:pPr>
        <w:pStyle w:val="41"/>
      </w:pPr>
      <w:bookmarkStart w:id="237" w:name="_Toc109046456"/>
      <w:bookmarkStart w:id="238" w:name="_Toc180420443"/>
      <w:r w:rsidRPr="006C68CC">
        <w:t>5.</w:t>
      </w:r>
      <w:r>
        <w:t>12.1.2</w:t>
      </w:r>
      <w:r>
        <w:tab/>
      </w:r>
      <w:r w:rsidRPr="006C68CC">
        <w:t>Channel bandwidths per operating band for CA</w:t>
      </w:r>
      <w:bookmarkEnd w:id="237"/>
      <w:bookmarkEnd w:id="238"/>
    </w:p>
    <w:p w14:paraId="1B80C110" w14:textId="74C85DF4" w:rsidR="00B27C3E" w:rsidRPr="006C68CC"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n1-n5-n8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szCs w:val="18"/>
                <w:lang w:val="en-US" w:eastAsia="zh-CN"/>
              </w:rPr>
            </w:pPr>
            <w:r>
              <w:t>Bandwidth combination set</w:t>
            </w:r>
          </w:p>
        </w:tc>
      </w:tr>
      <w:tr w:rsidR="00B27C3E" w14:paraId="585C0DCE"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rFonts w:eastAsia="宋体"/>
                <w:szCs w:val="18"/>
                <w:lang w:val="en-US" w:eastAsia="zh-CN"/>
              </w:rPr>
            </w:pPr>
            <w:bookmarkStart w:id="239" w:name="OLE_LINK12"/>
            <w:bookmarkStart w:id="240" w:name="OLE_LINK3"/>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239"/>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bookmarkEnd w:id="240"/>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rFonts w:eastAsia="宋体"/>
                <w:szCs w:val="18"/>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szCs w:val="18"/>
                <w:lang w:val="en-US" w:eastAsia="zh-CN"/>
              </w:rPr>
            </w:pPr>
            <w:r>
              <w:rPr>
                <w:szCs w:val="18"/>
                <w:lang w:val="en-US" w:eastAsia="zh-CN"/>
              </w:rPr>
              <w:t>0</w:t>
            </w:r>
          </w:p>
        </w:tc>
      </w:tr>
      <w:tr w:rsidR="00B27C3E" w14:paraId="6A830718"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szCs w:val="18"/>
                <w:lang w:val="en-US" w:eastAsia="zh-CN"/>
              </w:rPr>
            </w:pPr>
          </w:p>
        </w:tc>
      </w:tr>
      <w:tr w:rsidR="00B27C3E" w14:paraId="3B17CDF8"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szCs w:val="18"/>
                <w:lang w:val="en-US" w:eastAsia="zh-CN"/>
              </w:rPr>
            </w:pPr>
          </w:p>
        </w:tc>
      </w:tr>
    </w:tbl>
    <w:p w14:paraId="1B457D76" w14:textId="77777777" w:rsidR="00B27C3E" w:rsidRDefault="00B27C3E" w:rsidP="00B27C3E">
      <w:pPr>
        <w:pStyle w:val="EditorsNote"/>
        <w:ind w:left="284" w:firstLine="0"/>
        <w:rPr>
          <w:color w:val="auto"/>
          <w:lang w:val="en-US" w:eastAsia="zh-CN"/>
        </w:rPr>
      </w:pPr>
      <w:r>
        <w:rPr>
          <w:color w:val="auto"/>
          <w:lang w:val="en-US" w:eastAsia="zh-CN"/>
        </w:rPr>
        <w:t xml:space="preserve"> </w:t>
      </w:r>
    </w:p>
    <w:p w14:paraId="53EACD97" w14:textId="6574B78C" w:rsidR="00B27C3E" w:rsidRDefault="00B27C3E" w:rsidP="006C68CC">
      <w:pPr>
        <w:pStyle w:val="41"/>
      </w:pPr>
      <w:bookmarkStart w:id="241" w:name="_Toc109046457"/>
      <w:bookmarkStart w:id="242" w:name="_Toc180420444"/>
      <w:r w:rsidRPr="006C68CC">
        <w:t>5.</w:t>
      </w:r>
      <w:r>
        <w:t>12.1.3</w:t>
      </w:r>
      <w:r>
        <w:tab/>
      </w:r>
      <w:r w:rsidRPr="006C68CC">
        <w:t>∆T</w:t>
      </w:r>
      <w:r w:rsidRPr="006C68CC">
        <w:rPr>
          <w:vertAlign w:val="subscript"/>
        </w:rPr>
        <w:t>IB</w:t>
      </w:r>
      <w:proofErr w:type="gramStart"/>
      <w:r w:rsidRPr="006C68CC">
        <w:rPr>
          <w:vertAlign w:val="subscript"/>
        </w:rPr>
        <w:t>,c</w:t>
      </w:r>
      <w:proofErr w:type="gramEnd"/>
      <w:r w:rsidRPr="006C68CC">
        <w:t xml:space="preserve"> and ∆R</w:t>
      </w:r>
      <w:r w:rsidRPr="006C68CC">
        <w:rPr>
          <w:vertAlign w:val="subscript"/>
        </w:rPr>
        <w:t>IB,c</w:t>
      </w:r>
      <w:r w:rsidRPr="006C68CC">
        <w:t xml:space="preserve"> values</w:t>
      </w:r>
      <w:bookmarkEnd w:id="241"/>
      <w:bookmarkEnd w:id="242"/>
    </w:p>
    <w:p w14:paraId="71DDFCC2" w14:textId="77777777" w:rsidR="00B27C3E" w:rsidRDefault="00B27C3E" w:rsidP="00B27C3E">
      <w:pPr>
        <w:rPr>
          <w:rFonts w:eastAsia="宋体"/>
          <w:kern w:val="2"/>
          <w:lang w:val="en-US" w:eastAsia="zh-CN"/>
        </w:rPr>
      </w:pPr>
      <w:r>
        <w:rPr>
          <w:rFonts w:eastAsia="宋体"/>
          <w:kern w:val="2"/>
          <w:lang w:val="en-US" w:eastAsia="zh-CN"/>
        </w:rPr>
        <w:t xml:space="preserve">For </w:t>
      </w:r>
      <w:bookmarkStart w:id="243" w:name="OLE_LINK17"/>
      <w:r>
        <w:rPr>
          <w:rFonts w:eastAsia="宋体"/>
          <w:kern w:val="2"/>
          <w:lang w:val="en-US" w:eastAsia="zh-CN"/>
        </w:rPr>
        <w:t>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bookmarkEnd w:id="243"/>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IB</w:t>
      </w:r>
      <w:proofErr w:type="gramStart"/>
      <w:r>
        <w:rPr>
          <w:rFonts w:eastAsia="宋体"/>
          <w:kern w:val="2"/>
          <w:vertAlign w:val="subscript"/>
          <w:lang w:val="en-US" w:eastAsia="zh-CN"/>
        </w:rPr>
        <w:t>,c</w:t>
      </w:r>
      <w:proofErr w:type="gramEnd"/>
      <w:r>
        <w:rPr>
          <w:rFonts w:eastAsia="宋体"/>
          <w:kern w:val="2"/>
          <w:vertAlign w:val="subscript"/>
          <w:lang w:val="en-US" w:eastAsia="zh-CN"/>
        </w:rPr>
        <w:t xml:space="preserve"> </w:t>
      </w:r>
      <w:r>
        <w:rPr>
          <w:rFonts w:eastAsia="宋体"/>
          <w:kern w:val="2"/>
          <w:lang w:val="en-US" w:eastAsia="zh-CN"/>
        </w:rPr>
        <w:t xml:space="preserve"> values are proposed</w:t>
      </w:r>
      <w:r>
        <w:rPr>
          <w:rFonts w:eastAsia="宋体" w:hint="eastAsia"/>
          <w:kern w:val="2"/>
          <w:lang w:val="en-US" w:eastAsia="zh-CN"/>
        </w:rPr>
        <w:t>:</w:t>
      </w:r>
    </w:p>
    <w:p w14:paraId="6C3695AF" w14:textId="4F202B7B" w:rsidR="00B27C3E" w:rsidRPr="006C68CC" w:rsidRDefault="00B27C3E" w:rsidP="00B27C3E">
      <w:pPr>
        <w:pStyle w:val="TH"/>
        <w:rPr>
          <w:rFonts w:cs="Arial"/>
        </w:rPr>
      </w:pPr>
      <w:r>
        <w:rPr>
          <w:rFonts w:cs="Arial"/>
        </w:rPr>
        <w:t>Table 5.12.1.3-1: ΔT</w:t>
      </w:r>
      <w:r w:rsidRPr="00B27C3E">
        <w:rPr>
          <w:rFonts w:cs="Arial"/>
          <w:vertAlign w:val="subscript"/>
        </w:rPr>
        <w:t>IB</w:t>
      </w:r>
      <w:proofErr w:type="gramStart"/>
      <w:r w:rsidRPr="00B27C3E">
        <w:rPr>
          <w:rFonts w:cs="Arial"/>
          <w:vertAlign w:val="subscript"/>
        </w:rPr>
        <w:t>,c</w:t>
      </w:r>
      <w:proofErr w:type="gramEnd"/>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B27C3E" w14:paraId="53CBCED9" w14:textId="77777777" w:rsidTr="002D5D5E">
        <w:trPr>
          <w:jc w:val="center"/>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B27C3E" w14:paraId="2E7F9410"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rFonts w:ascii="Arial" w:hAnsi="Arial" w:cs="Arial"/>
                <w:sz w:val="18"/>
                <w:szCs w:val="18"/>
                <w:lang w:val="en-US" w:eastAsia="zh-CN"/>
              </w:rPr>
            </w:pPr>
            <w:r>
              <w:rPr>
                <w:rFonts w:ascii="Arial" w:hAnsi="Arial" w:cs="Arial"/>
                <w:sz w:val="18"/>
                <w:szCs w:val="18"/>
                <w:lang w:eastAsia="zh-CN"/>
              </w:rPr>
              <w:t>0.5</w:t>
            </w:r>
          </w:p>
        </w:tc>
      </w:tr>
      <w:tr w:rsidR="00B27C3E" w14:paraId="58A3760E"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w:t>
            </w:r>
            <w:proofErr w:type="gramStart"/>
            <w:r>
              <w:rPr>
                <w:rFonts w:cs="Arial"/>
                <w:szCs w:val="18"/>
                <w:vertAlign w:val="subscript"/>
                <w:lang w:eastAsia="ja-JP"/>
              </w:rPr>
              <w:t>,c</w:t>
            </w:r>
            <w:proofErr w:type="gramEnd"/>
            <w:r>
              <w:rPr>
                <w:rFonts w:cs="Arial"/>
                <w:szCs w:val="18"/>
                <w:lang w:eastAsia="ja-JP"/>
              </w:rPr>
              <w:t xml:space="preserve"> = 0.</w:t>
            </w:r>
          </w:p>
          <w:p w14:paraId="5217083A" w14:textId="77777777" w:rsidR="00B27C3E" w:rsidRDefault="00B27C3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070FAFF" w14:textId="77777777" w:rsidR="00B27C3E" w:rsidRDefault="00B27C3E" w:rsidP="006C68CC">
      <w:pPr>
        <w:rPr>
          <w:rFonts w:eastAsia="宋体"/>
          <w:bCs/>
          <w:kern w:val="2"/>
          <w:lang w:val="en-US" w:eastAsia="zh-CN"/>
        </w:rPr>
      </w:pPr>
    </w:p>
    <w:p w14:paraId="11F4E0E3" w14:textId="77777777" w:rsidR="00B27C3E" w:rsidRPr="001E3176" w:rsidRDefault="00B27C3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w:t>
      </w:r>
      <w:proofErr w:type="gramStart"/>
      <w:r w:rsidRPr="001E3176">
        <w:rPr>
          <w:rFonts w:eastAsia="宋体"/>
          <w:bCs/>
          <w:kern w:val="2"/>
          <w:vertAlign w:val="subscript"/>
          <w:lang w:val="en-US" w:eastAsia="zh-CN"/>
        </w:rPr>
        <w:t>,c</w:t>
      </w:r>
      <w:proofErr w:type="gramEnd"/>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7A642A38" w14:textId="57029A5A" w:rsidR="00B27C3E" w:rsidRPr="006C68CC" w:rsidRDefault="00B27C3E" w:rsidP="00B27C3E">
      <w:pPr>
        <w:pStyle w:val="TH"/>
        <w:rPr>
          <w:rFonts w:cs="Arial"/>
        </w:rPr>
      </w:pPr>
      <w:r>
        <w:rPr>
          <w:rFonts w:cs="Arial"/>
        </w:rPr>
        <w:lastRenderedPageBreak/>
        <w:t>Table 5.12.1.3-2: ΔR</w:t>
      </w:r>
      <w:r w:rsidRPr="00B27C3E">
        <w:rPr>
          <w:rFonts w:cs="Arial"/>
          <w:vertAlign w:val="subscript"/>
        </w:rPr>
        <w:t>IB</w:t>
      </w:r>
      <w:proofErr w:type="gramStart"/>
      <w:r w:rsidRPr="00B27C3E">
        <w:rPr>
          <w:rFonts w:cs="Arial"/>
          <w:vertAlign w:val="subscript"/>
        </w:rPr>
        <w:t>,c</w:t>
      </w:r>
      <w:proofErr w:type="gramEnd"/>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trPr>
        <w:tc>
          <w:tcPr>
            <w:tcW w:w="1594" w:type="dxa"/>
            <w:vMerge w:val="restart"/>
          </w:tcPr>
          <w:p w14:paraId="6FB4AAAA"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01043393"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B27C3E" w14:paraId="51508F8F" w14:textId="77777777" w:rsidTr="002D5D5E">
        <w:trPr>
          <w:trHeight w:val="187"/>
          <w:jc w:val="center"/>
        </w:trPr>
        <w:tc>
          <w:tcPr>
            <w:tcW w:w="1594" w:type="dxa"/>
            <w:vMerge/>
            <w:tcBorders>
              <w:bottom w:val="single" w:sz="4" w:space="0" w:color="auto"/>
            </w:tcBorders>
          </w:tcPr>
          <w:p w14:paraId="0E2ACB25" w14:textId="77777777" w:rsidR="00B27C3E" w:rsidRDefault="00B27C3E" w:rsidP="002D5D5E">
            <w:pPr>
              <w:keepNext/>
              <w:keepLines/>
              <w:spacing w:after="0"/>
              <w:jc w:val="center"/>
              <w:rPr>
                <w:rFonts w:ascii="Arial" w:eastAsia="等线"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B27C3E" w14:paraId="79A67C27" w14:textId="77777777" w:rsidTr="002D5D5E">
        <w:trPr>
          <w:trHeight w:val="187"/>
          <w:jc w:val="center"/>
        </w:trPr>
        <w:tc>
          <w:tcPr>
            <w:tcW w:w="1594" w:type="dxa"/>
            <w:shd w:val="clear" w:color="auto" w:fill="auto"/>
          </w:tcPr>
          <w:p w14:paraId="1AA02FD0" w14:textId="77777777" w:rsidR="00B27C3E" w:rsidRDefault="00B27C3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E570C0B"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3C75AE6E"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09B180CA"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B27C3E" w14:paraId="43510090" w14:textId="77777777" w:rsidTr="002D5D5E">
        <w:trPr>
          <w:trHeight w:val="187"/>
          <w:jc w:val="center"/>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w:t>
            </w:r>
            <w:proofErr w:type="gramStart"/>
            <w:r>
              <w:rPr>
                <w:rFonts w:ascii="Arial" w:eastAsia="等线" w:hAnsi="Arial" w:cs="Arial"/>
                <w:sz w:val="18"/>
                <w:szCs w:val="18"/>
                <w:vertAlign w:val="subscript"/>
                <w:lang w:eastAsia="ja-JP"/>
              </w:rPr>
              <w:t>,c</w:t>
            </w:r>
            <w:proofErr w:type="gramEnd"/>
            <w:r>
              <w:rPr>
                <w:rFonts w:ascii="Arial" w:eastAsia="等线" w:hAnsi="Arial" w:cs="Arial"/>
                <w:sz w:val="18"/>
                <w:szCs w:val="18"/>
                <w:lang w:eastAsia="ja-JP"/>
              </w:rPr>
              <w:t xml:space="preserve"> = 0.</w:t>
            </w:r>
          </w:p>
          <w:p w14:paraId="2D0210F3" w14:textId="77777777" w:rsidR="00B27C3E" w:rsidRDefault="00B27C3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158F6D55" w14:textId="77777777" w:rsidR="00B27C3E" w:rsidRPr="006C68CC" w:rsidRDefault="00B27C3E" w:rsidP="00B27C3E">
      <w:pPr>
        <w:rPr>
          <w:rFonts w:eastAsia="宋体"/>
          <w:kern w:val="2"/>
          <w:lang w:eastAsia="zh-CN"/>
        </w:rPr>
      </w:pPr>
    </w:p>
    <w:p w14:paraId="7E88518A" w14:textId="6A3072B8" w:rsidR="002D5D5E" w:rsidRPr="006C68CC" w:rsidRDefault="002D5D5E" w:rsidP="006C68CC">
      <w:pPr>
        <w:pStyle w:val="21"/>
      </w:pPr>
      <w:bookmarkStart w:id="244" w:name="_Toc180420445"/>
      <w:r w:rsidRPr="006C68CC">
        <w:t>5.</w:t>
      </w:r>
      <w:r>
        <w:t>13</w:t>
      </w:r>
      <w:r>
        <w:tab/>
        <w:t>CA_</w:t>
      </w:r>
      <w:r w:rsidRPr="006C68CC">
        <w:t>n3-n5-n8</w:t>
      </w:r>
      <w:bookmarkEnd w:id="244"/>
    </w:p>
    <w:p w14:paraId="4EAD0C0D" w14:textId="561929F9" w:rsidR="002D5D5E" w:rsidRPr="002D5D5E" w:rsidRDefault="002D5D5E" w:rsidP="006C68CC">
      <w:pPr>
        <w:pStyle w:val="31"/>
        <w:rPr>
          <w:rFonts w:cs="Arial"/>
          <w:szCs w:val="28"/>
          <w:lang w:val="en-US" w:eastAsia="zh-CN"/>
        </w:rPr>
      </w:pPr>
      <w:bookmarkStart w:id="245" w:name="_Toc180420446"/>
      <w:r w:rsidRPr="006C68CC">
        <w:rPr>
          <w:rFonts w:cs="Arial"/>
          <w:szCs w:val="28"/>
          <w:lang w:val="en-US" w:eastAsia="zh-CN"/>
        </w:rPr>
        <w:t>5.</w:t>
      </w:r>
      <w:r>
        <w:rPr>
          <w:rFonts w:cs="Arial"/>
          <w:szCs w:val="28"/>
          <w:lang w:val="en-US" w:eastAsia="zh-CN"/>
        </w:rPr>
        <w:t>13</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45"/>
    </w:p>
    <w:p w14:paraId="5FB41E5F" w14:textId="3FF443F1" w:rsidR="002D5D5E" w:rsidRDefault="002D5D5E" w:rsidP="006C68CC">
      <w:pPr>
        <w:pStyle w:val="41"/>
      </w:pPr>
      <w:bookmarkStart w:id="246" w:name="_Toc180420447"/>
      <w:r w:rsidRPr="006C68CC">
        <w:t>5.</w:t>
      </w:r>
      <w:r>
        <w:t>13.1.1</w:t>
      </w:r>
      <w:r>
        <w:tab/>
      </w:r>
      <w:r w:rsidRPr="006C68CC">
        <w:t>Operating bands for CA</w:t>
      </w:r>
      <w:bookmarkEnd w:id="246"/>
    </w:p>
    <w:p w14:paraId="1BFDFF93" w14:textId="3861A343" w:rsidR="002D5D5E" w:rsidRPr="002D5D5E" w:rsidRDefault="002D5D5E" w:rsidP="002D5D5E">
      <w:pPr>
        <w:pStyle w:val="TH"/>
        <w:rPr>
          <w:rFonts w:cs="Arial"/>
        </w:rPr>
      </w:pPr>
      <w:r>
        <w:rPr>
          <w:rFonts w:cs="Arial"/>
        </w:rPr>
        <w:t xml:space="preserve">Table </w:t>
      </w:r>
      <w:r w:rsidRPr="006C68CC">
        <w:rPr>
          <w:rFonts w:cs="Arial"/>
        </w:rPr>
        <w:t>5.</w:t>
      </w:r>
      <w:r w:rsidR="00DF4B5B">
        <w:rPr>
          <w:rFonts w:cs="Arial"/>
        </w:rPr>
        <w:t>13</w:t>
      </w:r>
      <w:r>
        <w:rPr>
          <w:rFonts w:cs="Arial"/>
        </w:rPr>
        <w:t>.</w:t>
      </w:r>
      <w:r w:rsidRPr="006C68CC">
        <w:rPr>
          <w:rFonts w:cs="Arial"/>
        </w:rPr>
        <w:t>1</w:t>
      </w:r>
      <w:r>
        <w:rPr>
          <w:rFonts w:cs="Arial"/>
        </w:rPr>
        <w:t>.1-1</w:t>
      </w:r>
      <w:r w:rsidRPr="002D5D5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Duplex Mode</w:t>
            </w:r>
          </w:p>
        </w:tc>
      </w:tr>
      <w:tr w:rsidR="002D5D5E" w14:paraId="37174EE4"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rFonts w:ascii="Arial" w:hAnsi="Arial"/>
                <w:b/>
                <w:color w:val="000000"/>
                <w:sz w:val="18"/>
              </w:rPr>
            </w:pPr>
          </w:p>
        </w:tc>
      </w:tr>
      <w:tr w:rsidR="002D5D5E" w14:paraId="0A70D675"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rFonts w:ascii="Arial" w:hAnsi="Arial"/>
                <w:b/>
                <w:color w:val="000000"/>
                <w:sz w:val="18"/>
              </w:rPr>
            </w:pPr>
          </w:p>
        </w:tc>
      </w:tr>
      <w:tr w:rsidR="002D5D5E" w14:paraId="44158CC5"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olor w:val="000000"/>
                <w:sz w:val="18"/>
              </w:rPr>
              <w:t>CA_n3-n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2D5D5E" w14:paraId="51489C37" w14:textId="77777777" w:rsidTr="002D5D5E">
        <w:trPr>
          <w:trHeight w:val="225"/>
          <w:jc w:val="center"/>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2D5D5E" w14:paraId="245E7610"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56E409B8" w14:textId="77777777" w:rsidR="002D5D5E" w:rsidRDefault="002D5D5E" w:rsidP="002D5D5E">
      <w:pPr>
        <w:rPr>
          <w:lang w:eastAsia="zh-CN"/>
        </w:rPr>
      </w:pPr>
    </w:p>
    <w:p w14:paraId="0555C3BF" w14:textId="79E5AEFE" w:rsidR="002D5D5E" w:rsidRDefault="002D5D5E" w:rsidP="006C68CC">
      <w:pPr>
        <w:pStyle w:val="41"/>
      </w:pPr>
      <w:bookmarkStart w:id="247" w:name="_Toc180420448"/>
      <w:r w:rsidRPr="006C68CC">
        <w:t>5.</w:t>
      </w:r>
      <w:r w:rsidR="00DF4B5B">
        <w:t>13</w:t>
      </w:r>
      <w:r>
        <w:t>.1.2</w:t>
      </w:r>
      <w:r>
        <w:tab/>
      </w:r>
      <w:r w:rsidRPr="006C68CC">
        <w:t>Channel bandwidths per operating band for CA</w:t>
      </w:r>
      <w:bookmarkEnd w:id="247"/>
    </w:p>
    <w:p w14:paraId="46431914" w14:textId="30B438A6" w:rsidR="002D5D5E" w:rsidRPr="006C68CC" w:rsidRDefault="002D5D5E" w:rsidP="002D5D5E">
      <w:pPr>
        <w:pStyle w:val="TH"/>
        <w:rPr>
          <w:rFonts w:cs="Arial"/>
        </w:rPr>
      </w:pPr>
      <w:r>
        <w:rPr>
          <w:rFonts w:cs="Arial"/>
        </w:rPr>
        <w:t xml:space="preserve">Table </w:t>
      </w:r>
      <w:r w:rsidRPr="006C68CC">
        <w:rPr>
          <w:rFonts w:cs="Arial"/>
        </w:rPr>
        <w:t>5.</w:t>
      </w:r>
      <w:r w:rsidR="00DF4B5B">
        <w:rPr>
          <w:rFonts w:cs="Arial"/>
        </w:rPr>
        <w:t>13</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n3-n5-n8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szCs w:val="18"/>
                <w:lang w:val="en-US" w:eastAsia="zh-CN"/>
              </w:rPr>
            </w:pPr>
            <w:r>
              <w:t>Bandwidth combination set</w:t>
            </w:r>
          </w:p>
        </w:tc>
      </w:tr>
      <w:tr w:rsidR="002D5D5E" w14:paraId="6310C46A"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rFonts w:eastAsia="宋体"/>
                <w:szCs w:val="18"/>
                <w:lang w:val="en-US" w:eastAsia="zh-CN"/>
              </w:rPr>
            </w:pPr>
            <w:r>
              <w:rPr>
                <w:rFonts w:eastAsia="宋体"/>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szCs w:val="18"/>
                <w:lang w:val="en-US" w:eastAsia="zh-CN"/>
              </w:rPr>
            </w:pPr>
            <w:r>
              <w:rPr>
                <w:szCs w:val="18"/>
                <w:lang w:val="en-US" w:eastAsia="zh-CN"/>
              </w:rPr>
              <w:t>0</w:t>
            </w:r>
          </w:p>
        </w:tc>
      </w:tr>
      <w:tr w:rsidR="002D5D5E" w14:paraId="6BCC75D3"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szCs w:val="18"/>
                <w:lang w:val="en-US" w:eastAsia="zh-CN"/>
              </w:rPr>
            </w:pPr>
          </w:p>
        </w:tc>
      </w:tr>
      <w:tr w:rsidR="002D5D5E" w14:paraId="7881727B"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szCs w:val="18"/>
                <w:lang w:val="en-US" w:eastAsia="zh-CN"/>
              </w:rPr>
            </w:pPr>
          </w:p>
        </w:tc>
      </w:tr>
    </w:tbl>
    <w:p w14:paraId="1911D5F7" w14:textId="77777777" w:rsidR="002D5D5E" w:rsidRDefault="002D5D5E" w:rsidP="002D5D5E">
      <w:pPr>
        <w:pStyle w:val="EditorsNote"/>
        <w:ind w:left="284" w:firstLine="0"/>
        <w:rPr>
          <w:color w:val="auto"/>
          <w:lang w:val="en-US" w:eastAsia="zh-CN"/>
        </w:rPr>
      </w:pPr>
      <w:r>
        <w:rPr>
          <w:color w:val="auto"/>
          <w:lang w:val="en-US" w:eastAsia="zh-CN"/>
        </w:rPr>
        <w:t xml:space="preserve"> </w:t>
      </w:r>
    </w:p>
    <w:p w14:paraId="5C4A332E" w14:textId="77B51BDC" w:rsidR="002D5D5E" w:rsidRDefault="002D5D5E" w:rsidP="006C68CC">
      <w:pPr>
        <w:pStyle w:val="41"/>
      </w:pPr>
      <w:bookmarkStart w:id="248" w:name="_Toc180420449"/>
      <w:r w:rsidRPr="006C68CC">
        <w:t>5.</w:t>
      </w:r>
      <w:r w:rsidR="00DF4B5B">
        <w:t>13</w:t>
      </w:r>
      <w:r>
        <w:t>.1.3</w:t>
      </w:r>
      <w:r>
        <w:tab/>
      </w:r>
      <w:r w:rsidRPr="006C68CC">
        <w:t>∆T</w:t>
      </w:r>
      <w:r w:rsidRPr="006C68CC">
        <w:rPr>
          <w:vertAlign w:val="subscript"/>
        </w:rPr>
        <w:t>IB</w:t>
      </w:r>
      <w:proofErr w:type="gramStart"/>
      <w:r w:rsidRPr="006C68CC">
        <w:rPr>
          <w:vertAlign w:val="subscript"/>
        </w:rPr>
        <w:t>,c</w:t>
      </w:r>
      <w:proofErr w:type="gramEnd"/>
      <w:r w:rsidRPr="006C68CC">
        <w:t xml:space="preserve"> and ∆R</w:t>
      </w:r>
      <w:r w:rsidRPr="006C68CC">
        <w:rPr>
          <w:vertAlign w:val="subscript"/>
        </w:rPr>
        <w:t>IB,c</w:t>
      </w:r>
      <w:r w:rsidRPr="006C68CC">
        <w:t xml:space="preserve"> values</w:t>
      </w:r>
      <w:bookmarkEnd w:id="248"/>
    </w:p>
    <w:p w14:paraId="259A4C5F" w14:textId="77777777" w:rsidR="002D5D5E" w:rsidRDefault="002D5D5E" w:rsidP="002D5D5E">
      <w:pPr>
        <w:rPr>
          <w:rFonts w:eastAsia="宋体"/>
          <w:kern w:val="2"/>
          <w:lang w:val="en-US" w:eastAsia="zh-CN"/>
        </w:rPr>
      </w:pPr>
      <w:r>
        <w:rPr>
          <w:rFonts w:eastAsia="宋体"/>
          <w:kern w:val="2"/>
          <w:lang w:val="en-US" w:eastAsia="zh-CN"/>
        </w:rPr>
        <w:t>For 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IB</w:t>
      </w:r>
      <w:proofErr w:type="gramStart"/>
      <w:r>
        <w:rPr>
          <w:rFonts w:eastAsia="宋体"/>
          <w:kern w:val="2"/>
          <w:vertAlign w:val="subscript"/>
          <w:lang w:val="en-US" w:eastAsia="zh-CN"/>
        </w:rPr>
        <w:t>,c</w:t>
      </w:r>
      <w:proofErr w:type="gramEnd"/>
      <w:r>
        <w:rPr>
          <w:rFonts w:eastAsia="宋体"/>
          <w:kern w:val="2"/>
          <w:vertAlign w:val="subscript"/>
          <w:lang w:val="en-US" w:eastAsia="zh-CN"/>
        </w:rPr>
        <w:t xml:space="preserve"> </w:t>
      </w:r>
      <w:r>
        <w:rPr>
          <w:rFonts w:eastAsia="宋体"/>
          <w:kern w:val="2"/>
          <w:lang w:val="en-US" w:eastAsia="zh-CN"/>
        </w:rPr>
        <w:t xml:space="preserve"> values are proposed</w:t>
      </w:r>
      <w:r>
        <w:rPr>
          <w:rFonts w:eastAsia="宋体" w:hint="eastAsia"/>
          <w:kern w:val="2"/>
          <w:lang w:val="en-US" w:eastAsia="zh-CN"/>
        </w:rPr>
        <w:t>:</w:t>
      </w:r>
    </w:p>
    <w:p w14:paraId="2B709821" w14:textId="291162A9" w:rsidR="002D5D5E" w:rsidRPr="006C68CC" w:rsidRDefault="002D5D5E" w:rsidP="002D5D5E">
      <w:pPr>
        <w:pStyle w:val="TH"/>
        <w:rPr>
          <w:rFonts w:cs="Arial"/>
        </w:rPr>
      </w:pPr>
      <w:r>
        <w:rPr>
          <w:rFonts w:cs="Arial"/>
        </w:rPr>
        <w:t>Table 5.</w:t>
      </w:r>
      <w:r w:rsidR="00DF4B5B">
        <w:rPr>
          <w:rFonts w:cs="Arial"/>
        </w:rPr>
        <w:t>13</w:t>
      </w:r>
      <w:r>
        <w:rPr>
          <w:rFonts w:cs="Arial"/>
        </w:rPr>
        <w:t>.1.3-1: ΔT</w:t>
      </w:r>
      <w:r w:rsidRPr="002D5D5E">
        <w:rPr>
          <w:rFonts w:cs="Arial"/>
          <w:vertAlign w:val="subscript"/>
        </w:rPr>
        <w:t>IB</w:t>
      </w:r>
      <w:proofErr w:type="gramStart"/>
      <w:r w:rsidRPr="002D5D5E">
        <w:rPr>
          <w:rFonts w:cs="Arial"/>
          <w:vertAlign w:val="subscript"/>
        </w:rPr>
        <w:t>,c</w:t>
      </w:r>
      <w:proofErr w:type="gramEnd"/>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2D5D5E" w14:paraId="1523BCD9" w14:textId="77777777" w:rsidTr="002D5D5E">
        <w:trPr>
          <w:jc w:val="center"/>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2D5D5E" w14:paraId="7B9A9B56"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2D5D5E" w14:paraId="7CC0EC83"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w:t>
            </w:r>
            <w:proofErr w:type="gramStart"/>
            <w:r>
              <w:rPr>
                <w:rFonts w:cs="Arial"/>
                <w:szCs w:val="18"/>
                <w:vertAlign w:val="subscript"/>
                <w:lang w:eastAsia="ja-JP"/>
              </w:rPr>
              <w:t>,c</w:t>
            </w:r>
            <w:proofErr w:type="gramEnd"/>
            <w:r>
              <w:rPr>
                <w:rFonts w:cs="Arial"/>
                <w:szCs w:val="18"/>
                <w:lang w:eastAsia="ja-JP"/>
              </w:rPr>
              <w:t xml:space="preserve"> = 0.</w:t>
            </w:r>
          </w:p>
          <w:p w14:paraId="20D093C0" w14:textId="77777777" w:rsidR="002D5D5E" w:rsidRDefault="002D5D5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15A08D6B" w14:textId="77777777" w:rsidR="002D5D5E" w:rsidRDefault="002D5D5E" w:rsidP="006C68CC">
      <w:pPr>
        <w:rPr>
          <w:rFonts w:eastAsia="宋体"/>
          <w:bCs/>
          <w:kern w:val="2"/>
          <w:lang w:val="en-US" w:eastAsia="zh-CN"/>
        </w:rPr>
      </w:pPr>
    </w:p>
    <w:p w14:paraId="103E4D89" w14:textId="4E7C67A2" w:rsidR="002D5D5E" w:rsidRPr="001E3176" w:rsidRDefault="002D5D5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w:t>
      </w:r>
      <w:proofErr w:type="gramStart"/>
      <w:r w:rsidRPr="001E3176">
        <w:rPr>
          <w:rFonts w:eastAsia="宋体"/>
          <w:bCs/>
          <w:kern w:val="2"/>
          <w:vertAlign w:val="subscript"/>
          <w:lang w:val="en-US" w:eastAsia="zh-CN"/>
        </w:rPr>
        <w:t>,c</w:t>
      </w:r>
      <w:proofErr w:type="gramEnd"/>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413142A2" w14:textId="25B89E5C" w:rsidR="002D5D5E" w:rsidRPr="006C68CC" w:rsidRDefault="002D5D5E" w:rsidP="002D5D5E">
      <w:pPr>
        <w:pStyle w:val="TH"/>
        <w:rPr>
          <w:rFonts w:cs="Arial"/>
        </w:rPr>
      </w:pPr>
      <w:r>
        <w:rPr>
          <w:rFonts w:cs="Arial"/>
        </w:rPr>
        <w:t>Table 5.</w:t>
      </w:r>
      <w:r w:rsidR="00DF4B5B">
        <w:rPr>
          <w:rFonts w:cs="Arial"/>
        </w:rPr>
        <w:t>13</w:t>
      </w:r>
      <w:r>
        <w:rPr>
          <w:rFonts w:cs="Arial"/>
        </w:rPr>
        <w:t>.1.3-2: ΔR</w:t>
      </w:r>
      <w:r w:rsidRPr="002D5D5E">
        <w:rPr>
          <w:rFonts w:cs="Arial"/>
          <w:vertAlign w:val="subscript"/>
        </w:rPr>
        <w:t>IB</w:t>
      </w:r>
      <w:proofErr w:type="gramStart"/>
      <w:r w:rsidRPr="002D5D5E">
        <w:rPr>
          <w:rFonts w:cs="Arial"/>
          <w:vertAlign w:val="subscript"/>
        </w:rPr>
        <w:t>,c</w:t>
      </w:r>
      <w:proofErr w:type="gramEnd"/>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trPr>
        <w:tc>
          <w:tcPr>
            <w:tcW w:w="1594" w:type="dxa"/>
            <w:vMerge w:val="restart"/>
          </w:tcPr>
          <w:p w14:paraId="19D60DBB"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43D98059"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2D5D5E" w14:paraId="2C5F700E" w14:textId="77777777" w:rsidTr="002D5D5E">
        <w:trPr>
          <w:trHeight w:val="187"/>
          <w:jc w:val="center"/>
        </w:trPr>
        <w:tc>
          <w:tcPr>
            <w:tcW w:w="1594" w:type="dxa"/>
            <w:vMerge/>
            <w:tcBorders>
              <w:bottom w:val="single" w:sz="4" w:space="0" w:color="auto"/>
            </w:tcBorders>
          </w:tcPr>
          <w:p w14:paraId="2D86D5FB" w14:textId="77777777" w:rsidR="002D5D5E" w:rsidRDefault="002D5D5E" w:rsidP="002D5D5E">
            <w:pPr>
              <w:keepNext/>
              <w:keepLines/>
              <w:spacing w:after="0"/>
              <w:jc w:val="center"/>
              <w:rPr>
                <w:rFonts w:ascii="Arial" w:eastAsia="等线"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2D5D5E" w14:paraId="132F3161" w14:textId="77777777" w:rsidTr="002D5D5E">
        <w:trPr>
          <w:trHeight w:val="187"/>
          <w:jc w:val="center"/>
        </w:trPr>
        <w:tc>
          <w:tcPr>
            <w:tcW w:w="1594" w:type="dxa"/>
            <w:shd w:val="clear" w:color="auto" w:fill="auto"/>
          </w:tcPr>
          <w:p w14:paraId="645A98CF" w14:textId="77777777" w:rsidR="002D5D5E" w:rsidRDefault="002D5D5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2A5213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13F89AB8"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435446D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2D5D5E" w14:paraId="5866AB7A" w14:textId="77777777" w:rsidTr="002D5D5E">
        <w:trPr>
          <w:trHeight w:val="187"/>
          <w:jc w:val="center"/>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w:t>
            </w:r>
            <w:proofErr w:type="gramStart"/>
            <w:r>
              <w:rPr>
                <w:rFonts w:ascii="Arial" w:eastAsia="等线" w:hAnsi="Arial" w:cs="Arial"/>
                <w:sz w:val="18"/>
                <w:szCs w:val="18"/>
                <w:vertAlign w:val="subscript"/>
                <w:lang w:eastAsia="ja-JP"/>
              </w:rPr>
              <w:t>,c</w:t>
            </w:r>
            <w:proofErr w:type="gramEnd"/>
            <w:r>
              <w:rPr>
                <w:rFonts w:ascii="Arial" w:eastAsia="等线" w:hAnsi="Arial" w:cs="Arial"/>
                <w:sz w:val="18"/>
                <w:szCs w:val="18"/>
                <w:lang w:eastAsia="ja-JP"/>
              </w:rPr>
              <w:t xml:space="preserve"> = 0.</w:t>
            </w:r>
          </w:p>
          <w:p w14:paraId="74AE28F8" w14:textId="77777777" w:rsidR="002D5D5E" w:rsidRDefault="002D5D5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lastRenderedPageBreak/>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75CD4B0C" w14:textId="77777777" w:rsidR="002D5D5E" w:rsidRDefault="002D5D5E" w:rsidP="002D5D5E">
      <w:pPr>
        <w:rPr>
          <w:rFonts w:eastAsia="宋体"/>
          <w:kern w:val="2"/>
          <w:lang w:val="en-US" w:eastAsia="zh-CN"/>
        </w:rPr>
      </w:pPr>
    </w:p>
    <w:p w14:paraId="3A7C7787" w14:textId="77777777" w:rsidR="006656B8" w:rsidRDefault="006656B8" w:rsidP="002D5D5E">
      <w:pPr>
        <w:rPr>
          <w:rFonts w:eastAsia="宋体"/>
          <w:kern w:val="2"/>
          <w:lang w:val="en-US" w:eastAsia="zh-CN"/>
        </w:rPr>
      </w:pPr>
    </w:p>
    <w:p w14:paraId="780A1DF4" w14:textId="7B19FA45" w:rsidR="00C97F3E" w:rsidRPr="00CF42FD" w:rsidRDefault="00C97F3E" w:rsidP="00CF42FD">
      <w:pPr>
        <w:pStyle w:val="21"/>
        <w:spacing w:after="240"/>
        <w:ind w:left="0" w:firstLine="0"/>
      </w:pPr>
      <w:bookmarkStart w:id="249" w:name="_Toc180420450"/>
      <w:r w:rsidRPr="00CF42FD">
        <w:t>5.14</w:t>
      </w:r>
      <w:r w:rsidRPr="00CF42FD">
        <w:tab/>
        <w:t>CA_n25-n29-n77</w:t>
      </w:r>
      <w:bookmarkEnd w:id="249"/>
    </w:p>
    <w:p w14:paraId="372C0F0E" w14:textId="24D35B85" w:rsidR="00C97F3E" w:rsidRPr="00CF42FD" w:rsidRDefault="00C97F3E" w:rsidP="00CF42FD">
      <w:pPr>
        <w:pStyle w:val="31"/>
      </w:pPr>
      <w:bookmarkStart w:id="250" w:name="_Toc180420451"/>
      <w:r w:rsidRPr="00CF42FD">
        <w:t>5.14.1</w:t>
      </w:r>
      <w:r w:rsidRPr="00CF42FD">
        <w:tab/>
        <w:t>Common for 1 band UL and 2 bands UL CA</w:t>
      </w:r>
      <w:bookmarkEnd w:id="250"/>
    </w:p>
    <w:p w14:paraId="304A57D7" w14:textId="36C187F0" w:rsidR="00C97F3E" w:rsidRPr="00CF42FD" w:rsidRDefault="00C97F3E" w:rsidP="00CF42FD">
      <w:pPr>
        <w:pStyle w:val="41"/>
      </w:pPr>
      <w:bookmarkStart w:id="251" w:name="_Toc180420452"/>
      <w:r w:rsidRPr="00CF42FD">
        <w:t>5.14.1.1</w:t>
      </w:r>
      <w:r w:rsidRPr="00CF42FD">
        <w:tab/>
        <w:t>Operating bands for CA</w:t>
      </w:r>
      <w:bookmarkEnd w:id="251"/>
    </w:p>
    <w:p w14:paraId="2F189F16" w14:textId="2810F399" w:rsidR="00C97F3E" w:rsidRPr="00636D5A" w:rsidRDefault="00C97F3E" w:rsidP="00C97F3E">
      <w:pPr>
        <w:keepNext/>
        <w:keepLines/>
        <w:spacing w:before="60"/>
        <w:jc w:val="center"/>
        <w:rPr>
          <w:rFonts w:ascii="Arial" w:eastAsia="等线" w:hAnsi="Arial"/>
          <w:b/>
        </w:rPr>
      </w:pPr>
      <w:r w:rsidRPr="00636D5A">
        <w:rPr>
          <w:rFonts w:ascii="Arial" w:eastAsia="等线" w:hAnsi="Arial" w:cs="Arial"/>
          <w:b/>
        </w:rPr>
        <w:t xml:space="preserve">Table </w:t>
      </w:r>
      <w:r w:rsidRPr="00636D5A">
        <w:rPr>
          <w:rFonts w:ascii="Arial" w:eastAsia="等线" w:hAnsi="Arial" w:cs="Arial" w:hint="eastAsia"/>
          <w:b/>
          <w:lang w:val="en-US" w:eastAsia="zh-CN"/>
        </w:rPr>
        <w:t>5.</w:t>
      </w:r>
      <w:r>
        <w:rPr>
          <w:rFonts w:ascii="Arial" w:eastAsia="等线" w:hAnsi="Arial" w:cs="Arial"/>
          <w:b/>
          <w:lang w:val="en-US" w:eastAsia="zh-CN"/>
        </w:rPr>
        <w:t>14</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97F3E" w:rsidRPr="00636D5A" w14:paraId="117BAF62"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9BC982" w14:textId="77777777" w:rsidR="00C97F3E" w:rsidRPr="00636D5A" w:rsidRDefault="00C97F3E" w:rsidP="005A6A3F">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98E7B1D"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A15B6D2"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33B00" w14:textId="77777777" w:rsidR="00C97F3E" w:rsidRPr="00636D5A" w:rsidRDefault="00C97F3E" w:rsidP="005A6A3F">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42CB6F5A"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C97F3E" w:rsidRPr="00636D5A" w14:paraId="709EE79D"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03F45A"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FC211EA"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360317"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217553"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469967FC"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B28529F"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F6567B"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96099C8"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F8531D"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295CD860"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637107B"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n25</w:t>
            </w:r>
          </w:p>
        </w:tc>
        <w:tc>
          <w:tcPr>
            <w:tcW w:w="3536" w:type="dxa"/>
            <w:tcBorders>
              <w:top w:val="single" w:sz="4" w:space="0" w:color="auto"/>
              <w:left w:val="single" w:sz="4" w:space="0" w:color="auto"/>
              <w:bottom w:val="single" w:sz="4" w:space="0" w:color="auto"/>
              <w:right w:val="single" w:sz="4" w:space="0" w:color="auto"/>
            </w:tcBorders>
            <w:vAlign w:val="center"/>
          </w:tcPr>
          <w:p w14:paraId="098001AC"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1850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1915</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ECCE5CD"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1930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1995</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598936E"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C97F3E" w:rsidRPr="00636D5A" w14:paraId="3633785C"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9E5A68D" w14:textId="77777777" w:rsidR="00C97F3E" w:rsidRPr="00636D5A" w:rsidRDefault="00C97F3E" w:rsidP="005A6A3F">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2A335A99" w14:textId="77777777" w:rsidR="00C97F3E" w:rsidRPr="00636D5A" w:rsidRDefault="00C97F3E" w:rsidP="005A6A3F">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0F275E3A" w14:textId="77777777" w:rsidR="00C97F3E" w:rsidRPr="00636D5A" w:rsidRDefault="00C97F3E" w:rsidP="005A6A3F">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45684D9" w14:textId="77777777" w:rsidR="00C97F3E" w:rsidRPr="00636D5A" w:rsidRDefault="00C97F3E" w:rsidP="005A6A3F">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C97F3E" w:rsidRPr="00636D5A" w14:paraId="433CA692"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9D4141" w14:textId="77777777" w:rsidR="00C97F3E" w:rsidRPr="00636D5A" w:rsidRDefault="00C97F3E" w:rsidP="005A6A3F">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7EDD40AA"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906A2E3"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EA38BF2"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TDD</w:t>
            </w:r>
          </w:p>
        </w:tc>
      </w:tr>
    </w:tbl>
    <w:p w14:paraId="08CEF8D9" w14:textId="77777777" w:rsidR="00C97F3E" w:rsidRPr="00636D5A" w:rsidRDefault="00C97F3E" w:rsidP="00C97F3E">
      <w:pPr>
        <w:rPr>
          <w:rFonts w:eastAsia="等线"/>
          <w:lang w:eastAsia="zh-CN"/>
        </w:rPr>
      </w:pPr>
    </w:p>
    <w:p w14:paraId="072D4D17" w14:textId="248071CC" w:rsidR="00C97F3E" w:rsidRPr="00CF42FD" w:rsidRDefault="00C97F3E" w:rsidP="00CF42FD">
      <w:pPr>
        <w:pStyle w:val="41"/>
      </w:pPr>
      <w:bookmarkStart w:id="252" w:name="_Toc180420453"/>
      <w:r w:rsidRPr="00CF42FD">
        <w:t>5.14.1.2</w:t>
      </w:r>
      <w:r w:rsidRPr="00CF42FD">
        <w:tab/>
        <w:t>Channel bandwidths per operating band for CA</w:t>
      </w:r>
      <w:bookmarkEnd w:id="252"/>
    </w:p>
    <w:p w14:paraId="6FF31DEE" w14:textId="530FFC4D" w:rsidR="00C97F3E" w:rsidRPr="00636D5A" w:rsidRDefault="00C97F3E" w:rsidP="00C97F3E">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sidRPr="00636D5A">
        <w:rPr>
          <w:rFonts w:ascii="Arial" w:eastAsia="等线" w:hAnsi="Arial" w:cs="Arial" w:hint="eastAsia"/>
          <w:b/>
          <w:lang w:val="en-US" w:eastAsia="zh-CN"/>
        </w:rPr>
        <w:t>5.</w:t>
      </w:r>
      <w:r>
        <w:rPr>
          <w:rFonts w:ascii="Arial" w:eastAsia="等线" w:hAnsi="Arial" w:cs="Arial"/>
          <w:b/>
          <w:lang w:val="en-US" w:eastAsia="zh-CN"/>
        </w:rPr>
        <w:t>14</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C97F3E" w:rsidRPr="00636D5A" w14:paraId="38190C93" w14:textId="77777777" w:rsidTr="005A6A3F">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D0249A" w14:textId="77777777" w:rsidR="00C97F3E" w:rsidRPr="00636D5A" w:rsidRDefault="00C97F3E" w:rsidP="005A6A3F">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C97F3E" w:rsidRPr="00636D5A" w14:paraId="4CD09B1E" w14:textId="77777777" w:rsidTr="005A6A3F">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4043B12" w14:textId="77777777" w:rsidR="00C97F3E" w:rsidRPr="00636D5A" w:rsidRDefault="00C97F3E" w:rsidP="005A6A3F">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5AE8F3"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7A769BA"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C8FC7EF"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2F5DA9E"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C97F3E" w:rsidRPr="00636D5A" w14:paraId="4664AB34"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79DB9ED1" w14:textId="77777777" w:rsidR="00C97F3E" w:rsidRPr="00636D5A" w:rsidRDefault="00C97F3E" w:rsidP="005A6A3F">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7968BEB8" w14:textId="77777777" w:rsidR="00C97F3E" w:rsidRPr="00636D5A" w:rsidRDefault="00C97F3E" w:rsidP="005A6A3F">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69905B"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D3C21B" w14:textId="77777777" w:rsidR="00C97F3E" w:rsidRPr="00636D5A" w:rsidRDefault="00C97F3E" w:rsidP="005A6A3F">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4CA77D9" w14:textId="77777777" w:rsidR="00C97F3E" w:rsidRPr="00636D5A"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2FD56E30" w14:textId="77777777" w:rsidTr="005A6A3F">
        <w:trPr>
          <w:trHeight w:val="70"/>
        </w:trPr>
        <w:tc>
          <w:tcPr>
            <w:tcW w:w="932" w:type="pct"/>
            <w:tcBorders>
              <w:left w:val="single" w:sz="4" w:space="0" w:color="auto"/>
              <w:right w:val="single" w:sz="4" w:space="0" w:color="auto"/>
            </w:tcBorders>
            <w:shd w:val="clear" w:color="auto" w:fill="auto"/>
            <w:vAlign w:val="center"/>
          </w:tcPr>
          <w:p w14:paraId="1F08CEE5"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2FF5FB56"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B7EB69"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CCED477" w14:textId="77777777" w:rsidR="00C97F3E" w:rsidRPr="00636D5A" w:rsidRDefault="00C97F3E" w:rsidP="005A6A3F">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35B9B159" w14:textId="77777777" w:rsidR="00C97F3E" w:rsidRPr="00636D5A" w:rsidRDefault="00C97F3E" w:rsidP="005A6A3F">
            <w:pPr>
              <w:spacing w:after="0"/>
              <w:rPr>
                <w:rFonts w:ascii="Arial" w:eastAsia="等线" w:hAnsi="Arial" w:cs="Arial"/>
                <w:sz w:val="18"/>
                <w:szCs w:val="18"/>
              </w:rPr>
            </w:pPr>
          </w:p>
        </w:tc>
      </w:tr>
      <w:tr w:rsidR="00C97F3E" w:rsidRPr="00636D5A" w14:paraId="3D05E2A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9F0EC86"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1AAE964A"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C864E8"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0D3F1D2" w14:textId="77777777" w:rsidR="00C97F3E" w:rsidRPr="00636D5A"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1DF0E174" w14:textId="77777777" w:rsidR="00C97F3E" w:rsidRPr="00636D5A" w:rsidRDefault="00C97F3E" w:rsidP="005A6A3F">
            <w:pPr>
              <w:spacing w:after="0"/>
              <w:rPr>
                <w:rFonts w:ascii="Arial" w:eastAsia="等线" w:hAnsi="Arial" w:cs="Arial"/>
                <w:sz w:val="18"/>
                <w:szCs w:val="18"/>
              </w:rPr>
            </w:pPr>
          </w:p>
        </w:tc>
      </w:tr>
      <w:tr w:rsidR="00C97F3E" w:rsidRPr="00636D5A" w14:paraId="0A1C6465" w14:textId="77777777" w:rsidTr="005A6A3F">
        <w:trPr>
          <w:trHeight w:val="132"/>
        </w:trPr>
        <w:tc>
          <w:tcPr>
            <w:tcW w:w="932" w:type="pct"/>
            <w:tcBorders>
              <w:top w:val="single" w:sz="4" w:space="0" w:color="auto"/>
              <w:left w:val="single" w:sz="4" w:space="0" w:color="auto"/>
              <w:right w:val="single" w:sz="4" w:space="0" w:color="auto"/>
            </w:tcBorders>
            <w:shd w:val="clear" w:color="auto" w:fill="auto"/>
            <w:vAlign w:val="center"/>
          </w:tcPr>
          <w:p w14:paraId="25D4ED6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CA_n25A-n29A-n77(2A)</w:t>
            </w:r>
          </w:p>
        </w:tc>
        <w:tc>
          <w:tcPr>
            <w:tcW w:w="1028" w:type="pct"/>
            <w:tcBorders>
              <w:top w:val="single" w:sz="4" w:space="0" w:color="auto"/>
              <w:left w:val="nil"/>
              <w:right w:val="single" w:sz="4" w:space="0" w:color="auto"/>
            </w:tcBorders>
            <w:shd w:val="clear" w:color="auto" w:fill="auto"/>
            <w:vAlign w:val="center"/>
          </w:tcPr>
          <w:p w14:paraId="74A41587" w14:textId="77777777" w:rsidR="00C97F3E"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CA_n25A-n77A</w:t>
            </w:r>
          </w:p>
          <w:p w14:paraId="55DAD414"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06DCCE"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51A6FF"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70806E82" w14:textId="77777777" w:rsidR="00C97F3E" w:rsidRPr="00636D5A"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7B352404" w14:textId="77777777" w:rsidTr="005A6A3F">
        <w:trPr>
          <w:trHeight w:val="70"/>
        </w:trPr>
        <w:tc>
          <w:tcPr>
            <w:tcW w:w="932" w:type="pct"/>
            <w:tcBorders>
              <w:left w:val="single" w:sz="4" w:space="0" w:color="auto"/>
              <w:right w:val="single" w:sz="4" w:space="0" w:color="auto"/>
            </w:tcBorders>
            <w:shd w:val="clear" w:color="auto" w:fill="auto"/>
            <w:vAlign w:val="center"/>
          </w:tcPr>
          <w:p w14:paraId="7E443135"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1920B924"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6B495C"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9EA1981"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4E11D7C" w14:textId="77777777" w:rsidR="00C97F3E" w:rsidRPr="00636D5A" w:rsidRDefault="00C97F3E" w:rsidP="005A6A3F">
            <w:pPr>
              <w:spacing w:after="0"/>
              <w:rPr>
                <w:rFonts w:ascii="Arial" w:eastAsia="等线" w:hAnsi="Arial" w:cs="Arial"/>
                <w:sz w:val="18"/>
                <w:szCs w:val="18"/>
              </w:rPr>
            </w:pPr>
          </w:p>
        </w:tc>
      </w:tr>
      <w:tr w:rsidR="00C97F3E" w:rsidRPr="00636D5A" w14:paraId="1FB59FC3"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0B3A4F7"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6CC66C8"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A8FD256"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84F240"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094E6642" w14:textId="77777777" w:rsidR="00C97F3E" w:rsidRPr="00636D5A" w:rsidRDefault="00C97F3E" w:rsidP="005A6A3F">
            <w:pPr>
              <w:spacing w:after="0"/>
              <w:rPr>
                <w:rFonts w:ascii="Arial" w:eastAsia="等线" w:hAnsi="Arial" w:cs="Arial"/>
                <w:sz w:val="18"/>
                <w:szCs w:val="18"/>
              </w:rPr>
            </w:pPr>
          </w:p>
        </w:tc>
      </w:tr>
      <w:tr w:rsidR="00C97F3E" w:rsidRPr="00636D5A" w14:paraId="073E35C5"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15BEAEA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CA_n25A-n29A-n77(3A)</w:t>
            </w:r>
          </w:p>
        </w:tc>
        <w:tc>
          <w:tcPr>
            <w:tcW w:w="1028" w:type="pct"/>
            <w:tcBorders>
              <w:top w:val="single" w:sz="4" w:space="0" w:color="auto"/>
              <w:left w:val="nil"/>
              <w:right w:val="single" w:sz="4" w:space="0" w:color="auto"/>
            </w:tcBorders>
            <w:shd w:val="clear" w:color="auto" w:fill="auto"/>
            <w:vAlign w:val="center"/>
          </w:tcPr>
          <w:p w14:paraId="4F3EA943" w14:textId="77777777" w:rsidR="00C97F3E"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CA_n25A-n77A</w:t>
            </w:r>
          </w:p>
          <w:p w14:paraId="31F0477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9F21E5B"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8837482"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361964D6" w14:textId="77777777" w:rsidR="00C97F3E" w:rsidRPr="00AE062D"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43F399F8" w14:textId="77777777" w:rsidTr="005A6A3F">
        <w:trPr>
          <w:trHeight w:val="70"/>
        </w:trPr>
        <w:tc>
          <w:tcPr>
            <w:tcW w:w="932" w:type="pct"/>
            <w:tcBorders>
              <w:left w:val="single" w:sz="4" w:space="0" w:color="auto"/>
              <w:right w:val="single" w:sz="4" w:space="0" w:color="auto"/>
            </w:tcBorders>
            <w:shd w:val="clear" w:color="auto" w:fill="auto"/>
            <w:vAlign w:val="center"/>
          </w:tcPr>
          <w:p w14:paraId="78A179BD"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65C84A2F"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D2D719"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92B4BE"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252CD4FC" w14:textId="77777777" w:rsidR="00C97F3E" w:rsidRPr="00636D5A" w:rsidRDefault="00C97F3E" w:rsidP="005A6A3F">
            <w:pPr>
              <w:spacing w:after="0"/>
              <w:rPr>
                <w:rFonts w:ascii="Arial" w:eastAsia="等线" w:hAnsi="Arial" w:cs="Arial"/>
                <w:sz w:val="18"/>
                <w:szCs w:val="18"/>
              </w:rPr>
            </w:pPr>
          </w:p>
        </w:tc>
      </w:tr>
      <w:tr w:rsidR="00C97F3E" w:rsidRPr="00636D5A" w14:paraId="6BBF8C0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3669170"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0E6676E"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21AB69C"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DC5BBC"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1B805B3" w14:textId="77777777" w:rsidR="00C97F3E" w:rsidRPr="00636D5A" w:rsidRDefault="00C97F3E" w:rsidP="005A6A3F">
            <w:pPr>
              <w:spacing w:after="0"/>
              <w:rPr>
                <w:rFonts w:ascii="Arial" w:eastAsia="等线" w:hAnsi="Arial" w:cs="Arial"/>
                <w:sz w:val="18"/>
                <w:szCs w:val="18"/>
              </w:rPr>
            </w:pPr>
          </w:p>
        </w:tc>
      </w:tr>
    </w:tbl>
    <w:p w14:paraId="2E6BC6E1" w14:textId="77777777" w:rsidR="00C97F3E" w:rsidRPr="00636D5A" w:rsidRDefault="00C97F3E" w:rsidP="00C97F3E">
      <w:pPr>
        <w:spacing w:after="0"/>
        <w:rPr>
          <w:rFonts w:eastAsia="Calibri"/>
          <w:lang w:eastAsia="ko-KR"/>
        </w:rPr>
      </w:pPr>
    </w:p>
    <w:p w14:paraId="20943722" w14:textId="18E301E0" w:rsidR="00C97F3E" w:rsidRPr="00CF42FD" w:rsidRDefault="00C97F3E" w:rsidP="00CF42FD">
      <w:pPr>
        <w:pStyle w:val="41"/>
      </w:pPr>
      <w:bookmarkStart w:id="253" w:name="_Toc180420454"/>
      <w:r w:rsidRPr="00CF42FD">
        <w:t>5.14.1.3</w:t>
      </w:r>
      <w:r w:rsidRPr="00CF42FD">
        <w:tab/>
        <w:t>∆T</w:t>
      </w:r>
      <w:r w:rsidRPr="00CF42FD">
        <w:rPr>
          <w:vertAlign w:val="subscript"/>
        </w:rPr>
        <w:t>IB</w:t>
      </w:r>
      <w:proofErr w:type="gramStart"/>
      <w:r w:rsidRPr="00CF42FD">
        <w:rPr>
          <w:vertAlign w:val="subscript"/>
        </w:rPr>
        <w:t>,c</w:t>
      </w:r>
      <w:proofErr w:type="gramEnd"/>
      <w:r w:rsidRPr="00CF42FD">
        <w:t xml:space="preserve"> and ∆R</w:t>
      </w:r>
      <w:r w:rsidRPr="00CF42FD">
        <w:rPr>
          <w:vertAlign w:val="subscript"/>
        </w:rPr>
        <w:t>IB,c</w:t>
      </w:r>
      <w:r w:rsidRPr="00CF42FD">
        <w:t xml:space="preserve"> values</w:t>
      </w:r>
      <w:bookmarkEnd w:id="253"/>
    </w:p>
    <w:p w14:paraId="7113CDB8" w14:textId="77777777" w:rsidR="00C97F3E" w:rsidRPr="00636D5A" w:rsidRDefault="00C97F3E" w:rsidP="00C97F3E">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25</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77</w:t>
      </w:r>
      <w:r w:rsidRPr="00636D5A">
        <w:rPr>
          <w:rFonts w:eastAsia="等线"/>
        </w:rPr>
        <w:t xml:space="preserve">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w:t>
      </w:r>
      <w:proofErr w:type="gramStart"/>
      <w:r w:rsidRPr="00636D5A">
        <w:rPr>
          <w:rFonts w:eastAsia="等线"/>
          <w:vertAlign w:val="subscript"/>
        </w:rPr>
        <w:t>,c</w:t>
      </w:r>
      <w:proofErr w:type="gramEnd"/>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1FC7F8CB" w14:textId="61F32359" w:rsidR="00C97F3E" w:rsidRPr="00AE062D" w:rsidRDefault="00C97F3E" w:rsidP="00C97F3E">
      <w:pPr>
        <w:keepNext/>
        <w:keepLines/>
        <w:spacing w:before="60"/>
        <w:jc w:val="center"/>
        <w:rPr>
          <w:rFonts w:ascii="Arial" w:eastAsia="等线" w:hAnsi="Arial" w:cs="Arial"/>
          <w:b/>
        </w:rPr>
      </w:pPr>
      <w:r w:rsidRPr="00AE062D">
        <w:rPr>
          <w:rFonts w:ascii="Arial" w:eastAsia="等线" w:hAnsi="Arial" w:cs="Arial"/>
          <w:b/>
        </w:rPr>
        <w:lastRenderedPageBreak/>
        <w:t xml:space="preserve">Table </w:t>
      </w:r>
      <w:r w:rsidRPr="00AE062D">
        <w:rPr>
          <w:rFonts w:ascii="Arial" w:eastAsia="等线" w:hAnsi="Arial" w:cs="Arial" w:hint="eastAsia"/>
          <w:b/>
        </w:rPr>
        <w:t>5.</w:t>
      </w:r>
      <w:r>
        <w:rPr>
          <w:rFonts w:ascii="Arial" w:eastAsia="等线" w:hAnsi="Arial" w:cs="Arial"/>
          <w:b/>
        </w:rPr>
        <w:t>14</w:t>
      </w:r>
      <w:r w:rsidRPr="00AE062D">
        <w:rPr>
          <w:rFonts w:ascii="Arial" w:eastAsia="等线" w:hAnsi="Arial" w:cs="Arial"/>
          <w:b/>
        </w:rPr>
        <w:t>.1.3-1: ΔT</w:t>
      </w:r>
      <w:r w:rsidRPr="00AE062D">
        <w:rPr>
          <w:rFonts w:ascii="Arial" w:eastAsia="等线" w:hAnsi="Arial" w:cs="Arial"/>
          <w:b/>
          <w:vertAlign w:val="subscript"/>
        </w:rPr>
        <w:t>IB</w:t>
      </w:r>
      <w:proofErr w:type="gramStart"/>
      <w:r w:rsidRPr="00AE062D">
        <w:rPr>
          <w:rFonts w:ascii="Arial" w:eastAsia="等线" w:hAnsi="Arial" w:cs="Arial"/>
          <w:b/>
          <w:vertAlign w:val="subscript"/>
        </w:rPr>
        <w:t>,c</w:t>
      </w:r>
      <w:proofErr w:type="gramEnd"/>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F3E" w:rsidRPr="00AE062D" w14:paraId="49532781" w14:textId="77777777" w:rsidTr="005A6A3F">
        <w:trPr>
          <w:jc w:val="center"/>
        </w:trPr>
        <w:tc>
          <w:tcPr>
            <w:tcW w:w="2336" w:type="dxa"/>
            <w:vMerge w:val="restart"/>
            <w:tcBorders>
              <w:top w:val="single" w:sz="4" w:space="0" w:color="auto"/>
              <w:left w:val="single" w:sz="4" w:space="0" w:color="auto"/>
              <w:right w:val="single" w:sz="4" w:space="0" w:color="auto"/>
            </w:tcBorders>
          </w:tcPr>
          <w:p w14:paraId="55A03B6B"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145022"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C97F3E" w:rsidRPr="00AE062D" w14:paraId="119FFD6E" w14:textId="77777777" w:rsidTr="005A6A3F">
        <w:trPr>
          <w:jc w:val="center"/>
        </w:trPr>
        <w:tc>
          <w:tcPr>
            <w:tcW w:w="2336" w:type="dxa"/>
            <w:vMerge/>
            <w:tcBorders>
              <w:left w:val="single" w:sz="4" w:space="0" w:color="auto"/>
              <w:bottom w:val="single" w:sz="4" w:space="0" w:color="auto"/>
              <w:right w:val="single" w:sz="4" w:space="0" w:color="auto"/>
            </w:tcBorders>
          </w:tcPr>
          <w:p w14:paraId="161F6325" w14:textId="77777777" w:rsidR="00C97F3E" w:rsidRPr="00AE062D" w:rsidRDefault="00C97F3E" w:rsidP="005A6A3F">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B4FC4"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C97F3E" w:rsidRPr="00AE062D" w14:paraId="76E83CFB" w14:textId="77777777" w:rsidTr="005A6A3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A15AA"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n25</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ADF726"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F1EDC"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7F9E49"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C97F3E" w:rsidRPr="00AE062D" w14:paraId="5D32EC61" w14:textId="77777777" w:rsidTr="005A6A3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786557" w14:textId="77777777" w:rsidR="00C97F3E" w:rsidRPr="00AE062D" w:rsidRDefault="00C97F3E" w:rsidP="005A6A3F">
            <w:pPr>
              <w:keepNext/>
              <w:keepLines/>
              <w:spacing w:after="0"/>
              <w:ind w:left="851" w:hanging="851"/>
              <w:rPr>
                <w:rFonts w:ascii="Arial" w:eastAsia="等线" w:hAnsi="Arial"/>
                <w:color w:val="000000"/>
                <w:sz w:val="18"/>
                <w:lang w:eastAsia="ja-JP"/>
              </w:rPr>
            </w:pPr>
            <w:r w:rsidRPr="00AE062D">
              <w:rPr>
                <w:rFonts w:ascii="Arial" w:eastAsia="等线" w:hAnsi="Arial"/>
                <w:color w:val="000000"/>
                <w:sz w:val="18"/>
                <w:lang w:eastAsia="ja-JP"/>
              </w:rPr>
              <w:t>NOTE *:</w:t>
            </w:r>
            <w:r w:rsidRPr="00AE062D">
              <w:rPr>
                <w:rFonts w:ascii="Arial" w:eastAsia="等线" w:hAnsi="Arial"/>
                <w:color w:val="000000"/>
                <w:sz w:val="18"/>
                <w:lang w:eastAsia="ja-JP"/>
              </w:rPr>
              <w:tab/>
              <w:t>“-” denotes ΔT</w:t>
            </w:r>
            <w:r w:rsidRPr="00AE062D">
              <w:rPr>
                <w:rFonts w:ascii="Arial" w:eastAsia="等线" w:hAnsi="Arial"/>
                <w:color w:val="000000"/>
                <w:sz w:val="18"/>
                <w:vertAlign w:val="subscript"/>
                <w:lang w:eastAsia="ja-JP"/>
              </w:rPr>
              <w:t>IB</w:t>
            </w:r>
            <w:proofErr w:type="gramStart"/>
            <w:r w:rsidRPr="00AE062D">
              <w:rPr>
                <w:rFonts w:ascii="Arial" w:eastAsia="等线" w:hAnsi="Arial"/>
                <w:color w:val="000000"/>
                <w:sz w:val="18"/>
                <w:vertAlign w:val="subscript"/>
                <w:lang w:eastAsia="ja-JP"/>
              </w:rPr>
              <w:t>,c</w:t>
            </w:r>
            <w:proofErr w:type="gramEnd"/>
            <w:r w:rsidRPr="00AE062D">
              <w:rPr>
                <w:rFonts w:ascii="Arial" w:eastAsia="等线" w:hAnsi="Arial"/>
                <w:color w:val="000000"/>
                <w:sz w:val="18"/>
                <w:lang w:eastAsia="ja-JP"/>
              </w:rPr>
              <w:t xml:space="preserve"> = 0.</w:t>
            </w:r>
          </w:p>
          <w:p w14:paraId="13D493B3" w14:textId="77777777" w:rsidR="00C97F3E" w:rsidRPr="00AE062D" w:rsidRDefault="00C97F3E" w:rsidP="005A6A3F">
            <w:pPr>
              <w:keepNext/>
              <w:keepLines/>
              <w:spacing w:after="0"/>
              <w:ind w:left="851" w:hanging="851"/>
              <w:rPr>
                <w:rFonts w:ascii="Arial" w:hAnsi="Arial" w:cs="Arial"/>
                <w:color w:val="000000"/>
                <w:sz w:val="18"/>
                <w:szCs w:val="22"/>
                <w:lang w:val="en-US" w:eastAsia="zh-CN"/>
              </w:rPr>
            </w:pPr>
            <w:r w:rsidRPr="00AE062D">
              <w:rPr>
                <w:rFonts w:ascii="Arial" w:eastAsia="等线" w:hAnsi="Arial"/>
                <w:color w:val="000000"/>
                <w:sz w:val="18"/>
              </w:rPr>
              <w:t>NOTE **:</w:t>
            </w:r>
            <w:r w:rsidRPr="00AE062D">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5A3217B" w14:textId="77777777" w:rsidR="00C97F3E" w:rsidRPr="00AE062D" w:rsidRDefault="00C97F3E" w:rsidP="00C97F3E">
      <w:pPr>
        <w:keepNext/>
        <w:keepLines/>
        <w:rPr>
          <w:rFonts w:ascii="Arial" w:eastAsia="等线" w:hAnsi="Arial" w:cs="Arial"/>
        </w:rPr>
      </w:pPr>
    </w:p>
    <w:p w14:paraId="5E480FCC" w14:textId="31431811" w:rsidR="00C97F3E" w:rsidRPr="00AE062D" w:rsidRDefault="00C97F3E" w:rsidP="00C97F3E">
      <w:pPr>
        <w:keepNext/>
        <w:keepLines/>
        <w:spacing w:before="60"/>
        <w:jc w:val="center"/>
        <w:rPr>
          <w:rFonts w:ascii="Arial" w:eastAsia="等线" w:hAnsi="Arial"/>
          <w:b/>
        </w:rPr>
      </w:pPr>
      <w:r>
        <w:rPr>
          <w:rFonts w:ascii="Arial" w:eastAsia="等线" w:hAnsi="Arial" w:cs="Arial"/>
          <w:b/>
        </w:rPr>
        <w:t>Table 5.14</w:t>
      </w:r>
      <w:r w:rsidRPr="00AE062D">
        <w:rPr>
          <w:rFonts w:ascii="Arial" w:eastAsia="等线" w:hAnsi="Arial" w:cs="Arial"/>
          <w:b/>
        </w:rPr>
        <w:t>.1.3-2: ΔR</w:t>
      </w:r>
      <w:r w:rsidRPr="00AE062D">
        <w:rPr>
          <w:rFonts w:ascii="Arial" w:eastAsia="等线" w:hAnsi="Arial" w:cs="Arial"/>
          <w:b/>
          <w:vertAlign w:val="subscript"/>
        </w:rPr>
        <w:t>IB</w:t>
      </w:r>
      <w:proofErr w:type="gramStart"/>
      <w:r w:rsidRPr="00AE062D">
        <w:rPr>
          <w:rFonts w:ascii="Arial" w:eastAsia="等线" w:hAnsi="Arial" w:cs="Arial"/>
          <w:b/>
          <w:vertAlign w:val="subscript"/>
        </w:rPr>
        <w:t>,c</w:t>
      </w:r>
      <w:proofErr w:type="gramEnd"/>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F3E" w:rsidRPr="00AE062D" w14:paraId="7C9CA5D5" w14:textId="77777777" w:rsidTr="005A6A3F">
        <w:trPr>
          <w:trHeight w:val="187"/>
          <w:jc w:val="center"/>
        </w:trPr>
        <w:tc>
          <w:tcPr>
            <w:tcW w:w="1594" w:type="dxa"/>
            <w:vMerge w:val="restart"/>
          </w:tcPr>
          <w:p w14:paraId="0D92F415"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Inter-band CA combination</w:t>
            </w:r>
          </w:p>
        </w:tc>
        <w:tc>
          <w:tcPr>
            <w:tcW w:w="5845" w:type="dxa"/>
            <w:gridSpan w:val="3"/>
            <w:vAlign w:val="center"/>
          </w:tcPr>
          <w:p w14:paraId="59AA7D7A"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ΔR</w:t>
            </w:r>
            <w:r w:rsidRPr="00AE062D">
              <w:rPr>
                <w:rFonts w:ascii="Arial" w:eastAsia="等线" w:hAnsi="Arial"/>
                <w:b/>
                <w:color w:val="000000"/>
                <w:sz w:val="18"/>
                <w:vertAlign w:val="subscript"/>
              </w:rPr>
              <w:t>IB,c</w:t>
            </w:r>
            <w:r w:rsidRPr="00AE062D">
              <w:rPr>
                <w:rFonts w:ascii="Arial" w:eastAsia="等线" w:hAnsi="Arial"/>
                <w:b/>
                <w:color w:val="000000"/>
                <w:sz w:val="18"/>
              </w:rPr>
              <w:t xml:space="preserve"> for NR bands (dB)</w:t>
            </w:r>
            <w:r w:rsidRPr="00AE062D">
              <w:rPr>
                <w:rFonts w:ascii="Arial" w:eastAsia="等线" w:hAnsi="Arial"/>
                <w:b/>
                <w:color w:val="000000"/>
                <w:sz w:val="18"/>
                <w:vertAlign w:val="superscript"/>
              </w:rPr>
              <w:t>*</w:t>
            </w:r>
          </w:p>
        </w:tc>
      </w:tr>
      <w:tr w:rsidR="00C97F3E" w:rsidRPr="00AE062D" w14:paraId="46E44354" w14:textId="77777777" w:rsidTr="005A6A3F">
        <w:trPr>
          <w:trHeight w:val="187"/>
          <w:jc w:val="center"/>
        </w:trPr>
        <w:tc>
          <w:tcPr>
            <w:tcW w:w="1594" w:type="dxa"/>
            <w:vMerge/>
            <w:tcBorders>
              <w:bottom w:val="single" w:sz="4" w:space="0" w:color="auto"/>
            </w:tcBorders>
          </w:tcPr>
          <w:p w14:paraId="2092C787" w14:textId="77777777" w:rsidR="00C97F3E" w:rsidRPr="00AE062D" w:rsidRDefault="00C97F3E" w:rsidP="005A6A3F">
            <w:pPr>
              <w:keepNext/>
              <w:keepLines/>
              <w:spacing w:after="0"/>
              <w:jc w:val="center"/>
              <w:rPr>
                <w:rFonts w:ascii="Arial" w:eastAsia="等线" w:hAnsi="Arial"/>
                <w:b/>
                <w:color w:val="000000"/>
                <w:sz w:val="18"/>
              </w:rPr>
            </w:pPr>
          </w:p>
        </w:tc>
        <w:tc>
          <w:tcPr>
            <w:tcW w:w="5845" w:type="dxa"/>
            <w:gridSpan w:val="3"/>
            <w:vAlign w:val="center"/>
          </w:tcPr>
          <w:p w14:paraId="39FD564B"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Component band in order of bands in configuration</w:t>
            </w:r>
            <w:r w:rsidRPr="00AE062D">
              <w:rPr>
                <w:rFonts w:ascii="Arial" w:eastAsia="等线" w:hAnsi="Arial"/>
                <w:b/>
                <w:color w:val="000000"/>
                <w:sz w:val="18"/>
                <w:vertAlign w:val="superscript"/>
              </w:rPr>
              <w:t>**</w:t>
            </w:r>
          </w:p>
        </w:tc>
      </w:tr>
      <w:tr w:rsidR="00C97F3E" w:rsidRPr="00AE062D" w14:paraId="1182F18C" w14:textId="77777777" w:rsidTr="005A6A3F">
        <w:trPr>
          <w:trHeight w:val="187"/>
          <w:jc w:val="center"/>
        </w:trPr>
        <w:tc>
          <w:tcPr>
            <w:tcW w:w="1594" w:type="dxa"/>
            <w:tcBorders>
              <w:bottom w:val="single" w:sz="4" w:space="0" w:color="auto"/>
            </w:tcBorders>
            <w:shd w:val="clear" w:color="auto" w:fill="auto"/>
          </w:tcPr>
          <w:p w14:paraId="3DF7BD51" w14:textId="77777777" w:rsidR="00C97F3E" w:rsidRPr="00AE062D" w:rsidRDefault="00C97F3E" w:rsidP="005A6A3F">
            <w:pPr>
              <w:keepNext/>
              <w:keepLines/>
              <w:spacing w:after="0"/>
              <w:jc w:val="center"/>
              <w:rPr>
                <w:rFonts w:ascii="Arial" w:eastAsia="等线" w:hAnsi="Arial"/>
                <w:color w:val="000000"/>
                <w:sz w:val="18"/>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n25</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48" w:type="dxa"/>
            <w:vAlign w:val="center"/>
          </w:tcPr>
          <w:p w14:paraId="6426910F" w14:textId="77777777" w:rsidR="00C97F3E" w:rsidRPr="00AE062D" w:rsidRDefault="00C97F3E" w:rsidP="005A6A3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vAlign w:val="center"/>
          </w:tcPr>
          <w:p w14:paraId="3697D4FA" w14:textId="77777777" w:rsidR="00C97F3E" w:rsidRPr="00AE062D" w:rsidRDefault="00C97F3E" w:rsidP="005A6A3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9" w:type="dxa"/>
            <w:vAlign w:val="center"/>
          </w:tcPr>
          <w:p w14:paraId="79D23D34" w14:textId="77777777" w:rsidR="00C97F3E" w:rsidRPr="00AE062D" w:rsidRDefault="00C97F3E" w:rsidP="005A6A3F">
            <w:pPr>
              <w:keepNext/>
              <w:keepLines/>
              <w:spacing w:after="0"/>
              <w:jc w:val="center"/>
              <w:rPr>
                <w:rFonts w:ascii="Arial" w:eastAsia="等线" w:hAnsi="Arial"/>
                <w:color w:val="000000"/>
                <w:sz w:val="18"/>
                <w:lang w:eastAsia="zh-CN"/>
              </w:rPr>
            </w:pPr>
            <w:r w:rsidRPr="00AE062D">
              <w:rPr>
                <w:rFonts w:ascii="Arial" w:eastAsia="等线" w:hAnsi="Arial"/>
                <w:color w:val="000000"/>
                <w:sz w:val="18"/>
                <w:lang w:eastAsia="zh-CN"/>
              </w:rPr>
              <w:t>0.5</w:t>
            </w:r>
          </w:p>
        </w:tc>
      </w:tr>
      <w:tr w:rsidR="00C97F3E" w:rsidRPr="00636D5A" w14:paraId="4A5A8311" w14:textId="77777777" w:rsidTr="005A6A3F">
        <w:trPr>
          <w:trHeight w:val="187"/>
          <w:jc w:val="center"/>
        </w:trPr>
        <w:tc>
          <w:tcPr>
            <w:tcW w:w="7439" w:type="dxa"/>
            <w:gridSpan w:val="4"/>
            <w:tcBorders>
              <w:top w:val="single" w:sz="4" w:space="0" w:color="auto"/>
            </w:tcBorders>
            <w:shd w:val="clear" w:color="auto" w:fill="auto"/>
          </w:tcPr>
          <w:p w14:paraId="677952DC" w14:textId="77777777" w:rsidR="00C97F3E" w:rsidRPr="00AE062D" w:rsidRDefault="00C97F3E" w:rsidP="005A6A3F">
            <w:pPr>
              <w:keepLines/>
              <w:spacing w:after="0"/>
              <w:ind w:left="870" w:hanging="870"/>
              <w:rPr>
                <w:rFonts w:eastAsia="等线" w:cs="Arial"/>
                <w:color w:val="000000"/>
                <w:lang w:eastAsia="ja-JP"/>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 xml:space="preserve"> “-” denotes ΔR</w:t>
            </w:r>
            <w:r w:rsidRPr="00AE062D">
              <w:rPr>
                <w:rFonts w:ascii="Arial" w:eastAsia="等线" w:hAnsi="Arial" w:cs="Arial"/>
                <w:color w:val="000000"/>
                <w:sz w:val="18"/>
                <w:vertAlign w:val="subscript"/>
                <w:lang w:eastAsia="ja-JP"/>
              </w:rPr>
              <w:t>IB</w:t>
            </w:r>
            <w:proofErr w:type="gramStart"/>
            <w:r w:rsidRPr="00AE062D">
              <w:rPr>
                <w:rFonts w:ascii="Arial" w:eastAsia="等线" w:hAnsi="Arial" w:cs="Arial"/>
                <w:color w:val="000000"/>
                <w:sz w:val="18"/>
                <w:vertAlign w:val="subscript"/>
                <w:lang w:eastAsia="ja-JP"/>
              </w:rPr>
              <w:t>,c</w:t>
            </w:r>
            <w:proofErr w:type="gramEnd"/>
            <w:r w:rsidRPr="00AE062D">
              <w:rPr>
                <w:rFonts w:ascii="Arial" w:eastAsia="等线" w:hAnsi="Arial" w:cs="Arial"/>
                <w:color w:val="000000"/>
                <w:sz w:val="18"/>
                <w:lang w:eastAsia="ja-JP"/>
              </w:rPr>
              <w:t xml:space="preserve"> = 0.</w:t>
            </w:r>
          </w:p>
          <w:p w14:paraId="346CBB4F" w14:textId="77777777" w:rsidR="00C97F3E" w:rsidRPr="00636D5A" w:rsidRDefault="00C97F3E" w:rsidP="005A6A3F">
            <w:pPr>
              <w:keepLines/>
              <w:spacing w:after="0"/>
              <w:ind w:left="870" w:hanging="870"/>
              <w:rPr>
                <w:rFonts w:ascii="Arial" w:eastAsia="等线" w:hAnsi="Arial"/>
                <w:color w:val="000000"/>
                <w:sz w:val="18"/>
                <w:lang w:val="en-US"/>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0D62F3F4" w14:textId="77777777" w:rsidR="00C97F3E" w:rsidRPr="00636D5A" w:rsidRDefault="00C97F3E" w:rsidP="00C97F3E">
      <w:pPr>
        <w:rPr>
          <w:rFonts w:eastAsia="等线"/>
        </w:rPr>
      </w:pPr>
    </w:p>
    <w:p w14:paraId="283583C6" w14:textId="7EE54680" w:rsidR="00C97F3E" w:rsidRPr="00CF42FD" w:rsidRDefault="00C97F3E" w:rsidP="00CF42FD">
      <w:pPr>
        <w:pStyle w:val="31"/>
      </w:pPr>
      <w:bookmarkStart w:id="254" w:name="_Toc180420455"/>
      <w:r w:rsidRPr="00CF42FD">
        <w:t>5.14.2</w:t>
      </w:r>
      <w:r w:rsidRPr="00CF42FD">
        <w:tab/>
        <w:t>Specific for 2 bands UL CA</w:t>
      </w:r>
      <w:bookmarkEnd w:id="254"/>
    </w:p>
    <w:p w14:paraId="280D1C3F" w14:textId="68B66B17" w:rsidR="00C97F3E" w:rsidRPr="00CF42FD" w:rsidRDefault="00C97F3E" w:rsidP="00CF42FD">
      <w:pPr>
        <w:pStyle w:val="41"/>
      </w:pPr>
      <w:bookmarkStart w:id="255" w:name="_Toc180420456"/>
      <w:r w:rsidRPr="00CF42FD">
        <w:t>5.14.2.1</w:t>
      </w:r>
      <w:r w:rsidRPr="00CF42FD">
        <w:tab/>
        <w:t>UE co-existence studies</w:t>
      </w:r>
      <w:bookmarkEnd w:id="255"/>
    </w:p>
    <w:p w14:paraId="1A016425" w14:textId="48E4C08A" w:rsidR="00C97F3E" w:rsidRPr="00CF42FD" w:rsidRDefault="00C97F3E" w:rsidP="00CF42FD">
      <w:pPr>
        <w:pStyle w:val="51"/>
        <w:overflowPunct w:val="0"/>
        <w:autoSpaceDE w:val="0"/>
        <w:autoSpaceDN w:val="0"/>
        <w:adjustRightInd w:val="0"/>
        <w:textAlignment w:val="baseline"/>
        <w:rPr>
          <w:snapToGrid w:val="0"/>
          <w:lang w:eastAsia="en-GB"/>
        </w:rPr>
      </w:pPr>
      <w:bookmarkStart w:id="256" w:name="_Toc180420457"/>
      <w:r w:rsidRPr="00CF42FD">
        <w:rPr>
          <w:snapToGrid w:val="0"/>
          <w:lang w:eastAsia="en-GB"/>
        </w:rPr>
        <w:t>5.14.2.1.1</w:t>
      </w:r>
      <w:r w:rsidRPr="00CF42FD">
        <w:rPr>
          <w:snapToGrid w:val="0"/>
          <w:lang w:eastAsia="en-GB"/>
        </w:rPr>
        <w:tab/>
        <w:t>Co-existence studies for 2UL band with 1CC per band</w:t>
      </w:r>
      <w:bookmarkEnd w:id="256"/>
    </w:p>
    <w:p w14:paraId="426BAF51" w14:textId="47EAA45D" w:rsidR="00C97F3E" w:rsidRPr="00636D5A" w:rsidRDefault="00C97F3E" w:rsidP="00C97F3E">
      <w:pPr>
        <w:rPr>
          <w:rFonts w:eastAsia="MS Mincho"/>
        </w:rPr>
      </w:pPr>
      <w:r w:rsidRPr="00636D5A">
        <w:rPr>
          <w:rFonts w:eastAsia="MS Mincho"/>
        </w:rPr>
        <w:t xml:space="preserve">Table </w:t>
      </w:r>
      <w:r w:rsidRPr="00636D5A">
        <w:rPr>
          <w:rFonts w:eastAsia="MS Mincho" w:hint="eastAsia"/>
        </w:rPr>
        <w:t>5.</w:t>
      </w:r>
      <w:r>
        <w:rPr>
          <w:rFonts w:eastAsia="MS Mincho"/>
        </w:rPr>
        <w:t>14</w:t>
      </w:r>
      <w:r w:rsidRPr="00636D5A">
        <w:rPr>
          <w:rFonts w:eastAsia="MS Mincho"/>
        </w:rPr>
        <w:t>.2.1.1-1 provides the two UL bands with one CC per band IMD interference analysis for CA_n</w:t>
      </w:r>
      <w:r>
        <w:rPr>
          <w:rFonts w:eastAsia="MS Mincho"/>
        </w:rPr>
        <w:t>25</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25</w:t>
      </w:r>
      <w:r w:rsidRPr="00636D5A">
        <w:rPr>
          <w:rFonts w:eastAsia="MS Mincho"/>
        </w:rPr>
        <w:t>A-n</w:t>
      </w:r>
      <w:r>
        <w:rPr>
          <w:rFonts w:eastAsia="MS Mincho"/>
        </w:rPr>
        <w:t>77</w:t>
      </w:r>
      <w:r w:rsidRPr="00636D5A">
        <w:rPr>
          <w:rFonts w:eastAsia="MS Mincho"/>
        </w:rPr>
        <w:t>A.</w:t>
      </w:r>
    </w:p>
    <w:p w14:paraId="38318207" w14:textId="07CED262" w:rsidR="00C97F3E" w:rsidRPr="00636D5A" w:rsidRDefault="00C97F3E" w:rsidP="00C97F3E">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sidRPr="00636D5A">
        <w:rPr>
          <w:rFonts w:ascii="Arial" w:eastAsia="等线" w:hAnsi="Arial" w:cs="Arial" w:hint="eastAsia"/>
          <w:b/>
          <w:lang w:eastAsia="zh-CN"/>
        </w:rPr>
        <w:t>5.</w:t>
      </w:r>
      <w:r>
        <w:rPr>
          <w:rFonts w:ascii="Arial" w:eastAsia="等线" w:hAnsi="Arial" w:cs="Arial"/>
          <w:b/>
          <w:lang w:eastAsia="zh-CN"/>
        </w:rPr>
        <w:t>14</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7F3E" w:rsidRPr="00636D5A" w14:paraId="37CEC18A"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62AF2" w14:textId="77777777" w:rsidR="00C97F3E" w:rsidRPr="00636D5A" w:rsidRDefault="00C97F3E" w:rsidP="005A6A3F">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6F0A"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2A667"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69A1C"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2CBBB"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C97F3E" w:rsidRPr="00AE062D" w14:paraId="5A7E911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3A799" w14:textId="77777777" w:rsidR="00C97F3E" w:rsidRPr="00636D5A" w:rsidRDefault="00C97F3E" w:rsidP="005A6A3F">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1519A" w14:textId="77777777" w:rsidR="00C97F3E" w:rsidRPr="00AE062D" w:rsidRDefault="00C97F3E" w:rsidP="005A6A3F">
            <w:pPr>
              <w:keepNext/>
              <w:keepLines/>
              <w:spacing w:after="0"/>
              <w:jc w:val="center"/>
              <w:rPr>
                <w:rFonts w:ascii="Arial" w:eastAsia="等线" w:hAnsi="Arial"/>
                <w:sz w:val="18"/>
                <w:highlight w:val="yellow"/>
                <w:lang w:val="en-US"/>
              </w:rPr>
            </w:pPr>
            <w:r w:rsidRPr="00AE062D">
              <w:rPr>
                <w:rFonts w:ascii="Arial" w:eastAsia="等线" w:hAnsi="Arial"/>
                <w:sz w:val="18"/>
                <w:lang w:val="en-US"/>
              </w:rPr>
              <w:t>|</w:t>
            </w:r>
            <w:r w:rsidRPr="00AE062D">
              <w:rPr>
                <w:rFonts w:ascii="Arial" w:eastAsia="等线" w:hAnsi="Arial"/>
                <w:sz w:val="18"/>
                <w:lang w:eastAsia="zh-CN"/>
              </w:rPr>
              <w:t>f</w:t>
            </w:r>
            <w:r w:rsidRPr="00AE062D">
              <w:rPr>
                <w:rFonts w:ascii="Arial" w:eastAsia="等线" w:hAnsi="Arial"/>
                <w:sz w:val="18"/>
                <w:vertAlign w:val="subscript"/>
                <w:lang w:eastAsia="zh-CN"/>
              </w:rPr>
              <w:t>y</w:t>
            </w:r>
            <w:r w:rsidRPr="00AE062D">
              <w:rPr>
                <w:rFonts w:ascii="Arial" w:eastAsia="等线" w:hAnsi="Arial"/>
                <w:sz w:val="18"/>
                <w:vertAlign w:val="subscript"/>
                <w:lang w:val="en-US"/>
              </w:rPr>
              <w:t>_low</w:t>
            </w:r>
            <w:r w:rsidRPr="00AE062D">
              <w:rPr>
                <w:rFonts w:ascii="Arial" w:eastAsia="等线" w:hAnsi="Arial"/>
                <w:sz w:val="18"/>
                <w:lang w:val="en-US"/>
              </w:rPr>
              <w:t xml:space="preserve"> – f</w:t>
            </w:r>
            <w:r w:rsidRPr="00AE062D">
              <w:rPr>
                <w:rFonts w:ascii="Arial" w:eastAsia="等线" w:hAnsi="Arial"/>
                <w:sz w:val="18"/>
                <w:vertAlign w:val="subscript"/>
                <w:lang w:val="en-US"/>
              </w:rPr>
              <w:t>x_high</w:t>
            </w:r>
            <w:r w:rsidRPr="00AE062D">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4638C"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y_high</w:t>
            </w:r>
            <w:r w:rsidRPr="00AE062D">
              <w:rPr>
                <w:rFonts w:ascii="Arial" w:eastAsia="等线" w:hAnsi="Arial"/>
                <w:sz w:val="18"/>
                <w:lang w:val="en-US"/>
              </w:rPr>
              <w:t xml:space="preserve"> – f</w:t>
            </w:r>
            <w:r w:rsidRPr="00AE062D">
              <w:rPr>
                <w:rFonts w:ascii="Arial" w:eastAsia="等线" w:hAnsi="Arial"/>
                <w:sz w:val="18"/>
                <w:vertAlign w:val="subscript"/>
                <w:lang w:val="en-US"/>
              </w:rPr>
              <w:t>x_low</w:t>
            </w:r>
            <w:r w:rsidRPr="00AE062D">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BF390"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y_low</w:t>
            </w:r>
            <w:r w:rsidRPr="00AE062D">
              <w:rPr>
                <w:rFonts w:ascii="Arial" w:eastAsia="等线" w:hAnsi="Arial"/>
                <w:sz w:val="18"/>
                <w:lang w:val="en-US"/>
              </w:rPr>
              <w:t xml:space="preserve"> + f</w:t>
            </w:r>
            <w:r w:rsidRPr="00AE062D">
              <w:rPr>
                <w:rFonts w:ascii="Arial" w:eastAsia="等线" w:hAnsi="Arial"/>
                <w:sz w:val="18"/>
                <w:vertAlign w:val="subscript"/>
                <w:lang w:val="en-US"/>
              </w:rPr>
              <w:t>x_low</w:t>
            </w:r>
            <w:r w:rsidRPr="00AE062D">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B9EF9"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y_high</w:t>
            </w:r>
            <w:r w:rsidRPr="00AE062D">
              <w:rPr>
                <w:rFonts w:ascii="Arial" w:eastAsia="等线" w:hAnsi="Arial"/>
                <w:sz w:val="18"/>
                <w:lang w:val="en-US"/>
              </w:rPr>
              <w:t xml:space="preserve"> + f</w:t>
            </w:r>
            <w:r w:rsidRPr="00AE062D">
              <w:rPr>
                <w:rFonts w:ascii="Arial" w:eastAsia="等线" w:hAnsi="Arial"/>
                <w:sz w:val="18"/>
                <w:vertAlign w:val="subscript"/>
                <w:lang w:val="en-US"/>
              </w:rPr>
              <w:t>x_high</w:t>
            </w:r>
            <w:r w:rsidRPr="00AE062D">
              <w:rPr>
                <w:rFonts w:ascii="Arial" w:eastAsia="等线" w:hAnsi="Arial"/>
                <w:sz w:val="18"/>
                <w:lang w:val="en-US"/>
              </w:rPr>
              <w:t>|</w:t>
            </w:r>
          </w:p>
        </w:tc>
      </w:tr>
      <w:tr w:rsidR="00C97F3E" w:rsidRPr="00AE062D" w14:paraId="061FF1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223DC"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768158" w14:textId="77777777" w:rsidR="00C97F3E" w:rsidRPr="00AE062D" w:rsidRDefault="00C97F3E" w:rsidP="005A6A3F">
            <w:pPr>
              <w:keepNext/>
              <w:keepLines/>
              <w:spacing w:after="0"/>
              <w:jc w:val="center"/>
              <w:rPr>
                <w:rFonts w:ascii="Arial" w:eastAsia="等线" w:hAnsi="Arial" w:cs="Arial"/>
                <w:sz w:val="18"/>
                <w:lang w:val="en-US"/>
              </w:rPr>
            </w:pPr>
            <w:r w:rsidRPr="00AE062D">
              <w:rPr>
                <w:rFonts w:ascii="Arial" w:eastAsia="等线" w:hAnsi="Arial" w:cs="Arial"/>
                <w:sz w:val="18"/>
                <w:lang w:val="en-US"/>
              </w:rPr>
              <w:t>1385–2350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CDF51" w14:textId="77777777" w:rsidR="00C97F3E" w:rsidRPr="00AE062D" w:rsidRDefault="00C97F3E" w:rsidP="005A6A3F">
            <w:pPr>
              <w:keepNext/>
              <w:keepLines/>
              <w:spacing w:after="0"/>
              <w:jc w:val="center"/>
              <w:rPr>
                <w:rFonts w:ascii="Arial" w:eastAsia="等线" w:hAnsi="Arial" w:cs="Arial"/>
                <w:sz w:val="18"/>
                <w:lang w:val="en-US"/>
              </w:rPr>
            </w:pPr>
            <w:r w:rsidRPr="00AE062D">
              <w:rPr>
                <w:rFonts w:ascii="Arial" w:eastAsia="等线" w:hAnsi="Arial" w:cs="Arial"/>
                <w:sz w:val="18"/>
                <w:lang w:val="en-US"/>
              </w:rPr>
              <w:t>5150–6115</w:t>
            </w:r>
          </w:p>
        </w:tc>
      </w:tr>
      <w:tr w:rsidR="00C97F3E" w:rsidRPr="00AE062D" w14:paraId="4DD9711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C3B5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CD215E"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85E5C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CD8400"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4DB30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76ADD88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3D0D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F1036"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500–530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DAE1F" w14:textId="77777777" w:rsidR="00C97F3E" w:rsidRPr="00AE062D" w:rsidRDefault="00C97F3E" w:rsidP="005A6A3F">
            <w:pPr>
              <w:keepNext/>
              <w:keepLines/>
              <w:spacing w:after="0"/>
              <w:jc w:val="center"/>
              <w:rPr>
                <w:rFonts w:ascii="Arial" w:eastAsia="等线" w:hAnsi="Arial" w:cs="Arial"/>
                <w:sz w:val="18"/>
                <w:lang w:eastAsia="ja-JP"/>
              </w:rPr>
            </w:pPr>
            <w:r w:rsidRPr="00AE062D">
              <w:rPr>
                <w:rFonts w:ascii="Arial" w:eastAsia="等线" w:hAnsi="Arial" w:cs="Arial"/>
                <w:sz w:val="18"/>
                <w:lang w:val="en-US"/>
              </w:rPr>
              <w:t>4685–6550</w:t>
            </w:r>
          </w:p>
        </w:tc>
      </w:tr>
      <w:tr w:rsidR="00C97F3E" w:rsidRPr="00AE062D" w14:paraId="246B981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91AF3"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6B96A6"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7F24E2"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F65A"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15A519"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58DCDD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63BF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74082"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7000–8030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2838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8450–10315</w:t>
            </w:r>
          </w:p>
        </w:tc>
      </w:tr>
      <w:tr w:rsidR="00C97F3E" w:rsidRPr="00AE062D" w14:paraId="69B296C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B59CF"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11D7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–1*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E4FC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AD49A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3EEC2C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7D44D49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FCF6E"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D54EBB"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1350–2445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3660"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7985–10750</w:t>
            </w:r>
          </w:p>
        </w:tc>
      </w:tr>
      <w:tr w:rsidR="00C97F3E" w:rsidRPr="00AE062D" w14:paraId="555F25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BAC2"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8768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C7C88C"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546582FE" w14:textId="77777777" w:rsidR="00C97F3E" w:rsidRPr="00AE062D" w:rsidRDefault="00C97F3E" w:rsidP="005A6A3F">
            <w:pPr>
              <w:keepNext/>
              <w:keepLines/>
              <w:spacing w:after="0"/>
              <w:jc w:val="center"/>
              <w:rPr>
                <w:rFonts w:ascii="Arial" w:eastAsia="等线" w:hAnsi="Arial" w:cs="Arial"/>
                <w:sz w:val="18"/>
                <w:highlight w:val="yellow"/>
                <w:lang w:val="en-US"/>
              </w:rPr>
            </w:pPr>
          </w:p>
        </w:tc>
      </w:tr>
      <w:tr w:rsidR="00C97F3E" w:rsidRPr="00AE062D" w14:paraId="7D1BCED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B5B3C"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7D422"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2770–4700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101CCD5" w14:textId="77777777" w:rsidR="00C97F3E" w:rsidRPr="00AE062D" w:rsidRDefault="00C97F3E" w:rsidP="005A6A3F">
            <w:pPr>
              <w:keepNext/>
              <w:keepLines/>
              <w:spacing w:after="0"/>
              <w:jc w:val="center"/>
              <w:rPr>
                <w:rFonts w:ascii="Arial" w:eastAsia="等线" w:hAnsi="Arial" w:cs="Arial"/>
                <w:sz w:val="18"/>
                <w:highlight w:val="yellow"/>
                <w:lang w:eastAsia="ja-JP"/>
              </w:rPr>
            </w:pPr>
          </w:p>
        </w:tc>
      </w:tr>
      <w:tr w:rsidR="00C97F3E" w:rsidRPr="00AE062D" w14:paraId="686678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BB2B4" w14:textId="77777777" w:rsidR="00C97F3E" w:rsidRPr="00636D5A" w:rsidRDefault="00C97F3E" w:rsidP="005A6A3F">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362B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+1*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CE7FE3"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D01E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F0EDDF9"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79538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FB3BF"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3F7C54"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8850–9945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1897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11750–14515</w:t>
            </w:r>
          </w:p>
        </w:tc>
      </w:tr>
      <w:tr w:rsidR="00C97F3E" w:rsidRPr="00AE062D" w14:paraId="148878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5C231"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5794D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6AB91"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920A5E1" w14:textId="77777777" w:rsidR="00C97F3E" w:rsidRPr="00AE062D" w:rsidRDefault="00C97F3E" w:rsidP="005A6A3F">
            <w:pPr>
              <w:keepNext/>
              <w:keepLines/>
              <w:spacing w:after="0"/>
              <w:jc w:val="center"/>
              <w:rPr>
                <w:rFonts w:ascii="Arial" w:eastAsia="等线" w:hAnsi="Arial" w:cs="Arial"/>
                <w:sz w:val="18"/>
                <w:highlight w:val="yellow"/>
                <w:lang w:val="en-US"/>
              </w:rPr>
            </w:pPr>
          </w:p>
        </w:tc>
      </w:tr>
      <w:tr w:rsidR="00C97F3E" w:rsidRPr="00AE062D" w14:paraId="337B85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6AB6A"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9AD84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10300–12230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867DC4F" w14:textId="77777777" w:rsidR="00C97F3E" w:rsidRPr="00AE062D" w:rsidRDefault="00C97F3E" w:rsidP="005A6A3F">
            <w:pPr>
              <w:keepNext/>
              <w:keepLines/>
              <w:spacing w:after="0"/>
              <w:jc w:val="center"/>
              <w:rPr>
                <w:rFonts w:ascii="Arial" w:eastAsia="等线" w:hAnsi="Arial" w:cs="Arial"/>
                <w:sz w:val="18"/>
                <w:highlight w:val="yellow"/>
                <w:lang w:eastAsia="ja-JP"/>
              </w:rPr>
            </w:pPr>
          </w:p>
        </w:tc>
      </w:tr>
      <w:tr w:rsidR="00C97F3E" w:rsidRPr="00AE062D" w14:paraId="679201A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3340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DFB3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5EBAB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14FD9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51F0DC"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487C5C8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787A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B7C1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11285–14950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44C36"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3200–4360</w:t>
            </w:r>
          </w:p>
        </w:tc>
      </w:tr>
      <w:tr w:rsidR="00C97F3E" w:rsidRPr="00AE062D" w14:paraId="2BA90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87A0"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DFB2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C584AC7"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397EB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BE5AA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-3*f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2BE4E9C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5087F" w14:textId="77777777" w:rsidR="00C97F3E" w:rsidRPr="00636D5A" w:rsidRDefault="00C97F3E" w:rsidP="005A6A3F">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3B871"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6070–8900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7ABC1"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855–2850</w:t>
            </w:r>
          </w:p>
        </w:tc>
      </w:tr>
      <w:tr w:rsidR="00C97F3E" w:rsidRPr="00AE062D" w14:paraId="172A8DD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82E0A"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3AED7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46157"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73D8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FD4F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14F5523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FE66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66524"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15050–18715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2F59C"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10700–11860</w:t>
            </w:r>
          </w:p>
        </w:tc>
      </w:tr>
      <w:tr w:rsidR="00C97F3E" w:rsidRPr="00AE062D" w14:paraId="74C4769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FDB1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645299"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DC1AA9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A827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2B721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1C5755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5FBA3"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35708"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13600–16430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EBE4C"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12150–14145</w:t>
            </w:r>
          </w:p>
        </w:tc>
      </w:tr>
      <w:tr w:rsidR="00C97F3E" w:rsidRPr="00636D5A" w14:paraId="3DDB075D"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C5ED" w14:textId="77777777" w:rsidR="00C97F3E" w:rsidRPr="00636D5A" w:rsidRDefault="00C97F3E" w:rsidP="005A6A3F">
            <w:pPr>
              <w:keepNext/>
              <w:keepLines/>
              <w:spacing w:after="0"/>
              <w:rPr>
                <w:rFonts w:ascii="Arial" w:eastAsia="等线" w:hAnsi="Arial"/>
                <w:sz w:val="18"/>
                <w:lang w:val="en-US"/>
              </w:rPr>
            </w:pPr>
            <w:proofErr w:type="gramStart"/>
            <w:r w:rsidRPr="00636D5A">
              <w:rPr>
                <w:rFonts w:ascii="Arial" w:eastAsia="等线" w:hAnsi="Arial"/>
                <w:sz w:val="18"/>
              </w:rPr>
              <w:t>NOTE :</w:t>
            </w:r>
            <w:proofErr w:type="gramEnd"/>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16B654B4" w14:textId="77777777" w:rsidR="00C97F3E" w:rsidRDefault="00C97F3E" w:rsidP="00C97F3E">
      <w:pPr>
        <w:rPr>
          <w:rFonts w:ascii="Arial" w:eastAsia="等线" w:hAnsi="Arial" w:cs="Arial"/>
          <w:b/>
        </w:rPr>
      </w:pPr>
    </w:p>
    <w:p w14:paraId="6BDC2FAA" w14:textId="77777777" w:rsidR="00C97F3E" w:rsidRPr="00C44591" w:rsidRDefault="00C97F3E" w:rsidP="00C97F3E">
      <w:pPr>
        <w:rPr>
          <w:rFonts w:eastAsia="MS Mincho"/>
        </w:rPr>
      </w:pPr>
      <w:r w:rsidRPr="00BF5D34">
        <w:rPr>
          <w:rFonts w:eastAsia="MS Mincho"/>
        </w:rPr>
        <w:t xml:space="preserve">Based on the above table, </w:t>
      </w:r>
      <w:r>
        <w:rPr>
          <w:rFonts w:eastAsia="MS Mincho"/>
        </w:rPr>
        <w:t>there is no</w:t>
      </w:r>
      <w:r w:rsidRPr="00BF5D34">
        <w:rPr>
          <w:rFonts w:eastAsia="等线" w:cs="等线"/>
          <w:szCs w:val="21"/>
          <w:lang w:eastAsia="ko-KR"/>
        </w:rPr>
        <w:t xml:space="preserve"> IMD generated by </w:t>
      </w:r>
      <w:r w:rsidRPr="00BF5D34">
        <w:rPr>
          <w:rFonts w:eastAsia="MS Mincho"/>
        </w:rPr>
        <w:t>UL CA_n</w:t>
      </w:r>
      <w:r>
        <w:rPr>
          <w:rFonts w:eastAsia="MS Mincho"/>
        </w:rPr>
        <w:t>25</w:t>
      </w:r>
      <w:r w:rsidRPr="00BF5D34">
        <w:rPr>
          <w:rFonts w:eastAsia="MS Mincho"/>
        </w:rPr>
        <w:t>A-n</w:t>
      </w:r>
      <w:r>
        <w:rPr>
          <w:rFonts w:eastAsia="MS Mincho"/>
        </w:rPr>
        <w:t>77</w:t>
      </w:r>
      <w:r w:rsidRPr="00BF5D34">
        <w:rPr>
          <w:rFonts w:eastAsia="MS Mincho"/>
        </w:rPr>
        <w:t xml:space="preserve">A </w:t>
      </w:r>
      <w:r w:rsidRPr="00BF5D34">
        <w:rPr>
          <w:rFonts w:eastAsia="等线" w:cs="等线"/>
          <w:szCs w:val="21"/>
          <w:lang w:eastAsia="ko-KR"/>
        </w:rPr>
        <w:t xml:space="preserve">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791D8863" w14:textId="77777777" w:rsidR="00C97F3E" w:rsidRDefault="00C97F3E" w:rsidP="00C97F3E">
      <w:pPr>
        <w:rPr>
          <w:rFonts w:eastAsia="等线" w:cs="等线"/>
          <w:szCs w:val="21"/>
          <w:lang w:eastAsia="ko-KR"/>
        </w:rPr>
      </w:pPr>
      <w:r w:rsidRPr="0050554F">
        <w:rPr>
          <w:rFonts w:eastAsia="等线" w:cs="等线" w:hint="eastAsia"/>
          <w:szCs w:val="21"/>
          <w:lang w:eastAsia="ko-KR"/>
        </w:rPr>
        <w:t>I</w:t>
      </w:r>
      <w:r w:rsidRPr="0050554F">
        <w:rPr>
          <w:rFonts w:eastAsia="等线" w:cs="等线"/>
          <w:szCs w:val="21"/>
          <w:lang w:eastAsia="ko-KR"/>
        </w:rPr>
        <w:t xml:space="preserve">n addition, there is no </w:t>
      </w:r>
      <w:r>
        <w:rPr>
          <w:rFonts w:eastAsia="等线" w:cs="等线"/>
          <w:szCs w:val="21"/>
          <w:lang w:eastAsia="ko-KR"/>
        </w:rPr>
        <w:t>additional</w:t>
      </w:r>
      <w:r w:rsidRPr="0050554F">
        <w:rPr>
          <w:rFonts w:eastAsia="等线" w:cs="等线"/>
          <w:szCs w:val="21"/>
          <w:lang w:eastAsia="ko-KR"/>
        </w:rPr>
        <w:t xml:space="preserve"> MSD due to</w:t>
      </w:r>
      <w:r>
        <w:rPr>
          <w:rFonts w:eastAsia="等线" w:cs="等线"/>
          <w:szCs w:val="21"/>
          <w:lang w:eastAsia="ko-KR"/>
        </w:rPr>
        <w:t xml:space="preserve"> UL</w:t>
      </w:r>
      <w:r w:rsidRPr="0050554F">
        <w:rPr>
          <w:rFonts w:eastAsia="等线" w:cs="等线"/>
          <w:szCs w:val="21"/>
          <w:lang w:eastAsia="ko-KR"/>
        </w:rPr>
        <w:t xml:space="preserve"> CA_</w:t>
      </w:r>
      <w:proofErr w:type="gramStart"/>
      <w:r w:rsidRPr="0050554F">
        <w:rPr>
          <w:rFonts w:eastAsia="等线" w:cs="等线"/>
          <w:szCs w:val="21"/>
          <w:lang w:eastAsia="ko-KR"/>
        </w:rPr>
        <w:t>n77(</w:t>
      </w:r>
      <w:proofErr w:type="gramEnd"/>
      <w:r w:rsidRPr="0050554F">
        <w:rPr>
          <w:rFonts w:eastAsia="等线" w:cs="等线"/>
          <w:szCs w:val="21"/>
          <w:lang w:eastAsia="ko-KR"/>
        </w:rPr>
        <w:t>2A) need</w:t>
      </w:r>
      <w:r>
        <w:rPr>
          <w:rFonts w:eastAsia="等线" w:cs="等线"/>
          <w:szCs w:val="21"/>
          <w:lang w:eastAsia="ko-KR"/>
        </w:rPr>
        <w:t>s</w:t>
      </w:r>
      <w:r w:rsidRPr="0050554F">
        <w:rPr>
          <w:rFonts w:eastAsia="等线" w:cs="等线"/>
          <w:szCs w:val="21"/>
          <w:lang w:eastAsia="ko-KR"/>
        </w:rPr>
        <w:t xml:space="preserve"> to specified</w:t>
      </w:r>
      <w:r>
        <w:rPr>
          <w:rFonts w:eastAsia="等线" w:cs="等线"/>
          <w:szCs w:val="21"/>
          <w:lang w:eastAsia="ko-KR"/>
        </w:rPr>
        <w:t xml:space="preserve"> for three bands DL configuration</w:t>
      </w:r>
      <w:r w:rsidRPr="0050554F">
        <w:rPr>
          <w:rFonts w:eastAsia="等线" w:cs="等线"/>
          <w:szCs w:val="21"/>
          <w:lang w:eastAsia="ko-KR"/>
        </w:rPr>
        <w:t>.</w:t>
      </w:r>
    </w:p>
    <w:p w14:paraId="7D063313" w14:textId="77777777" w:rsidR="00C97F3E" w:rsidRPr="00A27C0E" w:rsidRDefault="00C97F3E" w:rsidP="00C97F3E">
      <w:pPr>
        <w:rPr>
          <w:rFonts w:eastAsia="等线" w:cs="等线"/>
          <w:szCs w:val="21"/>
          <w:lang w:eastAsia="ko-KR"/>
        </w:rPr>
      </w:pPr>
    </w:p>
    <w:p w14:paraId="71E25C81" w14:textId="0959E8CC" w:rsidR="00C97F3E" w:rsidRPr="00CF42FD" w:rsidRDefault="00C97F3E" w:rsidP="00CF42FD">
      <w:pPr>
        <w:pStyle w:val="41"/>
      </w:pPr>
      <w:bookmarkStart w:id="257" w:name="_Toc180420458"/>
      <w:r w:rsidRPr="00CF42FD">
        <w:t>5.14.2.2</w:t>
      </w:r>
      <w:r w:rsidRPr="00CF42FD">
        <w:tab/>
        <w:t>REFSENS requirements</w:t>
      </w:r>
      <w:bookmarkEnd w:id="257"/>
    </w:p>
    <w:p w14:paraId="1403C3C4" w14:textId="77777777" w:rsidR="00C97F3E" w:rsidRPr="00833273" w:rsidRDefault="00C97F3E" w:rsidP="00C97F3E">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3A3E328" w14:textId="77777777" w:rsidR="00A15080" w:rsidRDefault="00A15080" w:rsidP="00126CBF">
      <w:pPr>
        <w:pStyle w:val="B1"/>
        <w:ind w:left="0" w:firstLine="0"/>
        <w:jc w:val="both"/>
        <w:rPr>
          <w:rFonts w:ascii="Arial" w:hAnsi="Arial" w:cs="Arial"/>
          <w:b/>
          <w:color w:val="FF0000"/>
          <w:sz w:val="24"/>
          <w:lang w:eastAsia="zh-CN"/>
        </w:rPr>
      </w:pPr>
    </w:p>
    <w:p w14:paraId="4588E41B" w14:textId="0EBDEE77" w:rsidR="00422570" w:rsidRDefault="00422570" w:rsidP="00422570">
      <w:pPr>
        <w:pStyle w:val="21"/>
        <w:spacing w:after="240"/>
        <w:ind w:left="0" w:firstLine="0"/>
      </w:pPr>
      <w:bookmarkStart w:id="258" w:name="_Toc180420459"/>
      <w:r>
        <w:t>5.</w:t>
      </w:r>
      <w:r>
        <w:rPr>
          <w:lang w:eastAsia="zh-CN"/>
        </w:rPr>
        <w:t>15</w:t>
      </w:r>
      <w:r>
        <w:tab/>
      </w:r>
      <w:r w:rsidRPr="00E2242E">
        <w:t>CA_n1-n75-n78</w:t>
      </w:r>
      <w:bookmarkEnd w:id="258"/>
    </w:p>
    <w:p w14:paraId="2FA3CAF6" w14:textId="3482DEC7" w:rsidR="00422570" w:rsidRDefault="00422570" w:rsidP="00422570">
      <w:pPr>
        <w:pStyle w:val="31"/>
        <w:rPr>
          <w:rFonts w:cs="Arial"/>
          <w:szCs w:val="28"/>
        </w:rPr>
      </w:pPr>
      <w:bookmarkStart w:id="259" w:name="_Toc180420460"/>
      <w:r>
        <w:t>5.15.1</w:t>
      </w:r>
      <w:r>
        <w:tab/>
      </w:r>
      <w:r>
        <w:rPr>
          <w:rFonts w:cs="Arial"/>
          <w:szCs w:val="28"/>
        </w:rPr>
        <w:t>Common for 1 band UL and 2 bands UL CA</w:t>
      </w:r>
      <w:bookmarkEnd w:id="259"/>
    </w:p>
    <w:p w14:paraId="39AE001B" w14:textId="1DB7B191" w:rsidR="00422570" w:rsidRDefault="00422570" w:rsidP="00422570">
      <w:pPr>
        <w:pStyle w:val="41"/>
        <w:rPr>
          <w:rFonts w:cs="Arial"/>
        </w:rPr>
      </w:pPr>
      <w:bookmarkStart w:id="260" w:name="_Toc180420461"/>
      <w:r>
        <w:t>5.15.1.1</w:t>
      </w:r>
      <w:r>
        <w:tab/>
      </w:r>
      <w:r>
        <w:rPr>
          <w:rFonts w:cs="Arial"/>
        </w:rPr>
        <w:t>Operating bands for CA</w:t>
      </w:r>
      <w:bookmarkEnd w:id="260"/>
    </w:p>
    <w:p w14:paraId="6346E340" w14:textId="5017251D" w:rsidR="00422570" w:rsidRDefault="00422570" w:rsidP="00422570">
      <w:pPr>
        <w:pStyle w:val="TH"/>
      </w:pPr>
      <w:r>
        <w:rPr>
          <w:rFonts w:cs="Arial"/>
        </w:rPr>
        <w:t xml:space="preserve">Table </w:t>
      </w:r>
      <w:r>
        <w:rPr>
          <w:rFonts w:cs="Arial" w:hint="eastAsia"/>
          <w:lang w:val="en-US" w:eastAsia="zh-CN"/>
        </w:rPr>
        <w:t>5.</w:t>
      </w:r>
      <w:r>
        <w:rPr>
          <w:rFonts w:cs="Arial"/>
          <w:lang w:val="en-US" w:eastAsia="zh-CN"/>
        </w:rPr>
        <w:t>15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2570" w:rsidRPr="004D6DE3" w14:paraId="2CFC50AA"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188E71E" w14:textId="77777777" w:rsidR="00422570" w:rsidRPr="004D6DE3" w:rsidRDefault="00422570" w:rsidP="005A6A3F">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C172DB5"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41615A"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40A969" w14:textId="77777777" w:rsidR="00422570" w:rsidRPr="004D6DE3" w:rsidRDefault="00422570" w:rsidP="005A6A3F">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6B01AAF"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422570" w:rsidRPr="004D6DE3" w14:paraId="73F15200"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AF6039"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10B5C12"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BD817EC"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1A9C78"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35E12D32"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BE3C2DD"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B74B50"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1D10A4B"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8484A3"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78BDD58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A8FA8B0" w14:textId="77777777" w:rsidR="00422570" w:rsidRPr="00A1115A" w:rsidRDefault="00422570" w:rsidP="005A6A3F">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14473365" w14:textId="77777777" w:rsidR="00422570" w:rsidRPr="00A1115A" w:rsidRDefault="00422570" w:rsidP="005A6A3F">
            <w:pPr>
              <w:pStyle w:val="TAC"/>
            </w:pPr>
            <w:r w:rsidRPr="00E2242E">
              <w:t>1920</w:t>
            </w:r>
            <w:r w:rsidRPr="00A1115A">
              <w:t xml:space="preserve"> MHz –</w:t>
            </w:r>
            <w:r w:rsidRPr="00E2242E">
              <w:t>1980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A8B59CD" w14:textId="77777777" w:rsidR="00422570" w:rsidRPr="00A1115A" w:rsidRDefault="00422570" w:rsidP="005A6A3F">
            <w:pPr>
              <w:pStyle w:val="TAC"/>
            </w:pPr>
            <w:r w:rsidRPr="00E2242E">
              <w:t>2110</w:t>
            </w:r>
            <w:r w:rsidRPr="00A1115A">
              <w:t xml:space="preserve"> MHz –</w:t>
            </w:r>
            <w:r w:rsidRPr="00E2242E">
              <w:t>2170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1F00B21D" w14:textId="77777777" w:rsidR="00422570" w:rsidRPr="00A1115A" w:rsidRDefault="00422570" w:rsidP="005A6A3F">
            <w:pPr>
              <w:pStyle w:val="TAC"/>
            </w:pPr>
            <w:r w:rsidRPr="00A1115A">
              <w:t>FDD</w:t>
            </w:r>
          </w:p>
        </w:tc>
      </w:tr>
      <w:tr w:rsidR="00422570" w:rsidRPr="004D6DE3" w14:paraId="032A01A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B68C51" w14:textId="77777777" w:rsidR="00422570" w:rsidRPr="004D6DE3" w:rsidRDefault="00422570" w:rsidP="005A6A3F">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731D045" w14:textId="77777777" w:rsidR="00422570" w:rsidRPr="00A1115A" w:rsidRDefault="00422570" w:rsidP="005A6A3F">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7D0FE6E4" w14:textId="77777777" w:rsidR="00422570" w:rsidRPr="00A1115A" w:rsidRDefault="00422570" w:rsidP="005A6A3F">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619B462" w14:textId="77777777" w:rsidR="00422570" w:rsidRPr="00A1115A" w:rsidRDefault="00422570" w:rsidP="005A6A3F">
            <w:pPr>
              <w:pStyle w:val="TAC"/>
            </w:pPr>
            <w:r w:rsidRPr="00A1115A">
              <w:t>SDL</w:t>
            </w:r>
            <w:r>
              <w:rPr>
                <w:vertAlign w:val="superscript"/>
              </w:rPr>
              <w:t>19</w:t>
            </w:r>
          </w:p>
        </w:tc>
      </w:tr>
      <w:tr w:rsidR="00422570" w:rsidRPr="004D6DE3" w14:paraId="43A82FA9"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8EF6CD" w14:textId="77777777" w:rsidR="00422570" w:rsidRPr="004D6DE3" w:rsidRDefault="00422570" w:rsidP="005A6A3F">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709F1613" w14:textId="77777777" w:rsidR="00422570" w:rsidRPr="00A1115A" w:rsidRDefault="00422570" w:rsidP="005A6A3F">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221ED48F" w14:textId="77777777" w:rsidR="00422570" w:rsidRPr="00A1115A" w:rsidRDefault="00422570" w:rsidP="005A6A3F">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13CD3CF5" w14:textId="77777777" w:rsidR="00422570" w:rsidRPr="00A1115A" w:rsidRDefault="00422570" w:rsidP="005A6A3F">
            <w:pPr>
              <w:pStyle w:val="TAC"/>
            </w:pPr>
            <w:r w:rsidRPr="00A1115A">
              <w:t>TDD</w:t>
            </w:r>
          </w:p>
        </w:tc>
      </w:tr>
    </w:tbl>
    <w:p w14:paraId="26394A20" w14:textId="77777777" w:rsidR="00422570" w:rsidRDefault="00422570" w:rsidP="00422570">
      <w:pPr>
        <w:rPr>
          <w:lang w:eastAsia="zh-CN"/>
        </w:rPr>
      </w:pPr>
    </w:p>
    <w:p w14:paraId="7EDD7E65" w14:textId="79E659D6" w:rsidR="00422570" w:rsidRPr="005D2633" w:rsidRDefault="00422570" w:rsidP="00422570">
      <w:pPr>
        <w:pStyle w:val="41"/>
        <w:rPr>
          <w:rFonts w:cs="Arial"/>
        </w:rPr>
      </w:pPr>
      <w:bookmarkStart w:id="261" w:name="_Toc180420462"/>
      <w:r>
        <w:rPr>
          <w:rFonts w:cs="Arial"/>
        </w:rPr>
        <w:t>5.15</w:t>
      </w:r>
      <w:r w:rsidRPr="005D2633">
        <w:rPr>
          <w:rFonts w:cs="Arial"/>
        </w:rPr>
        <w:t>.1.2</w:t>
      </w:r>
      <w:r w:rsidRPr="005D2633">
        <w:rPr>
          <w:rFonts w:cs="Arial"/>
        </w:rPr>
        <w:tab/>
      </w:r>
      <w:r>
        <w:rPr>
          <w:rFonts w:cs="Arial"/>
        </w:rPr>
        <w:t>Channel bandwidths per operating band for CA</w:t>
      </w:r>
      <w:bookmarkEnd w:id="261"/>
    </w:p>
    <w:p w14:paraId="1246E18E" w14:textId="406C4010" w:rsidR="00422570" w:rsidRDefault="00422570" w:rsidP="00422570">
      <w:pPr>
        <w:pStyle w:val="TH"/>
        <w:rPr>
          <w:lang w:val="en-US" w:eastAsia="en-GB"/>
        </w:rPr>
      </w:pPr>
      <w:r>
        <w:rPr>
          <w:rFonts w:cs="Arial"/>
        </w:rPr>
        <w:t xml:space="preserve">Table </w:t>
      </w:r>
      <w:r>
        <w:rPr>
          <w:rFonts w:cs="Arial" w:hint="eastAsia"/>
          <w:lang w:val="en-US" w:eastAsia="zh-CN"/>
        </w:rPr>
        <w:t>5.</w:t>
      </w:r>
      <w:r>
        <w:rPr>
          <w:rFonts w:cs="Arial"/>
          <w:lang w:val="en-US" w:eastAsia="zh-CN"/>
        </w:rPr>
        <w:t>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ook w:val="04A0" w:firstRow="1" w:lastRow="0" w:firstColumn="1" w:lastColumn="0" w:noHBand="0" w:noVBand="1"/>
      </w:tblPr>
      <w:tblGrid>
        <w:gridCol w:w="1414"/>
        <w:gridCol w:w="1417"/>
        <w:gridCol w:w="718"/>
        <w:gridCol w:w="3536"/>
        <w:gridCol w:w="1286"/>
      </w:tblGrid>
      <w:tr w:rsidR="00422570" w:rsidRPr="004D6DE3" w14:paraId="0E5BD043" w14:textId="77777777" w:rsidTr="005A6A3F">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7B79D" w14:textId="77777777" w:rsidR="00422570" w:rsidRPr="004D6DE3" w:rsidRDefault="00422570" w:rsidP="005A6A3F">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422570" w:rsidRPr="004D6DE3" w14:paraId="71D9C995" w14:textId="77777777" w:rsidTr="005A6A3F">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73516617" w14:textId="77777777" w:rsidR="00422570" w:rsidRPr="004D6DE3" w:rsidRDefault="00422570" w:rsidP="005A6A3F">
            <w:pPr>
              <w:pStyle w:val="TAH"/>
              <w:rPr>
                <w:rFonts w:cs="Arial"/>
                <w:b w:val="0"/>
                <w:bCs/>
                <w:szCs w:val="18"/>
              </w:rPr>
            </w:pPr>
            <w:r w:rsidRPr="004D6DE3">
              <w:rPr>
                <w:rFonts w:cs="Arial"/>
                <w:bCs/>
                <w:szCs w:val="18"/>
              </w:rPr>
              <w:t>NR CA configuration</w:t>
            </w:r>
          </w:p>
        </w:tc>
        <w:tc>
          <w:tcPr>
            <w:tcW w:w="901" w:type="pct"/>
            <w:tcBorders>
              <w:top w:val="single" w:sz="4" w:space="0" w:color="auto"/>
              <w:left w:val="nil"/>
              <w:bottom w:val="single" w:sz="4" w:space="0" w:color="auto"/>
              <w:right w:val="single" w:sz="4" w:space="0" w:color="auto"/>
            </w:tcBorders>
            <w:shd w:val="clear" w:color="auto" w:fill="auto"/>
            <w:vAlign w:val="center"/>
          </w:tcPr>
          <w:p w14:paraId="14C672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83" w:type="pct"/>
            <w:tcBorders>
              <w:top w:val="single" w:sz="4" w:space="0" w:color="auto"/>
              <w:left w:val="nil"/>
              <w:bottom w:val="single" w:sz="4" w:space="0" w:color="auto"/>
              <w:right w:val="single" w:sz="4" w:space="0" w:color="auto"/>
            </w:tcBorders>
            <w:shd w:val="clear" w:color="auto" w:fill="auto"/>
            <w:vAlign w:val="center"/>
          </w:tcPr>
          <w:p w14:paraId="1C2AF7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NR Band</w:t>
            </w:r>
          </w:p>
        </w:tc>
        <w:tc>
          <w:tcPr>
            <w:tcW w:w="2166" w:type="pct"/>
            <w:tcBorders>
              <w:top w:val="single" w:sz="4" w:space="0" w:color="auto"/>
              <w:left w:val="nil"/>
              <w:bottom w:val="single" w:sz="4" w:space="0" w:color="auto"/>
              <w:right w:val="single" w:sz="4" w:space="0" w:color="auto"/>
            </w:tcBorders>
            <w:shd w:val="clear" w:color="auto" w:fill="auto"/>
            <w:vAlign w:val="center"/>
          </w:tcPr>
          <w:p w14:paraId="376D4A1F"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552" w:type="pct"/>
            <w:tcBorders>
              <w:top w:val="single" w:sz="4" w:space="0" w:color="auto"/>
              <w:left w:val="nil"/>
              <w:bottom w:val="single" w:sz="4" w:space="0" w:color="auto"/>
              <w:right w:val="single" w:sz="4" w:space="0" w:color="auto"/>
            </w:tcBorders>
            <w:shd w:val="clear" w:color="auto" w:fill="auto"/>
            <w:vAlign w:val="center"/>
          </w:tcPr>
          <w:p w14:paraId="76C154A9"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422570" w:rsidRPr="004D6DE3" w14:paraId="563AE0AC" w14:textId="77777777" w:rsidTr="005A6A3F">
        <w:trPr>
          <w:trHeight w:val="57"/>
        </w:trPr>
        <w:tc>
          <w:tcPr>
            <w:tcW w:w="899" w:type="pct"/>
            <w:tcBorders>
              <w:top w:val="single" w:sz="4" w:space="0" w:color="auto"/>
              <w:left w:val="single" w:sz="4" w:space="0" w:color="auto"/>
              <w:right w:val="single" w:sz="4" w:space="0" w:color="auto"/>
            </w:tcBorders>
            <w:shd w:val="clear" w:color="auto" w:fill="auto"/>
            <w:vAlign w:val="center"/>
          </w:tcPr>
          <w:p w14:paraId="4B175270" w14:textId="77777777" w:rsidR="00422570" w:rsidRPr="004D6DE3" w:rsidRDefault="00422570" w:rsidP="005A6A3F">
            <w:pPr>
              <w:spacing w:after="0"/>
              <w:rPr>
                <w:rFonts w:ascii="Arial" w:hAnsi="Arial" w:cs="Arial"/>
                <w:color w:val="000000"/>
                <w:sz w:val="18"/>
                <w:szCs w:val="18"/>
              </w:rPr>
            </w:pPr>
            <w:r w:rsidRPr="00EA606E">
              <w:rPr>
                <w:rFonts w:ascii="Arial" w:hAnsi="Arial" w:cs="Arial"/>
                <w:color w:val="000000"/>
                <w:sz w:val="18"/>
                <w:szCs w:val="18"/>
              </w:rPr>
              <w:t>CA_n1A-n75A-n78A</w:t>
            </w:r>
          </w:p>
        </w:tc>
        <w:tc>
          <w:tcPr>
            <w:tcW w:w="901" w:type="pct"/>
            <w:tcBorders>
              <w:top w:val="single" w:sz="4" w:space="0" w:color="auto"/>
              <w:left w:val="nil"/>
              <w:right w:val="single" w:sz="4" w:space="0" w:color="auto"/>
            </w:tcBorders>
            <w:shd w:val="clear" w:color="auto" w:fill="auto"/>
          </w:tcPr>
          <w:p w14:paraId="58C26F86" w14:textId="77777777" w:rsidR="00422570" w:rsidRDefault="00422570" w:rsidP="005A6A3F">
            <w:pPr>
              <w:spacing w:after="0"/>
            </w:pPr>
            <w:r w:rsidRPr="00EA606E">
              <w:rPr>
                <w:rFonts w:ascii="Arial" w:hAnsi="Arial" w:cs="Arial"/>
                <w:color w:val="000000"/>
                <w:sz w:val="18"/>
                <w:szCs w:val="18"/>
              </w:rPr>
              <w:t>CA_n1A-n78A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63D438B"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6754F97F"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552" w:type="pct"/>
            <w:tcBorders>
              <w:top w:val="single" w:sz="4" w:space="0" w:color="auto"/>
              <w:left w:val="single" w:sz="4" w:space="0" w:color="auto"/>
              <w:right w:val="single" w:sz="4" w:space="0" w:color="auto"/>
            </w:tcBorders>
            <w:shd w:val="clear" w:color="auto" w:fill="auto"/>
            <w:vAlign w:val="center"/>
          </w:tcPr>
          <w:p w14:paraId="41F45A59" w14:textId="77777777" w:rsidR="00422570" w:rsidRPr="004D6DE3" w:rsidRDefault="00422570" w:rsidP="005A6A3F">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422570" w:rsidRPr="004D6DE3" w14:paraId="64BBC29F" w14:textId="77777777" w:rsidTr="005A6A3F">
        <w:trPr>
          <w:trHeight w:val="57"/>
        </w:trPr>
        <w:tc>
          <w:tcPr>
            <w:tcW w:w="899" w:type="pct"/>
            <w:tcBorders>
              <w:left w:val="single" w:sz="4" w:space="0" w:color="auto"/>
              <w:right w:val="single" w:sz="4" w:space="0" w:color="auto"/>
            </w:tcBorders>
            <w:shd w:val="clear" w:color="auto" w:fill="auto"/>
            <w:vAlign w:val="center"/>
          </w:tcPr>
          <w:p w14:paraId="2BCA063F" w14:textId="77777777" w:rsidR="00422570" w:rsidRPr="004D6DE3" w:rsidRDefault="00422570" w:rsidP="005A6A3F">
            <w:pPr>
              <w:spacing w:after="0"/>
              <w:rPr>
                <w:rFonts w:ascii="Arial" w:hAnsi="Arial" w:cs="Arial"/>
                <w:color w:val="000000"/>
                <w:sz w:val="18"/>
                <w:szCs w:val="18"/>
              </w:rPr>
            </w:pPr>
          </w:p>
        </w:tc>
        <w:tc>
          <w:tcPr>
            <w:tcW w:w="901" w:type="pct"/>
            <w:tcBorders>
              <w:left w:val="nil"/>
              <w:right w:val="single" w:sz="4" w:space="0" w:color="auto"/>
            </w:tcBorders>
            <w:shd w:val="clear" w:color="auto" w:fill="auto"/>
          </w:tcPr>
          <w:p w14:paraId="005E579D"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E53C268"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2E55D53E"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552" w:type="pct"/>
            <w:tcBorders>
              <w:left w:val="single" w:sz="4" w:space="0" w:color="auto"/>
              <w:right w:val="single" w:sz="4" w:space="0" w:color="auto"/>
            </w:tcBorders>
            <w:vAlign w:val="center"/>
          </w:tcPr>
          <w:p w14:paraId="2DE27BFF" w14:textId="77777777" w:rsidR="00422570" w:rsidRPr="004D6DE3" w:rsidRDefault="00422570" w:rsidP="005A6A3F">
            <w:pPr>
              <w:spacing w:after="0"/>
              <w:rPr>
                <w:rFonts w:ascii="Arial" w:hAnsi="Arial" w:cs="Arial"/>
                <w:sz w:val="18"/>
                <w:szCs w:val="18"/>
              </w:rPr>
            </w:pPr>
          </w:p>
        </w:tc>
      </w:tr>
      <w:tr w:rsidR="00422570" w:rsidRPr="004D6DE3" w14:paraId="718561A5" w14:textId="77777777" w:rsidTr="005A6A3F">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12263790" w14:textId="77777777" w:rsidR="00422570" w:rsidRPr="004D6DE3" w:rsidRDefault="00422570" w:rsidP="005A6A3F">
            <w:pPr>
              <w:spacing w:after="0"/>
              <w:rPr>
                <w:rFonts w:ascii="Arial" w:hAnsi="Arial" w:cs="Arial"/>
                <w:color w:val="000000"/>
                <w:sz w:val="18"/>
                <w:szCs w:val="18"/>
              </w:rPr>
            </w:pPr>
          </w:p>
        </w:tc>
        <w:tc>
          <w:tcPr>
            <w:tcW w:w="901" w:type="pct"/>
            <w:tcBorders>
              <w:left w:val="nil"/>
              <w:bottom w:val="single" w:sz="4" w:space="0" w:color="auto"/>
              <w:right w:val="single" w:sz="4" w:space="0" w:color="auto"/>
            </w:tcBorders>
            <w:shd w:val="clear" w:color="auto" w:fill="auto"/>
          </w:tcPr>
          <w:p w14:paraId="5F2E5512"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F827181"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1A490CCD" w14:textId="77777777" w:rsidR="00422570" w:rsidRPr="004D6DE3" w:rsidRDefault="00422570" w:rsidP="005A6A3F">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552" w:type="pct"/>
            <w:tcBorders>
              <w:left w:val="single" w:sz="4" w:space="0" w:color="auto"/>
              <w:bottom w:val="single" w:sz="4" w:space="0" w:color="auto"/>
              <w:right w:val="single" w:sz="4" w:space="0" w:color="auto"/>
            </w:tcBorders>
            <w:vAlign w:val="center"/>
          </w:tcPr>
          <w:p w14:paraId="7F7CCB04" w14:textId="77777777" w:rsidR="00422570" w:rsidRPr="004D6DE3" w:rsidRDefault="00422570" w:rsidP="005A6A3F">
            <w:pPr>
              <w:spacing w:after="0"/>
              <w:rPr>
                <w:rFonts w:ascii="Arial" w:hAnsi="Arial" w:cs="Arial"/>
                <w:sz w:val="18"/>
                <w:szCs w:val="18"/>
              </w:rPr>
            </w:pPr>
          </w:p>
        </w:tc>
      </w:tr>
    </w:tbl>
    <w:p w14:paraId="24FFE743" w14:textId="77777777" w:rsidR="00422570" w:rsidRDefault="00422570" w:rsidP="00422570">
      <w:pPr>
        <w:spacing w:after="0"/>
        <w:rPr>
          <w:rFonts w:eastAsia="Calibri"/>
          <w:lang w:eastAsia="ko-KR"/>
        </w:rPr>
      </w:pPr>
    </w:p>
    <w:p w14:paraId="0857B39C" w14:textId="0F24FFB1" w:rsidR="00422570" w:rsidRDefault="00422570" w:rsidP="00422570">
      <w:pPr>
        <w:pStyle w:val="41"/>
        <w:rPr>
          <w:rFonts w:cs="Arial"/>
          <w:szCs w:val="22"/>
        </w:rPr>
      </w:pPr>
      <w:bookmarkStart w:id="262" w:name="_Toc180420463"/>
      <w:r>
        <w:rPr>
          <w:rFonts w:cs="Arial"/>
        </w:rPr>
        <w:t>5.15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proofErr w:type="gramStart"/>
      <w:r>
        <w:rPr>
          <w:rFonts w:cs="Arial" w:hint="eastAsia"/>
          <w:szCs w:val="22"/>
          <w:vertAlign w:val="subscript"/>
        </w:rPr>
        <w:t>,c</w:t>
      </w:r>
      <w:proofErr w:type="gramEnd"/>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62"/>
    </w:p>
    <w:p w14:paraId="279218FA" w14:textId="77777777" w:rsidR="00422570" w:rsidRDefault="00422570" w:rsidP="00422570">
      <w:r>
        <w:t xml:space="preserve">For </w:t>
      </w:r>
      <w:r>
        <w:rPr>
          <w:lang w:val="en-US" w:eastAsia="zh-CN"/>
        </w:rPr>
        <w:t>CA</w:t>
      </w:r>
      <w:r>
        <w:rPr>
          <w:lang w:eastAsia="zh-CN"/>
        </w:rPr>
        <w:t>_</w:t>
      </w:r>
      <w:r>
        <w:rPr>
          <w:lang w:val="en-US" w:eastAsia="zh-CN"/>
        </w:rPr>
        <w:t>n1</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AD4F63B" w14:textId="16873B66" w:rsidR="00422570" w:rsidRPr="005D2633" w:rsidRDefault="00422570" w:rsidP="00422570">
      <w:pPr>
        <w:pStyle w:val="31"/>
        <w:rPr>
          <w:rFonts w:cs="Arial"/>
          <w:szCs w:val="28"/>
        </w:rPr>
      </w:pPr>
      <w:bookmarkStart w:id="263" w:name="_Toc180420464"/>
      <w:r>
        <w:rPr>
          <w:rFonts w:cs="Arial"/>
          <w:szCs w:val="28"/>
        </w:rPr>
        <w:t>5.15</w:t>
      </w:r>
      <w:r w:rsidRPr="005D2633">
        <w:rPr>
          <w:rFonts w:cs="Arial"/>
          <w:szCs w:val="28"/>
        </w:rPr>
        <w:t>.2</w:t>
      </w:r>
      <w:r w:rsidRPr="005D2633">
        <w:rPr>
          <w:rFonts w:cs="Arial"/>
          <w:szCs w:val="28"/>
        </w:rPr>
        <w:tab/>
        <w:t>Specific for 2 bands UL CA</w:t>
      </w:r>
      <w:bookmarkEnd w:id="263"/>
    </w:p>
    <w:p w14:paraId="46F6ECE1" w14:textId="30E24CB3" w:rsidR="00422570" w:rsidRPr="00140BB6" w:rsidRDefault="00422570" w:rsidP="00422570">
      <w:pPr>
        <w:pStyle w:val="41"/>
        <w:overflowPunct w:val="0"/>
        <w:autoSpaceDE w:val="0"/>
        <w:autoSpaceDN w:val="0"/>
        <w:adjustRightInd w:val="0"/>
        <w:textAlignment w:val="baseline"/>
        <w:rPr>
          <w:rFonts w:eastAsia="Times New Roman"/>
          <w:lang w:eastAsia="en-GB"/>
        </w:rPr>
      </w:pPr>
      <w:bookmarkStart w:id="264" w:name="_Toc180420465"/>
      <w:r>
        <w:rPr>
          <w:rFonts w:eastAsia="Times New Roman"/>
          <w:lang w:eastAsia="en-GB"/>
        </w:rPr>
        <w:t>5.15</w:t>
      </w:r>
      <w:r w:rsidRPr="00140BB6">
        <w:rPr>
          <w:rFonts w:eastAsia="Times New Roman"/>
          <w:lang w:eastAsia="en-GB"/>
        </w:rPr>
        <w:t>.2.1</w:t>
      </w:r>
      <w:r w:rsidRPr="00140BB6">
        <w:rPr>
          <w:rFonts w:eastAsia="Times New Roman"/>
          <w:lang w:eastAsia="en-GB"/>
        </w:rPr>
        <w:tab/>
        <w:t>UE co-existence studies</w:t>
      </w:r>
      <w:bookmarkEnd w:id="264"/>
    </w:p>
    <w:p w14:paraId="09EA5D77" w14:textId="77777777" w:rsidR="00422570" w:rsidRDefault="00422570" w:rsidP="0042257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7F105D04" w14:textId="32DF8DB4" w:rsidR="00422570" w:rsidRPr="00242348" w:rsidRDefault="00422570" w:rsidP="00422570">
      <w:pPr>
        <w:pStyle w:val="51"/>
        <w:overflowPunct w:val="0"/>
        <w:autoSpaceDE w:val="0"/>
        <w:autoSpaceDN w:val="0"/>
        <w:adjustRightInd w:val="0"/>
        <w:textAlignment w:val="baseline"/>
        <w:rPr>
          <w:snapToGrid w:val="0"/>
          <w:lang w:eastAsia="en-GB"/>
        </w:rPr>
      </w:pPr>
      <w:bookmarkStart w:id="265" w:name="_Toc180420466"/>
      <w:r w:rsidRPr="00242348">
        <w:rPr>
          <w:rFonts w:hint="eastAsia"/>
          <w:snapToGrid w:val="0"/>
          <w:lang w:eastAsia="en-GB"/>
        </w:rPr>
        <w:t>5.</w:t>
      </w:r>
      <w:r>
        <w:rPr>
          <w:snapToGrid w:val="0"/>
          <w:lang w:eastAsia="en-GB"/>
        </w:rPr>
        <w:t>15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5"/>
    </w:p>
    <w:p w14:paraId="31CD6AE6" w14:textId="7B382711" w:rsidR="00422570" w:rsidRPr="00A76C0A" w:rsidRDefault="00422570" w:rsidP="00422570">
      <w:pPr>
        <w:rPr>
          <w:rFonts w:eastAsia="MS Mincho"/>
        </w:rPr>
      </w:pPr>
      <w:r w:rsidRPr="00A76C0A">
        <w:rPr>
          <w:rFonts w:eastAsia="MS Mincho"/>
        </w:rPr>
        <w:t xml:space="preserve">Table </w:t>
      </w:r>
      <w:r w:rsidRPr="00A76C0A">
        <w:rPr>
          <w:rFonts w:eastAsia="MS Mincho" w:hint="eastAsia"/>
        </w:rPr>
        <w:t>5.</w:t>
      </w:r>
      <w:r>
        <w:rPr>
          <w:rFonts w:eastAsia="MS Mincho"/>
        </w:rPr>
        <w:t>15.2.1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78</w:t>
      </w:r>
      <w:r w:rsidRPr="009D535B">
        <w:rPr>
          <w:rFonts w:eastAsia="MS Mincho"/>
        </w:rPr>
        <w:t>A</w:t>
      </w:r>
      <w:r w:rsidRPr="00A76C0A">
        <w:rPr>
          <w:rFonts w:eastAsia="MS Mincho"/>
        </w:rPr>
        <w:t>.</w:t>
      </w:r>
    </w:p>
    <w:p w14:paraId="308ACA8E" w14:textId="3C73A877" w:rsidR="00422570" w:rsidRDefault="00422570" w:rsidP="00422570">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15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2570" w14:paraId="490C2AE2"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6A9F" w14:textId="77777777" w:rsidR="00422570" w:rsidRDefault="00422570" w:rsidP="005A6A3F">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C4913" w14:textId="77777777" w:rsidR="00422570" w:rsidRDefault="00422570" w:rsidP="005A6A3F">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C4CA6" w14:textId="77777777" w:rsidR="00422570" w:rsidRDefault="00422570" w:rsidP="005A6A3F">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5419E" w14:textId="77777777" w:rsidR="00422570" w:rsidRDefault="00422570" w:rsidP="005A6A3F">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A2FE8D" w14:textId="77777777" w:rsidR="00422570" w:rsidRDefault="00422570" w:rsidP="005A6A3F">
            <w:pPr>
              <w:pStyle w:val="TAH"/>
            </w:pPr>
            <w:r>
              <w:t>f</w:t>
            </w:r>
            <w:r>
              <w:rPr>
                <w:vertAlign w:val="subscript"/>
              </w:rPr>
              <w:t>y_high</w:t>
            </w:r>
          </w:p>
        </w:tc>
      </w:tr>
      <w:tr w:rsidR="00422570" w14:paraId="0380854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5FAC3" w14:textId="77777777" w:rsidR="00422570" w:rsidRDefault="00422570" w:rsidP="005A6A3F">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0202CE" w14:textId="77777777" w:rsidR="00422570" w:rsidRDefault="00422570" w:rsidP="005A6A3F">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244F7"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CB769"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4FE66"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422570" w14:paraId="043B4D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659F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1377DFA" w14:textId="77777777" w:rsidR="00422570" w:rsidRPr="00273823" w:rsidRDefault="00422570" w:rsidP="005A6A3F">
            <w:pPr>
              <w:keepNext/>
              <w:keepLines/>
              <w:spacing w:after="0"/>
              <w:jc w:val="center"/>
              <w:rPr>
                <w:sz w:val="18"/>
                <w:lang w:val="en-US"/>
              </w:rPr>
            </w:pPr>
            <w:r w:rsidRPr="008852F8">
              <w:rPr>
                <w:sz w:val="18"/>
                <w:szCs w:val="18"/>
              </w:rPr>
              <w:t>1320</w:t>
            </w:r>
            <w:r w:rsidRPr="008852F8">
              <w:rPr>
                <w:sz w:val="18"/>
                <w:lang w:val="en-US"/>
              </w:rPr>
              <w:t>–</w:t>
            </w:r>
            <w:r w:rsidRPr="008852F8">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8C0DB" w14:textId="77777777" w:rsidR="00422570" w:rsidRDefault="00422570" w:rsidP="005A6A3F">
            <w:pPr>
              <w:keepNext/>
              <w:keepLines/>
              <w:spacing w:after="0"/>
              <w:jc w:val="center"/>
              <w:rPr>
                <w:sz w:val="18"/>
                <w:lang w:val="en-US"/>
              </w:rPr>
            </w:pPr>
            <w:r w:rsidRPr="00075699">
              <w:rPr>
                <w:sz w:val="18"/>
                <w:szCs w:val="18"/>
              </w:rPr>
              <w:t>5</w:t>
            </w:r>
            <w:r>
              <w:rPr>
                <w:sz w:val="18"/>
                <w:szCs w:val="18"/>
              </w:rPr>
              <w:t>22</w:t>
            </w:r>
            <w:r w:rsidRPr="00075699">
              <w:rPr>
                <w:sz w:val="18"/>
                <w:szCs w:val="18"/>
              </w:rPr>
              <w:t>0</w:t>
            </w:r>
            <w:r>
              <w:rPr>
                <w:sz w:val="18"/>
                <w:lang w:val="en-US"/>
              </w:rPr>
              <w:t>–</w:t>
            </w:r>
            <w:r>
              <w:rPr>
                <w:sz w:val="18"/>
                <w:szCs w:val="18"/>
              </w:rPr>
              <w:t>578</w:t>
            </w:r>
            <w:r w:rsidRPr="00075699">
              <w:rPr>
                <w:sz w:val="18"/>
                <w:szCs w:val="18"/>
              </w:rPr>
              <w:t>0</w:t>
            </w:r>
          </w:p>
        </w:tc>
      </w:tr>
      <w:tr w:rsidR="00422570" w14:paraId="11B367E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ECD11"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ADF75E"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F7A419"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55F097A"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FB8895"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422570" w14:paraId="63E322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54C4D"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D01D6" w14:textId="77777777" w:rsidR="00422570" w:rsidRPr="00EA606E" w:rsidRDefault="00422570" w:rsidP="005A6A3F">
            <w:pPr>
              <w:keepNext/>
              <w:keepLines/>
              <w:spacing w:after="0"/>
              <w:jc w:val="center"/>
              <w:rPr>
                <w:sz w:val="18"/>
                <w:lang w:val="en-US"/>
              </w:rPr>
            </w:pPr>
            <w:r>
              <w:rPr>
                <w:sz w:val="18"/>
                <w:szCs w:val="18"/>
              </w:rPr>
              <w:t>4</w:t>
            </w:r>
            <w:r w:rsidRPr="006E2E6A">
              <w:rPr>
                <w:sz w:val="18"/>
                <w:szCs w:val="18"/>
              </w:rPr>
              <w:t>0</w:t>
            </w:r>
            <w:r w:rsidRPr="006E2E6A">
              <w:rPr>
                <w:sz w:val="18"/>
                <w:lang w:val="en-US"/>
              </w:rPr>
              <w:t>–</w:t>
            </w:r>
            <w:r>
              <w:rPr>
                <w:sz w:val="18"/>
                <w:szCs w:val="18"/>
              </w:rPr>
              <w:t>66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C3CBE" w14:textId="77777777" w:rsidR="00422570" w:rsidRPr="00273823" w:rsidRDefault="00422570" w:rsidP="005A6A3F">
            <w:pPr>
              <w:keepNext/>
              <w:keepLines/>
              <w:spacing w:after="0"/>
              <w:jc w:val="center"/>
              <w:rPr>
                <w:sz w:val="18"/>
                <w:lang w:val="en-US"/>
              </w:rPr>
            </w:pPr>
            <w:r w:rsidRPr="00075699">
              <w:rPr>
                <w:sz w:val="18"/>
                <w:szCs w:val="18"/>
              </w:rPr>
              <w:t>4</w:t>
            </w:r>
            <w:r>
              <w:rPr>
                <w:sz w:val="18"/>
                <w:szCs w:val="18"/>
              </w:rPr>
              <w:t>62</w:t>
            </w:r>
            <w:r w:rsidRPr="00075699">
              <w:rPr>
                <w:sz w:val="18"/>
                <w:szCs w:val="18"/>
              </w:rPr>
              <w:t>0</w:t>
            </w:r>
            <w:r>
              <w:rPr>
                <w:sz w:val="18"/>
                <w:lang w:val="en-US"/>
              </w:rPr>
              <w:t>–</w:t>
            </w:r>
            <w:r w:rsidRPr="00075699">
              <w:rPr>
                <w:sz w:val="18"/>
                <w:szCs w:val="18"/>
              </w:rPr>
              <w:t>5</w:t>
            </w:r>
            <w:r>
              <w:rPr>
                <w:sz w:val="18"/>
                <w:szCs w:val="18"/>
              </w:rPr>
              <w:t>68</w:t>
            </w:r>
            <w:r w:rsidRPr="00075699">
              <w:rPr>
                <w:sz w:val="18"/>
                <w:szCs w:val="18"/>
              </w:rPr>
              <w:t>0</w:t>
            </w:r>
          </w:p>
        </w:tc>
      </w:tr>
      <w:tr w:rsidR="00422570" w14:paraId="3D8B62C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53024"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48E7A"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 f</w:t>
            </w:r>
            <w:r w:rsidRPr="00EA606E">
              <w:rPr>
                <w:vertAlign w:val="subscript"/>
                <w:lang w:val="en-US"/>
              </w:rPr>
              <w:t>y_low</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4A970B"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 f</w:t>
            </w:r>
            <w:r w:rsidRPr="00450036">
              <w:rPr>
                <w:vertAlign w:val="subscript"/>
                <w:lang w:val="en-US"/>
              </w:rPr>
              <w:t>y_high</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9147BB"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799664"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422570" w14:paraId="23EE00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4E3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ACA0F" w14:textId="77777777" w:rsidR="00422570" w:rsidRPr="00EA606E" w:rsidRDefault="00422570" w:rsidP="005A6A3F">
            <w:pPr>
              <w:keepNext/>
              <w:keepLines/>
              <w:spacing w:after="0"/>
              <w:jc w:val="center"/>
              <w:rPr>
                <w:sz w:val="18"/>
                <w:lang w:val="en-US"/>
              </w:rPr>
            </w:pPr>
            <w:r>
              <w:rPr>
                <w:sz w:val="18"/>
                <w:szCs w:val="18"/>
              </w:rPr>
              <w:t>714</w:t>
            </w:r>
            <w:r w:rsidRPr="00EA606E">
              <w:rPr>
                <w:sz w:val="18"/>
                <w:szCs w:val="18"/>
              </w:rPr>
              <w:t>0</w:t>
            </w:r>
            <w:r w:rsidRPr="00EA606E">
              <w:rPr>
                <w:sz w:val="18"/>
                <w:lang w:val="en-US"/>
              </w:rPr>
              <w:t>–</w:t>
            </w:r>
            <w:r>
              <w:rPr>
                <w:sz w:val="18"/>
                <w:szCs w:val="18"/>
              </w:rPr>
              <w:t>776</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63C3" w14:textId="77777777" w:rsidR="00422570" w:rsidRDefault="00422570" w:rsidP="005A6A3F">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422570" w14:paraId="3CA2B27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91A4E"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31461" w14:textId="77777777" w:rsidR="00422570" w:rsidRPr="00EA606E" w:rsidRDefault="00422570" w:rsidP="005A6A3F">
            <w:pPr>
              <w:pStyle w:val="TAL"/>
              <w:jc w:val="center"/>
              <w:rPr>
                <w:lang w:val="en-US"/>
              </w:rPr>
            </w:pPr>
            <w:r w:rsidRPr="00EA606E">
              <w:rPr>
                <w:lang w:val="en-US"/>
              </w:rPr>
              <w:t>|3*f</w:t>
            </w:r>
            <w:r w:rsidRPr="00EA606E">
              <w:rPr>
                <w:vertAlign w:val="subscript"/>
                <w:lang w:val="en-US"/>
              </w:rPr>
              <w:t>x_low</w:t>
            </w:r>
            <w:r w:rsidRPr="00EA606E">
              <w:rPr>
                <w:lang w:val="en-US"/>
              </w:rPr>
              <w:t xml:space="preserve"> –1*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F19267" w14:textId="77777777" w:rsidR="00422570" w:rsidRPr="00450036" w:rsidRDefault="00422570" w:rsidP="005A6A3F">
            <w:pPr>
              <w:pStyle w:val="TAL"/>
              <w:jc w:val="center"/>
              <w:rPr>
                <w:lang w:val="en-US"/>
              </w:rPr>
            </w:pPr>
            <w:r w:rsidRPr="00450036">
              <w:rPr>
                <w:lang w:val="en-US"/>
              </w:rPr>
              <w:t>|3*f</w:t>
            </w:r>
            <w:r w:rsidRPr="00450036">
              <w:rPr>
                <w:vertAlign w:val="subscript"/>
                <w:lang w:val="en-US"/>
              </w:rPr>
              <w:t>x_high</w:t>
            </w:r>
            <w:r w:rsidRPr="00450036">
              <w:rPr>
                <w:lang w:val="en-US"/>
              </w:rPr>
              <w:t xml:space="preserve"> – 1*f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A1FA1"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3EC55C2"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422570" w14:paraId="478C56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65C65"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3799E" w14:textId="77777777" w:rsidR="00422570" w:rsidRPr="00EA606E" w:rsidRDefault="00422570" w:rsidP="005A6A3F">
            <w:pPr>
              <w:keepNext/>
              <w:keepLines/>
              <w:spacing w:after="0"/>
              <w:jc w:val="center"/>
              <w:rPr>
                <w:color w:val="FF0000"/>
                <w:sz w:val="18"/>
                <w:lang w:eastAsia="ja-JP"/>
              </w:rPr>
            </w:pPr>
            <w:r>
              <w:rPr>
                <w:sz w:val="18"/>
                <w:szCs w:val="18"/>
              </w:rPr>
              <w:t>196</w:t>
            </w:r>
            <w:r w:rsidRPr="00EA606E">
              <w:rPr>
                <w:sz w:val="18"/>
                <w:szCs w:val="18"/>
              </w:rPr>
              <w:t>0</w:t>
            </w:r>
            <w:r w:rsidRPr="00EA606E">
              <w:rPr>
                <w:sz w:val="18"/>
                <w:lang w:val="en-US"/>
              </w:rPr>
              <w:t>–</w:t>
            </w:r>
            <w:r>
              <w:rPr>
                <w:sz w:val="18"/>
                <w:szCs w:val="18"/>
              </w:rPr>
              <w:t>264</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D5D98" w14:textId="77777777" w:rsidR="00422570" w:rsidRDefault="00422570" w:rsidP="005A6A3F">
            <w:pPr>
              <w:keepNext/>
              <w:keepLines/>
              <w:spacing w:after="0"/>
              <w:jc w:val="center"/>
              <w:rPr>
                <w:sz w:val="18"/>
                <w:lang w:eastAsia="ja-JP"/>
              </w:rPr>
            </w:pPr>
            <w:r w:rsidRPr="00075699">
              <w:rPr>
                <w:sz w:val="18"/>
                <w:szCs w:val="18"/>
              </w:rPr>
              <w:t>7</w:t>
            </w:r>
            <w:r>
              <w:rPr>
                <w:sz w:val="18"/>
                <w:szCs w:val="18"/>
              </w:rPr>
              <w:t>92</w:t>
            </w:r>
            <w:r w:rsidRPr="00075699">
              <w:rPr>
                <w:sz w:val="18"/>
                <w:szCs w:val="18"/>
              </w:rPr>
              <w:t>0</w:t>
            </w:r>
            <w:r>
              <w:rPr>
                <w:sz w:val="18"/>
                <w:lang w:val="en-US"/>
              </w:rPr>
              <w:t>–</w:t>
            </w:r>
            <w:r>
              <w:rPr>
                <w:sz w:val="18"/>
                <w:szCs w:val="18"/>
              </w:rPr>
              <w:t>948</w:t>
            </w:r>
            <w:r w:rsidRPr="00075699">
              <w:rPr>
                <w:sz w:val="18"/>
                <w:szCs w:val="18"/>
              </w:rPr>
              <w:t>0</w:t>
            </w:r>
          </w:p>
        </w:tc>
      </w:tr>
      <w:tr w:rsidR="00422570" w14:paraId="3329A5F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7F47C"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B2DDB"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–2*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3A3B31A8"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–2* 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CC0B1"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14A904CB" w14:textId="77777777" w:rsidR="00422570" w:rsidRDefault="00422570" w:rsidP="005A6A3F">
            <w:pPr>
              <w:pStyle w:val="TAL"/>
              <w:jc w:val="center"/>
              <w:rPr>
                <w:lang w:val="en-US"/>
              </w:rPr>
            </w:pPr>
          </w:p>
        </w:tc>
      </w:tr>
      <w:tr w:rsidR="00422570" w14:paraId="7433C17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630C"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4A24B" w14:textId="77777777" w:rsidR="00422570" w:rsidRPr="00EA606E" w:rsidRDefault="00422570" w:rsidP="005A6A3F">
            <w:pPr>
              <w:keepNext/>
              <w:keepLines/>
              <w:spacing w:after="0"/>
              <w:jc w:val="center"/>
              <w:rPr>
                <w:sz w:val="18"/>
                <w:lang w:eastAsia="ja-JP"/>
              </w:rPr>
            </w:pPr>
            <w:r>
              <w:rPr>
                <w:sz w:val="18"/>
                <w:szCs w:val="18"/>
              </w:rPr>
              <w:t>264</w:t>
            </w:r>
            <w:r w:rsidRPr="006E2E6A">
              <w:rPr>
                <w:sz w:val="18"/>
                <w:szCs w:val="18"/>
              </w:rPr>
              <w:t>0</w:t>
            </w:r>
            <w:r w:rsidRPr="006E2E6A">
              <w:rPr>
                <w:sz w:val="18"/>
                <w:lang w:val="en-US"/>
              </w:rPr>
              <w:t>–</w:t>
            </w:r>
            <w:r>
              <w:rPr>
                <w:sz w:val="18"/>
                <w:szCs w:val="18"/>
              </w:rPr>
              <w:t>376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2F669" w14:textId="77777777" w:rsidR="00422570" w:rsidRDefault="00422570" w:rsidP="005A6A3F">
            <w:pPr>
              <w:keepNext/>
              <w:keepLines/>
              <w:spacing w:after="0"/>
              <w:jc w:val="center"/>
              <w:rPr>
                <w:sz w:val="18"/>
                <w:lang w:eastAsia="ja-JP"/>
              </w:rPr>
            </w:pPr>
          </w:p>
        </w:tc>
      </w:tr>
      <w:tr w:rsidR="00422570" w14:paraId="5FA981C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7363" w14:textId="77777777" w:rsidR="00422570" w:rsidRDefault="00422570" w:rsidP="005A6A3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15F6E" w14:textId="77777777" w:rsidR="00422570" w:rsidRDefault="00422570" w:rsidP="005A6A3F">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B96B6DB" w14:textId="77777777" w:rsidR="00422570" w:rsidRDefault="00422570" w:rsidP="005A6A3F">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F1E83C"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66FA9F"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422570" w14:paraId="5C84D72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464D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E6D9E" w14:textId="77777777" w:rsidR="00422570" w:rsidRDefault="00422570" w:rsidP="005A6A3F">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F7C" w14:textId="77777777" w:rsidR="00422570" w:rsidRDefault="00422570" w:rsidP="005A6A3F">
            <w:pPr>
              <w:keepNext/>
              <w:keepLines/>
              <w:spacing w:after="0"/>
              <w:jc w:val="center"/>
              <w:rPr>
                <w:sz w:val="18"/>
                <w:lang w:eastAsia="ja-JP"/>
              </w:rPr>
            </w:pPr>
            <w:r w:rsidRPr="00075699">
              <w:rPr>
                <w:sz w:val="18"/>
                <w:szCs w:val="18"/>
              </w:rPr>
              <w:t>1</w:t>
            </w:r>
            <w:r>
              <w:rPr>
                <w:sz w:val="18"/>
                <w:szCs w:val="18"/>
              </w:rPr>
              <w:t>182</w:t>
            </w:r>
            <w:r w:rsidRPr="00075699">
              <w:rPr>
                <w:sz w:val="18"/>
                <w:szCs w:val="18"/>
              </w:rPr>
              <w:t>0</w:t>
            </w:r>
            <w:r>
              <w:rPr>
                <w:sz w:val="18"/>
                <w:lang w:val="en-US"/>
              </w:rPr>
              <w:t>–</w:t>
            </w:r>
            <w:r w:rsidRPr="00075699">
              <w:rPr>
                <w:sz w:val="18"/>
                <w:szCs w:val="18"/>
              </w:rPr>
              <w:t>13</w:t>
            </w:r>
            <w:r>
              <w:rPr>
                <w:sz w:val="18"/>
                <w:szCs w:val="18"/>
              </w:rPr>
              <w:t>38</w:t>
            </w:r>
            <w:r w:rsidRPr="00075699">
              <w:rPr>
                <w:sz w:val="18"/>
                <w:szCs w:val="18"/>
              </w:rPr>
              <w:t>0</w:t>
            </w:r>
          </w:p>
        </w:tc>
      </w:tr>
      <w:tr w:rsidR="00422570" w14:paraId="4E27445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DC2DC" w14:textId="77777777" w:rsidR="00422570" w:rsidRDefault="00422570" w:rsidP="005A6A3F">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6962C4"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FEC1F5"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3BC27"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D361096" w14:textId="77777777" w:rsidR="00422570" w:rsidRDefault="00422570" w:rsidP="005A6A3F">
            <w:pPr>
              <w:pStyle w:val="TAL"/>
              <w:jc w:val="center"/>
              <w:rPr>
                <w:lang w:val="en-US"/>
              </w:rPr>
            </w:pPr>
          </w:p>
        </w:tc>
      </w:tr>
      <w:tr w:rsidR="00422570" w14:paraId="6FE7060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50B7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4633AB" w14:textId="77777777" w:rsidR="00422570" w:rsidRDefault="00422570" w:rsidP="005A6A3F">
            <w:pPr>
              <w:keepNext/>
              <w:keepLines/>
              <w:spacing w:after="0"/>
              <w:jc w:val="center"/>
              <w:rPr>
                <w:sz w:val="18"/>
                <w:lang w:eastAsia="ja-JP"/>
              </w:rPr>
            </w:pPr>
            <w:r w:rsidRPr="00075699">
              <w:rPr>
                <w:sz w:val="18"/>
                <w:szCs w:val="18"/>
              </w:rPr>
              <w:t>1</w:t>
            </w:r>
            <w:r>
              <w:rPr>
                <w:sz w:val="18"/>
                <w:szCs w:val="18"/>
              </w:rPr>
              <w:t>044</w:t>
            </w:r>
            <w:r w:rsidRPr="00075699">
              <w:rPr>
                <w:sz w:val="18"/>
                <w:szCs w:val="18"/>
              </w:rPr>
              <w:t>0</w:t>
            </w:r>
            <w:r>
              <w:rPr>
                <w:sz w:val="18"/>
                <w:lang w:val="en-US"/>
              </w:rPr>
              <w:t>–</w:t>
            </w:r>
            <w:r w:rsidRPr="00075699">
              <w:rPr>
                <w:sz w:val="18"/>
                <w:szCs w:val="18"/>
              </w:rPr>
              <w:t>1</w:t>
            </w:r>
            <w:r>
              <w:rPr>
                <w:sz w:val="18"/>
                <w:szCs w:val="18"/>
              </w:rPr>
              <w:t>156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8F3A0" w14:textId="77777777" w:rsidR="00422570" w:rsidRDefault="00422570" w:rsidP="005A6A3F">
            <w:pPr>
              <w:keepNext/>
              <w:keepLines/>
              <w:spacing w:after="0"/>
              <w:jc w:val="center"/>
              <w:rPr>
                <w:sz w:val="18"/>
                <w:lang w:eastAsia="ja-JP"/>
              </w:rPr>
            </w:pPr>
          </w:p>
        </w:tc>
      </w:tr>
      <w:tr w:rsidR="00422570" w14:paraId="18A3C6A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04B7D"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BCAC64"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2E31B9"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36654B"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8B4FA"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422570" w14:paraId="1414B43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86A07"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87054" w14:textId="77777777" w:rsidR="00422570" w:rsidRDefault="00422570" w:rsidP="005A6A3F">
            <w:pPr>
              <w:keepNext/>
              <w:keepLines/>
              <w:spacing w:after="0"/>
              <w:jc w:val="center"/>
              <w:rPr>
                <w:sz w:val="18"/>
                <w:lang w:eastAsia="ja-JP"/>
              </w:rPr>
            </w:pPr>
            <w:r>
              <w:rPr>
                <w:sz w:val="18"/>
                <w:szCs w:val="18"/>
              </w:rPr>
              <w:t>1122</w:t>
            </w:r>
            <w:r w:rsidRPr="00075699">
              <w:rPr>
                <w:sz w:val="18"/>
                <w:szCs w:val="18"/>
              </w:rPr>
              <w:t>0</w:t>
            </w:r>
            <w:r>
              <w:rPr>
                <w:sz w:val="18"/>
                <w:lang w:val="en-US"/>
              </w:rPr>
              <w:t>–</w:t>
            </w:r>
            <w:r>
              <w:rPr>
                <w:sz w:val="18"/>
                <w:szCs w:val="18"/>
              </w:rPr>
              <w:t>1328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9FB91" w14:textId="77777777" w:rsidR="00422570" w:rsidRDefault="00422570" w:rsidP="005A6A3F">
            <w:pPr>
              <w:keepNext/>
              <w:keepLines/>
              <w:spacing w:after="0"/>
              <w:jc w:val="center"/>
              <w:rPr>
                <w:sz w:val="18"/>
                <w:lang w:eastAsia="ja-JP"/>
              </w:rPr>
            </w:pPr>
            <w:r>
              <w:rPr>
                <w:sz w:val="18"/>
                <w:szCs w:val="18"/>
              </w:rPr>
              <w:t>388</w:t>
            </w:r>
            <w:r w:rsidRPr="00075699">
              <w:rPr>
                <w:sz w:val="18"/>
                <w:szCs w:val="18"/>
              </w:rPr>
              <w:t>0</w:t>
            </w:r>
            <w:r>
              <w:rPr>
                <w:sz w:val="18"/>
                <w:lang w:val="en-US"/>
              </w:rPr>
              <w:t>–</w:t>
            </w:r>
            <w:r>
              <w:rPr>
                <w:sz w:val="18"/>
                <w:szCs w:val="18"/>
              </w:rPr>
              <w:t>462</w:t>
            </w:r>
            <w:r w:rsidRPr="00075699">
              <w:rPr>
                <w:sz w:val="18"/>
                <w:szCs w:val="18"/>
              </w:rPr>
              <w:t>0</w:t>
            </w:r>
          </w:p>
        </w:tc>
      </w:tr>
      <w:tr w:rsidR="00422570" w14:paraId="367F092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30B01"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21D3"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5043E4"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94A1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AB1630"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422570" w14:paraId="21E4C3E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FAB9" w14:textId="77777777" w:rsidR="00422570" w:rsidRDefault="00422570" w:rsidP="005A6A3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D86CD6" w14:textId="77777777" w:rsidR="00422570" w:rsidRDefault="00422570" w:rsidP="005A6A3F">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D44196" w14:textId="77777777" w:rsidR="00422570" w:rsidRDefault="00422570" w:rsidP="005A6A3F">
            <w:pPr>
              <w:keepNext/>
              <w:keepLines/>
              <w:spacing w:after="0"/>
              <w:jc w:val="center"/>
              <w:rPr>
                <w:sz w:val="18"/>
                <w:lang w:eastAsia="ja-JP"/>
              </w:rPr>
            </w:pPr>
            <w:r w:rsidRPr="008852F8">
              <w:rPr>
                <w:sz w:val="18"/>
                <w:szCs w:val="18"/>
              </w:rPr>
              <w:t>660</w:t>
            </w:r>
            <w:r w:rsidRPr="008852F8">
              <w:rPr>
                <w:sz w:val="18"/>
                <w:lang w:val="en-US"/>
              </w:rPr>
              <w:t>–</w:t>
            </w:r>
            <w:r w:rsidRPr="008852F8">
              <w:rPr>
                <w:sz w:val="18"/>
                <w:szCs w:val="18"/>
              </w:rPr>
              <w:t>1840</w:t>
            </w:r>
          </w:p>
        </w:tc>
      </w:tr>
      <w:tr w:rsidR="00422570" w14:paraId="4150ABD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D29EC"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7E1FDF"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997F62"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8B67C"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3D6B78"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422570" w14:paraId="1EEF86F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C46DE"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79999" w14:textId="77777777" w:rsidR="00422570" w:rsidRDefault="00422570" w:rsidP="005A6A3F">
            <w:pPr>
              <w:keepNext/>
              <w:keepLines/>
              <w:spacing w:after="0"/>
              <w:jc w:val="center"/>
              <w:rPr>
                <w:sz w:val="18"/>
                <w:lang w:eastAsia="ja-JP"/>
              </w:rPr>
            </w:pPr>
            <w:r w:rsidRPr="00075699">
              <w:rPr>
                <w:sz w:val="18"/>
                <w:szCs w:val="18"/>
              </w:rPr>
              <w:t>15</w:t>
            </w:r>
            <w:r>
              <w:rPr>
                <w:sz w:val="18"/>
                <w:szCs w:val="18"/>
              </w:rPr>
              <w:t>12</w:t>
            </w:r>
            <w:r w:rsidRPr="00075699">
              <w:rPr>
                <w:sz w:val="18"/>
                <w:szCs w:val="18"/>
              </w:rPr>
              <w:t>0</w:t>
            </w:r>
            <w:r>
              <w:rPr>
                <w:sz w:val="18"/>
                <w:lang w:val="en-US"/>
              </w:rPr>
              <w:t>–</w:t>
            </w:r>
            <w:r w:rsidRPr="00075699">
              <w:rPr>
                <w:sz w:val="18"/>
                <w:szCs w:val="18"/>
              </w:rPr>
              <w:t>17</w:t>
            </w:r>
            <w:r>
              <w:rPr>
                <w:sz w:val="18"/>
                <w:szCs w:val="18"/>
              </w:rPr>
              <w:t>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C7274" w14:textId="77777777" w:rsidR="00422570" w:rsidRDefault="00422570" w:rsidP="005A6A3F">
            <w:pPr>
              <w:keepNext/>
              <w:keepLines/>
              <w:spacing w:after="0"/>
              <w:jc w:val="center"/>
              <w:rPr>
                <w:sz w:val="18"/>
                <w:lang w:eastAsia="ja-JP"/>
              </w:rPr>
            </w:pPr>
            <w:r w:rsidRPr="00075699">
              <w:rPr>
                <w:sz w:val="18"/>
                <w:szCs w:val="18"/>
              </w:rPr>
              <w:t>1</w:t>
            </w:r>
            <w:r>
              <w:rPr>
                <w:sz w:val="18"/>
                <w:szCs w:val="18"/>
              </w:rPr>
              <w:t>098</w:t>
            </w:r>
            <w:r w:rsidRPr="00075699">
              <w:rPr>
                <w:sz w:val="18"/>
                <w:szCs w:val="18"/>
              </w:rPr>
              <w:t>0</w:t>
            </w:r>
            <w:r>
              <w:rPr>
                <w:sz w:val="18"/>
                <w:lang w:val="en-US"/>
              </w:rPr>
              <w:t>–</w:t>
            </w:r>
            <w:r w:rsidRPr="00075699">
              <w:rPr>
                <w:sz w:val="18"/>
                <w:szCs w:val="18"/>
              </w:rPr>
              <w:t>1</w:t>
            </w:r>
            <w:r>
              <w:rPr>
                <w:sz w:val="18"/>
                <w:szCs w:val="18"/>
              </w:rPr>
              <w:t>172</w:t>
            </w:r>
            <w:r w:rsidRPr="00075699">
              <w:rPr>
                <w:sz w:val="18"/>
                <w:szCs w:val="18"/>
              </w:rPr>
              <w:t>0</w:t>
            </w:r>
          </w:p>
        </w:tc>
      </w:tr>
      <w:tr w:rsidR="00422570" w14:paraId="787B419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95565"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DEF36"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FEDD8E"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86830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5C7ED9"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422570" w14:paraId="0435E9A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A50"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DDA9" w14:textId="77777777" w:rsidR="00422570" w:rsidRDefault="00422570" w:rsidP="005A6A3F">
            <w:pPr>
              <w:keepNext/>
              <w:keepLines/>
              <w:spacing w:after="0"/>
              <w:jc w:val="center"/>
              <w:rPr>
                <w:sz w:val="18"/>
                <w:lang w:eastAsia="ja-JP"/>
              </w:rPr>
            </w:pPr>
            <w:r w:rsidRPr="00075699">
              <w:rPr>
                <w:sz w:val="18"/>
                <w:szCs w:val="18"/>
              </w:rPr>
              <w:t>1</w:t>
            </w:r>
            <w:r>
              <w:rPr>
                <w:sz w:val="18"/>
                <w:szCs w:val="18"/>
              </w:rPr>
              <w:t>374</w:t>
            </w:r>
            <w:r w:rsidRPr="00075699">
              <w:rPr>
                <w:sz w:val="18"/>
                <w:szCs w:val="18"/>
              </w:rPr>
              <w:t>0</w:t>
            </w:r>
            <w:r>
              <w:rPr>
                <w:sz w:val="18"/>
                <w:lang w:val="en-US"/>
              </w:rPr>
              <w:t>–</w:t>
            </w:r>
            <w:r w:rsidRPr="00075699">
              <w:rPr>
                <w:sz w:val="18"/>
                <w:szCs w:val="18"/>
              </w:rPr>
              <w:t>1</w:t>
            </w:r>
            <w:r>
              <w:rPr>
                <w:sz w:val="18"/>
                <w:szCs w:val="18"/>
              </w:rPr>
              <w:t>536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98AFE" w14:textId="77777777" w:rsidR="00422570" w:rsidRDefault="00422570" w:rsidP="005A6A3F">
            <w:pPr>
              <w:keepNext/>
              <w:keepLines/>
              <w:spacing w:after="0"/>
              <w:jc w:val="center"/>
              <w:rPr>
                <w:sz w:val="18"/>
                <w:lang w:eastAsia="ja-JP"/>
              </w:rPr>
            </w:pPr>
            <w:r w:rsidRPr="00075699">
              <w:rPr>
                <w:sz w:val="18"/>
                <w:szCs w:val="18"/>
              </w:rPr>
              <w:t>1</w:t>
            </w:r>
            <w:r>
              <w:rPr>
                <w:sz w:val="18"/>
                <w:szCs w:val="18"/>
              </w:rPr>
              <w:t>236</w:t>
            </w:r>
            <w:r w:rsidRPr="00075699">
              <w:rPr>
                <w:sz w:val="18"/>
                <w:szCs w:val="18"/>
              </w:rPr>
              <w:t>0</w:t>
            </w:r>
            <w:r>
              <w:rPr>
                <w:sz w:val="18"/>
                <w:lang w:val="en-US"/>
              </w:rPr>
              <w:t>–</w:t>
            </w:r>
            <w:r w:rsidRPr="00075699">
              <w:rPr>
                <w:sz w:val="18"/>
                <w:szCs w:val="18"/>
              </w:rPr>
              <w:t>1</w:t>
            </w:r>
            <w:r>
              <w:rPr>
                <w:sz w:val="18"/>
                <w:szCs w:val="18"/>
              </w:rPr>
              <w:t>354</w:t>
            </w:r>
            <w:r w:rsidRPr="00075699">
              <w:rPr>
                <w:sz w:val="18"/>
                <w:szCs w:val="18"/>
              </w:rPr>
              <w:t>0</w:t>
            </w:r>
          </w:p>
        </w:tc>
      </w:tr>
      <w:tr w:rsidR="00422570" w14:paraId="7F5232EF"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41B3" w14:textId="77777777" w:rsidR="00422570" w:rsidRDefault="00422570" w:rsidP="005A6A3F">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F7902E6" w14:textId="77777777" w:rsidR="00422570" w:rsidRDefault="00422570" w:rsidP="00422570">
      <w:pPr>
        <w:rPr>
          <w:rFonts w:ascii="Arial" w:hAnsi="Arial" w:cs="Arial"/>
          <w:b/>
        </w:rPr>
      </w:pPr>
    </w:p>
    <w:p w14:paraId="3070DFA3" w14:textId="77777777" w:rsidR="00422570" w:rsidRPr="000B4D61" w:rsidRDefault="00422570" w:rsidP="00422570">
      <w:pPr>
        <w:rPr>
          <w:rFonts w:eastAsia="MS Mincho"/>
        </w:rPr>
      </w:pPr>
      <w:r>
        <w:rPr>
          <w:rFonts w:eastAsia="MS Mincho"/>
        </w:rPr>
        <w:t xml:space="preserve">Based on the above table, the </w:t>
      </w:r>
      <w:r>
        <w:rPr>
          <w:rFonts w:cs="等线"/>
          <w:szCs w:val="21"/>
          <w:lang w:eastAsia="ko-KR"/>
        </w:rPr>
        <w:t>2</w:t>
      </w:r>
      <w:r>
        <w:rPr>
          <w:rFonts w:cs="等线"/>
          <w:szCs w:val="21"/>
          <w:vertAlign w:val="superscript"/>
          <w:lang w:eastAsia="ko-KR"/>
        </w:rPr>
        <w:t>nd</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75403EE3" w14:textId="77777777" w:rsidR="00422570" w:rsidRPr="00D315DA" w:rsidRDefault="00422570" w:rsidP="00422570">
      <w:pPr>
        <w:rPr>
          <w:rFonts w:eastAsia="MS Mincho"/>
        </w:rPr>
      </w:pPr>
    </w:p>
    <w:p w14:paraId="3CB98007" w14:textId="063B1134" w:rsidR="00422570" w:rsidRPr="00AB69C8" w:rsidRDefault="00422570" w:rsidP="00422570">
      <w:pPr>
        <w:pStyle w:val="41"/>
        <w:overflowPunct w:val="0"/>
        <w:autoSpaceDE w:val="0"/>
        <w:autoSpaceDN w:val="0"/>
        <w:adjustRightInd w:val="0"/>
        <w:textAlignment w:val="baseline"/>
        <w:rPr>
          <w:rFonts w:eastAsia="Times New Roman"/>
          <w:lang w:eastAsia="en-GB"/>
        </w:rPr>
      </w:pPr>
      <w:bookmarkStart w:id="266" w:name="_Toc180420467"/>
      <w:r>
        <w:rPr>
          <w:rFonts w:eastAsia="Times New Roman"/>
          <w:lang w:eastAsia="en-GB"/>
        </w:rPr>
        <w:t>5.15</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66"/>
    </w:p>
    <w:p w14:paraId="3371663C" w14:textId="77777777" w:rsidR="00422570" w:rsidRPr="00A22BD2" w:rsidRDefault="00422570" w:rsidP="00422570">
      <w:pPr>
        <w:rPr>
          <w:rFonts w:eastAsia="Yu Mincho" w:cs="Arial"/>
          <w:lang w:eastAsia="ja-JP"/>
        </w:rPr>
      </w:pPr>
      <w:r w:rsidRPr="006E2E6A">
        <w:rPr>
          <w:rFonts w:cs="等线" w:hint="eastAsia"/>
          <w:szCs w:val="21"/>
          <w:lang w:eastAsia="ko-KR"/>
        </w:rPr>
        <w:t>IMD</w:t>
      </w:r>
      <w:r w:rsidRPr="006E2E6A">
        <w:rPr>
          <w:rFonts w:cs="等线"/>
          <w:szCs w:val="21"/>
          <w:lang w:eastAsia="ko-KR"/>
        </w:rPr>
        <w:t>5</w:t>
      </w:r>
      <w:r w:rsidRPr="00634198">
        <w:rPr>
          <w:rFonts w:cs="等线"/>
          <w:szCs w:val="21"/>
          <w:lang w:eastAsia="ko-KR"/>
        </w:rPr>
        <w:t xml:space="preserve"> generated by </w:t>
      </w:r>
      <w:r w:rsidRPr="006E2E6A">
        <w:rPr>
          <w:rFonts w:cs="等线"/>
          <w:szCs w:val="21"/>
          <w:lang w:eastAsia="ko-KR"/>
        </w:rPr>
        <w:t>UL CA_n1A-n78A</w:t>
      </w:r>
      <w:r w:rsidRPr="00634198">
        <w:rPr>
          <w:rFonts w:cs="等线"/>
          <w:szCs w:val="21"/>
          <w:lang w:eastAsia="ko-KR"/>
        </w:rPr>
        <w:t xml:space="preserve"> fall into own Rx of </w:t>
      </w:r>
      <w:r w:rsidRPr="006E2E6A">
        <w:rPr>
          <w:rFonts w:cs="等线"/>
          <w:szCs w:val="21"/>
          <w:lang w:eastAsia="ko-KR"/>
        </w:rPr>
        <w:t>B</w:t>
      </w:r>
      <w:r w:rsidRPr="00634198">
        <w:rPr>
          <w:rFonts w:cs="等线"/>
          <w:szCs w:val="21"/>
          <w:lang w:eastAsia="ko-KR"/>
        </w:rPr>
        <w:t xml:space="preserve">and </w:t>
      </w:r>
      <w:r w:rsidRPr="006E2E6A">
        <w:rPr>
          <w:rFonts w:cs="等线"/>
          <w:szCs w:val="21"/>
          <w:lang w:eastAsia="ko-KR"/>
        </w:rPr>
        <w:t>n75</w:t>
      </w:r>
      <w:r w:rsidRPr="00244624">
        <w:rPr>
          <w:rFonts w:cs="等线" w:hint="eastAsia"/>
          <w:szCs w:val="21"/>
          <w:lang w:eastAsia="ko-KR"/>
        </w:rPr>
        <w:t>.</w:t>
      </w:r>
      <w:r w:rsidRPr="00244624">
        <w:rPr>
          <w:rFonts w:cs="等线"/>
          <w:szCs w:val="21"/>
          <w:lang w:eastAsia="ko-KR"/>
        </w:rPr>
        <w:t>H</w:t>
      </w:r>
      <w:r w:rsidRPr="006E2E6A">
        <w:rPr>
          <w:rFonts w:cs="等线" w:hint="eastAsia"/>
          <w:szCs w:val="21"/>
          <w:lang w:eastAsia="ko-KR"/>
        </w:rPr>
        <w:t>owever,</w:t>
      </w:r>
      <w:r w:rsidRPr="006E2E6A">
        <w:rPr>
          <w:rFonts w:cs="等线"/>
          <w:szCs w:val="21"/>
          <w:lang w:eastAsia="ko-KR"/>
        </w:rPr>
        <w:t xml:space="preserve"> </w:t>
      </w:r>
      <w:r>
        <w:rPr>
          <w:rFonts w:cs="等线"/>
          <w:szCs w:val="21"/>
          <w:lang w:eastAsia="ko-KR"/>
        </w:rPr>
        <w:t xml:space="preserve">since </w:t>
      </w:r>
      <w:r w:rsidRPr="006E2E6A">
        <w:rPr>
          <w:rFonts w:cs="等线"/>
          <w:szCs w:val="21"/>
          <w:lang w:eastAsia="ko-KR"/>
        </w:rPr>
        <w:t>the MSD value is 0</w:t>
      </w:r>
      <w:r>
        <w:rPr>
          <w:rFonts w:cs="等线"/>
          <w:szCs w:val="21"/>
          <w:lang w:eastAsia="ko-KR"/>
        </w:rPr>
        <w:t xml:space="preserve"> dB</w:t>
      </w:r>
      <w:r w:rsidRPr="006E2E6A">
        <w:rPr>
          <w:rFonts w:cs="等线"/>
          <w:szCs w:val="21"/>
          <w:lang w:eastAsia="ko-KR"/>
        </w:rPr>
        <w:t xml:space="preserve">, </w:t>
      </w:r>
      <w:r>
        <w:rPr>
          <w:rFonts w:cs="等线"/>
          <w:szCs w:val="21"/>
          <w:lang w:eastAsia="ko-KR"/>
        </w:rPr>
        <w:t>there is</w:t>
      </w:r>
      <w:r w:rsidRPr="006E2E6A">
        <w:rPr>
          <w:rFonts w:cs="等线"/>
          <w:szCs w:val="21"/>
          <w:lang w:eastAsia="ko-KR"/>
        </w:rPr>
        <w:t xml:space="preserve"> no need to define MSD of IMD5.</w:t>
      </w:r>
      <w:r w:rsidRPr="009F3BB7">
        <w:rPr>
          <w:rFonts w:cs="Arial"/>
          <w:lang w:eastAsia="ja-JP"/>
        </w:rPr>
        <w:t xml:space="preserve"> Referring to </w:t>
      </w:r>
      <w:r w:rsidRPr="00EF5447">
        <w:rPr>
          <w:rFonts w:eastAsia="Malgun Gothic"/>
          <w:szCs w:val="18"/>
          <w:lang w:eastAsia="ko-KR"/>
        </w:rPr>
        <w:t>DC_1A_n75A-n78A</w:t>
      </w:r>
      <w:r w:rsidRPr="009F3BB7">
        <w:rPr>
          <w:rFonts w:cs="Arial"/>
          <w:lang w:eastAsia="ja-JP"/>
        </w:rPr>
        <w:t>, the MSD requirements can be specified as below:</w:t>
      </w:r>
    </w:p>
    <w:p w14:paraId="206BCF89" w14:textId="780B16E7" w:rsidR="00422570" w:rsidRPr="00A20126" w:rsidRDefault="00422570" w:rsidP="00422570">
      <w:pPr>
        <w:pStyle w:val="TH"/>
        <w:rPr>
          <w:rFonts w:cs="Arial"/>
        </w:rPr>
      </w:pPr>
      <w:r w:rsidRPr="000469EC">
        <w:rPr>
          <w:rFonts w:cs="Arial"/>
        </w:rPr>
        <w:t xml:space="preserve">Table </w:t>
      </w:r>
      <w:r w:rsidRPr="00A20126">
        <w:rPr>
          <w:rFonts w:cs="Arial"/>
        </w:rPr>
        <w:t>5.</w:t>
      </w:r>
      <w:r>
        <w:rPr>
          <w:rFonts w:cs="Arial"/>
        </w:rPr>
        <w:t>15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2570" w14:paraId="6018A3F7" w14:textId="77777777" w:rsidTr="005A6A3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057609" w14:textId="77777777" w:rsidR="00422570" w:rsidRDefault="00422570" w:rsidP="005A6A3F">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E2B1B" w14:textId="77777777" w:rsidR="00422570" w:rsidRDefault="00422570" w:rsidP="005A6A3F">
            <w:pPr>
              <w:pStyle w:val="TAH"/>
            </w:pPr>
            <w:r>
              <w:t>Source of IMD</w:t>
            </w:r>
          </w:p>
        </w:tc>
      </w:tr>
      <w:tr w:rsidR="00422570" w14:paraId="7B02997D" w14:textId="77777777" w:rsidTr="005A6A3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572FEB" w14:textId="77777777" w:rsidR="00422570" w:rsidRDefault="00422570" w:rsidP="005A6A3F">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D62782" w14:textId="77777777" w:rsidR="00422570" w:rsidRDefault="00422570" w:rsidP="005A6A3F">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DB67799" w14:textId="77777777" w:rsidR="00422570" w:rsidRDefault="00422570" w:rsidP="005A6A3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170C76" w14:textId="77777777" w:rsidR="00422570" w:rsidRDefault="00422570" w:rsidP="005A6A3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45E993" w14:textId="77777777" w:rsidR="00422570" w:rsidRDefault="00422570" w:rsidP="005A6A3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1E9D06" w14:textId="77777777" w:rsidR="00422570" w:rsidRDefault="00422570" w:rsidP="005A6A3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57AA2E1" w14:textId="77777777" w:rsidR="00422570" w:rsidRDefault="00422570" w:rsidP="005A6A3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C77852" w14:textId="77777777" w:rsidR="00422570" w:rsidRDefault="00422570" w:rsidP="005A6A3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5F8873" w14:textId="77777777" w:rsidR="00422570" w:rsidRDefault="00422570" w:rsidP="005A6A3F">
            <w:pPr>
              <w:pStyle w:val="TAH"/>
            </w:pPr>
          </w:p>
        </w:tc>
      </w:tr>
      <w:tr w:rsidR="00422570" w14:paraId="25732F6E"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737F6" w14:textId="77777777" w:rsidR="00422570" w:rsidRDefault="00422570" w:rsidP="005A6A3F">
            <w:pPr>
              <w:pStyle w:val="TAC"/>
              <w:rPr>
                <w:lang w:eastAsia="zh-CN"/>
              </w:rPr>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EBAB368" w14:textId="77777777" w:rsidR="00422570" w:rsidRDefault="00422570" w:rsidP="005A6A3F">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6B816ADB" w14:textId="77777777" w:rsidR="00422570" w:rsidRPr="00C6438D" w:rsidRDefault="00422570" w:rsidP="005A6A3F">
            <w:pPr>
              <w:pStyle w:val="TAC"/>
              <w:rPr>
                <w:lang w:eastAsia="zh-CN"/>
              </w:rPr>
            </w:pPr>
            <w:r>
              <w:t>1930</w:t>
            </w:r>
          </w:p>
        </w:tc>
        <w:tc>
          <w:tcPr>
            <w:tcW w:w="964" w:type="dxa"/>
            <w:tcBorders>
              <w:top w:val="single" w:sz="4" w:space="0" w:color="auto"/>
              <w:left w:val="single" w:sz="4" w:space="0" w:color="auto"/>
              <w:right w:val="single" w:sz="4" w:space="0" w:color="auto"/>
            </w:tcBorders>
          </w:tcPr>
          <w:p w14:paraId="5EED37BC"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D8021F4" w14:textId="77777777" w:rsidR="00422570" w:rsidRPr="00C6438D" w:rsidRDefault="00422570" w:rsidP="005A6A3F">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7A374BE" w14:textId="77777777" w:rsidR="00422570" w:rsidRPr="00C6438D" w:rsidRDefault="00422570" w:rsidP="005A6A3F">
            <w:pPr>
              <w:pStyle w:val="TAC"/>
              <w:rPr>
                <w:lang w:eastAsia="zh-CN"/>
              </w:rPr>
            </w:pPr>
            <w:r w:rsidRPr="00EF5447">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64C27476"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2FAD219" w14:textId="77777777" w:rsidR="00422570" w:rsidRPr="00A1115A" w:rsidRDefault="00422570" w:rsidP="005A6A3F">
            <w:pPr>
              <w:pStyle w:val="TAC"/>
            </w:pPr>
            <w:r w:rsidRPr="00A1115A">
              <w:t>FDD</w:t>
            </w:r>
          </w:p>
        </w:tc>
        <w:tc>
          <w:tcPr>
            <w:tcW w:w="1057" w:type="dxa"/>
            <w:tcBorders>
              <w:top w:val="single" w:sz="4" w:space="0" w:color="auto"/>
              <w:left w:val="single" w:sz="4" w:space="0" w:color="auto"/>
              <w:right w:val="single" w:sz="4" w:space="0" w:color="auto"/>
            </w:tcBorders>
          </w:tcPr>
          <w:p w14:paraId="3B5ACCE5" w14:textId="77777777" w:rsidR="00422570" w:rsidRDefault="00422570" w:rsidP="005A6A3F">
            <w:pPr>
              <w:pStyle w:val="TAC"/>
              <w:rPr>
                <w:lang w:eastAsia="zh-CN"/>
              </w:rPr>
            </w:pPr>
            <w:r>
              <w:t>N/A</w:t>
            </w:r>
          </w:p>
        </w:tc>
      </w:tr>
      <w:tr w:rsidR="00422570" w14:paraId="5487E06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F5851"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4F1BEE98" w14:textId="77777777" w:rsidR="00422570" w:rsidRDefault="00422570" w:rsidP="005A6A3F">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D9D2EE2" w14:textId="77777777" w:rsidR="00422570" w:rsidRPr="00C6438D" w:rsidRDefault="00422570" w:rsidP="005A6A3F">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21C8300"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ADA43E1" w14:textId="77777777" w:rsidR="00422570" w:rsidRPr="00C6438D" w:rsidRDefault="00422570" w:rsidP="005A6A3F">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26B075F" w14:textId="77777777" w:rsidR="00422570" w:rsidRPr="00C6438D" w:rsidRDefault="00422570" w:rsidP="005A6A3F">
            <w:pPr>
              <w:pStyle w:val="TAC"/>
              <w:rPr>
                <w:lang w:eastAsia="zh-CN"/>
              </w:rPr>
            </w:pPr>
            <w:r w:rsidRPr="00EF5447">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6F06B26F" w14:textId="77777777" w:rsidR="00422570" w:rsidRPr="00794D7C" w:rsidRDefault="00422570" w:rsidP="005A6A3F">
            <w:pPr>
              <w:pStyle w:val="TAC"/>
              <w:rPr>
                <w:rFonts w:eastAsia="等线"/>
                <w:lang w:eastAsia="zh-CN"/>
              </w:rPr>
            </w:pPr>
            <w:r w:rsidRPr="00EF5447">
              <w:rPr>
                <w:lang w:eastAsia="zh-CN"/>
              </w:rPr>
              <w:t>30.4</w:t>
            </w:r>
          </w:p>
        </w:tc>
        <w:tc>
          <w:tcPr>
            <w:tcW w:w="828" w:type="dxa"/>
            <w:tcBorders>
              <w:top w:val="single" w:sz="4" w:space="0" w:color="auto"/>
              <w:left w:val="single" w:sz="4" w:space="0" w:color="auto"/>
              <w:right w:val="single" w:sz="4" w:space="0" w:color="auto"/>
            </w:tcBorders>
          </w:tcPr>
          <w:p w14:paraId="6EF82DE1" w14:textId="77777777" w:rsidR="00422570" w:rsidRPr="00A1115A" w:rsidRDefault="00422570" w:rsidP="005A6A3F">
            <w:pPr>
              <w:pStyle w:val="TAC"/>
            </w:pPr>
            <w:r w:rsidRPr="00A1115A">
              <w:t>SDL</w:t>
            </w:r>
          </w:p>
        </w:tc>
        <w:tc>
          <w:tcPr>
            <w:tcW w:w="1057" w:type="dxa"/>
            <w:tcBorders>
              <w:top w:val="single" w:sz="4" w:space="0" w:color="auto"/>
              <w:left w:val="single" w:sz="4" w:space="0" w:color="auto"/>
              <w:right w:val="single" w:sz="4" w:space="0" w:color="auto"/>
            </w:tcBorders>
          </w:tcPr>
          <w:p w14:paraId="4204FDC2" w14:textId="77777777" w:rsidR="00422570" w:rsidRDefault="00422570" w:rsidP="005A6A3F">
            <w:pPr>
              <w:pStyle w:val="TAC"/>
              <w:rPr>
                <w:lang w:eastAsia="zh-CN"/>
              </w:rPr>
            </w:pPr>
            <w:r>
              <w:t>IMD2</w:t>
            </w:r>
          </w:p>
        </w:tc>
      </w:tr>
      <w:tr w:rsidR="00422570" w14:paraId="76C18E0B"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8C2F4"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C0E49" w14:textId="77777777" w:rsidR="00422570" w:rsidRDefault="00422570" w:rsidP="005A6A3F">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215D0C45" w14:textId="77777777" w:rsidR="00422570" w:rsidRPr="00C6438D" w:rsidRDefault="00422570" w:rsidP="005A6A3F">
            <w:pPr>
              <w:pStyle w:val="TAC"/>
              <w:rPr>
                <w:lang w:eastAsia="zh-CN"/>
              </w:rPr>
            </w:pPr>
            <w:r>
              <w:t>3400</w:t>
            </w:r>
          </w:p>
        </w:tc>
        <w:tc>
          <w:tcPr>
            <w:tcW w:w="964" w:type="dxa"/>
            <w:tcBorders>
              <w:top w:val="single" w:sz="4" w:space="0" w:color="auto"/>
              <w:left w:val="single" w:sz="4" w:space="0" w:color="auto"/>
              <w:right w:val="single" w:sz="4" w:space="0" w:color="auto"/>
            </w:tcBorders>
          </w:tcPr>
          <w:p w14:paraId="09AC6F63" w14:textId="77777777" w:rsidR="00422570" w:rsidRPr="00C6438D" w:rsidRDefault="00422570" w:rsidP="005A6A3F">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39E4E9" w14:textId="77777777" w:rsidR="00422570" w:rsidRPr="00C6438D" w:rsidRDefault="00422570" w:rsidP="005A6A3F">
            <w:pPr>
              <w:pStyle w:val="TAC"/>
              <w:rPr>
                <w:lang w:eastAsia="zh-CN"/>
              </w:rPr>
            </w:pPr>
            <w:r>
              <w:rPr>
                <w:rFonts w:eastAsia="Malgun Gothic"/>
                <w:lang w:eastAsia="ko-KR"/>
              </w:rPr>
              <w:t>52</w:t>
            </w:r>
          </w:p>
        </w:tc>
        <w:tc>
          <w:tcPr>
            <w:tcW w:w="960" w:type="dxa"/>
            <w:tcBorders>
              <w:top w:val="single" w:sz="4" w:space="0" w:color="auto"/>
              <w:left w:val="single" w:sz="4" w:space="0" w:color="auto"/>
              <w:right w:val="single" w:sz="4" w:space="0" w:color="auto"/>
            </w:tcBorders>
          </w:tcPr>
          <w:p w14:paraId="430F7E1C" w14:textId="77777777" w:rsidR="00422570" w:rsidRPr="00C6438D" w:rsidRDefault="00422570" w:rsidP="005A6A3F">
            <w:pPr>
              <w:pStyle w:val="TAC"/>
              <w:rPr>
                <w:lang w:eastAsia="zh-CN"/>
              </w:rPr>
            </w:pPr>
            <w:r w:rsidRPr="00EF5447">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465CC3E"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05938B9" w14:textId="77777777" w:rsidR="00422570" w:rsidRPr="00A1115A" w:rsidRDefault="00422570" w:rsidP="005A6A3F">
            <w:pPr>
              <w:pStyle w:val="TAC"/>
            </w:pPr>
            <w:r>
              <w:t>T</w:t>
            </w:r>
            <w:r w:rsidRPr="00A1115A">
              <w:t>DD</w:t>
            </w:r>
          </w:p>
        </w:tc>
        <w:tc>
          <w:tcPr>
            <w:tcW w:w="1057" w:type="dxa"/>
            <w:tcBorders>
              <w:top w:val="single" w:sz="4" w:space="0" w:color="auto"/>
              <w:left w:val="single" w:sz="4" w:space="0" w:color="auto"/>
              <w:right w:val="single" w:sz="4" w:space="0" w:color="auto"/>
            </w:tcBorders>
          </w:tcPr>
          <w:p w14:paraId="49E1CEA6" w14:textId="77777777" w:rsidR="00422570" w:rsidRDefault="00422570" w:rsidP="005A6A3F">
            <w:pPr>
              <w:pStyle w:val="TAC"/>
              <w:rPr>
                <w:lang w:eastAsia="zh-CN"/>
              </w:rPr>
            </w:pPr>
            <w:r>
              <w:t>N/A</w:t>
            </w:r>
          </w:p>
        </w:tc>
      </w:tr>
    </w:tbl>
    <w:p w14:paraId="364621AC" w14:textId="77777777" w:rsidR="00C97F3E" w:rsidRDefault="00C97F3E" w:rsidP="00126CBF">
      <w:pPr>
        <w:pStyle w:val="B1"/>
        <w:ind w:left="0" w:firstLine="0"/>
        <w:jc w:val="both"/>
        <w:rPr>
          <w:rFonts w:ascii="Arial" w:hAnsi="Arial" w:cs="Arial"/>
          <w:b/>
          <w:color w:val="FF0000"/>
          <w:sz w:val="24"/>
          <w:lang w:eastAsia="zh-CN"/>
        </w:rPr>
      </w:pPr>
    </w:p>
    <w:p w14:paraId="52357CB3" w14:textId="772F1FBF" w:rsidR="00CA67F5" w:rsidRDefault="00CA67F5" w:rsidP="00CA67F5">
      <w:pPr>
        <w:pStyle w:val="21"/>
      </w:pPr>
      <w:bookmarkStart w:id="267" w:name="_Toc180420468"/>
      <w:r>
        <w:t>5.</w:t>
      </w:r>
      <w:r>
        <w:rPr>
          <w:lang w:eastAsia="zh-CN"/>
        </w:rPr>
        <w:t>16</w:t>
      </w:r>
      <w:r>
        <w:tab/>
        <w:t>CA_n1-n28-n40</w:t>
      </w:r>
      <w:bookmarkEnd w:id="267"/>
    </w:p>
    <w:p w14:paraId="68FDC7A0" w14:textId="3279FA69" w:rsidR="00CA67F5" w:rsidRDefault="00CA67F5" w:rsidP="00CA67F5">
      <w:pPr>
        <w:pStyle w:val="31"/>
        <w:rPr>
          <w:rFonts w:cs="Arial"/>
          <w:szCs w:val="28"/>
          <w:lang w:val="en-US" w:eastAsia="zh-CN"/>
        </w:rPr>
      </w:pPr>
      <w:bookmarkStart w:id="268" w:name="_Toc180420469"/>
      <w:r>
        <w:t>5.16.1</w:t>
      </w:r>
      <w:r>
        <w:tab/>
      </w:r>
      <w:r>
        <w:rPr>
          <w:rFonts w:cs="Arial"/>
          <w:szCs w:val="28"/>
          <w:lang w:val="en-US" w:eastAsia="zh-CN"/>
        </w:rPr>
        <w:t>Common for 1 band UL and 2 bands UL CA</w:t>
      </w:r>
      <w:bookmarkEnd w:id="268"/>
    </w:p>
    <w:p w14:paraId="6AE034D7" w14:textId="1B8B0254" w:rsidR="00CA67F5" w:rsidRDefault="00CA67F5" w:rsidP="00CA67F5">
      <w:pPr>
        <w:pStyle w:val="41"/>
      </w:pPr>
      <w:bookmarkStart w:id="269" w:name="_Toc180420470"/>
      <w:r>
        <w:t>5.16.1.1</w:t>
      </w:r>
      <w:r>
        <w:tab/>
      </w:r>
      <w:r>
        <w:rPr>
          <w:rFonts w:cs="Arial"/>
          <w:lang w:eastAsia="zh-CN"/>
        </w:rPr>
        <w:t>Operating bands for CA</w:t>
      </w:r>
      <w:bookmarkEnd w:id="269"/>
    </w:p>
    <w:p w14:paraId="365815A4" w14:textId="3AAFC89D" w:rsidR="00CA67F5" w:rsidRDefault="00CA67F5" w:rsidP="00CA67F5">
      <w:pPr>
        <w:pStyle w:val="TH"/>
        <w:rPr>
          <w:lang w:val="en-US"/>
        </w:rPr>
      </w:pPr>
      <w:r>
        <w:rPr>
          <w:rFonts w:cs="Arial"/>
        </w:rPr>
        <w:t xml:space="preserve">Table </w:t>
      </w:r>
      <w:r>
        <w:rPr>
          <w:rFonts w:cs="Arial" w:hint="eastAsia"/>
          <w:lang w:val="en-US" w:eastAsia="zh-CN"/>
        </w:rPr>
        <w:t>5.</w:t>
      </w:r>
      <w:r>
        <w:rPr>
          <w:rFonts w:cs="Arial"/>
          <w:lang w:val="en-US" w:eastAsia="zh-CN"/>
        </w:rPr>
        <w:t>16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CA67F5" w14:paraId="6CAB6E23"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30007" w14:textId="77777777" w:rsidR="00CA67F5" w:rsidRDefault="00CA67F5" w:rsidP="00CA67F5">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65095F"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C25730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3BAB480"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CA67F5" w14:paraId="65F00BB5"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AD142D"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5EBC5B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10C95E9"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ADFC75D"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CA67F5" w14:paraId="08FB734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FDFF30"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F33A582"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B615A98"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40DD686A" w14:textId="77777777" w:rsidR="00CA67F5" w:rsidRDefault="00CA67F5" w:rsidP="00CF42FD">
            <w:pPr>
              <w:spacing w:after="0"/>
              <w:rPr>
                <w:rFonts w:ascii="Aptos Narrow" w:hAnsi="Aptos Narrow"/>
                <w:color w:val="000000"/>
                <w:sz w:val="22"/>
                <w:szCs w:val="22"/>
              </w:rPr>
            </w:pPr>
            <w:r>
              <w:rPr>
                <w:rFonts w:ascii="Aptos Narrow" w:hAnsi="Aptos Narrow"/>
                <w:color w:val="000000"/>
                <w:sz w:val="22"/>
                <w:szCs w:val="22"/>
              </w:rPr>
              <w:t> </w:t>
            </w:r>
          </w:p>
        </w:tc>
      </w:tr>
      <w:tr w:rsidR="00CA67F5" w14:paraId="75D140BA"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81B97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8B5DCA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53DFEB1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504B5A3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061C830A"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AD21B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n28</w:t>
            </w:r>
          </w:p>
        </w:tc>
        <w:tc>
          <w:tcPr>
            <w:tcW w:w="2900" w:type="dxa"/>
            <w:tcBorders>
              <w:top w:val="nil"/>
              <w:left w:val="nil"/>
              <w:bottom w:val="single" w:sz="4" w:space="0" w:color="auto"/>
              <w:right w:val="single" w:sz="4" w:space="0" w:color="auto"/>
            </w:tcBorders>
            <w:shd w:val="clear" w:color="auto" w:fill="auto"/>
            <w:vAlign w:val="center"/>
            <w:hideMark/>
          </w:tcPr>
          <w:p w14:paraId="47F37D5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703-748</w:t>
            </w:r>
          </w:p>
        </w:tc>
        <w:tc>
          <w:tcPr>
            <w:tcW w:w="3000" w:type="dxa"/>
            <w:tcBorders>
              <w:top w:val="nil"/>
              <w:left w:val="nil"/>
              <w:bottom w:val="single" w:sz="4" w:space="0" w:color="auto"/>
              <w:right w:val="single" w:sz="4" w:space="0" w:color="auto"/>
            </w:tcBorders>
            <w:shd w:val="clear" w:color="auto" w:fill="auto"/>
            <w:vAlign w:val="center"/>
            <w:hideMark/>
          </w:tcPr>
          <w:p w14:paraId="631B4E7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758-803</w:t>
            </w:r>
          </w:p>
        </w:tc>
        <w:tc>
          <w:tcPr>
            <w:tcW w:w="1160" w:type="dxa"/>
            <w:tcBorders>
              <w:top w:val="nil"/>
              <w:left w:val="nil"/>
              <w:bottom w:val="single" w:sz="4" w:space="0" w:color="auto"/>
              <w:right w:val="single" w:sz="4" w:space="0" w:color="auto"/>
            </w:tcBorders>
            <w:shd w:val="clear" w:color="auto" w:fill="auto"/>
            <w:vAlign w:val="center"/>
            <w:hideMark/>
          </w:tcPr>
          <w:p w14:paraId="299CF98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3845BF7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DBBA7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n40</w:t>
            </w:r>
          </w:p>
        </w:tc>
        <w:tc>
          <w:tcPr>
            <w:tcW w:w="2900" w:type="dxa"/>
            <w:tcBorders>
              <w:top w:val="nil"/>
              <w:left w:val="nil"/>
              <w:bottom w:val="single" w:sz="4" w:space="0" w:color="auto"/>
              <w:right w:val="single" w:sz="4" w:space="0" w:color="auto"/>
            </w:tcBorders>
            <w:shd w:val="clear" w:color="auto" w:fill="auto"/>
            <w:vAlign w:val="center"/>
            <w:hideMark/>
          </w:tcPr>
          <w:p w14:paraId="1E8CA0E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3000" w:type="dxa"/>
            <w:tcBorders>
              <w:top w:val="nil"/>
              <w:left w:val="nil"/>
              <w:bottom w:val="single" w:sz="4" w:space="0" w:color="auto"/>
              <w:right w:val="single" w:sz="4" w:space="0" w:color="auto"/>
            </w:tcBorders>
            <w:shd w:val="clear" w:color="auto" w:fill="auto"/>
            <w:vAlign w:val="center"/>
            <w:hideMark/>
          </w:tcPr>
          <w:p w14:paraId="140475B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1160" w:type="dxa"/>
            <w:tcBorders>
              <w:top w:val="nil"/>
              <w:left w:val="nil"/>
              <w:bottom w:val="single" w:sz="4" w:space="0" w:color="auto"/>
              <w:right w:val="single" w:sz="4" w:space="0" w:color="auto"/>
            </w:tcBorders>
            <w:shd w:val="clear" w:color="auto" w:fill="auto"/>
            <w:vAlign w:val="center"/>
            <w:hideMark/>
          </w:tcPr>
          <w:p w14:paraId="0A2493C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TDD</w:t>
            </w:r>
          </w:p>
        </w:tc>
      </w:tr>
    </w:tbl>
    <w:p w14:paraId="66CE017A" w14:textId="77777777" w:rsidR="00CA67F5" w:rsidRDefault="00CA67F5" w:rsidP="00CA67F5">
      <w:pPr>
        <w:pStyle w:val="TH"/>
      </w:pPr>
    </w:p>
    <w:p w14:paraId="081BA4B4" w14:textId="2611EDAC" w:rsidR="00CA67F5" w:rsidRPr="005D2633" w:rsidRDefault="00CA67F5" w:rsidP="00CA67F5">
      <w:pPr>
        <w:pStyle w:val="41"/>
        <w:rPr>
          <w:rFonts w:cs="Arial"/>
          <w:lang w:eastAsia="zh-CN"/>
        </w:rPr>
      </w:pPr>
      <w:bookmarkStart w:id="270" w:name="_Toc173744045"/>
      <w:bookmarkStart w:id="271" w:name="_Toc180420471"/>
      <w:r>
        <w:rPr>
          <w:rFonts w:cs="Arial"/>
          <w:lang w:eastAsia="zh-CN"/>
        </w:rPr>
        <w:t>5.16</w:t>
      </w:r>
      <w:r w:rsidRPr="005D2633">
        <w:rPr>
          <w:rFonts w:cs="Arial"/>
          <w:lang w:eastAsia="zh-CN"/>
        </w:rPr>
        <w:t>.1.2</w:t>
      </w:r>
      <w:r w:rsidRPr="005D2633">
        <w:rPr>
          <w:rFonts w:cs="Arial"/>
          <w:lang w:eastAsia="zh-CN"/>
        </w:rPr>
        <w:tab/>
      </w:r>
      <w:r>
        <w:rPr>
          <w:rFonts w:cs="Arial"/>
          <w:lang w:eastAsia="zh-CN"/>
        </w:rPr>
        <w:t>Channel bandwidths per operating band for CA</w:t>
      </w:r>
      <w:bookmarkEnd w:id="270"/>
      <w:bookmarkEnd w:id="271"/>
    </w:p>
    <w:p w14:paraId="278A38C7" w14:textId="3EAB4E8E" w:rsidR="00CA67F5" w:rsidRDefault="00CA67F5" w:rsidP="00CA67F5">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CA67F5" w14:paraId="2932B4FD"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CB0E449" w14:textId="77777777" w:rsidR="00CA67F5" w:rsidRDefault="00CA67F5"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CA67F5" w14:paraId="631C30C8"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561A1D" w14:textId="77777777" w:rsidR="00CA67F5" w:rsidRDefault="00CA67F5"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73499F6" w14:textId="77777777" w:rsidR="00CA67F5" w:rsidRDefault="00CA67F5"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033A86" w14:textId="77777777" w:rsidR="00CA67F5" w:rsidRDefault="00CA67F5" w:rsidP="005A6A3F">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0EE8FD73" w14:textId="77777777" w:rsidR="00CA67F5" w:rsidRDefault="00CA67F5"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1B4FE54B" w14:textId="77777777" w:rsidR="00CA67F5" w:rsidRDefault="00CA67F5" w:rsidP="005A6A3F">
            <w:pPr>
              <w:pStyle w:val="TAH"/>
              <w:rPr>
                <w:szCs w:val="18"/>
                <w:lang w:val="en-US" w:eastAsia="zh-CN"/>
              </w:rPr>
            </w:pPr>
            <w:r>
              <w:t>Bandwidth combination set</w:t>
            </w:r>
          </w:p>
        </w:tc>
      </w:tr>
      <w:tr w:rsidR="00CA67F5" w14:paraId="2EB7E907"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4B884DE2" w14:textId="77777777" w:rsidR="00CA67F5" w:rsidRPr="00B00CBD" w:rsidRDefault="00CA67F5" w:rsidP="005A6A3F">
            <w:pPr>
              <w:pStyle w:val="TAC"/>
              <w:rPr>
                <w:rFonts w:eastAsia="宋体" w:cs="Arial"/>
                <w:szCs w:val="18"/>
                <w:lang w:val="en-US" w:eastAsia="zh-CN"/>
              </w:rPr>
            </w:pPr>
            <w:r w:rsidRPr="001625B7">
              <w:rPr>
                <w:rFonts w:eastAsia="宋体" w:cs="Arial"/>
                <w:szCs w:val="18"/>
                <w:lang w:val="en-US" w:eastAsia="zh-CN"/>
              </w:rPr>
              <w:t>CA_n1A-n28A-n40A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720C027" w14:textId="77777777" w:rsidR="00CA67F5" w:rsidRPr="001625B7" w:rsidRDefault="00CA67F5" w:rsidP="005A6A3F">
            <w:pPr>
              <w:pStyle w:val="TAC"/>
              <w:rPr>
                <w:rFonts w:eastAsia="宋体" w:cs="Arial"/>
                <w:szCs w:val="18"/>
                <w:lang w:val="en-US" w:eastAsia="zh-CN"/>
              </w:rPr>
            </w:pPr>
            <w:r w:rsidRPr="001625B7">
              <w:rPr>
                <w:rFonts w:eastAsia="宋体" w:cs="Arial"/>
                <w:szCs w:val="18"/>
                <w:lang w:val="en-US" w:eastAsia="zh-CN"/>
              </w:rPr>
              <w:t>CA_n1A-n28A</w:t>
            </w:r>
          </w:p>
          <w:p w14:paraId="4E7864F8" w14:textId="77777777" w:rsidR="00CA67F5" w:rsidRPr="001625B7" w:rsidRDefault="00CA67F5" w:rsidP="005A6A3F">
            <w:pPr>
              <w:pStyle w:val="TAC"/>
              <w:rPr>
                <w:rFonts w:eastAsia="宋体" w:cs="Arial"/>
                <w:szCs w:val="18"/>
                <w:lang w:val="en-US" w:eastAsia="zh-CN"/>
              </w:rPr>
            </w:pPr>
            <w:r w:rsidRPr="001625B7">
              <w:rPr>
                <w:rFonts w:eastAsia="宋体" w:cs="Arial"/>
                <w:szCs w:val="18"/>
                <w:lang w:val="en-US" w:eastAsia="zh-CN"/>
              </w:rPr>
              <w:t>CA_n1A-n40A</w:t>
            </w:r>
          </w:p>
          <w:p w14:paraId="7BC65EE6" w14:textId="77777777" w:rsidR="00CA67F5" w:rsidRPr="00B00CBD" w:rsidRDefault="00CA67F5" w:rsidP="005A6A3F">
            <w:pPr>
              <w:pStyle w:val="TAC"/>
              <w:rPr>
                <w:rFonts w:eastAsia="宋体" w:cs="Arial"/>
                <w:szCs w:val="18"/>
                <w:lang w:val="en-US" w:eastAsia="zh-CN"/>
              </w:rPr>
            </w:pPr>
            <w:r w:rsidRPr="001625B7">
              <w:rPr>
                <w:rFonts w:eastAsia="宋体" w:cs="Arial"/>
                <w:szCs w:val="18"/>
                <w:lang w:val="en-US" w:eastAsia="zh-CN"/>
              </w:rPr>
              <w:t>CA_n28A-n40A</w:t>
            </w:r>
          </w:p>
        </w:tc>
        <w:tc>
          <w:tcPr>
            <w:tcW w:w="709" w:type="dxa"/>
            <w:tcBorders>
              <w:left w:val="single" w:sz="4" w:space="0" w:color="auto"/>
              <w:right w:val="single" w:sz="4" w:space="0" w:color="auto"/>
            </w:tcBorders>
          </w:tcPr>
          <w:p w14:paraId="04339179" w14:textId="77777777" w:rsidR="00CA67F5" w:rsidRPr="00B00CBD" w:rsidRDefault="00CA67F5" w:rsidP="005A6A3F">
            <w:pPr>
              <w:pStyle w:val="TAC"/>
              <w:rPr>
                <w:rFonts w:cs="Arial"/>
                <w:szCs w:val="18"/>
                <w:lang w:val="en-US" w:eastAsia="zh-CN"/>
              </w:rPr>
            </w:pPr>
            <w:r w:rsidRPr="00096D6A">
              <w:t>n1</w:t>
            </w:r>
          </w:p>
        </w:tc>
        <w:tc>
          <w:tcPr>
            <w:tcW w:w="3827" w:type="dxa"/>
            <w:tcBorders>
              <w:top w:val="single" w:sz="4" w:space="0" w:color="auto"/>
              <w:left w:val="single" w:sz="4" w:space="0" w:color="auto"/>
              <w:bottom w:val="single" w:sz="4" w:space="0" w:color="auto"/>
              <w:right w:val="single" w:sz="4" w:space="0" w:color="auto"/>
            </w:tcBorders>
          </w:tcPr>
          <w:p w14:paraId="4960826F" w14:textId="77777777" w:rsidR="00CA67F5" w:rsidRPr="0023456E" w:rsidRDefault="00CA67F5" w:rsidP="005A6A3F">
            <w:pPr>
              <w:keepNext/>
              <w:keepLines/>
              <w:spacing w:after="0"/>
              <w:jc w:val="center"/>
              <w:textAlignment w:val="bottom"/>
              <w:rPr>
                <w:rFonts w:ascii="Arial" w:hAnsi="Arial" w:cs="Arial"/>
                <w:sz w:val="18"/>
                <w:szCs w:val="18"/>
                <w:lang w:val="en-US" w:eastAsia="zh-CN"/>
              </w:rPr>
            </w:pPr>
            <w:r w:rsidRPr="0023456E">
              <w:rPr>
                <w:rFonts w:ascii="Arial" w:hAnsi="Arial" w:cs="Arial"/>
                <w:sz w:val="18"/>
                <w:szCs w:val="18"/>
              </w:rPr>
              <w:t>5, 10, 15, 20</w:t>
            </w:r>
          </w:p>
        </w:tc>
        <w:tc>
          <w:tcPr>
            <w:tcW w:w="1344" w:type="dxa"/>
            <w:tcBorders>
              <w:left w:val="single" w:sz="4" w:space="0" w:color="auto"/>
              <w:bottom w:val="nil"/>
              <w:right w:val="single" w:sz="4" w:space="0" w:color="auto"/>
            </w:tcBorders>
            <w:shd w:val="clear" w:color="auto" w:fill="auto"/>
            <w:vAlign w:val="center"/>
          </w:tcPr>
          <w:p w14:paraId="1678AE00" w14:textId="77777777" w:rsidR="00CA67F5" w:rsidRPr="00B00CBD" w:rsidRDefault="00CA67F5" w:rsidP="005A6A3F">
            <w:pPr>
              <w:pStyle w:val="TAC"/>
              <w:rPr>
                <w:rFonts w:cs="Arial"/>
                <w:szCs w:val="18"/>
                <w:lang w:val="en-US" w:eastAsia="zh-CN"/>
              </w:rPr>
            </w:pPr>
            <w:r>
              <w:rPr>
                <w:rFonts w:cs="Arial"/>
                <w:szCs w:val="18"/>
                <w:lang w:val="en-US" w:eastAsia="zh-CN"/>
              </w:rPr>
              <w:t>0</w:t>
            </w:r>
          </w:p>
        </w:tc>
      </w:tr>
      <w:tr w:rsidR="00CA67F5" w14:paraId="4B618B4F"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60737FC4"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F97452"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01F039C5" w14:textId="77777777" w:rsidR="00CA67F5" w:rsidRPr="00B00CBD" w:rsidRDefault="00CA67F5" w:rsidP="005A6A3F">
            <w:pPr>
              <w:pStyle w:val="TAC"/>
              <w:rPr>
                <w:rFonts w:cs="Arial"/>
                <w:szCs w:val="18"/>
                <w:lang w:val="en-US" w:eastAsia="zh-CN"/>
              </w:rPr>
            </w:pPr>
            <w:r w:rsidRPr="00096D6A">
              <w:t>n28</w:t>
            </w:r>
          </w:p>
        </w:tc>
        <w:tc>
          <w:tcPr>
            <w:tcW w:w="3827" w:type="dxa"/>
            <w:tcBorders>
              <w:top w:val="single" w:sz="4" w:space="0" w:color="auto"/>
              <w:left w:val="single" w:sz="4" w:space="0" w:color="auto"/>
              <w:bottom w:val="single" w:sz="4" w:space="0" w:color="auto"/>
              <w:right w:val="single" w:sz="4" w:space="0" w:color="auto"/>
            </w:tcBorders>
          </w:tcPr>
          <w:p w14:paraId="77E4F515" w14:textId="77777777" w:rsidR="00CA67F5" w:rsidRPr="0023456E" w:rsidRDefault="00CA67F5" w:rsidP="005A6A3F">
            <w:pPr>
              <w:keepNext/>
              <w:keepLines/>
              <w:spacing w:after="0"/>
              <w:jc w:val="center"/>
              <w:textAlignment w:val="bottom"/>
              <w:rPr>
                <w:rFonts w:ascii="Arial" w:eastAsia="宋体" w:hAnsi="Arial" w:cs="Arial"/>
                <w:sz w:val="18"/>
                <w:szCs w:val="18"/>
                <w:lang w:val="en-US" w:eastAsia="zh-CN" w:bidi="ar"/>
              </w:rPr>
            </w:pPr>
            <w:r w:rsidRPr="0023456E">
              <w:rPr>
                <w:rFonts w:ascii="Arial" w:hAnsi="Arial" w:cs="Arial"/>
                <w:sz w:val="18"/>
                <w:szCs w:val="18"/>
              </w:rPr>
              <w:t>5, 10, 15, 20</w:t>
            </w:r>
            <w:r>
              <w:rPr>
                <w:rFonts w:ascii="Arial" w:hAnsi="Arial" w:cs="Arial"/>
                <w:sz w:val="18"/>
                <w:szCs w:val="18"/>
              </w:rPr>
              <w:t>, 25, 30</w:t>
            </w:r>
          </w:p>
        </w:tc>
        <w:tc>
          <w:tcPr>
            <w:tcW w:w="1344" w:type="dxa"/>
            <w:tcBorders>
              <w:top w:val="nil"/>
              <w:left w:val="single" w:sz="4" w:space="0" w:color="auto"/>
              <w:bottom w:val="nil"/>
              <w:right w:val="single" w:sz="4" w:space="0" w:color="auto"/>
            </w:tcBorders>
            <w:shd w:val="clear" w:color="auto" w:fill="auto"/>
            <w:vAlign w:val="center"/>
          </w:tcPr>
          <w:p w14:paraId="259B2184" w14:textId="77777777" w:rsidR="00CA67F5" w:rsidRPr="00B00CBD" w:rsidRDefault="00CA67F5" w:rsidP="005A6A3F">
            <w:pPr>
              <w:pStyle w:val="TAC"/>
              <w:rPr>
                <w:rFonts w:cs="Arial"/>
                <w:szCs w:val="18"/>
                <w:lang w:val="en-US" w:eastAsia="zh-CN"/>
              </w:rPr>
            </w:pPr>
          </w:p>
        </w:tc>
      </w:tr>
      <w:tr w:rsidR="00CA67F5" w14:paraId="1F10A231"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A450A"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A78DB1"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1EF378EC" w14:textId="77777777" w:rsidR="00CA67F5" w:rsidRDefault="00CA67F5" w:rsidP="005A6A3F">
            <w:pPr>
              <w:pStyle w:val="TAC"/>
              <w:rPr>
                <w:rFonts w:cs="Arial"/>
                <w:szCs w:val="18"/>
                <w:lang w:val="en-US" w:eastAsia="zh-CN"/>
              </w:rPr>
            </w:pPr>
            <w:r w:rsidRPr="00096D6A">
              <w:t>n40</w:t>
            </w:r>
          </w:p>
        </w:tc>
        <w:tc>
          <w:tcPr>
            <w:tcW w:w="3827" w:type="dxa"/>
            <w:tcBorders>
              <w:top w:val="single" w:sz="4" w:space="0" w:color="auto"/>
              <w:left w:val="single" w:sz="4" w:space="0" w:color="auto"/>
              <w:bottom w:val="single" w:sz="4" w:space="0" w:color="auto"/>
              <w:right w:val="single" w:sz="4" w:space="0" w:color="auto"/>
            </w:tcBorders>
          </w:tcPr>
          <w:p w14:paraId="7D72C35B" w14:textId="77777777" w:rsidR="00CA67F5" w:rsidRPr="0023456E" w:rsidRDefault="00CA67F5" w:rsidP="005A6A3F">
            <w:pPr>
              <w:keepNext/>
              <w:keepLines/>
              <w:spacing w:after="0"/>
              <w:jc w:val="center"/>
              <w:textAlignment w:val="bottom"/>
              <w:rPr>
                <w:rFonts w:ascii="Arial" w:eastAsia="宋体" w:hAnsi="Arial" w:cs="Arial"/>
                <w:sz w:val="18"/>
                <w:szCs w:val="18"/>
                <w:lang w:val="en-US" w:eastAsia="zh-CN" w:bidi="ar"/>
              </w:rPr>
            </w:pPr>
            <w:r w:rsidRPr="0023456E">
              <w:rPr>
                <w:rFonts w:ascii="Arial" w:hAnsi="Arial" w:cs="Arial"/>
                <w:sz w:val="18"/>
                <w:szCs w:val="18"/>
              </w:rPr>
              <w:t xml:space="preserve">5, 10, 15, 20, 25, 30, 40, 50, 60, </w:t>
            </w:r>
            <w:r>
              <w:rPr>
                <w:rFonts w:ascii="Arial" w:hAnsi="Arial" w:cs="Arial"/>
                <w:sz w:val="18"/>
                <w:szCs w:val="18"/>
              </w:rPr>
              <w:t>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36BD8128" w14:textId="77777777" w:rsidR="00CA67F5" w:rsidRPr="00B00CBD" w:rsidRDefault="00CA67F5" w:rsidP="005A6A3F">
            <w:pPr>
              <w:pStyle w:val="TAC"/>
              <w:rPr>
                <w:rFonts w:cs="Arial"/>
                <w:szCs w:val="18"/>
                <w:lang w:val="en-US" w:eastAsia="zh-CN"/>
              </w:rPr>
            </w:pPr>
          </w:p>
        </w:tc>
      </w:tr>
    </w:tbl>
    <w:p w14:paraId="5C2AF04A" w14:textId="796278AC" w:rsidR="00CA67F5" w:rsidRDefault="00CA67F5" w:rsidP="00CA67F5">
      <w:pPr>
        <w:pStyle w:val="41"/>
        <w:rPr>
          <w:rFonts w:cs="Arial"/>
          <w:szCs w:val="22"/>
          <w:lang w:val="en-US" w:eastAsia="zh-CN"/>
        </w:rPr>
      </w:pPr>
      <w:bookmarkStart w:id="272" w:name="_Toc173744046"/>
      <w:bookmarkStart w:id="273" w:name="_Toc180420472"/>
      <w:bookmarkStart w:id="274" w:name="_Toc173744047"/>
      <w:r>
        <w:rPr>
          <w:rFonts w:cs="Arial"/>
          <w:lang w:eastAsia="zh-CN"/>
        </w:rPr>
        <w:t>5.16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72"/>
      <w:bookmarkEnd w:id="273"/>
    </w:p>
    <w:p w14:paraId="76513373" w14:textId="77777777" w:rsidR="00CA67F5" w:rsidRPr="00061042" w:rsidRDefault="00CA67F5" w:rsidP="00CA67F5">
      <w:pPr>
        <w:keepNext/>
        <w:keepLines/>
      </w:pPr>
      <w:r w:rsidRPr="00061042">
        <w:t xml:space="preserve">For </w:t>
      </w:r>
      <w:r w:rsidRPr="00061042">
        <w:rPr>
          <w:lang w:val="en-US"/>
        </w:rPr>
        <w:t>CA</w:t>
      </w:r>
      <w:r w:rsidRPr="00061042">
        <w:t>_</w:t>
      </w:r>
      <w:r w:rsidRPr="00061042">
        <w:rPr>
          <w:lang w:val="en-US"/>
        </w:rPr>
        <w:t>n1</w:t>
      </w:r>
      <w:r w:rsidRPr="00061042">
        <w:t>-n2</w:t>
      </w:r>
      <w:r>
        <w:t>8</w:t>
      </w:r>
      <w:r w:rsidRPr="00061042">
        <w:rPr>
          <w:lang w:val="en-US"/>
        </w:rPr>
        <w:t>-n</w:t>
      </w:r>
      <w:r>
        <w:rPr>
          <w:lang w:val="en-US"/>
        </w:rPr>
        <w:t>40</w:t>
      </w:r>
      <w:r w:rsidRPr="00061042">
        <w:t xml:space="preserve">, the </w:t>
      </w:r>
      <w:r w:rsidRPr="00061042">
        <w:sym w:font="Symbol" w:char="F044"/>
      </w:r>
      <w:r w:rsidRPr="00061042">
        <w:t>T</w:t>
      </w:r>
      <w:r w:rsidRPr="00061042">
        <w:rPr>
          <w:vertAlign w:val="subscript"/>
        </w:rPr>
        <w:t>IB</w:t>
      </w:r>
      <w:proofErr w:type="gramStart"/>
      <w:r w:rsidRPr="00061042">
        <w:rPr>
          <w:vertAlign w:val="subscript"/>
        </w:rPr>
        <w:t>,c</w:t>
      </w:r>
      <w:proofErr w:type="gramEnd"/>
      <w:r w:rsidRPr="00061042">
        <w:t xml:space="preserve"> and </w:t>
      </w:r>
      <w:r w:rsidRPr="00061042">
        <w:sym w:font="Symbol" w:char="F044"/>
      </w:r>
      <w:r w:rsidRPr="00061042">
        <w:t>R</w:t>
      </w:r>
      <w:r w:rsidRPr="00061042">
        <w:rPr>
          <w:vertAlign w:val="subscript"/>
        </w:rPr>
        <w:t>IB,c</w:t>
      </w:r>
      <w:r w:rsidRPr="00061042">
        <w:t xml:space="preserve"> values are already captured in the specification.</w:t>
      </w:r>
    </w:p>
    <w:p w14:paraId="242FCA8D" w14:textId="77777777" w:rsidR="00CA67F5" w:rsidRDefault="00CA67F5" w:rsidP="00CA67F5">
      <w:pPr>
        <w:keepNext/>
        <w:keepLines/>
      </w:pPr>
    </w:p>
    <w:p w14:paraId="587A3BCB" w14:textId="3823595B" w:rsidR="00CA67F5" w:rsidRPr="005D2633" w:rsidRDefault="00CA67F5" w:rsidP="00CA67F5">
      <w:pPr>
        <w:pStyle w:val="31"/>
        <w:rPr>
          <w:rFonts w:cs="Arial"/>
          <w:szCs w:val="28"/>
          <w:lang w:val="en-US" w:eastAsia="zh-CN"/>
        </w:rPr>
      </w:pPr>
      <w:bookmarkStart w:id="275" w:name="_Toc180420473"/>
      <w:r>
        <w:rPr>
          <w:rFonts w:cs="Arial"/>
          <w:szCs w:val="28"/>
          <w:lang w:val="en-US" w:eastAsia="zh-CN"/>
        </w:rPr>
        <w:t>5.16</w:t>
      </w:r>
      <w:r w:rsidRPr="005D2633">
        <w:rPr>
          <w:rFonts w:cs="Arial"/>
          <w:szCs w:val="28"/>
          <w:lang w:val="en-US" w:eastAsia="zh-CN"/>
        </w:rPr>
        <w:t>.2</w:t>
      </w:r>
      <w:r w:rsidRPr="005D2633">
        <w:rPr>
          <w:rFonts w:cs="Arial"/>
          <w:szCs w:val="28"/>
          <w:lang w:val="en-US" w:eastAsia="zh-CN"/>
        </w:rPr>
        <w:tab/>
        <w:t>Specific for 2 bands UL CA</w:t>
      </w:r>
      <w:bookmarkEnd w:id="274"/>
      <w:bookmarkEnd w:id="275"/>
    </w:p>
    <w:p w14:paraId="6454B9E7" w14:textId="679B555E" w:rsidR="00CA67F5" w:rsidRPr="00140BB6" w:rsidRDefault="00CA67F5" w:rsidP="00CA67F5">
      <w:pPr>
        <w:pStyle w:val="41"/>
      </w:pPr>
      <w:bookmarkStart w:id="276" w:name="_Toc173744048"/>
      <w:bookmarkStart w:id="277" w:name="_Toc180420474"/>
      <w:bookmarkStart w:id="278" w:name="_Toc109047247"/>
      <w:bookmarkStart w:id="279" w:name="_Toc2338"/>
      <w:r>
        <w:t>5.16</w:t>
      </w:r>
      <w:r w:rsidRPr="00140BB6">
        <w:t>.2.1</w:t>
      </w:r>
      <w:r w:rsidRPr="00140BB6">
        <w:tab/>
        <w:t>UE co-existence studies</w:t>
      </w:r>
      <w:bookmarkEnd w:id="276"/>
      <w:bookmarkEnd w:id="277"/>
    </w:p>
    <w:p w14:paraId="216CC6FC" w14:textId="19CF9776" w:rsidR="00CA67F5" w:rsidRPr="00242348" w:rsidRDefault="00CA67F5" w:rsidP="00CA67F5">
      <w:pPr>
        <w:pStyle w:val="51"/>
        <w:rPr>
          <w:snapToGrid w:val="0"/>
        </w:rPr>
      </w:pPr>
      <w:bookmarkStart w:id="280" w:name="_Toc173744049"/>
      <w:bookmarkStart w:id="281" w:name="_Toc180420475"/>
      <w:bookmarkEnd w:id="278"/>
      <w:bookmarkEnd w:id="279"/>
      <w:r w:rsidRPr="00242348">
        <w:rPr>
          <w:rFonts w:hint="eastAsia"/>
          <w:snapToGrid w:val="0"/>
        </w:rPr>
        <w:t>5.</w:t>
      </w:r>
      <w:r>
        <w:rPr>
          <w:snapToGrid w:val="0"/>
        </w:rPr>
        <w:t>16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0"/>
      <w:bookmarkEnd w:id="281"/>
    </w:p>
    <w:p w14:paraId="651A72E2" w14:textId="27474889"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n28</w:t>
      </w:r>
      <w:r w:rsidRPr="00A76C0A">
        <w:rPr>
          <w:rFonts w:eastAsia="MS Mincho"/>
        </w:rPr>
        <w:t>A.</w:t>
      </w:r>
    </w:p>
    <w:p w14:paraId="42B630ED" w14:textId="7035DF32"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CA67F5" w14:paraId="019B47AD"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D25B"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B5DA3A"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781D5DC"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AF63D4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398A268"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BEF938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96D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95FC9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06C9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C4F2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F45F0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BD8A8D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FB43AF"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607FD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1277 - 1172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15513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2623 - 2728</w:t>
            </w:r>
          </w:p>
        </w:tc>
      </w:tr>
      <w:tr w:rsidR="00CA67F5" w14:paraId="3B801E2D"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D1B9B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5CF50A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57A4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4088F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A579"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22DBDD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26AB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946AB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3092 - 3257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CF84F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574 - 424</w:t>
            </w:r>
          </w:p>
        </w:tc>
      </w:tr>
      <w:tr w:rsidR="00CA67F5" w14:paraId="4FE6C68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D7E7F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8EA13C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0532C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79B7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7B3D2D"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80E121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5A36E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FA09C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4543 - 4708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156BFF0"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3326 - 3476</w:t>
            </w:r>
          </w:p>
        </w:tc>
      </w:tr>
      <w:tr w:rsidR="00CA67F5" w14:paraId="0F66C6F7"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89C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0430E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D4CBE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E7F4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84DED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D2A86AA"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B9CD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BC26A"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5012 - 5237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8E10E2"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129 - 324</w:t>
            </w:r>
          </w:p>
        </w:tc>
      </w:tr>
      <w:tr w:rsidR="00CA67F5" w14:paraId="74E0A9E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7D1C6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B82E0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AB7B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F75E1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0972501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E3338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3C7A7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2344 - 2554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732F874" w14:textId="77777777" w:rsidR="00CA67F5" w:rsidRDefault="00CA67F5" w:rsidP="005A6A3F">
            <w:pPr>
              <w:rPr>
                <w:rFonts w:ascii="Arial" w:hAnsi="Arial" w:cs="Arial"/>
                <w:color w:val="000000"/>
                <w:sz w:val="18"/>
                <w:szCs w:val="18"/>
              </w:rPr>
            </w:pPr>
          </w:p>
        </w:tc>
      </w:tr>
      <w:tr w:rsidR="00CA67F5" w14:paraId="097E6D0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771C9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19049A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65ACF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927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6C3D7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9C3EF80"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286C0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C4DF8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6463 - 6688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C0CEA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4029 - 4224</w:t>
            </w:r>
          </w:p>
        </w:tc>
      </w:tr>
      <w:tr w:rsidR="00CA67F5" w14:paraId="17E63BD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C7C2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7935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00419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E128C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3235338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92E0B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BC3304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5246 - 5456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A211527" w14:textId="77777777" w:rsidR="00CA67F5" w:rsidRDefault="00CA67F5" w:rsidP="005A6A3F">
            <w:pPr>
              <w:rPr>
                <w:rFonts w:ascii="Arial" w:hAnsi="Arial" w:cs="Arial"/>
                <w:color w:val="000000"/>
                <w:sz w:val="18"/>
                <w:szCs w:val="18"/>
              </w:rPr>
            </w:pPr>
          </w:p>
        </w:tc>
      </w:tr>
      <w:tr w:rsidR="00CA67F5" w14:paraId="3078829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06FBB7"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CF3795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83D5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A18A5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45812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93F3613"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A35E6DE"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E6A599"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1072 - 832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B94F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7217 - 6932</w:t>
            </w:r>
          </w:p>
        </w:tc>
      </w:tr>
      <w:tr w:rsidR="00CA67F5" w14:paraId="7645F56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0A6F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06005C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CB655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626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FA81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4D18A012"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4EA6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00634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1596 - 1851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ED851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4534 - 4264</w:t>
            </w:r>
          </w:p>
        </w:tc>
      </w:tr>
      <w:tr w:rsidR="00CA67F5" w14:paraId="02E157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C1BA0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09FF5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96CA2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D5666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C62E0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14AC63C"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F429B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F09A43"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4732 - 4972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5ACBD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8383 - 8668</w:t>
            </w:r>
          </w:p>
        </w:tc>
      </w:tr>
      <w:tr w:rsidR="00CA67F5" w14:paraId="51A15A4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3981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0E1E8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B593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E7B43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FA913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D6A2D6F"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10F5D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B4EF3C"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5949 - 6204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4AA35F"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7166 - 7436</w:t>
            </w:r>
          </w:p>
        </w:tc>
      </w:tr>
      <w:tr w:rsidR="00CA67F5" w14:paraId="0060851F"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5DBE76" w14:textId="77777777" w:rsidR="00CA67F5" w:rsidRDefault="00CA67F5" w:rsidP="00CF42FD">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9D647FC" w14:textId="77777777" w:rsidR="00CA67F5" w:rsidRDefault="00CA67F5" w:rsidP="00CA67F5">
      <w:pPr>
        <w:pStyle w:val="TH"/>
        <w:rPr>
          <w:rFonts w:eastAsia="MS Mincho"/>
        </w:rPr>
      </w:pPr>
    </w:p>
    <w:p w14:paraId="3C94618D" w14:textId="23F62607"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n40</w:t>
      </w:r>
      <w:r w:rsidRPr="00A76C0A">
        <w:rPr>
          <w:rFonts w:eastAsia="MS Mincho"/>
        </w:rPr>
        <w:t>A.</w:t>
      </w:r>
    </w:p>
    <w:p w14:paraId="236F2375" w14:textId="71FB15D7"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CA67F5" w14:paraId="1D2121A2"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130C"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D7A18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55BAC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EDE91B"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14703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3CCB552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13F3CF"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77D094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D950F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03F6B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1C7BF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80EB79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8F2830"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05AF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320 - 480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25CBF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4220 - 4380</w:t>
            </w:r>
          </w:p>
        </w:tc>
      </w:tr>
      <w:tr w:rsidR="00CA67F5" w14:paraId="62DA542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A7100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F1E980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B73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0942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51594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EDE588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DB3CD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967A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1440 - 1660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C98AC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2620 - 2880</w:t>
            </w:r>
          </w:p>
        </w:tc>
      </w:tr>
      <w:tr w:rsidR="00CA67F5" w14:paraId="395826D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F6F128"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68E7B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2978C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0B20F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FD7AA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5EE472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D7312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860C6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6140 - 6360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0966D5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6520 - 6780</w:t>
            </w:r>
          </w:p>
        </w:tc>
      </w:tr>
      <w:tr w:rsidR="00CA67F5" w14:paraId="6A9D312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2B75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3E4EA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5B2E5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0C72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A0D8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F6B0534"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74BDC1"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A05B3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3360 - 3640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D95A5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4920 - 5280</w:t>
            </w:r>
          </w:p>
        </w:tc>
      </w:tr>
      <w:tr w:rsidR="00CA67F5" w14:paraId="02C9EBA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B3A13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13B8DA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B6D4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F5BFC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BDC36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2941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BD87D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960 - 640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627981" w14:textId="77777777" w:rsidR="00CA67F5" w:rsidRDefault="00CA67F5" w:rsidP="005A6A3F">
            <w:pPr>
              <w:rPr>
                <w:rFonts w:ascii="Arial" w:hAnsi="Arial" w:cs="Arial"/>
                <w:color w:val="000000"/>
                <w:sz w:val="18"/>
                <w:szCs w:val="18"/>
              </w:rPr>
            </w:pPr>
          </w:p>
        </w:tc>
      </w:tr>
      <w:tr w:rsidR="00CA67F5" w14:paraId="6507AB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1E41D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5D177F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F4909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C5B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30465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FA35E3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42D90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8C9C4A"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8060 - 8340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5485F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8820 - 9180</w:t>
            </w:r>
          </w:p>
        </w:tc>
      </w:tr>
      <w:tr w:rsidR="00CA67F5" w14:paraId="5227261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617085"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2655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A3C45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B0151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2B3477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ED4C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A70A8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8440 - 8760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74C3C55" w14:textId="77777777" w:rsidR="00CA67F5" w:rsidRDefault="00CA67F5" w:rsidP="005A6A3F">
            <w:pPr>
              <w:rPr>
                <w:rFonts w:ascii="Arial" w:hAnsi="Arial" w:cs="Arial"/>
                <w:color w:val="000000"/>
                <w:sz w:val="18"/>
                <w:szCs w:val="18"/>
              </w:rPr>
            </w:pPr>
          </w:p>
        </w:tc>
      </w:tr>
      <w:tr w:rsidR="00CA67F5" w14:paraId="0C28223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8AD9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B8572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F3F66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402C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0753D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2AFB0135"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B674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AA980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7680 - 7220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967B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5620 - 5280</w:t>
            </w:r>
          </w:p>
        </w:tc>
      </w:tr>
      <w:tr w:rsidR="00CA67F5" w14:paraId="05395D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A082C"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C8697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38A4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D4DB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A4F1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307E5DE"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B4B0C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EF1E2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3360 - 2940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A63D5A5"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1340 - 960</w:t>
            </w:r>
          </w:p>
        </w:tc>
      </w:tr>
      <w:tr w:rsidR="00CA67F5" w14:paraId="43E3E86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0A681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4715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19CB0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E9D7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73ABFF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6733E7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57D10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FA949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11120 - 11580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02354A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9980 - 10320</w:t>
            </w:r>
          </w:p>
        </w:tc>
      </w:tr>
      <w:tr w:rsidR="00CA67F5" w14:paraId="211E35F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2F6299"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E6507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A9B2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0E4B6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6EB4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6C19648"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09A152"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7E97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10740 - 11160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7522B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10360 - 10740</w:t>
            </w:r>
          </w:p>
        </w:tc>
      </w:tr>
      <w:tr w:rsidR="00CA67F5" w14:paraId="258A89E9"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F0CCB" w14:textId="77777777" w:rsidR="00CA67F5" w:rsidRDefault="00CA67F5" w:rsidP="005A6A3F">
            <w:pPr>
              <w:rPr>
                <w:rFonts w:ascii="Arial" w:hAnsi="Arial" w:cs="Arial"/>
                <w:color w:val="000000"/>
                <w:sz w:val="18"/>
                <w:szCs w:val="18"/>
              </w:rPr>
            </w:pPr>
            <w:proofErr w:type="gramStart"/>
            <w:r>
              <w:rPr>
                <w:rFonts w:ascii="Arial" w:hAnsi="Arial" w:cs="Arial"/>
                <w:color w:val="000000"/>
                <w:sz w:val="18"/>
                <w:szCs w:val="18"/>
              </w:rPr>
              <w:lastRenderedPageBreak/>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6F87434" w14:textId="77777777" w:rsidR="00CA67F5" w:rsidRDefault="00CA67F5" w:rsidP="00CA67F5">
      <w:pPr>
        <w:pStyle w:val="TH"/>
        <w:rPr>
          <w:rFonts w:eastAsia="MS Mincho"/>
        </w:rPr>
      </w:pPr>
    </w:p>
    <w:p w14:paraId="048E9376" w14:textId="07E377BE"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n28</w:t>
      </w:r>
      <w:r w:rsidRPr="00A76C0A">
        <w:rPr>
          <w:rFonts w:eastAsia="MS Mincho"/>
        </w:rPr>
        <w:t>A-</w:t>
      </w:r>
      <w:r>
        <w:rPr>
          <w:rFonts w:eastAsia="MS Mincho"/>
        </w:rPr>
        <w:t>n40</w:t>
      </w:r>
      <w:r w:rsidRPr="00A76C0A">
        <w:rPr>
          <w:rFonts w:eastAsia="MS Mincho"/>
        </w:rPr>
        <w:t>A.</w:t>
      </w:r>
    </w:p>
    <w:p w14:paraId="6CBBBB8E" w14:textId="60E1F0E9"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CA67F5" w14:paraId="321D145C"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71E6F" w14:textId="77777777" w:rsidR="00CA67F5" w:rsidRDefault="00CA67F5" w:rsidP="005A6A3F">
            <w:pPr>
              <w:spacing w:after="0"/>
              <w:jc w:val="center"/>
              <w:rPr>
                <w:rFonts w:ascii="Arial" w:hAnsi="Arial" w:cs="Arial"/>
                <w:b/>
                <w:bCs/>
                <w:color w:val="000000"/>
                <w:sz w:val="18"/>
                <w:szCs w:val="18"/>
              </w:rPr>
            </w:pPr>
            <w:bookmarkStart w:id="282" w:name="_Toc173744050"/>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6F77F3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D904D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AFF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C40EEF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6E71EF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A2ECF5"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5693D2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5D072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E8E7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FF017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FFB93E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9CF96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892F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1552 - 1697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9CA466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3003 - 3148</w:t>
            </w:r>
          </w:p>
        </w:tc>
      </w:tr>
      <w:tr w:rsidR="00CA67F5" w14:paraId="7E8DC300"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56DB2"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2DED4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F5803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436EE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A02F56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46D6CA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7ED73E"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4278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994 - 804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D8D9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3852 - 4097</w:t>
            </w:r>
          </w:p>
        </w:tc>
      </w:tr>
      <w:tr w:rsidR="00CA67F5" w14:paraId="6FD108EB"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E7F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AEFBA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F9B50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A2823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6A6C7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11761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5015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8626CF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3706 - 3896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AF8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5303 - 5548</w:t>
            </w:r>
          </w:p>
        </w:tc>
      </w:tr>
      <w:tr w:rsidR="00CA67F5" w14:paraId="4C4FF75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F12C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75601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9893C6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E0119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F10A3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79206CF"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FCAB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FFA8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291 - 56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C5C2F5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6152 - 6497</w:t>
            </w:r>
          </w:p>
        </w:tc>
      </w:tr>
      <w:tr w:rsidR="00CA67F5" w14:paraId="5B0FD97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C0EF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77C6F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17EC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E7721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7A98BE7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162A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5F23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3394 - 3104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ADAE53A" w14:textId="77777777" w:rsidR="00CA67F5" w:rsidRDefault="00CA67F5" w:rsidP="005A6A3F">
            <w:pPr>
              <w:rPr>
                <w:rFonts w:ascii="Arial" w:hAnsi="Arial" w:cs="Arial"/>
                <w:color w:val="000000"/>
                <w:sz w:val="18"/>
                <w:szCs w:val="18"/>
              </w:rPr>
            </w:pPr>
          </w:p>
        </w:tc>
      </w:tr>
      <w:tr w:rsidR="00CA67F5" w14:paraId="6239374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CF66EB"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FAC2C1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4960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11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B3EA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75D05A9C"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975E8"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DFD0F1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4409 - 4644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38959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7603 - 7948</w:t>
            </w:r>
          </w:p>
        </w:tc>
      </w:tr>
      <w:tr w:rsidR="00CA67F5" w14:paraId="0A4C5ED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3103D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6C273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4285A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23750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EE38FC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EDE14ED"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8D586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6006 - 6296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52A4948C" w14:textId="77777777" w:rsidR="00CA67F5" w:rsidRDefault="00CA67F5" w:rsidP="005A6A3F">
            <w:pPr>
              <w:rPr>
                <w:rFonts w:ascii="Arial" w:hAnsi="Arial" w:cs="Arial"/>
                <w:color w:val="000000"/>
                <w:sz w:val="18"/>
                <w:szCs w:val="18"/>
              </w:rPr>
            </w:pPr>
          </w:p>
        </w:tc>
      </w:tr>
      <w:tr w:rsidR="00CA67F5" w14:paraId="4E780F6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0FCC1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8155F6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AC6F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FE0E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54ACD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EFC2CC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F46F1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76CF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8897 - 8452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FB6FC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692 - 412</w:t>
            </w:r>
          </w:p>
        </w:tc>
      </w:tr>
      <w:tr w:rsidR="00CA67F5" w14:paraId="396288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4E1E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EEBE00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F729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DD091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5B199B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C2C2886"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083A59"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B333B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5794 - 5404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D39C9D"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2356 - 2691</w:t>
            </w:r>
          </w:p>
        </w:tc>
      </w:tr>
      <w:tr w:rsidR="00CA67F5" w14:paraId="6FDF431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1B6F54"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8AAA6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AB816C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4F60B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3ED0D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F36E7D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1E9C67"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86318C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9903 - 10348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CBA395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5112 - 5392</w:t>
            </w:r>
          </w:p>
        </w:tc>
      </w:tr>
      <w:tr w:rsidR="00CA67F5" w14:paraId="799072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6A161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DDBC5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8FC6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C4B51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64AE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61209E1"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757F4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A06CC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8306 - 8696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7A120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6709 - 7044</w:t>
            </w:r>
          </w:p>
        </w:tc>
      </w:tr>
      <w:tr w:rsidR="00CA67F5" w14:paraId="721F4964"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11E231" w14:textId="77777777" w:rsidR="00CA67F5" w:rsidRDefault="00CA67F5" w:rsidP="005A6A3F">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54F6821" w14:textId="77777777" w:rsidR="00CA67F5" w:rsidRDefault="00CA67F5" w:rsidP="00CA67F5">
      <w:pPr>
        <w:rPr>
          <w:snapToGrid w:val="0"/>
        </w:rPr>
      </w:pPr>
    </w:p>
    <w:p w14:paraId="425A9BEB" w14:textId="3FE11811"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1 </w:t>
      </w:r>
      <w:r>
        <w:rPr>
          <w:snapToGrid w:val="0"/>
        </w:rPr>
        <w:t>there is IMD4 from n1 and n28 into RX band n40.</w:t>
      </w:r>
    </w:p>
    <w:p w14:paraId="291C6FB9" w14:textId="656D5B64"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2 </w:t>
      </w:r>
      <w:r>
        <w:rPr>
          <w:snapToGrid w:val="0"/>
        </w:rPr>
        <w:t>there is IMD4 from n1 and n40 into RX band n28.</w:t>
      </w:r>
    </w:p>
    <w:p w14:paraId="42F6CE85" w14:textId="77777777" w:rsidR="00CA67F5" w:rsidRDefault="00CA67F5" w:rsidP="00CA67F5">
      <w:pPr>
        <w:rPr>
          <w:snapToGrid w:val="0"/>
        </w:rPr>
      </w:pPr>
    </w:p>
    <w:p w14:paraId="115D94A5" w14:textId="417F6AB6" w:rsidR="00CA67F5" w:rsidRPr="00AB69C8" w:rsidRDefault="00CA67F5" w:rsidP="00CA67F5">
      <w:pPr>
        <w:pStyle w:val="41"/>
      </w:pPr>
      <w:bookmarkStart w:id="283" w:name="_Toc173744051"/>
      <w:bookmarkStart w:id="284" w:name="_Toc180420476"/>
      <w:bookmarkEnd w:id="282"/>
      <w:r>
        <w:lastRenderedPageBreak/>
        <w:t>5.16</w:t>
      </w:r>
      <w:r w:rsidRPr="00AB69C8">
        <w:t>.2.</w:t>
      </w:r>
      <w:r>
        <w:t>2</w:t>
      </w:r>
      <w:r w:rsidRPr="00AB69C8">
        <w:tab/>
        <w:t>REFSENS requirements</w:t>
      </w:r>
      <w:bookmarkEnd w:id="283"/>
      <w:bookmarkEnd w:id="284"/>
    </w:p>
    <w:p w14:paraId="4E1C26A0" w14:textId="77777777" w:rsidR="00CA67F5" w:rsidRDefault="00CA67F5" w:rsidP="00CA67F5">
      <w:pPr>
        <w:rPr>
          <w:b/>
          <w:lang w:val="en-US"/>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-n</w:t>
      </w:r>
      <w:r>
        <w:rPr>
          <w:rFonts w:cs="Arial"/>
          <w:lang w:eastAsia="zh-CN"/>
        </w:rPr>
        <w:t>5</w:t>
      </w:r>
      <w:r w:rsidRPr="00B75DD1">
        <w:rPr>
          <w:rFonts w:cs="Arial"/>
          <w:lang w:eastAsia="zh-CN"/>
        </w:rPr>
        <w:t>-n</w:t>
      </w:r>
      <w:r>
        <w:rPr>
          <w:rFonts w:cs="Arial"/>
          <w:lang w:eastAsia="zh-CN"/>
        </w:rPr>
        <w:t>40.</w:t>
      </w:r>
    </w:p>
    <w:p w14:paraId="2902BA2B" w14:textId="3488F790" w:rsidR="00CA67F5" w:rsidRDefault="00CA67F5" w:rsidP="00CA67F5">
      <w:pPr>
        <w:keepNext/>
        <w:keepLines/>
        <w:spacing w:before="240" w:after="120"/>
        <w:jc w:val="center"/>
        <w:rPr>
          <w:rFonts w:ascii="Arial" w:hAnsi="Arial" w:cs="Arial"/>
          <w:b/>
          <w:lang w:val="en-US" w:eastAsia="ja-JP"/>
        </w:rPr>
      </w:pPr>
      <w:r>
        <w:rPr>
          <w:b/>
          <w:lang w:val="en-US"/>
        </w:rPr>
        <w:t>T</w:t>
      </w:r>
      <w:r>
        <w:rPr>
          <w:rFonts w:ascii="Arial" w:hAnsi="Arial" w:cs="Arial"/>
          <w:b/>
          <w:lang w:val="en-US"/>
        </w:rPr>
        <w:t xml:space="preserve">able </w:t>
      </w:r>
      <w:r>
        <w:rPr>
          <w:rFonts w:ascii="Arial" w:eastAsia="宋体" w:hAnsi="Arial" w:cs="Arial" w:hint="eastAsia"/>
          <w:b/>
          <w:lang w:val="en-US" w:eastAsia="zh-CN"/>
        </w:rPr>
        <w:t>5.</w:t>
      </w:r>
      <w:r>
        <w:rPr>
          <w:rFonts w:ascii="Arial" w:eastAsia="宋体" w:hAnsi="Arial" w:cs="Arial"/>
          <w:b/>
          <w:lang w:val="en-US" w:eastAsia="zh-CN"/>
        </w:rPr>
        <w:t>16.2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CA67F5" w:rsidRPr="006E069C" w14:paraId="6DA18EEA"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8ACC8A1" w14:textId="77777777" w:rsidR="00CA67F5" w:rsidRPr="006E069C" w:rsidRDefault="00CA67F5"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99AD7E" w14:textId="77777777" w:rsidR="00CA67F5" w:rsidRPr="006E069C" w:rsidRDefault="00CA67F5" w:rsidP="005A6A3F">
            <w:pPr>
              <w:pStyle w:val="TAH"/>
            </w:pPr>
            <w:r w:rsidRPr="006E069C">
              <w:t>Source of IMD</w:t>
            </w:r>
          </w:p>
        </w:tc>
      </w:tr>
      <w:tr w:rsidR="00CA67F5" w:rsidRPr="006E069C" w14:paraId="2B433F5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F4A689" w14:textId="77777777" w:rsidR="00CA67F5" w:rsidRPr="006E069C" w:rsidRDefault="00CA67F5"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9A5B59A" w14:textId="77777777" w:rsidR="00CA67F5" w:rsidRPr="006E069C" w:rsidRDefault="00CA67F5"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534BB00" w14:textId="77777777" w:rsidR="00CA67F5" w:rsidRPr="006E069C" w:rsidRDefault="00CA67F5"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F6B19D" w14:textId="77777777" w:rsidR="00CA67F5" w:rsidRPr="006E069C" w:rsidRDefault="00CA67F5"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0899DE" w14:textId="77777777" w:rsidR="00CA67F5" w:rsidRPr="006E069C" w:rsidRDefault="00CA67F5"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E03BE93" w14:textId="77777777" w:rsidR="00CA67F5" w:rsidRPr="006E069C" w:rsidRDefault="00CA67F5"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0B30104" w14:textId="77777777" w:rsidR="00CA67F5" w:rsidRPr="006E069C" w:rsidRDefault="00CA67F5"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3ADAC9" w14:textId="77777777" w:rsidR="00CA67F5" w:rsidRPr="006E069C" w:rsidRDefault="00CA67F5"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E80CE3" w14:textId="77777777" w:rsidR="00CA67F5" w:rsidRPr="006E069C" w:rsidRDefault="00CA67F5" w:rsidP="005A6A3F">
            <w:pPr>
              <w:pStyle w:val="TAH"/>
            </w:pPr>
          </w:p>
        </w:tc>
      </w:tr>
      <w:tr w:rsidR="00CA67F5" w:rsidRPr="006E069C" w14:paraId="14F2417C"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12B58" w14:textId="77777777" w:rsidR="00CA67F5" w:rsidRPr="006E069C" w:rsidRDefault="00CA67F5" w:rsidP="005A6A3F">
            <w:pPr>
              <w:pStyle w:val="TAC"/>
              <w:rPr>
                <w:lang w:val="en-US" w:eastAsia="zh-CN"/>
              </w:rPr>
            </w:pPr>
            <w:r w:rsidRPr="001625B7">
              <w:rPr>
                <w:rFonts w:eastAsia="宋体" w:cs="Arial"/>
                <w:szCs w:val="18"/>
                <w:lang w:val="en-US" w:eastAsia="zh-CN"/>
              </w:rPr>
              <w:t>CA_n1-n28-n40</w:t>
            </w:r>
          </w:p>
        </w:tc>
        <w:tc>
          <w:tcPr>
            <w:tcW w:w="923" w:type="dxa"/>
            <w:tcBorders>
              <w:top w:val="single" w:sz="4" w:space="0" w:color="auto"/>
              <w:left w:val="single" w:sz="4" w:space="0" w:color="auto"/>
              <w:right w:val="single" w:sz="4" w:space="0" w:color="auto"/>
            </w:tcBorders>
          </w:tcPr>
          <w:p w14:paraId="5248A0CA" w14:textId="77777777" w:rsidR="00CA67F5" w:rsidRPr="006E069C" w:rsidRDefault="00CA67F5" w:rsidP="005A6A3F">
            <w:pPr>
              <w:pStyle w:val="TAC"/>
              <w:rPr>
                <w:lang w:val="en-US" w:eastAsia="zh-CN"/>
              </w:rPr>
            </w:pPr>
            <w:r>
              <w:rPr>
                <w:rFonts w:eastAsia="Malgun Gothic"/>
                <w:szCs w:val="18"/>
                <w:lang w:eastAsia="ko-KR"/>
              </w:rPr>
              <w:t>n</w:t>
            </w:r>
            <w:r w:rsidRPr="009F41A3">
              <w:rPr>
                <w:rFonts w:eastAsia="Malgun Gothic"/>
                <w:szCs w:val="18"/>
                <w:lang w:eastAsia="ko-KR"/>
              </w:rPr>
              <w:t>1</w:t>
            </w:r>
          </w:p>
        </w:tc>
        <w:tc>
          <w:tcPr>
            <w:tcW w:w="975" w:type="dxa"/>
            <w:tcBorders>
              <w:top w:val="single" w:sz="4" w:space="0" w:color="auto"/>
              <w:left w:val="single" w:sz="4" w:space="0" w:color="auto"/>
              <w:right w:val="single" w:sz="4" w:space="0" w:color="auto"/>
            </w:tcBorders>
          </w:tcPr>
          <w:p w14:paraId="474D4CB5" w14:textId="77777777" w:rsidR="00CA67F5" w:rsidRPr="006E069C" w:rsidRDefault="00CA67F5" w:rsidP="005A6A3F">
            <w:pPr>
              <w:pStyle w:val="TAC"/>
              <w:rPr>
                <w:lang w:val="en-US" w:eastAsia="zh-CN"/>
              </w:rPr>
            </w:pPr>
            <w:r w:rsidRPr="003C4CEC">
              <w:rPr>
                <w:rFonts w:hint="eastAsia"/>
                <w:lang w:eastAsia="zh-CN"/>
              </w:rPr>
              <w:t>1</w:t>
            </w:r>
            <w:r w:rsidRPr="003C4CEC">
              <w:rPr>
                <w:lang w:eastAsia="zh-CN"/>
              </w:rPr>
              <w:t>9</w:t>
            </w:r>
            <w:r>
              <w:rPr>
                <w:lang w:eastAsia="zh-CN"/>
              </w:rPr>
              <w:t>50</w:t>
            </w:r>
          </w:p>
        </w:tc>
        <w:tc>
          <w:tcPr>
            <w:tcW w:w="1012" w:type="dxa"/>
            <w:tcBorders>
              <w:top w:val="single" w:sz="4" w:space="0" w:color="auto"/>
              <w:left w:val="single" w:sz="4" w:space="0" w:color="auto"/>
              <w:right w:val="single" w:sz="4" w:space="0" w:color="auto"/>
            </w:tcBorders>
          </w:tcPr>
          <w:p w14:paraId="7B84A819"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right w:val="single" w:sz="4" w:space="0" w:color="auto"/>
            </w:tcBorders>
          </w:tcPr>
          <w:p w14:paraId="2B31B9F3"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right w:val="single" w:sz="4" w:space="0" w:color="auto"/>
            </w:tcBorders>
          </w:tcPr>
          <w:p w14:paraId="2DB7644A" w14:textId="77777777" w:rsidR="00CA67F5" w:rsidRPr="006E069C" w:rsidRDefault="00CA67F5" w:rsidP="005A6A3F">
            <w:pPr>
              <w:pStyle w:val="TAC"/>
              <w:rPr>
                <w:lang w:val="en-US" w:eastAsia="zh-CN"/>
              </w:rPr>
            </w:pPr>
            <w:r>
              <w:rPr>
                <w:rFonts w:hint="eastAsia"/>
                <w:lang w:eastAsia="zh-CN"/>
              </w:rPr>
              <w:t>2</w:t>
            </w:r>
            <w:r>
              <w:rPr>
                <w:lang w:eastAsia="zh-CN"/>
              </w:rPr>
              <w:t>140</w:t>
            </w:r>
          </w:p>
        </w:tc>
        <w:tc>
          <w:tcPr>
            <w:tcW w:w="797" w:type="dxa"/>
            <w:tcBorders>
              <w:top w:val="single" w:sz="4" w:space="0" w:color="auto"/>
              <w:left w:val="single" w:sz="4" w:space="0" w:color="auto"/>
              <w:bottom w:val="single" w:sz="4" w:space="0" w:color="auto"/>
              <w:right w:val="single" w:sz="4" w:space="0" w:color="auto"/>
            </w:tcBorders>
          </w:tcPr>
          <w:p w14:paraId="6F8F2985"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right w:val="single" w:sz="4" w:space="0" w:color="auto"/>
            </w:tcBorders>
          </w:tcPr>
          <w:p w14:paraId="6238CDD3"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3CF0E5" w14:textId="77777777" w:rsidR="00CA67F5" w:rsidRPr="006E069C" w:rsidRDefault="00CA67F5" w:rsidP="005A6A3F">
            <w:pPr>
              <w:pStyle w:val="TAC"/>
            </w:pPr>
            <w:r w:rsidRPr="009F41A3">
              <w:rPr>
                <w:rFonts w:eastAsia="Malgun Gothic"/>
                <w:szCs w:val="18"/>
                <w:lang w:eastAsia="ko-KR"/>
              </w:rPr>
              <w:t>N/A</w:t>
            </w:r>
          </w:p>
        </w:tc>
      </w:tr>
      <w:tr w:rsidR="00CA67F5" w:rsidRPr="006E069C" w14:paraId="0DCDAA0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CC6DFAE"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7FE170" w14:textId="77777777" w:rsidR="00CA67F5" w:rsidRPr="006E069C" w:rsidRDefault="00CA67F5" w:rsidP="005A6A3F">
            <w:pPr>
              <w:pStyle w:val="TAC"/>
              <w:rPr>
                <w:lang w:val="en-US" w:eastAsia="zh-CN"/>
              </w:rPr>
            </w:pPr>
            <w:r>
              <w:rPr>
                <w:rFonts w:eastAsia="Malgun Gothic"/>
                <w:szCs w:val="18"/>
                <w:lang w:eastAsia="ko-KR"/>
              </w:rPr>
              <w:t>n28</w:t>
            </w:r>
          </w:p>
        </w:tc>
        <w:tc>
          <w:tcPr>
            <w:tcW w:w="975" w:type="dxa"/>
            <w:tcBorders>
              <w:top w:val="single" w:sz="4" w:space="0" w:color="auto"/>
              <w:left w:val="single" w:sz="4" w:space="0" w:color="auto"/>
              <w:bottom w:val="single" w:sz="4" w:space="0" w:color="auto"/>
              <w:right w:val="single" w:sz="4" w:space="0" w:color="auto"/>
            </w:tcBorders>
          </w:tcPr>
          <w:p w14:paraId="18F86D9E" w14:textId="77777777" w:rsidR="00CA67F5" w:rsidRPr="006E069C" w:rsidRDefault="00CA67F5" w:rsidP="005A6A3F">
            <w:pPr>
              <w:pStyle w:val="TAC"/>
              <w:rPr>
                <w:lang w:val="en-US"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91F768"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CCFC5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9F8775B" w14:textId="77777777" w:rsidR="00CA67F5" w:rsidRPr="006E069C" w:rsidRDefault="00CA67F5" w:rsidP="005A6A3F">
            <w:pPr>
              <w:pStyle w:val="TAC"/>
              <w:rPr>
                <w:lang w:val="en-US" w:eastAsia="zh-CN"/>
              </w:rPr>
            </w:pPr>
            <w:r>
              <w:rPr>
                <w:lang w:eastAsia="zh-CN"/>
              </w:rPr>
              <w:t>780</w:t>
            </w:r>
          </w:p>
        </w:tc>
        <w:tc>
          <w:tcPr>
            <w:tcW w:w="797" w:type="dxa"/>
            <w:tcBorders>
              <w:top w:val="single" w:sz="4" w:space="0" w:color="auto"/>
              <w:left w:val="single" w:sz="4" w:space="0" w:color="auto"/>
              <w:bottom w:val="single" w:sz="4" w:space="0" w:color="auto"/>
              <w:right w:val="single" w:sz="4" w:space="0" w:color="auto"/>
            </w:tcBorders>
          </w:tcPr>
          <w:p w14:paraId="2C07C649" w14:textId="77777777" w:rsidR="00CA67F5" w:rsidRPr="006E069C" w:rsidRDefault="00CA67F5" w:rsidP="005A6A3F">
            <w:pPr>
              <w:pStyle w:val="TAC"/>
              <w:rPr>
                <w:lang w:val="en-US" w:eastAsia="zh-CN"/>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14EAB65"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22979" w14:textId="77777777" w:rsidR="00CA67F5" w:rsidRPr="006E069C" w:rsidRDefault="00CA67F5" w:rsidP="005A6A3F">
            <w:pPr>
              <w:pStyle w:val="TAC"/>
            </w:pPr>
            <w:r w:rsidRPr="009F41A3">
              <w:rPr>
                <w:rFonts w:eastAsia="Malgun Gothic"/>
                <w:szCs w:val="18"/>
                <w:lang w:eastAsia="ko-KR"/>
              </w:rPr>
              <w:t>IMD</w:t>
            </w:r>
            <w:r>
              <w:rPr>
                <w:rFonts w:eastAsia="Malgun Gothic"/>
                <w:szCs w:val="18"/>
                <w:lang w:eastAsia="ko-KR"/>
              </w:rPr>
              <w:t>4</w:t>
            </w:r>
          </w:p>
        </w:tc>
      </w:tr>
      <w:tr w:rsidR="00CA67F5" w:rsidRPr="006E069C" w14:paraId="075E8EF5"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6008253"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461F8" w14:textId="77777777" w:rsidR="00CA67F5" w:rsidRPr="006E069C" w:rsidRDefault="00CA67F5" w:rsidP="005A6A3F">
            <w:pPr>
              <w:pStyle w:val="TAC"/>
              <w:rPr>
                <w:lang w:val="en-US" w:eastAsia="zh-CN"/>
              </w:rPr>
            </w:pPr>
            <w:r>
              <w:rPr>
                <w:rFonts w:eastAsia="Malgun Gothic"/>
                <w:szCs w:val="18"/>
                <w:lang w:eastAsia="ko-KR"/>
              </w:rPr>
              <w:t>n40</w:t>
            </w:r>
          </w:p>
        </w:tc>
        <w:tc>
          <w:tcPr>
            <w:tcW w:w="975" w:type="dxa"/>
            <w:tcBorders>
              <w:top w:val="single" w:sz="4" w:space="0" w:color="auto"/>
              <w:left w:val="single" w:sz="4" w:space="0" w:color="auto"/>
              <w:bottom w:val="single" w:sz="4" w:space="0" w:color="auto"/>
              <w:right w:val="single" w:sz="4" w:space="0" w:color="auto"/>
            </w:tcBorders>
          </w:tcPr>
          <w:p w14:paraId="637F73A8"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3</w:t>
            </w:r>
            <w:r>
              <w:rPr>
                <w:lang w:eastAsia="zh-CN"/>
              </w:rPr>
              <w:t>40</w:t>
            </w:r>
          </w:p>
        </w:tc>
        <w:tc>
          <w:tcPr>
            <w:tcW w:w="1012" w:type="dxa"/>
            <w:tcBorders>
              <w:top w:val="single" w:sz="4" w:space="0" w:color="auto"/>
              <w:left w:val="single" w:sz="4" w:space="0" w:color="auto"/>
              <w:bottom w:val="single" w:sz="4" w:space="0" w:color="auto"/>
              <w:right w:val="single" w:sz="4" w:space="0" w:color="auto"/>
            </w:tcBorders>
          </w:tcPr>
          <w:p w14:paraId="2B84EAF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60382" w14:textId="77777777" w:rsidR="00CA67F5" w:rsidRPr="006E069C" w:rsidRDefault="00CA67F5" w:rsidP="005A6A3F">
            <w:pPr>
              <w:pStyle w:val="TAC"/>
              <w:rPr>
                <w:lang w:val="en-US" w:eastAsia="zh-CN"/>
              </w:rPr>
            </w:pPr>
            <w:r w:rsidRPr="003C4CEC">
              <w:rPr>
                <w:lang w:eastAsia="zh-CN"/>
              </w:rPr>
              <w:t>2</w:t>
            </w:r>
            <w:r w:rsidRPr="003C4CEC">
              <w:rPr>
                <w:rFonts w:hint="eastAsia"/>
                <w:lang w:eastAsia="zh-CN"/>
              </w:rPr>
              <w:t>5</w:t>
            </w:r>
          </w:p>
        </w:tc>
        <w:tc>
          <w:tcPr>
            <w:tcW w:w="881" w:type="dxa"/>
            <w:tcBorders>
              <w:top w:val="single" w:sz="4" w:space="0" w:color="auto"/>
              <w:left w:val="single" w:sz="4" w:space="0" w:color="auto"/>
              <w:bottom w:val="single" w:sz="4" w:space="0" w:color="auto"/>
              <w:right w:val="single" w:sz="4" w:space="0" w:color="auto"/>
            </w:tcBorders>
          </w:tcPr>
          <w:p w14:paraId="2431518B" w14:textId="77777777" w:rsidR="00CA67F5" w:rsidRPr="006E069C" w:rsidRDefault="00CA67F5" w:rsidP="005A6A3F">
            <w:pPr>
              <w:pStyle w:val="TAC"/>
              <w:rPr>
                <w:lang w:val="en-US" w:eastAsia="zh-CN"/>
              </w:rPr>
            </w:pPr>
            <w:r>
              <w:rPr>
                <w:rFonts w:hint="eastAsia"/>
                <w:lang w:eastAsia="zh-CN"/>
              </w:rPr>
              <w:t>2</w:t>
            </w:r>
            <w:r>
              <w:rPr>
                <w:lang w:eastAsia="zh-CN"/>
              </w:rPr>
              <w:t>340</w:t>
            </w:r>
          </w:p>
        </w:tc>
        <w:tc>
          <w:tcPr>
            <w:tcW w:w="797" w:type="dxa"/>
            <w:tcBorders>
              <w:top w:val="single" w:sz="4" w:space="0" w:color="auto"/>
              <w:left w:val="single" w:sz="4" w:space="0" w:color="auto"/>
              <w:bottom w:val="single" w:sz="4" w:space="0" w:color="auto"/>
              <w:right w:val="single" w:sz="4" w:space="0" w:color="auto"/>
            </w:tcBorders>
          </w:tcPr>
          <w:p w14:paraId="131207A2"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BB85E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DB826" w14:textId="77777777" w:rsidR="00CA67F5" w:rsidRPr="006E069C" w:rsidRDefault="00CA67F5" w:rsidP="005A6A3F">
            <w:pPr>
              <w:pStyle w:val="TAC"/>
            </w:pPr>
            <w:r w:rsidRPr="009F41A3">
              <w:rPr>
                <w:rFonts w:eastAsia="Malgun Gothic"/>
                <w:szCs w:val="18"/>
                <w:lang w:eastAsia="ko-KR"/>
              </w:rPr>
              <w:t>N/A</w:t>
            </w:r>
          </w:p>
        </w:tc>
      </w:tr>
      <w:tr w:rsidR="00CA67F5" w:rsidRPr="006E069C" w14:paraId="51F188A6"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19EF7F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9A8F19" w14:textId="77777777" w:rsidR="00CA67F5" w:rsidRPr="006E069C" w:rsidRDefault="00CA67F5" w:rsidP="005A6A3F">
            <w:pPr>
              <w:pStyle w:val="TAC"/>
              <w:rPr>
                <w:lang w:val="en-US" w:eastAsia="zh-CN"/>
              </w:rPr>
            </w:pPr>
            <w:r>
              <w:rPr>
                <w:rFonts w:eastAsia="Malgun Gothic"/>
                <w:color w:val="000000"/>
              </w:rPr>
              <w:t>n</w:t>
            </w:r>
            <w:r w:rsidRPr="009F41A3">
              <w:rPr>
                <w:rFonts w:eastAsia="Malgun Gothic"/>
                <w:color w:val="000000"/>
              </w:rPr>
              <w:t>1</w:t>
            </w:r>
          </w:p>
        </w:tc>
        <w:tc>
          <w:tcPr>
            <w:tcW w:w="975" w:type="dxa"/>
            <w:tcBorders>
              <w:top w:val="single" w:sz="4" w:space="0" w:color="auto"/>
              <w:left w:val="single" w:sz="4" w:space="0" w:color="auto"/>
              <w:bottom w:val="single" w:sz="4" w:space="0" w:color="auto"/>
              <w:right w:val="single" w:sz="4" w:space="0" w:color="auto"/>
            </w:tcBorders>
          </w:tcPr>
          <w:p w14:paraId="767094E9" w14:textId="77777777" w:rsidR="00CA67F5" w:rsidRPr="006E069C" w:rsidRDefault="00CA67F5" w:rsidP="005A6A3F">
            <w:pPr>
              <w:pStyle w:val="TAC"/>
              <w:rPr>
                <w:lang w:val="en-US" w:eastAsia="zh-CN"/>
              </w:rPr>
            </w:pPr>
            <w:r w:rsidRPr="003C4CEC">
              <w:rPr>
                <w:rFonts w:eastAsia="Malgun Gothic"/>
              </w:rPr>
              <w:t>19</w:t>
            </w:r>
            <w:r>
              <w:rPr>
                <w:rFonts w:eastAsia="Malgun Gothic"/>
              </w:rPr>
              <w:t>30</w:t>
            </w:r>
          </w:p>
        </w:tc>
        <w:tc>
          <w:tcPr>
            <w:tcW w:w="1012" w:type="dxa"/>
            <w:tcBorders>
              <w:top w:val="single" w:sz="4" w:space="0" w:color="auto"/>
              <w:left w:val="single" w:sz="4" w:space="0" w:color="auto"/>
              <w:bottom w:val="single" w:sz="4" w:space="0" w:color="auto"/>
              <w:right w:val="single" w:sz="4" w:space="0" w:color="auto"/>
            </w:tcBorders>
          </w:tcPr>
          <w:p w14:paraId="580D9EE3"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954834"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02FFAF49" w14:textId="77777777" w:rsidR="00CA67F5" w:rsidRPr="006E069C" w:rsidRDefault="00CA67F5" w:rsidP="005A6A3F">
            <w:pPr>
              <w:pStyle w:val="TAC"/>
              <w:rPr>
                <w:lang w:val="en-US" w:eastAsia="zh-CN"/>
              </w:rPr>
            </w:pPr>
            <w:r>
              <w:rPr>
                <w:lang w:eastAsia="zh-CN"/>
              </w:rPr>
              <w:t>2120</w:t>
            </w:r>
          </w:p>
        </w:tc>
        <w:tc>
          <w:tcPr>
            <w:tcW w:w="797" w:type="dxa"/>
            <w:tcBorders>
              <w:top w:val="single" w:sz="4" w:space="0" w:color="auto"/>
              <w:left w:val="single" w:sz="4" w:space="0" w:color="auto"/>
              <w:bottom w:val="single" w:sz="4" w:space="0" w:color="auto"/>
              <w:right w:val="single" w:sz="4" w:space="0" w:color="auto"/>
            </w:tcBorders>
          </w:tcPr>
          <w:p w14:paraId="25F4466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3ECBAC"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84A92" w14:textId="77777777" w:rsidR="00CA67F5" w:rsidRPr="006E069C" w:rsidRDefault="00CA67F5" w:rsidP="005A6A3F">
            <w:pPr>
              <w:pStyle w:val="TAC"/>
            </w:pPr>
            <w:r w:rsidRPr="009F41A3">
              <w:rPr>
                <w:rFonts w:eastAsia="Malgun Gothic"/>
              </w:rPr>
              <w:t>N/A</w:t>
            </w:r>
          </w:p>
        </w:tc>
      </w:tr>
      <w:tr w:rsidR="00CA67F5" w:rsidRPr="006E069C" w14:paraId="51A60A1D"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A141854"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F6280E" w14:textId="77777777" w:rsidR="00CA67F5" w:rsidRPr="006E069C" w:rsidRDefault="00CA67F5" w:rsidP="005A6A3F">
            <w:pPr>
              <w:pStyle w:val="TAC"/>
              <w:rPr>
                <w:lang w:val="en-US" w:eastAsia="zh-CN"/>
              </w:rPr>
            </w:pPr>
            <w:r>
              <w:rPr>
                <w:rFonts w:eastAsia="Malgun Gothic"/>
                <w:color w:val="000000"/>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6B7D40" w14:textId="77777777" w:rsidR="00CA67F5" w:rsidRPr="006E069C" w:rsidRDefault="00CA67F5" w:rsidP="005A6A3F">
            <w:pPr>
              <w:pStyle w:val="TAC"/>
              <w:rPr>
                <w:lang w:val="en-US" w:eastAsia="zh-CN"/>
              </w:rPr>
            </w:pPr>
            <w:r>
              <w:rPr>
                <w:rFonts w:eastAsia="Malgun Gothic"/>
              </w:rPr>
              <w:t>735</w:t>
            </w:r>
          </w:p>
        </w:tc>
        <w:tc>
          <w:tcPr>
            <w:tcW w:w="1012" w:type="dxa"/>
            <w:tcBorders>
              <w:top w:val="single" w:sz="4" w:space="0" w:color="auto"/>
              <w:left w:val="single" w:sz="4" w:space="0" w:color="auto"/>
              <w:bottom w:val="single" w:sz="4" w:space="0" w:color="auto"/>
              <w:right w:val="single" w:sz="4" w:space="0" w:color="auto"/>
            </w:tcBorders>
          </w:tcPr>
          <w:p w14:paraId="63B0C3C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52DC92"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78E48083" w14:textId="77777777" w:rsidR="00CA67F5" w:rsidRPr="006E069C" w:rsidRDefault="00CA67F5" w:rsidP="005A6A3F">
            <w:pPr>
              <w:pStyle w:val="TAC"/>
              <w:rPr>
                <w:lang w:val="en-US" w:eastAsia="zh-CN"/>
              </w:rPr>
            </w:pPr>
            <w:r>
              <w:rPr>
                <w:lang w:eastAsia="zh-CN"/>
              </w:rPr>
              <w:t>790</w:t>
            </w:r>
          </w:p>
        </w:tc>
        <w:tc>
          <w:tcPr>
            <w:tcW w:w="797" w:type="dxa"/>
            <w:tcBorders>
              <w:top w:val="single" w:sz="4" w:space="0" w:color="auto"/>
              <w:left w:val="single" w:sz="4" w:space="0" w:color="auto"/>
              <w:bottom w:val="single" w:sz="4" w:space="0" w:color="auto"/>
              <w:right w:val="single" w:sz="4" w:space="0" w:color="auto"/>
            </w:tcBorders>
          </w:tcPr>
          <w:p w14:paraId="7123199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9AE8A9"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C9DFE" w14:textId="77777777" w:rsidR="00CA67F5" w:rsidRPr="006E069C" w:rsidRDefault="00CA67F5" w:rsidP="005A6A3F">
            <w:pPr>
              <w:pStyle w:val="TAC"/>
            </w:pPr>
            <w:r w:rsidRPr="009F41A3">
              <w:rPr>
                <w:rFonts w:eastAsia="Malgun Gothic"/>
              </w:rPr>
              <w:t>N/A</w:t>
            </w:r>
          </w:p>
        </w:tc>
      </w:tr>
      <w:tr w:rsidR="00CA67F5" w:rsidRPr="006E069C" w14:paraId="648D8F60"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EE98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27B0D414" w14:textId="77777777" w:rsidR="00CA67F5" w:rsidRPr="006E069C" w:rsidRDefault="00CA67F5" w:rsidP="005A6A3F">
            <w:pPr>
              <w:pStyle w:val="TAC"/>
              <w:rPr>
                <w:lang w:val="en-US" w:eastAsia="zh-CN"/>
              </w:rPr>
            </w:pPr>
            <w:r>
              <w:rPr>
                <w:rFonts w:eastAsia="Malgun Gothic"/>
                <w:color w:val="000000"/>
              </w:rPr>
              <w:t>n40</w:t>
            </w:r>
          </w:p>
        </w:tc>
        <w:tc>
          <w:tcPr>
            <w:tcW w:w="975" w:type="dxa"/>
            <w:tcBorders>
              <w:top w:val="single" w:sz="4" w:space="0" w:color="auto"/>
              <w:left w:val="single" w:sz="4" w:space="0" w:color="auto"/>
              <w:right w:val="single" w:sz="4" w:space="0" w:color="auto"/>
            </w:tcBorders>
          </w:tcPr>
          <w:p w14:paraId="45C4D16A" w14:textId="77777777" w:rsidR="00CA67F5" w:rsidRPr="006E069C" w:rsidRDefault="00CA67F5" w:rsidP="005A6A3F">
            <w:pPr>
              <w:pStyle w:val="TAC"/>
              <w:rPr>
                <w:lang w:val="en-US" w:eastAsia="zh-CN"/>
              </w:rPr>
            </w:pPr>
            <w:r>
              <w:rPr>
                <w:rFonts w:eastAsia="Malgun Gothic"/>
              </w:rPr>
              <w:t>N/A</w:t>
            </w:r>
          </w:p>
        </w:tc>
        <w:tc>
          <w:tcPr>
            <w:tcW w:w="1012" w:type="dxa"/>
            <w:tcBorders>
              <w:top w:val="single" w:sz="4" w:space="0" w:color="auto"/>
              <w:left w:val="single" w:sz="4" w:space="0" w:color="auto"/>
              <w:right w:val="single" w:sz="4" w:space="0" w:color="auto"/>
            </w:tcBorders>
          </w:tcPr>
          <w:p w14:paraId="2AA2BAA8" w14:textId="77777777" w:rsidR="00CA67F5" w:rsidRPr="006E069C" w:rsidRDefault="00CA67F5" w:rsidP="005A6A3F">
            <w:pPr>
              <w:pStyle w:val="TAC"/>
              <w:rPr>
                <w:lang w:val="en-US" w:eastAsia="zh-CN"/>
              </w:rPr>
            </w:pPr>
            <w:r>
              <w:rPr>
                <w:lang w:eastAsia="zh-CN"/>
              </w:rPr>
              <w:t>5</w:t>
            </w:r>
          </w:p>
        </w:tc>
        <w:tc>
          <w:tcPr>
            <w:tcW w:w="1379" w:type="dxa"/>
            <w:tcBorders>
              <w:top w:val="single" w:sz="4" w:space="0" w:color="auto"/>
              <w:left w:val="single" w:sz="4" w:space="0" w:color="auto"/>
              <w:right w:val="single" w:sz="4" w:space="0" w:color="auto"/>
            </w:tcBorders>
          </w:tcPr>
          <w:p w14:paraId="3FDF8F2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right w:val="single" w:sz="4" w:space="0" w:color="auto"/>
            </w:tcBorders>
          </w:tcPr>
          <w:p w14:paraId="7E82C57E" w14:textId="77777777" w:rsidR="00CA67F5" w:rsidRPr="006E069C" w:rsidRDefault="00CA67F5" w:rsidP="005A6A3F">
            <w:pPr>
              <w:pStyle w:val="TAC"/>
              <w:rPr>
                <w:lang w:val="en-US" w:eastAsia="zh-CN"/>
              </w:rPr>
            </w:pPr>
            <w:r>
              <w:rPr>
                <w:lang w:eastAsia="zh-CN"/>
              </w:rPr>
              <w:t>2390</w:t>
            </w:r>
          </w:p>
        </w:tc>
        <w:tc>
          <w:tcPr>
            <w:tcW w:w="797" w:type="dxa"/>
            <w:tcBorders>
              <w:top w:val="single" w:sz="4" w:space="0" w:color="auto"/>
              <w:left w:val="single" w:sz="4" w:space="0" w:color="auto"/>
              <w:bottom w:val="single" w:sz="4" w:space="0" w:color="auto"/>
              <w:right w:val="single" w:sz="4" w:space="0" w:color="auto"/>
            </w:tcBorders>
          </w:tcPr>
          <w:p w14:paraId="79DF712D" w14:textId="77777777" w:rsidR="00CA67F5" w:rsidRPr="006E069C" w:rsidRDefault="00CA67F5" w:rsidP="005A6A3F">
            <w:pPr>
              <w:pStyle w:val="TAC"/>
              <w:rPr>
                <w:lang w:val="en-US" w:eastAsia="zh-CN"/>
              </w:rPr>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0C05B5A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757BB" w14:textId="77777777" w:rsidR="00CA67F5" w:rsidRPr="006E069C" w:rsidRDefault="00CA67F5" w:rsidP="005A6A3F">
            <w:pPr>
              <w:pStyle w:val="TAC"/>
            </w:pPr>
            <w:r w:rsidRPr="009F41A3">
              <w:rPr>
                <w:rFonts w:eastAsia="Malgun Gothic"/>
              </w:rPr>
              <w:t>IMD</w:t>
            </w:r>
            <w:r>
              <w:rPr>
                <w:rFonts w:eastAsia="Malgun Gothic"/>
              </w:rPr>
              <w:t>4</w:t>
            </w:r>
          </w:p>
        </w:tc>
      </w:tr>
    </w:tbl>
    <w:p w14:paraId="25C24C0A" w14:textId="77777777" w:rsidR="00CA67F5" w:rsidRDefault="00CA67F5" w:rsidP="00CA67F5">
      <w:pPr>
        <w:rPr>
          <w:color w:val="0070C0"/>
        </w:rPr>
      </w:pPr>
    </w:p>
    <w:p w14:paraId="286192F1" w14:textId="0B3CF017" w:rsidR="005A6A3F" w:rsidRDefault="005A6A3F" w:rsidP="005A6A3F">
      <w:pPr>
        <w:pStyle w:val="21"/>
      </w:pPr>
      <w:bookmarkStart w:id="285" w:name="_Toc180420477"/>
      <w:r>
        <w:t>5.</w:t>
      </w:r>
      <w:r>
        <w:rPr>
          <w:lang w:eastAsia="zh-CN"/>
        </w:rPr>
        <w:t>17</w:t>
      </w:r>
      <w:r>
        <w:tab/>
        <w:t>CA_n1-n20-n71</w:t>
      </w:r>
      <w:bookmarkEnd w:id="285"/>
    </w:p>
    <w:p w14:paraId="424EEDE9" w14:textId="0A44AB87" w:rsidR="005A6A3F" w:rsidRDefault="005A6A3F" w:rsidP="005A6A3F">
      <w:pPr>
        <w:pStyle w:val="31"/>
        <w:rPr>
          <w:rFonts w:cs="Arial"/>
          <w:szCs w:val="28"/>
          <w:lang w:val="en-US" w:eastAsia="zh-CN"/>
        </w:rPr>
      </w:pPr>
      <w:bookmarkStart w:id="286" w:name="_Toc180420478"/>
      <w:r>
        <w:t>5.17.1</w:t>
      </w:r>
      <w:r>
        <w:tab/>
      </w:r>
      <w:r>
        <w:rPr>
          <w:rFonts w:cs="Arial"/>
          <w:szCs w:val="28"/>
          <w:lang w:val="en-US" w:eastAsia="zh-CN"/>
        </w:rPr>
        <w:t>Common for 1 band UL and 2 bands UL CA</w:t>
      </w:r>
      <w:bookmarkEnd w:id="286"/>
    </w:p>
    <w:p w14:paraId="6909CC9F" w14:textId="35581CBB" w:rsidR="005A6A3F" w:rsidRDefault="005A6A3F" w:rsidP="005A6A3F">
      <w:pPr>
        <w:pStyle w:val="41"/>
      </w:pPr>
      <w:bookmarkStart w:id="287" w:name="_Toc180420479"/>
      <w:r>
        <w:t>5.17.1.1</w:t>
      </w:r>
      <w:r>
        <w:tab/>
      </w:r>
      <w:r>
        <w:rPr>
          <w:rFonts w:cs="Arial"/>
          <w:lang w:eastAsia="zh-CN"/>
        </w:rPr>
        <w:t>Operating bands for CA</w:t>
      </w:r>
      <w:bookmarkEnd w:id="287"/>
    </w:p>
    <w:p w14:paraId="37FBECD1" w14:textId="0D60A805" w:rsidR="005A6A3F" w:rsidRDefault="005A6A3F" w:rsidP="005A6A3F">
      <w:pPr>
        <w:pStyle w:val="TH"/>
        <w:rPr>
          <w:lang w:val="en-US"/>
        </w:rPr>
      </w:pPr>
      <w:r>
        <w:rPr>
          <w:rFonts w:cs="Arial"/>
        </w:rPr>
        <w:t xml:space="preserve">Table </w:t>
      </w:r>
      <w:r>
        <w:rPr>
          <w:rFonts w:cs="Arial" w:hint="eastAsia"/>
          <w:lang w:val="en-US" w:eastAsia="zh-CN"/>
        </w:rPr>
        <w:t>5.</w:t>
      </w:r>
      <w:r>
        <w:rPr>
          <w:rFonts w:cs="Arial"/>
          <w:lang w:val="en-US" w:eastAsia="zh-CN"/>
        </w:rPr>
        <w:t>17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5A6A3F" w14:paraId="25ED869B"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8ED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F88F167"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3A1BAE9"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E8C42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Duplex</w:t>
            </w:r>
          </w:p>
        </w:tc>
      </w:tr>
      <w:tr w:rsidR="005A6A3F" w14:paraId="14FB91E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51A0E2"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A95B6E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C96634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06A9C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mode</w:t>
            </w:r>
          </w:p>
        </w:tc>
      </w:tr>
      <w:tr w:rsidR="005A6A3F" w14:paraId="687CB556"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188FBB"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4EA4E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B1826D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895DE44" w14:textId="77777777" w:rsidR="005A6A3F" w:rsidRDefault="005A6A3F" w:rsidP="005A6A3F">
            <w:pPr>
              <w:rPr>
                <w:rFonts w:ascii="Aptos Narrow" w:hAnsi="Aptos Narrow"/>
                <w:color w:val="000000"/>
                <w:sz w:val="22"/>
                <w:szCs w:val="22"/>
              </w:rPr>
            </w:pPr>
            <w:r>
              <w:rPr>
                <w:rFonts w:ascii="Aptos Narrow" w:hAnsi="Aptos Narrow"/>
                <w:color w:val="000000"/>
                <w:sz w:val="22"/>
                <w:szCs w:val="22"/>
              </w:rPr>
              <w:t> </w:t>
            </w:r>
          </w:p>
        </w:tc>
      </w:tr>
      <w:tr w:rsidR="005A6A3F" w14:paraId="0D7C33B4"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458D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6E61420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242E534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203E34C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0FB9E53F"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D83F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310C8E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5F786E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23FF2EF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572DAB3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9C4C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2C3911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245AAA7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454A871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bl>
    <w:p w14:paraId="0E0D39DD" w14:textId="77777777" w:rsidR="005A6A3F" w:rsidRDefault="005A6A3F" w:rsidP="005A6A3F">
      <w:pPr>
        <w:pStyle w:val="TH"/>
      </w:pPr>
    </w:p>
    <w:p w14:paraId="2C719C91" w14:textId="1B863256" w:rsidR="005A6A3F" w:rsidRPr="005D2633" w:rsidRDefault="005A6A3F" w:rsidP="005A6A3F">
      <w:pPr>
        <w:pStyle w:val="41"/>
        <w:rPr>
          <w:rFonts w:cs="Arial"/>
          <w:lang w:eastAsia="zh-CN"/>
        </w:rPr>
      </w:pPr>
      <w:bookmarkStart w:id="288" w:name="_Toc180420480"/>
      <w:r>
        <w:rPr>
          <w:rFonts w:cs="Arial"/>
          <w:lang w:eastAsia="zh-CN"/>
        </w:rPr>
        <w:t>5.17</w:t>
      </w:r>
      <w:r w:rsidRPr="005D2633">
        <w:rPr>
          <w:rFonts w:cs="Arial"/>
          <w:lang w:eastAsia="zh-CN"/>
        </w:rPr>
        <w:t>.1.2</w:t>
      </w:r>
      <w:r w:rsidRPr="005D2633">
        <w:rPr>
          <w:rFonts w:cs="Arial"/>
          <w:lang w:eastAsia="zh-CN"/>
        </w:rPr>
        <w:tab/>
      </w:r>
      <w:r>
        <w:rPr>
          <w:rFonts w:cs="Arial"/>
          <w:lang w:eastAsia="zh-CN"/>
        </w:rPr>
        <w:t>Channel bandwidths per operating band for CA</w:t>
      </w:r>
      <w:bookmarkEnd w:id="288"/>
    </w:p>
    <w:p w14:paraId="1D9032E1" w14:textId="2DB80340" w:rsidR="005A6A3F" w:rsidRDefault="005A6A3F" w:rsidP="005A6A3F">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A6A3F" w14:paraId="5C25606A"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FFCB12A" w14:textId="77777777" w:rsidR="005A6A3F" w:rsidRDefault="005A6A3F"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5A6A3F" w14:paraId="540B5862"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F09947" w14:textId="77777777" w:rsidR="005A6A3F" w:rsidRDefault="005A6A3F"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934F94E" w14:textId="77777777" w:rsidR="005A6A3F" w:rsidRDefault="005A6A3F"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04D0E3D" w14:textId="77777777" w:rsidR="005A6A3F" w:rsidRDefault="005A6A3F" w:rsidP="005A6A3F">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727F906" w14:textId="77777777" w:rsidR="005A6A3F" w:rsidRDefault="005A6A3F"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389443A" w14:textId="77777777" w:rsidR="005A6A3F" w:rsidRDefault="005A6A3F" w:rsidP="005A6A3F">
            <w:pPr>
              <w:pStyle w:val="TAH"/>
              <w:rPr>
                <w:szCs w:val="18"/>
                <w:lang w:val="en-US" w:eastAsia="zh-CN"/>
              </w:rPr>
            </w:pPr>
            <w:r>
              <w:t>Bandwidth combination set</w:t>
            </w:r>
          </w:p>
        </w:tc>
      </w:tr>
      <w:tr w:rsidR="005A6A3F" w14:paraId="50FD99AB"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524A9658" w14:textId="77777777" w:rsidR="005A6A3F" w:rsidRPr="00B00CBD" w:rsidRDefault="005A6A3F" w:rsidP="005A6A3F">
            <w:pPr>
              <w:pStyle w:val="TAC"/>
              <w:rPr>
                <w:rFonts w:eastAsia="宋体" w:cs="Arial"/>
                <w:szCs w:val="18"/>
                <w:lang w:val="en-US" w:eastAsia="zh-CN"/>
              </w:rPr>
            </w:pPr>
            <w:r>
              <w:rPr>
                <w:rFonts w:eastAsia="宋体" w:cs="Arial"/>
                <w:szCs w:val="18"/>
                <w:lang w:val="en-US" w:eastAsia="zh-CN"/>
              </w:rPr>
              <w:t>CA_n1A-n20A-n71A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27699A5"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CA_n1A-n20A</w:t>
            </w:r>
          </w:p>
          <w:p w14:paraId="6AF10317"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CA_n1A-n71A</w:t>
            </w:r>
          </w:p>
          <w:p w14:paraId="3B107361"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CA_n20A-n71A</w:t>
            </w:r>
          </w:p>
          <w:p w14:paraId="01272AFB" w14:textId="77777777" w:rsidR="005A6A3F" w:rsidRPr="00B00CBD" w:rsidRDefault="005A6A3F" w:rsidP="005A6A3F">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56A89162" w14:textId="77777777" w:rsidR="005A6A3F" w:rsidRPr="007A1BBC" w:rsidRDefault="005A6A3F" w:rsidP="005A6A3F">
            <w:pPr>
              <w:pStyle w:val="TAC"/>
              <w:rPr>
                <w:rFonts w:cs="Arial"/>
                <w:szCs w:val="18"/>
                <w:lang w:val="en-US" w:eastAsia="zh-CN"/>
              </w:rPr>
            </w:pPr>
            <w:r w:rsidRPr="007A1BBC">
              <w:rPr>
                <w:rFonts w:eastAsia="宋体"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BDE5145" w14:textId="77777777" w:rsidR="005A6A3F" w:rsidRPr="007A1BBC" w:rsidRDefault="005A6A3F" w:rsidP="005A6A3F">
            <w:pPr>
              <w:keepNext/>
              <w:keepLines/>
              <w:spacing w:after="0"/>
              <w:jc w:val="center"/>
              <w:textAlignment w:val="bottom"/>
              <w:rPr>
                <w:rFonts w:ascii="Arial" w:hAnsi="Arial" w:cs="Arial"/>
                <w:sz w:val="18"/>
                <w:szCs w:val="18"/>
                <w:lang w:val="en-US" w:eastAsia="zh-CN"/>
              </w:rPr>
            </w:pPr>
            <w:r w:rsidRPr="007A1BBC">
              <w:rPr>
                <w:rFonts w:ascii="Arial" w:hAnsi="Arial" w:cs="Arial"/>
                <w:sz w:val="18"/>
                <w:szCs w:val="18"/>
                <w:lang w:val="en-US" w:eastAsia="zh-CN" w:bidi="ar"/>
              </w:rPr>
              <w:t>5, 10, 15, 20, 25, 30, 40,</w:t>
            </w:r>
            <w:r>
              <w:rPr>
                <w:rFonts w:ascii="Arial" w:hAnsi="Arial" w:cs="Arial"/>
                <w:sz w:val="18"/>
                <w:szCs w:val="18"/>
                <w:lang w:val="en-US" w:eastAsia="zh-CN" w:bidi="ar"/>
              </w:rPr>
              <w:t xml:space="preserve"> 45, </w:t>
            </w:r>
            <w:r w:rsidRPr="007A1BBC">
              <w:rPr>
                <w:rFonts w:ascii="Arial" w:hAnsi="Arial" w:cs="Arial"/>
                <w:sz w:val="18"/>
                <w:szCs w:val="18"/>
                <w:lang w:val="en-US" w:eastAsia="zh-CN" w:bidi="ar"/>
              </w:rPr>
              <w:t>50</w:t>
            </w:r>
          </w:p>
        </w:tc>
        <w:tc>
          <w:tcPr>
            <w:tcW w:w="1360" w:type="dxa"/>
            <w:tcBorders>
              <w:left w:val="single" w:sz="4" w:space="0" w:color="auto"/>
              <w:bottom w:val="nil"/>
              <w:right w:val="single" w:sz="4" w:space="0" w:color="auto"/>
            </w:tcBorders>
            <w:shd w:val="clear" w:color="auto" w:fill="auto"/>
            <w:vAlign w:val="center"/>
          </w:tcPr>
          <w:p w14:paraId="3AE07BE3" w14:textId="77777777" w:rsidR="005A6A3F" w:rsidRPr="00B00CBD" w:rsidRDefault="005A6A3F" w:rsidP="005A6A3F">
            <w:pPr>
              <w:pStyle w:val="TAC"/>
              <w:rPr>
                <w:rFonts w:cs="Arial"/>
                <w:szCs w:val="18"/>
                <w:lang w:val="en-US" w:eastAsia="zh-CN"/>
              </w:rPr>
            </w:pPr>
            <w:r>
              <w:rPr>
                <w:rFonts w:cs="Arial"/>
                <w:szCs w:val="18"/>
                <w:lang w:val="en-US" w:eastAsia="zh-CN"/>
              </w:rPr>
              <w:t>0</w:t>
            </w:r>
          </w:p>
        </w:tc>
      </w:tr>
      <w:tr w:rsidR="005A6A3F" w14:paraId="7D4B0E58"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2BFD05AC"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4CF5514"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0FF9F95" w14:textId="77777777" w:rsidR="005A6A3F" w:rsidRPr="007A1BBC" w:rsidRDefault="005A6A3F" w:rsidP="005A6A3F">
            <w:pPr>
              <w:pStyle w:val="TAC"/>
              <w:rPr>
                <w:rFonts w:cs="Arial"/>
                <w:szCs w:val="18"/>
                <w:lang w:val="en-US" w:eastAsia="zh-CN"/>
              </w:rPr>
            </w:pPr>
            <w:r w:rsidRPr="007A1BBC">
              <w:rPr>
                <w:rFonts w:eastAsia="宋体"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2999DD43" w14:textId="77777777" w:rsidR="005A6A3F" w:rsidRPr="007A1BBC" w:rsidRDefault="005A6A3F" w:rsidP="005A6A3F">
            <w:pPr>
              <w:keepNext/>
              <w:keepLines/>
              <w:spacing w:after="0"/>
              <w:jc w:val="center"/>
              <w:textAlignment w:val="bottom"/>
              <w:rPr>
                <w:rFonts w:ascii="Arial" w:eastAsia="宋体" w:hAnsi="Arial" w:cs="Arial"/>
                <w:sz w:val="18"/>
                <w:szCs w:val="18"/>
                <w:lang w:val="en-US" w:eastAsia="zh-CN" w:bidi="ar"/>
              </w:rPr>
            </w:pPr>
            <w:r w:rsidRPr="007A1BBC">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ECA2DC8" w14:textId="77777777" w:rsidR="005A6A3F" w:rsidRPr="00B00CBD" w:rsidRDefault="005A6A3F" w:rsidP="005A6A3F">
            <w:pPr>
              <w:pStyle w:val="TAC"/>
              <w:rPr>
                <w:rFonts w:cs="Arial"/>
                <w:szCs w:val="18"/>
                <w:lang w:val="en-US" w:eastAsia="zh-CN"/>
              </w:rPr>
            </w:pPr>
          </w:p>
        </w:tc>
      </w:tr>
      <w:tr w:rsidR="005A6A3F" w14:paraId="489552EF"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43724B1E"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B88F33"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D5A4E13" w14:textId="77777777" w:rsidR="005A6A3F" w:rsidRDefault="005A6A3F" w:rsidP="005A6A3F">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C7211BC" w14:textId="77777777" w:rsidR="005A6A3F" w:rsidRPr="00B00CBD" w:rsidRDefault="005A6A3F" w:rsidP="005A6A3F">
            <w:pPr>
              <w:keepNext/>
              <w:keepLines/>
              <w:spacing w:after="0"/>
              <w:jc w:val="center"/>
              <w:textAlignment w:val="bottom"/>
              <w:rPr>
                <w:rFonts w:ascii="Arial" w:eastAsia="宋体" w:hAnsi="Arial" w:cs="Arial"/>
                <w:sz w:val="18"/>
                <w:szCs w:val="18"/>
                <w:lang w:val="en-US" w:eastAsia="zh-CN" w:bidi="ar"/>
              </w:rPr>
            </w:pPr>
            <w:r w:rsidRPr="00463F82">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F232D" w14:textId="77777777" w:rsidR="005A6A3F" w:rsidRPr="00B00CBD" w:rsidRDefault="005A6A3F" w:rsidP="005A6A3F">
            <w:pPr>
              <w:pStyle w:val="TAC"/>
              <w:rPr>
                <w:rFonts w:cs="Arial"/>
                <w:szCs w:val="18"/>
                <w:lang w:val="en-US" w:eastAsia="zh-CN"/>
              </w:rPr>
            </w:pPr>
          </w:p>
        </w:tc>
      </w:tr>
    </w:tbl>
    <w:p w14:paraId="239B6FA5" w14:textId="155B46F7" w:rsidR="005A6A3F" w:rsidRDefault="005A6A3F" w:rsidP="005A6A3F">
      <w:pPr>
        <w:pStyle w:val="41"/>
        <w:rPr>
          <w:rFonts w:cs="Arial"/>
          <w:szCs w:val="22"/>
          <w:lang w:val="en-US" w:eastAsia="zh-CN"/>
        </w:rPr>
      </w:pPr>
      <w:bookmarkStart w:id="289" w:name="_Toc180420481"/>
      <w:r>
        <w:rPr>
          <w:rFonts w:cs="Arial"/>
          <w:lang w:eastAsia="zh-CN"/>
        </w:rPr>
        <w:t>5.17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9"/>
    </w:p>
    <w:p w14:paraId="1D16D819" w14:textId="77777777" w:rsidR="005A6A3F" w:rsidRDefault="005A6A3F" w:rsidP="005A6A3F">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CA_n1-n5-n105 as given in the tables below.</w:t>
      </w:r>
    </w:p>
    <w:p w14:paraId="106CF1AE" w14:textId="2A70F26E" w:rsidR="005A6A3F" w:rsidRDefault="005A6A3F" w:rsidP="005A6A3F">
      <w:pPr>
        <w:pStyle w:val="TH"/>
      </w:pPr>
      <w:r>
        <w:t xml:space="preserve">Table </w:t>
      </w:r>
      <w:r>
        <w:rPr>
          <w:rFonts w:hint="eastAsia"/>
          <w:lang w:val="en-US" w:eastAsia="zh-CN"/>
        </w:rPr>
        <w:t>5.1</w:t>
      </w:r>
      <w:r>
        <w:rPr>
          <w:lang w:val="en-US" w:eastAsia="zh-CN"/>
        </w:rPr>
        <w:t>7</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5A6A3F" w14:paraId="00BC4BA9" w14:textId="77777777" w:rsidTr="005A6A3F">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05556"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5695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42087A59" w14:textId="77777777" w:rsidTr="005A6A3F">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2AF427F" w14:textId="77777777" w:rsidR="005A6A3F" w:rsidRDefault="005A6A3F" w:rsidP="005A6A3F">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896F38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72C310A8" w14:textId="77777777" w:rsidTr="005A6A3F">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A4A84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040" w:type="dxa"/>
            <w:tcBorders>
              <w:top w:val="nil"/>
              <w:left w:val="nil"/>
              <w:bottom w:val="single" w:sz="4" w:space="0" w:color="auto"/>
              <w:right w:val="single" w:sz="4" w:space="0" w:color="auto"/>
            </w:tcBorders>
            <w:shd w:val="clear" w:color="auto" w:fill="auto"/>
            <w:vAlign w:val="center"/>
            <w:hideMark/>
          </w:tcPr>
          <w:p w14:paraId="77B8806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c>
          <w:tcPr>
            <w:tcW w:w="1900" w:type="dxa"/>
            <w:tcBorders>
              <w:top w:val="nil"/>
              <w:left w:val="nil"/>
              <w:bottom w:val="single" w:sz="4" w:space="0" w:color="auto"/>
              <w:right w:val="single" w:sz="4" w:space="0" w:color="auto"/>
            </w:tcBorders>
            <w:shd w:val="clear" w:color="auto" w:fill="auto"/>
            <w:vAlign w:val="center"/>
            <w:hideMark/>
          </w:tcPr>
          <w:p w14:paraId="7C2394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0.2</w:t>
            </w:r>
          </w:p>
        </w:tc>
        <w:tc>
          <w:tcPr>
            <w:tcW w:w="2180" w:type="dxa"/>
            <w:tcBorders>
              <w:top w:val="nil"/>
              <w:left w:val="nil"/>
              <w:bottom w:val="single" w:sz="4" w:space="0" w:color="auto"/>
              <w:right w:val="single" w:sz="4" w:space="0" w:color="auto"/>
            </w:tcBorders>
            <w:shd w:val="clear" w:color="auto" w:fill="auto"/>
            <w:vAlign w:val="center"/>
            <w:hideMark/>
          </w:tcPr>
          <w:p w14:paraId="7C0BFBA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0.3</w:t>
            </w:r>
          </w:p>
        </w:tc>
      </w:tr>
      <w:tr w:rsidR="005A6A3F" w14:paraId="31A22CA6" w14:textId="77777777" w:rsidTr="005A6A3F">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630421"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35979ACC" w14:textId="77777777" w:rsidR="005A6A3F" w:rsidRDefault="005A6A3F" w:rsidP="005A6A3F">
      <w:pPr>
        <w:pStyle w:val="TH"/>
        <w:spacing w:before="120" w:after="120"/>
      </w:pPr>
    </w:p>
    <w:p w14:paraId="141A4A52" w14:textId="297D5E77" w:rsidR="005A6A3F" w:rsidRDefault="005A6A3F" w:rsidP="005A6A3F">
      <w:pPr>
        <w:pStyle w:val="TH"/>
        <w:spacing w:before="120" w:after="120"/>
        <w:rPr>
          <w:lang w:eastAsia="zh-CN"/>
        </w:rPr>
      </w:pPr>
      <w:r>
        <w:t xml:space="preserve">Table </w:t>
      </w:r>
      <w:r>
        <w:rPr>
          <w:lang w:val="en-US" w:eastAsia="zh-CN"/>
        </w:rPr>
        <w:t>5</w:t>
      </w:r>
      <w:r>
        <w:t>.</w:t>
      </w:r>
      <w:r>
        <w:rPr>
          <w:lang w:val="en-US" w:eastAsia="zh-CN"/>
        </w:rPr>
        <w:t>17.1.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5A6A3F" w14:paraId="4745D439" w14:textId="77777777" w:rsidTr="005A6A3F">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1E6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12158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0ABDFC83" w14:textId="77777777" w:rsidTr="005A6A3F">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CEB5C68" w14:textId="77777777" w:rsidR="005A6A3F" w:rsidRDefault="005A6A3F" w:rsidP="005A6A3F">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C44E97B"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50978759" w14:textId="77777777" w:rsidTr="005A6A3F">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58CE57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140" w:type="dxa"/>
            <w:tcBorders>
              <w:top w:val="nil"/>
              <w:left w:val="nil"/>
              <w:bottom w:val="single" w:sz="4" w:space="0" w:color="auto"/>
              <w:right w:val="single" w:sz="4" w:space="0" w:color="auto"/>
            </w:tcBorders>
            <w:shd w:val="clear" w:color="auto" w:fill="auto"/>
            <w:vAlign w:val="center"/>
            <w:hideMark/>
          </w:tcPr>
          <w:p w14:paraId="794CB33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0.3</w:t>
            </w:r>
          </w:p>
        </w:tc>
        <w:tc>
          <w:tcPr>
            <w:tcW w:w="2180" w:type="dxa"/>
            <w:tcBorders>
              <w:top w:val="nil"/>
              <w:left w:val="nil"/>
              <w:bottom w:val="single" w:sz="4" w:space="0" w:color="auto"/>
              <w:right w:val="single" w:sz="4" w:space="0" w:color="auto"/>
            </w:tcBorders>
            <w:shd w:val="clear" w:color="auto" w:fill="auto"/>
            <w:vAlign w:val="center"/>
            <w:hideMark/>
          </w:tcPr>
          <w:p w14:paraId="0E8437C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c>
          <w:tcPr>
            <w:tcW w:w="2200" w:type="dxa"/>
            <w:tcBorders>
              <w:top w:val="nil"/>
              <w:left w:val="nil"/>
              <w:bottom w:val="single" w:sz="4" w:space="0" w:color="auto"/>
              <w:right w:val="single" w:sz="4" w:space="0" w:color="auto"/>
            </w:tcBorders>
            <w:shd w:val="clear" w:color="auto" w:fill="auto"/>
            <w:vAlign w:val="center"/>
            <w:hideMark/>
          </w:tcPr>
          <w:p w14:paraId="015C64E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r>
      <w:tr w:rsidR="005A6A3F" w14:paraId="3510277C" w14:textId="77777777" w:rsidTr="005A6A3F">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303939"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7C7897A" w14:textId="6712734A" w:rsidR="005A6A3F" w:rsidRPr="005D2633" w:rsidRDefault="005A6A3F" w:rsidP="005A6A3F">
      <w:pPr>
        <w:pStyle w:val="31"/>
        <w:rPr>
          <w:rFonts w:cs="Arial"/>
          <w:szCs w:val="28"/>
          <w:lang w:val="en-US" w:eastAsia="zh-CN"/>
        </w:rPr>
      </w:pPr>
      <w:bookmarkStart w:id="290" w:name="_Toc180420482"/>
      <w:r>
        <w:rPr>
          <w:rFonts w:cs="Arial"/>
          <w:szCs w:val="28"/>
          <w:lang w:val="en-US" w:eastAsia="zh-CN"/>
        </w:rPr>
        <w:t>5.17</w:t>
      </w:r>
      <w:r w:rsidRPr="005D2633">
        <w:rPr>
          <w:rFonts w:cs="Arial"/>
          <w:szCs w:val="28"/>
          <w:lang w:val="en-US" w:eastAsia="zh-CN"/>
        </w:rPr>
        <w:t>.2</w:t>
      </w:r>
      <w:r w:rsidRPr="005D2633">
        <w:rPr>
          <w:rFonts w:cs="Arial"/>
          <w:szCs w:val="28"/>
          <w:lang w:val="en-US" w:eastAsia="zh-CN"/>
        </w:rPr>
        <w:tab/>
        <w:t>Specific for 2 bands UL CA</w:t>
      </w:r>
      <w:bookmarkEnd w:id="290"/>
    </w:p>
    <w:p w14:paraId="4CF1E775" w14:textId="5E11B50D" w:rsidR="005A6A3F" w:rsidRPr="00140BB6" w:rsidRDefault="005A6A3F" w:rsidP="005A6A3F">
      <w:pPr>
        <w:pStyle w:val="41"/>
      </w:pPr>
      <w:bookmarkStart w:id="291" w:name="_Toc180420483"/>
      <w:r>
        <w:t>5.17</w:t>
      </w:r>
      <w:r w:rsidRPr="00140BB6">
        <w:t>.2.1</w:t>
      </w:r>
      <w:r w:rsidRPr="00140BB6">
        <w:tab/>
        <w:t>UE co-existence studies</w:t>
      </w:r>
      <w:bookmarkEnd w:id="291"/>
    </w:p>
    <w:p w14:paraId="7749610C" w14:textId="4B2D8E82" w:rsidR="005A6A3F" w:rsidRPr="00242348" w:rsidRDefault="005A6A3F" w:rsidP="005A6A3F">
      <w:pPr>
        <w:pStyle w:val="51"/>
        <w:rPr>
          <w:snapToGrid w:val="0"/>
        </w:rPr>
      </w:pPr>
      <w:bookmarkStart w:id="292" w:name="_Toc180420484"/>
      <w:r w:rsidRPr="00242348">
        <w:rPr>
          <w:rFonts w:hint="eastAsia"/>
          <w:snapToGrid w:val="0"/>
        </w:rPr>
        <w:t>5.</w:t>
      </w:r>
      <w:r>
        <w:rPr>
          <w:snapToGrid w:val="0"/>
        </w:rPr>
        <w:t>17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2"/>
    </w:p>
    <w:p w14:paraId="551CF8A0" w14:textId="05CFB6FF"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37B0849" w14:textId="3479AF6C"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5A6A3F" w14:paraId="5A865D9F"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C38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5CE877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F303C1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87D55D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B52976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357C10A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C2807D"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C832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47F78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EF71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8AF8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644CCB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96F8C8"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D2FA0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CDE13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2752 - 2842</w:t>
            </w:r>
          </w:p>
        </w:tc>
      </w:tr>
      <w:tr w:rsidR="005A6A3F" w14:paraId="0C91CC93"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86DCCD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58177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8915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63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D334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D888E4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CE1C"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2CF6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FAFB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316 - 196</w:t>
            </w:r>
          </w:p>
        </w:tc>
      </w:tr>
      <w:tr w:rsidR="005A6A3F" w14:paraId="71C3CF64"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C6D54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F16B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AA4BF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31CED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D84B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FCE6BC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F82CD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EDCCAC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5D42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3584 - 3704</w:t>
            </w:r>
          </w:p>
        </w:tc>
      </w:tr>
      <w:tr w:rsidR="005A6A3F" w14:paraId="56432C0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0A256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49FE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BE918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E174A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21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3EB81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FD93F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02228C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82F6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516 - 666</w:t>
            </w:r>
          </w:p>
        </w:tc>
      </w:tr>
      <w:tr w:rsidR="005A6A3F" w14:paraId="7CFFC36D"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8675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12A9B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0685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64841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168D058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F9337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385AA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F9E32D" w14:textId="77777777" w:rsidR="005A6A3F" w:rsidRDefault="005A6A3F" w:rsidP="005A6A3F">
            <w:pPr>
              <w:rPr>
                <w:rFonts w:ascii="Arial" w:hAnsi="Arial" w:cs="Arial"/>
                <w:color w:val="000000"/>
                <w:sz w:val="18"/>
                <w:szCs w:val="18"/>
              </w:rPr>
            </w:pPr>
          </w:p>
        </w:tc>
      </w:tr>
      <w:tr w:rsidR="005A6A3F" w14:paraId="1A6BB016"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19A6C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08DA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E79D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D7E4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328D8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C2A131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4EF92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0B86F9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9D85F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4416 - 4566</w:t>
            </w:r>
          </w:p>
        </w:tc>
      </w:tr>
      <w:tr w:rsidR="005A6A3F" w14:paraId="79446ACF"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2B9E4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637E0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E6BEE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5FD5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789F4D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C28B9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7244E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4CAF17F" w14:textId="77777777" w:rsidR="005A6A3F" w:rsidRDefault="005A6A3F" w:rsidP="005A6A3F">
            <w:pPr>
              <w:rPr>
                <w:rFonts w:ascii="Arial" w:hAnsi="Arial" w:cs="Arial"/>
                <w:color w:val="000000"/>
                <w:sz w:val="18"/>
                <w:szCs w:val="18"/>
              </w:rPr>
            </w:pPr>
          </w:p>
        </w:tc>
      </w:tr>
      <w:tr w:rsidR="005A6A3F" w14:paraId="5B9E3A6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7AB7A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E46D7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493CD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0A5B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D1C5C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82770A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32DDE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A77BD0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9AEA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7088 - 6818</w:t>
            </w:r>
          </w:p>
        </w:tc>
      </w:tr>
      <w:tr w:rsidR="005A6A3F" w14:paraId="25B20F7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C19E55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87F8A8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F1392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2B43A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CFEC8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D693E51"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0773C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1CB0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06795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4276 - 4036</w:t>
            </w:r>
          </w:p>
        </w:tc>
      </w:tr>
      <w:tr w:rsidR="005A6A3F" w14:paraId="7F6613F0"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88891C"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00E6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8F8D0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225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9DA2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F8F81AD"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17E23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4E0D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6AD5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8512 - 8782</w:t>
            </w:r>
          </w:p>
        </w:tc>
      </w:tr>
      <w:tr w:rsidR="005A6A3F" w14:paraId="3AA0D35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6EA29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25F4A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BBCDB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CF3A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1722D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B03C67B"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D8C21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9BC90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7ABF2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7424 - 7664</w:t>
            </w:r>
          </w:p>
        </w:tc>
      </w:tr>
      <w:tr w:rsidR="005A6A3F" w14:paraId="25C8082E"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E246EF" w14:textId="77777777" w:rsidR="005A6A3F" w:rsidRDefault="005A6A3F" w:rsidP="005A6A3F">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E786C68" w14:textId="77777777" w:rsidR="005A6A3F" w:rsidRDefault="005A6A3F" w:rsidP="005A6A3F">
      <w:pPr>
        <w:pStyle w:val="TH"/>
        <w:rPr>
          <w:rFonts w:eastAsia="MS Mincho"/>
        </w:rPr>
      </w:pPr>
    </w:p>
    <w:p w14:paraId="5CE39A4F" w14:textId="46868FA7"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22A3C24F" w14:textId="7BA9AF32"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5A6A3F" w14:paraId="3781034E"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22F8"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E46EDD"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07E0E58"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F91B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5AAE0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06F1979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A7C4"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F901A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C0B8B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7BDB1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8FDBD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4AD74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50E5C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EC0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1317 - 1222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38E832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2583 - 2678</w:t>
            </w:r>
          </w:p>
        </w:tc>
      </w:tr>
      <w:tr w:rsidR="005A6A3F" w14:paraId="7C62EE9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324DC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3DFD7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6729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B7510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8AD53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87A722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73931"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50A0B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3142 - 3297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5CB4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654 - 524</w:t>
            </w:r>
          </w:p>
        </w:tc>
      </w:tr>
      <w:tr w:rsidR="005A6A3F" w14:paraId="21A9C35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7A29A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9C72F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F22C6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9EC66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2F67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1D724B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B8033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65F9B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4503 - 4658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CDDBE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3246 - 3376</w:t>
            </w:r>
          </w:p>
        </w:tc>
      </w:tr>
      <w:tr w:rsidR="005A6A3F" w14:paraId="0C04E2F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A8472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BDEE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61D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4CD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85AB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619CCA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332A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3B419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5062 - 5277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FAFD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9 - 174</w:t>
            </w:r>
          </w:p>
        </w:tc>
      </w:tr>
      <w:tr w:rsidR="005A6A3F" w14:paraId="045B0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CD251E"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715D2E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7D98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71F1E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0F3758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FB00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E0679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2444 - 2634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F1DE8C" w14:textId="77777777" w:rsidR="005A6A3F" w:rsidRDefault="005A6A3F" w:rsidP="005A6A3F">
            <w:pPr>
              <w:rPr>
                <w:rFonts w:ascii="Arial" w:hAnsi="Arial" w:cs="Arial"/>
                <w:color w:val="000000"/>
                <w:sz w:val="18"/>
                <w:szCs w:val="18"/>
              </w:rPr>
            </w:pPr>
          </w:p>
        </w:tc>
      </w:tr>
      <w:tr w:rsidR="005A6A3F" w14:paraId="2DB2A92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F09F9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8287FF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C1DB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FF735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F9F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030A613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FBF4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2970D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6423 - 6638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DAB97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3909 - 4074</w:t>
            </w:r>
          </w:p>
        </w:tc>
      </w:tr>
      <w:tr w:rsidR="005A6A3F" w14:paraId="10C6C3D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3FC03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8BEA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609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21A29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B5DB2D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549E32"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45C4C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5166 - 5356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899B265" w14:textId="77777777" w:rsidR="005A6A3F" w:rsidRDefault="005A6A3F" w:rsidP="005A6A3F">
            <w:pPr>
              <w:rPr>
                <w:rFonts w:ascii="Arial" w:hAnsi="Arial" w:cs="Arial"/>
                <w:color w:val="000000"/>
                <w:sz w:val="18"/>
                <w:szCs w:val="18"/>
              </w:rPr>
            </w:pPr>
          </w:p>
        </w:tc>
      </w:tr>
      <w:tr w:rsidR="005A6A3F" w14:paraId="0A7B939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A1EBD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2E28B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1CDD4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0C80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9E67DF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17E8139"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DA1BC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67F71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872 - 672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7FBCE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7257 - 6982</w:t>
            </w:r>
          </w:p>
        </w:tc>
      </w:tr>
      <w:tr w:rsidR="005A6A3F" w14:paraId="5C113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302DF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612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C66A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A1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9D9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6FD24E2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5F46A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2754D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1746 - 1971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EE3E2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4614 - 4364</w:t>
            </w:r>
          </w:p>
        </w:tc>
      </w:tr>
      <w:tr w:rsidR="005A6A3F" w14:paraId="56380FD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0D2A0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120BC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59FAC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F5798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1D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5D2060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C4A10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562F91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4572 - 4772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FAB5E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8343 - 8618</w:t>
            </w:r>
          </w:p>
        </w:tc>
      </w:tr>
      <w:tr w:rsidR="005A6A3F" w14:paraId="1D47B81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1DB1B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437A2D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6E87B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5861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A606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8C428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E896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9AD51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5829 - 6054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EE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7086 - 7336</w:t>
            </w:r>
          </w:p>
        </w:tc>
      </w:tr>
      <w:tr w:rsidR="005A6A3F" w14:paraId="2C8F45E6"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E08D07" w14:textId="77777777" w:rsidR="005A6A3F" w:rsidRDefault="005A6A3F" w:rsidP="005A6A3F">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DE269F" w14:textId="77777777" w:rsidR="005A6A3F" w:rsidRDefault="005A6A3F" w:rsidP="005A6A3F">
      <w:pPr>
        <w:pStyle w:val="TH"/>
        <w:rPr>
          <w:rFonts w:eastAsia="MS Mincho"/>
        </w:rPr>
      </w:pPr>
    </w:p>
    <w:p w14:paraId="1A7C70BD" w14:textId="10C1CFDC"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32FDC75F" w14:textId="5ADC05D5"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5A6A3F" w14:paraId="6369E530"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50A4"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4E0883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4D630EC"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F952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EA963E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4879ADE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4797"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E94DF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5FC13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830F7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F5884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490DEB4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0A9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D4C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2B230F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1495 - 1560</w:t>
            </w:r>
          </w:p>
        </w:tc>
      </w:tr>
      <w:tr w:rsidR="005A6A3F" w14:paraId="3DE6AA8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87B7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75F25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F4A4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3148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BF03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B54FC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28CBB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1C210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2C7C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464 - 564</w:t>
            </w:r>
          </w:p>
        </w:tc>
      </w:tr>
      <w:tr w:rsidR="005A6A3F" w14:paraId="5AED6E3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C3513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FEB2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BDCD4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9E66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688D8A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92AC5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A9259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114F3B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D7959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2158 - 2258</w:t>
            </w:r>
          </w:p>
        </w:tc>
      </w:tr>
      <w:tr w:rsidR="005A6A3F" w14:paraId="54AD3292"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E9F0A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2C1095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90E31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64CD1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51C95D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57560F6C"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79E03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59C256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254B95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1127 - 1262</w:t>
            </w:r>
          </w:p>
        </w:tc>
      </w:tr>
      <w:tr w:rsidR="005A6A3F" w14:paraId="718AE67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9A888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73E1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8FA8A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4581A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1884ED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B8401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7EA81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9043594" w14:textId="77777777" w:rsidR="005A6A3F" w:rsidRDefault="005A6A3F" w:rsidP="005A6A3F">
            <w:pPr>
              <w:rPr>
                <w:rFonts w:ascii="Arial" w:hAnsi="Arial" w:cs="Arial"/>
                <w:color w:val="000000"/>
                <w:sz w:val="18"/>
                <w:szCs w:val="18"/>
              </w:rPr>
            </w:pPr>
          </w:p>
        </w:tc>
      </w:tr>
      <w:tr w:rsidR="005A6A3F" w14:paraId="71615C3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544C94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AE952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0EBF7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D3C5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B5AB1B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76878D0"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1B07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04B7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F4FB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2821 - 2956</w:t>
            </w:r>
          </w:p>
        </w:tc>
      </w:tr>
      <w:tr w:rsidR="005A6A3F" w14:paraId="37FB711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EF9049"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A7F40B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E2CAF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90D2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73AA3F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2EE50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1473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A0571B" w14:textId="77777777" w:rsidR="005A6A3F" w:rsidRDefault="005A6A3F" w:rsidP="005A6A3F">
            <w:pPr>
              <w:rPr>
                <w:rFonts w:ascii="Arial" w:hAnsi="Arial" w:cs="Arial"/>
                <w:color w:val="000000"/>
                <w:sz w:val="18"/>
                <w:szCs w:val="18"/>
              </w:rPr>
            </w:pPr>
          </w:p>
        </w:tc>
      </w:tr>
      <w:tr w:rsidR="005A6A3F" w14:paraId="3A7C01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B01511"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24EFB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CFE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865F0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FF80F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E693A2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49FBA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B48F17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6539D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2785 - 2630</w:t>
            </w:r>
          </w:p>
        </w:tc>
      </w:tr>
      <w:tr w:rsidR="005A6A3F" w14:paraId="78A4573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E9FCA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8F96B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96062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FDE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75590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0CAD5D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B2B165"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94C566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09C21D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1260 - 1100</w:t>
            </w:r>
          </w:p>
        </w:tc>
      </w:tr>
      <w:tr w:rsidR="005A6A3F" w14:paraId="0BC2283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ACE22"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C2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20DBD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D1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6B5C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F5336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C5DD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F958A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CBAE9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3991 - 4146</w:t>
            </w:r>
          </w:p>
        </w:tc>
      </w:tr>
      <w:tr w:rsidR="005A6A3F" w14:paraId="55BB2A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246A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21CF95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9555F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0EDD4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D4B1D9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150340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51F2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AD9E3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3F2B68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3822 - 3982</w:t>
            </w:r>
          </w:p>
        </w:tc>
      </w:tr>
      <w:tr w:rsidR="005A6A3F" w14:paraId="5C4F942C"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E9B19C" w14:textId="77777777" w:rsidR="005A6A3F" w:rsidRDefault="005A6A3F" w:rsidP="005A6A3F">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3F44867" w14:textId="77777777" w:rsidR="005A6A3F" w:rsidRDefault="005A6A3F" w:rsidP="005A6A3F"/>
    <w:p w14:paraId="7D8A913F" w14:textId="4522097A" w:rsidR="005A6A3F" w:rsidRDefault="005A6A3F" w:rsidP="005A6A3F">
      <w:r w:rsidRPr="001E3776">
        <w:t>Ba</w:t>
      </w:r>
      <w:r>
        <w:t>sed on the analysis in Table 5.17</w:t>
      </w:r>
      <w:r w:rsidRPr="001E3776">
        <w:t>.2.1.1-</w:t>
      </w:r>
      <w:r>
        <w:t>1</w:t>
      </w:r>
      <w:r w:rsidRPr="001E3776">
        <w:t xml:space="preserve"> there is IMD</w:t>
      </w:r>
      <w:r>
        <w:t>4</w:t>
      </w:r>
      <w:r w:rsidRPr="001E3776">
        <w:t xml:space="preserve"> from n1 and n</w:t>
      </w:r>
      <w:r>
        <w:t>20</w:t>
      </w:r>
      <w:r w:rsidRPr="001E3776">
        <w:t xml:space="preserve"> into RX band n</w:t>
      </w:r>
      <w:r>
        <w:t>71</w:t>
      </w:r>
      <w:r w:rsidRPr="001E3776">
        <w:t>.</w:t>
      </w:r>
    </w:p>
    <w:p w14:paraId="47F32B93" w14:textId="3CB1BA76" w:rsidR="005A6A3F" w:rsidRPr="001E3776" w:rsidRDefault="005A6A3F" w:rsidP="005A6A3F">
      <w:r w:rsidRPr="001E3776">
        <w:t>Ba</w:t>
      </w:r>
      <w:r>
        <w:t>sed on the analysis in Table 5.17</w:t>
      </w:r>
      <w:r w:rsidRPr="001E3776">
        <w:t>.2.1.1-2 there is IMD5 from n1 and n71 into RX band n</w:t>
      </w:r>
      <w:r>
        <w:t>20</w:t>
      </w:r>
      <w:r w:rsidRPr="001E3776">
        <w:t>.</w:t>
      </w:r>
    </w:p>
    <w:p w14:paraId="56DB92D3" w14:textId="3749C98B" w:rsidR="005A6A3F" w:rsidRPr="001E3776" w:rsidRDefault="005A6A3F" w:rsidP="005A6A3F">
      <w:r w:rsidRPr="001E3776">
        <w:t>Ba</w:t>
      </w:r>
      <w:r>
        <w:t>sed on the analysis in Table 5.17</w:t>
      </w:r>
      <w:r w:rsidRPr="001E3776">
        <w:t>.2.1.1-3 there is IMD</w:t>
      </w:r>
      <w:r>
        <w:t>3</w:t>
      </w:r>
      <w:r w:rsidRPr="001E3776">
        <w:t xml:space="preserve"> from n</w:t>
      </w:r>
      <w:r>
        <w:t>20</w:t>
      </w:r>
      <w:r w:rsidRPr="001E3776">
        <w:t xml:space="preserve"> and n71 into RX band n1.</w:t>
      </w:r>
    </w:p>
    <w:p w14:paraId="409C7C1F" w14:textId="37F6931A" w:rsidR="005A6A3F" w:rsidRDefault="005A6A3F" w:rsidP="005A6A3F">
      <w:pPr>
        <w:pStyle w:val="41"/>
      </w:pPr>
      <w:bookmarkStart w:id="293" w:name="_Toc180420485"/>
      <w:r>
        <w:t>5.17</w:t>
      </w:r>
      <w:r w:rsidRPr="00AB69C8">
        <w:t>.2.</w:t>
      </w:r>
      <w:r>
        <w:t>2</w:t>
      </w:r>
      <w:r w:rsidRPr="00AB69C8">
        <w:tab/>
        <w:t>REFSENS requirements</w:t>
      </w:r>
      <w:bookmarkEnd w:id="293"/>
    </w:p>
    <w:p w14:paraId="4E529870" w14:textId="77777777" w:rsidR="005A6A3F" w:rsidRPr="008E35B7" w:rsidRDefault="005A6A3F" w:rsidP="005A6A3F">
      <w:r w:rsidRPr="008E35B7">
        <w:t>The MSD requirements are re-used from CA_n1-n</w:t>
      </w:r>
      <w:r>
        <w:t>5</w:t>
      </w:r>
      <w:r w:rsidRPr="008E35B7">
        <w:t>-n105</w:t>
      </w:r>
      <w:r>
        <w:t>.</w:t>
      </w:r>
    </w:p>
    <w:p w14:paraId="51AEDF19" w14:textId="223AF126" w:rsidR="005A6A3F" w:rsidRDefault="005A6A3F" w:rsidP="005A6A3F">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w:t>
      </w:r>
      <w:r>
        <w:rPr>
          <w:rFonts w:ascii="Arial" w:eastAsia="宋体" w:hAnsi="Arial" w:cs="Arial"/>
          <w:b/>
          <w:lang w:val="en-US" w:eastAsia="zh-CN"/>
        </w:rPr>
        <w:t>17.2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A6A3F" w:rsidRPr="006E069C" w14:paraId="43C5149B"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B196D4" w14:textId="77777777" w:rsidR="005A6A3F" w:rsidRPr="006E069C" w:rsidRDefault="005A6A3F"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F40734" w14:textId="77777777" w:rsidR="005A6A3F" w:rsidRPr="006E069C" w:rsidRDefault="005A6A3F" w:rsidP="005A6A3F">
            <w:pPr>
              <w:pStyle w:val="TAH"/>
            </w:pPr>
            <w:r w:rsidRPr="006E069C">
              <w:t>Source of IMD</w:t>
            </w:r>
          </w:p>
        </w:tc>
      </w:tr>
      <w:tr w:rsidR="005A6A3F" w:rsidRPr="006E069C" w14:paraId="3065D04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B4596B" w14:textId="77777777" w:rsidR="005A6A3F" w:rsidRPr="006E069C" w:rsidRDefault="005A6A3F"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D75946" w14:textId="77777777" w:rsidR="005A6A3F" w:rsidRPr="006E069C" w:rsidRDefault="005A6A3F"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788D8EE" w14:textId="77777777" w:rsidR="005A6A3F" w:rsidRPr="006E069C" w:rsidRDefault="005A6A3F"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7F6D7BC" w14:textId="77777777" w:rsidR="005A6A3F" w:rsidRPr="006E069C" w:rsidRDefault="005A6A3F"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3BF26C1" w14:textId="77777777" w:rsidR="005A6A3F" w:rsidRPr="006E069C" w:rsidRDefault="005A6A3F"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73EA3B0" w14:textId="77777777" w:rsidR="005A6A3F" w:rsidRPr="006E069C" w:rsidRDefault="005A6A3F"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91A6E27" w14:textId="77777777" w:rsidR="005A6A3F" w:rsidRPr="006E069C" w:rsidRDefault="005A6A3F"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600B87F" w14:textId="77777777" w:rsidR="005A6A3F" w:rsidRPr="006E069C" w:rsidRDefault="005A6A3F"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4B28A05" w14:textId="77777777" w:rsidR="005A6A3F" w:rsidRPr="006E069C" w:rsidRDefault="005A6A3F" w:rsidP="005A6A3F">
            <w:pPr>
              <w:pStyle w:val="TAH"/>
            </w:pPr>
          </w:p>
        </w:tc>
      </w:tr>
      <w:tr w:rsidR="005A6A3F" w:rsidRPr="006E069C" w14:paraId="67665781"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36A23" w14:textId="77777777" w:rsidR="005A6A3F" w:rsidRPr="006E069C" w:rsidRDefault="005A6A3F" w:rsidP="005A6A3F">
            <w:pPr>
              <w:pStyle w:val="TAC"/>
              <w:rPr>
                <w:lang w:val="en-US" w:eastAsia="zh-CN"/>
              </w:rPr>
            </w:pPr>
            <w:r>
              <w:rPr>
                <w:lang w:val="en-US" w:eastAsia="zh-CN"/>
              </w:rPr>
              <w:t>CA_n1-n20-n71</w:t>
            </w:r>
          </w:p>
        </w:tc>
        <w:tc>
          <w:tcPr>
            <w:tcW w:w="923" w:type="dxa"/>
            <w:tcBorders>
              <w:top w:val="single" w:sz="4" w:space="0" w:color="auto"/>
              <w:left w:val="single" w:sz="4" w:space="0" w:color="auto"/>
              <w:right w:val="single" w:sz="4" w:space="0" w:color="auto"/>
            </w:tcBorders>
          </w:tcPr>
          <w:p w14:paraId="313BABB7" w14:textId="77777777" w:rsidR="005A6A3F" w:rsidRPr="006E069C"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59374DA4"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9AA7554"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5B63EECE"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23CD462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082C0B"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758E637B"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8B5C71" w14:textId="77777777" w:rsidR="005A6A3F" w:rsidRPr="006E069C" w:rsidRDefault="005A6A3F" w:rsidP="005A6A3F">
            <w:pPr>
              <w:pStyle w:val="TAC"/>
            </w:pPr>
            <w:r w:rsidRPr="003071D9">
              <w:t>N/A</w:t>
            </w:r>
          </w:p>
        </w:tc>
      </w:tr>
      <w:tr w:rsidR="005A6A3F" w:rsidRPr="006E069C" w14:paraId="0FA9D5BE"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C37E4D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52613F" w14:textId="77777777" w:rsidR="005A6A3F" w:rsidRPr="006E069C"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E698B9F" w14:textId="77777777" w:rsidR="005A6A3F" w:rsidRPr="006E069C" w:rsidRDefault="005A6A3F" w:rsidP="005A6A3F">
            <w:pPr>
              <w:pStyle w:val="TAC"/>
              <w:rPr>
                <w:lang w:val="en-US" w:eastAsia="zh-CN"/>
              </w:rPr>
            </w:pPr>
            <w:r>
              <w:rPr>
                <w:lang w:val="en-US" w:eastAsia="zh-CN"/>
              </w:rPr>
              <w:t>859</w:t>
            </w:r>
          </w:p>
        </w:tc>
        <w:tc>
          <w:tcPr>
            <w:tcW w:w="1012" w:type="dxa"/>
            <w:tcBorders>
              <w:top w:val="single" w:sz="4" w:space="0" w:color="auto"/>
              <w:left w:val="single" w:sz="4" w:space="0" w:color="auto"/>
              <w:bottom w:val="single" w:sz="4" w:space="0" w:color="auto"/>
              <w:right w:val="single" w:sz="4" w:space="0" w:color="auto"/>
            </w:tcBorders>
          </w:tcPr>
          <w:p w14:paraId="121E358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F7F23B"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147CC6" w14:textId="77777777" w:rsidR="005A6A3F" w:rsidRPr="006E069C" w:rsidRDefault="005A6A3F" w:rsidP="005A6A3F">
            <w:pPr>
              <w:pStyle w:val="TAC"/>
              <w:rPr>
                <w:lang w:val="en-US" w:eastAsia="zh-CN"/>
              </w:rPr>
            </w:pPr>
            <w:r>
              <w:rPr>
                <w:lang w:val="en-US" w:eastAsia="zh-CN"/>
              </w:rPr>
              <w:t>818</w:t>
            </w:r>
          </w:p>
        </w:tc>
        <w:tc>
          <w:tcPr>
            <w:tcW w:w="797" w:type="dxa"/>
            <w:tcBorders>
              <w:top w:val="single" w:sz="4" w:space="0" w:color="auto"/>
              <w:left w:val="single" w:sz="4" w:space="0" w:color="auto"/>
              <w:bottom w:val="single" w:sz="4" w:space="0" w:color="auto"/>
              <w:right w:val="single" w:sz="4" w:space="0" w:color="auto"/>
            </w:tcBorders>
          </w:tcPr>
          <w:p w14:paraId="4703B2B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73ECCB55"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17171" w14:textId="77777777" w:rsidR="005A6A3F" w:rsidRPr="006E069C" w:rsidRDefault="005A6A3F" w:rsidP="005A6A3F">
            <w:pPr>
              <w:pStyle w:val="TAC"/>
            </w:pPr>
            <w:r w:rsidRPr="003071D9">
              <w:t>N/A</w:t>
            </w:r>
          </w:p>
        </w:tc>
      </w:tr>
      <w:tr w:rsidR="005A6A3F" w:rsidRPr="006E069C" w14:paraId="1D711881"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01799DC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A5FD1C" w14:textId="77777777" w:rsidR="005A6A3F" w:rsidRPr="006E069C"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47EBE8A6"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49069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1F75"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6995B" w14:textId="77777777" w:rsidR="005A6A3F" w:rsidRPr="006E069C" w:rsidRDefault="005A6A3F" w:rsidP="005A6A3F">
            <w:pPr>
              <w:pStyle w:val="TAC"/>
              <w:rPr>
                <w:lang w:val="en-US" w:eastAsia="zh-CN"/>
              </w:rPr>
            </w:pPr>
            <w:r>
              <w:rPr>
                <w:lang w:val="en-US" w:eastAsia="zh-CN"/>
              </w:rPr>
              <w:t>627</w:t>
            </w:r>
          </w:p>
        </w:tc>
        <w:tc>
          <w:tcPr>
            <w:tcW w:w="797" w:type="dxa"/>
            <w:tcBorders>
              <w:top w:val="single" w:sz="4" w:space="0" w:color="auto"/>
              <w:left w:val="single" w:sz="4" w:space="0" w:color="auto"/>
              <w:bottom w:val="single" w:sz="4" w:space="0" w:color="auto"/>
              <w:right w:val="single" w:sz="4" w:space="0" w:color="auto"/>
            </w:tcBorders>
          </w:tcPr>
          <w:p w14:paraId="5D260755" w14:textId="77777777" w:rsidR="005A6A3F" w:rsidRPr="006E069C" w:rsidRDefault="005A6A3F" w:rsidP="005A6A3F">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tcPr>
          <w:p w14:paraId="16F42877"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115E1" w14:textId="77777777" w:rsidR="005A6A3F" w:rsidRPr="006E069C" w:rsidRDefault="005A6A3F" w:rsidP="005A6A3F">
            <w:pPr>
              <w:pStyle w:val="TAC"/>
            </w:pPr>
            <w:r>
              <w:t>IMD4</w:t>
            </w:r>
          </w:p>
        </w:tc>
      </w:tr>
      <w:tr w:rsidR="005A6A3F" w:rsidRPr="006E069C" w14:paraId="23D33434"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16C5D672"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09520"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7D25D1ED"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EF3611E"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E184A7"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AAE2D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CC5833"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5B606222"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1A8BE" w14:textId="77777777" w:rsidR="005A6A3F" w:rsidRPr="006E069C" w:rsidRDefault="005A6A3F" w:rsidP="005A6A3F">
            <w:pPr>
              <w:pStyle w:val="TAC"/>
            </w:pPr>
            <w:r w:rsidRPr="003071D9">
              <w:t>N/A</w:t>
            </w:r>
          </w:p>
        </w:tc>
      </w:tr>
      <w:tr w:rsidR="005A6A3F" w:rsidRPr="006E069C" w14:paraId="635B9C3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788664B0"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19DCF"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2A0015D"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612D99"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1EEDC6"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947855" w14:textId="77777777" w:rsidR="005A6A3F" w:rsidRPr="006E069C" w:rsidRDefault="005A6A3F" w:rsidP="005A6A3F">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1D91F96" w14:textId="77777777" w:rsidR="005A6A3F" w:rsidRPr="006E069C" w:rsidRDefault="005A6A3F" w:rsidP="005A6A3F">
            <w:pPr>
              <w:pStyle w:val="TAC"/>
              <w:rPr>
                <w:lang w:val="en-US" w:eastAsia="zh-CN"/>
              </w:rPr>
            </w:pPr>
            <w:r>
              <w:t>4.6</w:t>
            </w:r>
          </w:p>
        </w:tc>
        <w:tc>
          <w:tcPr>
            <w:tcW w:w="828" w:type="dxa"/>
            <w:tcBorders>
              <w:top w:val="single" w:sz="4" w:space="0" w:color="auto"/>
              <w:left w:val="single" w:sz="4" w:space="0" w:color="auto"/>
              <w:bottom w:val="single" w:sz="4" w:space="0" w:color="auto"/>
              <w:right w:val="single" w:sz="4" w:space="0" w:color="auto"/>
            </w:tcBorders>
          </w:tcPr>
          <w:p w14:paraId="519D74A3"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856E" w14:textId="77777777" w:rsidR="005A6A3F" w:rsidRPr="006E069C" w:rsidRDefault="005A6A3F" w:rsidP="005A6A3F">
            <w:pPr>
              <w:pStyle w:val="TAC"/>
            </w:pPr>
            <w:r>
              <w:t>IMD5</w:t>
            </w:r>
          </w:p>
        </w:tc>
      </w:tr>
      <w:tr w:rsidR="005A6A3F" w:rsidRPr="006E069C" w14:paraId="20A01D6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858A61"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A8A3F"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7367904" w14:textId="77777777" w:rsidR="005A6A3F" w:rsidRPr="006E069C" w:rsidRDefault="005A6A3F" w:rsidP="005A6A3F">
            <w:pPr>
              <w:pStyle w:val="TAC"/>
              <w:rPr>
                <w:lang w:val="en-US" w:eastAsia="zh-CN"/>
              </w:rPr>
            </w:pPr>
            <w:r>
              <w:rPr>
                <w:lang w:val="en-US" w:eastAsia="zh-CN"/>
              </w:rPr>
              <w:t>689</w:t>
            </w:r>
          </w:p>
        </w:tc>
        <w:tc>
          <w:tcPr>
            <w:tcW w:w="1012" w:type="dxa"/>
            <w:tcBorders>
              <w:top w:val="single" w:sz="4" w:space="0" w:color="auto"/>
              <w:left w:val="single" w:sz="4" w:space="0" w:color="auto"/>
              <w:bottom w:val="single" w:sz="4" w:space="0" w:color="auto"/>
              <w:right w:val="single" w:sz="4" w:space="0" w:color="auto"/>
            </w:tcBorders>
          </w:tcPr>
          <w:p w14:paraId="6FCD5808"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B712FC"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00C91" w14:textId="77777777" w:rsidR="005A6A3F" w:rsidRPr="006E069C" w:rsidRDefault="005A6A3F" w:rsidP="005A6A3F">
            <w:pPr>
              <w:pStyle w:val="TAC"/>
              <w:rPr>
                <w:lang w:val="en-US" w:eastAsia="zh-CN"/>
              </w:rPr>
            </w:pPr>
            <w:r>
              <w:rPr>
                <w:lang w:val="en-US" w:eastAsia="zh-CN"/>
              </w:rPr>
              <w:t>643</w:t>
            </w:r>
          </w:p>
        </w:tc>
        <w:tc>
          <w:tcPr>
            <w:tcW w:w="797" w:type="dxa"/>
            <w:tcBorders>
              <w:top w:val="single" w:sz="4" w:space="0" w:color="auto"/>
              <w:left w:val="single" w:sz="4" w:space="0" w:color="auto"/>
              <w:bottom w:val="single" w:sz="4" w:space="0" w:color="auto"/>
              <w:right w:val="single" w:sz="4" w:space="0" w:color="auto"/>
            </w:tcBorders>
          </w:tcPr>
          <w:p w14:paraId="2CCEC0F0"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12CC7BC0"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42FF1" w14:textId="77777777" w:rsidR="005A6A3F" w:rsidRPr="006E069C" w:rsidRDefault="005A6A3F" w:rsidP="005A6A3F">
            <w:pPr>
              <w:pStyle w:val="TAC"/>
            </w:pPr>
            <w:r w:rsidRPr="003071D9">
              <w:t>N/A</w:t>
            </w:r>
          </w:p>
        </w:tc>
      </w:tr>
      <w:tr w:rsidR="005A6A3F" w:rsidRPr="006E069C" w14:paraId="3476C96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9958F27"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1999E"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078F230F"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40B611"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9565D1"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86FF33F" w14:textId="77777777" w:rsidR="005A6A3F" w:rsidRPr="006E069C" w:rsidRDefault="005A6A3F" w:rsidP="005A6A3F">
            <w:pPr>
              <w:pStyle w:val="TAC"/>
              <w:rPr>
                <w:lang w:val="en-US" w:eastAsia="zh-CN"/>
              </w:rPr>
            </w:pPr>
            <w:r>
              <w:rPr>
                <w:lang w:val="en-US" w:eastAsia="zh-CN"/>
              </w:rPr>
              <w:t>2167</w:t>
            </w:r>
          </w:p>
        </w:tc>
        <w:tc>
          <w:tcPr>
            <w:tcW w:w="797" w:type="dxa"/>
            <w:tcBorders>
              <w:top w:val="single" w:sz="4" w:space="0" w:color="auto"/>
              <w:left w:val="single" w:sz="4" w:space="0" w:color="auto"/>
              <w:bottom w:val="single" w:sz="4" w:space="0" w:color="auto"/>
              <w:right w:val="single" w:sz="4" w:space="0" w:color="auto"/>
            </w:tcBorders>
          </w:tcPr>
          <w:p w14:paraId="19D37614" w14:textId="77777777" w:rsidR="005A6A3F" w:rsidRPr="006E069C" w:rsidRDefault="005A6A3F" w:rsidP="005A6A3F">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6065ADF6"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FA842" w14:textId="77777777" w:rsidR="005A6A3F" w:rsidRPr="006E069C" w:rsidRDefault="005A6A3F" w:rsidP="005A6A3F">
            <w:pPr>
              <w:pStyle w:val="TAC"/>
            </w:pPr>
            <w:r>
              <w:t>IMD3</w:t>
            </w:r>
          </w:p>
        </w:tc>
      </w:tr>
      <w:tr w:rsidR="005A6A3F" w:rsidRPr="006E069C" w14:paraId="53D880D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19AE64"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4405BA"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9C6A6B" w14:textId="77777777" w:rsidR="005A6A3F" w:rsidRPr="006E069C" w:rsidRDefault="005A6A3F" w:rsidP="005A6A3F">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37AB470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D11F01"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9F3112" w14:textId="77777777" w:rsidR="005A6A3F" w:rsidRPr="006E069C" w:rsidRDefault="005A6A3F" w:rsidP="005A6A3F">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432A52DC"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49B99B29"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25A8B" w14:textId="77777777" w:rsidR="005A6A3F" w:rsidRPr="006E069C" w:rsidRDefault="005A6A3F" w:rsidP="005A6A3F">
            <w:pPr>
              <w:pStyle w:val="TAC"/>
            </w:pPr>
            <w:r w:rsidRPr="003071D9">
              <w:t>N/A</w:t>
            </w:r>
          </w:p>
        </w:tc>
      </w:tr>
      <w:tr w:rsidR="005A6A3F" w:rsidRPr="006E069C" w14:paraId="33E0C4B8"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41CDD"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6B6412D0"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7932AF2B" w14:textId="77777777" w:rsidR="005A6A3F" w:rsidRPr="006E069C" w:rsidRDefault="005A6A3F" w:rsidP="005A6A3F">
            <w:pPr>
              <w:pStyle w:val="TAC"/>
              <w:rPr>
                <w:lang w:val="en-US" w:eastAsia="zh-CN"/>
              </w:rPr>
            </w:pPr>
            <w:r>
              <w:rPr>
                <w:lang w:val="en-US" w:eastAsia="zh-CN"/>
              </w:rPr>
              <w:t>666</w:t>
            </w:r>
          </w:p>
        </w:tc>
        <w:tc>
          <w:tcPr>
            <w:tcW w:w="1012" w:type="dxa"/>
            <w:tcBorders>
              <w:top w:val="single" w:sz="4" w:space="0" w:color="auto"/>
              <w:left w:val="single" w:sz="4" w:space="0" w:color="auto"/>
              <w:right w:val="single" w:sz="4" w:space="0" w:color="auto"/>
            </w:tcBorders>
          </w:tcPr>
          <w:p w14:paraId="2876FD5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77E17154"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1EC5A059" w14:textId="77777777" w:rsidR="005A6A3F" w:rsidRPr="006E069C" w:rsidRDefault="005A6A3F" w:rsidP="005A6A3F">
            <w:pPr>
              <w:pStyle w:val="TAC"/>
              <w:rPr>
                <w:lang w:val="en-US" w:eastAsia="zh-CN"/>
              </w:rPr>
            </w:pPr>
            <w:r>
              <w:rPr>
                <w:lang w:val="en-US" w:eastAsia="zh-CN"/>
              </w:rPr>
              <w:t>620</w:t>
            </w:r>
          </w:p>
        </w:tc>
        <w:tc>
          <w:tcPr>
            <w:tcW w:w="797" w:type="dxa"/>
            <w:tcBorders>
              <w:top w:val="single" w:sz="4" w:space="0" w:color="auto"/>
              <w:left w:val="single" w:sz="4" w:space="0" w:color="auto"/>
              <w:bottom w:val="single" w:sz="4" w:space="0" w:color="auto"/>
              <w:right w:val="single" w:sz="4" w:space="0" w:color="auto"/>
            </w:tcBorders>
          </w:tcPr>
          <w:p w14:paraId="1EA5417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44CE1301"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BBE8DA" w14:textId="77777777" w:rsidR="005A6A3F" w:rsidRPr="006E069C" w:rsidRDefault="005A6A3F" w:rsidP="005A6A3F">
            <w:pPr>
              <w:pStyle w:val="TAC"/>
            </w:pPr>
            <w:r w:rsidRPr="003071D9">
              <w:t>N/A</w:t>
            </w:r>
          </w:p>
        </w:tc>
      </w:tr>
    </w:tbl>
    <w:p w14:paraId="50E7924C" w14:textId="77777777" w:rsidR="005A6A3F" w:rsidRDefault="005A6A3F" w:rsidP="005A6A3F">
      <w:pPr>
        <w:rPr>
          <w:color w:val="0070C0"/>
        </w:rPr>
      </w:pPr>
    </w:p>
    <w:p w14:paraId="78F86C87" w14:textId="77777777" w:rsidR="008F4D94" w:rsidRDefault="008F4D94" w:rsidP="008F4D94">
      <w:pPr>
        <w:pStyle w:val="21"/>
      </w:pPr>
      <w:bookmarkStart w:id="294" w:name="_Toc180420486"/>
      <w:r>
        <w:t>5.18</w:t>
      </w:r>
      <w:r>
        <w:tab/>
        <w:t>CA_n1-n20-n78</w:t>
      </w:r>
      <w:bookmarkEnd w:id="294"/>
    </w:p>
    <w:p w14:paraId="6D686EC7" w14:textId="77777777" w:rsidR="008F4D94" w:rsidRDefault="008F4D94" w:rsidP="008F4D94">
      <w:pPr>
        <w:pStyle w:val="31"/>
        <w:rPr>
          <w:rFonts w:cs="Arial"/>
          <w:szCs w:val="28"/>
          <w:lang w:val="en-US" w:eastAsia="zh-CN"/>
        </w:rPr>
      </w:pPr>
      <w:bookmarkStart w:id="295" w:name="_Toc180420487"/>
      <w:r>
        <w:t>5.18.1</w:t>
      </w:r>
      <w:r>
        <w:tab/>
      </w:r>
      <w:r>
        <w:rPr>
          <w:rFonts w:cs="Arial"/>
          <w:szCs w:val="28"/>
          <w:lang w:val="en-US" w:eastAsia="zh-CN"/>
        </w:rPr>
        <w:t>Common for 1 band UL and 2 bands UL CA</w:t>
      </w:r>
      <w:bookmarkEnd w:id="295"/>
    </w:p>
    <w:p w14:paraId="5A6EAC52" w14:textId="77777777" w:rsidR="008F4D94" w:rsidRDefault="008F4D94" w:rsidP="008F4D94">
      <w:pPr>
        <w:pStyle w:val="41"/>
      </w:pPr>
      <w:bookmarkStart w:id="296" w:name="_Toc180420488"/>
      <w:r>
        <w:t>5.18.1.1</w:t>
      </w:r>
      <w:r>
        <w:tab/>
      </w:r>
      <w:r>
        <w:rPr>
          <w:rFonts w:cs="Arial"/>
          <w:lang w:eastAsia="zh-CN"/>
        </w:rPr>
        <w:t>Operating bands for CA</w:t>
      </w:r>
      <w:bookmarkEnd w:id="296"/>
    </w:p>
    <w:p w14:paraId="62D5B282" w14:textId="77777777" w:rsidR="008F4D94" w:rsidRDefault="008F4D94" w:rsidP="008F4D94">
      <w:pPr>
        <w:pStyle w:val="TH"/>
        <w:rPr>
          <w:lang w:val="en-US"/>
        </w:rPr>
      </w:pPr>
      <w:r>
        <w:rPr>
          <w:rFonts w:cs="Arial"/>
        </w:rPr>
        <w:t xml:space="preserve">Table </w:t>
      </w:r>
      <w:r>
        <w:rPr>
          <w:rFonts w:cs="Arial" w:hint="eastAsia"/>
          <w:lang w:val="en-US" w:eastAsia="zh-CN"/>
        </w:rPr>
        <w:t>5.18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372D57A"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E149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D7FBB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5E114D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6E9692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EB346C"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495E4"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EA72D3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7F35B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13D261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5870B29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6D492"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55D95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1F80B1B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72F30D2"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319AA3B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138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65EB6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0A88F4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4315AD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95A9EF2"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870D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C2D24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0AE868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110AE0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7EFC7EC7"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9090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48F2BF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23AC52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24E4F7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37988756" w14:textId="77777777" w:rsidR="008F4D94" w:rsidRDefault="008F4D94" w:rsidP="008F4D94">
      <w:pPr>
        <w:pStyle w:val="TH"/>
      </w:pPr>
    </w:p>
    <w:p w14:paraId="718CCF92" w14:textId="77777777" w:rsidR="008F4D94" w:rsidRPr="005D2633" w:rsidRDefault="008F4D94" w:rsidP="008F4D94">
      <w:pPr>
        <w:pStyle w:val="41"/>
        <w:rPr>
          <w:rFonts w:cs="Arial"/>
          <w:lang w:eastAsia="zh-CN"/>
        </w:rPr>
      </w:pPr>
      <w:bookmarkStart w:id="297" w:name="_Toc180420489"/>
      <w:r>
        <w:rPr>
          <w:rFonts w:cs="Arial"/>
          <w:lang w:eastAsia="zh-CN"/>
        </w:rPr>
        <w:t>5.18</w:t>
      </w:r>
      <w:r w:rsidRPr="005D2633">
        <w:rPr>
          <w:rFonts w:cs="Arial"/>
          <w:lang w:eastAsia="zh-CN"/>
        </w:rPr>
        <w:t>.1.2</w:t>
      </w:r>
      <w:r w:rsidRPr="005D2633">
        <w:rPr>
          <w:rFonts w:cs="Arial"/>
          <w:lang w:eastAsia="zh-CN"/>
        </w:rPr>
        <w:tab/>
      </w:r>
      <w:r>
        <w:rPr>
          <w:rFonts w:cs="Arial"/>
          <w:lang w:eastAsia="zh-CN"/>
        </w:rPr>
        <w:t>Channel bandwidths per operating band for CA</w:t>
      </w:r>
      <w:bookmarkEnd w:id="297"/>
    </w:p>
    <w:p w14:paraId="4204125E"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3961A007"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1418394"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6056467"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450F85"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1715F80"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569607A"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A72440"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526A143" w14:textId="77777777" w:rsidR="008F4D94" w:rsidRDefault="008F4D94" w:rsidP="00190399">
            <w:pPr>
              <w:pStyle w:val="TAH"/>
              <w:rPr>
                <w:szCs w:val="18"/>
                <w:lang w:val="en-US" w:eastAsia="zh-CN"/>
              </w:rPr>
            </w:pPr>
            <w:r>
              <w:t>Bandwidth combination set</w:t>
            </w:r>
          </w:p>
        </w:tc>
      </w:tr>
      <w:tr w:rsidR="008F4D94" w14:paraId="4723C0C8"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37E98DD3"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CA_n1A-n20A-n78A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5F2994B" w14:textId="77777777" w:rsidR="008F4D94" w:rsidRPr="006E0634" w:rsidRDefault="008F4D94" w:rsidP="00190399">
            <w:pPr>
              <w:pStyle w:val="TAC"/>
              <w:rPr>
                <w:rFonts w:eastAsia="宋体" w:cs="Arial"/>
                <w:szCs w:val="18"/>
                <w:lang w:eastAsia="zh-CN"/>
              </w:rPr>
            </w:pPr>
            <w:r w:rsidRPr="006E0634">
              <w:rPr>
                <w:rFonts w:eastAsia="宋体" w:cs="Arial"/>
                <w:szCs w:val="18"/>
                <w:lang w:eastAsia="zh-CN"/>
              </w:rPr>
              <w:t>CA_n1A-n20A</w:t>
            </w:r>
          </w:p>
          <w:p w14:paraId="16EF8A38" w14:textId="77777777" w:rsidR="008F4D94" w:rsidRPr="006E0634" w:rsidRDefault="008F4D94" w:rsidP="00190399">
            <w:pPr>
              <w:pStyle w:val="TAC"/>
              <w:rPr>
                <w:rFonts w:eastAsia="宋体" w:cs="Arial"/>
                <w:szCs w:val="18"/>
                <w:lang w:eastAsia="zh-CN"/>
              </w:rPr>
            </w:pPr>
            <w:r w:rsidRPr="006E0634">
              <w:rPr>
                <w:rFonts w:eastAsia="宋体" w:cs="Arial"/>
                <w:szCs w:val="18"/>
                <w:lang w:eastAsia="zh-CN"/>
              </w:rPr>
              <w:t>CA_n1A-n78A</w:t>
            </w:r>
          </w:p>
          <w:p w14:paraId="7E96541E" w14:textId="77777777" w:rsidR="008F4D94" w:rsidRPr="006E0634" w:rsidRDefault="008F4D94" w:rsidP="00190399">
            <w:pPr>
              <w:pStyle w:val="TAC"/>
              <w:rPr>
                <w:rFonts w:eastAsia="宋体" w:cs="Arial"/>
                <w:szCs w:val="18"/>
                <w:lang w:eastAsia="zh-CN"/>
              </w:rPr>
            </w:pPr>
            <w:r w:rsidRPr="006E0634">
              <w:rPr>
                <w:rFonts w:eastAsia="宋体" w:cs="Arial"/>
                <w:szCs w:val="18"/>
                <w:lang w:eastAsia="zh-CN"/>
              </w:rPr>
              <w:t>CA_n20A-n78A</w:t>
            </w:r>
          </w:p>
          <w:p w14:paraId="6825F191" w14:textId="77777777" w:rsidR="008F4D94" w:rsidRPr="00B00CBD"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2B12C75" w14:textId="77777777" w:rsidR="008F4D94" w:rsidRPr="006E0634" w:rsidRDefault="008F4D94" w:rsidP="00190399">
            <w:pPr>
              <w:pStyle w:val="TAC"/>
              <w:rPr>
                <w:rFonts w:cs="Arial"/>
                <w:szCs w:val="18"/>
                <w:lang w:val="en-US" w:eastAsia="zh-CN"/>
              </w:rPr>
            </w:pPr>
            <w:r w:rsidRPr="006E0634">
              <w:rPr>
                <w:rFonts w:eastAsia="宋体" w:cs="Arial"/>
                <w:kern w:val="2"/>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320343BF" w14:textId="77777777" w:rsidR="008F4D94" w:rsidRPr="006E0634" w:rsidRDefault="008F4D94" w:rsidP="00190399">
            <w:pPr>
              <w:keepNext/>
              <w:keepLines/>
              <w:spacing w:after="0"/>
              <w:jc w:val="center"/>
              <w:textAlignment w:val="bottom"/>
              <w:rPr>
                <w:rFonts w:ascii="Arial" w:hAnsi="Arial" w:cs="Arial"/>
                <w:sz w:val="18"/>
                <w:szCs w:val="18"/>
                <w:lang w:val="en-US" w:eastAsia="zh-CN"/>
              </w:rPr>
            </w:pPr>
            <w:r w:rsidRPr="006E0634">
              <w:rPr>
                <w:rFonts w:ascii="Arial" w:eastAsia="宋体" w:hAnsi="Arial" w:cs="Arial"/>
                <w:color w:val="000000"/>
                <w:sz w:val="18"/>
                <w:szCs w:val="18"/>
                <w:lang w:val="en-US" w:eastAsia="zh-CN" w:bidi="ar"/>
              </w:rPr>
              <w:t xml:space="preserve">5, 10, 15, 20, 25, 30, 40, </w:t>
            </w:r>
            <w:r>
              <w:rPr>
                <w:rFonts w:ascii="Arial" w:eastAsia="宋体" w:hAnsi="Arial" w:cs="Arial"/>
                <w:color w:val="000000"/>
                <w:sz w:val="18"/>
                <w:szCs w:val="18"/>
                <w:lang w:val="en-US" w:eastAsia="zh-CN" w:bidi="ar"/>
              </w:rPr>
              <w:t xml:space="preserve">45, </w:t>
            </w:r>
            <w:r w:rsidRPr="006E0634">
              <w:rPr>
                <w:rFonts w:ascii="Arial" w:eastAsia="宋体" w:hAnsi="Arial" w:cs="Arial"/>
                <w:color w:val="000000"/>
                <w:sz w:val="18"/>
                <w:szCs w:val="18"/>
                <w:lang w:val="en-US" w:eastAsia="zh-CN" w:bidi="ar"/>
              </w:rPr>
              <w:t>50</w:t>
            </w:r>
          </w:p>
        </w:tc>
        <w:tc>
          <w:tcPr>
            <w:tcW w:w="1202" w:type="dxa"/>
            <w:tcBorders>
              <w:left w:val="single" w:sz="4" w:space="0" w:color="auto"/>
              <w:bottom w:val="nil"/>
              <w:right w:val="single" w:sz="4" w:space="0" w:color="auto"/>
            </w:tcBorders>
            <w:shd w:val="clear" w:color="auto" w:fill="auto"/>
            <w:vAlign w:val="center"/>
          </w:tcPr>
          <w:p w14:paraId="424AB58D"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6588AF89"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1A79B56"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5FF148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5C424B0" w14:textId="77777777" w:rsidR="008F4D94" w:rsidRPr="006E0634" w:rsidRDefault="008F4D94" w:rsidP="00190399">
            <w:pPr>
              <w:pStyle w:val="TAC"/>
              <w:rPr>
                <w:rFonts w:cs="Arial"/>
                <w:szCs w:val="18"/>
                <w:lang w:val="en-US" w:eastAsia="zh-CN"/>
              </w:rPr>
            </w:pPr>
            <w:r w:rsidRPr="006E0634">
              <w:rPr>
                <w:rFonts w:eastAsia="宋体" w:cs="Arial"/>
                <w:kern w:val="2"/>
                <w:szCs w:val="18"/>
                <w:lang w:val="sv-SE"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40C04802" w14:textId="77777777" w:rsidR="008F4D94" w:rsidRPr="006E0634" w:rsidRDefault="008F4D94" w:rsidP="00190399">
            <w:pPr>
              <w:keepNext/>
              <w:keepLines/>
              <w:spacing w:after="0"/>
              <w:jc w:val="center"/>
              <w:textAlignment w:val="bottom"/>
              <w:rPr>
                <w:rFonts w:ascii="Arial" w:eastAsia="宋体" w:hAnsi="Arial" w:cs="Arial"/>
                <w:sz w:val="18"/>
                <w:szCs w:val="18"/>
                <w:lang w:val="en-US" w:eastAsia="zh-CN" w:bidi="ar"/>
              </w:rPr>
            </w:pPr>
            <w:r w:rsidRPr="006E0634">
              <w:rPr>
                <w:rFonts w:ascii="Arial" w:eastAsia="宋体" w:hAnsi="Arial" w:cs="Arial"/>
                <w:color w:val="000000"/>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2B9746ED" w14:textId="77777777" w:rsidR="008F4D94" w:rsidRPr="00B00CBD" w:rsidRDefault="008F4D94" w:rsidP="00190399">
            <w:pPr>
              <w:pStyle w:val="TAC"/>
              <w:rPr>
                <w:rFonts w:cs="Arial"/>
                <w:szCs w:val="18"/>
                <w:lang w:val="en-US" w:eastAsia="zh-CN"/>
              </w:rPr>
            </w:pPr>
          </w:p>
        </w:tc>
      </w:tr>
      <w:tr w:rsidR="008F4D94" w14:paraId="37D9782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7C318E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29E17C1"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601FA71" w14:textId="77777777" w:rsidR="008F4D94" w:rsidRPr="006E0634" w:rsidRDefault="008F4D94" w:rsidP="00190399">
            <w:pPr>
              <w:pStyle w:val="TAC"/>
              <w:rPr>
                <w:rFonts w:cs="Arial"/>
                <w:szCs w:val="18"/>
                <w:lang w:val="en-US" w:eastAsia="zh-CN"/>
              </w:rPr>
            </w:pPr>
            <w:r w:rsidRPr="006E0634">
              <w:rPr>
                <w:rFonts w:eastAsia="宋体" w:cs="Arial"/>
                <w:kern w:val="2"/>
                <w:szCs w:val="18"/>
                <w:lang w:val="sv-SE"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4F184C9" w14:textId="77777777" w:rsidR="008F4D94" w:rsidRPr="006E0634" w:rsidRDefault="008F4D94" w:rsidP="00190399">
            <w:pPr>
              <w:keepNext/>
              <w:keepLines/>
              <w:spacing w:after="0"/>
              <w:jc w:val="center"/>
              <w:textAlignment w:val="bottom"/>
              <w:rPr>
                <w:rFonts w:ascii="Arial" w:eastAsia="宋体" w:hAnsi="Arial" w:cs="Arial"/>
                <w:sz w:val="18"/>
                <w:szCs w:val="18"/>
                <w:lang w:val="en-US" w:eastAsia="zh-CN" w:bidi="ar"/>
              </w:rPr>
            </w:pPr>
            <w:r w:rsidRPr="006E0634">
              <w:rPr>
                <w:rFonts w:ascii="Arial" w:eastAsia="宋体" w:hAnsi="Arial" w:cs="Arial"/>
                <w:color w:val="000000"/>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7FF4A7" w14:textId="77777777" w:rsidR="008F4D94" w:rsidRPr="00B00CBD" w:rsidRDefault="008F4D94" w:rsidP="00190399">
            <w:pPr>
              <w:pStyle w:val="TAC"/>
              <w:rPr>
                <w:rFonts w:cs="Arial"/>
                <w:szCs w:val="18"/>
                <w:lang w:val="en-US" w:eastAsia="zh-CN"/>
              </w:rPr>
            </w:pPr>
          </w:p>
        </w:tc>
      </w:tr>
    </w:tbl>
    <w:p w14:paraId="2CE2F63D" w14:textId="77777777" w:rsidR="008F4D94" w:rsidRDefault="008F4D94" w:rsidP="008F4D94">
      <w:pPr>
        <w:pStyle w:val="41"/>
        <w:rPr>
          <w:rFonts w:cs="Arial"/>
          <w:szCs w:val="22"/>
          <w:lang w:val="en-US" w:eastAsia="zh-CN"/>
        </w:rPr>
      </w:pPr>
      <w:bookmarkStart w:id="298" w:name="_Toc180420490"/>
      <w:r>
        <w:rPr>
          <w:rFonts w:cs="Arial"/>
          <w:lang w:eastAsia="zh-CN"/>
        </w:rPr>
        <w:t>5.18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8"/>
    </w:p>
    <w:p w14:paraId="1A0D50FD" w14:textId="77777777" w:rsidR="008F4D94" w:rsidRDefault="008F4D94" w:rsidP="008F4D94">
      <w:pPr>
        <w:keepNext/>
        <w:keepLines/>
      </w:pPr>
      <w:bookmarkStart w:id="299" w:name="_Hlk177485147"/>
      <w:r>
        <w:t xml:space="preserve">For </w:t>
      </w:r>
      <w:r>
        <w:rPr>
          <w:lang w:val="en-US" w:eastAsia="zh-CN"/>
        </w:rPr>
        <w:t>CA</w:t>
      </w:r>
      <w:r>
        <w:rPr>
          <w:lang w:eastAsia="zh-CN"/>
        </w:rPr>
        <w:t>_</w:t>
      </w:r>
      <w:r>
        <w:rPr>
          <w:lang w:val="en-US" w:eastAsia="zh-CN"/>
        </w:rPr>
        <w:t>n1</w:t>
      </w:r>
      <w:r>
        <w:rPr>
          <w:lang w:eastAsia="ja-JP"/>
        </w:rPr>
        <w:t>-n20</w:t>
      </w:r>
      <w:r>
        <w:rPr>
          <w:lang w:val="en-US" w:eastAsia="zh-CN"/>
        </w:rPr>
        <w:t>-n78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already captured in the specification.</w:t>
      </w:r>
    </w:p>
    <w:p w14:paraId="0BE8B0B0" w14:textId="77777777" w:rsidR="008F4D94" w:rsidRPr="005D2633" w:rsidRDefault="008F4D94" w:rsidP="008F4D94">
      <w:pPr>
        <w:pStyle w:val="31"/>
        <w:rPr>
          <w:rFonts w:cs="Arial"/>
          <w:szCs w:val="28"/>
          <w:lang w:val="en-US" w:eastAsia="zh-CN"/>
        </w:rPr>
      </w:pPr>
      <w:bookmarkStart w:id="300" w:name="_Toc180420491"/>
      <w:bookmarkEnd w:id="299"/>
      <w:r>
        <w:rPr>
          <w:rFonts w:cs="Arial"/>
          <w:szCs w:val="28"/>
          <w:lang w:val="en-US" w:eastAsia="zh-CN"/>
        </w:rPr>
        <w:t>5.18</w:t>
      </w:r>
      <w:r w:rsidRPr="005D2633">
        <w:rPr>
          <w:rFonts w:cs="Arial"/>
          <w:szCs w:val="28"/>
          <w:lang w:val="en-US" w:eastAsia="zh-CN"/>
        </w:rPr>
        <w:t>.2</w:t>
      </w:r>
      <w:r w:rsidRPr="005D2633">
        <w:rPr>
          <w:rFonts w:cs="Arial"/>
          <w:szCs w:val="28"/>
          <w:lang w:val="en-US" w:eastAsia="zh-CN"/>
        </w:rPr>
        <w:tab/>
        <w:t>Specific for 2 bands UL CA</w:t>
      </w:r>
      <w:bookmarkEnd w:id="300"/>
    </w:p>
    <w:p w14:paraId="78CEFAF1" w14:textId="77777777" w:rsidR="008F4D94" w:rsidRPr="00140BB6" w:rsidRDefault="008F4D94" w:rsidP="008F4D94">
      <w:pPr>
        <w:pStyle w:val="41"/>
      </w:pPr>
      <w:bookmarkStart w:id="301" w:name="_Toc180420492"/>
      <w:r>
        <w:t>5.18</w:t>
      </w:r>
      <w:r w:rsidRPr="00140BB6">
        <w:t>.2.1</w:t>
      </w:r>
      <w:r w:rsidRPr="00140BB6">
        <w:tab/>
        <w:t>UE co-existence studies</w:t>
      </w:r>
      <w:bookmarkEnd w:id="301"/>
    </w:p>
    <w:p w14:paraId="377DF9CB" w14:textId="77777777" w:rsidR="008F4D94" w:rsidRPr="00242348" w:rsidRDefault="008F4D94" w:rsidP="008F4D94">
      <w:pPr>
        <w:pStyle w:val="51"/>
        <w:rPr>
          <w:snapToGrid w:val="0"/>
        </w:rPr>
      </w:pPr>
      <w:bookmarkStart w:id="302" w:name="_Toc180420493"/>
      <w:r>
        <w:rPr>
          <w:rFonts w:hint="eastAsia"/>
          <w:snapToGrid w:val="0"/>
        </w:rPr>
        <w:t>5.18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2"/>
    </w:p>
    <w:p w14:paraId="76E4BF8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409495A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B525AB5"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D176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B8BDE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B5A838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7419B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30AAB1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056EC4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6ECB4B"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79A1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2976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C5E6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35A7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E5942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1B4177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62E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662D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2752 - 2842</w:t>
            </w:r>
          </w:p>
        </w:tc>
      </w:tr>
      <w:tr w:rsidR="008F4D94" w14:paraId="4BFDF760"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7195A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8605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A3C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084F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D37A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0947DB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07EF9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8092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8446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316 - 196</w:t>
            </w:r>
          </w:p>
        </w:tc>
      </w:tr>
      <w:tr w:rsidR="008F4D94" w14:paraId="44288510"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A6FF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91FE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E775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948B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E3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DB351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59BD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B7751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130C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3584 - 3704</w:t>
            </w:r>
          </w:p>
        </w:tc>
      </w:tr>
      <w:tr w:rsidR="008F4D94" w14:paraId="5C94210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8FF2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4474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3CAF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2839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865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0BC985"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C4F24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8E44C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F0B9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516 - 666</w:t>
            </w:r>
          </w:p>
        </w:tc>
      </w:tr>
      <w:tr w:rsidR="008F4D94" w14:paraId="7F225B6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03E9EA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5839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A34B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F87FD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F2AB20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8612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53983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0044729" w14:textId="77777777" w:rsidR="008F4D94" w:rsidRDefault="008F4D94" w:rsidP="00190399">
            <w:pPr>
              <w:rPr>
                <w:rFonts w:ascii="Arial" w:hAnsi="Arial" w:cs="Arial"/>
                <w:color w:val="000000"/>
                <w:sz w:val="18"/>
                <w:szCs w:val="18"/>
              </w:rPr>
            </w:pPr>
          </w:p>
        </w:tc>
      </w:tr>
      <w:tr w:rsidR="008F4D94" w14:paraId="6BF84AC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FDAB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B608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5F0C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63CC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AC31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EB9F01"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5A4A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A9B8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8E0F3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4416 - 4566</w:t>
            </w:r>
          </w:p>
        </w:tc>
      </w:tr>
      <w:tr w:rsidR="008F4D94" w14:paraId="13940A9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C3FCF4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FF3E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6CD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C71C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A58ED9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65F0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B8313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43FD4A" w14:textId="77777777" w:rsidR="008F4D94" w:rsidRDefault="008F4D94" w:rsidP="00190399">
            <w:pPr>
              <w:rPr>
                <w:rFonts w:ascii="Arial" w:hAnsi="Arial" w:cs="Arial"/>
                <w:color w:val="000000"/>
                <w:sz w:val="18"/>
                <w:szCs w:val="18"/>
              </w:rPr>
            </w:pPr>
          </w:p>
        </w:tc>
      </w:tr>
      <w:tr w:rsidR="008F4D94" w14:paraId="70FE843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9F1D9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3FB1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7C09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966E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AA3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079F1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24213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1AAA4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0305F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7088 - 6818</w:t>
            </w:r>
          </w:p>
        </w:tc>
      </w:tr>
      <w:tr w:rsidR="008F4D94" w14:paraId="52B144E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6F9D4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8F0CD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DA5D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F98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497E8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E6D57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AD48F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D590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1D738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4276 - 4036</w:t>
            </w:r>
          </w:p>
        </w:tc>
      </w:tr>
      <w:tr w:rsidR="008F4D94" w14:paraId="564EF37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982FF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75F4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2322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81A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1309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6062EC"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DDE06F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BE5E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4B21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8512 - 8782</w:t>
            </w:r>
          </w:p>
        </w:tc>
      </w:tr>
      <w:tr w:rsidR="008F4D94" w14:paraId="7C283E3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BFE6E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10B01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3A83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C575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3610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36CF5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E77C1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90CD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B1E3D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7424 - 7664</w:t>
            </w:r>
          </w:p>
        </w:tc>
      </w:tr>
      <w:tr w:rsidR="008F4D94" w14:paraId="3D03C000"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D6CCD"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3E99D6F" w14:textId="77777777" w:rsidR="008F4D94" w:rsidRDefault="008F4D94" w:rsidP="008F4D94">
      <w:pPr>
        <w:pStyle w:val="TH"/>
        <w:rPr>
          <w:rFonts w:eastAsia="MS Mincho"/>
        </w:rPr>
      </w:pPr>
    </w:p>
    <w:p w14:paraId="4449989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566EEC6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67385336"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3E8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78C9F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3E7D0A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3BA58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E49FB3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828C3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DD28B6"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D6FD6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75E4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BBF9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6952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627C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4A348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4CF21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1320 - 1880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3D482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5220 - 5780</w:t>
            </w:r>
          </w:p>
        </w:tc>
      </w:tr>
      <w:tr w:rsidR="008F4D94" w14:paraId="510062F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310A2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65F8C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AF40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3E39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25F3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6C2CF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1AB1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6E94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4CCD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4620 - 5680</w:t>
            </w:r>
          </w:p>
        </w:tc>
      </w:tr>
      <w:tr w:rsidR="008F4D94" w14:paraId="6AAFEE0C"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0578C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F6AE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CBF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75C5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25BC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A24AB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4C1F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725BB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7140 - 7760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36067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8520 - 9580</w:t>
            </w:r>
          </w:p>
        </w:tc>
      </w:tr>
      <w:tr w:rsidR="008F4D94" w14:paraId="550628B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19E9C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C2A95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BAA0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B86A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DFBA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9AEE06"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54E9F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A0A1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69B6E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7920 - 9480</w:t>
            </w:r>
          </w:p>
        </w:tc>
      </w:tr>
      <w:tr w:rsidR="008F4D94" w14:paraId="5FDEF16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AA2CC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859F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40C7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28A8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1C58C6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DF7E2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6F70B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E8A1147" w14:textId="77777777" w:rsidR="008F4D94" w:rsidRDefault="008F4D94" w:rsidP="00190399">
            <w:pPr>
              <w:rPr>
                <w:rFonts w:ascii="Arial" w:hAnsi="Arial" w:cs="Arial"/>
                <w:color w:val="000000"/>
                <w:sz w:val="18"/>
                <w:szCs w:val="18"/>
              </w:rPr>
            </w:pPr>
          </w:p>
        </w:tc>
      </w:tr>
      <w:tr w:rsidR="008F4D94" w14:paraId="55DC743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A96EA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066E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BBDF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6E80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5765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2849A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63A16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A3489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9060 - 9740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8F72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11820 - 13380</w:t>
            </w:r>
          </w:p>
        </w:tc>
      </w:tr>
      <w:tr w:rsidR="008F4D94" w14:paraId="51FFC95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9E6B8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8EF3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12251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91D7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E881B0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DC4ED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ACA9E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10440 - 11560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A27A8EC" w14:textId="77777777" w:rsidR="008F4D94" w:rsidRDefault="008F4D94" w:rsidP="00190399">
            <w:pPr>
              <w:rPr>
                <w:rFonts w:ascii="Arial" w:hAnsi="Arial" w:cs="Arial"/>
                <w:color w:val="000000"/>
                <w:sz w:val="18"/>
                <w:szCs w:val="18"/>
              </w:rPr>
            </w:pPr>
          </w:p>
        </w:tc>
      </w:tr>
      <w:tr w:rsidR="008F4D94" w14:paraId="53DB10F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80FB2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D3123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372E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6A2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C1DA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FE07B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26A4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8D3AD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1739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4620 - 3880</w:t>
            </w:r>
          </w:p>
        </w:tc>
      </w:tr>
      <w:tr w:rsidR="008F4D94" w14:paraId="3761517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7B52B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2149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FEC9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8270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1E16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6F517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023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E809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B2763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660 - 1840</w:t>
            </w:r>
          </w:p>
        </w:tc>
      </w:tr>
      <w:tr w:rsidR="008F4D94" w14:paraId="5AE5B95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95F2F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696BD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E92F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CD5D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8845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4C7CF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420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72505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15120 - 17180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810FE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10980 - 11720</w:t>
            </w:r>
          </w:p>
        </w:tc>
      </w:tr>
      <w:tr w:rsidR="008F4D94" w14:paraId="3DB5885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6209F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225D9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1A70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4FE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8057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D7A657"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3CAA9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69C1D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13740 - 15360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3E44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12360 - 13540</w:t>
            </w:r>
          </w:p>
        </w:tc>
      </w:tr>
      <w:tr w:rsidR="008F4D94" w14:paraId="596170B9"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153365"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2E4A8B" w14:textId="77777777" w:rsidR="008F4D94" w:rsidRDefault="008F4D94" w:rsidP="008F4D94">
      <w:pPr>
        <w:pStyle w:val="TH"/>
        <w:rPr>
          <w:rFonts w:eastAsia="MS Mincho"/>
        </w:rPr>
      </w:pPr>
    </w:p>
    <w:p w14:paraId="2CEE681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511C6A5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252AD2C2"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3F1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B67006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986F9C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2863D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A8BEDB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75825B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E4111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66FF3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D86B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AFBE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389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2A610C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AAF0C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7E32D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2438 - 2968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14BC3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4132 - 4662</w:t>
            </w:r>
          </w:p>
        </w:tc>
      </w:tr>
      <w:tr w:rsidR="008F4D94" w14:paraId="6A31786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DDDF0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5C125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C378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F612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13DC8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FB4C2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E5499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543BE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4EB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5738 - 6768</w:t>
            </w:r>
          </w:p>
        </w:tc>
      </w:tr>
      <w:tr w:rsidR="008F4D94" w14:paraId="44BE2F0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A4D53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D94C4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545E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CB4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6BF5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0DF31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F905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F211A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4964 - 5524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99D2E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7432 - 8462</w:t>
            </w:r>
          </w:p>
        </w:tc>
      </w:tr>
      <w:tr w:rsidR="008F4D94" w14:paraId="0614C6F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33863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B16D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B77A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1F8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370D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4248E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22698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138510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889530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9038 - 10568</w:t>
            </w:r>
          </w:p>
        </w:tc>
      </w:tr>
      <w:tr w:rsidR="008F4D94" w14:paraId="0E1EE36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F44D7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B4BBB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6004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A320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EF4FD1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0724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1C08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96F53F8" w14:textId="77777777" w:rsidR="008F4D94" w:rsidRDefault="008F4D94" w:rsidP="00190399">
            <w:pPr>
              <w:rPr>
                <w:rFonts w:ascii="Arial" w:hAnsi="Arial" w:cs="Arial"/>
                <w:color w:val="000000"/>
                <w:sz w:val="18"/>
                <w:szCs w:val="18"/>
              </w:rPr>
            </w:pPr>
          </w:p>
        </w:tc>
      </w:tr>
      <w:tr w:rsidR="008F4D94" w14:paraId="59360B0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9DB3A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0190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0F0E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9FA6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AD645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19FC1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530F1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76107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5796 - 6386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62606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10732 - 12262</w:t>
            </w:r>
          </w:p>
        </w:tc>
      </w:tr>
      <w:tr w:rsidR="008F4D94" w14:paraId="1AE311D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96EB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49A4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6347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B7EB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94E4BB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2FE25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C0ABB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8264 - 9324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2C56206" w14:textId="77777777" w:rsidR="008F4D94" w:rsidRDefault="008F4D94" w:rsidP="00190399">
            <w:pPr>
              <w:rPr>
                <w:rFonts w:ascii="Arial" w:hAnsi="Arial" w:cs="Arial"/>
                <w:color w:val="000000"/>
                <w:sz w:val="18"/>
                <w:szCs w:val="18"/>
              </w:rPr>
            </w:pPr>
          </w:p>
        </w:tc>
      </w:tr>
      <w:tr w:rsidR="008F4D94" w14:paraId="59BB853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BB3C3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00EA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380E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A320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51B0C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18DB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316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B326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14368 - 12338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CCB25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148 - 472</w:t>
            </w:r>
          </w:p>
        </w:tc>
      </w:tr>
      <w:tr w:rsidR="008F4D94" w14:paraId="1FD8CF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06799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674C8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349E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B9B8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E922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C7D56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9ABA4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E81CC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9736 - 8176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8A54EA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4014 - 5104</w:t>
            </w:r>
          </w:p>
        </w:tc>
      </w:tr>
      <w:tr w:rsidR="008F4D94" w14:paraId="3C07028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53B89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7DDA5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115A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BE7A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F6D37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B27A2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975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2FA56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14032 - 16062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2E83E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6628 - 7248</w:t>
            </w:r>
          </w:p>
        </w:tc>
      </w:tr>
      <w:tr w:rsidR="008F4D94" w14:paraId="561B3B0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406343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0E05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EF88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5D6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D2100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6753D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B37F8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3093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11564 - 13124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4926CD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9096 - 10186</w:t>
            </w:r>
          </w:p>
        </w:tc>
      </w:tr>
      <w:tr w:rsidR="008F4D94" w14:paraId="229111C0"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76A97"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262C5FF" w14:textId="77777777" w:rsidR="008F4D94" w:rsidRDefault="008F4D94" w:rsidP="008F4D94"/>
    <w:p w14:paraId="125299E9" w14:textId="77777777" w:rsidR="008F4D94" w:rsidRDefault="008F4D94" w:rsidP="008F4D94">
      <w:r w:rsidRPr="006E0634">
        <w:t xml:space="preserve">Based on the analysis in Table </w:t>
      </w:r>
      <w:r>
        <w:t>5.18</w:t>
      </w:r>
      <w:r w:rsidRPr="006E0634">
        <w:t>.2.1.1-</w:t>
      </w:r>
      <w:r>
        <w:t>1</w:t>
      </w:r>
      <w:r w:rsidRPr="006E0634">
        <w:t xml:space="preserve"> there is IMD</w:t>
      </w:r>
      <w:r>
        <w:t>3</w:t>
      </w:r>
      <w:r w:rsidRPr="006E0634">
        <w:t xml:space="preserve"> from n1 and n</w:t>
      </w:r>
      <w:r>
        <w:t>20</w:t>
      </w:r>
      <w:r w:rsidRPr="006E0634">
        <w:t xml:space="preserve"> into RX band n</w:t>
      </w:r>
      <w:r>
        <w:t>78</w:t>
      </w:r>
      <w:r w:rsidRPr="006E0634">
        <w:t>.</w:t>
      </w:r>
    </w:p>
    <w:p w14:paraId="05E7440F" w14:textId="77777777" w:rsidR="008F4D94" w:rsidRPr="006E0634" w:rsidRDefault="008F4D94" w:rsidP="008F4D94">
      <w:r w:rsidRPr="006E0634">
        <w:t xml:space="preserve">Based on the analysis in Table </w:t>
      </w:r>
      <w:r>
        <w:t>5.18</w:t>
      </w:r>
      <w:r w:rsidRPr="006E0634">
        <w:t>.2.1.1-</w:t>
      </w:r>
      <w:r>
        <w:t>2</w:t>
      </w:r>
      <w:r w:rsidRPr="006E0634">
        <w:t xml:space="preserve"> there is IMD5 from n1 and n</w:t>
      </w:r>
      <w:r>
        <w:t>78</w:t>
      </w:r>
      <w:r w:rsidRPr="006E0634">
        <w:t xml:space="preserve"> into RX band n</w:t>
      </w:r>
      <w:r>
        <w:t>20</w:t>
      </w:r>
      <w:r w:rsidRPr="006E0634">
        <w:t>.</w:t>
      </w:r>
    </w:p>
    <w:p w14:paraId="142AA0B5" w14:textId="77777777" w:rsidR="008F4D94" w:rsidRPr="006E0634" w:rsidRDefault="008F4D94" w:rsidP="008F4D94">
      <w:r w:rsidRPr="006E0634">
        <w:t xml:space="preserve">Based on the analysis in Table </w:t>
      </w:r>
      <w:r>
        <w:t>5.18</w:t>
      </w:r>
      <w:r w:rsidRPr="006E0634">
        <w:t>.2.1.1-</w:t>
      </w:r>
      <w:r>
        <w:t>3</w:t>
      </w:r>
      <w:r w:rsidRPr="006E0634">
        <w:t xml:space="preserve"> there is IMD</w:t>
      </w:r>
      <w:r>
        <w:t>3</w:t>
      </w:r>
      <w:r w:rsidRPr="006E0634">
        <w:t xml:space="preserve"> from n</w:t>
      </w:r>
      <w:r>
        <w:t>20</w:t>
      </w:r>
      <w:r w:rsidRPr="006E0634">
        <w:t xml:space="preserve"> and n</w:t>
      </w:r>
      <w:r>
        <w:t>78</w:t>
      </w:r>
      <w:r w:rsidRPr="006E0634">
        <w:t xml:space="preserve"> into RX band n</w:t>
      </w:r>
      <w:r>
        <w:t>1</w:t>
      </w:r>
      <w:r w:rsidRPr="006E0634">
        <w:t>.</w:t>
      </w:r>
    </w:p>
    <w:p w14:paraId="42640E81" w14:textId="77777777" w:rsidR="008F4D94" w:rsidRPr="006E0634" w:rsidRDefault="008F4D94" w:rsidP="008F4D94"/>
    <w:p w14:paraId="138D4109" w14:textId="77777777" w:rsidR="008F4D94" w:rsidRDefault="008F4D94" w:rsidP="008F4D94">
      <w:pPr>
        <w:pStyle w:val="41"/>
      </w:pPr>
      <w:bookmarkStart w:id="303" w:name="_Toc180420494"/>
      <w:r>
        <w:t>5.18</w:t>
      </w:r>
      <w:r w:rsidRPr="00AB69C8">
        <w:t>.2.</w:t>
      </w:r>
      <w:r>
        <w:t>2</w:t>
      </w:r>
      <w:r w:rsidRPr="00AB69C8">
        <w:tab/>
        <w:t>REFSENS requirements</w:t>
      </w:r>
      <w:bookmarkEnd w:id="303"/>
    </w:p>
    <w:p w14:paraId="2D04A567" w14:textId="77777777" w:rsidR="008F4D94" w:rsidRPr="006E0634" w:rsidRDefault="008F4D94" w:rsidP="008F4D94">
      <w:r w:rsidRPr="003C3A20">
        <w:t>The MSD value has been taken from CA_n1-n</w:t>
      </w:r>
      <w:r>
        <w:t>26</w:t>
      </w:r>
      <w:r w:rsidRPr="003C3A20">
        <w:t>-n</w:t>
      </w:r>
      <w:r>
        <w:t>78.</w:t>
      </w:r>
    </w:p>
    <w:p w14:paraId="264A1D90"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5.18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05DF13B"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45CD92F"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049891" w14:textId="77777777" w:rsidR="008F4D94" w:rsidRPr="006E069C" w:rsidRDefault="008F4D94" w:rsidP="00190399">
            <w:pPr>
              <w:pStyle w:val="TAH"/>
            </w:pPr>
            <w:r w:rsidRPr="006E069C">
              <w:t>Source of IMD</w:t>
            </w:r>
          </w:p>
        </w:tc>
      </w:tr>
      <w:tr w:rsidR="008F4D94" w:rsidRPr="006E069C" w14:paraId="31080C5B"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EFC3654"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CBD22CF"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EED476C"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FD9ED79"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7822BB"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9D94FB9"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0D46CB6"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05B4961"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191AB7C0" w14:textId="77777777" w:rsidR="008F4D94" w:rsidRPr="006E069C" w:rsidRDefault="008F4D94" w:rsidP="00190399">
            <w:pPr>
              <w:pStyle w:val="TAH"/>
            </w:pPr>
          </w:p>
        </w:tc>
      </w:tr>
      <w:tr w:rsidR="008F4D94" w:rsidRPr="006E069C" w14:paraId="4CBF789A"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EBD1A" w14:textId="77777777" w:rsidR="008F4D94" w:rsidRPr="006E069C" w:rsidRDefault="008F4D94" w:rsidP="00190399">
            <w:pPr>
              <w:pStyle w:val="TAC"/>
              <w:rPr>
                <w:lang w:val="en-US" w:eastAsia="zh-CN"/>
              </w:rPr>
            </w:pPr>
            <w:r>
              <w:rPr>
                <w:lang w:val="en-US" w:eastAsia="zh-CN"/>
              </w:rPr>
              <w:t>CA_n1-n20-n78</w:t>
            </w:r>
          </w:p>
        </w:tc>
        <w:tc>
          <w:tcPr>
            <w:tcW w:w="923" w:type="dxa"/>
            <w:tcBorders>
              <w:top w:val="single" w:sz="4" w:space="0" w:color="auto"/>
              <w:left w:val="single" w:sz="4" w:space="0" w:color="auto"/>
              <w:right w:val="single" w:sz="4" w:space="0" w:color="auto"/>
            </w:tcBorders>
          </w:tcPr>
          <w:p w14:paraId="42395135" w14:textId="77777777" w:rsidR="008F4D94" w:rsidRPr="006E069C"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BED3206" w14:textId="77777777" w:rsidR="008F4D94" w:rsidRPr="006E069C" w:rsidRDefault="008F4D94" w:rsidP="00190399">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5A4ECD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31FCE92"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644B3A5"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4AC9D68"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0D1F57CE"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783615" w14:textId="77777777" w:rsidR="008F4D94" w:rsidRPr="006E069C" w:rsidRDefault="008F4D94" w:rsidP="00190399">
            <w:pPr>
              <w:pStyle w:val="TAC"/>
            </w:pPr>
            <w:r>
              <w:t>N/A</w:t>
            </w:r>
          </w:p>
        </w:tc>
      </w:tr>
      <w:tr w:rsidR="008F4D94" w:rsidRPr="006E069C" w14:paraId="2D910A3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88295E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D45E2"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2EEB2F"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F013C1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C4720"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F19CF9"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91FCA28"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B483B"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2EE843" w14:textId="77777777" w:rsidR="008F4D94" w:rsidRPr="006E069C" w:rsidRDefault="008F4D94" w:rsidP="00190399">
            <w:pPr>
              <w:pStyle w:val="TAC"/>
            </w:pPr>
            <w:r>
              <w:t>N/A</w:t>
            </w:r>
          </w:p>
        </w:tc>
      </w:tr>
      <w:tr w:rsidR="008F4D94" w:rsidRPr="006E069C" w14:paraId="20326B4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0428CF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6D286" w14:textId="77777777" w:rsidR="008F4D94" w:rsidRPr="006E069C"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671CA5"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C2C818"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833EF9"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313B2D8" w14:textId="77777777" w:rsidR="008F4D94" w:rsidRPr="006E069C" w:rsidRDefault="008F4D94" w:rsidP="00190399">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05C0E0E3" w14:textId="77777777" w:rsidR="008F4D94" w:rsidRPr="006E069C" w:rsidRDefault="008F4D94" w:rsidP="0019039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38024D4" w14:textId="77777777" w:rsidR="008F4D94" w:rsidRPr="006E069C" w:rsidRDefault="008F4D94" w:rsidP="001903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11B3FA" w14:textId="77777777" w:rsidR="008F4D94" w:rsidRPr="006E069C" w:rsidRDefault="008F4D94" w:rsidP="00190399">
            <w:pPr>
              <w:pStyle w:val="TAC"/>
            </w:pPr>
            <w:r>
              <w:t>IMD3</w:t>
            </w:r>
          </w:p>
        </w:tc>
      </w:tr>
      <w:tr w:rsidR="008F4D94" w:rsidRPr="006E069C" w14:paraId="783F8E3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94ADE4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3D64CA" w14:textId="77777777" w:rsidR="008F4D94"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65078EB" w14:textId="77777777" w:rsidR="008F4D94" w:rsidRPr="006E069C" w:rsidRDefault="008F4D94" w:rsidP="00190399">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183B998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7E8952"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66D320"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9BE3F47"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8E59AA"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12A48D" w14:textId="77777777" w:rsidR="008F4D94" w:rsidRPr="006E069C" w:rsidRDefault="008F4D94" w:rsidP="00190399">
            <w:pPr>
              <w:pStyle w:val="TAC"/>
            </w:pPr>
            <w:r>
              <w:t>N/A</w:t>
            </w:r>
          </w:p>
        </w:tc>
      </w:tr>
      <w:tr w:rsidR="008F4D94" w:rsidRPr="006E069C" w14:paraId="519475A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9408BE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423B6"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D1AF48D"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24B3B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1056CB"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DE6A69"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1A50E9F" w14:textId="77777777" w:rsidR="008F4D94" w:rsidRPr="006E069C" w:rsidRDefault="008F4D94" w:rsidP="00190399">
            <w:pPr>
              <w:pStyle w:val="TAC"/>
              <w:rPr>
                <w:lang w:val="en-US" w:eastAsia="zh-CN"/>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42EA063"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CBB966" w14:textId="77777777" w:rsidR="008F4D94" w:rsidRPr="006E069C" w:rsidRDefault="008F4D94" w:rsidP="00190399">
            <w:pPr>
              <w:pStyle w:val="TAC"/>
            </w:pPr>
            <w:r>
              <w:t>IMD5</w:t>
            </w:r>
          </w:p>
        </w:tc>
      </w:tr>
      <w:tr w:rsidR="008F4D94" w:rsidRPr="006E069C" w14:paraId="58E61D6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7735A9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665C05"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50283" w14:textId="77777777" w:rsidR="008F4D94" w:rsidRPr="006E069C" w:rsidRDefault="008F4D94" w:rsidP="00190399">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609E1522"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9DA660"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046F5D" w14:textId="77777777" w:rsidR="008F4D94" w:rsidRPr="006E069C" w:rsidRDefault="008F4D94" w:rsidP="00190399">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7312F5A"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F29777" w14:textId="77777777" w:rsidR="008F4D94" w:rsidRPr="006E069C" w:rsidRDefault="008F4D94" w:rsidP="001903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A98F2A" w14:textId="77777777" w:rsidR="008F4D94" w:rsidRPr="006E069C" w:rsidRDefault="008F4D94" w:rsidP="00190399">
            <w:pPr>
              <w:pStyle w:val="TAC"/>
            </w:pPr>
            <w:r>
              <w:t>N/A</w:t>
            </w:r>
          </w:p>
        </w:tc>
      </w:tr>
      <w:tr w:rsidR="008F4D94" w:rsidRPr="006E069C" w14:paraId="48F8978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F035F9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764BBE" w14:textId="77777777" w:rsidR="008F4D94"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8447A7C"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1BC54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6D2E81"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19DFDA7" w14:textId="77777777" w:rsidR="008F4D94" w:rsidRPr="006E069C" w:rsidRDefault="008F4D94" w:rsidP="00190399">
            <w:pPr>
              <w:pStyle w:val="TAC"/>
              <w:rPr>
                <w:lang w:val="en-US" w:eastAsia="zh-CN"/>
              </w:rPr>
            </w:pPr>
            <w:r>
              <w:rPr>
                <w:lang w:val="en-US" w:eastAsia="zh-CN"/>
              </w:rPr>
              <w:t>2120</w:t>
            </w:r>
          </w:p>
        </w:tc>
        <w:tc>
          <w:tcPr>
            <w:tcW w:w="797" w:type="dxa"/>
            <w:tcBorders>
              <w:top w:val="single" w:sz="4" w:space="0" w:color="auto"/>
              <w:left w:val="single" w:sz="4" w:space="0" w:color="auto"/>
              <w:bottom w:val="single" w:sz="4" w:space="0" w:color="auto"/>
              <w:right w:val="single" w:sz="4" w:space="0" w:color="auto"/>
            </w:tcBorders>
          </w:tcPr>
          <w:p w14:paraId="0518D400" w14:textId="77777777" w:rsidR="008F4D94" w:rsidRPr="006E069C" w:rsidRDefault="008F4D94" w:rsidP="00190399">
            <w:pPr>
              <w:pStyle w:val="TAC"/>
              <w:rPr>
                <w:lang w:val="en-US" w:eastAsia="zh-CN"/>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tcPr>
          <w:p w14:paraId="2489BFCB"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8FA6A3" w14:textId="77777777" w:rsidR="008F4D94" w:rsidRPr="006E069C" w:rsidRDefault="008F4D94" w:rsidP="00190399">
            <w:pPr>
              <w:pStyle w:val="TAC"/>
            </w:pPr>
            <w:r>
              <w:t>IMD3</w:t>
            </w:r>
          </w:p>
        </w:tc>
      </w:tr>
      <w:tr w:rsidR="008F4D94" w:rsidRPr="006E069C" w14:paraId="500330C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3D9E77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29142"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6DB6B90" w14:textId="77777777" w:rsidR="008F4D94" w:rsidRPr="006E069C" w:rsidRDefault="008F4D94" w:rsidP="00190399">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0ABA644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A6DAE1"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7BBB6" w14:textId="77777777" w:rsidR="008F4D94" w:rsidRPr="006E069C" w:rsidRDefault="008F4D94" w:rsidP="00190399">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7E590403"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FBF18F"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6EC833" w14:textId="77777777" w:rsidR="008F4D94" w:rsidRPr="006E069C" w:rsidRDefault="008F4D94" w:rsidP="00190399">
            <w:pPr>
              <w:pStyle w:val="TAC"/>
            </w:pPr>
            <w:r>
              <w:t>N/A</w:t>
            </w:r>
          </w:p>
        </w:tc>
      </w:tr>
      <w:tr w:rsidR="008F4D94" w:rsidRPr="006E069C" w14:paraId="2C7B91AE"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343D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51FE917B"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2E1FF79F" w14:textId="77777777" w:rsidR="008F4D94" w:rsidRPr="006E069C" w:rsidRDefault="008F4D94" w:rsidP="00190399">
            <w:pPr>
              <w:pStyle w:val="TAC"/>
              <w:rPr>
                <w:lang w:val="en-US" w:eastAsia="zh-CN"/>
              </w:rPr>
            </w:pPr>
            <w:r>
              <w:rPr>
                <w:lang w:val="en-US" w:eastAsia="zh-CN"/>
              </w:rPr>
              <w:t>3790</w:t>
            </w:r>
          </w:p>
        </w:tc>
        <w:tc>
          <w:tcPr>
            <w:tcW w:w="1012" w:type="dxa"/>
            <w:tcBorders>
              <w:top w:val="single" w:sz="4" w:space="0" w:color="auto"/>
              <w:left w:val="single" w:sz="4" w:space="0" w:color="auto"/>
              <w:right w:val="single" w:sz="4" w:space="0" w:color="auto"/>
            </w:tcBorders>
          </w:tcPr>
          <w:p w14:paraId="1B6B63BC"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01DDD607"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36687CE5" w14:textId="77777777" w:rsidR="008F4D94" w:rsidRPr="006E069C" w:rsidRDefault="008F4D94" w:rsidP="00190399">
            <w:pPr>
              <w:pStyle w:val="TAC"/>
              <w:rPr>
                <w:lang w:val="en-US" w:eastAsia="zh-CN"/>
              </w:rPr>
            </w:pPr>
            <w:r>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618C396E"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5B841271" w14:textId="77777777" w:rsidR="008F4D94" w:rsidRPr="006E069C" w:rsidRDefault="008F4D94" w:rsidP="001903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45EF3" w14:textId="77777777" w:rsidR="008F4D94" w:rsidRPr="006E069C" w:rsidRDefault="008F4D94" w:rsidP="00190399">
            <w:pPr>
              <w:pStyle w:val="TAC"/>
            </w:pPr>
            <w:r>
              <w:t>N/A</w:t>
            </w:r>
          </w:p>
        </w:tc>
      </w:tr>
    </w:tbl>
    <w:p w14:paraId="1B908E5D" w14:textId="77777777" w:rsidR="008F4D94" w:rsidRDefault="008F4D94" w:rsidP="008F4D94">
      <w:pPr>
        <w:rPr>
          <w:color w:val="0070C0"/>
        </w:rPr>
      </w:pPr>
    </w:p>
    <w:p w14:paraId="13B24A93" w14:textId="77777777" w:rsidR="008F4D94" w:rsidRDefault="008F4D94" w:rsidP="008F4D94">
      <w:pPr>
        <w:pStyle w:val="21"/>
      </w:pPr>
      <w:bookmarkStart w:id="304" w:name="_Toc180420495"/>
      <w:r>
        <w:t>5.19</w:t>
      </w:r>
      <w:r>
        <w:tab/>
        <w:t>CA_n20-n41-n71</w:t>
      </w:r>
      <w:bookmarkEnd w:id="304"/>
    </w:p>
    <w:p w14:paraId="39E39323" w14:textId="77777777" w:rsidR="008F4D94" w:rsidRDefault="008F4D94" w:rsidP="008F4D94">
      <w:pPr>
        <w:pStyle w:val="31"/>
        <w:rPr>
          <w:rFonts w:cs="Arial"/>
          <w:szCs w:val="28"/>
          <w:lang w:val="en-US" w:eastAsia="zh-CN"/>
        </w:rPr>
      </w:pPr>
      <w:bookmarkStart w:id="305" w:name="_Toc180420496"/>
      <w:r>
        <w:t>5.19.1</w:t>
      </w:r>
      <w:r>
        <w:tab/>
      </w:r>
      <w:r>
        <w:rPr>
          <w:rFonts w:cs="Arial"/>
          <w:szCs w:val="28"/>
          <w:lang w:val="en-US" w:eastAsia="zh-CN"/>
        </w:rPr>
        <w:t>Common for 1 band UL and 2 bands UL CA</w:t>
      </w:r>
      <w:bookmarkEnd w:id="305"/>
    </w:p>
    <w:p w14:paraId="6A908638" w14:textId="77777777" w:rsidR="008F4D94" w:rsidRDefault="008F4D94" w:rsidP="008F4D94">
      <w:pPr>
        <w:pStyle w:val="41"/>
      </w:pPr>
      <w:bookmarkStart w:id="306" w:name="_Toc180420497"/>
      <w:r>
        <w:t>5.19.1.1</w:t>
      </w:r>
      <w:r>
        <w:tab/>
      </w:r>
      <w:r>
        <w:rPr>
          <w:rFonts w:cs="Arial"/>
          <w:lang w:eastAsia="zh-CN"/>
        </w:rPr>
        <w:t>Operating bands for CA</w:t>
      </w:r>
      <w:bookmarkEnd w:id="306"/>
    </w:p>
    <w:p w14:paraId="457A10BF" w14:textId="77777777" w:rsidR="008F4D94" w:rsidRDefault="008F4D94" w:rsidP="008F4D94">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0D614C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159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E388B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A4973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EE2760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0AF1F0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6E46A"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7D5881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5D3463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53A17C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E7836D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466BC6"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DA133C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C4BBFD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610A980E"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37079CBE"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CA3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6F6DFE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9CEEA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200E2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5A50AD2"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14F9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51AD7F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080235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57CAAE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60AE4D4B"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CDC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7C4F0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39474C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7F46F8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19D8304F" w14:textId="77777777" w:rsidR="008F4D94" w:rsidRDefault="008F4D94" w:rsidP="008F4D94">
      <w:pPr>
        <w:pStyle w:val="TH"/>
      </w:pPr>
    </w:p>
    <w:p w14:paraId="15C1F60F" w14:textId="77777777" w:rsidR="008F4D94" w:rsidRPr="005D2633" w:rsidRDefault="008F4D94" w:rsidP="008F4D94">
      <w:pPr>
        <w:pStyle w:val="41"/>
        <w:rPr>
          <w:rFonts w:cs="Arial"/>
          <w:lang w:eastAsia="zh-CN"/>
        </w:rPr>
      </w:pPr>
      <w:bookmarkStart w:id="307" w:name="_Toc180420498"/>
      <w:r>
        <w:rPr>
          <w:rFonts w:cs="Arial"/>
          <w:lang w:eastAsia="zh-CN"/>
        </w:rPr>
        <w:t>5.19</w:t>
      </w:r>
      <w:r w:rsidRPr="005D2633">
        <w:rPr>
          <w:rFonts w:cs="Arial"/>
          <w:lang w:eastAsia="zh-CN"/>
        </w:rPr>
        <w:t>.1.2</w:t>
      </w:r>
      <w:r w:rsidRPr="005D2633">
        <w:rPr>
          <w:rFonts w:cs="Arial"/>
          <w:lang w:eastAsia="zh-CN"/>
        </w:rPr>
        <w:tab/>
      </w:r>
      <w:r>
        <w:rPr>
          <w:rFonts w:cs="Arial"/>
          <w:lang w:eastAsia="zh-CN"/>
        </w:rPr>
        <w:t>Channel bandwidths per operating band for CA</w:t>
      </w:r>
      <w:bookmarkEnd w:id="307"/>
    </w:p>
    <w:p w14:paraId="4D09492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681C0B53"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8477337"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53C8968"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6EB6338"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F4A1CAE"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93B2809"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D7BBF88"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6F8B36" w14:textId="77777777" w:rsidR="008F4D94" w:rsidRDefault="008F4D94" w:rsidP="00190399">
            <w:pPr>
              <w:pStyle w:val="TAH"/>
              <w:rPr>
                <w:szCs w:val="18"/>
                <w:lang w:val="en-US" w:eastAsia="zh-CN"/>
              </w:rPr>
            </w:pPr>
            <w:r>
              <w:t>Bandwidth combination set</w:t>
            </w:r>
          </w:p>
        </w:tc>
      </w:tr>
      <w:tr w:rsidR="008F4D94" w14:paraId="79265D0A"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2E703F1D"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CA_n20A-n41A-n71A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331F768" w14:textId="77777777" w:rsidR="008F4D94" w:rsidRPr="00A70598" w:rsidRDefault="008F4D94" w:rsidP="00190399">
            <w:pPr>
              <w:pStyle w:val="TAC"/>
              <w:rPr>
                <w:rFonts w:eastAsia="宋体" w:cs="Arial"/>
                <w:szCs w:val="18"/>
                <w:lang w:eastAsia="zh-CN"/>
              </w:rPr>
            </w:pPr>
            <w:r w:rsidRPr="00A70598">
              <w:rPr>
                <w:rFonts w:eastAsia="宋体" w:cs="Arial"/>
                <w:szCs w:val="18"/>
                <w:lang w:eastAsia="zh-CN"/>
              </w:rPr>
              <w:t>CA_n20A-n41A</w:t>
            </w:r>
          </w:p>
          <w:p w14:paraId="4EED0947" w14:textId="77777777" w:rsidR="008F4D94" w:rsidRPr="00A70598" w:rsidRDefault="008F4D94" w:rsidP="00190399">
            <w:pPr>
              <w:pStyle w:val="TAC"/>
              <w:rPr>
                <w:rFonts w:eastAsia="宋体" w:cs="Arial"/>
                <w:szCs w:val="18"/>
                <w:lang w:eastAsia="zh-CN"/>
              </w:rPr>
            </w:pPr>
            <w:r w:rsidRPr="00A70598">
              <w:rPr>
                <w:rFonts w:eastAsia="宋体" w:cs="Arial"/>
                <w:szCs w:val="18"/>
                <w:lang w:eastAsia="zh-CN"/>
              </w:rPr>
              <w:t>CA_n20A-n71A</w:t>
            </w:r>
          </w:p>
          <w:p w14:paraId="7689C0FB" w14:textId="77777777" w:rsidR="008F4D94" w:rsidRPr="00A70598" w:rsidRDefault="008F4D94" w:rsidP="00190399">
            <w:pPr>
              <w:pStyle w:val="TAC"/>
              <w:rPr>
                <w:rFonts w:eastAsia="宋体" w:cs="Arial"/>
                <w:szCs w:val="18"/>
                <w:lang w:eastAsia="zh-CN"/>
              </w:rPr>
            </w:pPr>
            <w:r w:rsidRPr="00A70598">
              <w:rPr>
                <w:rFonts w:eastAsia="宋体" w:cs="Arial"/>
                <w:szCs w:val="18"/>
                <w:lang w:eastAsia="zh-CN"/>
              </w:rPr>
              <w:t>CA_n41A-n71A</w:t>
            </w:r>
          </w:p>
          <w:p w14:paraId="1DBD555F" w14:textId="77777777" w:rsidR="008F4D94" w:rsidRPr="00B00CBD"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0380DE7B"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1E3B44F"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88E0D7"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042948CE"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FCC3DAC"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966BED5"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5B3D8EF"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F95FD58"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10, 15, 20, 25, 30, 35, 40, 45, 50, 60, 70, 80, 90, 100</w:t>
            </w:r>
          </w:p>
        </w:tc>
        <w:tc>
          <w:tcPr>
            <w:tcW w:w="1360" w:type="dxa"/>
            <w:tcBorders>
              <w:top w:val="nil"/>
              <w:left w:val="single" w:sz="4" w:space="0" w:color="auto"/>
              <w:bottom w:val="nil"/>
              <w:right w:val="single" w:sz="4" w:space="0" w:color="auto"/>
            </w:tcBorders>
            <w:shd w:val="clear" w:color="auto" w:fill="auto"/>
            <w:vAlign w:val="center"/>
          </w:tcPr>
          <w:p w14:paraId="382525D6" w14:textId="77777777" w:rsidR="008F4D94" w:rsidRPr="00B00CBD" w:rsidRDefault="008F4D94" w:rsidP="00190399">
            <w:pPr>
              <w:pStyle w:val="TAC"/>
              <w:rPr>
                <w:rFonts w:cs="Arial"/>
                <w:szCs w:val="18"/>
                <w:lang w:val="en-US" w:eastAsia="zh-CN"/>
              </w:rPr>
            </w:pPr>
          </w:p>
        </w:tc>
      </w:tr>
      <w:tr w:rsidR="008F4D94" w14:paraId="1718FA06"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3EDAB3F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7360BB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1F6CBCFB"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99ABDEE"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A70598">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17A6" w14:textId="77777777" w:rsidR="008F4D94" w:rsidRPr="00B00CBD" w:rsidRDefault="008F4D94" w:rsidP="00190399">
            <w:pPr>
              <w:pStyle w:val="TAC"/>
              <w:rPr>
                <w:rFonts w:cs="Arial"/>
                <w:szCs w:val="18"/>
                <w:lang w:val="en-US" w:eastAsia="zh-CN"/>
              </w:rPr>
            </w:pPr>
          </w:p>
        </w:tc>
      </w:tr>
    </w:tbl>
    <w:p w14:paraId="343C6CEE" w14:textId="77777777" w:rsidR="008F4D94" w:rsidRDefault="008F4D94" w:rsidP="008F4D94">
      <w:pPr>
        <w:pStyle w:val="41"/>
        <w:rPr>
          <w:rFonts w:cs="Arial"/>
          <w:szCs w:val="22"/>
          <w:lang w:val="en-US" w:eastAsia="zh-CN"/>
        </w:rPr>
      </w:pPr>
      <w:bookmarkStart w:id="308" w:name="_Toc180420499"/>
      <w:r>
        <w:rPr>
          <w:rFonts w:cs="Arial"/>
          <w:lang w:eastAsia="zh-CN"/>
        </w:rPr>
        <w:t>5.19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8"/>
    </w:p>
    <w:p w14:paraId="0D2BBB82"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values are taken from </w:t>
      </w:r>
      <w:r w:rsidRPr="00BE1A13">
        <w:t>CA_n5</w:t>
      </w:r>
      <w:r w:rsidRPr="00BE1A13">
        <w:rPr>
          <w:lang w:val="sv-SE"/>
        </w:rPr>
        <w:t>-</w:t>
      </w:r>
      <w:r w:rsidRPr="00BE1A13">
        <w:rPr>
          <w:lang w:val="en-US"/>
        </w:rPr>
        <w:t>n7</w:t>
      </w:r>
      <w:r w:rsidRPr="00BE1A13">
        <w:rPr>
          <w:lang w:val="sv-SE"/>
        </w:rPr>
        <w:t>-n105</w:t>
      </w:r>
      <w:r>
        <w:rPr>
          <w:lang w:val="sv-SE"/>
        </w:rPr>
        <w:t xml:space="preserve"> as</w:t>
      </w:r>
      <w:r>
        <w:t xml:space="preserve"> given in the tables below.</w:t>
      </w:r>
    </w:p>
    <w:p w14:paraId="61C523EB" w14:textId="77777777" w:rsidR="008F4D94" w:rsidRDefault="008F4D94" w:rsidP="008F4D94">
      <w:pPr>
        <w:pStyle w:val="TH"/>
      </w:pPr>
      <w:r>
        <w:t xml:space="preserve">Table </w:t>
      </w:r>
      <w:r>
        <w:rPr>
          <w:rFonts w:hint="eastAsia"/>
          <w:lang w:val="en-US" w:eastAsia="zh-CN"/>
        </w:rPr>
        <w:t>5.19</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CellMar>
          <w:left w:w="0" w:type="dxa"/>
          <w:right w:w="0" w:type="dxa"/>
        </w:tblCellMar>
        <w:tblLook w:val="04A0" w:firstRow="1" w:lastRow="0" w:firstColumn="1" w:lastColumn="0" w:noHBand="0" w:noVBand="1"/>
      </w:tblPr>
      <w:tblGrid>
        <w:gridCol w:w="1820"/>
        <w:gridCol w:w="2040"/>
        <w:gridCol w:w="1900"/>
        <w:gridCol w:w="2180"/>
      </w:tblGrid>
      <w:tr w:rsidR="008F4D94" w14:paraId="3B5570F2"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FE95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EA7182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737BA5" w14:textId="77777777" w:rsidTr="00190399">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CE47"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02855E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48B7EA1"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75B39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CA_n20-n41-n71</w:t>
            </w:r>
          </w:p>
        </w:tc>
        <w:tc>
          <w:tcPr>
            <w:tcW w:w="2040" w:type="dxa"/>
            <w:tcBorders>
              <w:top w:val="nil"/>
              <w:left w:val="nil"/>
              <w:bottom w:val="single" w:sz="4" w:space="0" w:color="auto"/>
              <w:right w:val="single" w:sz="4" w:space="0" w:color="auto"/>
            </w:tcBorders>
            <w:shd w:val="clear" w:color="auto" w:fill="auto"/>
            <w:hideMark/>
          </w:tcPr>
          <w:p w14:paraId="41C4E23C" w14:textId="77777777" w:rsidR="008F4D94" w:rsidRDefault="008F4D94" w:rsidP="00190399">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3927E832"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4B039C2E" w14:textId="77777777" w:rsidR="008F4D94" w:rsidRDefault="008F4D94" w:rsidP="00190399">
            <w:pPr>
              <w:jc w:val="center"/>
              <w:rPr>
                <w:rFonts w:ascii="Arial" w:hAnsi="Arial" w:cs="Arial"/>
                <w:color w:val="000000"/>
                <w:sz w:val="18"/>
                <w:szCs w:val="18"/>
              </w:rPr>
            </w:pPr>
            <w:r>
              <w:rPr>
                <w:rFonts w:ascii="Arial" w:hAnsi="Arial" w:cs="Arial"/>
                <w:sz w:val="18"/>
                <w:szCs w:val="18"/>
              </w:rPr>
              <w:t>0.6</w:t>
            </w:r>
          </w:p>
        </w:tc>
      </w:tr>
      <w:tr w:rsidR="008F4D94" w14:paraId="66DF2947"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5685D23C"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A3F6EB3" w14:textId="77777777" w:rsidR="008F4D94" w:rsidRDefault="008F4D94" w:rsidP="008F4D94"/>
    <w:p w14:paraId="0E867DB5" w14:textId="77777777" w:rsidR="008F4D94" w:rsidRDefault="008F4D94" w:rsidP="008F4D94">
      <w:r>
        <w:sym w:font="Symbol" w:char="F044"/>
      </w:r>
      <w:r>
        <w:t>R</w:t>
      </w:r>
      <w:r>
        <w:rPr>
          <w:vertAlign w:val="subscript"/>
        </w:rPr>
        <w:t>IB</w:t>
      </w:r>
      <w:proofErr w:type="gramStart"/>
      <w:r>
        <w:rPr>
          <w:vertAlign w:val="subscript"/>
          <w:lang w:eastAsia="zh-CN"/>
        </w:rPr>
        <w:t>,c</w:t>
      </w:r>
      <w:proofErr w:type="gramEnd"/>
      <w:r>
        <w:t xml:space="preserve"> values are taken from </w:t>
      </w:r>
      <w:r w:rsidRPr="00BE1A13">
        <w:t>DC_5-7_n71</w:t>
      </w:r>
      <w:r>
        <w:t xml:space="preserve"> as given in the tables below </w:t>
      </w:r>
    </w:p>
    <w:p w14:paraId="58913077" w14:textId="77777777" w:rsidR="008F4D94" w:rsidRDefault="008F4D94" w:rsidP="008F4D94">
      <w:pPr>
        <w:pStyle w:val="TH"/>
        <w:spacing w:before="120" w:after="120"/>
        <w:rPr>
          <w:lang w:eastAsia="zh-CN"/>
        </w:rPr>
      </w:pPr>
      <w:r>
        <w:t xml:space="preserve">Table </w:t>
      </w:r>
      <w:r>
        <w:rPr>
          <w:lang w:val="en-US" w:eastAsia="zh-CN"/>
        </w:rPr>
        <w:t>5.19.1.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CellMar>
          <w:left w:w="0" w:type="dxa"/>
          <w:right w:w="0" w:type="dxa"/>
        </w:tblCellMar>
        <w:tblLook w:val="04A0" w:firstRow="1" w:lastRow="0" w:firstColumn="1" w:lastColumn="0" w:noHBand="0" w:noVBand="1"/>
      </w:tblPr>
      <w:tblGrid>
        <w:gridCol w:w="1900"/>
        <w:gridCol w:w="2140"/>
        <w:gridCol w:w="2180"/>
        <w:gridCol w:w="2200"/>
      </w:tblGrid>
      <w:tr w:rsidR="008F4D94" w14:paraId="6AE550EA"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D29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F2A755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5E4C193" w14:textId="77777777" w:rsidTr="00190399">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22EE"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86F03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DE0DD49"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53E2F9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CA_n20-n41-n71</w:t>
            </w:r>
          </w:p>
        </w:tc>
        <w:tc>
          <w:tcPr>
            <w:tcW w:w="2140" w:type="dxa"/>
            <w:tcBorders>
              <w:top w:val="nil"/>
              <w:left w:val="nil"/>
              <w:bottom w:val="single" w:sz="4" w:space="0" w:color="auto"/>
              <w:right w:val="single" w:sz="4" w:space="0" w:color="auto"/>
            </w:tcBorders>
            <w:shd w:val="clear" w:color="auto" w:fill="auto"/>
            <w:hideMark/>
          </w:tcPr>
          <w:p w14:paraId="459C8991"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21565DCA"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0958C742" w14:textId="77777777" w:rsidR="008F4D94" w:rsidRDefault="008F4D94" w:rsidP="00190399">
            <w:pPr>
              <w:jc w:val="center"/>
              <w:rPr>
                <w:rFonts w:ascii="Arial" w:hAnsi="Arial" w:cs="Arial"/>
                <w:color w:val="000000"/>
                <w:sz w:val="18"/>
                <w:szCs w:val="18"/>
              </w:rPr>
            </w:pPr>
            <w:r>
              <w:rPr>
                <w:rFonts w:ascii="Arial" w:hAnsi="Arial" w:cs="Arial"/>
                <w:sz w:val="18"/>
                <w:szCs w:val="18"/>
              </w:rPr>
              <w:t>0.2</w:t>
            </w:r>
          </w:p>
        </w:tc>
      </w:tr>
      <w:tr w:rsidR="008F4D94" w14:paraId="6227737F"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2695F6BD"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E86A9E1" w14:textId="77777777" w:rsidR="008F4D94" w:rsidRPr="005D2633" w:rsidRDefault="008F4D94" w:rsidP="008F4D94">
      <w:pPr>
        <w:pStyle w:val="31"/>
        <w:rPr>
          <w:rFonts w:cs="Arial"/>
          <w:szCs w:val="28"/>
          <w:lang w:val="en-US" w:eastAsia="zh-CN"/>
        </w:rPr>
      </w:pPr>
      <w:r w:rsidRPr="005D2633">
        <w:rPr>
          <w:rFonts w:cs="Arial"/>
          <w:szCs w:val="28"/>
          <w:lang w:val="en-US" w:eastAsia="zh-CN"/>
        </w:rPr>
        <w:t xml:space="preserve"> </w:t>
      </w:r>
      <w:bookmarkStart w:id="309" w:name="_Toc180420500"/>
      <w:r>
        <w:rPr>
          <w:rFonts w:cs="Arial"/>
          <w:szCs w:val="28"/>
          <w:lang w:val="en-US" w:eastAsia="zh-CN"/>
        </w:rPr>
        <w:t>5.19</w:t>
      </w:r>
      <w:r w:rsidRPr="005D2633">
        <w:rPr>
          <w:rFonts w:cs="Arial"/>
          <w:szCs w:val="28"/>
          <w:lang w:val="en-US" w:eastAsia="zh-CN"/>
        </w:rPr>
        <w:t>.2</w:t>
      </w:r>
      <w:r w:rsidRPr="005D2633">
        <w:rPr>
          <w:rFonts w:cs="Arial"/>
          <w:szCs w:val="28"/>
          <w:lang w:val="en-US" w:eastAsia="zh-CN"/>
        </w:rPr>
        <w:tab/>
        <w:t>Specific for 2 bands UL CA</w:t>
      </w:r>
      <w:bookmarkEnd w:id="309"/>
    </w:p>
    <w:p w14:paraId="2F2FCEF1" w14:textId="77777777" w:rsidR="008F4D94" w:rsidRPr="00140BB6" w:rsidRDefault="008F4D94" w:rsidP="008F4D94">
      <w:pPr>
        <w:pStyle w:val="41"/>
      </w:pPr>
      <w:bookmarkStart w:id="310" w:name="_Toc180420501"/>
      <w:r>
        <w:t>5.19</w:t>
      </w:r>
      <w:r w:rsidRPr="00140BB6">
        <w:t>.2.1</w:t>
      </w:r>
      <w:r w:rsidRPr="00140BB6">
        <w:tab/>
        <w:t>UE co-existence studies</w:t>
      </w:r>
      <w:bookmarkEnd w:id="310"/>
    </w:p>
    <w:p w14:paraId="5822C1DA" w14:textId="77777777" w:rsidR="008F4D94" w:rsidRPr="00242348" w:rsidRDefault="008F4D94" w:rsidP="008F4D94">
      <w:pPr>
        <w:pStyle w:val="51"/>
        <w:rPr>
          <w:snapToGrid w:val="0"/>
        </w:rPr>
      </w:pPr>
      <w:bookmarkStart w:id="311" w:name="_Toc180420502"/>
      <w:r>
        <w:rPr>
          <w:rFonts w:hint="eastAsia"/>
          <w:snapToGrid w:val="0"/>
        </w:rPr>
        <w:t>5.19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11"/>
    </w:p>
    <w:p w14:paraId="48739AE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60AF13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151EF353"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1F5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1FAA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DD4AF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92BF3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0BEDC8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55A21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69672E"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9A83A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CA1B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86AF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0470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BECF8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388EC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CAE9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67C35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3328 - 3552</w:t>
            </w:r>
          </w:p>
        </w:tc>
      </w:tr>
      <w:tr w:rsidR="008F4D94" w14:paraId="3B36DB78"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C5AE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DA899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5E7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30C6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3C9B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B67EC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8E548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4E636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48AA3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4130 - 4548</w:t>
            </w:r>
          </w:p>
        </w:tc>
      </w:tr>
      <w:tr w:rsidR="008F4D94" w14:paraId="68DF927E"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A9C1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B30B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D0E6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737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8B1C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0E35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03D2C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BAD2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3B6A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5824 - 6242</w:t>
            </w:r>
          </w:p>
        </w:tc>
      </w:tr>
      <w:tr w:rsidR="008F4D94" w14:paraId="2BEF1D3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9EF6E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728B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D66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237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1C9E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DE8F67"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3FC00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B6EDF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3D2F3C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6626 - 7238</w:t>
            </w:r>
          </w:p>
        </w:tc>
      </w:tr>
      <w:tr w:rsidR="008F4D94" w14:paraId="63BE270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303D2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4A700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BB8D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2BBB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2D16FB5"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EB591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FC46C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8001CA" w14:textId="77777777" w:rsidR="008F4D94" w:rsidRDefault="008F4D94" w:rsidP="00190399">
            <w:pPr>
              <w:rPr>
                <w:rFonts w:ascii="Arial" w:hAnsi="Arial" w:cs="Arial"/>
                <w:color w:val="000000"/>
                <w:sz w:val="18"/>
                <w:szCs w:val="18"/>
              </w:rPr>
            </w:pPr>
          </w:p>
        </w:tc>
      </w:tr>
      <w:tr w:rsidR="008F4D94" w14:paraId="224A200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75DF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09D16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3DED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0929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8E2C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D24944"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BB26E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D114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FA71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8320 - 8932</w:t>
            </w:r>
          </w:p>
        </w:tc>
      </w:tr>
      <w:tr w:rsidR="008F4D94" w14:paraId="3BCEEA4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51867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BA0C8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4D3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6B98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B58B85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FF071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C051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A0B3763" w14:textId="77777777" w:rsidR="008F4D94" w:rsidRDefault="008F4D94" w:rsidP="00190399">
            <w:pPr>
              <w:rPr>
                <w:rFonts w:ascii="Arial" w:hAnsi="Arial" w:cs="Arial"/>
                <w:color w:val="000000"/>
                <w:sz w:val="18"/>
                <w:szCs w:val="18"/>
              </w:rPr>
            </w:pPr>
          </w:p>
        </w:tc>
      </w:tr>
      <w:tr w:rsidR="008F4D94" w14:paraId="3395C9B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A5BB1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079C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B16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2F52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57EFB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1DB73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67484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94D398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A54A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952 - 638</w:t>
            </w:r>
          </w:p>
        </w:tc>
      </w:tr>
      <w:tr w:rsidR="008F4D94" w14:paraId="64BEE8C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0B78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087F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AA5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7F8D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7392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8CB1B0"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F535B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19BC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6F43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2406 - 2884</w:t>
            </w:r>
          </w:p>
        </w:tc>
      </w:tr>
      <w:tr w:rsidR="008F4D94" w14:paraId="2C2A885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896C5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DB6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2385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C645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6B58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8CB8C6"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BD11D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61A9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B1DD8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5824 - 6138</w:t>
            </w:r>
          </w:p>
        </w:tc>
      </w:tr>
      <w:tr w:rsidR="008F4D94" w14:paraId="568C4EA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993BE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F9BDA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21A6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F5C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67DC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D00F0F"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B2FAA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4758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1438B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7488 - 7966</w:t>
            </w:r>
          </w:p>
        </w:tc>
      </w:tr>
      <w:tr w:rsidR="008F4D94" w14:paraId="37CD662E"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E78CE"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D5C98D" w14:textId="77777777" w:rsidR="008F4D94" w:rsidRDefault="008F4D94" w:rsidP="008F4D94">
      <w:pPr>
        <w:pStyle w:val="TH"/>
        <w:rPr>
          <w:rFonts w:eastAsia="MS Mincho"/>
        </w:rPr>
      </w:pPr>
    </w:p>
    <w:p w14:paraId="6DA2141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7DE8B4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69F9377"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2DA5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82E41F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A6B50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7C45E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1939A9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2F7254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E8FD92"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548C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9EE8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5447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4D77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8EC4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5D5D9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EDB88E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1FB7B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1495 - 1560</w:t>
            </w:r>
          </w:p>
        </w:tc>
      </w:tr>
      <w:tr w:rsidR="008F4D94" w14:paraId="6448C1D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ED747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9948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6C1B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60BA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EB5C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502E6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0398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ECD32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6C6A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464 - 564</w:t>
            </w:r>
          </w:p>
        </w:tc>
      </w:tr>
      <w:tr w:rsidR="008F4D94" w14:paraId="743A8654"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18A8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FD08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31A4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E3C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DD70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9258D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4040E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067F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4740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2158 - 2258</w:t>
            </w:r>
          </w:p>
        </w:tc>
      </w:tr>
      <w:tr w:rsidR="008F4D94" w14:paraId="3D7DBE7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67891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0035F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64F6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25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E782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945F68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027C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01F9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BEE4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1127 - 1262</w:t>
            </w:r>
          </w:p>
        </w:tc>
      </w:tr>
      <w:tr w:rsidR="008F4D94" w14:paraId="4820DE0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0FB67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D7E5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27DB3B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63A0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294623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F305D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33EB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7E3A095" w14:textId="77777777" w:rsidR="008F4D94" w:rsidRDefault="008F4D94" w:rsidP="00190399">
            <w:pPr>
              <w:rPr>
                <w:rFonts w:ascii="Arial" w:hAnsi="Arial" w:cs="Arial"/>
                <w:color w:val="000000"/>
                <w:sz w:val="18"/>
                <w:szCs w:val="18"/>
              </w:rPr>
            </w:pPr>
          </w:p>
        </w:tc>
      </w:tr>
      <w:tr w:rsidR="008F4D94" w14:paraId="1C69E97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8811E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246B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2A61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C9D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41FB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1A3F7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7F0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6FD7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B9E1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2821 - 2956</w:t>
            </w:r>
          </w:p>
        </w:tc>
      </w:tr>
      <w:tr w:rsidR="008F4D94" w14:paraId="6753A7E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02696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A92DA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D650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E58C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A74A8D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5C88C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BF827E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A200BE2" w14:textId="77777777" w:rsidR="008F4D94" w:rsidRDefault="008F4D94" w:rsidP="00190399">
            <w:pPr>
              <w:rPr>
                <w:rFonts w:ascii="Arial" w:hAnsi="Arial" w:cs="Arial"/>
                <w:color w:val="000000"/>
                <w:sz w:val="18"/>
                <w:szCs w:val="18"/>
              </w:rPr>
            </w:pPr>
          </w:p>
        </w:tc>
      </w:tr>
      <w:tr w:rsidR="008F4D94" w14:paraId="59D4AFB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7EA58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DA159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1F930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BA77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772B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6DFFD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708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ECE64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EEFC53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2785 - 2630</w:t>
            </w:r>
          </w:p>
        </w:tc>
      </w:tr>
      <w:tr w:rsidR="008F4D94" w14:paraId="14E8981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FB9BD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955E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6353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785B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5CE5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A6B871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F105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4C34B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33EC72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1260 - 1100</w:t>
            </w:r>
          </w:p>
        </w:tc>
      </w:tr>
      <w:tr w:rsidR="008F4D94" w14:paraId="34E5917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2AB90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0A02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FC0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D92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11A4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30F2F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0AB8D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6190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E235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3991 - 4146</w:t>
            </w:r>
          </w:p>
        </w:tc>
      </w:tr>
      <w:tr w:rsidR="008F4D94" w14:paraId="25D953D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E63A5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559B7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E4B9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9A28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00D4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F11F4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72122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2E70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A1A98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3822 - 3982</w:t>
            </w:r>
          </w:p>
        </w:tc>
      </w:tr>
      <w:tr w:rsidR="008F4D94" w14:paraId="297D0382"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4A6120"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BFC67DF" w14:textId="77777777" w:rsidR="008F4D94" w:rsidRDefault="008F4D94" w:rsidP="008F4D94">
      <w:pPr>
        <w:pStyle w:val="TH"/>
        <w:rPr>
          <w:rFonts w:eastAsia="MS Mincho"/>
        </w:rPr>
      </w:pPr>
    </w:p>
    <w:p w14:paraId="5D29A11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2115C9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CellMar>
          <w:left w:w="0" w:type="dxa"/>
          <w:right w:w="0" w:type="dxa"/>
        </w:tblCellMar>
        <w:tblLook w:val="04A0" w:firstRow="1" w:lastRow="0" w:firstColumn="1" w:lastColumn="0" w:noHBand="0" w:noVBand="1"/>
      </w:tblPr>
      <w:tblGrid>
        <w:gridCol w:w="2860"/>
        <w:gridCol w:w="1840"/>
        <w:gridCol w:w="1740"/>
        <w:gridCol w:w="1760"/>
        <w:gridCol w:w="1880"/>
      </w:tblGrid>
      <w:tr w:rsidR="008F4D94" w14:paraId="6F8FCE6F"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149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5442E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97D9F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925D4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110761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CBF8C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EF765A"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F9C54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F87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028B6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AA49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A23E3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14AFD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AB472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2027 - 1798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DD5F1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3159 - 3388</w:t>
            </w:r>
          </w:p>
        </w:tc>
      </w:tr>
      <w:tr w:rsidR="008F4D94" w14:paraId="04A487D1"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3AAB3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C622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1A45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E67D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E66B1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D550E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FB02D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A8C8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4294 - 4717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4209A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1364 - 1100</w:t>
            </w:r>
          </w:p>
        </w:tc>
      </w:tr>
      <w:tr w:rsidR="008F4D94" w14:paraId="2EB7ED12"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8DDE0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08A7A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8276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30B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E783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E28D45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0E9BB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787C9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5655 - 6078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150A72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3822 - 4086</w:t>
            </w:r>
          </w:p>
        </w:tc>
      </w:tr>
      <w:tr w:rsidR="008F4D94" w14:paraId="6F9FA3B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66D34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C494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902A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C68A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B3D2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8392B75"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5858D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54A3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6790 - 7407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0F0B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701 - 402</w:t>
            </w:r>
          </w:p>
        </w:tc>
      </w:tr>
      <w:tr w:rsidR="008F4D94" w14:paraId="16D874D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44E8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85CA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B0C3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591D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B83751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067D1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8F9F5A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3596 - 4054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219F" w14:textId="77777777" w:rsidR="008F4D94" w:rsidRDefault="008F4D94" w:rsidP="00190399">
            <w:pPr>
              <w:rPr>
                <w:rFonts w:ascii="Arial" w:hAnsi="Arial" w:cs="Arial"/>
                <w:color w:val="000000"/>
                <w:sz w:val="18"/>
                <w:szCs w:val="18"/>
              </w:rPr>
            </w:pPr>
          </w:p>
        </w:tc>
      </w:tr>
      <w:tr w:rsidR="008F4D94" w14:paraId="6A009D1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3043F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FABDB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1E2F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20BE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48AC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F2A0B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978E8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5432D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8151 - 8768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D44C9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4485 - 4784</w:t>
            </w:r>
          </w:p>
        </w:tc>
      </w:tr>
      <w:tr w:rsidR="008F4D94" w14:paraId="7028100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0B8FE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39B5B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15B1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3B1F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746161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FB16E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ABB2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6318 - 6776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DC25C" w14:textId="77777777" w:rsidR="008F4D94" w:rsidRDefault="008F4D94" w:rsidP="00190399">
            <w:pPr>
              <w:rPr>
                <w:rFonts w:ascii="Arial" w:hAnsi="Arial" w:cs="Arial"/>
                <w:color w:val="000000"/>
                <w:sz w:val="18"/>
                <w:szCs w:val="18"/>
              </w:rPr>
            </w:pPr>
          </w:p>
        </w:tc>
      </w:tr>
      <w:tr w:rsidR="008F4D94" w14:paraId="297944F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C9716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1147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312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E763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329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B283B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57684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4886F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296 - 38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96EB8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10097 - 9286</w:t>
            </w:r>
          </w:p>
        </w:tc>
      </w:tr>
      <w:tr w:rsidR="008F4D94" w14:paraId="194C4F3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4589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6EF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D74A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0DB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0650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90ACB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87DAB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9DE10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2898 - 3391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2D86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6744 - 6092</w:t>
            </w:r>
          </w:p>
        </w:tc>
      </w:tr>
      <w:tr w:rsidR="008F4D94" w14:paraId="02FD026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3DBC5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059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2997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B92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FA3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1B5AD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52350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C876C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5148 - 5482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81941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10647 - 11458</w:t>
            </w:r>
          </w:p>
        </w:tc>
      </w:tr>
      <w:tr w:rsidR="008F4D94" w14:paraId="172D1FB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781F0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D4B29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7F665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8644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308E4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78026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7AE1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24D87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6981 - 7474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47FB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8814 - 9466</w:t>
            </w:r>
          </w:p>
        </w:tc>
      </w:tr>
      <w:tr w:rsidR="008F4D94" w14:paraId="2B4C6989"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14F4E"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96C89" w14:textId="77777777" w:rsidR="008F4D94" w:rsidRDefault="008F4D94" w:rsidP="008F4D94">
      <w:pPr>
        <w:rPr>
          <w:snapToGrid w:val="0"/>
        </w:rPr>
      </w:pPr>
    </w:p>
    <w:p w14:paraId="26458D5A"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1 </w:t>
      </w:r>
      <w:r>
        <w:rPr>
          <w:snapToGrid w:val="0"/>
        </w:rPr>
        <w:t>there is IMD5 from n20 and n41 into RX band n71.</w:t>
      </w:r>
    </w:p>
    <w:p w14:paraId="554C7768"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2 </w:t>
      </w:r>
      <w:r>
        <w:rPr>
          <w:snapToGrid w:val="0"/>
        </w:rPr>
        <w:t>there is IMD5 from n20 and n71 into RX band n41.</w:t>
      </w:r>
    </w:p>
    <w:p w14:paraId="718DB615" w14:textId="77777777" w:rsidR="008F4D94" w:rsidRDefault="008F4D94" w:rsidP="008F4D94">
      <w:pPr>
        <w:rPr>
          <w:snapToGrid w:val="0"/>
        </w:rPr>
      </w:pPr>
    </w:p>
    <w:p w14:paraId="648F33A5" w14:textId="77777777" w:rsidR="008F4D94" w:rsidRDefault="008F4D94" w:rsidP="008F4D94">
      <w:pPr>
        <w:pStyle w:val="51"/>
      </w:pPr>
      <w:r w:rsidRPr="00242348">
        <w:rPr>
          <w:rFonts w:hint="eastAsia"/>
          <w:snapToGrid w:val="0"/>
        </w:rPr>
        <w:t xml:space="preserve"> </w:t>
      </w:r>
      <w:bookmarkStart w:id="312" w:name="_Toc180420503"/>
      <w:r>
        <w:t>5.19</w:t>
      </w:r>
      <w:r w:rsidRPr="00AB69C8">
        <w:t>.2.</w:t>
      </w:r>
      <w:r>
        <w:t>2</w:t>
      </w:r>
      <w:r w:rsidRPr="00AB69C8">
        <w:tab/>
        <w:t>REFSENS requirements</w:t>
      </w:r>
      <w:bookmarkEnd w:id="312"/>
    </w:p>
    <w:p w14:paraId="64BD300F" w14:textId="77777777" w:rsidR="008F4D94" w:rsidRPr="00A70598" w:rsidRDefault="008F4D94" w:rsidP="008F4D94">
      <w:r>
        <w:t xml:space="preserve">The MSD requirements are based on </w:t>
      </w:r>
      <w:r w:rsidRPr="00FB6D9B">
        <w:t>CA_n18-n28-n41</w:t>
      </w:r>
      <w:r>
        <w:t>.</w:t>
      </w:r>
    </w:p>
    <w:p w14:paraId="48E9979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5.19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BEC90C6"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9B4DA"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4BFB18" w14:textId="77777777" w:rsidR="008F4D94" w:rsidRPr="006E069C" w:rsidRDefault="008F4D94" w:rsidP="00190399">
            <w:pPr>
              <w:pStyle w:val="TAH"/>
            </w:pPr>
            <w:r w:rsidRPr="006E069C">
              <w:t>Source of IMD</w:t>
            </w:r>
          </w:p>
        </w:tc>
      </w:tr>
      <w:tr w:rsidR="008F4D94" w:rsidRPr="006E069C" w14:paraId="77066A1C"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D7AD997"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FA51A4"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A1AEDFA"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6284AC9"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2C9FF5A"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A55DC9E"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AFD405D"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09AF4A6"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3A83502" w14:textId="77777777" w:rsidR="008F4D94" w:rsidRPr="006E069C" w:rsidRDefault="008F4D94" w:rsidP="00190399">
            <w:pPr>
              <w:pStyle w:val="TAH"/>
            </w:pPr>
          </w:p>
        </w:tc>
      </w:tr>
      <w:tr w:rsidR="008F4D94" w:rsidRPr="006E069C" w14:paraId="0D04D794"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21BE6A" w14:textId="77777777" w:rsidR="008F4D94" w:rsidRPr="006E069C" w:rsidRDefault="008F4D94" w:rsidP="00190399">
            <w:pPr>
              <w:pStyle w:val="TAC"/>
              <w:rPr>
                <w:lang w:val="en-US" w:eastAsia="zh-CN"/>
              </w:rPr>
            </w:pPr>
            <w:r>
              <w:rPr>
                <w:rFonts w:cs="Arial"/>
                <w:color w:val="000000"/>
                <w:szCs w:val="18"/>
              </w:rPr>
              <w:t>CA_n20-n41-n71</w:t>
            </w:r>
          </w:p>
        </w:tc>
        <w:tc>
          <w:tcPr>
            <w:tcW w:w="923" w:type="dxa"/>
            <w:tcBorders>
              <w:top w:val="single" w:sz="4" w:space="0" w:color="auto"/>
              <w:left w:val="single" w:sz="4" w:space="0" w:color="auto"/>
              <w:right w:val="single" w:sz="4" w:space="0" w:color="auto"/>
            </w:tcBorders>
          </w:tcPr>
          <w:p w14:paraId="4592C74B"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2AF45978" w14:textId="77777777" w:rsidR="008F4D94" w:rsidRPr="006E069C" w:rsidRDefault="008F4D94" w:rsidP="00190399">
            <w:pPr>
              <w:pStyle w:val="TAC"/>
              <w:rPr>
                <w:lang w:val="en-US" w:eastAsia="zh-CN"/>
              </w:rPr>
            </w:pPr>
            <w:r>
              <w:rPr>
                <w:lang w:val="en-US" w:eastAsia="zh-CN"/>
              </w:rPr>
              <w:t>834</w:t>
            </w:r>
          </w:p>
        </w:tc>
        <w:tc>
          <w:tcPr>
            <w:tcW w:w="1012" w:type="dxa"/>
            <w:tcBorders>
              <w:top w:val="single" w:sz="4" w:space="0" w:color="auto"/>
              <w:left w:val="single" w:sz="4" w:space="0" w:color="auto"/>
              <w:right w:val="single" w:sz="4" w:space="0" w:color="auto"/>
            </w:tcBorders>
          </w:tcPr>
          <w:p w14:paraId="7B192689"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EE83CB9"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E6E4EDC" w14:textId="77777777" w:rsidR="008F4D94" w:rsidRPr="006E069C" w:rsidRDefault="008F4D94" w:rsidP="00190399">
            <w:pPr>
              <w:pStyle w:val="TAC"/>
              <w:rPr>
                <w:lang w:val="en-US" w:eastAsia="zh-CN"/>
              </w:rPr>
            </w:pPr>
            <w:r>
              <w:rPr>
                <w:lang w:val="en-US" w:eastAsia="zh-CN"/>
              </w:rPr>
              <w:t>793</w:t>
            </w:r>
          </w:p>
        </w:tc>
        <w:tc>
          <w:tcPr>
            <w:tcW w:w="797" w:type="dxa"/>
            <w:tcBorders>
              <w:top w:val="single" w:sz="4" w:space="0" w:color="auto"/>
              <w:left w:val="single" w:sz="4" w:space="0" w:color="auto"/>
              <w:bottom w:val="single" w:sz="4" w:space="0" w:color="auto"/>
              <w:right w:val="single" w:sz="4" w:space="0" w:color="auto"/>
            </w:tcBorders>
          </w:tcPr>
          <w:p w14:paraId="68D43CF7"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133B110"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271C8AC8" w14:textId="77777777" w:rsidR="008F4D94" w:rsidRPr="006E069C" w:rsidRDefault="008F4D94" w:rsidP="00190399">
            <w:pPr>
              <w:pStyle w:val="TAC"/>
            </w:pPr>
            <w:r w:rsidRPr="00D55676">
              <w:rPr>
                <w:lang w:val="en-US" w:eastAsia="zh-CN"/>
              </w:rPr>
              <w:t>N/A</w:t>
            </w:r>
          </w:p>
        </w:tc>
      </w:tr>
      <w:tr w:rsidR="008F4D94" w:rsidRPr="006E069C" w14:paraId="0FC305D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DCEEFB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CF9DCB"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5E54BCF" w14:textId="77777777" w:rsidR="008F4D94" w:rsidRPr="006E069C" w:rsidRDefault="008F4D94" w:rsidP="00190399">
            <w:pPr>
              <w:pStyle w:val="TAC"/>
              <w:rPr>
                <w:lang w:val="en-US" w:eastAsia="zh-CN"/>
              </w:rPr>
            </w:pPr>
            <w:r>
              <w:rPr>
                <w:lang w:val="en-US" w:eastAsia="zh-CN"/>
              </w:rPr>
              <w:t>2686</w:t>
            </w:r>
          </w:p>
        </w:tc>
        <w:tc>
          <w:tcPr>
            <w:tcW w:w="1012" w:type="dxa"/>
            <w:tcBorders>
              <w:top w:val="single" w:sz="4" w:space="0" w:color="auto"/>
              <w:left w:val="single" w:sz="4" w:space="0" w:color="auto"/>
              <w:bottom w:val="single" w:sz="4" w:space="0" w:color="auto"/>
              <w:right w:val="single" w:sz="4" w:space="0" w:color="auto"/>
            </w:tcBorders>
          </w:tcPr>
          <w:p w14:paraId="789A46F2"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A0B0C4"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A3CFA" w14:textId="77777777" w:rsidR="008F4D94" w:rsidRPr="006E069C" w:rsidRDefault="008F4D94" w:rsidP="00190399">
            <w:pPr>
              <w:pStyle w:val="TAC"/>
              <w:rPr>
                <w:lang w:val="en-US" w:eastAsia="zh-CN"/>
              </w:rPr>
            </w:pPr>
            <w:r>
              <w:rPr>
                <w:lang w:val="en-US" w:eastAsia="zh-CN"/>
              </w:rPr>
              <w:t>2686</w:t>
            </w:r>
          </w:p>
        </w:tc>
        <w:tc>
          <w:tcPr>
            <w:tcW w:w="797" w:type="dxa"/>
            <w:tcBorders>
              <w:top w:val="single" w:sz="4" w:space="0" w:color="auto"/>
              <w:left w:val="single" w:sz="4" w:space="0" w:color="auto"/>
              <w:bottom w:val="single" w:sz="4" w:space="0" w:color="auto"/>
              <w:right w:val="single" w:sz="4" w:space="0" w:color="auto"/>
            </w:tcBorders>
          </w:tcPr>
          <w:p w14:paraId="49F1FA44"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AEC6D"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AECF6C1" w14:textId="77777777" w:rsidR="008F4D94" w:rsidRPr="006E069C" w:rsidRDefault="008F4D94" w:rsidP="00190399">
            <w:pPr>
              <w:pStyle w:val="TAC"/>
            </w:pPr>
            <w:r w:rsidRPr="00D55676">
              <w:rPr>
                <w:lang w:val="en-US" w:eastAsia="zh-CN"/>
              </w:rPr>
              <w:t>N/A</w:t>
            </w:r>
          </w:p>
        </w:tc>
      </w:tr>
      <w:tr w:rsidR="008F4D94" w:rsidRPr="006E069C" w14:paraId="175F4BE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7C38D4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10A368" w14:textId="77777777" w:rsidR="008F4D94" w:rsidRPr="006E069C"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D599DDA"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209A290"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AE5D94"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48ECEE" w14:textId="77777777" w:rsidR="008F4D94" w:rsidRPr="006E069C" w:rsidRDefault="008F4D94" w:rsidP="00190399">
            <w:pPr>
              <w:pStyle w:val="TAC"/>
              <w:rPr>
                <w:lang w:val="en-US" w:eastAsia="zh-CN"/>
              </w:rPr>
            </w:pPr>
            <w:r>
              <w:rPr>
                <w:lang w:val="en-US" w:eastAsia="zh-CN"/>
              </w:rPr>
              <w:t>650</w:t>
            </w:r>
          </w:p>
        </w:tc>
        <w:tc>
          <w:tcPr>
            <w:tcW w:w="797" w:type="dxa"/>
            <w:tcBorders>
              <w:top w:val="single" w:sz="4" w:space="0" w:color="auto"/>
              <w:left w:val="single" w:sz="4" w:space="0" w:color="auto"/>
              <w:bottom w:val="single" w:sz="4" w:space="0" w:color="auto"/>
              <w:right w:val="single" w:sz="4" w:space="0" w:color="auto"/>
            </w:tcBorders>
          </w:tcPr>
          <w:p w14:paraId="7AB62B2B" w14:textId="77777777" w:rsidR="008F4D94" w:rsidRPr="006E069C" w:rsidRDefault="008F4D94" w:rsidP="00190399">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9A3001D"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83D2A" w14:textId="77777777" w:rsidR="008F4D94" w:rsidRPr="006E069C" w:rsidRDefault="008F4D94" w:rsidP="00190399">
            <w:pPr>
              <w:pStyle w:val="TAC"/>
            </w:pPr>
            <w:r>
              <w:t>IMD5</w:t>
            </w:r>
          </w:p>
        </w:tc>
      </w:tr>
      <w:tr w:rsidR="008F4D94" w:rsidRPr="006E069C" w14:paraId="2ADD2A0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DF08A8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FE54AC"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033435" w14:textId="77777777" w:rsidR="008F4D94" w:rsidRPr="006E069C" w:rsidRDefault="008F4D94" w:rsidP="00190399">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74F6BA67"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5A0A03"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3EF405" w14:textId="77777777" w:rsidR="008F4D94" w:rsidRPr="006E069C" w:rsidRDefault="008F4D94" w:rsidP="00190399">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17246957"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9FC74"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D86E3C8" w14:textId="77777777" w:rsidR="008F4D94" w:rsidRPr="006E069C" w:rsidRDefault="008F4D94" w:rsidP="00190399">
            <w:pPr>
              <w:pStyle w:val="TAC"/>
            </w:pPr>
            <w:r w:rsidRPr="008F795D">
              <w:rPr>
                <w:lang w:val="en-US" w:eastAsia="zh-CN"/>
              </w:rPr>
              <w:t>N/A</w:t>
            </w:r>
          </w:p>
        </w:tc>
      </w:tr>
      <w:tr w:rsidR="008F4D94" w:rsidRPr="006E069C" w14:paraId="30536E6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1A2152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114A83"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C644DEC"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F0E1CDF"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64B15"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2B6E0D" w14:textId="77777777" w:rsidR="008F4D94" w:rsidRPr="006E069C" w:rsidRDefault="008F4D94" w:rsidP="00190399">
            <w:pPr>
              <w:pStyle w:val="TAC"/>
              <w:rPr>
                <w:lang w:val="en-US" w:eastAsia="zh-CN"/>
              </w:rPr>
            </w:pPr>
            <w:r>
              <w:rPr>
                <w:lang w:val="en-US" w:eastAsia="zh-CN"/>
              </w:rPr>
              <w:t>2660</w:t>
            </w:r>
          </w:p>
        </w:tc>
        <w:tc>
          <w:tcPr>
            <w:tcW w:w="797" w:type="dxa"/>
            <w:tcBorders>
              <w:top w:val="single" w:sz="4" w:space="0" w:color="auto"/>
              <w:left w:val="single" w:sz="4" w:space="0" w:color="auto"/>
              <w:bottom w:val="single" w:sz="4" w:space="0" w:color="auto"/>
              <w:right w:val="single" w:sz="4" w:space="0" w:color="auto"/>
            </w:tcBorders>
          </w:tcPr>
          <w:p w14:paraId="1129A14C" w14:textId="77777777" w:rsidR="008F4D94" w:rsidRPr="006E069C" w:rsidRDefault="008F4D94" w:rsidP="00190399">
            <w:pPr>
              <w:pStyle w:val="TAC"/>
              <w:rPr>
                <w:lang w:val="en-US" w:eastAsia="zh-CN"/>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51D9969"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B92F87B" w14:textId="77777777" w:rsidR="008F4D94" w:rsidRPr="006E069C" w:rsidRDefault="008F4D94" w:rsidP="00190399">
            <w:pPr>
              <w:pStyle w:val="TAC"/>
            </w:pPr>
            <w:r>
              <w:t>IMD5</w:t>
            </w:r>
          </w:p>
        </w:tc>
      </w:tr>
      <w:tr w:rsidR="008F4D94" w:rsidRPr="006E069C" w14:paraId="4492B03E"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BE8E6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286AC9DC" w14:textId="77777777" w:rsidR="008F4D94"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23CEC3BB" w14:textId="77777777" w:rsidR="008F4D94" w:rsidRPr="006E069C" w:rsidRDefault="008F4D94" w:rsidP="00190399">
            <w:pPr>
              <w:pStyle w:val="TAC"/>
              <w:rPr>
                <w:lang w:val="en-US" w:eastAsia="zh-CN"/>
              </w:rPr>
            </w:pPr>
            <w:r>
              <w:rPr>
                <w:lang w:val="en-US" w:eastAsia="zh-CN"/>
              </w:rPr>
              <w:t>680</w:t>
            </w:r>
          </w:p>
        </w:tc>
        <w:tc>
          <w:tcPr>
            <w:tcW w:w="1012" w:type="dxa"/>
            <w:tcBorders>
              <w:top w:val="single" w:sz="4" w:space="0" w:color="auto"/>
              <w:left w:val="single" w:sz="4" w:space="0" w:color="auto"/>
              <w:right w:val="single" w:sz="4" w:space="0" w:color="auto"/>
            </w:tcBorders>
          </w:tcPr>
          <w:p w14:paraId="4E37A95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86912C0"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020131E9" w14:textId="77777777" w:rsidR="008F4D94" w:rsidRPr="006E069C" w:rsidRDefault="008F4D94" w:rsidP="00190399">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2E4692D"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FA3994D"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123CE10F" w14:textId="77777777" w:rsidR="008F4D94" w:rsidRPr="006E069C" w:rsidRDefault="008F4D94" w:rsidP="00190399">
            <w:pPr>
              <w:pStyle w:val="TAC"/>
            </w:pPr>
            <w:r>
              <w:t>N/A</w:t>
            </w:r>
          </w:p>
        </w:tc>
      </w:tr>
    </w:tbl>
    <w:p w14:paraId="4A802038" w14:textId="77777777" w:rsidR="008F4D94" w:rsidRDefault="008F4D94" w:rsidP="008F4D94">
      <w:pPr>
        <w:rPr>
          <w:color w:val="0070C0"/>
        </w:rPr>
      </w:pPr>
    </w:p>
    <w:p w14:paraId="3060E8F9" w14:textId="77777777" w:rsidR="008F4D94" w:rsidRDefault="008F4D94" w:rsidP="008F4D94">
      <w:pPr>
        <w:pStyle w:val="21"/>
      </w:pPr>
      <w:bookmarkStart w:id="313" w:name="_Toc180420504"/>
      <w:r>
        <w:t>5.20</w:t>
      </w:r>
      <w:r>
        <w:tab/>
        <w:t>CA_n20-n41-n77</w:t>
      </w:r>
      <w:bookmarkEnd w:id="313"/>
    </w:p>
    <w:p w14:paraId="10D67020" w14:textId="77777777" w:rsidR="008F4D94" w:rsidRDefault="008F4D94" w:rsidP="008F4D94">
      <w:pPr>
        <w:pStyle w:val="31"/>
        <w:rPr>
          <w:rFonts w:cs="Arial"/>
          <w:szCs w:val="28"/>
          <w:lang w:val="en-US" w:eastAsia="zh-CN"/>
        </w:rPr>
      </w:pPr>
      <w:bookmarkStart w:id="314" w:name="_Toc180420505"/>
      <w:r>
        <w:t>5.20.1</w:t>
      </w:r>
      <w:r>
        <w:tab/>
      </w:r>
      <w:r>
        <w:rPr>
          <w:rFonts w:cs="Arial"/>
          <w:szCs w:val="28"/>
          <w:lang w:val="en-US" w:eastAsia="zh-CN"/>
        </w:rPr>
        <w:t>Common for 1 band UL and 2 bands UL CA</w:t>
      </w:r>
      <w:bookmarkEnd w:id="314"/>
    </w:p>
    <w:p w14:paraId="0D984309" w14:textId="77777777" w:rsidR="008F4D94" w:rsidRDefault="008F4D94" w:rsidP="008F4D94">
      <w:pPr>
        <w:pStyle w:val="41"/>
      </w:pPr>
      <w:bookmarkStart w:id="315" w:name="_Toc180420506"/>
      <w:r>
        <w:t>5.20.1.1</w:t>
      </w:r>
      <w:r>
        <w:tab/>
      </w:r>
      <w:r>
        <w:rPr>
          <w:rFonts w:cs="Arial"/>
          <w:lang w:eastAsia="zh-CN"/>
        </w:rPr>
        <w:t>Operating bands for CA</w:t>
      </w:r>
      <w:bookmarkEnd w:id="315"/>
    </w:p>
    <w:p w14:paraId="255067B8" w14:textId="77777777" w:rsidR="008F4D94" w:rsidRDefault="008F4D94" w:rsidP="008F4D94">
      <w:pPr>
        <w:pStyle w:val="TH"/>
        <w:rPr>
          <w:lang w:val="en-US"/>
        </w:rPr>
      </w:pPr>
      <w:r>
        <w:rPr>
          <w:rFonts w:cs="Arial"/>
        </w:rPr>
        <w:t xml:space="preserve">Table </w:t>
      </w:r>
      <w:r>
        <w:rPr>
          <w:rFonts w:cs="Arial" w:hint="eastAsia"/>
          <w:lang w:val="en-US" w:eastAsia="zh-CN"/>
        </w:rPr>
        <w:t>5.20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A094ABE"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7C13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6ABCD0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7E6011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DC42D4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468AEA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8527FA"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C5B6A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A0612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5F5090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2C1B20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013DC5"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DAB872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86BF1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0226677"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1314D6E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8A0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00877C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8AFEF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0763D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7E6ADE0"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8494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76423B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5EFD7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D2AA4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0250A57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92C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029EC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334FA9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19C9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6AE8F51C" w14:textId="77777777" w:rsidR="008F4D94" w:rsidRDefault="008F4D94" w:rsidP="008F4D94">
      <w:pPr>
        <w:pStyle w:val="TH"/>
      </w:pPr>
    </w:p>
    <w:p w14:paraId="0610316F" w14:textId="77777777" w:rsidR="008F4D94" w:rsidRPr="005D2633" w:rsidRDefault="008F4D94" w:rsidP="008F4D94">
      <w:pPr>
        <w:pStyle w:val="41"/>
        <w:rPr>
          <w:rFonts w:cs="Arial"/>
          <w:lang w:eastAsia="zh-CN"/>
        </w:rPr>
      </w:pPr>
      <w:bookmarkStart w:id="316" w:name="_Toc180420507"/>
      <w:r>
        <w:rPr>
          <w:rFonts w:cs="Arial"/>
          <w:lang w:eastAsia="zh-CN"/>
        </w:rPr>
        <w:t>5.20</w:t>
      </w:r>
      <w:r w:rsidRPr="005D2633">
        <w:rPr>
          <w:rFonts w:cs="Arial"/>
          <w:lang w:eastAsia="zh-CN"/>
        </w:rPr>
        <w:t>.1.2</w:t>
      </w:r>
      <w:r w:rsidRPr="005D2633">
        <w:rPr>
          <w:rFonts w:cs="Arial"/>
          <w:lang w:eastAsia="zh-CN"/>
        </w:rPr>
        <w:tab/>
      </w:r>
      <w:r>
        <w:rPr>
          <w:rFonts w:cs="Arial"/>
          <w:lang w:eastAsia="zh-CN"/>
        </w:rPr>
        <w:t>Channel bandwidths per operating band for CA</w:t>
      </w:r>
      <w:bookmarkEnd w:id="316"/>
    </w:p>
    <w:p w14:paraId="364515E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709"/>
        <w:gridCol w:w="3827"/>
        <w:gridCol w:w="1344"/>
      </w:tblGrid>
      <w:tr w:rsidR="008F4D94" w14:paraId="5D7213A3"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667A64"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60F4A11" w14:textId="77777777" w:rsidTr="00190399">
        <w:trPr>
          <w:trHeight w:val="187"/>
        </w:trPr>
        <w:tc>
          <w:tcPr>
            <w:tcW w:w="2263" w:type="dxa"/>
            <w:tcBorders>
              <w:left w:val="single" w:sz="4" w:space="0" w:color="auto"/>
              <w:bottom w:val="single" w:sz="4" w:space="0" w:color="auto"/>
              <w:right w:val="single" w:sz="4" w:space="0" w:color="auto"/>
            </w:tcBorders>
            <w:shd w:val="clear" w:color="auto" w:fill="auto"/>
            <w:vAlign w:val="center"/>
          </w:tcPr>
          <w:p w14:paraId="7C682EBA" w14:textId="77777777" w:rsidR="008F4D94" w:rsidRDefault="008F4D94" w:rsidP="00190399">
            <w:pPr>
              <w:pStyle w:val="TAH"/>
              <w:rPr>
                <w:szCs w:val="18"/>
                <w:lang w:eastAsia="zh-CN"/>
              </w:rPr>
            </w:pPr>
            <w:r>
              <w:t>NR CA configuration</w:t>
            </w:r>
          </w:p>
        </w:tc>
        <w:tc>
          <w:tcPr>
            <w:tcW w:w="1701" w:type="dxa"/>
            <w:tcBorders>
              <w:left w:val="single" w:sz="4" w:space="0" w:color="auto"/>
              <w:bottom w:val="single" w:sz="4" w:space="0" w:color="auto"/>
              <w:right w:val="single" w:sz="4" w:space="0" w:color="auto"/>
            </w:tcBorders>
            <w:shd w:val="clear" w:color="auto" w:fill="auto"/>
            <w:vAlign w:val="center"/>
          </w:tcPr>
          <w:p w14:paraId="43D57F98"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8CC4F4" w14:textId="77777777" w:rsidR="008F4D94" w:rsidRDefault="008F4D94" w:rsidP="00190399">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636CC391"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5E97867D" w14:textId="77777777" w:rsidR="008F4D94" w:rsidRDefault="008F4D94" w:rsidP="00190399">
            <w:pPr>
              <w:pStyle w:val="TAH"/>
              <w:rPr>
                <w:szCs w:val="18"/>
                <w:lang w:val="en-US" w:eastAsia="zh-CN"/>
              </w:rPr>
            </w:pPr>
            <w:r>
              <w:t>Bandwidth combination set</w:t>
            </w:r>
          </w:p>
        </w:tc>
      </w:tr>
      <w:tr w:rsidR="008F4D94" w14:paraId="30495337" w14:textId="77777777" w:rsidTr="00190399">
        <w:trPr>
          <w:trHeight w:val="187"/>
        </w:trPr>
        <w:tc>
          <w:tcPr>
            <w:tcW w:w="2263" w:type="dxa"/>
            <w:tcBorders>
              <w:top w:val="single" w:sz="4" w:space="0" w:color="auto"/>
              <w:left w:val="single" w:sz="4" w:space="0" w:color="auto"/>
              <w:bottom w:val="nil"/>
              <w:right w:val="single" w:sz="4" w:space="0" w:color="auto"/>
            </w:tcBorders>
            <w:shd w:val="clear" w:color="auto" w:fill="auto"/>
          </w:tcPr>
          <w:p w14:paraId="43995427" w14:textId="77777777" w:rsidR="008F4D94" w:rsidRPr="00E50F3B" w:rsidRDefault="008F4D94" w:rsidP="00190399">
            <w:pPr>
              <w:spacing w:after="0"/>
              <w:jc w:val="center"/>
              <w:rPr>
                <w:rFonts w:ascii="Arial" w:hAnsi="Arial" w:cs="Arial"/>
                <w:color w:val="000000"/>
                <w:sz w:val="18"/>
                <w:szCs w:val="18"/>
              </w:rPr>
            </w:pPr>
            <w:r w:rsidRPr="00E50F3B">
              <w:rPr>
                <w:rFonts w:ascii="Arial" w:hAnsi="Arial" w:cs="Arial"/>
                <w:color w:val="000000"/>
                <w:sz w:val="18"/>
                <w:szCs w:val="18"/>
              </w:rPr>
              <w:t>CA_n20A-n41A-n77A</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3E3E3F" w14:textId="77777777" w:rsidR="008F4D94" w:rsidRPr="00E50F3B" w:rsidRDefault="008F4D94" w:rsidP="00190399">
            <w:pPr>
              <w:pStyle w:val="TAC"/>
              <w:rPr>
                <w:rFonts w:eastAsia="宋体" w:cs="Arial"/>
                <w:szCs w:val="18"/>
                <w:lang w:eastAsia="zh-CN"/>
              </w:rPr>
            </w:pPr>
            <w:r w:rsidRPr="00E50F3B">
              <w:rPr>
                <w:rFonts w:eastAsia="宋体" w:cs="Arial"/>
                <w:szCs w:val="18"/>
                <w:lang w:eastAsia="zh-CN"/>
              </w:rPr>
              <w:t>CA_n20A-n41A</w:t>
            </w:r>
          </w:p>
          <w:p w14:paraId="2AE6EE2D" w14:textId="77777777" w:rsidR="008F4D94" w:rsidRPr="00E50F3B" w:rsidRDefault="008F4D94" w:rsidP="00190399">
            <w:pPr>
              <w:pStyle w:val="TAC"/>
              <w:rPr>
                <w:rFonts w:eastAsia="宋体" w:cs="Arial"/>
                <w:szCs w:val="18"/>
                <w:lang w:eastAsia="zh-CN"/>
              </w:rPr>
            </w:pPr>
            <w:r w:rsidRPr="00E50F3B">
              <w:rPr>
                <w:rFonts w:eastAsia="宋体" w:cs="Arial"/>
                <w:szCs w:val="18"/>
                <w:lang w:eastAsia="zh-CN"/>
              </w:rPr>
              <w:t>CA_n20A-n77A</w:t>
            </w:r>
          </w:p>
          <w:p w14:paraId="784BEE6A" w14:textId="77777777" w:rsidR="008F4D94" w:rsidRPr="00E50F3B" w:rsidRDefault="008F4D94" w:rsidP="00190399">
            <w:pPr>
              <w:pStyle w:val="TAC"/>
              <w:rPr>
                <w:rFonts w:eastAsia="宋体" w:cs="Arial"/>
                <w:szCs w:val="18"/>
                <w:lang w:eastAsia="zh-CN"/>
              </w:rPr>
            </w:pPr>
            <w:r w:rsidRPr="00E50F3B">
              <w:rPr>
                <w:rFonts w:eastAsia="宋体" w:cs="Arial"/>
                <w:szCs w:val="18"/>
                <w:lang w:eastAsia="zh-CN"/>
              </w:rPr>
              <w:t>CA_n41A-n77A</w:t>
            </w:r>
          </w:p>
        </w:tc>
        <w:tc>
          <w:tcPr>
            <w:tcW w:w="709" w:type="dxa"/>
            <w:tcBorders>
              <w:left w:val="single" w:sz="4" w:space="0" w:color="auto"/>
              <w:right w:val="single" w:sz="4" w:space="0" w:color="auto"/>
            </w:tcBorders>
            <w:vAlign w:val="center"/>
          </w:tcPr>
          <w:p w14:paraId="14064FF2"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135BF12"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5,10,15,20</w:t>
            </w:r>
          </w:p>
        </w:tc>
        <w:tc>
          <w:tcPr>
            <w:tcW w:w="1344" w:type="dxa"/>
            <w:tcBorders>
              <w:left w:val="single" w:sz="4" w:space="0" w:color="auto"/>
              <w:bottom w:val="nil"/>
              <w:right w:val="single" w:sz="4" w:space="0" w:color="auto"/>
            </w:tcBorders>
            <w:shd w:val="clear" w:color="auto" w:fill="auto"/>
            <w:vAlign w:val="center"/>
          </w:tcPr>
          <w:p w14:paraId="15EFEC4F"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657B0D83" w14:textId="77777777" w:rsidTr="00190399">
        <w:trPr>
          <w:trHeight w:val="187"/>
        </w:trPr>
        <w:tc>
          <w:tcPr>
            <w:tcW w:w="2263" w:type="dxa"/>
            <w:tcBorders>
              <w:top w:val="nil"/>
              <w:left w:val="single" w:sz="4" w:space="0" w:color="auto"/>
              <w:bottom w:val="nil"/>
              <w:right w:val="single" w:sz="4" w:space="0" w:color="auto"/>
            </w:tcBorders>
            <w:shd w:val="clear" w:color="auto" w:fill="auto"/>
          </w:tcPr>
          <w:p w14:paraId="080A2785" w14:textId="77777777" w:rsidR="008F4D94" w:rsidRPr="00B00CBD" w:rsidRDefault="008F4D94" w:rsidP="00190399">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089AD82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76445C3"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1CD516A5"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35D27263" w14:textId="77777777" w:rsidR="008F4D94" w:rsidRPr="00B00CBD" w:rsidRDefault="008F4D94" w:rsidP="00190399">
            <w:pPr>
              <w:pStyle w:val="TAC"/>
              <w:rPr>
                <w:rFonts w:cs="Arial"/>
                <w:szCs w:val="18"/>
                <w:lang w:val="en-US" w:eastAsia="zh-CN"/>
              </w:rPr>
            </w:pPr>
          </w:p>
        </w:tc>
      </w:tr>
      <w:tr w:rsidR="008F4D94" w14:paraId="508AD408" w14:textId="77777777" w:rsidTr="00190399">
        <w:trPr>
          <w:trHeight w:val="187"/>
        </w:trPr>
        <w:tc>
          <w:tcPr>
            <w:tcW w:w="2263" w:type="dxa"/>
            <w:tcBorders>
              <w:top w:val="nil"/>
              <w:left w:val="single" w:sz="4" w:space="0" w:color="auto"/>
              <w:bottom w:val="single" w:sz="4" w:space="0" w:color="auto"/>
              <w:right w:val="single" w:sz="4" w:space="0" w:color="auto"/>
            </w:tcBorders>
            <w:shd w:val="clear" w:color="auto" w:fill="auto"/>
          </w:tcPr>
          <w:p w14:paraId="3CC25AB8" w14:textId="77777777" w:rsidR="008F4D94" w:rsidRPr="00B00CBD" w:rsidRDefault="008F4D94" w:rsidP="00190399">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71F0F8D"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4DA44B5F"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2EC495D"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2DC74410" w14:textId="77777777" w:rsidR="008F4D94" w:rsidRPr="00B00CBD" w:rsidRDefault="008F4D94" w:rsidP="00190399">
            <w:pPr>
              <w:pStyle w:val="TAC"/>
              <w:rPr>
                <w:rFonts w:cs="Arial"/>
                <w:szCs w:val="18"/>
                <w:lang w:val="en-US" w:eastAsia="zh-CN"/>
              </w:rPr>
            </w:pPr>
          </w:p>
        </w:tc>
      </w:tr>
      <w:tr w:rsidR="008F4D94" w14:paraId="66F6340B" w14:textId="77777777" w:rsidTr="00190399">
        <w:trPr>
          <w:trHeight w:val="187"/>
        </w:trPr>
        <w:tc>
          <w:tcPr>
            <w:tcW w:w="2263" w:type="dxa"/>
            <w:tcBorders>
              <w:top w:val="single" w:sz="4" w:space="0" w:color="auto"/>
              <w:left w:val="single" w:sz="4" w:space="0" w:color="auto"/>
              <w:bottom w:val="nil"/>
              <w:right w:val="single" w:sz="4" w:space="0" w:color="auto"/>
            </w:tcBorders>
            <w:shd w:val="clear" w:color="auto" w:fill="auto"/>
          </w:tcPr>
          <w:p w14:paraId="78F515EA" w14:textId="77777777" w:rsidR="008F4D94" w:rsidRPr="00B00CBD" w:rsidRDefault="008F4D94" w:rsidP="00190399">
            <w:pPr>
              <w:pStyle w:val="TAC"/>
              <w:rPr>
                <w:rFonts w:cs="Arial"/>
                <w:szCs w:val="18"/>
                <w:lang w:val="en-US" w:eastAsia="zh-CN"/>
              </w:rPr>
            </w:pPr>
            <w:r w:rsidRPr="00E50F3B">
              <w:rPr>
                <w:rFonts w:cs="Arial"/>
                <w:color w:val="000000"/>
                <w:szCs w:val="18"/>
              </w:rPr>
              <w:t>CA_n20A-n41A-n77</w:t>
            </w:r>
            <w:r>
              <w:rPr>
                <w:rFonts w:cs="Arial"/>
                <w:color w:val="000000"/>
                <w:szCs w:val="18"/>
              </w:rPr>
              <w:t>(2</w:t>
            </w:r>
            <w:r w:rsidRPr="00E50F3B">
              <w:rPr>
                <w:rFonts w:cs="Arial"/>
                <w:color w:val="000000"/>
                <w:szCs w:val="18"/>
              </w:rPr>
              <w:t>A</w:t>
            </w:r>
            <w:r>
              <w:rPr>
                <w:rFonts w:cs="Arial"/>
                <w:color w:val="000000"/>
                <w:szCs w:val="18"/>
              </w:rPr>
              <w:t>)</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569822" w14:textId="77777777" w:rsidR="008F4D94" w:rsidRPr="00E50F3B" w:rsidRDefault="008F4D94" w:rsidP="00190399">
            <w:pPr>
              <w:pStyle w:val="TAC"/>
              <w:rPr>
                <w:rFonts w:eastAsia="宋体" w:cs="Arial"/>
                <w:szCs w:val="18"/>
                <w:lang w:eastAsia="zh-CN"/>
              </w:rPr>
            </w:pPr>
            <w:r w:rsidRPr="00E50F3B">
              <w:rPr>
                <w:rFonts w:eastAsia="宋体" w:cs="Arial"/>
                <w:szCs w:val="18"/>
                <w:lang w:eastAsia="zh-CN"/>
              </w:rPr>
              <w:t>CA_n20A-n41A</w:t>
            </w:r>
          </w:p>
          <w:p w14:paraId="2E17405F" w14:textId="77777777" w:rsidR="008F4D94" w:rsidRPr="00E50F3B" w:rsidRDefault="008F4D94" w:rsidP="00190399">
            <w:pPr>
              <w:pStyle w:val="TAC"/>
              <w:rPr>
                <w:rFonts w:eastAsia="宋体" w:cs="Arial"/>
                <w:szCs w:val="18"/>
                <w:lang w:eastAsia="zh-CN"/>
              </w:rPr>
            </w:pPr>
            <w:r w:rsidRPr="00E50F3B">
              <w:rPr>
                <w:rFonts w:eastAsia="宋体" w:cs="Arial"/>
                <w:szCs w:val="18"/>
                <w:lang w:eastAsia="zh-CN"/>
              </w:rPr>
              <w:t>CA_n20A-n77A</w:t>
            </w:r>
          </w:p>
          <w:p w14:paraId="4D0D4544" w14:textId="77777777" w:rsidR="008F4D94" w:rsidRPr="00B00CBD" w:rsidRDefault="008F4D94" w:rsidP="00190399">
            <w:pPr>
              <w:pStyle w:val="TAC"/>
              <w:rPr>
                <w:rFonts w:cs="Arial"/>
                <w:szCs w:val="18"/>
                <w:lang w:val="en-US" w:eastAsia="zh-CN"/>
              </w:rPr>
            </w:pPr>
            <w:r w:rsidRPr="00E50F3B">
              <w:rPr>
                <w:rFonts w:eastAsia="宋体" w:cs="Arial"/>
                <w:szCs w:val="18"/>
                <w:lang w:eastAsia="zh-CN"/>
              </w:rPr>
              <w:t>CA_n41A-n77A</w:t>
            </w:r>
          </w:p>
        </w:tc>
        <w:tc>
          <w:tcPr>
            <w:tcW w:w="709" w:type="dxa"/>
            <w:tcBorders>
              <w:top w:val="single" w:sz="4" w:space="0" w:color="auto"/>
              <w:left w:val="single" w:sz="4" w:space="0" w:color="auto"/>
              <w:right w:val="single" w:sz="4" w:space="0" w:color="auto"/>
            </w:tcBorders>
            <w:vAlign w:val="center"/>
          </w:tcPr>
          <w:p w14:paraId="112729DB" w14:textId="77777777" w:rsidR="008F4D94"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267D7C78"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single" w:sz="4" w:space="0" w:color="auto"/>
              <w:left w:val="single" w:sz="4" w:space="0" w:color="auto"/>
              <w:bottom w:val="nil"/>
              <w:right w:val="single" w:sz="4" w:space="0" w:color="auto"/>
            </w:tcBorders>
            <w:shd w:val="clear" w:color="auto" w:fill="auto"/>
            <w:vAlign w:val="center"/>
          </w:tcPr>
          <w:p w14:paraId="371CCD21"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51C7DE59" w14:textId="77777777" w:rsidTr="00190399">
        <w:trPr>
          <w:trHeight w:val="187"/>
        </w:trPr>
        <w:tc>
          <w:tcPr>
            <w:tcW w:w="2263" w:type="dxa"/>
            <w:tcBorders>
              <w:top w:val="nil"/>
              <w:left w:val="single" w:sz="4" w:space="0" w:color="auto"/>
              <w:bottom w:val="nil"/>
              <w:right w:val="single" w:sz="4" w:space="0" w:color="auto"/>
            </w:tcBorders>
            <w:shd w:val="clear" w:color="auto" w:fill="auto"/>
          </w:tcPr>
          <w:p w14:paraId="0E3767A9" w14:textId="77777777" w:rsidR="008F4D94" w:rsidRPr="00B00CBD" w:rsidRDefault="008F4D94" w:rsidP="00190399">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7E9073D1"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6B80653" w14:textId="77777777" w:rsidR="008F4D94" w:rsidRDefault="008F4D94" w:rsidP="00190399">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5CD7591F"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4C82D23A" w14:textId="77777777" w:rsidR="008F4D94" w:rsidRPr="00B00CBD" w:rsidRDefault="008F4D94" w:rsidP="00190399">
            <w:pPr>
              <w:pStyle w:val="TAC"/>
              <w:rPr>
                <w:rFonts w:cs="Arial"/>
                <w:szCs w:val="18"/>
                <w:lang w:val="en-US" w:eastAsia="zh-CN"/>
              </w:rPr>
            </w:pPr>
          </w:p>
        </w:tc>
      </w:tr>
      <w:tr w:rsidR="008F4D94" w14:paraId="65E406BD" w14:textId="77777777" w:rsidTr="00190399">
        <w:trPr>
          <w:trHeight w:val="187"/>
        </w:trPr>
        <w:tc>
          <w:tcPr>
            <w:tcW w:w="2263" w:type="dxa"/>
            <w:tcBorders>
              <w:top w:val="nil"/>
              <w:left w:val="single" w:sz="4" w:space="0" w:color="auto"/>
              <w:bottom w:val="single" w:sz="4" w:space="0" w:color="auto"/>
              <w:right w:val="single" w:sz="4" w:space="0" w:color="auto"/>
            </w:tcBorders>
            <w:shd w:val="clear" w:color="auto" w:fill="auto"/>
          </w:tcPr>
          <w:p w14:paraId="7BA9F005" w14:textId="77777777" w:rsidR="008F4D94" w:rsidRPr="00B00CBD" w:rsidRDefault="008F4D94" w:rsidP="00190399">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169DB0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1504E5C7"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7EFC048"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E50F3B">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3B084D0" w14:textId="77777777" w:rsidR="008F4D94" w:rsidRPr="00B00CBD" w:rsidRDefault="008F4D94" w:rsidP="00190399">
            <w:pPr>
              <w:pStyle w:val="TAC"/>
              <w:rPr>
                <w:rFonts w:cs="Arial"/>
                <w:szCs w:val="18"/>
                <w:lang w:val="en-US" w:eastAsia="zh-CN"/>
              </w:rPr>
            </w:pPr>
          </w:p>
        </w:tc>
      </w:tr>
    </w:tbl>
    <w:p w14:paraId="77E35F11" w14:textId="77777777" w:rsidR="008F4D94" w:rsidRDefault="008F4D94" w:rsidP="008F4D94">
      <w:pPr>
        <w:pStyle w:val="41"/>
        <w:rPr>
          <w:rFonts w:cs="Arial"/>
          <w:szCs w:val="22"/>
          <w:lang w:val="en-US" w:eastAsia="zh-CN"/>
        </w:rPr>
      </w:pPr>
      <w:bookmarkStart w:id="317" w:name="_Toc180420508"/>
      <w:r>
        <w:rPr>
          <w:rFonts w:cs="Arial"/>
          <w:lang w:eastAsia="zh-CN"/>
        </w:rPr>
        <w:t>5.20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17"/>
    </w:p>
    <w:p w14:paraId="68C30A48"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-n77</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CA_n5-n41-n77 as given in the tables below.</w:t>
      </w:r>
    </w:p>
    <w:p w14:paraId="1D6E56C8" w14:textId="77777777" w:rsidR="008F4D94" w:rsidRDefault="008F4D94" w:rsidP="008F4D94">
      <w:pPr>
        <w:pStyle w:val="TH"/>
      </w:pPr>
      <w:r>
        <w:t xml:space="preserve">Table </w:t>
      </w:r>
      <w:r>
        <w:rPr>
          <w:rFonts w:hint="eastAsia"/>
          <w:lang w:val="en-US" w:eastAsia="zh-CN"/>
        </w:rPr>
        <w:t>5.20</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17F6FF01"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3FC5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CF46C9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81A30E5"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9A17F89"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3A6911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3369B17"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FD2AA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CA_n20-n41-n77</w:t>
            </w:r>
          </w:p>
        </w:tc>
        <w:tc>
          <w:tcPr>
            <w:tcW w:w="2040" w:type="dxa"/>
            <w:tcBorders>
              <w:top w:val="nil"/>
              <w:left w:val="nil"/>
              <w:bottom w:val="single" w:sz="4" w:space="0" w:color="auto"/>
              <w:right w:val="single" w:sz="4" w:space="0" w:color="auto"/>
            </w:tcBorders>
            <w:shd w:val="clear" w:color="auto" w:fill="auto"/>
            <w:vAlign w:val="center"/>
            <w:hideMark/>
          </w:tcPr>
          <w:p w14:paraId="5FF0D84A" w14:textId="77777777" w:rsidR="008F4D94" w:rsidRPr="00E50F3B" w:rsidRDefault="008F4D94" w:rsidP="00190399">
            <w:pPr>
              <w:jc w:val="center"/>
              <w:rPr>
                <w:rFonts w:ascii="Arial" w:hAnsi="Arial" w:cs="Arial"/>
                <w:color w:val="000000"/>
                <w:sz w:val="18"/>
                <w:szCs w:val="16"/>
              </w:rPr>
            </w:pPr>
            <w:r w:rsidRPr="00E50F3B">
              <w:rPr>
                <w:rFonts w:ascii="Arial" w:hAnsi="Arial" w:cs="Arial"/>
                <w:sz w:val="18"/>
                <w:szCs w:val="16"/>
                <w:lang w:eastAsia="zh-CN"/>
              </w:rPr>
              <w:t>0.6</w:t>
            </w:r>
          </w:p>
        </w:tc>
        <w:tc>
          <w:tcPr>
            <w:tcW w:w="1900" w:type="dxa"/>
            <w:tcBorders>
              <w:top w:val="nil"/>
              <w:left w:val="nil"/>
              <w:bottom w:val="single" w:sz="4" w:space="0" w:color="auto"/>
              <w:right w:val="single" w:sz="4" w:space="0" w:color="auto"/>
            </w:tcBorders>
            <w:shd w:val="clear" w:color="auto" w:fill="auto"/>
            <w:vAlign w:val="center"/>
            <w:hideMark/>
          </w:tcPr>
          <w:p w14:paraId="35A67516" w14:textId="77777777" w:rsidR="008F4D94" w:rsidRPr="00E50F3B" w:rsidRDefault="008F4D94" w:rsidP="00190399">
            <w:pPr>
              <w:jc w:val="center"/>
              <w:rPr>
                <w:rFonts w:ascii="Arial" w:hAnsi="Arial" w:cs="Arial"/>
                <w:color w:val="000000"/>
                <w:sz w:val="18"/>
                <w:szCs w:val="16"/>
              </w:rPr>
            </w:pPr>
            <w:r w:rsidRPr="00E50F3B">
              <w:rPr>
                <w:rFonts w:ascii="Arial" w:hAnsi="Arial" w:cs="Arial"/>
                <w:sz w:val="18"/>
                <w:szCs w:val="16"/>
                <w:lang w:val="en-US" w:eastAsia="zh-CN"/>
              </w:rPr>
              <w:t>0.3</w:t>
            </w:r>
          </w:p>
        </w:tc>
        <w:tc>
          <w:tcPr>
            <w:tcW w:w="2180" w:type="dxa"/>
            <w:tcBorders>
              <w:top w:val="nil"/>
              <w:left w:val="nil"/>
              <w:bottom w:val="single" w:sz="4" w:space="0" w:color="auto"/>
              <w:right w:val="single" w:sz="4" w:space="0" w:color="auto"/>
            </w:tcBorders>
            <w:shd w:val="clear" w:color="auto" w:fill="auto"/>
            <w:vAlign w:val="center"/>
            <w:hideMark/>
          </w:tcPr>
          <w:p w14:paraId="4DE69D8A" w14:textId="77777777" w:rsidR="008F4D94" w:rsidRPr="00E50F3B" w:rsidRDefault="008F4D94" w:rsidP="00190399">
            <w:pPr>
              <w:jc w:val="center"/>
              <w:rPr>
                <w:rFonts w:ascii="Arial" w:hAnsi="Arial" w:cs="Arial"/>
                <w:color w:val="000000"/>
                <w:sz w:val="18"/>
                <w:szCs w:val="16"/>
              </w:rPr>
            </w:pPr>
            <w:r w:rsidRPr="00E50F3B">
              <w:rPr>
                <w:rFonts w:ascii="Arial" w:hAnsi="Arial" w:cs="Arial"/>
                <w:sz w:val="18"/>
                <w:szCs w:val="16"/>
                <w:lang w:eastAsia="zh-CN"/>
              </w:rPr>
              <w:t>0.8</w:t>
            </w:r>
          </w:p>
        </w:tc>
      </w:tr>
      <w:tr w:rsidR="008F4D94" w14:paraId="729D0C9D"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E880AD"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DF9E3D7" w14:textId="77777777" w:rsidR="008F4D94" w:rsidRDefault="008F4D94" w:rsidP="008F4D94">
      <w:pPr>
        <w:pStyle w:val="TH"/>
        <w:spacing w:before="120" w:after="120"/>
        <w:rPr>
          <w:lang w:eastAsia="zh-CN"/>
        </w:rPr>
      </w:pPr>
      <w:r>
        <w:t xml:space="preserve">Table </w:t>
      </w:r>
      <w:r>
        <w:rPr>
          <w:lang w:val="en-US" w:eastAsia="zh-CN"/>
        </w:rPr>
        <w:t>5.20.1.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5BE1F277"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677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B3FDBD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63B6D3"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061FA8F5"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7A17DC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EBF7D95"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169B3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CA_n20-n41-n77</w:t>
            </w:r>
          </w:p>
        </w:tc>
        <w:tc>
          <w:tcPr>
            <w:tcW w:w="2140" w:type="dxa"/>
            <w:tcBorders>
              <w:top w:val="nil"/>
              <w:left w:val="nil"/>
              <w:bottom w:val="single" w:sz="4" w:space="0" w:color="auto"/>
              <w:right w:val="single" w:sz="4" w:space="0" w:color="auto"/>
            </w:tcBorders>
            <w:shd w:val="clear" w:color="auto" w:fill="auto"/>
            <w:vAlign w:val="center"/>
            <w:hideMark/>
          </w:tcPr>
          <w:p w14:paraId="2F28DE9F" w14:textId="77777777" w:rsidR="008F4D94" w:rsidRPr="00E50F3B" w:rsidRDefault="008F4D94" w:rsidP="00190399">
            <w:pPr>
              <w:jc w:val="center"/>
              <w:rPr>
                <w:rFonts w:ascii="Arial" w:hAnsi="Arial" w:cs="Arial"/>
                <w:color w:val="000000"/>
                <w:sz w:val="18"/>
                <w:szCs w:val="18"/>
              </w:rPr>
            </w:pPr>
            <w:r w:rsidRPr="00E50F3B">
              <w:rPr>
                <w:rFonts w:ascii="Arial"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4DF14AD5" w14:textId="77777777" w:rsidR="008F4D94" w:rsidRPr="00E50F3B" w:rsidRDefault="008F4D94" w:rsidP="00190399">
            <w:pPr>
              <w:jc w:val="center"/>
              <w:rPr>
                <w:rFonts w:ascii="Arial" w:hAnsi="Arial" w:cs="Arial"/>
                <w:color w:val="000000"/>
                <w:sz w:val="18"/>
                <w:szCs w:val="18"/>
              </w:rPr>
            </w:pPr>
            <w:r w:rsidRPr="00E50F3B">
              <w:rPr>
                <w:rFonts w:ascii="Arial" w:hAnsi="Arial" w:cs="Arial"/>
                <w:sz w:val="18"/>
                <w:szCs w:val="18"/>
                <w:lang w:val="en-US"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3CD0BBC0" w14:textId="77777777" w:rsidR="008F4D94" w:rsidRPr="00E50F3B" w:rsidRDefault="008F4D94" w:rsidP="00190399">
            <w:pPr>
              <w:jc w:val="center"/>
              <w:rPr>
                <w:rFonts w:ascii="Arial" w:hAnsi="Arial" w:cs="Arial"/>
                <w:color w:val="000000"/>
                <w:sz w:val="18"/>
                <w:szCs w:val="18"/>
              </w:rPr>
            </w:pPr>
            <w:r w:rsidRPr="00E50F3B">
              <w:rPr>
                <w:rFonts w:ascii="Arial" w:hAnsi="Arial" w:cs="Arial"/>
                <w:sz w:val="18"/>
                <w:szCs w:val="18"/>
                <w:lang w:eastAsia="zh-CN"/>
              </w:rPr>
              <w:t>0.5</w:t>
            </w:r>
          </w:p>
        </w:tc>
      </w:tr>
      <w:tr w:rsidR="008F4D94" w14:paraId="03BA1742"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4185E3"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51ADE87" w14:textId="77777777" w:rsidR="008F4D94" w:rsidRPr="005D2633" w:rsidRDefault="008F4D94" w:rsidP="008F4D94">
      <w:pPr>
        <w:pStyle w:val="31"/>
        <w:rPr>
          <w:rFonts w:cs="Arial"/>
          <w:szCs w:val="28"/>
          <w:lang w:val="en-US" w:eastAsia="zh-CN"/>
        </w:rPr>
      </w:pPr>
      <w:bookmarkStart w:id="318" w:name="_Toc180420509"/>
      <w:r>
        <w:rPr>
          <w:rFonts w:cs="Arial"/>
          <w:szCs w:val="28"/>
          <w:lang w:val="en-US" w:eastAsia="zh-CN"/>
        </w:rPr>
        <w:t>5.20</w:t>
      </w:r>
      <w:r w:rsidRPr="005D2633">
        <w:rPr>
          <w:rFonts w:cs="Arial"/>
          <w:szCs w:val="28"/>
          <w:lang w:val="en-US" w:eastAsia="zh-CN"/>
        </w:rPr>
        <w:t>.2</w:t>
      </w:r>
      <w:r w:rsidRPr="005D2633">
        <w:rPr>
          <w:rFonts w:cs="Arial"/>
          <w:szCs w:val="28"/>
          <w:lang w:val="en-US" w:eastAsia="zh-CN"/>
        </w:rPr>
        <w:tab/>
        <w:t>Specific for 2 bands UL CA</w:t>
      </w:r>
      <w:bookmarkEnd w:id="318"/>
    </w:p>
    <w:p w14:paraId="42D79735" w14:textId="77777777" w:rsidR="008F4D94" w:rsidRPr="00140BB6" w:rsidRDefault="008F4D94" w:rsidP="008F4D94">
      <w:pPr>
        <w:pStyle w:val="41"/>
      </w:pPr>
      <w:bookmarkStart w:id="319" w:name="_Toc180420510"/>
      <w:r>
        <w:t>5.20</w:t>
      </w:r>
      <w:r w:rsidRPr="00140BB6">
        <w:t>.2.1</w:t>
      </w:r>
      <w:r w:rsidRPr="00140BB6">
        <w:tab/>
        <w:t>UE co-existence studies</w:t>
      </w:r>
      <w:bookmarkEnd w:id="319"/>
    </w:p>
    <w:p w14:paraId="63D0A35B" w14:textId="77777777" w:rsidR="008F4D94" w:rsidRPr="00242348" w:rsidRDefault="008F4D94" w:rsidP="008F4D94">
      <w:pPr>
        <w:pStyle w:val="51"/>
        <w:rPr>
          <w:snapToGrid w:val="0"/>
        </w:rPr>
      </w:pPr>
      <w:bookmarkStart w:id="320" w:name="_Toc180420511"/>
      <w:r>
        <w:rPr>
          <w:rFonts w:hint="eastAsia"/>
          <w:snapToGrid w:val="0"/>
        </w:rPr>
        <w:t>5.20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0"/>
    </w:p>
    <w:p w14:paraId="5617CD26"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A260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3088C82"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FF9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F3703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C8B3AD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5C7C6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B1D6DC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D6EBF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0339B0"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C8BB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E031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D80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28DF4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073CA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27F4A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E220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1732D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3328 - 3552</w:t>
            </w:r>
          </w:p>
        </w:tc>
      </w:tr>
      <w:tr w:rsidR="008F4D94" w14:paraId="51F756F4"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AE899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6E145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2737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982B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F68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D18AB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CFB8F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F7AB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8AA46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4130 - 4548</w:t>
            </w:r>
          </w:p>
        </w:tc>
      </w:tr>
      <w:tr w:rsidR="008F4D94" w14:paraId="28745C76"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C24D3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A1A0C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D48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DCB7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6B17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7AC803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0BF0A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1C5C6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11F9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5824 - 6242</w:t>
            </w:r>
          </w:p>
        </w:tc>
      </w:tr>
      <w:tr w:rsidR="008F4D94" w14:paraId="73CF649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BE7BB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0F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0649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3F01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32B6B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22AF50"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53591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8D85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E4BFC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6626 - 7238</w:t>
            </w:r>
          </w:p>
        </w:tc>
      </w:tr>
      <w:tr w:rsidR="008F4D94" w14:paraId="403F43D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AC70B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6D28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C3E2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ACD47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828F662"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1B6C5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185D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D59E5C" w14:textId="77777777" w:rsidR="008F4D94" w:rsidRDefault="008F4D94" w:rsidP="00190399">
            <w:pPr>
              <w:rPr>
                <w:rFonts w:ascii="Arial" w:hAnsi="Arial" w:cs="Arial"/>
                <w:color w:val="000000"/>
                <w:sz w:val="18"/>
                <w:szCs w:val="18"/>
              </w:rPr>
            </w:pPr>
          </w:p>
        </w:tc>
      </w:tr>
      <w:tr w:rsidR="008F4D94" w14:paraId="6E09891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80C19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4900D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50CE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DB2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4D49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80974"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DC3BA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E92D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982FAB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8320 - 8932</w:t>
            </w:r>
          </w:p>
        </w:tc>
      </w:tr>
      <w:tr w:rsidR="008F4D94" w14:paraId="51E4E62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EF86F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19E4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6038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58E8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CC97A1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5D99E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E59D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DC940D8" w14:textId="77777777" w:rsidR="008F4D94" w:rsidRDefault="008F4D94" w:rsidP="00190399">
            <w:pPr>
              <w:rPr>
                <w:rFonts w:ascii="Arial" w:hAnsi="Arial" w:cs="Arial"/>
                <w:color w:val="000000"/>
                <w:sz w:val="18"/>
                <w:szCs w:val="18"/>
              </w:rPr>
            </w:pPr>
          </w:p>
        </w:tc>
      </w:tr>
      <w:tr w:rsidR="008F4D94" w14:paraId="55800F5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5E544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D3BB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6D2AE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7619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B136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24142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D8555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4FC0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A4678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952 - 638</w:t>
            </w:r>
          </w:p>
        </w:tc>
      </w:tr>
      <w:tr w:rsidR="008F4D94" w14:paraId="49C8037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12563C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7078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D8C3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DF0D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D22C4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783B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3A80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716FA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D5F6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2406 - 2884</w:t>
            </w:r>
          </w:p>
        </w:tc>
      </w:tr>
      <w:tr w:rsidR="008F4D94" w14:paraId="319B857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654B8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A0FC6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451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478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E84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AB3C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5B283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22218C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11E360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5824 - 6138</w:t>
            </w:r>
          </w:p>
        </w:tc>
      </w:tr>
      <w:tr w:rsidR="008F4D94" w14:paraId="5CC5C7A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9FDD5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FA48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B12D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18AD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1E0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33EED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8A276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116F9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5F54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7488 - 7966</w:t>
            </w:r>
          </w:p>
        </w:tc>
      </w:tr>
      <w:tr w:rsidR="008F4D94" w14:paraId="5DA35FCF"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5E8864"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9F6F39" w14:textId="77777777" w:rsidR="008F4D94" w:rsidRDefault="008F4D94" w:rsidP="008F4D94">
      <w:pPr>
        <w:pStyle w:val="TH"/>
        <w:rPr>
          <w:rFonts w:eastAsia="MS Mincho"/>
        </w:rPr>
      </w:pPr>
    </w:p>
    <w:p w14:paraId="027AD48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3D38B57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3A1F6B"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7197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6B986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675881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F2D2D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F8F5EF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3856B2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D3F38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319F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BE64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040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7FA9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9A80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DAF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F3DC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2438 - 3368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6C9F5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4132 - 5062</w:t>
            </w:r>
          </w:p>
        </w:tc>
      </w:tr>
      <w:tr w:rsidR="008F4D94" w14:paraId="2B0EACA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1F92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F16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3F20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BEBA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0641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9D12B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01322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D7B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EB610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5738 - 7568</w:t>
            </w:r>
          </w:p>
        </w:tc>
      </w:tr>
      <w:tr w:rsidR="008F4D94" w14:paraId="6EC7494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423A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0381B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899D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87E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96B5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3A90F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535AB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CD3A8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4964 - 5924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A87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7432 - 9262</w:t>
            </w:r>
          </w:p>
        </w:tc>
      </w:tr>
      <w:tr w:rsidR="008F4D94" w14:paraId="300E8D9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8B72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1F69E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28D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A563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EFF1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E83D0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599D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F8A5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F7CF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9038 - 11768</w:t>
            </w:r>
          </w:p>
        </w:tc>
      </w:tr>
      <w:tr w:rsidR="008F4D94" w14:paraId="1E246A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79189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B05E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2056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B086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595F40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141C4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C8DEE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C1465E5" w14:textId="77777777" w:rsidR="008F4D94" w:rsidRDefault="008F4D94" w:rsidP="00190399">
            <w:pPr>
              <w:rPr>
                <w:rFonts w:ascii="Arial" w:hAnsi="Arial" w:cs="Arial"/>
                <w:color w:val="000000"/>
                <w:sz w:val="18"/>
                <w:szCs w:val="18"/>
              </w:rPr>
            </w:pPr>
          </w:p>
        </w:tc>
      </w:tr>
      <w:tr w:rsidR="008F4D94" w14:paraId="2CBA79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BEC7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EF74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4372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8DAF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9301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207E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D1797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2E3B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5796 - 6786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B052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10732 - 13462</w:t>
            </w:r>
          </w:p>
        </w:tc>
      </w:tr>
      <w:tr w:rsidR="008F4D94" w14:paraId="35C0DAC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D6FA0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F4273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50F0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22B6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8EA6D4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9571D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A3DEAE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8264 - 10124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4695B90" w14:textId="77777777" w:rsidR="008F4D94" w:rsidRDefault="008F4D94" w:rsidP="00190399">
            <w:pPr>
              <w:rPr>
                <w:rFonts w:ascii="Arial" w:hAnsi="Arial" w:cs="Arial"/>
                <w:color w:val="000000"/>
                <w:sz w:val="18"/>
                <w:szCs w:val="18"/>
              </w:rPr>
            </w:pPr>
          </w:p>
        </w:tc>
      </w:tr>
      <w:tr w:rsidR="008F4D94" w14:paraId="7C7CD04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6EAE4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51FEA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7ABA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4CD2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2D0D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3EEF8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5046E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D14D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15968 - 12338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D443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148 - 872</w:t>
            </w:r>
          </w:p>
        </w:tc>
      </w:tr>
      <w:tr w:rsidR="008F4D94" w14:paraId="3D54FCA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7807B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CD43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AF42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A759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1081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F84EC8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E265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C1482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FA89C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4014 - 5904</w:t>
            </w:r>
          </w:p>
        </w:tc>
      </w:tr>
      <w:tr w:rsidR="008F4D94" w14:paraId="631D514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71D20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E9417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5AA2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0C5E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8E8F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C1492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C4AAE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1DD0EA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14032 - 17662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88C38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6628 - 7648</w:t>
            </w:r>
          </w:p>
        </w:tc>
      </w:tr>
      <w:tr w:rsidR="008F4D94" w14:paraId="07C661D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1FA7A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7030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CEE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2A8A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19A4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9D673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41FF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36B1CA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11564 - 14324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37D9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9096 - 10986</w:t>
            </w:r>
          </w:p>
        </w:tc>
      </w:tr>
      <w:tr w:rsidR="008F4D94" w14:paraId="4778E4B5"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CA3E8"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3EABD1D" w14:textId="77777777" w:rsidR="008F4D94" w:rsidRDefault="008F4D94" w:rsidP="008F4D94">
      <w:pPr>
        <w:pStyle w:val="TH"/>
        <w:rPr>
          <w:rFonts w:eastAsia="MS Mincho"/>
        </w:rPr>
      </w:pPr>
    </w:p>
    <w:p w14:paraId="5F65AE5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n41</w:t>
      </w:r>
      <w:r w:rsidRPr="00A76C0A">
        <w:rPr>
          <w:rFonts w:eastAsia="MS Mincho"/>
        </w:rPr>
        <w:t>A-</w:t>
      </w:r>
      <w:r>
        <w:rPr>
          <w:rFonts w:eastAsia="MS Mincho"/>
        </w:rPr>
        <w:t>n77</w:t>
      </w:r>
      <w:r w:rsidRPr="00A76C0A">
        <w:rPr>
          <w:rFonts w:eastAsia="MS Mincho"/>
        </w:rPr>
        <w:t>A.</w:t>
      </w:r>
    </w:p>
    <w:p w14:paraId="5ADE314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7430D57E"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12F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853A9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0A266B4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EEF7A1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42C57C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6436EC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7B3F4F"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33868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2030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E854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F7FA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FB00E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D70E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CE138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610 - 1704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54317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5796 - 6890</w:t>
            </w:r>
          </w:p>
        </w:tc>
      </w:tr>
      <w:tr w:rsidR="008F4D94" w14:paraId="502897D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5F0AE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C32A1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D2F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F2709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D76A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74B41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56898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E783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A4C0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3910 - 5904</w:t>
            </w:r>
          </w:p>
        </w:tc>
      </w:tr>
      <w:tr w:rsidR="008F4D94" w14:paraId="231C1073"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2E677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84443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E8E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150C8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88F0E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CCBFF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AFD6E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D5496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8292 - 9580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B6E69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9096 - 11090</w:t>
            </w:r>
          </w:p>
        </w:tc>
      </w:tr>
      <w:tr w:rsidR="008F4D94" w14:paraId="1E9F1F8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C72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BEC56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C3B6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3960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B386C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22FCA"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899DA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1726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3D7F8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7210 - 10104</w:t>
            </w:r>
          </w:p>
        </w:tc>
      </w:tr>
      <w:tr w:rsidR="008F4D94" w14:paraId="24FB6F5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038B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8D9B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850D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5500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0ED8AA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EB0CA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0508D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D47A764" w14:textId="77777777" w:rsidR="008F4D94" w:rsidRDefault="008F4D94" w:rsidP="00190399">
            <w:pPr>
              <w:rPr>
                <w:rFonts w:ascii="Arial" w:hAnsi="Arial" w:cs="Arial"/>
                <w:color w:val="000000"/>
                <w:sz w:val="18"/>
                <w:szCs w:val="18"/>
              </w:rPr>
            </w:pPr>
          </w:p>
        </w:tc>
      </w:tr>
      <w:tr w:rsidR="008F4D94" w14:paraId="3207463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EE30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3B4FE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96D6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BCF1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9B4D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BEBD0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1E97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262C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10788 - 12270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B4D7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12396 - 15290</w:t>
            </w:r>
          </w:p>
        </w:tc>
      </w:tr>
      <w:tr w:rsidR="008F4D94" w14:paraId="2E686D5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65955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1F43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7A2D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3723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BA82DB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3887E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EC3E56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11592 - 13780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C441A0C" w14:textId="77777777" w:rsidR="008F4D94" w:rsidRDefault="008F4D94" w:rsidP="00190399">
            <w:pPr>
              <w:rPr>
                <w:rFonts w:ascii="Arial" w:hAnsi="Arial" w:cs="Arial"/>
                <w:color w:val="000000"/>
                <w:sz w:val="18"/>
                <w:szCs w:val="18"/>
              </w:rPr>
            </w:pPr>
          </w:p>
        </w:tc>
      </w:tr>
      <w:tr w:rsidR="008F4D94" w14:paraId="7C4A18E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EE291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AAEA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F756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C472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D5B22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1C34F5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AB066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2264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14304 - 10510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7B56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7460 - 5784</w:t>
            </w:r>
          </w:p>
        </w:tc>
      </w:tr>
      <w:tr w:rsidR="008F4D94" w14:paraId="2D9084A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C6A24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4B6A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43CC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1416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0BEAA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70941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DF96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949C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4F1F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1470 - 912</w:t>
            </w:r>
          </w:p>
        </w:tc>
      </w:tr>
      <w:tr w:rsidR="008F4D94" w14:paraId="1B49E19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EF1B8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FEE2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4443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CB7C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85F6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69FA0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6075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B946E2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15696 - 19490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5199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13284 - 14960</w:t>
            </w:r>
          </w:p>
        </w:tc>
      </w:tr>
      <w:tr w:rsidR="008F4D94" w14:paraId="402609B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AA3BC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EC536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C630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DE9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056E1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55DC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4F189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6FC07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14892 - 17980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3733A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14088 - 16470</w:t>
            </w:r>
          </w:p>
        </w:tc>
      </w:tr>
      <w:tr w:rsidR="008F4D94" w14:paraId="0F7A0629"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AB08B5"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4B16DA" w14:textId="77777777" w:rsidR="008F4D94" w:rsidRDefault="008F4D94" w:rsidP="008F4D94"/>
    <w:p w14:paraId="76B89FBB" w14:textId="77777777" w:rsidR="008F4D94" w:rsidRPr="00E50F3B" w:rsidRDefault="008F4D94" w:rsidP="008F4D94">
      <w:r w:rsidRPr="00E50F3B">
        <w:t xml:space="preserve">Based on the analysis in Table </w:t>
      </w:r>
      <w:r>
        <w:t>5.20</w:t>
      </w:r>
      <w:r w:rsidRPr="00E50F3B">
        <w:t xml:space="preserve">.2.1.1-1 there are </w:t>
      </w:r>
      <w:r>
        <w:t xml:space="preserve">IMD2, </w:t>
      </w:r>
      <w:r w:rsidRPr="00E50F3B">
        <w:t>IMD3 and IMD</w:t>
      </w:r>
      <w:r>
        <w:t>4</w:t>
      </w:r>
      <w:r w:rsidRPr="00E50F3B">
        <w:t xml:space="preserve"> from n</w:t>
      </w:r>
      <w:r>
        <w:t>20</w:t>
      </w:r>
      <w:r w:rsidRPr="00E50F3B">
        <w:t xml:space="preserve"> and n</w:t>
      </w:r>
      <w:r>
        <w:t>41</w:t>
      </w:r>
      <w:r w:rsidRPr="00E50F3B">
        <w:t xml:space="preserve"> into RX band n77.</w:t>
      </w:r>
    </w:p>
    <w:p w14:paraId="23D4B069" w14:textId="77777777" w:rsidR="008F4D94" w:rsidRPr="00E50F3B" w:rsidRDefault="008F4D94" w:rsidP="008F4D94">
      <w:r w:rsidRPr="00E50F3B">
        <w:t xml:space="preserve">Based on the analysis in Table </w:t>
      </w:r>
      <w:r>
        <w:t>5.20</w:t>
      </w:r>
      <w:r w:rsidRPr="00E50F3B">
        <w:t xml:space="preserve">.2.1.1-2 there </w:t>
      </w:r>
      <w:r>
        <w:t>are</w:t>
      </w:r>
      <w:r w:rsidRPr="00E50F3B">
        <w:t xml:space="preserve"> IMD</w:t>
      </w:r>
      <w:r>
        <w:t>2 and IMD3</w:t>
      </w:r>
      <w:r w:rsidRPr="00E50F3B">
        <w:t xml:space="preserve"> from n</w:t>
      </w:r>
      <w:r>
        <w:t>20</w:t>
      </w:r>
      <w:r w:rsidRPr="00E50F3B">
        <w:t xml:space="preserve"> and n77 into RX band n</w:t>
      </w:r>
      <w:r>
        <w:t>41</w:t>
      </w:r>
      <w:r w:rsidRPr="00E50F3B">
        <w:t>.</w:t>
      </w:r>
    </w:p>
    <w:p w14:paraId="31808024" w14:textId="77777777" w:rsidR="008F4D94" w:rsidRPr="00E50F3B" w:rsidRDefault="008F4D94" w:rsidP="008F4D94">
      <w:r w:rsidRPr="00E50F3B">
        <w:t xml:space="preserve">Based on the analysis in Table </w:t>
      </w:r>
      <w:r>
        <w:t>5.20</w:t>
      </w:r>
      <w:r w:rsidRPr="00E50F3B">
        <w:t xml:space="preserve">.2.1.1-3 there </w:t>
      </w:r>
      <w:r>
        <w:t>are</w:t>
      </w:r>
      <w:r w:rsidRPr="00E50F3B">
        <w:t xml:space="preserve"> IMD</w:t>
      </w:r>
      <w:r>
        <w:t>2 and IMD3</w:t>
      </w:r>
      <w:r w:rsidRPr="00E50F3B">
        <w:t xml:space="preserve"> from n</w:t>
      </w:r>
      <w:r>
        <w:t>41</w:t>
      </w:r>
      <w:r w:rsidRPr="00E50F3B">
        <w:t xml:space="preserve"> and n77 into RX band n</w:t>
      </w:r>
      <w:r>
        <w:t>20</w:t>
      </w:r>
      <w:r w:rsidRPr="00E50F3B">
        <w:t>.</w:t>
      </w:r>
    </w:p>
    <w:p w14:paraId="29C0B04F" w14:textId="77777777" w:rsidR="008F4D94" w:rsidRDefault="008F4D94" w:rsidP="008F4D94">
      <w:pPr>
        <w:pStyle w:val="41"/>
      </w:pPr>
      <w:bookmarkStart w:id="321" w:name="_Toc180420512"/>
      <w:r>
        <w:t>5.20</w:t>
      </w:r>
      <w:r w:rsidRPr="00AB69C8">
        <w:t>.2.</w:t>
      </w:r>
      <w:r>
        <w:t>2</w:t>
      </w:r>
      <w:r w:rsidRPr="00AB69C8">
        <w:tab/>
        <w:t>REFSENS requirements</w:t>
      </w:r>
      <w:bookmarkEnd w:id="321"/>
    </w:p>
    <w:p w14:paraId="60388843" w14:textId="77777777" w:rsidR="008F4D94" w:rsidRPr="00B725CD" w:rsidRDefault="008F4D94" w:rsidP="008F4D94">
      <w:r>
        <w:t>The MSD requirements are re-used from CA_n5-n41-n77.</w:t>
      </w:r>
    </w:p>
    <w:p w14:paraId="73D049B4"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D931AD"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8A876A7"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DCACAD" w14:textId="77777777" w:rsidR="008F4D94" w:rsidRPr="006E069C" w:rsidRDefault="008F4D94" w:rsidP="00190399">
            <w:pPr>
              <w:pStyle w:val="TAH"/>
            </w:pPr>
            <w:r w:rsidRPr="006E069C">
              <w:t>Source of IMD</w:t>
            </w:r>
          </w:p>
        </w:tc>
      </w:tr>
      <w:tr w:rsidR="008F4D94" w:rsidRPr="006E069C" w14:paraId="2D24227A"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53A8F7"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85F3E2"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DE9EB29"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1EF575E"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F771F6"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0DBC8C7"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AB24F09"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58EF6D2"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9F9501" w14:textId="77777777" w:rsidR="008F4D94" w:rsidRPr="006E069C" w:rsidRDefault="008F4D94" w:rsidP="00190399">
            <w:pPr>
              <w:pStyle w:val="TAH"/>
            </w:pPr>
          </w:p>
        </w:tc>
      </w:tr>
      <w:tr w:rsidR="008F4D94" w:rsidRPr="006E069C" w14:paraId="29422E45"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B775D" w14:textId="77777777" w:rsidR="008F4D94" w:rsidRPr="006E069C" w:rsidRDefault="008F4D94" w:rsidP="00190399">
            <w:pPr>
              <w:pStyle w:val="TAC"/>
              <w:rPr>
                <w:lang w:val="en-US" w:eastAsia="zh-CN"/>
              </w:rPr>
            </w:pPr>
            <w:r>
              <w:rPr>
                <w:rFonts w:cs="Arial"/>
                <w:color w:val="000000"/>
                <w:szCs w:val="18"/>
              </w:rPr>
              <w:t>CA_n20-n41-n77</w:t>
            </w:r>
          </w:p>
        </w:tc>
        <w:tc>
          <w:tcPr>
            <w:tcW w:w="923" w:type="dxa"/>
            <w:tcBorders>
              <w:top w:val="single" w:sz="4" w:space="0" w:color="auto"/>
              <w:left w:val="single" w:sz="4" w:space="0" w:color="auto"/>
              <w:right w:val="single" w:sz="4" w:space="0" w:color="auto"/>
            </w:tcBorders>
          </w:tcPr>
          <w:p w14:paraId="102F0AD9"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7BFD50F"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155DA36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453538E"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BB948F3"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E306E5E"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4306C8B1"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DFF25" w14:textId="77777777" w:rsidR="008F4D94" w:rsidRPr="006E069C" w:rsidRDefault="008F4D94" w:rsidP="00190399">
            <w:pPr>
              <w:pStyle w:val="TAC"/>
            </w:pPr>
            <w:r w:rsidRPr="00DA2502">
              <w:rPr>
                <w:lang w:val="en-US" w:eastAsia="zh-CN"/>
              </w:rPr>
              <w:t>N/A</w:t>
            </w:r>
          </w:p>
        </w:tc>
      </w:tr>
      <w:tr w:rsidR="008F4D94" w:rsidRPr="006E069C" w14:paraId="6236901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AF5E26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BABB6"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2F74FBD" w14:textId="77777777" w:rsidR="008F4D94" w:rsidRPr="006E069C" w:rsidRDefault="008F4D94" w:rsidP="00190399">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74BAF1C7"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DA639E"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2C75D8"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B1CA50"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B6003"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8F4429" w14:textId="77777777" w:rsidR="008F4D94" w:rsidRPr="006E069C" w:rsidRDefault="008F4D94" w:rsidP="00190399">
            <w:pPr>
              <w:pStyle w:val="TAC"/>
            </w:pPr>
            <w:r w:rsidRPr="00DA2502">
              <w:rPr>
                <w:lang w:val="en-US" w:eastAsia="zh-CN"/>
              </w:rPr>
              <w:t>N/A</w:t>
            </w:r>
          </w:p>
        </w:tc>
      </w:tr>
      <w:tr w:rsidR="008F4D94" w:rsidRPr="006E069C" w14:paraId="55B06D1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243A3B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EC94FF"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A1CDB98"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02131B5"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CBE48"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9C753F" w14:textId="77777777" w:rsidR="008F4D94" w:rsidRPr="006E069C" w:rsidRDefault="008F4D94" w:rsidP="00190399">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4D4AC85A" w14:textId="77777777" w:rsidR="008F4D94" w:rsidRPr="006E069C" w:rsidRDefault="008F4D94" w:rsidP="00190399">
            <w:pPr>
              <w:pStyle w:val="TAC"/>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8F51610"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5C36D4" w14:textId="77777777" w:rsidR="008F4D94" w:rsidRPr="006E069C" w:rsidRDefault="008F4D94" w:rsidP="00190399">
            <w:pPr>
              <w:pStyle w:val="TAC"/>
            </w:pPr>
            <w:r>
              <w:t>IMD2</w:t>
            </w:r>
            <w:r w:rsidRPr="002373B5">
              <w:rPr>
                <w:vertAlign w:val="superscript"/>
              </w:rPr>
              <w:t>2</w:t>
            </w:r>
          </w:p>
        </w:tc>
      </w:tr>
      <w:tr w:rsidR="008F4D94" w:rsidRPr="006E069C" w14:paraId="51DF2FF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C569C0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C4548"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EAB080"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3E81F412"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7D1AA7"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74306A"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7231BE"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EB1AB1"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BDBE1" w14:textId="77777777" w:rsidR="008F4D94" w:rsidRPr="006E069C" w:rsidRDefault="008F4D94" w:rsidP="00190399">
            <w:pPr>
              <w:pStyle w:val="TAC"/>
            </w:pPr>
            <w:r w:rsidRPr="001A430E">
              <w:rPr>
                <w:lang w:val="en-US" w:eastAsia="zh-CN"/>
              </w:rPr>
              <w:t>N/A</w:t>
            </w:r>
          </w:p>
        </w:tc>
      </w:tr>
      <w:tr w:rsidR="008F4D94" w:rsidRPr="006E069C" w14:paraId="5B31C3A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A3EE4E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E130A9"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14B836" w14:textId="77777777" w:rsidR="008F4D94" w:rsidRPr="006E069C" w:rsidRDefault="008F4D94" w:rsidP="00190399">
            <w:pPr>
              <w:pStyle w:val="TAC"/>
              <w:rPr>
                <w:lang w:val="en-US" w:eastAsia="zh-CN"/>
              </w:rPr>
            </w:pPr>
            <w:r>
              <w:rPr>
                <w:lang w:val="en-US" w:eastAsia="zh-CN"/>
              </w:rPr>
              <w:t>2506</w:t>
            </w:r>
          </w:p>
        </w:tc>
        <w:tc>
          <w:tcPr>
            <w:tcW w:w="1012" w:type="dxa"/>
            <w:tcBorders>
              <w:top w:val="single" w:sz="4" w:space="0" w:color="auto"/>
              <w:left w:val="single" w:sz="4" w:space="0" w:color="auto"/>
              <w:bottom w:val="single" w:sz="4" w:space="0" w:color="auto"/>
              <w:right w:val="single" w:sz="4" w:space="0" w:color="auto"/>
            </w:tcBorders>
          </w:tcPr>
          <w:p w14:paraId="48EBA9E9"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E235A0"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2FF6C4" w14:textId="77777777" w:rsidR="008F4D94" w:rsidRPr="006E069C" w:rsidRDefault="008F4D94" w:rsidP="00190399">
            <w:pPr>
              <w:pStyle w:val="TAC"/>
              <w:rPr>
                <w:lang w:val="en-US" w:eastAsia="zh-CN"/>
              </w:rPr>
            </w:pPr>
            <w:r>
              <w:rPr>
                <w:lang w:val="en-US" w:eastAsia="zh-CN"/>
              </w:rPr>
              <w:t>2506</w:t>
            </w:r>
          </w:p>
        </w:tc>
        <w:tc>
          <w:tcPr>
            <w:tcW w:w="797" w:type="dxa"/>
            <w:tcBorders>
              <w:top w:val="single" w:sz="4" w:space="0" w:color="auto"/>
              <w:left w:val="single" w:sz="4" w:space="0" w:color="auto"/>
              <w:bottom w:val="single" w:sz="4" w:space="0" w:color="auto"/>
              <w:right w:val="single" w:sz="4" w:space="0" w:color="auto"/>
            </w:tcBorders>
          </w:tcPr>
          <w:p w14:paraId="131AAD86"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FABE0"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F15AB6" w14:textId="77777777" w:rsidR="008F4D94" w:rsidRPr="006E069C" w:rsidRDefault="008F4D94" w:rsidP="00190399">
            <w:pPr>
              <w:pStyle w:val="TAC"/>
            </w:pPr>
            <w:r w:rsidRPr="001A430E">
              <w:rPr>
                <w:lang w:val="en-US" w:eastAsia="zh-CN"/>
              </w:rPr>
              <w:t>N/A</w:t>
            </w:r>
          </w:p>
        </w:tc>
      </w:tr>
      <w:tr w:rsidR="008F4D94" w:rsidRPr="006E069C" w14:paraId="2CA23A1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F2B79E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EF824E"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66D4CF"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FFEE74F"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FCA0F0"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B6C57D" w14:textId="77777777" w:rsidR="008F4D94" w:rsidRPr="006E069C" w:rsidRDefault="008F4D94" w:rsidP="00190399">
            <w:pPr>
              <w:pStyle w:val="TAC"/>
              <w:rPr>
                <w:lang w:val="en-US" w:eastAsia="zh-CN"/>
              </w:rPr>
            </w:pPr>
            <w:r>
              <w:rPr>
                <w:lang w:val="en-US" w:eastAsia="zh-CN"/>
              </w:rPr>
              <w:t>4165</w:t>
            </w:r>
          </w:p>
        </w:tc>
        <w:tc>
          <w:tcPr>
            <w:tcW w:w="797" w:type="dxa"/>
            <w:tcBorders>
              <w:top w:val="single" w:sz="4" w:space="0" w:color="auto"/>
              <w:left w:val="single" w:sz="4" w:space="0" w:color="auto"/>
              <w:bottom w:val="single" w:sz="4" w:space="0" w:color="auto"/>
              <w:right w:val="single" w:sz="4" w:space="0" w:color="auto"/>
            </w:tcBorders>
          </w:tcPr>
          <w:p w14:paraId="5CC3565A" w14:textId="77777777" w:rsidR="008F4D94" w:rsidRPr="006E069C" w:rsidRDefault="008F4D94" w:rsidP="00190399">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CD4AF82"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DEEE3" w14:textId="77777777" w:rsidR="008F4D94" w:rsidRPr="006E069C" w:rsidRDefault="008F4D94" w:rsidP="00190399">
            <w:pPr>
              <w:pStyle w:val="TAC"/>
            </w:pPr>
            <w:r>
              <w:t>IMD3</w:t>
            </w:r>
          </w:p>
        </w:tc>
      </w:tr>
      <w:tr w:rsidR="008F4D94" w:rsidRPr="006E069C" w14:paraId="795A38A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69AF3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738E62"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92A2A28"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1A0113A"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C1CFF7"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53EDCE"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D6BEB8"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5F6C3D"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8405F" w14:textId="77777777" w:rsidR="008F4D94" w:rsidRPr="006E069C" w:rsidRDefault="008F4D94" w:rsidP="00190399">
            <w:pPr>
              <w:pStyle w:val="TAC"/>
            </w:pPr>
            <w:r>
              <w:rPr>
                <w:lang w:val="en-US" w:eastAsia="zh-CN"/>
              </w:rPr>
              <w:t>N/A</w:t>
            </w:r>
          </w:p>
        </w:tc>
      </w:tr>
      <w:tr w:rsidR="008F4D94" w:rsidRPr="006E069C" w14:paraId="0B6440E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53D3F9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BCFEFC"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28EEACF"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D2B1D6"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FD1FC8"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9089C"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3A8C110E" w14:textId="77777777" w:rsidR="008F4D94" w:rsidRPr="006E069C" w:rsidRDefault="008F4D94" w:rsidP="00190399">
            <w:pPr>
              <w:pStyle w:val="TAC"/>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2A770B65"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CFC35" w14:textId="77777777" w:rsidR="008F4D94" w:rsidRPr="006E069C" w:rsidRDefault="008F4D94" w:rsidP="00190399">
            <w:pPr>
              <w:pStyle w:val="TAC"/>
            </w:pPr>
            <w:r>
              <w:t>IMD2</w:t>
            </w:r>
          </w:p>
        </w:tc>
      </w:tr>
      <w:tr w:rsidR="008F4D94" w:rsidRPr="006E069C" w14:paraId="5257E1D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01B2BA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673715"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BB8F30E" w14:textId="77777777" w:rsidR="008F4D94" w:rsidRPr="006E069C" w:rsidRDefault="008F4D94" w:rsidP="00190399">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51510C11"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48D9EB"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CDBDE" w14:textId="77777777" w:rsidR="008F4D94" w:rsidRPr="006E069C" w:rsidRDefault="008F4D94" w:rsidP="00190399">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59EBC922"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0165C"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6AEAC" w14:textId="77777777" w:rsidR="008F4D94" w:rsidRPr="006E069C" w:rsidRDefault="008F4D94" w:rsidP="00190399">
            <w:pPr>
              <w:pStyle w:val="TAC"/>
            </w:pPr>
            <w:r w:rsidRPr="005B7CA7">
              <w:rPr>
                <w:lang w:val="en-US" w:eastAsia="zh-CN"/>
              </w:rPr>
              <w:t>N/A</w:t>
            </w:r>
          </w:p>
        </w:tc>
      </w:tr>
      <w:tr w:rsidR="008F4D94" w:rsidRPr="006E069C" w14:paraId="2E4686D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080ABE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FCE34"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7A68273" w14:textId="77777777" w:rsidR="008F4D94" w:rsidRPr="006E069C" w:rsidRDefault="008F4D94" w:rsidP="00190399">
            <w:pPr>
              <w:pStyle w:val="TAC"/>
              <w:rPr>
                <w:lang w:val="en-US" w:eastAsia="zh-CN"/>
              </w:rPr>
            </w:pPr>
            <w:r>
              <w:rPr>
                <w:lang w:val="en-US" w:eastAsia="zh-CN"/>
              </w:rPr>
              <w:t>837</w:t>
            </w:r>
          </w:p>
        </w:tc>
        <w:tc>
          <w:tcPr>
            <w:tcW w:w="1012" w:type="dxa"/>
            <w:tcBorders>
              <w:top w:val="single" w:sz="4" w:space="0" w:color="auto"/>
              <w:left w:val="single" w:sz="4" w:space="0" w:color="auto"/>
              <w:bottom w:val="single" w:sz="4" w:space="0" w:color="auto"/>
              <w:right w:val="single" w:sz="4" w:space="0" w:color="auto"/>
            </w:tcBorders>
          </w:tcPr>
          <w:p w14:paraId="69E73C4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0936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24FE24" w14:textId="77777777" w:rsidR="008F4D94" w:rsidRPr="006E069C" w:rsidRDefault="008F4D94" w:rsidP="00190399">
            <w:pPr>
              <w:pStyle w:val="TAC"/>
              <w:rPr>
                <w:lang w:val="en-US" w:eastAsia="zh-CN"/>
              </w:rPr>
            </w:pPr>
            <w:r>
              <w:rPr>
                <w:lang w:val="en-US" w:eastAsia="zh-CN"/>
              </w:rPr>
              <w:t>796</w:t>
            </w:r>
          </w:p>
        </w:tc>
        <w:tc>
          <w:tcPr>
            <w:tcW w:w="797" w:type="dxa"/>
            <w:tcBorders>
              <w:top w:val="single" w:sz="4" w:space="0" w:color="auto"/>
              <w:left w:val="single" w:sz="4" w:space="0" w:color="auto"/>
              <w:bottom w:val="single" w:sz="4" w:space="0" w:color="auto"/>
              <w:right w:val="single" w:sz="4" w:space="0" w:color="auto"/>
            </w:tcBorders>
          </w:tcPr>
          <w:p w14:paraId="5236655F"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BD37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D446B" w14:textId="77777777" w:rsidR="008F4D94" w:rsidRPr="006E069C" w:rsidRDefault="008F4D94" w:rsidP="00190399">
            <w:pPr>
              <w:pStyle w:val="TAC"/>
            </w:pPr>
            <w:r w:rsidRPr="005B7CA7">
              <w:rPr>
                <w:lang w:val="en-US" w:eastAsia="zh-CN"/>
              </w:rPr>
              <w:t>N/A</w:t>
            </w:r>
          </w:p>
        </w:tc>
      </w:tr>
      <w:tr w:rsidR="008F4D94" w:rsidRPr="006E069C" w14:paraId="7830282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2AF313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F8EF3"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81BF22B"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26390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67BB55"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28A7F45" w14:textId="77777777" w:rsidR="008F4D94" w:rsidRPr="006E069C" w:rsidRDefault="008F4D94" w:rsidP="00190399">
            <w:pPr>
              <w:pStyle w:val="TAC"/>
              <w:rPr>
                <w:lang w:val="en-US" w:eastAsia="zh-CN"/>
              </w:rPr>
            </w:pPr>
            <w:r>
              <w:rPr>
                <w:lang w:val="en-US" w:eastAsia="zh-CN"/>
              </w:rPr>
              <w:t>2516</w:t>
            </w:r>
          </w:p>
        </w:tc>
        <w:tc>
          <w:tcPr>
            <w:tcW w:w="797" w:type="dxa"/>
            <w:tcBorders>
              <w:top w:val="single" w:sz="4" w:space="0" w:color="auto"/>
              <w:left w:val="single" w:sz="4" w:space="0" w:color="auto"/>
              <w:bottom w:val="single" w:sz="4" w:space="0" w:color="auto"/>
              <w:right w:val="single" w:sz="4" w:space="0" w:color="auto"/>
            </w:tcBorders>
          </w:tcPr>
          <w:p w14:paraId="464180A3" w14:textId="77777777" w:rsidR="008F4D94" w:rsidRPr="006E069C" w:rsidRDefault="008F4D94" w:rsidP="00190399">
            <w:pPr>
              <w:pStyle w:val="TAC"/>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59F0CFBF"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EA6C3" w14:textId="77777777" w:rsidR="008F4D94" w:rsidRPr="006E069C" w:rsidRDefault="008F4D94" w:rsidP="00190399">
            <w:pPr>
              <w:pStyle w:val="TAC"/>
            </w:pPr>
            <w:r>
              <w:t>IMD3</w:t>
            </w:r>
          </w:p>
        </w:tc>
      </w:tr>
      <w:tr w:rsidR="008F4D94" w:rsidRPr="006E069C" w14:paraId="6853F59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A82666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9F09EF"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4CD61E" w14:textId="77777777" w:rsidR="008F4D94" w:rsidRPr="006E069C" w:rsidRDefault="008F4D94" w:rsidP="00190399">
            <w:pPr>
              <w:pStyle w:val="TAC"/>
              <w:rPr>
                <w:lang w:val="en-US" w:eastAsia="zh-CN"/>
              </w:rPr>
            </w:pPr>
            <w:r>
              <w:rPr>
                <w:lang w:val="en-US" w:eastAsia="zh-CN"/>
              </w:rPr>
              <w:t>4190</w:t>
            </w:r>
          </w:p>
        </w:tc>
        <w:tc>
          <w:tcPr>
            <w:tcW w:w="1012" w:type="dxa"/>
            <w:tcBorders>
              <w:top w:val="single" w:sz="4" w:space="0" w:color="auto"/>
              <w:left w:val="single" w:sz="4" w:space="0" w:color="auto"/>
              <w:bottom w:val="single" w:sz="4" w:space="0" w:color="auto"/>
              <w:right w:val="single" w:sz="4" w:space="0" w:color="auto"/>
            </w:tcBorders>
          </w:tcPr>
          <w:p w14:paraId="6DBEEA87"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382EA2"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61E4C8" w14:textId="77777777" w:rsidR="008F4D94" w:rsidRPr="006E069C" w:rsidRDefault="008F4D94" w:rsidP="00190399">
            <w:pPr>
              <w:pStyle w:val="TAC"/>
              <w:rPr>
                <w:lang w:val="en-US" w:eastAsia="zh-CN"/>
              </w:rPr>
            </w:pPr>
            <w:r>
              <w:rPr>
                <w:lang w:val="en-US" w:eastAsia="zh-CN"/>
              </w:rPr>
              <w:t>4190</w:t>
            </w:r>
          </w:p>
        </w:tc>
        <w:tc>
          <w:tcPr>
            <w:tcW w:w="797" w:type="dxa"/>
            <w:tcBorders>
              <w:top w:val="single" w:sz="4" w:space="0" w:color="auto"/>
              <w:left w:val="single" w:sz="4" w:space="0" w:color="auto"/>
              <w:bottom w:val="single" w:sz="4" w:space="0" w:color="auto"/>
              <w:right w:val="single" w:sz="4" w:space="0" w:color="auto"/>
            </w:tcBorders>
          </w:tcPr>
          <w:p w14:paraId="44927DA9"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EB8E4B"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E9B2D" w14:textId="77777777" w:rsidR="008F4D94" w:rsidRPr="006E069C" w:rsidRDefault="008F4D94" w:rsidP="00190399">
            <w:pPr>
              <w:pStyle w:val="TAC"/>
            </w:pPr>
            <w:r>
              <w:rPr>
                <w:lang w:val="en-US" w:eastAsia="zh-CN"/>
              </w:rPr>
              <w:t>N/A</w:t>
            </w:r>
          </w:p>
        </w:tc>
      </w:tr>
      <w:tr w:rsidR="008F4D94" w:rsidRPr="006E069C" w14:paraId="11921BA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800D54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02EC91"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3A668B"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7CC39B"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68D45F"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A809CB"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78C7CF2" w14:textId="77777777" w:rsidR="008F4D94" w:rsidRPr="006E069C" w:rsidRDefault="008F4D94" w:rsidP="00190399">
            <w:pPr>
              <w:pStyle w:val="TAC"/>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13A245B4"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D28C" w14:textId="77777777" w:rsidR="008F4D94" w:rsidRPr="006E069C" w:rsidRDefault="008F4D94" w:rsidP="00190399">
            <w:pPr>
              <w:pStyle w:val="TAC"/>
            </w:pPr>
            <w:r>
              <w:t>IMD2</w:t>
            </w:r>
          </w:p>
        </w:tc>
      </w:tr>
      <w:tr w:rsidR="008F4D94" w:rsidRPr="006E069C" w14:paraId="13AC7AE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D3AB00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7ED8E6"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053D4C9" w14:textId="77777777" w:rsidR="008F4D94" w:rsidRPr="006E069C" w:rsidRDefault="008F4D94" w:rsidP="00190399">
            <w:pPr>
              <w:pStyle w:val="TAC"/>
              <w:rPr>
                <w:lang w:val="en-US" w:eastAsia="zh-CN"/>
              </w:rPr>
            </w:pPr>
            <w:r>
              <w:rPr>
                <w:lang w:val="en-US" w:eastAsia="zh-CN"/>
              </w:rPr>
              <w:t>2594</w:t>
            </w:r>
          </w:p>
        </w:tc>
        <w:tc>
          <w:tcPr>
            <w:tcW w:w="1012" w:type="dxa"/>
            <w:tcBorders>
              <w:top w:val="single" w:sz="4" w:space="0" w:color="auto"/>
              <w:left w:val="single" w:sz="4" w:space="0" w:color="auto"/>
              <w:bottom w:val="single" w:sz="4" w:space="0" w:color="auto"/>
              <w:right w:val="single" w:sz="4" w:space="0" w:color="auto"/>
            </w:tcBorders>
          </w:tcPr>
          <w:p w14:paraId="2B16E5B5"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771D8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B5BFC7" w14:textId="77777777" w:rsidR="008F4D94" w:rsidRPr="006E069C" w:rsidRDefault="008F4D94" w:rsidP="00190399">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38B2469"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B85E"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DE163" w14:textId="77777777" w:rsidR="008F4D94" w:rsidRPr="006E069C" w:rsidRDefault="008F4D94" w:rsidP="00190399">
            <w:pPr>
              <w:pStyle w:val="TAC"/>
            </w:pPr>
            <w:r w:rsidRPr="00FB62CE">
              <w:rPr>
                <w:lang w:val="en-US" w:eastAsia="zh-CN"/>
              </w:rPr>
              <w:t>N/A</w:t>
            </w:r>
          </w:p>
        </w:tc>
      </w:tr>
      <w:tr w:rsidR="008F4D94" w:rsidRPr="006E069C" w14:paraId="63849EF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AF354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F4B3EE"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A79BA3" w14:textId="77777777" w:rsidR="008F4D94" w:rsidRPr="006E069C" w:rsidRDefault="008F4D94" w:rsidP="00190399">
            <w:pPr>
              <w:pStyle w:val="TAC"/>
              <w:rPr>
                <w:lang w:val="en-US" w:eastAsia="zh-CN"/>
              </w:rPr>
            </w:pPr>
            <w:r>
              <w:rPr>
                <w:lang w:val="en-US" w:eastAsia="zh-CN"/>
              </w:rPr>
              <w:t>3400</w:t>
            </w:r>
          </w:p>
        </w:tc>
        <w:tc>
          <w:tcPr>
            <w:tcW w:w="1012" w:type="dxa"/>
            <w:tcBorders>
              <w:top w:val="single" w:sz="4" w:space="0" w:color="auto"/>
              <w:left w:val="single" w:sz="4" w:space="0" w:color="auto"/>
              <w:bottom w:val="single" w:sz="4" w:space="0" w:color="auto"/>
              <w:right w:val="single" w:sz="4" w:space="0" w:color="auto"/>
            </w:tcBorders>
          </w:tcPr>
          <w:p w14:paraId="420A7E74"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A1F17F"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BA6850" w14:textId="77777777" w:rsidR="008F4D94" w:rsidRPr="006E069C" w:rsidRDefault="008F4D94" w:rsidP="00190399">
            <w:pPr>
              <w:pStyle w:val="TAC"/>
              <w:rPr>
                <w:lang w:val="en-US" w:eastAsia="zh-CN"/>
              </w:rPr>
            </w:pPr>
            <w:r>
              <w:rPr>
                <w:lang w:val="en-US" w:eastAsia="zh-CN"/>
              </w:rPr>
              <w:t>3400</w:t>
            </w:r>
          </w:p>
        </w:tc>
        <w:tc>
          <w:tcPr>
            <w:tcW w:w="797" w:type="dxa"/>
            <w:tcBorders>
              <w:top w:val="single" w:sz="4" w:space="0" w:color="auto"/>
              <w:left w:val="single" w:sz="4" w:space="0" w:color="auto"/>
              <w:bottom w:val="single" w:sz="4" w:space="0" w:color="auto"/>
              <w:right w:val="single" w:sz="4" w:space="0" w:color="auto"/>
            </w:tcBorders>
          </w:tcPr>
          <w:p w14:paraId="2C406A01"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2F70E5"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AD470" w14:textId="77777777" w:rsidR="008F4D94" w:rsidRPr="006E069C" w:rsidRDefault="008F4D94" w:rsidP="00190399">
            <w:pPr>
              <w:pStyle w:val="TAC"/>
            </w:pPr>
            <w:r w:rsidRPr="00FB62CE">
              <w:rPr>
                <w:lang w:val="en-US" w:eastAsia="zh-CN"/>
              </w:rPr>
              <w:t>N/A</w:t>
            </w:r>
          </w:p>
        </w:tc>
      </w:tr>
      <w:tr w:rsidR="008F4D94" w:rsidRPr="006E069C" w14:paraId="02039F9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1D307C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DE30EA"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074FC2"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B9BA5"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DEDE6F"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4082BD4" w14:textId="77777777" w:rsidR="008F4D94" w:rsidRPr="006E069C" w:rsidRDefault="008F4D94" w:rsidP="00190399">
            <w:pPr>
              <w:pStyle w:val="TAC"/>
              <w:rPr>
                <w:lang w:val="en-US" w:eastAsia="zh-CN"/>
              </w:rPr>
            </w:pPr>
            <w:r>
              <w:rPr>
                <w:lang w:val="en-US" w:eastAsia="zh-CN"/>
              </w:rPr>
              <w:t>817</w:t>
            </w:r>
          </w:p>
        </w:tc>
        <w:tc>
          <w:tcPr>
            <w:tcW w:w="797" w:type="dxa"/>
            <w:tcBorders>
              <w:top w:val="single" w:sz="4" w:space="0" w:color="auto"/>
              <w:left w:val="single" w:sz="4" w:space="0" w:color="auto"/>
              <w:bottom w:val="single" w:sz="4" w:space="0" w:color="auto"/>
              <w:right w:val="single" w:sz="4" w:space="0" w:color="auto"/>
            </w:tcBorders>
          </w:tcPr>
          <w:p w14:paraId="3886463F" w14:textId="77777777" w:rsidR="008F4D94" w:rsidRPr="006E069C" w:rsidRDefault="008F4D94" w:rsidP="00190399">
            <w:pPr>
              <w:pStyle w:val="TAC"/>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1241BDC0"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2093" w14:textId="77777777" w:rsidR="008F4D94" w:rsidRPr="006E069C" w:rsidRDefault="008F4D94" w:rsidP="00190399">
            <w:pPr>
              <w:pStyle w:val="TAC"/>
            </w:pPr>
            <w:r>
              <w:t>IMD3</w:t>
            </w:r>
          </w:p>
        </w:tc>
      </w:tr>
      <w:tr w:rsidR="008F4D94" w:rsidRPr="006E069C" w14:paraId="1A99564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00E24D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A75247"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30C2AEF" w14:textId="77777777" w:rsidR="008F4D94" w:rsidRPr="006E069C" w:rsidRDefault="008F4D94" w:rsidP="00190399">
            <w:pPr>
              <w:pStyle w:val="TAC"/>
              <w:rPr>
                <w:lang w:val="en-US" w:eastAsia="zh-CN"/>
              </w:rPr>
            </w:pPr>
            <w:r>
              <w:rPr>
                <w:lang w:val="en-US" w:eastAsia="zh-CN"/>
              </w:rPr>
              <w:t>2501</w:t>
            </w:r>
          </w:p>
        </w:tc>
        <w:tc>
          <w:tcPr>
            <w:tcW w:w="1012" w:type="dxa"/>
            <w:tcBorders>
              <w:top w:val="single" w:sz="4" w:space="0" w:color="auto"/>
              <w:left w:val="single" w:sz="4" w:space="0" w:color="auto"/>
              <w:bottom w:val="single" w:sz="4" w:space="0" w:color="auto"/>
              <w:right w:val="single" w:sz="4" w:space="0" w:color="auto"/>
            </w:tcBorders>
          </w:tcPr>
          <w:p w14:paraId="44D7F50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0F8F2"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BB341A" w14:textId="77777777" w:rsidR="008F4D94" w:rsidRPr="006E069C" w:rsidRDefault="008F4D94" w:rsidP="00190399">
            <w:pPr>
              <w:pStyle w:val="TAC"/>
              <w:rPr>
                <w:lang w:val="en-US" w:eastAsia="zh-CN"/>
              </w:rPr>
            </w:pPr>
            <w:r>
              <w:rPr>
                <w:lang w:val="en-US" w:eastAsia="zh-CN"/>
              </w:rPr>
              <w:t>2501</w:t>
            </w:r>
          </w:p>
        </w:tc>
        <w:tc>
          <w:tcPr>
            <w:tcW w:w="797" w:type="dxa"/>
            <w:tcBorders>
              <w:top w:val="single" w:sz="4" w:space="0" w:color="auto"/>
              <w:left w:val="single" w:sz="4" w:space="0" w:color="auto"/>
              <w:bottom w:val="single" w:sz="4" w:space="0" w:color="auto"/>
              <w:right w:val="single" w:sz="4" w:space="0" w:color="auto"/>
            </w:tcBorders>
          </w:tcPr>
          <w:p w14:paraId="58CAC1A1"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324D0"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582BE8" w14:textId="77777777" w:rsidR="008F4D94" w:rsidRPr="006E069C" w:rsidRDefault="008F4D94" w:rsidP="00190399">
            <w:pPr>
              <w:pStyle w:val="TAC"/>
            </w:pPr>
            <w:r w:rsidRPr="00D4479C">
              <w:rPr>
                <w:lang w:val="en-US" w:eastAsia="zh-CN"/>
              </w:rPr>
              <w:t>N/A</w:t>
            </w:r>
          </w:p>
        </w:tc>
      </w:tr>
      <w:tr w:rsidR="008F4D94" w:rsidRPr="006E069C" w14:paraId="249AEBE5"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0747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D1687A"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BA1E956" w14:textId="77777777" w:rsidR="008F4D94" w:rsidRPr="006E069C" w:rsidRDefault="008F4D94" w:rsidP="00190399">
            <w:pPr>
              <w:pStyle w:val="TAC"/>
              <w:rPr>
                <w:lang w:val="en-US" w:eastAsia="zh-CN"/>
              </w:rPr>
            </w:pPr>
            <w:r>
              <w:rPr>
                <w:lang w:val="en-US" w:eastAsia="zh-CN"/>
              </w:rPr>
              <w:t>4185</w:t>
            </w:r>
          </w:p>
        </w:tc>
        <w:tc>
          <w:tcPr>
            <w:tcW w:w="1012" w:type="dxa"/>
            <w:tcBorders>
              <w:top w:val="single" w:sz="4" w:space="0" w:color="auto"/>
              <w:left w:val="single" w:sz="4" w:space="0" w:color="auto"/>
              <w:bottom w:val="single" w:sz="4" w:space="0" w:color="auto"/>
              <w:right w:val="single" w:sz="4" w:space="0" w:color="auto"/>
            </w:tcBorders>
          </w:tcPr>
          <w:p w14:paraId="4D8159FD"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661F44"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CA642C" w14:textId="77777777" w:rsidR="008F4D94" w:rsidRPr="006E069C" w:rsidRDefault="008F4D94" w:rsidP="00190399">
            <w:pPr>
              <w:pStyle w:val="TAC"/>
              <w:rPr>
                <w:lang w:val="en-US" w:eastAsia="zh-CN"/>
              </w:rPr>
            </w:pPr>
            <w:r>
              <w:rPr>
                <w:lang w:val="en-US" w:eastAsia="zh-CN"/>
              </w:rPr>
              <w:t>4185</w:t>
            </w:r>
          </w:p>
        </w:tc>
        <w:tc>
          <w:tcPr>
            <w:tcW w:w="797" w:type="dxa"/>
            <w:tcBorders>
              <w:top w:val="single" w:sz="4" w:space="0" w:color="auto"/>
              <w:left w:val="single" w:sz="4" w:space="0" w:color="auto"/>
              <w:bottom w:val="single" w:sz="4" w:space="0" w:color="auto"/>
              <w:right w:val="single" w:sz="4" w:space="0" w:color="auto"/>
            </w:tcBorders>
          </w:tcPr>
          <w:p w14:paraId="5D71B82F"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3D8DC"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35E72" w14:textId="77777777" w:rsidR="008F4D94" w:rsidRPr="006E069C" w:rsidRDefault="008F4D94" w:rsidP="00190399">
            <w:pPr>
              <w:pStyle w:val="TAC"/>
            </w:pPr>
            <w:r w:rsidRPr="00D4479C">
              <w:rPr>
                <w:lang w:val="en-US" w:eastAsia="zh-CN"/>
              </w:rPr>
              <w:t>N/A</w:t>
            </w:r>
          </w:p>
        </w:tc>
      </w:tr>
      <w:tr w:rsidR="008F4D94" w:rsidRPr="006E069C" w14:paraId="6AF3E643"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5877AC" w14:textId="77777777" w:rsidR="008F4D94" w:rsidRPr="007C4E7C" w:rsidRDefault="008F4D94" w:rsidP="00190399">
            <w:pPr>
              <w:pStyle w:val="TAN"/>
              <w:rPr>
                <w:lang w:eastAsia="ja-JP"/>
              </w:rPr>
            </w:pPr>
            <w:r w:rsidRPr="000B4D6A">
              <w:t xml:space="preserve">NOTE </w:t>
            </w:r>
            <w:r w:rsidRPr="000B4D6A">
              <w:rPr>
                <w:rFonts w:hint="eastAsia"/>
                <w:lang w:val="en-US" w:eastAsia="zh-CN"/>
              </w:rPr>
              <w:t>2</w:t>
            </w:r>
            <w:r w:rsidRPr="000B4D6A">
              <w:t>:</w:t>
            </w:r>
            <w:r w:rsidRPr="000B4D6A">
              <w:tab/>
            </w:r>
            <w:r w:rsidRPr="000B4D6A">
              <w:rPr>
                <w:lang w:eastAsia="ja-JP"/>
              </w:rPr>
              <w:t>This band is subject to IMD4 also which MSD is not specified.</w:t>
            </w:r>
          </w:p>
        </w:tc>
      </w:tr>
    </w:tbl>
    <w:p w14:paraId="29D57DF2" w14:textId="77777777" w:rsidR="008F4D94" w:rsidRDefault="008F4D94" w:rsidP="008F4D94">
      <w:pPr>
        <w:rPr>
          <w:color w:val="0070C0"/>
        </w:rPr>
      </w:pPr>
    </w:p>
    <w:p w14:paraId="7E4D6C13" w14:textId="77777777" w:rsidR="008F4D94" w:rsidRDefault="008F4D94" w:rsidP="008F4D94">
      <w:pPr>
        <w:pStyle w:val="21"/>
      </w:pPr>
      <w:bookmarkStart w:id="322" w:name="_Toc180420513"/>
      <w:r>
        <w:t>5.21</w:t>
      </w:r>
      <w:r>
        <w:tab/>
        <w:t>CA_n20-n41-n78</w:t>
      </w:r>
      <w:bookmarkEnd w:id="322"/>
    </w:p>
    <w:p w14:paraId="7B3819D2" w14:textId="77777777" w:rsidR="008F4D94" w:rsidRDefault="008F4D94" w:rsidP="008F4D94">
      <w:pPr>
        <w:pStyle w:val="31"/>
        <w:rPr>
          <w:rFonts w:cs="Arial"/>
          <w:szCs w:val="28"/>
          <w:lang w:val="en-US" w:eastAsia="zh-CN"/>
        </w:rPr>
      </w:pPr>
      <w:bookmarkStart w:id="323" w:name="_Toc180420514"/>
      <w:r>
        <w:t>5.21.1</w:t>
      </w:r>
      <w:r>
        <w:tab/>
      </w:r>
      <w:r>
        <w:rPr>
          <w:rFonts w:cs="Arial"/>
          <w:szCs w:val="28"/>
          <w:lang w:val="en-US" w:eastAsia="zh-CN"/>
        </w:rPr>
        <w:t>Common for 1 band UL and 2 bands UL CA</w:t>
      </w:r>
      <w:bookmarkEnd w:id="323"/>
    </w:p>
    <w:p w14:paraId="3243967C" w14:textId="77777777" w:rsidR="008F4D94" w:rsidRDefault="008F4D94" w:rsidP="008F4D94">
      <w:pPr>
        <w:pStyle w:val="41"/>
      </w:pPr>
      <w:bookmarkStart w:id="324" w:name="_Toc180420515"/>
      <w:r>
        <w:t>5.21.1.1</w:t>
      </w:r>
      <w:r>
        <w:tab/>
      </w:r>
      <w:r>
        <w:rPr>
          <w:rFonts w:cs="Arial"/>
          <w:lang w:eastAsia="zh-CN"/>
        </w:rPr>
        <w:t>Operating bands for CA</w:t>
      </w:r>
      <w:bookmarkEnd w:id="324"/>
    </w:p>
    <w:p w14:paraId="65F0DD00" w14:textId="77777777" w:rsidR="008F4D94" w:rsidRDefault="008F4D94" w:rsidP="008F4D94">
      <w:pPr>
        <w:pStyle w:val="TH"/>
        <w:rPr>
          <w:lang w:val="en-US"/>
        </w:rPr>
      </w:pPr>
      <w:r>
        <w:rPr>
          <w:rFonts w:cs="Arial"/>
        </w:rPr>
        <w:t xml:space="preserve">Table </w:t>
      </w:r>
      <w:r>
        <w:rPr>
          <w:rFonts w:cs="Arial" w:hint="eastAsia"/>
          <w:lang w:val="en-US" w:eastAsia="zh-CN"/>
        </w:rPr>
        <w:t>5.21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5BF88EFD"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B2D8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EF714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4D9C90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02AEC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29237CA"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279AB"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52755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7D6BFA0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326472B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7ACEFC3"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7321A4"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1DE619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B522BC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5A674AC9"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2E19ED7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76F7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7F02371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1308CA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534C38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0F2A3F0"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B6FC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0E09CB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28C551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4DDED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0DBBB305"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8815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7AB10E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7591E3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78D490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74CF8946" w14:textId="77777777" w:rsidR="008F4D94" w:rsidRDefault="008F4D94" w:rsidP="008F4D94">
      <w:pPr>
        <w:pStyle w:val="TH"/>
      </w:pPr>
    </w:p>
    <w:p w14:paraId="58D2470D" w14:textId="77777777" w:rsidR="008F4D94" w:rsidRPr="005D2633" w:rsidRDefault="008F4D94" w:rsidP="008F4D94">
      <w:pPr>
        <w:pStyle w:val="41"/>
        <w:rPr>
          <w:rFonts w:cs="Arial"/>
          <w:lang w:eastAsia="zh-CN"/>
        </w:rPr>
      </w:pPr>
      <w:bookmarkStart w:id="325" w:name="_Toc180420516"/>
      <w:r>
        <w:rPr>
          <w:rFonts w:cs="Arial"/>
          <w:lang w:eastAsia="zh-CN"/>
        </w:rPr>
        <w:t>5.21</w:t>
      </w:r>
      <w:r w:rsidRPr="005D2633">
        <w:rPr>
          <w:rFonts w:cs="Arial"/>
          <w:lang w:eastAsia="zh-CN"/>
        </w:rPr>
        <w:t>.1.2</w:t>
      </w:r>
      <w:r w:rsidRPr="005D2633">
        <w:rPr>
          <w:rFonts w:cs="Arial"/>
          <w:lang w:eastAsia="zh-CN"/>
        </w:rPr>
        <w:tab/>
      </w:r>
      <w:r>
        <w:rPr>
          <w:rFonts w:cs="Arial"/>
          <w:lang w:eastAsia="zh-CN"/>
        </w:rPr>
        <w:t>Channel bandwidths per operating band for CA</w:t>
      </w:r>
      <w:bookmarkEnd w:id="325"/>
    </w:p>
    <w:p w14:paraId="15FCAB0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006881"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93A9F5D"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130F96C"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FB62622"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9E1B733"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33DF8FE"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B85FD78"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E59AC3A" w14:textId="77777777" w:rsidR="008F4D94" w:rsidRDefault="008F4D94" w:rsidP="00190399">
            <w:pPr>
              <w:pStyle w:val="TAH"/>
              <w:rPr>
                <w:szCs w:val="18"/>
                <w:lang w:val="en-US" w:eastAsia="zh-CN"/>
              </w:rPr>
            </w:pPr>
            <w:r>
              <w:t>Bandwidth combination set</w:t>
            </w:r>
          </w:p>
        </w:tc>
      </w:tr>
      <w:tr w:rsidR="008F4D94" w14:paraId="446046DF"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D8199"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CA_n20A-n41A-n78A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2C18A7E" w14:textId="77777777" w:rsidR="008F4D94" w:rsidRPr="00EE7BD3" w:rsidRDefault="008F4D94" w:rsidP="00190399">
            <w:pPr>
              <w:pStyle w:val="TAC"/>
              <w:rPr>
                <w:rFonts w:eastAsia="宋体" w:cs="Arial"/>
                <w:szCs w:val="18"/>
                <w:lang w:eastAsia="zh-CN"/>
              </w:rPr>
            </w:pPr>
            <w:r w:rsidRPr="00EE7BD3">
              <w:rPr>
                <w:rFonts w:eastAsia="宋体" w:cs="Arial"/>
                <w:szCs w:val="18"/>
                <w:lang w:eastAsia="zh-CN"/>
              </w:rPr>
              <w:t>CA_n20A-n41A</w:t>
            </w:r>
          </w:p>
          <w:p w14:paraId="35EB01A7" w14:textId="77777777" w:rsidR="008F4D94" w:rsidRPr="00EE7BD3" w:rsidRDefault="008F4D94" w:rsidP="00190399">
            <w:pPr>
              <w:pStyle w:val="TAC"/>
              <w:rPr>
                <w:rFonts w:eastAsia="宋体" w:cs="Arial"/>
                <w:szCs w:val="18"/>
                <w:lang w:eastAsia="zh-CN"/>
              </w:rPr>
            </w:pPr>
            <w:r w:rsidRPr="00EE7BD3">
              <w:rPr>
                <w:rFonts w:eastAsia="宋体" w:cs="Arial"/>
                <w:szCs w:val="18"/>
                <w:lang w:eastAsia="zh-CN"/>
              </w:rPr>
              <w:t>CA_n20A-n78A</w:t>
            </w:r>
          </w:p>
          <w:p w14:paraId="13AB4381" w14:textId="77777777" w:rsidR="008F4D94" w:rsidRPr="00EE7BD3" w:rsidRDefault="008F4D94" w:rsidP="00190399">
            <w:pPr>
              <w:pStyle w:val="TAC"/>
              <w:rPr>
                <w:rFonts w:eastAsia="宋体" w:cs="Arial"/>
                <w:szCs w:val="18"/>
                <w:lang w:eastAsia="zh-CN"/>
              </w:rPr>
            </w:pPr>
            <w:r w:rsidRPr="00EE7BD3">
              <w:rPr>
                <w:rFonts w:eastAsia="宋体" w:cs="Arial"/>
                <w:szCs w:val="18"/>
                <w:lang w:eastAsia="zh-CN"/>
              </w:rPr>
              <w:t>CA_n41A-n78A</w:t>
            </w:r>
          </w:p>
          <w:p w14:paraId="2C496B8E" w14:textId="77777777" w:rsidR="008F4D94" w:rsidRPr="00B00CBD"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7AFE933"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2920F5C" w14:textId="77777777" w:rsidR="008F4D94" w:rsidRPr="00EE7BD3" w:rsidRDefault="008F4D94" w:rsidP="00190399">
            <w:pPr>
              <w:keepNext/>
              <w:keepLines/>
              <w:spacing w:after="0"/>
              <w:jc w:val="center"/>
              <w:textAlignment w:val="bottom"/>
              <w:rPr>
                <w:rFonts w:ascii="Arial" w:hAnsi="Arial" w:cs="Arial"/>
                <w:sz w:val="18"/>
                <w:szCs w:val="16"/>
                <w:lang w:val="en-US" w:eastAsia="zh-CN"/>
              </w:rPr>
            </w:pPr>
            <w:r w:rsidRPr="00EE7BD3">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4215A"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6E94A685"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3C8BB64C"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DD60EB"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5DBF303"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6206732F" w14:textId="77777777" w:rsidR="008F4D94" w:rsidRPr="00EE7BD3" w:rsidRDefault="008F4D94" w:rsidP="00190399">
            <w:pPr>
              <w:keepNext/>
              <w:keepLines/>
              <w:spacing w:after="0"/>
              <w:jc w:val="center"/>
              <w:textAlignment w:val="bottom"/>
              <w:rPr>
                <w:rFonts w:ascii="Arial" w:eastAsia="宋体" w:hAnsi="Arial" w:cs="Arial"/>
                <w:sz w:val="18"/>
                <w:szCs w:val="16"/>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nil"/>
              <w:right w:val="single" w:sz="4" w:space="0" w:color="auto"/>
            </w:tcBorders>
            <w:shd w:val="clear" w:color="auto" w:fill="auto"/>
            <w:vAlign w:val="center"/>
          </w:tcPr>
          <w:p w14:paraId="2C7DBBA6" w14:textId="77777777" w:rsidR="008F4D94" w:rsidRPr="00B00CBD" w:rsidRDefault="008F4D94" w:rsidP="00190399">
            <w:pPr>
              <w:pStyle w:val="TAC"/>
              <w:rPr>
                <w:rFonts w:cs="Arial"/>
                <w:szCs w:val="18"/>
                <w:lang w:val="en-US" w:eastAsia="zh-CN"/>
              </w:rPr>
            </w:pPr>
          </w:p>
        </w:tc>
      </w:tr>
      <w:tr w:rsidR="008F4D94" w14:paraId="50C92ED2"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57C526A3"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16831D4"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54C5A18"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D2940E1" w14:textId="77777777" w:rsidR="008F4D94" w:rsidRPr="00EE7BD3" w:rsidRDefault="008F4D94" w:rsidP="00190399">
            <w:pPr>
              <w:keepNext/>
              <w:keepLines/>
              <w:spacing w:after="0"/>
              <w:jc w:val="center"/>
              <w:textAlignment w:val="bottom"/>
              <w:rPr>
                <w:rFonts w:ascii="Arial" w:eastAsia="宋体" w:hAnsi="Arial" w:cs="Arial"/>
                <w:sz w:val="18"/>
                <w:szCs w:val="16"/>
                <w:lang w:val="en-US" w:eastAsia="zh-CN" w:bidi="ar"/>
              </w:rPr>
            </w:pPr>
            <w:r w:rsidRPr="00EE7BD3">
              <w:rPr>
                <w:rFonts w:ascii="Arial" w:eastAsia="宋体" w:hAnsi="Arial" w:cs="Arial"/>
                <w:sz w:val="18"/>
                <w:szCs w:val="16"/>
                <w:lang w:val="en-US" w:eastAsia="zh-CN" w:bidi="ar"/>
              </w:rPr>
              <w:t xml:space="preserve">10, 15, 20, </w:t>
            </w:r>
            <w:r>
              <w:rPr>
                <w:rFonts w:ascii="Arial" w:eastAsia="宋体" w:hAnsi="Arial" w:cs="Arial"/>
                <w:sz w:val="18"/>
                <w:szCs w:val="16"/>
                <w:lang w:val="en-US" w:eastAsia="zh-CN" w:bidi="ar"/>
              </w:rPr>
              <w:t xml:space="preserve">25, 30, </w:t>
            </w:r>
            <w:r w:rsidRPr="00EE7BD3">
              <w:rPr>
                <w:rFonts w:ascii="Arial" w:eastAsia="宋体" w:hAnsi="Arial" w:cs="Arial"/>
                <w:sz w:val="18"/>
                <w:szCs w:val="16"/>
                <w:lang w:val="en-US" w:eastAsia="zh-CN" w:bidi="ar"/>
              </w:rPr>
              <w:t xml:space="preserve">40, 50, 60, </w:t>
            </w:r>
            <w:r>
              <w:rPr>
                <w:rFonts w:ascii="Arial" w:eastAsia="宋体" w:hAnsi="Arial" w:cs="Arial"/>
                <w:sz w:val="18"/>
                <w:szCs w:val="16"/>
                <w:lang w:val="en-US" w:eastAsia="zh-CN" w:bidi="ar"/>
              </w:rPr>
              <w:t xml:space="preserve">70, </w:t>
            </w:r>
            <w:r w:rsidRPr="00EE7BD3">
              <w:rPr>
                <w:rFonts w:ascii="Arial" w:eastAsia="宋体" w:hAnsi="Arial" w:cs="Arial"/>
                <w:sz w:val="18"/>
                <w:szCs w:val="16"/>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E2BC" w14:textId="77777777" w:rsidR="008F4D94" w:rsidRPr="00B00CBD" w:rsidRDefault="008F4D94" w:rsidP="00190399">
            <w:pPr>
              <w:pStyle w:val="TAC"/>
              <w:rPr>
                <w:rFonts w:cs="Arial"/>
                <w:szCs w:val="18"/>
                <w:lang w:val="en-US" w:eastAsia="zh-CN"/>
              </w:rPr>
            </w:pPr>
          </w:p>
        </w:tc>
      </w:tr>
    </w:tbl>
    <w:p w14:paraId="5116170A" w14:textId="77777777" w:rsidR="008F4D94" w:rsidRDefault="008F4D94" w:rsidP="008F4D94">
      <w:pPr>
        <w:pStyle w:val="41"/>
        <w:rPr>
          <w:rFonts w:cs="Arial"/>
          <w:szCs w:val="22"/>
          <w:lang w:val="en-US" w:eastAsia="zh-CN"/>
        </w:rPr>
      </w:pPr>
      <w:bookmarkStart w:id="326" w:name="_Toc180420517"/>
      <w:r>
        <w:rPr>
          <w:rFonts w:cs="Arial"/>
          <w:lang w:eastAsia="zh-CN"/>
        </w:rPr>
        <w:t>5.21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26"/>
    </w:p>
    <w:p w14:paraId="577EB1EC"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26241F">
        <w:t>DC_20_n41-n78</w:t>
      </w:r>
      <w:r>
        <w:t xml:space="preserve"> as given in the tables below.</w:t>
      </w:r>
    </w:p>
    <w:p w14:paraId="327C9C07" w14:textId="77777777" w:rsidR="008F4D94" w:rsidRDefault="008F4D94" w:rsidP="008F4D94">
      <w:pPr>
        <w:pStyle w:val="TH"/>
      </w:pPr>
      <w:r>
        <w:t xml:space="preserve">Table </w:t>
      </w:r>
      <w:r>
        <w:rPr>
          <w:rFonts w:hint="eastAsia"/>
          <w:lang w:val="en-US" w:eastAsia="zh-CN"/>
        </w:rPr>
        <w:t>5.21</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BA5BA16"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A849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43DA31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D09FB5A"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E0C1F3"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7D469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CE10D72"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2FC86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CA_n20-n41-n78</w:t>
            </w:r>
          </w:p>
        </w:tc>
        <w:tc>
          <w:tcPr>
            <w:tcW w:w="2040" w:type="dxa"/>
            <w:tcBorders>
              <w:top w:val="nil"/>
              <w:left w:val="nil"/>
              <w:bottom w:val="single" w:sz="4" w:space="0" w:color="auto"/>
              <w:right w:val="single" w:sz="4" w:space="0" w:color="auto"/>
            </w:tcBorders>
            <w:shd w:val="clear" w:color="auto" w:fill="auto"/>
            <w:hideMark/>
          </w:tcPr>
          <w:p w14:paraId="7CB2A967" w14:textId="77777777" w:rsidR="008F4D94" w:rsidRDefault="008F4D94" w:rsidP="00190399">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6D19D990"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13BC60FA" w14:textId="77777777" w:rsidR="008F4D94" w:rsidRDefault="008F4D94" w:rsidP="00190399">
            <w:pPr>
              <w:jc w:val="center"/>
              <w:rPr>
                <w:rFonts w:ascii="Arial" w:hAnsi="Arial" w:cs="Arial"/>
                <w:color w:val="000000"/>
                <w:sz w:val="18"/>
                <w:szCs w:val="18"/>
              </w:rPr>
            </w:pPr>
            <w:r>
              <w:rPr>
                <w:rFonts w:ascii="Arial" w:hAnsi="Arial" w:cs="Arial"/>
                <w:sz w:val="18"/>
                <w:szCs w:val="18"/>
              </w:rPr>
              <w:t>0.8</w:t>
            </w:r>
          </w:p>
        </w:tc>
      </w:tr>
      <w:tr w:rsidR="008F4D94" w14:paraId="09611DF5"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CD91DA"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DC6F799" w14:textId="77777777" w:rsidR="008F4D94" w:rsidRDefault="008F4D94" w:rsidP="008F4D94">
      <w:pPr>
        <w:pStyle w:val="TH"/>
        <w:spacing w:before="120" w:after="120"/>
        <w:rPr>
          <w:lang w:eastAsia="zh-CN"/>
        </w:rPr>
      </w:pPr>
      <w:r>
        <w:t xml:space="preserve">Table </w:t>
      </w:r>
      <w:r>
        <w:rPr>
          <w:lang w:val="en-US" w:eastAsia="zh-CN"/>
        </w:rPr>
        <w:t>5.21.1.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113007"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5A03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9B147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11DF20"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6C424D"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633861E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7127A0E"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9A985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CA_n20-n41-n78</w:t>
            </w:r>
          </w:p>
        </w:tc>
        <w:tc>
          <w:tcPr>
            <w:tcW w:w="2140" w:type="dxa"/>
            <w:tcBorders>
              <w:top w:val="nil"/>
              <w:left w:val="nil"/>
              <w:bottom w:val="single" w:sz="4" w:space="0" w:color="auto"/>
              <w:right w:val="single" w:sz="4" w:space="0" w:color="auto"/>
            </w:tcBorders>
            <w:shd w:val="clear" w:color="auto" w:fill="auto"/>
            <w:hideMark/>
          </w:tcPr>
          <w:p w14:paraId="1766CBD1"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5DA5DACE"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3EC7EE6C" w14:textId="77777777" w:rsidR="008F4D94" w:rsidRDefault="008F4D94" w:rsidP="00190399">
            <w:pPr>
              <w:jc w:val="center"/>
              <w:rPr>
                <w:rFonts w:ascii="Arial" w:hAnsi="Arial" w:cs="Arial"/>
                <w:color w:val="000000"/>
                <w:sz w:val="18"/>
                <w:szCs w:val="18"/>
              </w:rPr>
            </w:pPr>
            <w:r>
              <w:rPr>
                <w:rFonts w:ascii="Arial" w:hAnsi="Arial" w:cs="Arial"/>
                <w:sz w:val="18"/>
                <w:szCs w:val="18"/>
              </w:rPr>
              <w:t>0.5</w:t>
            </w:r>
          </w:p>
        </w:tc>
      </w:tr>
      <w:tr w:rsidR="008F4D94" w14:paraId="6CEAA31D"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1363D"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0809164" w14:textId="77777777" w:rsidR="008F4D94" w:rsidRPr="005D2633" w:rsidRDefault="008F4D94" w:rsidP="008F4D94">
      <w:pPr>
        <w:pStyle w:val="31"/>
        <w:rPr>
          <w:rFonts w:cs="Arial"/>
          <w:szCs w:val="28"/>
          <w:lang w:val="en-US" w:eastAsia="zh-CN"/>
        </w:rPr>
      </w:pPr>
      <w:bookmarkStart w:id="327" w:name="_Toc180420518"/>
      <w:r>
        <w:rPr>
          <w:rFonts w:cs="Arial"/>
          <w:szCs w:val="28"/>
          <w:lang w:val="en-US" w:eastAsia="zh-CN"/>
        </w:rPr>
        <w:t>5.21</w:t>
      </w:r>
      <w:r w:rsidRPr="005D2633">
        <w:rPr>
          <w:rFonts w:cs="Arial"/>
          <w:szCs w:val="28"/>
          <w:lang w:val="en-US" w:eastAsia="zh-CN"/>
        </w:rPr>
        <w:t>.2</w:t>
      </w:r>
      <w:r w:rsidRPr="005D2633">
        <w:rPr>
          <w:rFonts w:cs="Arial"/>
          <w:szCs w:val="28"/>
          <w:lang w:val="en-US" w:eastAsia="zh-CN"/>
        </w:rPr>
        <w:tab/>
        <w:t>Specific for 2 bands UL CA</w:t>
      </w:r>
      <w:bookmarkEnd w:id="327"/>
    </w:p>
    <w:p w14:paraId="5F56548F" w14:textId="77777777" w:rsidR="008F4D94" w:rsidRPr="00140BB6" w:rsidRDefault="008F4D94" w:rsidP="008F4D94">
      <w:pPr>
        <w:pStyle w:val="41"/>
      </w:pPr>
      <w:bookmarkStart w:id="328" w:name="_Toc180420519"/>
      <w:r>
        <w:t>5.21</w:t>
      </w:r>
      <w:r w:rsidRPr="00140BB6">
        <w:t>.2.1</w:t>
      </w:r>
      <w:r w:rsidRPr="00140BB6">
        <w:tab/>
        <w:t>UE co-existence studies</w:t>
      </w:r>
      <w:bookmarkEnd w:id="328"/>
    </w:p>
    <w:p w14:paraId="0DF6EABD" w14:textId="77777777" w:rsidR="008F4D94" w:rsidRPr="00242348" w:rsidRDefault="008F4D94" w:rsidP="008F4D94">
      <w:pPr>
        <w:pStyle w:val="51"/>
        <w:rPr>
          <w:snapToGrid w:val="0"/>
        </w:rPr>
      </w:pPr>
      <w:bookmarkStart w:id="329" w:name="_Toc180420520"/>
      <w:r>
        <w:rPr>
          <w:rFonts w:hint="eastAsia"/>
          <w:snapToGrid w:val="0"/>
        </w:rPr>
        <w:t>5.21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9"/>
    </w:p>
    <w:p w14:paraId="54980C1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815518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BAA7233"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B39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B26570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8E59ED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0B0B7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EC30BD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EB06C2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EBFDBA"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716A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147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17F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40595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B3F83E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31A5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B750E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A6DB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3328 - 3552</w:t>
            </w:r>
          </w:p>
        </w:tc>
      </w:tr>
      <w:tr w:rsidR="008F4D94" w14:paraId="7E3417BC"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B537C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2979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2703C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C8F9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0B43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5B4FD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7F7D7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FCDC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A6E2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4130 - 4548</w:t>
            </w:r>
          </w:p>
        </w:tc>
      </w:tr>
      <w:tr w:rsidR="008F4D94" w14:paraId="60F3AC78"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1202F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0838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8F2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19E7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C8C9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E95113"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2C6B8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2533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48622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5824 - 6242</w:t>
            </w:r>
          </w:p>
        </w:tc>
      </w:tr>
      <w:tr w:rsidR="008F4D94" w14:paraId="360A4F2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80B8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3E70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7310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4FB3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85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56FC17"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8BD81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EE08C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D2AD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6626 - 7238</w:t>
            </w:r>
          </w:p>
        </w:tc>
      </w:tr>
      <w:tr w:rsidR="008F4D94" w14:paraId="3003C42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11CA1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8360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0C72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989E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CD729E0"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88B0E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5F6A8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9B59F7" w14:textId="77777777" w:rsidR="008F4D94" w:rsidRDefault="008F4D94" w:rsidP="00190399">
            <w:pPr>
              <w:rPr>
                <w:rFonts w:ascii="Arial" w:hAnsi="Arial" w:cs="Arial"/>
                <w:color w:val="000000"/>
                <w:sz w:val="18"/>
                <w:szCs w:val="18"/>
              </w:rPr>
            </w:pPr>
          </w:p>
        </w:tc>
      </w:tr>
      <w:tr w:rsidR="008F4D94" w14:paraId="6E60869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6E6BB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2710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A4F0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BBBF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9EAD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6041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1806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B981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AF58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8320 - 8932</w:t>
            </w:r>
          </w:p>
        </w:tc>
      </w:tr>
      <w:tr w:rsidR="008F4D94" w14:paraId="505119E3"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38273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4457E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01D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83D3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09D17E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5AF7A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DB818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E0428C7" w14:textId="77777777" w:rsidR="008F4D94" w:rsidRDefault="008F4D94" w:rsidP="00190399">
            <w:pPr>
              <w:rPr>
                <w:rFonts w:ascii="Arial" w:hAnsi="Arial" w:cs="Arial"/>
                <w:color w:val="000000"/>
                <w:sz w:val="18"/>
                <w:szCs w:val="18"/>
              </w:rPr>
            </w:pPr>
          </w:p>
        </w:tc>
      </w:tr>
      <w:tr w:rsidR="008F4D94" w14:paraId="58449CB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AA1EC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A6BA4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A093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ECC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6FDF8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88C54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C8D1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FD942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2A86F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952 - 638</w:t>
            </w:r>
          </w:p>
        </w:tc>
      </w:tr>
      <w:tr w:rsidR="008F4D94" w14:paraId="16D3407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B048E2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CD6C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C141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DC9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15A1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41D67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5BCD2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9DAEB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8C31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2406 - 2884</w:t>
            </w:r>
          </w:p>
        </w:tc>
      </w:tr>
      <w:tr w:rsidR="008F4D94" w14:paraId="6AD954F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CCBC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EB153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E2EB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6DE8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794F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9747B4"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9DAC5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9AE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E0A1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5824 - 6138</w:t>
            </w:r>
          </w:p>
        </w:tc>
      </w:tr>
      <w:tr w:rsidR="008F4D94" w14:paraId="26E7B13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A69F5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3C2D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9D8C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61D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851D8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9AC8D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86C55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4CF76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BB82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7488 - 7966</w:t>
            </w:r>
          </w:p>
        </w:tc>
      </w:tr>
      <w:tr w:rsidR="008F4D94" w14:paraId="340E22EA"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8AF69"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D5E47B2" w14:textId="77777777" w:rsidR="008F4D94" w:rsidRDefault="008F4D94" w:rsidP="008F4D94">
      <w:pPr>
        <w:pStyle w:val="TH"/>
      </w:pPr>
    </w:p>
    <w:p w14:paraId="44F14597" w14:textId="77777777" w:rsidR="008F4D94" w:rsidRDefault="008F4D94" w:rsidP="008F4D94">
      <w:pPr>
        <w:pStyle w:val="TH"/>
        <w:rPr>
          <w:rFonts w:eastAsia="MS Mincho"/>
        </w:rPr>
      </w:pPr>
    </w:p>
    <w:p w14:paraId="7707881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76FD03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DB73589"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CB0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BE2BC2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594AF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9D7FB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53A03F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88506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8D8695"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70FC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9BB2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21C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E830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7060C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1EFB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3D606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D5F0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4132 - 4662</w:t>
            </w:r>
          </w:p>
        </w:tc>
      </w:tr>
      <w:tr w:rsidR="008F4D94" w14:paraId="3DC74E6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3DDC4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397B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4944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8C1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7991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0695F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167CD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BFEDE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1711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5738 - 6768</w:t>
            </w:r>
          </w:p>
        </w:tc>
      </w:tr>
      <w:tr w:rsidR="008F4D94" w14:paraId="69A870B6"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B40F5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BDDB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3DF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AF71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B054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F175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F8E33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317A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3303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7432 - 8462</w:t>
            </w:r>
          </w:p>
        </w:tc>
      </w:tr>
      <w:tr w:rsidR="008F4D94" w14:paraId="195D942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00487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4E7E1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D526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28B3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E8397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4AA583"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A1FF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78571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B1CE7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9038 - 10568</w:t>
            </w:r>
          </w:p>
        </w:tc>
      </w:tr>
      <w:tr w:rsidR="008F4D94" w14:paraId="0148691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BC7D3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81C6C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818C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0177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C4DBEC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F4F3A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33DBA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97F863E" w14:textId="77777777" w:rsidR="008F4D94" w:rsidRDefault="008F4D94" w:rsidP="00190399">
            <w:pPr>
              <w:rPr>
                <w:rFonts w:ascii="Arial" w:hAnsi="Arial" w:cs="Arial"/>
                <w:color w:val="000000"/>
                <w:sz w:val="18"/>
                <w:szCs w:val="18"/>
              </w:rPr>
            </w:pPr>
          </w:p>
        </w:tc>
      </w:tr>
      <w:tr w:rsidR="008F4D94" w14:paraId="7B24F24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DCD3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D66B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71A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B4E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241A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24ADF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6E81E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17A50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60302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10732 - 12262</w:t>
            </w:r>
          </w:p>
        </w:tc>
      </w:tr>
      <w:tr w:rsidR="008F4D94" w14:paraId="14F37E5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3306D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9966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870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F339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FEEDEC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417D5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72F20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FBC2546" w14:textId="77777777" w:rsidR="008F4D94" w:rsidRDefault="008F4D94" w:rsidP="00190399">
            <w:pPr>
              <w:rPr>
                <w:rFonts w:ascii="Arial" w:hAnsi="Arial" w:cs="Arial"/>
                <w:color w:val="000000"/>
                <w:sz w:val="18"/>
                <w:szCs w:val="18"/>
              </w:rPr>
            </w:pPr>
          </w:p>
        </w:tc>
      </w:tr>
      <w:tr w:rsidR="008F4D94" w14:paraId="596D183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E42A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2CB3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E073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C244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DB48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D087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9474B2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1AE8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469AC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148 - 472</w:t>
            </w:r>
          </w:p>
        </w:tc>
      </w:tr>
      <w:tr w:rsidR="008F4D94" w14:paraId="247A0C1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2A388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C6C2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051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F148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887E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6B88E2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2F68F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ADB6B1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A7CEE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4014 - 5104</w:t>
            </w:r>
          </w:p>
        </w:tc>
      </w:tr>
      <w:tr w:rsidR="008F4D94" w14:paraId="429FF53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32C7D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42929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3439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EAD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7521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95F3FE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9043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276DE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466A0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6628 - 7248</w:t>
            </w:r>
          </w:p>
        </w:tc>
      </w:tr>
      <w:tr w:rsidR="008F4D94" w14:paraId="5AE675E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2555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E3079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ACDC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A7D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DE36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E3519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6142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9810CD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D57B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9096 - 10186</w:t>
            </w:r>
          </w:p>
        </w:tc>
      </w:tr>
      <w:tr w:rsidR="008F4D94" w14:paraId="76E1605C"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BE5C22"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3AABB9" w14:textId="77777777" w:rsidR="008F4D94" w:rsidRPr="00954DB3" w:rsidRDefault="008F4D94" w:rsidP="008F4D94">
      <w:pPr>
        <w:pStyle w:val="TH"/>
        <w:rPr>
          <w:rFonts w:eastAsia="MS Mincho"/>
        </w:rPr>
      </w:pPr>
    </w:p>
    <w:p w14:paraId="48DAAD4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0835505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1825C9D1"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BB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5C08D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7CCA6E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2AEE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70B50C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D49E45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BC184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6FBAB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E248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7BC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EA4A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3934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C9503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1654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610 - 1304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AFA1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5796 - 6490</w:t>
            </w:r>
          </w:p>
        </w:tc>
      </w:tr>
      <w:tr w:rsidR="008F4D94" w14:paraId="0028D60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96F68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A7B33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080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CC57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1540A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ED16C9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A7709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97CEA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5DF33C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3910 - 5104</w:t>
            </w:r>
          </w:p>
        </w:tc>
      </w:tr>
      <w:tr w:rsidR="008F4D94" w14:paraId="0BC28D42"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3F07B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18AA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4A91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CD53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0DAD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80C2F8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B1D6F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90D88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8292 - 9180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D0D8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9096 - 10290</w:t>
            </w:r>
          </w:p>
        </w:tc>
      </w:tr>
      <w:tr w:rsidR="008F4D94" w14:paraId="713D360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875A9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1AABD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265A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7A27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47C4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663634"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4EA24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B461D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19A1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7210 - 8904</w:t>
            </w:r>
          </w:p>
        </w:tc>
      </w:tr>
      <w:tr w:rsidR="008F4D94" w14:paraId="261A395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3A1D5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8472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1B99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5D34C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08C6E6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1585A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659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18D9B52" w14:textId="77777777" w:rsidR="008F4D94" w:rsidRDefault="008F4D94" w:rsidP="00190399">
            <w:pPr>
              <w:rPr>
                <w:rFonts w:ascii="Arial" w:hAnsi="Arial" w:cs="Arial"/>
                <w:color w:val="000000"/>
                <w:sz w:val="18"/>
                <w:szCs w:val="18"/>
              </w:rPr>
            </w:pPr>
          </w:p>
        </w:tc>
      </w:tr>
      <w:tr w:rsidR="008F4D94" w14:paraId="1D9683D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75636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07340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8075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1A62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3E0D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CF56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4C962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289E0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10788 - 11870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4440A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12396 - 14090</w:t>
            </w:r>
          </w:p>
        </w:tc>
      </w:tr>
      <w:tr w:rsidR="008F4D94" w14:paraId="65D9E55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070A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9E7B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F5C1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FE2B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36AC35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4107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CA078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11592 - 12980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19099D9" w14:textId="77777777" w:rsidR="008F4D94" w:rsidRDefault="008F4D94" w:rsidP="00190399">
            <w:pPr>
              <w:rPr>
                <w:rFonts w:ascii="Arial" w:hAnsi="Arial" w:cs="Arial"/>
                <w:color w:val="000000"/>
                <w:sz w:val="18"/>
                <w:szCs w:val="18"/>
              </w:rPr>
            </w:pPr>
          </w:p>
        </w:tc>
      </w:tr>
      <w:tr w:rsidR="008F4D94" w14:paraId="28AC3F3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4D2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9F1A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D987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27DF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6B7EA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E6931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02E1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A3EC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12704 - 10510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C796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7460 - 6184</w:t>
            </w:r>
          </w:p>
        </w:tc>
      </w:tr>
      <w:tr w:rsidR="008F4D94" w14:paraId="1AF8182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A6596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BFF8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9C7A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1417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4CB01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C9008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C3419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9461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C34F6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1470 - 112</w:t>
            </w:r>
          </w:p>
        </w:tc>
      </w:tr>
      <w:tr w:rsidR="008F4D94" w14:paraId="5E7243B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24F42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B8861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FC0F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EF16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48D0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92E336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9C9F3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94013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15696 - 17890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FFFF3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13284 - 14560</w:t>
            </w:r>
          </w:p>
        </w:tc>
      </w:tr>
      <w:tr w:rsidR="008F4D94" w14:paraId="52D114F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77849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0272E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A69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1EF4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A7EA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7322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D875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DEF9D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14892 - 16780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246F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14088 - 15670</w:t>
            </w:r>
          </w:p>
        </w:tc>
      </w:tr>
      <w:tr w:rsidR="008F4D94" w14:paraId="290E63B8"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C1781"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81448A3" w14:textId="77777777" w:rsidR="008F4D94" w:rsidRDefault="008F4D94" w:rsidP="008F4D94"/>
    <w:p w14:paraId="2D3350E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are IMD2 and IMD4 from n20 and n41 into RX band n78.</w:t>
      </w:r>
    </w:p>
    <w:p w14:paraId="24B4B1C0"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is IMD2 from n20 and n78 into RX band n41.</w:t>
      </w:r>
    </w:p>
    <w:p w14:paraId="4313CCD2" w14:textId="77777777" w:rsidR="008F4D94" w:rsidRPr="009C71FA"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are IMD2 and IMD5 from n41 and n78 into RX band n20.</w:t>
      </w:r>
    </w:p>
    <w:p w14:paraId="69A5655C" w14:textId="77777777" w:rsidR="008F4D94" w:rsidRDefault="008F4D94" w:rsidP="008F4D94">
      <w:pPr>
        <w:pStyle w:val="41"/>
      </w:pPr>
      <w:bookmarkStart w:id="330" w:name="_Toc180420521"/>
      <w:r>
        <w:t>5.21</w:t>
      </w:r>
      <w:r w:rsidRPr="00AB69C8">
        <w:t>.2.</w:t>
      </w:r>
      <w:r>
        <w:t>2</w:t>
      </w:r>
      <w:r w:rsidRPr="00AB69C8">
        <w:tab/>
        <w:t>REFSENS requirements</w:t>
      </w:r>
      <w:bookmarkEnd w:id="330"/>
    </w:p>
    <w:p w14:paraId="092E68CB" w14:textId="77777777" w:rsidR="008F4D94" w:rsidRDefault="008F4D94" w:rsidP="008F4D94">
      <w:r>
        <w:t>The MSD requirements for IMD2 components are re-used from DC_20A-n41A-n78A.</w:t>
      </w:r>
    </w:p>
    <w:p w14:paraId="5476FC93" w14:textId="77777777" w:rsidR="008F4D94" w:rsidRDefault="008F4D94" w:rsidP="008F4D94">
      <w:r>
        <w:t xml:space="preserve">The MSD requirements for IMD4 on Rx n78 and IMD5 on Rx n20 are reuse from </w:t>
      </w:r>
      <w:r w:rsidRPr="00907B1F">
        <w:t>CA_n5-n7-n78</w:t>
      </w:r>
      <w:r>
        <w:t>.</w:t>
      </w:r>
    </w:p>
    <w:p w14:paraId="73C48285"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29248724"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D01077"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1491A7" w14:textId="77777777" w:rsidR="008F4D94" w:rsidRPr="006E069C" w:rsidRDefault="008F4D94" w:rsidP="00190399">
            <w:pPr>
              <w:pStyle w:val="TAH"/>
            </w:pPr>
            <w:r w:rsidRPr="006E069C">
              <w:t>Source of IMD</w:t>
            </w:r>
          </w:p>
        </w:tc>
      </w:tr>
      <w:tr w:rsidR="008F4D94" w:rsidRPr="006E069C" w14:paraId="5E172DB5"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6130E3"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9D793D"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440EDE7"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9F3A177"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286374E"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204ACD0"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8667C9C"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EC7265D"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17B8BE" w14:textId="77777777" w:rsidR="008F4D94" w:rsidRPr="006E069C" w:rsidRDefault="008F4D94" w:rsidP="00190399">
            <w:pPr>
              <w:pStyle w:val="TAH"/>
            </w:pPr>
          </w:p>
        </w:tc>
      </w:tr>
      <w:tr w:rsidR="008F4D94" w:rsidRPr="006E069C" w14:paraId="76D34068"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16D0B" w14:textId="77777777" w:rsidR="008F4D94" w:rsidRPr="006E069C" w:rsidRDefault="008F4D94" w:rsidP="00190399">
            <w:pPr>
              <w:pStyle w:val="TAC"/>
              <w:rPr>
                <w:lang w:val="en-US" w:eastAsia="zh-CN"/>
              </w:rPr>
            </w:pPr>
            <w:r>
              <w:rPr>
                <w:rFonts w:cs="Arial"/>
                <w:color w:val="000000"/>
                <w:szCs w:val="18"/>
              </w:rPr>
              <w:t>CA_n20-n41-n78</w:t>
            </w:r>
          </w:p>
        </w:tc>
        <w:tc>
          <w:tcPr>
            <w:tcW w:w="923" w:type="dxa"/>
            <w:tcBorders>
              <w:top w:val="single" w:sz="4" w:space="0" w:color="auto"/>
              <w:left w:val="single" w:sz="4" w:space="0" w:color="auto"/>
              <w:right w:val="single" w:sz="4" w:space="0" w:color="auto"/>
            </w:tcBorders>
          </w:tcPr>
          <w:p w14:paraId="7B01153C"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398A19E"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417D304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AB29DDC"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15F015A"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4C39A10"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EFA0C69"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59BB059D" w14:textId="77777777" w:rsidR="008F4D94" w:rsidRPr="006E069C" w:rsidRDefault="008F4D94" w:rsidP="00190399">
            <w:pPr>
              <w:pStyle w:val="TAC"/>
            </w:pPr>
            <w:r w:rsidRPr="00000350">
              <w:rPr>
                <w:lang w:val="en-US" w:eastAsia="zh-CN"/>
              </w:rPr>
              <w:t>N/A</w:t>
            </w:r>
          </w:p>
        </w:tc>
      </w:tr>
      <w:tr w:rsidR="008F4D94" w:rsidRPr="006E069C" w14:paraId="0386B2C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15AD6F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5548A"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2B8FC50" w14:textId="77777777" w:rsidR="008F4D94" w:rsidRPr="006E069C" w:rsidRDefault="008F4D94" w:rsidP="00190399">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4DB45C28"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0553B"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128517"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886FDC"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84714"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0BA35B" w14:textId="77777777" w:rsidR="008F4D94" w:rsidRPr="006E069C" w:rsidRDefault="008F4D94" w:rsidP="00190399">
            <w:pPr>
              <w:pStyle w:val="TAC"/>
            </w:pPr>
            <w:r w:rsidRPr="00000350">
              <w:rPr>
                <w:lang w:val="en-US" w:eastAsia="zh-CN"/>
              </w:rPr>
              <w:t>N/A</w:t>
            </w:r>
          </w:p>
        </w:tc>
      </w:tr>
      <w:tr w:rsidR="008F4D94" w:rsidRPr="006E069C" w14:paraId="01E7A0A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185322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E26619" w14:textId="77777777" w:rsidR="008F4D94" w:rsidRPr="006E069C"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173BC0E"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00218F0"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837D56"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E6C42DA" w14:textId="77777777" w:rsidR="008F4D94" w:rsidRPr="006E069C" w:rsidRDefault="008F4D94" w:rsidP="00190399">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1A4D93B8" w14:textId="77777777" w:rsidR="008F4D94" w:rsidRPr="006E069C" w:rsidRDefault="008F4D94" w:rsidP="00190399">
            <w:pPr>
              <w:pStyle w:val="TAC"/>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D28AA53"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C1AF9A3" w14:textId="77777777" w:rsidR="008F4D94" w:rsidRPr="006E069C" w:rsidRDefault="008F4D94" w:rsidP="00190399">
            <w:pPr>
              <w:pStyle w:val="TAC"/>
            </w:pPr>
            <w:r>
              <w:t>IMD2</w:t>
            </w:r>
          </w:p>
        </w:tc>
      </w:tr>
      <w:tr w:rsidR="008F4D94" w:rsidRPr="006E069C" w14:paraId="2D2D1F7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E0A261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6425E2"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0E44AA"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D6D075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0AAA4"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5F3B54"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C73F8FA"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38B94"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AE70E0" w14:textId="77777777" w:rsidR="008F4D94" w:rsidRPr="006E069C" w:rsidRDefault="008F4D94" w:rsidP="00190399">
            <w:pPr>
              <w:pStyle w:val="TAC"/>
            </w:pPr>
            <w:r w:rsidRPr="000700F4">
              <w:rPr>
                <w:lang w:val="en-US" w:eastAsia="zh-CN"/>
              </w:rPr>
              <w:t>N/A</w:t>
            </w:r>
          </w:p>
        </w:tc>
      </w:tr>
      <w:tr w:rsidR="008F4D94" w:rsidRPr="006E069C" w14:paraId="690F7AD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71DB74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0D19D4"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3A4973C" w14:textId="77777777" w:rsidR="008F4D94" w:rsidRPr="006E069C" w:rsidRDefault="008F4D94" w:rsidP="00190399">
            <w:pPr>
              <w:pStyle w:val="TAC"/>
              <w:rPr>
                <w:lang w:val="en-US" w:eastAsia="zh-CN"/>
              </w:rPr>
            </w:pPr>
            <w:r>
              <w:rPr>
                <w:lang w:val="en-US" w:eastAsia="zh-CN"/>
              </w:rPr>
              <w:t>2601</w:t>
            </w:r>
          </w:p>
        </w:tc>
        <w:tc>
          <w:tcPr>
            <w:tcW w:w="1012" w:type="dxa"/>
            <w:tcBorders>
              <w:top w:val="single" w:sz="4" w:space="0" w:color="auto"/>
              <w:left w:val="single" w:sz="4" w:space="0" w:color="auto"/>
              <w:bottom w:val="single" w:sz="4" w:space="0" w:color="auto"/>
              <w:right w:val="single" w:sz="4" w:space="0" w:color="auto"/>
            </w:tcBorders>
          </w:tcPr>
          <w:p w14:paraId="4C4A9BA2"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417096"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89296C" w14:textId="77777777" w:rsidR="008F4D94" w:rsidRPr="006E069C" w:rsidRDefault="008F4D94" w:rsidP="00190399">
            <w:pPr>
              <w:pStyle w:val="TAC"/>
              <w:rPr>
                <w:lang w:val="en-US" w:eastAsia="zh-CN"/>
              </w:rPr>
            </w:pPr>
            <w:r>
              <w:rPr>
                <w:lang w:val="en-US" w:eastAsia="zh-CN"/>
              </w:rPr>
              <w:t>2601</w:t>
            </w:r>
          </w:p>
        </w:tc>
        <w:tc>
          <w:tcPr>
            <w:tcW w:w="797" w:type="dxa"/>
            <w:tcBorders>
              <w:top w:val="single" w:sz="4" w:space="0" w:color="auto"/>
              <w:left w:val="single" w:sz="4" w:space="0" w:color="auto"/>
              <w:bottom w:val="single" w:sz="4" w:space="0" w:color="auto"/>
              <w:right w:val="single" w:sz="4" w:space="0" w:color="auto"/>
            </w:tcBorders>
          </w:tcPr>
          <w:p w14:paraId="1B06E289"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D747D"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4DACDA1" w14:textId="77777777" w:rsidR="008F4D94" w:rsidRPr="006E069C" w:rsidRDefault="008F4D94" w:rsidP="00190399">
            <w:pPr>
              <w:pStyle w:val="TAC"/>
            </w:pPr>
            <w:r w:rsidRPr="000700F4">
              <w:rPr>
                <w:lang w:val="en-US" w:eastAsia="zh-CN"/>
              </w:rPr>
              <w:t>N/A</w:t>
            </w:r>
          </w:p>
        </w:tc>
      </w:tr>
      <w:tr w:rsidR="008F4D94" w:rsidRPr="006E069C" w14:paraId="65F3D2F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1E7A24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487AE4"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D9F7085"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AC632D"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658C69"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AC89AE4" w14:textId="77777777" w:rsidR="008F4D94" w:rsidRPr="006E069C" w:rsidRDefault="008F4D94" w:rsidP="00190399">
            <w:pPr>
              <w:pStyle w:val="TAC"/>
              <w:rPr>
                <w:lang w:val="en-US" w:eastAsia="zh-CN"/>
              </w:rPr>
            </w:pPr>
            <w:r>
              <w:rPr>
                <w:lang w:val="en-US" w:eastAsia="zh-CN"/>
              </w:rPr>
              <w:t>3508</w:t>
            </w:r>
          </w:p>
        </w:tc>
        <w:tc>
          <w:tcPr>
            <w:tcW w:w="797" w:type="dxa"/>
            <w:tcBorders>
              <w:top w:val="single" w:sz="4" w:space="0" w:color="auto"/>
              <w:left w:val="single" w:sz="4" w:space="0" w:color="auto"/>
              <w:bottom w:val="single" w:sz="4" w:space="0" w:color="auto"/>
              <w:right w:val="single" w:sz="4" w:space="0" w:color="auto"/>
            </w:tcBorders>
          </w:tcPr>
          <w:p w14:paraId="2CEB1BAF" w14:textId="77777777" w:rsidR="008F4D94" w:rsidRPr="006E069C" w:rsidRDefault="008F4D94" w:rsidP="00190399">
            <w:pPr>
              <w:pStyle w:val="TAC"/>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291CFFB"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EE4ADFF" w14:textId="77777777" w:rsidR="008F4D94" w:rsidRPr="006E069C" w:rsidRDefault="008F4D94" w:rsidP="00190399">
            <w:pPr>
              <w:pStyle w:val="TAC"/>
            </w:pPr>
            <w:r>
              <w:t>IMD4</w:t>
            </w:r>
          </w:p>
        </w:tc>
      </w:tr>
      <w:tr w:rsidR="008F4D94" w:rsidRPr="006E069C" w14:paraId="1A908E0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5F265C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7D877"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C781E28"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7299E9A"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64B0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68C6D3"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CA0557B"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C3ECD"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10226A0" w14:textId="77777777" w:rsidR="008F4D94" w:rsidRPr="006E069C" w:rsidRDefault="008F4D94" w:rsidP="00190399">
            <w:pPr>
              <w:pStyle w:val="TAC"/>
            </w:pPr>
            <w:r>
              <w:rPr>
                <w:lang w:val="en-US" w:eastAsia="zh-CN"/>
              </w:rPr>
              <w:t>N/A</w:t>
            </w:r>
          </w:p>
        </w:tc>
      </w:tr>
      <w:tr w:rsidR="008F4D94" w:rsidRPr="006E069C" w14:paraId="4D02E47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6A5B4C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60BE5"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D3077C"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0D32234"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D3C5A2"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D51C027"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2445777B" w14:textId="77777777" w:rsidR="008F4D94" w:rsidRPr="006E069C" w:rsidRDefault="008F4D94" w:rsidP="00190399">
            <w:pPr>
              <w:pStyle w:val="TAC"/>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8055EF6"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18BC77" w14:textId="77777777" w:rsidR="008F4D94" w:rsidRPr="006E069C" w:rsidRDefault="008F4D94" w:rsidP="00190399">
            <w:pPr>
              <w:pStyle w:val="TAC"/>
            </w:pPr>
            <w:r>
              <w:t>IMD2</w:t>
            </w:r>
          </w:p>
        </w:tc>
      </w:tr>
      <w:tr w:rsidR="008F4D94" w:rsidRPr="006E069C" w14:paraId="765B761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3029A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50D07"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3195B9" w14:textId="77777777" w:rsidR="008F4D94" w:rsidRPr="006E069C" w:rsidRDefault="008F4D94" w:rsidP="00190399">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7C498BF5"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B2739"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6C7ADD" w14:textId="77777777" w:rsidR="008F4D94" w:rsidRPr="006E069C" w:rsidRDefault="008F4D94" w:rsidP="00190399">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69B26339"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5741F"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94B11D" w14:textId="77777777" w:rsidR="008F4D94" w:rsidRPr="006E069C" w:rsidRDefault="008F4D94" w:rsidP="00190399">
            <w:pPr>
              <w:pStyle w:val="TAC"/>
            </w:pPr>
            <w:r>
              <w:rPr>
                <w:lang w:val="en-US" w:eastAsia="zh-CN"/>
              </w:rPr>
              <w:t>N/A</w:t>
            </w:r>
          </w:p>
        </w:tc>
      </w:tr>
      <w:tr w:rsidR="008F4D94" w:rsidRPr="006E069C" w14:paraId="36ED580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DCDE79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A24F5"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4A89F14"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3EB6E19"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EB98E4"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E551435"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0F503A2" w14:textId="77777777" w:rsidR="008F4D94" w:rsidRPr="006E069C" w:rsidRDefault="008F4D94" w:rsidP="00190399">
            <w:pPr>
              <w:pStyle w:val="TAC"/>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99112E"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4D572" w14:textId="77777777" w:rsidR="008F4D94" w:rsidRPr="006E069C" w:rsidRDefault="008F4D94" w:rsidP="00190399">
            <w:pPr>
              <w:pStyle w:val="TAC"/>
            </w:pPr>
            <w:r>
              <w:t>IMD2</w:t>
            </w:r>
          </w:p>
        </w:tc>
      </w:tr>
      <w:tr w:rsidR="008F4D94" w:rsidRPr="006E069C" w14:paraId="34E7615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A5791D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2918A"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1629F5" w14:textId="77777777" w:rsidR="008F4D94" w:rsidRPr="006E069C" w:rsidRDefault="008F4D94" w:rsidP="00190399">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65547923"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B82B73"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7BEA8"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1F0A11D1"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025"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C197C0" w14:textId="77777777" w:rsidR="008F4D94" w:rsidRPr="006E069C" w:rsidRDefault="008F4D94" w:rsidP="00190399">
            <w:pPr>
              <w:pStyle w:val="TAC"/>
            </w:pPr>
            <w:r w:rsidRPr="00973D0A">
              <w:rPr>
                <w:lang w:val="en-US" w:eastAsia="zh-CN"/>
              </w:rPr>
              <w:t>N/A</w:t>
            </w:r>
          </w:p>
        </w:tc>
      </w:tr>
      <w:tr w:rsidR="008F4D94" w:rsidRPr="006E069C" w14:paraId="730A697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B8E101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CE348"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D780437" w14:textId="77777777" w:rsidR="008F4D94" w:rsidRPr="006E069C" w:rsidRDefault="008F4D94" w:rsidP="00190399">
            <w:pPr>
              <w:pStyle w:val="TAC"/>
              <w:rPr>
                <w:lang w:val="en-US" w:eastAsia="zh-CN"/>
              </w:rPr>
            </w:pPr>
            <w:r>
              <w:rPr>
                <w:lang w:val="en-US" w:eastAsia="zh-CN"/>
              </w:rPr>
              <w:t>3399</w:t>
            </w:r>
          </w:p>
        </w:tc>
        <w:tc>
          <w:tcPr>
            <w:tcW w:w="1012" w:type="dxa"/>
            <w:tcBorders>
              <w:top w:val="single" w:sz="4" w:space="0" w:color="auto"/>
              <w:left w:val="single" w:sz="4" w:space="0" w:color="auto"/>
              <w:bottom w:val="single" w:sz="4" w:space="0" w:color="auto"/>
              <w:right w:val="single" w:sz="4" w:space="0" w:color="auto"/>
            </w:tcBorders>
          </w:tcPr>
          <w:p w14:paraId="0046A1A1"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3437A"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307CAE" w14:textId="77777777" w:rsidR="008F4D94" w:rsidRPr="006E069C" w:rsidRDefault="008F4D94" w:rsidP="00190399">
            <w:pPr>
              <w:pStyle w:val="TAC"/>
              <w:rPr>
                <w:lang w:val="en-US" w:eastAsia="zh-CN"/>
              </w:rPr>
            </w:pPr>
            <w:r>
              <w:rPr>
                <w:lang w:val="en-US" w:eastAsia="zh-CN"/>
              </w:rPr>
              <w:t>3399</w:t>
            </w:r>
          </w:p>
        </w:tc>
        <w:tc>
          <w:tcPr>
            <w:tcW w:w="797" w:type="dxa"/>
            <w:tcBorders>
              <w:top w:val="single" w:sz="4" w:space="0" w:color="auto"/>
              <w:left w:val="single" w:sz="4" w:space="0" w:color="auto"/>
              <w:bottom w:val="single" w:sz="4" w:space="0" w:color="auto"/>
              <w:right w:val="single" w:sz="4" w:space="0" w:color="auto"/>
            </w:tcBorders>
          </w:tcPr>
          <w:p w14:paraId="272C13E0"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34B18"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664C5F0" w14:textId="77777777" w:rsidR="008F4D94" w:rsidRPr="006E069C" w:rsidRDefault="008F4D94" w:rsidP="00190399">
            <w:pPr>
              <w:pStyle w:val="TAC"/>
            </w:pPr>
            <w:r w:rsidRPr="00973D0A">
              <w:rPr>
                <w:lang w:val="en-US" w:eastAsia="zh-CN"/>
              </w:rPr>
              <w:t>N/A</w:t>
            </w:r>
          </w:p>
        </w:tc>
      </w:tr>
      <w:tr w:rsidR="008F4D94" w:rsidRPr="006E069C" w14:paraId="16AB6CC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17C0B6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EA29F"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4181C2"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41BBAB5"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D67351"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C12C1CA"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6A15AA4" w14:textId="77777777" w:rsidR="008F4D94" w:rsidRPr="006E069C" w:rsidRDefault="008F4D94" w:rsidP="00190399">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1F33F3"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318BA2E" w14:textId="77777777" w:rsidR="008F4D94" w:rsidRPr="006E069C" w:rsidRDefault="008F4D94" w:rsidP="00190399">
            <w:pPr>
              <w:pStyle w:val="TAC"/>
            </w:pPr>
            <w:r>
              <w:t>IMD5</w:t>
            </w:r>
          </w:p>
        </w:tc>
      </w:tr>
      <w:tr w:rsidR="008F4D94" w:rsidRPr="006E069C" w14:paraId="1FB33EF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979B22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B3D55C"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A0D12CB" w14:textId="77777777" w:rsidR="008F4D94" w:rsidRPr="006E069C" w:rsidRDefault="008F4D94" w:rsidP="00190399">
            <w:pPr>
              <w:pStyle w:val="TAC"/>
              <w:rPr>
                <w:lang w:val="en-US" w:eastAsia="zh-CN"/>
              </w:rPr>
            </w:pPr>
            <w:r>
              <w:rPr>
                <w:lang w:val="en-US" w:eastAsia="zh-CN"/>
              </w:rPr>
              <w:t>2635</w:t>
            </w:r>
          </w:p>
        </w:tc>
        <w:tc>
          <w:tcPr>
            <w:tcW w:w="1012" w:type="dxa"/>
            <w:tcBorders>
              <w:top w:val="single" w:sz="4" w:space="0" w:color="auto"/>
              <w:left w:val="single" w:sz="4" w:space="0" w:color="auto"/>
              <w:bottom w:val="single" w:sz="4" w:space="0" w:color="auto"/>
              <w:right w:val="single" w:sz="4" w:space="0" w:color="auto"/>
            </w:tcBorders>
          </w:tcPr>
          <w:p w14:paraId="6296F6EC"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8B9B44"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D07040" w14:textId="77777777" w:rsidR="008F4D94" w:rsidRPr="006E069C" w:rsidRDefault="008F4D94" w:rsidP="00190399">
            <w:pPr>
              <w:pStyle w:val="TAC"/>
              <w:rPr>
                <w:lang w:val="en-US" w:eastAsia="zh-CN"/>
              </w:rPr>
            </w:pPr>
            <w:r>
              <w:rPr>
                <w:lang w:val="en-US" w:eastAsia="zh-CN"/>
              </w:rPr>
              <w:t>2635</w:t>
            </w:r>
          </w:p>
        </w:tc>
        <w:tc>
          <w:tcPr>
            <w:tcW w:w="797" w:type="dxa"/>
            <w:tcBorders>
              <w:top w:val="single" w:sz="4" w:space="0" w:color="auto"/>
              <w:left w:val="single" w:sz="4" w:space="0" w:color="auto"/>
              <w:bottom w:val="single" w:sz="4" w:space="0" w:color="auto"/>
              <w:right w:val="single" w:sz="4" w:space="0" w:color="auto"/>
            </w:tcBorders>
          </w:tcPr>
          <w:p w14:paraId="796EF3FB"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CEE2"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B1780C2" w14:textId="77777777" w:rsidR="008F4D94" w:rsidRPr="006E069C" w:rsidRDefault="008F4D94" w:rsidP="00190399">
            <w:pPr>
              <w:pStyle w:val="TAC"/>
            </w:pPr>
            <w:r w:rsidRPr="00005BE6">
              <w:rPr>
                <w:lang w:val="en-US" w:eastAsia="zh-CN"/>
              </w:rPr>
              <w:t>N/A</w:t>
            </w:r>
          </w:p>
        </w:tc>
      </w:tr>
      <w:tr w:rsidR="008F4D94" w:rsidRPr="006E069C" w14:paraId="3ADF0280"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41F5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79B3259E"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68B71682" w14:textId="77777777" w:rsidR="008F4D94" w:rsidRPr="006E069C" w:rsidRDefault="008F4D94" w:rsidP="00190399">
            <w:pPr>
              <w:pStyle w:val="TAC"/>
              <w:rPr>
                <w:lang w:val="en-US" w:eastAsia="zh-CN"/>
              </w:rPr>
            </w:pPr>
            <w:r>
              <w:rPr>
                <w:lang w:val="en-US" w:eastAsia="zh-CN"/>
              </w:rPr>
              <w:t>3549.5</w:t>
            </w:r>
          </w:p>
        </w:tc>
        <w:tc>
          <w:tcPr>
            <w:tcW w:w="1012" w:type="dxa"/>
            <w:tcBorders>
              <w:top w:val="single" w:sz="4" w:space="0" w:color="auto"/>
              <w:left w:val="single" w:sz="4" w:space="0" w:color="auto"/>
              <w:right w:val="single" w:sz="4" w:space="0" w:color="auto"/>
            </w:tcBorders>
          </w:tcPr>
          <w:p w14:paraId="52E759A9"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10677978"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CABB899" w14:textId="77777777" w:rsidR="008F4D94" w:rsidRPr="006E069C" w:rsidRDefault="008F4D94" w:rsidP="00190399">
            <w:pPr>
              <w:pStyle w:val="TAC"/>
              <w:rPr>
                <w:lang w:val="en-US" w:eastAsia="zh-CN"/>
              </w:rPr>
            </w:pPr>
            <w:r>
              <w:rPr>
                <w:lang w:val="en-US" w:eastAsia="zh-CN"/>
              </w:rPr>
              <w:t>3549.5</w:t>
            </w:r>
          </w:p>
        </w:tc>
        <w:tc>
          <w:tcPr>
            <w:tcW w:w="797" w:type="dxa"/>
            <w:tcBorders>
              <w:top w:val="single" w:sz="4" w:space="0" w:color="auto"/>
              <w:left w:val="single" w:sz="4" w:space="0" w:color="auto"/>
              <w:bottom w:val="single" w:sz="4" w:space="0" w:color="auto"/>
              <w:right w:val="single" w:sz="4" w:space="0" w:color="auto"/>
            </w:tcBorders>
          </w:tcPr>
          <w:p w14:paraId="12D5B4C7"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right w:val="single" w:sz="4" w:space="0" w:color="auto"/>
            </w:tcBorders>
            <w:vAlign w:val="center"/>
          </w:tcPr>
          <w:p w14:paraId="2B84FF0D"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tcPr>
          <w:p w14:paraId="28395783" w14:textId="77777777" w:rsidR="008F4D94" w:rsidRPr="006E069C" w:rsidRDefault="008F4D94" w:rsidP="00190399">
            <w:pPr>
              <w:pStyle w:val="TAC"/>
            </w:pPr>
            <w:r w:rsidRPr="00005BE6">
              <w:rPr>
                <w:lang w:val="en-US" w:eastAsia="zh-CN"/>
              </w:rPr>
              <w:t>N/A</w:t>
            </w:r>
          </w:p>
        </w:tc>
      </w:tr>
    </w:tbl>
    <w:p w14:paraId="186FAE09" w14:textId="77777777" w:rsidR="008F4D94" w:rsidRDefault="008F4D94" w:rsidP="008F4D94">
      <w:pPr>
        <w:rPr>
          <w:color w:val="0070C0"/>
        </w:rPr>
      </w:pPr>
    </w:p>
    <w:p w14:paraId="0F745854" w14:textId="77777777" w:rsidR="008F4D94" w:rsidRDefault="008F4D94" w:rsidP="008F4D94">
      <w:pPr>
        <w:pStyle w:val="21"/>
      </w:pPr>
      <w:bookmarkStart w:id="331" w:name="_Toc180420522"/>
      <w:r>
        <w:t>5.22</w:t>
      </w:r>
      <w:r>
        <w:tab/>
        <w:t>CA_n20-n71-n78</w:t>
      </w:r>
      <w:bookmarkEnd w:id="331"/>
    </w:p>
    <w:p w14:paraId="7D6D45CF" w14:textId="77777777" w:rsidR="008F4D94" w:rsidRDefault="008F4D94" w:rsidP="008F4D94">
      <w:pPr>
        <w:pStyle w:val="31"/>
        <w:rPr>
          <w:rFonts w:cs="Arial"/>
          <w:szCs w:val="28"/>
          <w:lang w:val="en-US" w:eastAsia="zh-CN"/>
        </w:rPr>
      </w:pPr>
      <w:bookmarkStart w:id="332" w:name="_Toc180420523"/>
      <w:r>
        <w:t>5.22.1</w:t>
      </w:r>
      <w:r>
        <w:tab/>
      </w:r>
      <w:r>
        <w:rPr>
          <w:rFonts w:cs="Arial"/>
          <w:szCs w:val="28"/>
          <w:lang w:val="en-US" w:eastAsia="zh-CN"/>
        </w:rPr>
        <w:t>Common for 1 band UL and 2 bands UL CA</w:t>
      </w:r>
      <w:bookmarkEnd w:id="332"/>
    </w:p>
    <w:p w14:paraId="641C1859" w14:textId="77777777" w:rsidR="008F4D94" w:rsidRDefault="008F4D94" w:rsidP="008F4D94">
      <w:pPr>
        <w:pStyle w:val="41"/>
      </w:pPr>
      <w:bookmarkStart w:id="333" w:name="_Toc180420524"/>
      <w:r>
        <w:t>5.22.1.1</w:t>
      </w:r>
      <w:r>
        <w:tab/>
      </w:r>
      <w:r>
        <w:rPr>
          <w:rFonts w:cs="Arial"/>
          <w:lang w:eastAsia="zh-CN"/>
        </w:rPr>
        <w:t>Operating bands for CA</w:t>
      </w:r>
      <w:bookmarkEnd w:id="333"/>
    </w:p>
    <w:p w14:paraId="24DEFBCE" w14:textId="77777777" w:rsidR="008F4D94" w:rsidRDefault="008F4D94" w:rsidP="008F4D94">
      <w:pPr>
        <w:pStyle w:val="TH"/>
        <w:rPr>
          <w:lang w:val="en-US"/>
        </w:rPr>
      </w:pPr>
      <w:r>
        <w:rPr>
          <w:rFonts w:cs="Arial"/>
        </w:rPr>
        <w:t xml:space="preserve">Table </w:t>
      </w:r>
      <w:r>
        <w:rPr>
          <w:rFonts w:cs="Arial" w:hint="eastAsia"/>
          <w:lang w:val="en-US" w:eastAsia="zh-CN"/>
        </w:rPr>
        <w:t>5.22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44C9AF3A"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ECFC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B25B2C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048399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DD5F9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C0E75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542B66"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011AE0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14E822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BE33D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06DAAD6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7CCDF"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4FB5FF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A9CDE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F0D935A"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2749D7F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BFE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2E9593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B599B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7B64A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11D2A13"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EE79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15B7A6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4169FA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19CCCE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1FFBDAC"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E40A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6580E88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1D6601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6D5FDF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1B1C2A75" w14:textId="77777777" w:rsidR="008F4D94" w:rsidRDefault="008F4D94" w:rsidP="008F4D94">
      <w:pPr>
        <w:pStyle w:val="TH"/>
      </w:pPr>
    </w:p>
    <w:p w14:paraId="22957C1C" w14:textId="77777777" w:rsidR="008F4D94" w:rsidRPr="005D2633" w:rsidRDefault="008F4D94" w:rsidP="008F4D94">
      <w:pPr>
        <w:pStyle w:val="41"/>
        <w:rPr>
          <w:rFonts w:cs="Arial"/>
          <w:lang w:eastAsia="zh-CN"/>
        </w:rPr>
      </w:pPr>
      <w:bookmarkStart w:id="334" w:name="_Toc180420525"/>
      <w:r>
        <w:rPr>
          <w:rFonts w:cs="Arial"/>
          <w:lang w:eastAsia="zh-CN"/>
        </w:rPr>
        <w:t>5.22</w:t>
      </w:r>
      <w:r w:rsidRPr="005D2633">
        <w:rPr>
          <w:rFonts w:cs="Arial"/>
          <w:lang w:eastAsia="zh-CN"/>
        </w:rPr>
        <w:t>.1.2</w:t>
      </w:r>
      <w:r w:rsidRPr="005D2633">
        <w:rPr>
          <w:rFonts w:cs="Arial"/>
          <w:lang w:eastAsia="zh-CN"/>
        </w:rPr>
        <w:tab/>
      </w:r>
      <w:r>
        <w:rPr>
          <w:rFonts w:cs="Arial"/>
          <w:lang w:eastAsia="zh-CN"/>
        </w:rPr>
        <w:t>Channel bandwidths per operating band for CA</w:t>
      </w:r>
      <w:bookmarkEnd w:id="334"/>
    </w:p>
    <w:p w14:paraId="5BC6FB16"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14F1F470"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B9B6EAE"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3289525"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13B1D78"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E64195"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36EEBC9"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1586532"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F0D93" w14:textId="77777777" w:rsidR="008F4D94" w:rsidRDefault="008F4D94" w:rsidP="00190399">
            <w:pPr>
              <w:pStyle w:val="TAH"/>
              <w:rPr>
                <w:szCs w:val="18"/>
                <w:lang w:val="en-US" w:eastAsia="zh-CN"/>
              </w:rPr>
            </w:pPr>
            <w:r>
              <w:t>Bandwidth combination set</w:t>
            </w:r>
          </w:p>
        </w:tc>
      </w:tr>
      <w:tr w:rsidR="008F4D94" w14:paraId="7B4E249E"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56EE96FD"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CA_n20A-n71A-n78A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A234CFE" w14:textId="77777777" w:rsidR="008F4D94" w:rsidRPr="00ED0466" w:rsidRDefault="008F4D94" w:rsidP="00190399">
            <w:pPr>
              <w:pStyle w:val="TAC"/>
              <w:rPr>
                <w:rFonts w:eastAsia="宋体" w:cs="Arial"/>
                <w:szCs w:val="18"/>
                <w:lang w:eastAsia="zh-CN"/>
              </w:rPr>
            </w:pPr>
            <w:r w:rsidRPr="00ED0466">
              <w:rPr>
                <w:rFonts w:eastAsia="宋体" w:cs="Arial"/>
                <w:szCs w:val="18"/>
                <w:lang w:eastAsia="zh-CN"/>
              </w:rPr>
              <w:t>CA_n20A-n71A</w:t>
            </w:r>
          </w:p>
          <w:p w14:paraId="574D6106" w14:textId="77777777" w:rsidR="008F4D94" w:rsidRPr="00ED0466" w:rsidRDefault="008F4D94" w:rsidP="00190399">
            <w:pPr>
              <w:pStyle w:val="TAC"/>
              <w:rPr>
                <w:rFonts w:eastAsia="宋体" w:cs="Arial"/>
                <w:szCs w:val="18"/>
                <w:lang w:eastAsia="zh-CN"/>
              </w:rPr>
            </w:pPr>
            <w:r w:rsidRPr="00ED0466">
              <w:rPr>
                <w:rFonts w:eastAsia="宋体" w:cs="Arial"/>
                <w:szCs w:val="18"/>
                <w:lang w:eastAsia="zh-CN"/>
              </w:rPr>
              <w:t>CA_n20A-n78A</w:t>
            </w:r>
          </w:p>
          <w:p w14:paraId="4E8FF839" w14:textId="77777777" w:rsidR="008F4D94" w:rsidRPr="00ED0466" w:rsidRDefault="008F4D94" w:rsidP="00190399">
            <w:pPr>
              <w:pStyle w:val="TAC"/>
              <w:rPr>
                <w:rFonts w:eastAsia="宋体" w:cs="Arial"/>
                <w:szCs w:val="18"/>
                <w:lang w:eastAsia="zh-CN"/>
              </w:rPr>
            </w:pPr>
            <w:r w:rsidRPr="00ED0466">
              <w:rPr>
                <w:rFonts w:eastAsia="宋体" w:cs="Arial"/>
                <w:szCs w:val="18"/>
                <w:lang w:eastAsia="zh-CN"/>
              </w:rPr>
              <w:t>CA_n71A-n78A</w:t>
            </w:r>
          </w:p>
          <w:p w14:paraId="043282C5" w14:textId="77777777" w:rsidR="008F4D94" w:rsidRPr="00B00CBD"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20CF6DCD"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0B407B8"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w:t>
            </w:r>
          </w:p>
        </w:tc>
        <w:tc>
          <w:tcPr>
            <w:tcW w:w="1202" w:type="dxa"/>
            <w:tcBorders>
              <w:left w:val="single" w:sz="4" w:space="0" w:color="auto"/>
              <w:bottom w:val="nil"/>
              <w:right w:val="single" w:sz="4" w:space="0" w:color="auto"/>
            </w:tcBorders>
            <w:shd w:val="clear" w:color="auto" w:fill="auto"/>
            <w:vAlign w:val="center"/>
          </w:tcPr>
          <w:p w14:paraId="25990B2B"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8444757"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7FDFC3D8"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6693ED0"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E9B8974"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FF50374"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35924A97" w14:textId="77777777" w:rsidR="008F4D94" w:rsidRPr="00B00CBD" w:rsidRDefault="008F4D94" w:rsidP="00190399">
            <w:pPr>
              <w:pStyle w:val="TAC"/>
              <w:rPr>
                <w:rFonts w:cs="Arial"/>
                <w:szCs w:val="18"/>
                <w:lang w:val="en-US" w:eastAsia="zh-CN"/>
              </w:rPr>
            </w:pPr>
          </w:p>
        </w:tc>
      </w:tr>
      <w:tr w:rsidR="008F4D94" w14:paraId="4030C99C"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E71AF3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A5ADBC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AAED14A"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F9FD5DA"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ED0466">
              <w:rPr>
                <w:rFonts w:ascii="Arial" w:eastAsia="宋体" w:hAnsi="Arial" w:cs="Arial"/>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11DC0176" w14:textId="77777777" w:rsidR="008F4D94" w:rsidRPr="00B00CBD" w:rsidRDefault="008F4D94" w:rsidP="00190399">
            <w:pPr>
              <w:pStyle w:val="TAC"/>
              <w:rPr>
                <w:rFonts w:cs="Arial"/>
                <w:szCs w:val="18"/>
                <w:lang w:val="en-US" w:eastAsia="zh-CN"/>
              </w:rPr>
            </w:pPr>
          </w:p>
        </w:tc>
      </w:tr>
    </w:tbl>
    <w:p w14:paraId="2AB332ED" w14:textId="77777777" w:rsidR="008F4D94" w:rsidRDefault="008F4D94" w:rsidP="008F4D94">
      <w:pPr>
        <w:pStyle w:val="41"/>
        <w:rPr>
          <w:rFonts w:cs="Arial"/>
          <w:szCs w:val="22"/>
          <w:lang w:val="en-US" w:eastAsia="zh-CN"/>
        </w:rPr>
      </w:pPr>
      <w:bookmarkStart w:id="335" w:name="_Toc180420526"/>
      <w:r>
        <w:rPr>
          <w:rFonts w:cs="Arial"/>
          <w:lang w:eastAsia="zh-CN"/>
        </w:rPr>
        <w:t>5.22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35"/>
    </w:p>
    <w:p w14:paraId="37B56BFD"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-n71</w:t>
      </w:r>
      <w:r>
        <w:rPr>
          <w:lang w:val="en-US" w:eastAsia="zh-CN"/>
        </w:rPr>
        <w:t>-n78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CA_n5-n78-n105 as given in the tables below.</w:t>
      </w:r>
    </w:p>
    <w:p w14:paraId="45FCA419" w14:textId="77777777" w:rsidR="008F4D94" w:rsidRDefault="008F4D94" w:rsidP="008F4D94">
      <w:pPr>
        <w:pStyle w:val="TH"/>
      </w:pPr>
      <w:r>
        <w:t xml:space="preserve">Table </w:t>
      </w:r>
      <w:r>
        <w:rPr>
          <w:rFonts w:hint="eastAsia"/>
          <w:lang w:val="en-US" w:eastAsia="zh-CN"/>
        </w:rPr>
        <w:t>5.22</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2E00CFF"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02F1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B8B87A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AF34FA5"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185F9218"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57455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25BE12B"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34359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CA_n20-n71-n78</w:t>
            </w:r>
          </w:p>
        </w:tc>
        <w:tc>
          <w:tcPr>
            <w:tcW w:w="2040" w:type="dxa"/>
            <w:tcBorders>
              <w:top w:val="nil"/>
              <w:left w:val="nil"/>
              <w:bottom w:val="single" w:sz="4" w:space="0" w:color="auto"/>
              <w:right w:val="single" w:sz="4" w:space="0" w:color="auto"/>
            </w:tcBorders>
            <w:shd w:val="clear" w:color="auto" w:fill="auto"/>
            <w:vAlign w:val="center"/>
            <w:hideMark/>
          </w:tcPr>
          <w:p w14:paraId="29D397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0.7</w:t>
            </w:r>
          </w:p>
        </w:tc>
        <w:tc>
          <w:tcPr>
            <w:tcW w:w="1900" w:type="dxa"/>
            <w:tcBorders>
              <w:top w:val="nil"/>
              <w:left w:val="nil"/>
              <w:bottom w:val="single" w:sz="4" w:space="0" w:color="auto"/>
              <w:right w:val="single" w:sz="4" w:space="0" w:color="auto"/>
            </w:tcBorders>
            <w:shd w:val="clear" w:color="auto" w:fill="auto"/>
            <w:vAlign w:val="center"/>
            <w:hideMark/>
          </w:tcPr>
          <w:p w14:paraId="3573E4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0.7 </w:t>
            </w:r>
          </w:p>
        </w:tc>
        <w:tc>
          <w:tcPr>
            <w:tcW w:w="2180" w:type="dxa"/>
            <w:tcBorders>
              <w:top w:val="nil"/>
              <w:left w:val="nil"/>
              <w:bottom w:val="single" w:sz="4" w:space="0" w:color="auto"/>
              <w:right w:val="single" w:sz="4" w:space="0" w:color="auto"/>
            </w:tcBorders>
            <w:shd w:val="clear" w:color="auto" w:fill="auto"/>
            <w:vAlign w:val="center"/>
            <w:hideMark/>
          </w:tcPr>
          <w:p w14:paraId="3A073A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0.8</w:t>
            </w:r>
          </w:p>
        </w:tc>
      </w:tr>
      <w:tr w:rsidR="008F4D94" w14:paraId="1DA2DB9C"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DA0FF4"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BCFAC98" w14:textId="77777777" w:rsidR="008F4D94" w:rsidRDefault="008F4D94" w:rsidP="008F4D94">
      <w:pPr>
        <w:pStyle w:val="TH"/>
        <w:spacing w:before="120" w:after="120"/>
        <w:rPr>
          <w:lang w:eastAsia="zh-CN"/>
        </w:rPr>
      </w:pPr>
      <w:r>
        <w:t xml:space="preserve">Table </w:t>
      </w:r>
      <w:r>
        <w:rPr>
          <w:lang w:val="en-US" w:eastAsia="zh-CN"/>
        </w:rPr>
        <w:t>5.22.1.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89294E5"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CEA2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550D1E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9D6A6C"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A66CB38"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48ED56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58C5FA6"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00865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CA_n20-n71-n78</w:t>
            </w:r>
          </w:p>
        </w:tc>
        <w:tc>
          <w:tcPr>
            <w:tcW w:w="2140" w:type="dxa"/>
            <w:tcBorders>
              <w:top w:val="nil"/>
              <w:left w:val="nil"/>
              <w:bottom w:val="single" w:sz="4" w:space="0" w:color="auto"/>
              <w:right w:val="single" w:sz="4" w:space="0" w:color="auto"/>
            </w:tcBorders>
            <w:shd w:val="clear" w:color="auto" w:fill="auto"/>
            <w:vAlign w:val="center"/>
            <w:hideMark/>
          </w:tcPr>
          <w:p w14:paraId="5D3A69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0.2 </w:t>
            </w:r>
          </w:p>
        </w:tc>
        <w:tc>
          <w:tcPr>
            <w:tcW w:w="2180" w:type="dxa"/>
            <w:tcBorders>
              <w:top w:val="nil"/>
              <w:left w:val="nil"/>
              <w:bottom w:val="single" w:sz="4" w:space="0" w:color="auto"/>
              <w:right w:val="single" w:sz="4" w:space="0" w:color="auto"/>
            </w:tcBorders>
            <w:shd w:val="clear" w:color="auto" w:fill="auto"/>
            <w:vAlign w:val="center"/>
            <w:hideMark/>
          </w:tcPr>
          <w:p w14:paraId="24F69C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0.2</w:t>
            </w:r>
          </w:p>
        </w:tc>
        <w:tc>
          <w:tcPr>
            <w:tcW w:w="2200" w:type="dxa"/>
            <w:tcBorders>
              <w:top w:val="nil"/>
              <w:left w:val="nil"/>
              <w:bottom w:val="single" w:sz="4" w:space="0" w:color="auto"/>
              <w:right w:val="single" w:sz="4" w:space="0" w:color="auto"/>
            </w:tcBorders>
            <w:shd w:val="clear" w:color="auto" w:fill="auto"/>
            <w:vAlign w:val="center"/>
            <w:hideMark/>
          </w:tcPr>
          <w:p w14:paraId="23CC74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0.5</w:t>
            </w:r>
          </w:p>
        </w:tc>
      </w:tr>
      <w:tr w:rsidR="008F4D94" w14:paraId="6293C564"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3E501A"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A088643" w14:textId="77777777" w:rsidR="008F4D94" w:rsidRPr="005D2633" w:rsidRDefault="008F4D94" w:rsidP="008F4D94">
      <w:pPr>
        <w:pStyle w:val="31"/>
        <w:rPr>
          <w:rFonts w:cs="Arial"/>
          <w:szCs w:val="28"/>
          <w:lang w:val="en-US" w:eastAsia="zh-CN"/>
        </w:rPr>
      </w:pPr>
      <w:bookmarkStart w:id="336" w:name="_Toc180420527"/>
      <w:r>
        <w:rPr>
          <w:rFonts w:cs="Arial"/>
          <w:szCs w:val="28"/>
          <w:lang w:val="en-US" w:eastAsia="zh-CN"/>
        </w:rPr>
        <w:t>5.22</w:t>
      </w:r>
      <w:r w:rsidRPr="005D2633">
        <w:rPr>
          <w:rFonts w:cs="Arial"/>
          <w:szCs w:val="28"/>
          <w:lang w:val="en-US" w:eastAsia="zh-CN"/>
        </w:rPr>
        <w:t>.2</w:t>
      </w:r>
      <w:r w:rsidRPr="005D2633">
        <w:rPr>
          <w:rFonts w:cs="Arial"/>
          <w:szCs w:val="28"/>
          <w:lang w:val="en-US" w:eastAsia="zh-CN"/>
        </w:rPr>
        <w:tab/>
        <w:t>Specific for 2 bands UL CA</w:t>
      </w:r>
      <w:bookmarkEnd w:id="336"/>
    </w:p>
    <w:p w14:paraId="141398A0" w14:textId="77777777" w:rsidR="008F4D94" w:rsidRPr="00140BB6" w:rsidRDefault="008F4D94" w:rsidP="008F4D94">
      <w:pPr>
        <w:pStyle w:val="41"/>
      </w:pPr>
      <w:bookmarkStart w:id="337" w:name="_Toc180420528"/>
      <w:r>
        <w:t>5.22</w:t>
      </w:r>
      <w:r w:rsidRPr="00140BB6">
        <w:t>.2.1</w:t>
      </w:r>
      <w:r w:rsidRPr="00140BB6">
        <w:tab/>
        <w:t>UE co-existence studies</w:t>
      </w:r>
      <w:bookmarkEnd w:id="337"/>
    </w:p>
    <w:p w14:paraId="4ED2F543" w14:textId="77777777" w:rsidR="008F4D94" w:rsidRPr="00242348" w:rsidRDefault="008F4D94" w:rsidP="008F4D94">
      <w:pPr>
        <w:pStyle w:val="51"/>
        <w:rPr>
          <w:snapToGrid w:val="0"/>
        </w:rPr>
      </w:pPr>
      <w:bookmarkStart w:id="338" w:name="_Toc180420529"/>
      <w:r>
        <w:rPr>
          <w:rFonts w:hint="eastAsia"/>
          <w:snapToGrid w:val="0"/>
        </w:rPr>
        <w:t>5.22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8"/>
    </w:p>
    <w:p w14:paraId="0E17DB9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444FF7F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ECE75C3"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81F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E728B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603C0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EB749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4E3B61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996EB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8A40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08EF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E022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9E5A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F748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7A3E04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875E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103DE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A2424C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1495 - 1560</w:t>
            </w:r>
          </w:p>
        </w:tc>
      </w:tr>
      <w:tr w:rsidR="008F4D94" w14:paraId="68F50E3B"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FD28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F4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562F3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081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14BF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88E05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2FE4F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6EE6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D9C7D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464 - 564</w:t>
            </w:r>
          </w:p>
        </w:tc>
      </w:tr>
      <w:tr w:rsidR="008F4D94" w14:paraId="5D5E1E24"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132E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FF8C1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29EB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A75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1A9E2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474F4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B73DC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CA72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85C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2158 - 2258</w:t>
            </w:r>
          </w:p>
        </w:tc>
      </w:tr>
      <w:tr w:rsidR="008F4D94" w14:paraId="7C022AD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3B821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F71B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F675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FB81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FB5C9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F159F"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328DC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07658D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3A53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1127 - 1262</w:t>
            </w:r>
          </w:p>
        </w:tc>
      </w:tr>
      <w:tr w:rsidR="008F4D94" w14:paraId="76AA807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0D73B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1C1B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6175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E1FC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34B3CF1"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0FDF0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AE7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C4E328" w14:textId="77777777" w:rsidR="008F4D94" w:rsidRDefault="008F4D94" w:rsidP="00190399">
            <w:pPr>
              <w:rPr>
                <w:rFonts w:ascii="Arial" w:hAnsi="Arial" w:cs="Arial"/>
                <w:color w:val="000000"/>
                <w:sz w:val="18"/>
                <w:szCs w:val="18"/>
              </w:rPr>
            </w:pPr>
          </w:p>
        </w:tc>
      </w:tr>
      <w:tr w:rsidR="008F4D94" w14:paraId="7915528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6DA10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0C640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9FEE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905F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7ABE8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7B521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0BD61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B22050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28C0D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2821 - 2956</w:t>
            </w:r>
          </w:p>
        </w:tc>
      </w:tr>
      <w:tr w:rsidR="008F4D94" w14:paraId="49CCF42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08657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285E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CE20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B0AC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975342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BE90D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C890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462481D" w14:textId="77777777" w:rsidR="008F4D94" w:rsidRDefault="008F4D94" w:rsidP="00190399">
            <w:pPr>
              <w:rPr>
                <w:rFonts w:ascii="Arial" w:hAnsi="Arial" w:cs="Arial"/>
                <w:color w:val="000000"/>
                <w:sz w:val="18"/>
                <w:szCs w:val="18"/>
              </w:rPr>
            </w:pPr>
          </w:p>
        </w:tc>
      </w:tr>
      <w:tr w:rsidR="008F4D94" w14:paraId="4242ECB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5EE88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40A6E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2B38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2A8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E5D5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BA96E10"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80226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AB41E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AF3F27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2785 - 2630</w:t>
            </w:r>
          </w:p>
        </w:tc>
      </w:tr>
      <w:tr w:rsidR="008F4D94" w14:paraId="69FB054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F0238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08F78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13DE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49EE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5AB5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E9642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05502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E1A5B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9F2F6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1260 - 1100</w:t>
            </w:r>
          </w:p>
        </w:tc>
      </w:tr>
      <w:tr w:rsidR="008F4D94" w14:paraId="12946B4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B4ADD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7E2A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3949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C6AF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547E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699CA5"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E4986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85D5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9E0F6D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3991 - 4146</w:t>
            </w:r>
          </w:p>
        </w:tc>
      </w:tr>
      <w:tr w:rsidR="008F4D94" w14:paraId="5A9E3383"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B554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F3A8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88FF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C284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64B5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AD39B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2B067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A440A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51015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3822 - 3982</w:t>
            </w:r>
          </w:p>
        </w:tc>
      </w:tr>
      <w:tr w:rsidR="008F4D94" w14:paraId="0DBD2D3A"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8B72BA"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CD407" w14:textId="77777777" w:rsidR="008F4D94" w:rsidRDefault="008F4D94" w:rsidP="008F4D94">
      <w:pPr>
        <w:pStyle w:val="TH"/>
        <w:rPr>
          <w:rFonts w:eastAsia="MS Mincho"/>
        </w:rPr>
      </w:pPr>
    </w:p>
    <w:p w14:paraId="28DECEB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06ADD30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FF564D2"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4C2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F6AC4B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E08A7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D10794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C0892D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5C5835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9A0A8"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C053B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B927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3A43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F3816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206C2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4CD7A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FFA183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7F6A5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4132 - 4662</w:t>
            </w:r>
          </w:p>
        </w:tc>
      </w:tr>
      <w:tr w:rsidR="008F4D94" w14:paraId="76067E1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E192A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C492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23AD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CF6A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2F4F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110AE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20C18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AD2B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62883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5738 - 6768</w:t>
            </w:r>
          </w:p>
        </w:tc>
      </w:tr>
      <w:tr w:rsidR="008F4D94" w14:paraId="25D5426D"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DB7CE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154A7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743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394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A194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B164D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228E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C8604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21E0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7432 - 8462</w:t>
            </w:r>
          </w:p>
        </w:tc>
      </w:tr>
      <w:tr w:rsidR="008F4D94" w14:paraId="1C457EF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778BC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A3B8B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5E89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D04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684C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D32C8E"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25CAD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1E44C0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45E79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9038 - 10568</w:t>
            </w:r>
          </w:p>
        </w:tc>
      </w:tr>
      <w:tr w:rsidR="008F4D94" w14:paraId="60994BD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61182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E979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E02C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70908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273480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FF37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2BED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932F1CE" w14:textId="77777777" w:rsidR="008F4D94" w:rsidRDefault="008F4D94" w:rsidP="00190399">
            <w:pPr>
              <w:rPr>
                <w:rFonts w:ascii="Arial" w:hAnsi="Arial" w:cs="Arial"/>
                <w:color w:val="000000"/>
                <w:sz w:val="18"/>
                <w:szCs w:val="18"/>
              </w:rPr>
            </w:pPr>
          </w:p>
        </w:tc>
      </w:tr>
      <w:tr w:rsidR="008F4D94" w14:paraId="1815AAE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9DEB8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60CD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B176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12E0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69C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FDDCF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4B383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B861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92D4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10732 - 12262</w:t>
            </w:r>
          </w:p>
        </w:tc>
      </w:tr>
      <w:tr w:rsidR="008F4D94" w14:paraId="523F30D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13853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EE973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F58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CBB7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8A4BF3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4236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43BA2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14895B9" w14:textId="77777777" w:rsidR="008F4D94" w:rsidRDefault="008F4D94" w:rsidP="00190399">
            <w:pPr>
              <w:rPr>
                <w:rFonts w:ascii="Arial" w:hAnsi="Arial" w:cs="Arial"/>
                <w:color w:val="000000"/>
                <w:sz w:val="18"/>
                <w:szCs w:val="18"/>
              </w:rPr>
            </w:pPr>
          </w:p>
        </w:tc>
      </w:tr>
      <w:tr w:rsidR="008F4D94" w14:paraId="7382346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484EC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0268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5CCE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7A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BC65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61BF9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224B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C7DF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1E6413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148 - 472</w:t>
            </w:r>
          </w:p>
        </w:tc>
      </w:tr>
      <w:tr w:rsidR="008F4D94" w14:paraId="5AD9769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FEE19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E201A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A625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B65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7BFE5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E88D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A886E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4B4CC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ACCCBA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4014 - 5104</w:t>
            </w:r>
          </w:p>
        </w:tc>
      </w:tr>
      <w:tr w:rsidR="008F4D94" w14:paraId="14549CE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C43D2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26BD3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9C80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C98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1F3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43488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14D39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07171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0EE3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6628 - 7248</w:t>
            </w:r>
          </w:p>
        </w:tc>
      </w:tr>
      <w:tr w:rsidR="008F4D94" w14:paraId="74CAC6E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42943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E24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1D80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E448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BBE1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02810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3CA23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2726C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06F56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9096 - 10186</w:t>
            </w:r>
          </w:p>
        </w:tc>
      </w:tr>
      <w:tr w:rsidR="008F4D94" w14:paraId="76D73708"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1DFF49"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6731DB" w14:textId="77777777" w:rsidR="008F4D94" w:rsidRDefault="008F4D94" w:rsidP="008F4D94">
      <w:pPr>
        <w:pStyle w:val="TH"/>
        <w:rPr>
          <w:rFonts w:eastAsia="MS Mincho"/>
        </w:rPr>
      </w:pPr>
    </w:p>
    <w:p w14:paraId="46F07EF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1344A7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3734F902"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C95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D3CD77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221AC7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0E153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F41B7C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A6AEB3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418AC9"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75F8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417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B60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F34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2D780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CDE6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C60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2602 - 3137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AFDFE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3963 - 4498</w:t>
            </w:r>
          </w:p>
        </w:tc>
      </w:tr>
      <w:tr w:rsidR="008F4D94" w14:paraId="31745E63"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63BAC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0245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28A9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0AFF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6B4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FF1BE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55DCE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9253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2474 - 1904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6E5CD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5902 - 6937</w:t>
            </w:r>
          </w:p>
        </w:tc>
      </w:tr>
      <w:tr w:rsidR="008F4D94" w14:paraId="7DE7CB4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DDA9E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CD00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A598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675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98351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25FF2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EF7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25618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4626 - 5196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11BE4D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7263 - 8298</w:t>
            </w:r>
          </w:p>
        </w:tc>
      </w:tr>
      <w:tr w:rsidR="008F4D94" w14:paraId="3D86412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BAD4E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86C2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E5D8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BB3E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6396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C5762E"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7E3D1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FAD04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1811 - 1206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41633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9202 - 10737</w:t>
            </w:r>
          </w:p>
        </w:tc>
      </w:tr>
      <w:tr w:rsidR="008F4D94" w14:paraId="6FBF523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538C3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36FB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B64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5826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24D2DF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C2DFD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411909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6274 - 5204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0E5FDFB" w14:textId="77777777" w:rsidR="008F4D94" w:rsidRDefault="008F4D94" w:rsidP="00190399">
            <w:pPr>
              <w:rPr>
                <w:rFonts w:ascii="Arial" w:hAnsi="Arial" w:cs="Arial"/>
                <w:color w:val="000000"/>
                <w:sz w:val="18"/>
                <w:szCs w:val="18"/>
              </w:rPr>
            </w:pPr>
          </w:p>
        </w:tc>
      </w:tr>
      <w:tr w:rsidR="008F4D94" w14:paraId="245EE1A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96E3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3710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8584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3023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0BFAD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191F3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03AF4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6797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5289 - 5894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8223A0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10563 - 12098</w:t>
            </w:r>
          </w:p>
        </w:tc>
      </w:tr>
      <w:tr w:rsidR="008F4D94" w14:paraId="40B28B0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CE964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82F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9E6EE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5D2D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2532E4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8C741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4D98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7926 - 8996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2F09363" w14:textId="77777777" w:rsidR="008F4D94" w:rsidRDefault="008F4D94" w:rsidP="00190399">
            <w:pPr>
              <w:rPr>
                <w:rFonts w:ascii="Arial" w:hAnsi="Arial" w:cs="Arial"/>
                <w:color w:val="000000"/>
                <w:sz w:val="18"/>
                <w:szCs w:val="18"/>
              </w:rPr>
            </w:pPr>
          </w:p>
        </w:tc>
      </w:tr>
      <w:tr w:rsidR="008F4D94" w14:paraId="25DC92B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2266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EB102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5AD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BE21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C1327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975024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F50B3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BCE2B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14537 - 12502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51C8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508 - 1148</w:t>
            </w:r>
          </w:p>
        </w:tc>
      </w:tr>
      <w:tr w:rsidR="008F4D94" w14:paraId="4FFECE6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E4356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5E291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E871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6447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05D6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DC004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4082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E706A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10074 - 8504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F8262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4506 - 5611</w:t>
            </w:r>
          </w:p>
        </w:tc>
      </w:tr>
      <w:tr w:rsidR="008F4D94" w14:paraId="2AFFE6E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29B0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0308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DF5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77DA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A02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817F2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4A19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D3D23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13863 - 15898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4FAA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5952 - 6592</w:t>
            </w:r>
          </w:p>
        </w:tc>
      </w:tr>
      <w:tr w:rsidR="008F4D94" w14:paraId="00CB97E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F735B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D460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F6D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589A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4252A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A5671C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8F6EE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9F7D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11226 - 12796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B9F53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8589 - 9694</w:t>
            </w:r>
          </w:p>
        </w:tc>
      </w:tr>
      <w:tr w:rsidR="008F4D94" w14:paraId="0E20F69F"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57BE01"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1A1E577" w14:textId="77777777" w:rsidR="008F4D94" w:rsidRDefault="008F4D94" w:rsidP="008F4D94">
      <w:pPr>
        <w:rPr>
          <w:snapToGrid w:val="0"/>
        </w:rPr>
      </w:pPr>
    </w:p>
    <w:p w14:paraId="5AECC6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 xml:space="preserve">1 </w:t>
      </w:r>
      <w:r>
        <w:rPr>
          <w:snapToGrid w:val="0"/>
        </w:rPr>
        <w:t>there is IMD5 from 20 and n71 into RX band n78.</w:t>
      </w:r>
    </w:p>
    <w:p w14:paraId="4885D0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IMD5 from n71 and n78 into RX band n20.</w:t>
      </w:r>
    </w:p>
    <w:p w14:paraId="509A4E66" w14:textId="77777777" w:rsidR="008F4D94" w:rsidRDefault="008F4D94" w:rsidP="008F4D94">
      <w:pPr>
        <w:pStyle w:val="41"/>
      </w:pPr>
      <w:bookmarkStart w:id="339" w:name="_Toc180420530"/>
      <w:r>
        <w:t>5.22</w:t>
      </w:r>
      <w:r w:rsidRPr="00AB69C8">
        <w:t>.2.</w:t>
      </w:r>
      <w:r>
        <w:t>2</w:t>
      </w:r>
      <w:r w:rsidRPr="00AB69C8">
        <w:tab/>
        <w:t>REFSENS requirements</w:t>
      </w:r>
      <w:bookmarkEnd w:id="339"/>
    </w:p>
    <w:p w14:paraId="4ABE869B" w14:textId="77777777" w:rsidR="008F4D94" w:rsidRDefault="008F4D94" w:rsidP="008F4D94">
      <w:r>
        <w:t>The MSD requirements are re-used from CA_n5-n78-n105.</w:t>
      </w:r>
    </w:p>
    <w:p w14:paraId="0A3EC33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5.22</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93192F"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D33BAB"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4D52E" w14:textId="77777777" w:rsidR="008F4D94" w:rsidRPr="006E069C" w:rsidRDefault="008F4D94" w:rsidP="00190399">
            <w:pPr>
              <w:pStyle w:val="TAH"/>
            </w:pPr>
            <w:r w:rsidRPr="006E069C">
              <w:t>Source of IMD</w:t>
            </w:r>
          </w:p>
        </w:tc>
      </w:tr>
      <w:tr w:rsidR="008F4D94" w:rsidRPr="006E069C" w14:paraId="4DA82497"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39E0E4"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7542E1"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A936020"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2DB6071"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0FBE4D"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8046791"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C05E61E"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59C877"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46C6695" w14:textId="77777777" w:rsidR="008F4D94" w:rsidRPr="006E069C" w:rsidRDefault="008F4D94" w:rsidP="00190399">
            <w:pPr>
              <w:pStyle w:val="TAH"/>
            </w:pPr>
          </w:p>
        </w:tc>
      </w:tr>
      <w:tr w:rsidR="008F4D94" w:rsidRPr="006E069C" w14:paraId="043BD1A5"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0931D" w14:textId="77777777" w:rsidR="008F4D94" w:rsidRPr="006E069C" w:rsidRDefault="008F4D94" w:rsidP="00190399">
            <w:pPr>
              <w:pStyle w:val="TAC"/>
              <w:rPr>
                <w:lang w:val="en-US" w:eastAsia="zh-CN"/>
              </w:rPr>
            </w:pPr>
            <w:r>
              <w:rPr>
                <w:lang w:val="en-US" w:eastAsia="zh-CN"/>
              </w:rPr>
              <w:t>CA_n20-n71-n78</w:t>
            </w:r>
          </w:p>
        </w:tc>
        <w:tc>
          <w:tcPr>
            <w:tcW w:w="923" w:type="dxa"/>
            <w:tcBorders>
              <w:top w:val="single" w:sz="4" w:space="0" w:color="auto"/>
              <w:left w:val="single" w:sz="4" w:space="0" w:color="auto"/>
              <w:right w:val="single" w:sz="4" w:space="0" w:color="auto"/>
            </w:tcBorders>
          </w:tcPr>
          <w:p w14:paraId="3368ACB5"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51B6682E"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5DC7910A"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C140ECA"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8883346"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C23E0BD" w14:textId="77777777" w:rsidR="008F4D94" w:rsidRPr="006E069C" w:rsidRDefault="008F4D94" w:rsidP="00190399">
            <w:pPr>
              <w:pStyle w:val="TAC"/>
              <w:rPr>
                <w:lang w:val="en-US" w:eastAsia="zh-CN"/>
              </w:rPr>
            </w:pPr>
            <w:r w:rsidRPr="007224E2">
              <w:rPr>
                <w:lang w:val="en-US" w:eastAsia="zh-CN"/>
              </w:rPr>
              <w:t>N/A</w:t>
            </w:r>
          </w:p>
        </w:tc>
        <w:tc>
          <w:tcPr>
            <w:tcW w:w="828" w:type="dxa"/>
            <w:tcBorders>
              <w:top w:val="single" w:sz="4" w:space="0" w:color="auto"/>
              <w:left w:val="single" w:sz="4" w:space="0" w:color="auto"/>
              <w:right w:val="single" w:sz="4" w:space="0" w:color="auto"/>
            </w:tcBorders>
          </w:tcPr>
          <w:p w14:paraId="6771AA78"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5A872" w14:textId="77777777" w:rsidR="008F4D94" w:rsidRPr="006E069C" w:rsidRDefault="008F4D94" w:rsidP="00190399">
            <w:pPr>
              <w:pStyle w:val="TAC"/>
            </w:pPr>
            <w:r w:rsidRPr="000062AB">
              <w:rPr>
                <w:lang w:val="en-US" w:eastAsia="zh-CN"/>
              </w:rPr>
              <w:t>N/A</w:t>
            </w:r>
          </w:p>
        </w:tc>
      </w:tr>
      <w:tr w:rsidR="008F4D94" w:rsidRPr="006E069C" w14:paraId="61FF5EB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5E64B3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E006CB" w14:textId="77777777" w:rsidR="008F4D94" w:rsidRPr="006E069C"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3719215" w14:textId="77777777" w:rsidR="008F4D94" w:rsidRPr="006E069C" w:rsidRDefault="008F4D94" w:rsidP="00190399">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56FDFEA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2024E3"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3403D7" w14:textId="77777777" w:rsidR="008F4D94" w:rsidRPr="006E069C" w:rsidRDefault="008F4D94" w:rsidP="00190399">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3840DC0" w14:textId="77777777" w:rsidR="008F4D94" w:rsidRPr="006E069C" w:rsidRDefault="008F4D94" w:rsidP="00190399">
            <w:pPr>
              <w:pStyle w:val="TAC"/>
              <w:rPr>
                <w:lang w:val="en-US" w:eastAsia="zh-CN"/>
              </w:rPr>
            </w:pPr>
            <w:r w:rsidRPr="007224E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02C88"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93693" w14:textId="77777777" w:rsidR="008F4D94" w:rsidRPr="006E069C" w:rsidRDefault="008F4D94" w:rsidP="00190399">
            <w:pPr>
              <w:pStyle w:val="TAC"/>
            </w:pPr>
            <w:r w:rsidRPr="000062AB">
              <w:rPr>
                <w:lang w:val="en-US" w:eastAsia="zh-CN"/>
              </w:rPr>
              <w:t>N/A</w:t>
            </w:r>
          </w:p>
        </w:tc>
      </w:tr>
      <w:tr w:rsidR="008F4D94" w:rsidRPr="006E069C" w14:paraId="7DF9709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CE1B75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42B602" w14:textId="77777777" w:rsidR="008F4D94" w:rsidRPr="006E069C"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4D2FD0"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830042D"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1CDC02"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F311244" w14:textId="77777777" w:rsidR="008F4D94" w:rsidRPr="006E069C" w:rsidRDefault="008F4D94" w:rsidP="00190399">
            <w:pPr>
              <w:pStyle w:val="TAC"/>
              <w:rPr>
                <w:lang w:val="en-US" w:eastAsia="zh-CN"/>
              </w:rPr>
            </w:pPr>
            <w:r>
              <w:rPr>
                <w:lang w:val="en-US" w:eastAsia="zh-CN"/>
              </w:rPr>
              <w:t>3567</w:t>
            </w:r>
          </w:p>
        </w:tc>
        <w:tc>
          <w:tcPr>
            <w:tcW w:w="797" w:type="dxa"/>
            <w:tcBorders>
              <w:top w:val="single" w:sz="4" w:space="0" w:color="auto"/>
              <w:left w:val="single" w:sz="4" w:space="0" w:color="auto"/>
              <w:bottom w:val="single" w:sz="4" w:space="0" w:color="auto"/>
              <w:right w:val="single" w:sz="4" w:space="0" w:color="auto"/>
            </w:tcBorders>
          </w:tcPr>
          <w:p w14:paraId="089696DE" w14:textId="77777777" w:rsidR="008F4D94" w:rsidRPr="006E069C" w:rsidRDefault="008F4D94" w:rsidP="00190399">
            <w:pPr>
              <w:pStyle w:val="TAC"/>
              <w:rPr>
                <w:lang w:val="en-US"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4268629"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59FA0" w14:textId="77777777" w:rsidR="008F4D94" w:rsidRPr="006E069C" w:rsidRDefault="008F4D94" w:rsidP="00190399">
            <w:pPr>
              <w:pStyle w:val="TAC"/>
            </w:pPr>
            <w:r>
              <w:t>IMD5</w:t>
            </w:r>
          </w:p>
        </w:tc>
      </w:tr>
      <w:tr w:rsidR="008F4D94" w:rsidRPr="006E069C" w14:paraId="5AAC223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561959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B5A7EF"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F87E5A"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14065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44ABB9"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67CA9CE" w14:textId="77777777" w:rsidR="008F4D94" w:rsidRPr="006E069C" w:rsidRDefault="008F4D94" w:rsidP="00190399">
            <w:pPr>
              <w:pStyle w:val="TAC"/>
              <w:rPr>
                <w:lang w:val="en-US" w:eastAsia="zh-CN"/>
              </w:rPr>
            </w:pPr>
            <w:r>
              <w:rPr>
                <w:lang w:val="en-US" w:eastAsia="zh-CN"/>
              </w:rPr>
              <w:t>808</w:t>
            </w:r>
          </w:p>
        </w:tc>
        <w:tc>
          <w:tcPr>
            <w:tcW w:w="797" w:type="dxa"/>
            <w:tcBorders>
              <w:top w:val="single" w:sz="4" w:space="0" w:color="auto"/>
              <w:left w:val="single" w:sz="4" w:space="0" w:color="auto"/>
              <w:bottom w:val="single" w:sz="4" w:space="0" w:color="auto"/>
              <w:right w:val="single" w:sz="4" w:space="0" w:color="auto"/>
            </w:tcBorders>
          </w:tcPr>
          <w:p w14:paraId="378B2D43" w14:textId="77777777" w:rsidR="008F4D94" w:rsidRPr="006E069C" w:rsidRDefault="008F4D94" w:rsidP="00190399">
            <w:pPr>
              <w:pStyle w:val="TAC"/>
              <w:rPr>
                <w:lang w:val="en-US" w:eastAsia="zh-CN"/>
              </w:rPr>
            </w:pP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71542C9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09BF7" w14:textId="77777777" w:rsidR="008F4D94" w:rsidRPr="006E069C" w:rsidRDefault="008F4D94" w:rsidP="00190399">
            <w:pPr>
              <w:pStyle w:val="TAC"/>
            </w:pPr>
            <w:r>
              <w:t>IMD5</w:t>
            </w:r>
          </w:p>
        </w:tc>
      </w:tr>
      <w:tr w:rsidR="008F4D94" w:rsidRPr="006E069C" w14:paraId="76F870C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8AA009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4098" w14:textId="77777777" w:rsidR="008F4D94"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B8EEE78" w14:textId="77777777" w:rsidR="008F4D94" w:rsidRPr="006E069C" w:rsidRDefault="008F4D94" w:rsidP="00190399">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55F56F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985F28"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874D10" w14:textId="77777777" w:rsidR="008F4D94" w:rsidRPr="006E069C" w:rsidRDefault="008F4D94" w:rsidP="00190399">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EA415E3" w14:textId="77777777" w:rsidR="008F4D94" w:rsidRPr="006E069C" w:rsidRDefault="008F4D94" w:rsidP="00190399">
            <w:pPr>
              <w:pStyle w:val="TAC"/>
              <w:rPr>
                <w:lang w:val="en-US" w:eastAsia="zh-CN"/>
              </w:rPr>
            </w:pPr>
            <w:r w:rsidRPr="009F3A47">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86C59"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165BA" w14:textId="77777777" w:rsidR="008F4D94" w:rsidRPr="006E069C" w:rsidRDefault="008F4D94" w:rsidP="00190399">
            <w:pPr>
              <w:pStyle w:val="TAC"/>
            </w:pPr>
            <w:r w:rsidRPr="00D04EB3">
              <w:rPr>
                <w:lang w:val="en-US" w:eastAsia="zh-CN"/>
              </w:rPr>
              <w:t>N/A</w:t>
            </w:r>
          </w:p>
        </w:tc>
      </w:tr>
      <w:tr w:rsidR="008F4D94" w:rsidRPr="006E069C" w14:paraId="05F99AE5"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64D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3427C719"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750DD8C1" w14:textId="77777777" w:rsidR="008F4D94" w:rsidRPr="006E069C" w:rsidRDefault="008F4D94" w:rsidP="00190399">
            <w:pPr>
              <w:pStyle w:val="TAC"/>
              <w:rPr>
                <w:lang w:val="en-US" w:eastAsia="zh-CN"/>
              </w:rPr>
            </w:pPr>
            <w:r>
              <w:rPr>
                <w:lang w:val="en-US" w:eastAsia="zh-CN"/>
              </w:rPr>
              <w:t>3528</w:t>
            </w:r>
          </w:p>
        </w:tc>
        <w:tc>
          <w:tcPr>
            <w:tcW w:w="1012" w:type="dxa"/>
            <w:tcBorders>
              <w:top w:val="single" w:sz="4" w:space="0" w:color="auto"/>
              <w:left w:val="single" w:sz="4" w:space="0" w:color="auto"/>
              <w:right w:val="single" w:sz="4" w:space="0" w:color="auto"/>
            </w:tcBorders>
          </w:tcPr>
          <w:p w14:paraId="2F4159AD"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91A1B89"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799F40DD" w14:textId="77777777" w:rsidR="008F4D94" w:rsidRPr="006E069C" w:rsidRDefault="008F4D94" w:rsidP="00190399">
            <w:pPr>
              <w:pStyle w:val="TAC"/>
              <w:rPr>
                <w:lang w:val="en-US" w:eastAsia="zh-CN"/>
              </w:rPr>
            </w:pPr>
            <w:r>
              <w:rPr>
                <w:lang w:val="en-US" w:eastAsia="zh-CN"/>
              </w:rPr>
              <w:t>3528</w:t>
            </w:r>
          </w:p>
        </w:tc>
        <w:tc>
          <w:tcPr>
            <w:tcW w:w="797" w:type="dxa"/>
            <w:tcBorders>
              <w:top w:val="single" w:sz="4" w:space="0" w:color="auto"/>
              <w:left w:val="single" w:sz="4" w:space="0" w:color="auto"/>
              <w:bottom w:val="single" w:sz="4" w:space="0" w:color="auto"/>
              <w:right w:val="single" w:sz="4" w:space="0" w:color="auto"/>
            </w:tcBorders>
          </w:tcPr>
          <w:p w14:paraId="6D886647" w14:textId="77777777" w:rsidR="008F4D94" w:rsidRPr="006E069C" w:rsidRDefault="008F4D94" w:rsidP="00190399">
            <w:pPr>
              <w:pStyle w:val="TAC"/>
              <w:rPr>
                <w:lang w:val="en-US" w:eastAsia="zh-CN"/>
              </w:rPr>
            </w:pPr>
            <w:r w:rsidRPr="009F3A47">
              <w:rPr>
                <w:lang w:val="en-US" w:eastAsia="zh-CN"/>
              </w:rPr>
              <w:t>N/A</w:t>
            </w:r>
          </w:p>
        </w:tc>
        <w:tc>
          <w:tcPr>
            <w:tcW w:w="828" w:type="dxa"/>
            <w:tcBorders>
              <w:top w:val="single" w:sz="4" w:space="0" w:color="auto"/>
              <w:left w:val="single" w:sz="4" w:space="0" w:color="auto"/>
              <w:right w:val="single" w:sz="4" w:space="0" w:color="auto"/>
            </w:tcBorders>
          </w:tcPr>
          <w:p w14:paraId="24C8A5B6"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89EA98" w14:textId="77777777" w:rsidR="008F4D94" w:rsidRPr="006E069C" w:rsidRDefault="008F4D94" w:rsidP="00190399">
            <w:pPr>
              <w:pStyle w:val="TAC"/>
            </w:pPr>
            <w:r w:rsidRPr="00D04EB3">
              <w:rPr>
                <w:lang w:val="en-US" w:eastAsia="zh-CN"/>
              </w:rPr>
              <w:t>N/A</w:t>
            </w:r>
          </w:p>
        </w:tc>
      </w:tr>
    </w:tbl>
    <w:p w14:paraId="53B7F637" w14:textId="77777777" w:rsidR="008F4D94" w:rsidRDefault="008F4D94" w:rsidP="008F4D94">
      <w:pPr>
        <w:rPr>
          <w:color w:val="0070C0"/>
        </w:rPr>
      </w:pPr>
    </w:p>
    <w:p w14:paraId="536D9091" w14:textId="77777777" w:rsidR="008F4D94" w:rsidRDefault="008F4D94" w:rsidP="008F4D94">
      <w:pPr>
        <w:pStyle w:val="21"/>
      </w:pPr>
      <w:bookmarkStart w:id="340" w:name="_Toc180420531"/>
      <w:r>
        <w:t>5.23</w:t>
      </w:r>
      <w:r>
        <w:tab/>
        <w:t>CA_n3-n20-n71</w:t>
      </w:r>
      <w:bookmarkEnd w:id="340"/>
    </w:p>
    <w:p w14:paraId="2D4FFCCB" w14:textId="77777777" w:rsidR="008F4D94" w:rsidRDefault="008F4D94" w:rsidP="008F4D94">
      <w:pPr>
        <w:pStyle w:val="31"/>
        <w:rPr>
          <w:rFonts w:cs="Arial"/>
          <w:szCs w:val="28"/>
          <w:lang w:val="en-US" w:eastAsia="zh-CN"/>
        </w:rPr>
      </w:pPr>
      <w:bookmarkStart w:id="341" w:name="_Toc180420532"/>
      <w:r>
        <w:t>5.23.1</w:t>
      </w:r>
      <w:r>
        <w:tab/>
      </w:r>
      <w:r>
        <w:rPr>
          <w:rFonts w:cs="Arial"/>
          <w:szCs w:val="28"/>
          <w:lang w:val="en-US" w:eastAsia="zh-CN"/>
        </w:rPr>
        <w:t>Common for 1 band UL and 2 bands UL CA</w:t>
      </w:r>
      <w:bookmarkEnd w:id="341"/>
    </w:p>
    <w:p w14:paraId="70A1C3B9" w14:textId="77777777" w:rsidR="008F4D94" w:rsidRDefault="008F4D94" w:rsidP="008F4D94">
      <w:pPr>
        <w:pStyle w:val="41"/>
      </w:pPr>
      <w:bookmarkStart w:id="342" w:name="_Toc180420533"/>
      <w:r>
        <w:t>5.23.1.1</w:t>
      </w:r>
      <w:r>
        <w:tab/>
      </w:r>
      <w:r>
        <w:rPr>
          <w:rFonts w:cs="Arial"/>
          <w:lang w:eastAsia="zh-CN"/>
        </w:rPr>
        <w:t>Operating bands for CA</w:t>
      </w:r>
      <w:bookmarkEnd w:id="342"/>
    </w:p>
    <w:p w14:paraId="08DE7118" w14:textId="77777777" w:rsidR="008F4D94" w:rsidRDefault="008F4D94" w:rsidP="008F4D94">
      <w:pPr>
        <w:pStyle w:val="TH"/>
        <w:rPr>
          <w:lang w:val="en-US"/>
        </w:rPr>
      </w:pPr>
      <w:r>
        <w:rPr>
          <w:rFonts w:cs="Arial"/>
        </w:rPr>
        <w:t xml:space="preserve">Table </w:t>
      </w:r>
      <w:r>
        <w:rPr>
          <w:rFonts w:cs="Arial" w:hint="eastAsia"/>
          <w:lang w:val="en-US" w:eastAsia="zh-CN"/>
        </w:rPr>
        <w:t>5.23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57A5AB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553F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9926DE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18E8AC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46F1B6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25CA8D0"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F5F4D7"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BED35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ABDA3E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845370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FE1425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C4FFEB"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B9A915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3C7A96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1DBB921E"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726C426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BBF6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28E0EB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57B779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34C486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8AC4EE9"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3BF9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DF1CB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00D6C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E081F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08BBC77E"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BEE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2CB25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566204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096527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26E0D131" w14:textId="77777777" w:rsidR="008F4D94" w:rsidRDefault="008F4D94" w:rsidP="008F4D94">
      <w:pPr>
        <w:pStyle w:val="TH"/>
      </w:pPr>
    </w:p>
    <w:p w14:paraId="19C602EB" w14:textId="77777777" w:rsidR="008F4D94" w:rsidRPr="005D2633" w:rsidRDefault="008F4D94" w:rsidP="008F4D94">
      <w:pPr>
        <w:pStyle w:val="41"/>
        <w:rPr>
          <w:rFonts w:cs="Arial"/>
          <w:lang w:eastAsia="zh-CN"/>
        </w:rPr>
      </w:pPr>
      <w:bookmarkStart w:id="343" w:name="_Toc180420534"/>
      <w:r>
        <w:rPr>
          <w:rFonts w:cs="Arial"/>
          <w:lang w:eastAsia="zh-CN"/>
        </w:rPr>
        <w:t>5.23</w:t>
      </w:r>
      <w:r w:rsidRPr="005D2633">
        <w:rPr>
          <w:rFonts w:cs="Arial"/>
          <w:lang w:eastAsia="zh-CN"/>
        </w:rPr>
        <w:t>.1.2</w:t>
      </w:r>
      <w:r w:rsidRPr="005D2633">
        <w:rPr>
          <w:rFonts w:cs="Arial"/>
          <w:lang w:eastAsia="zh-CN"/>
        </w:rPr>
        <w:tab/>
      </w:r>
      <w:r>
        <w:rPr>
          <w:rFonts w:cs="Arial"/>
          <w:lang w:eastAsia="zh-CN"/>
        </w:rPr>
        <w:t>Channel bandwidths per operating band for CA</w:t>
      </w:r>
      <w:bookmarkEnd w:id="343"/>
    </w:p>
    <w:p w14:paraId="5C6ABB1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BDC09C7"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598A419"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626B22DA"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370080F"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BF20F74"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0478D1C"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3FD5F50"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A3E485F" w14:textId="77777777" w:rsidR="008F4D94" w:rsidRDefault="008F4D94" w:rsidP="00190399">
            <w:pPr>
              <w:pStyle w:val="TAH"/>
              <w:rPr>
                <w:szCs w:val="18"/>
                <w:lang w:val="en-US" w:eastAsia="zh-CN"/>
              </w:rPr>
            </w:pPr>
            <w:r>
              <w:t>Bandwidth combination set</w:t>
            </w:r>
          </w:p>
        </w:tc>
      </w:tr>
      <w:tr w:rsidR="008F4D94" w14:paraId="4BCC4580"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4324E3D4"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94525A9" w14:textId="77777777" w:rsidR="008F4D94" w:rsidRPr="002B1B80" w:rsidRDefault="008F4D94" w:rsidP="00190399">
            <w:pPr>
              <w:pStyle w:val="TAC"/>
              <w:rPr>
                <w:rFonts w:eastAsia="宋体" w:cs="Arial"/>
                <w:szCs w:val="18"/>
                <w:lang w:eastAsia="zh-CN"/>
              </w:rPr>
            </w:pPr>
            <w:r w:rsidRPr="002B1B80">
              <w:rPr>
                <w:rFonts w:eastAsia="宋体" w:cs="Arial"/>
                <w:szCs w:val="18"/>
                <w:lang w:eastAsia="zh-CN"/>
              </w:rPr>
              <w:t>CA_n3A-n20A</w:t>
            </w:r>
          </w:p>
          <w:p w14:paraId="6CC2C8F1" w14:textId="77777777" w:rsidR="008F4D94" w:rsidRPr="002B1B80" w:rsidRDefault="008F4D94" w:rsidP="00190399">
            <w:pPr>
              <w:pStyle w:val="TAC"/>
              <w:rPr>
                <w:rFonts w:eastAsia="宋体" w:cs="Arial"/>
                <w:szCs w:val="18"/>
                <w:lang w:eastAsia="zh-CN"/>
              </w:rPr>
            </w:pPr>
            <w:r w:rsidRPr="002B1B80">
              <w:rPr>
                <w:rFonts w:eastAsia="宋体" w:cs="Arial"/>
                <w:szCs w:val="18"/>
                <w:lang w:eastAsia="zh-CN"/>
              </w:rPr>
              <w:t>CA_n3A-n71A</w:t>
            </w:r>
          </w:p>
          <w:p w14:paraId="07A3ABD5" w14:textId="77777777" w:rsidR="008F4D94" w:rsidRPr="002B1B80" w:rsidRDefault="008F4D94" w:rsidP="00190399">
            <w:pPr>
              <w:pStyle w:val="TAC"/>
              <w:rPr>
                <w:rFonts w:eastAsia="宋体" w:cs="Arial"/>
                <w:szCs w:val="18"/>
                <w:lang w:eastAsia="zh-CN"/>
              </w:rPr>
            </w:pPr>
            <w:r w:rsidRPr="002B1B80">
              <w:rPr>
                <w:rFonts w:eastAsia="宋体" w:cs="Arial"/>
                <w:szCs w:val="18"/>
                <w:lang w:eastAsia="zh-CN"/>
              </w:rPr>
              <w:t>CA_n20A-n71A</w:t>
            </w:r>
          </w:p>
          <w:p w14:paraId="2D03BB9C" w14:textId="77777777" w:rsidR="008F4D94" w:rsidRPr="00B00CBD"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0341101D"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213E41A"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903362">
              <w:rPr>
                <w:rFonts w:ascii="Arial" w:hAnsi="Arial" w:cs="Arial"/>
                <w:sz w:val="18"/>
                <w:szCs w:val="16"/>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22A2CD"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23BE1B66"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76930DB9"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28272B7"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177775F"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3F2B6DC0"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1E415C" w14:textId="77777777" w:rsidR="008F4D94" w:rsidRPr="00B00CBD" w:rsidRDefault="008F4D94" w:rsidP="00190399">
            <w:pPr>
              <w:pStyle w:val="TAC"/>
              <w:rPr>
                <w:rFonts w:cs="Arial"/>
                <w:szCs w:val="18"/>
                <w:lang w:val="en-US" w:eastAsia="zh-CN"/>
              </w:rPr>
            </w:pPr>
          </w:p>
        </w:tc>
      </w:tr>
      <w:tr w:rsidR="008F4D94" w14:paraId="712FD983"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F2DDBA4"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5004A9"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71CF9850"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4133BDC"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463F82">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812" w14:textId="77777777" w:rsidR="008F4D94" w:rsidRPr="00B00CBD" w:rsidRDefault="008F4D94" w:rsidP="00190399">
            <w:pPr>
              <w:pStyle w:val="TAC"/>
              <w:rPr>
                <w:rFonts w:cs="Arial"/>
                <w:szCs w:val="18"/>
                <w:lang w:val="en-US" w:eastAsia="zh-CN"/>
              </w:rPr>
            </w:pPr>
          </w:p>
        </w:tc>
      </w:tr>
    </w:tbl>
    <w:p w14:paraId="53B861A9" w14:textId="77777777" w:rsidR="008F4D94" w:rsidRDefault="008F4D94" w:rsidP="008F4D94">
      <w:pPr>
        <w:pStyle w:val="41"/>
        <w:rPr>
          <w:rFonts w:cs="Arial"/>
          <w:szCs w:val="22"/>
          <w:lang w:val="en-US" w:eastAsia="zh-CN"/>
        </w:rPr>
      </w:pPr>
      <w:bookmarkStart w:id="344" w:name="_Toc180420535"/>
      <w:r>
        <w:rPr>
          <w:rFonts w:cs="Arial"/>
          <w:lang w:eastAsia="zh-CN"/>
        </w:rPr>
        <w:t>5.23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44"/>
    </w:p>
    <w:p w14:paraId="63877FF6"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DC_3_n5-n105 as given in the tables below.</w:t>
      </w:r>
    </w:p>
    <w:p w14:paraId="6044EBF6" w14:textId="77777777" w:rsidR="008F4D94" w:rsidRDefault="008F4D94" w:rsidP="008F4D94">
      <w:pPr>
        <w:pStyle w:val="TH"/>
      </w:pPr>
      <w:r>
        <w:t xml:space="preserve">Table </w:t>
      </w:r>
      <w:r>
        <w:rPr>
          <w:rFonts w:hint="eastAsia"/>
          <w:lang w:val="en-US" w:eastAsia="zh-CN"/>
        </w:rPr>
        <w:t>5.23</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655426B0"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D364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EB8099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F964C08"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85D296B"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90AD4E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7F68435"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3EF85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CA_n3-n20-n71</w:t>
            </w:r>
          </w:p>
        </w:tc>
        <w:tc>
          <w:tcPr>
            <w:tcW w:w="2040" w:type="dxa"/>
            <w:tcBorders>
              <w:top w:val="nil"/>
              <w:left w:val="nil"/>
              <w:bottom w:val="single" w:sz="4" w:space="0" w:color="auto"/>
              <w:right w:val="single" w:sz="4" w:space="0" w:color="auto"/>
            </w:tcBorders>
            <w:shd w:val="clear" w:color="auto" w:fill="auto"/>
            <w:hideMark/>
          </w:tcPr>
          <w:p w14:paraId="66E275D7"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c>
          <w:tcPr>
            <w:tcW w:w="1900" w:type="dxa"/>
            <w:tcBorders>
              <w:top w:val="nil"/>
              <w:left w:val="nil"/>
              <w:bottom w:val="single" w:sz="4" w:space="0" w:color="auto"/>
              <w:right w:val="single" w:sz="4" w:space="0" w:color="auto"/>
            </w:tcBorders>
            <w:shd w:val="clear" w:color="auto" w:fill="auto"/>
            <w:hideMark/>
          </w:tcPr>
          <w:p w14:paraId="18CFA53B"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71028007" w14:textId="77777777" w:rsidR="008F4D94" w:rsidRDefault="008F4D94" w:rsidP="00190399">
            <w:pPr>
              <w:jc w:val="center"/>
              <w:rPr>
                <w:rFonts w:ascii="Arial" w:hAnsi="Arial" w:cs="Arial"/>
                <w:color w:val="000000"/>
                <w:sz w:val="18"/>
                <w:szCs w:val="18"/>
              </w:rPr>
            </w:pPr>
            <w:r>
              <w:rPr>
                <w:rFonts w:ascii="Arial" w:hAnsi="Arial" w:cs="Arial"/>
                <w:sz w:val="18"/>
                <w:szCs w:val="18"/>
              </w:rPr>
              <w:t>0.6</w:t>
            </w:r>
          </w:p>
        </w:tc>
      </w:tr>
      <w:tr w:rsidR="008F4D94" w14:paraId="3E7ACA2D"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3A9BE1" w14:textId="77777777" w:rsidR="008F4D94" w:rsidRDefault="008F4D94" w:rsidP="00190399">
            <w:pPr>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7AAE61C" w14:textId="77777777" w:rsidR="008F4D94" w:rsidRDefault="008F4D94" w:rsidP="008F4D94">
      <w:pPr>
        <w:pStyle w:val="TH"/>
        <w:spacing w:before="120" w:after="120"/>
        <w:rPr>
          <w:lang w:eastAsia="zh-CN"/>
        </w:rPr>
      </w:pPr>
      <w:r>
        <w:t xml:space="preserve">Table </w:t>
      </w:r>
      <w:r>
        <w:rPr>
          <w:lang w:val="en-US" w:eastAsia="zh-CN"/>
        </w:rPr>
        <w:t>5.23.1.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A5A833"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A77C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E191D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8034D8A"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B3268FF"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7F2C8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02C42A2"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1C27C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CA_n3-n20-n71</w:t>
            </w:r>
          </w:p>
        </w:tc>
        <w:tc>
          <w:tcPr>
            <w:tcW w:w="2140" w:type="dxa"/>
            <w:tcBorders>
              <w:top w:val="nil"/>
              <w:left w:val="nil"/>
              <w:bottom w:val="single" w:sz="4" w:space="0" w:color="auto"/>
              <w:right w:val="single" w:sz="4" w:space="0" w:color="auto"/>
            </w:tcBorders>
            <w:shd w:val="clear" w:color="auto" w:fill="auto"/>
            <w:hideMark/>
          </w:tcPr>
          <w:p w14:paraId="4D1CEAAA"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69635897"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234A9B15"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r>
      <w:tr w:rsidR="008F4D94" w14:paraId="029F6660"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04F7B3" w14:textId="77777777" w:rsidR="008F4D94" w:rsidRDefault="008F4D94" w:rsidP="00190399">
            <w:pPr>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27124B" w14:textId="77777777" w:rsidR="008F4D94" w:rsidRPr="005D2633" w:rsidRDefault="008F4D94" w:rsidP="008F4D94">
      <w:pPr>
        <w:pStyle w:val="31"/>
        <w:rPr>
          <w:rFonts w:cs="Arial"/>
          <w:szCs w:val="28"/>
          <w:lang w:val="en-US" w:eastAsia="zh-CN"/>
        </w:rPr>
      </w:pPr>
      <w:bookmarkStart w:id="345" w:name="_Toc180420536"/>
      <w:r>
        <w:rPr>
          <w:rFonts w:cs="Arial"/>
          <w:szCs w:val="28"/>
          <w:lang w:val="en-US" w:eastAsia="zh-CN"/>
        </w:rPr>
        <w:t>5.23</w:t>
      </w:r>
      <w:r w:rsidRPr="005D2633">
        <w:rPr>
          <w:rFonts w:cs="Arial"/>
          <w:szCs w:val="28"/>
          <w:lang w:val="en-US" w:eastAsia="zh-CN"/>
        </w:rPr>
        <w:t>.2</w:t>
      </w:r>
      <w:r w:rsidRPr="005D2633">
        <w:rPr>
          <w:rFonts w:cs="Arial"/>
          <w:szCs w:val="28"/>
          <w:lang w:val="en-US" w:eastAsia="zh-CN"/>
        </w:rPr>
        <w:tab/>
        <w:t>Specific for 2 bands UL CA</w:t>
      </w:r>
      <w:bookmarkEnd w:id="345"/>
    </w:p>
    <w:p w14:paraId="4DF5A189" w14:textId="77777777" w:rsidR="008F4D94" w:rsidRPr="00140BB6" w:rsidRDefault="008F4D94" w:rsidP="008F4D94">
      <w:pPr>
        <w:pStyle w:val="41"/>
      </w:pPr>
      <w:bookmarkStart w:id="346" w:name="_Toc180420537"/>
      <w:r>
        <w:t>5.23</w:t>
      </w:r>
      <w:r w:rsidRPr="00140BB6">
        <w:t>.2.1</w:t>
      </w:r>
      <w:r w:rsidRPr="00140BB6">
        <w:tab/>
        <w:t>UE co-existence studies</w:t>
      </w:r>
      <w:bookmarkEnd w:id="346"/>
    </w:p>
    <w:p w14:paraId="6342F0E4" w14:textId="77777777" w:rsidR="008F4D94" w:rsidRPr="00242348" w:rsidRDefault="008F4D94" w:rsidP="008F4D94">
      <w:pPr>
        <w:pStyle w:val="51"/>
        <w:rPr>
          <w:snapToGrid w:val="0"/>
        </w:rPr>
      </w:pPr>
      <w:bookmarkStart w:id="347" w:name="_Toc180420538"/>
      <w:r>
        <w:rPr>
          <w:rFonts w:hint="eastAsia"/>
          <w:snapToGrid w:val="0"/>
        </w:rPr>
        <w:t>5.23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47"/>
    </w:p>
    <w:p w14:paraId="1A2038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12F6E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AFFBB7B"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E6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4A161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93E60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90F8B0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455CF5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E49DD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84216"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09C2F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C865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F12D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772C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2AA02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E892A1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21538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8F51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2542 - 2647</w:t>
            </w:r>
          </w:p>
        </w:tc>
      </w:tr>
      <w:tr w:rsidR="008F4D94" w14:paraId="11B3ACAA"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4E48B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54955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5B22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56B1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F428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12228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4F3BE3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D510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DD8A5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121 - 14</w:t>
            </w:r>
          </w:p>
        </w:tc>
      </w:tr>
      <w:tr w:rsidR="008F4D94" w14:paraId="7C8F3C16"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C42C0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D8DF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FD7A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BB5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8A2A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F212D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01022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BCED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00BA2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3374 - 3509</w:t>
            </w:r>
          </w:p>
        </w:tc>
      </w:tr>
      <w:tr w:rsidR="008F4D94" w14:paraId="369AE71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CA273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75014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29A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2C0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E6F0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404AE6"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A1420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6E69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DC8DF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711 - 876</w:t>
            </w:r>
          </w:p>
        </w:tc>
      </w:tr>
      <w:tr w:rsidR="008F4D94" w14:paraId="4F588A2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863C8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CD2B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DEE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905D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630D26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B9981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0CAF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2C6F850" w14:textId="77777777" w:rsidR="008F4D94" w:rsidRDefault="008F4D94" w:rsidP="00190399">
            <w:pPr>
              <w:rPr>
                <w:rFonts w:ascii="Arial" w:hAnsi="Arial" w:cs="Arial"/>
                <w:color w:val="000000"/>
                <w:sz w:val="18"/>
                <w:szCs w:val="18"/>
              </w:rPr>
            </w:pPr>
          </w:p>
        </w:tc>
      </w:tr>
      <w:tr w:rsidR="008F4D94" w14:paraId="1ACE186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0596B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7493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56C9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796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CD5A2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7C1EC"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8A9CD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B03F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91FE5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4206 - 4371</w:t>
            </w:r>
          </w:p>
        </w:tc>
      </w:tr>
      <w:tr w:rsidR="008F4D94" w14:paraId="3EAB365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3764E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700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C87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070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07959B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951061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629F2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6817BDC" w14:textId="77777777" w:rsidR="008F4D94" w:rsidRDefault="008F4D94" w:rsidP="00190399">
            <w:pPr>
              <w:rPr>
                <w:rFonts w:ascii="Arial" w:hAnsi="Arial" w:cs="Arial"/>
                <w:color w:val="000000"/>
                <w:sz w:val="18"/>
                <w:szCs w:val="18"/>
              </w:rPr>
            </w:pPr>
          </w:p>
        </w:tc>
      </w:tr>
      <w:tr w:rsidR="008F4D94" w14:paraId="34FEE9D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73EDE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C7A1B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8EE9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965F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E87C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5868D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25DB4E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FF297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9AAFD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6308 - 5978</w:t>
            </w:r>
          </w:p>
        </w:tc>
      </w:tr>
      <w:tr w:rsidR="008F4D94" w14:paraId="72C49BC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B514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2AFC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42841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6DA0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B285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0315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99475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25275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27F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3691 - 3406</w:t>
            </w:r>
          </w:p>
        </w:tc>
      </w:tr>
      <w:tr w:rsidR="008F4D94" w14:paraId="6CE18DD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DC203C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1747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1916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8A691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CED76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B37FD4"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0A7D5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775A8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D8EA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7672 - 8002</w:t>
            </w:r>
          </w:p>
        </w:tc>
      </w:tr>
      <w:tr w:rsidR="008F4D94" w14:paraId="086CCA1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BAFF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7D9BF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8694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0D3C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D39E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B1EF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9281B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F8738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98ED7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6794 - 7079</w:t>
            </w:r>
          </w:p>
        </w:tc>
      </w:tr>
      <w:tr w:rsidR="008F4D94" w14:paraId="67CEBE2D"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09632"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62B62B" w14:textId="77777777" w:rsidR="008F4D94" w:rsidRDefault="008F4D94" w:rsidP="008F4D94">
      <w:pPr>
        <w:pStyle w:val="TH"/>
        <w:rPr>
          <w:rFonts w:eastAsia="MS Mincho"/>
        </w:rPr>
      </w:pPr>
    </w:p>
    <w:p w14:paraId="42F33FB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08E08D9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75FC9B"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1E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841C62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E5C92C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0779B6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90D63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DF2A6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81E0"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4B57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713D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3F3A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A74A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380C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69FC4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00AB6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1122 - 1012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CBC667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2373 - 2483</w:t>
            </w:r>
          </w:p>
        </w:tc>
      </w:tr>
      <w:tr w:rsidR="008F4D94" w14:paraId="215F4C8F"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F355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8D50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43C9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EAC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49B2D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21CB6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08CAF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C6018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2722 - 2907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A69EA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459 - 314</w:t>
            </w:r>
          </w:p>
        </w:tc>
      </w:tr>
      <w:tr w:rsidR="008F4D94" w14:paraId="17B4FCD2"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86157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DF2AC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2F3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19D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F157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9FA7F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3CB8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B489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4083 - 4268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14BC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3036 - 3181</w:t>
            </w:r>
          </w:p>
        </w:tc>
      </w:tr>
      <w:tr w:rsidR="008F4D94" w14:paraId="1278B6C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FB4B2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7E04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8963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AE10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B291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67E4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08D00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2261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4432 - 4692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0F08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204 - 384</w:t>
            </w:r>
          </w:p>
        </w:tc>
      </w:tr>
      <w:tr w:rsidR="008F4D94" w14:paraId="093C553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B778A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9D93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421B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2BED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19A862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9D93B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39B06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2024 - 2244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231F540" w14:textId="77777777" w:rsidR="008F4D94" w:rsidRDefault="008F4D94" w:rsidP="00190399">
            <w:pPr>
              <w:rPr>
                <w:rFonts w:ascii="Arial" w:hAnsi="Arial" w:cs="Arial"/>
                <w:color w:val="000000"/>
                <w:sz w:val="18"/>
                <w:szCs w:val="18"/>
              </w:rPr>
            </w:pPr>
          </w:p>
        </w:tc>
      </w:tr>
      <w:tr w:rsidR="008F4D94" w14:paraId="47DFD72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1A0B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232F6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2C64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1439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F7F7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E84EB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4DB63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54BE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5793 - 6053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253E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3699 - 3879</w:t>
            </w:r>
          </w:p>
        </w:tc>
      </w:tr>
      <w:tr w:rsidR="008F4D94" w14:paraId="63C950B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18EF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7564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A80D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0B33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2A75DA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ADF3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C20D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4746 - 4966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F809380" w14:textId="77777777" w:rsidR="008F4D94" w:rsidRDefault="008F4D94" w:rsidP="00190399">
            <w:pPr>
              <w:rPr>
                <w:rFonts w:ascii="Arial" w:hAnsi="Arial" w:cs="Arial"/>
                <w:color w:val="000000"/>
                <w:sz w:val="18"/>
                <w:szCs w:val="18"/>
              </w:rPr>
            </w:pPr>
          </w:p>
        </w:tc>
      </w:tr>
      <w:tr w:rsidR="008F4D94" w14:paraId="4DB573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C0CCC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47D94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C970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EBAA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FE3E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DF7C0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1A7E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740D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1082 - 867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36E44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6477 - 6142</w:t>
            </w:r>
          </w:p>
        </w:tc>
      </w:tr>
      <w:tr w:rsidR="008F4D94" w14:paraId="7E67129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A5563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E9F8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FA31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50A1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3E41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1AE3B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4162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5E713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1326 - 1581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82A340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4029 - 3734</w:t>
            </w:r>
          </w:p>
        </w:tc>
      </w:tr>
      <w:tr w:rsidR="008F4D94" w14:paraId="2730200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9E779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5D9C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457A4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D51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869A0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B9B6F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49557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6023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4362 - 4577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474F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7503 - 7838</w:t>
            </w:r>
          </w:p>
        </w:tc>
      </w:tr>
      <w:tr w:rsidR="008F4D94" w14:paraId="2932A6E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D80A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B2CFC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CD7A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DA9D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DE6E1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A9277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399C0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8235D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5409 - 5664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BAA71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6456 - 6751</w:t>
            </w:r>
          </w:p>
        </w:tc>
      </w:tr>
      <w:tr w:rsidR="008F4D94" w14:paraId="706EEEB7"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5B378D"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C8E228" w14:textId="77777777" w:rsidR="008F4D94" w:rsidRDefault="008F4D94" w:rsidP="008F4D94">
      <w:pPr>
        <w:pStyle w:val="TH"/>
        <w:rPr>
          <w:rFonts w:eastAsia="MS Mincho"/>
        </w:rPr>
      </w:pPr>
    </w:p>
    <w:p w14:paraId="3799062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048DD61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606740D"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F7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6CA4EE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A40D0E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99F1A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3D74F3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E8443E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9F01B9"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11D8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A676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2C2C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C14B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3A9840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D69C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3EE87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6988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1495 - 1560</w:t>
            </w:r>
          </w:p>
        </w:tc>
      </w:tr>
      <w:tr w:rsidR="008F4D94" w14:paraId="595328B2"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C1BA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FE88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D009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FB34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72248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C7FCC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4D14A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1DF1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5D718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464 - 564</w:t>
            </w:r>
          </w:p>
        </w:tc>
      </w:tr>
      <w:tr w:rsidR="008F4D94" w14:paraId="0653EAB1"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09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6C88C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CCCF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4190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05B36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44E28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5F433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A1A62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D705A4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2158 - 2258</w:t>
            </w:r>
          </w:p>
        </w:tc>
      </w:tr>
      <w:tr w:rsidR="008F4D94" w14:paraId="597C7A0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B476B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3A4F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1ADE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C53D1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BC46C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204A0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147A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0618C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6F2291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1127 - 1262</w:t>
            </w:r>
          </w:p>
        </w:tc>
      </w:tr>
      <w:tr w:rsidR="008F4D94" w14:paraId="22CB2F8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C4B81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DD865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B479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3AA99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747701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EB093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ECE2FA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7078A0B" w14:textId="77777777" w:rsidR="008F4D94" w:rsidRDefault="008F4D94" w:rsidP="00190399">
            <w:pPr>
              <w:rPr>
                <w:rFonts w:ascii="Arial" w:hAnsi="Arial" w:cs="Arial"/>
                <w:color w:val="000000"/>
                <w:sz w:val="18"/>
                <w:szCs w:val="18"/>
              </w:rPr>
            </w:pPr>
          </w:p>
        </w:tc>
      </w:tr>
      <w:tr w:rsidR="008F4D94" w14:paraId="33AB4F9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A3B64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94F4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748E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DEB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BC66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F4EDF7"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E18F90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F16294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986C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2821 - 2956</w:t>
            </w:r>
          </w:p>
        </w:tc>
      </w:tr>
      <w:tr w:rsidR="008F4D94" w14:paraId="513E2BD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59FCD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B4694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B195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C0D8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3A91E8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23ED2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4DF78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41D5095" w14:textId="77777777" w:rsidR="008F4D94" w:rsidRDefault="008F4D94" w:rsidP="00190399">
            <w:pPr>
              <w:rPr>
                <w:rFonts w:ascii="Arial" w:hAnsi="Arial" w:cs="Arial"/>
                <w:color w:val="000000"/>
                <w:sz w:val="18"/>
                <w:szCs w:val="18"/>
              </w:rPr>
            </w:pPr>
          </w:p>
        </w:tc>
      </w:tr>
      <w:tr w:rsidR="008F4D94" w14:paraId="2D80549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03DB1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0F892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199C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8D57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56AE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E216F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3A170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292FA4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995F1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2785 - 2630</w:t>
            </w:r>
          </w:p>
        </w:tc>
      </w:tr>
      <w:tr w:rsidR="008F4D94" w14:paraId="4BD9F81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846F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5E6686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3F79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3188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83BDE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C4D03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FB6D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9E635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F935F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1260 - 1100</w:t>
            </w:r>
          </w:p>
        </w:tc>
      </w:tr>
      <w:tr w:rsidR="008F4D94" w14:paraId="0205DFC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75298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C6B5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71E5B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A8ED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A04F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F115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6662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EE208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6394C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3991 - 4146</w:t>
            </w:r>
          </w:p>
        </w:tc>
      </w:tr>
      <w:tr w:rsidR="008F4D94" w14:paraId="3E74CF6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595D9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6971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458B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0AB8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5770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E0E6C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460F4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4C483E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0564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3822 - 3982</w:t>
            </w:r>
          </w:p>
        </w:tc>
      </w:tr>
      <w:tr w:rsidR="008F4D94" w14:paraId="23CFA670"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2C86C"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30C9F0" w14:textId="77777777" w:rsidR="008F4D94" w:rsidRDefault="008F4D94" w:rsidP="008F4D94">
      <w:r>
        <w:rPr>
          <w:snapToGrid w:val="0"/>
        </w:rPr>
        <w:br/>
        <w:t xml:space="preserve">Based on the analysis in </w:t>
      </w: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 xml:space="preserve">3 </w:t>
      </w:r>
      <w:r>
        <w:rPr>
          <w:snapToGrid w:val="0"/>
        </w:rPr>
        <w:t>there are IMD4 and IMD5 from n20 and n71 into RX band n3.</w:t>
      </w:r>
    </w:p>
    <w:p w14:paraId="1ABFDF52" w14:textId="77777777" w:rsidR="008F4D94" w:rsidRDefault="008F4D94" w:rsidP="008F4D94">
      <w:pPr>
        <w:pStyle w:val="41"/>
      </w:pPr>
      <w:bookmarkStart w:id="348" w:name="_Toc180420539"/>
      <w:r>
        <w:t>5.23</w:t>
      </w:r>
      <w:r w:rsidRPr="00AB69C8">
        <w:t>.2.</w:t>
      </w:r>
      <w:r>
        <w:t>2</w:t>
      </w:r>
      <w:r w:rsidRPr="00AB69C8">
        <w:tab/>
        <w:t>REFSENS requirements</w:t>
      </w:r>
      <w:bookmarkEnd w:id="348"/>
    </w:p>
    <w:p w14:paraId="4DE70C41" w14:textId="77777777" w:rsidR="008F4D94" w:rsidRPr="00D26F9B" w:rsidRDefault="008F4D94" w:rsidP="008F4D94">
      <w:r>
        <w:t>The MSD requirements are re-used from CA_n3-n20-n28 for IMD4 component and DC_2A-5A_n12A for IMD5 component.</w:t>
      </w:r>
    </w:p>
    <w:p w14:paraId="33CDEDA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5.23</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0D7D40"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E2424C4"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A37D5F" w14:textId="77777777" w:rsidR="008F4D94" w:rsidRPr="006E069C" w:rsidRDefault="008F4D94" w:rsidP="00190399">
            <w:pPr>
              <w:pStyle w:val="TAH"/>
            </w:pPr>
            <w:r w:rsidRPr="006E069C">
              <w:t>Source of IMD</w:t>
            </w:r>
          </w:p>
        </w:tc>
      </w:tr>
      <w:tr w:rsidR="008F4D94" w:rsidRPr="006E069C" w14:paraId="0E477B90"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8AF4FD"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E5679A"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6C442AD"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23EEED7"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35DA206"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A1D7394"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6E7E5D5"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68F9E3"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B476DAE" w14:textId="77777777" w:rsidR="008F4D94" w:rsidRPr="006E069C" w:rsidRDefault="008F4D94" w:rsidP="00190399">
            <w:pPr>
              <w:pStyle w:val="TAH"/>
            </w:pPr>
          </w:p>
        </w:tc>
      </w:tr>
      <w:tr w:rsidR="008F4D94" w:rsidRPr="006E069C" w14:paraId="1F68EF54"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C047F" w14:textId="77777777" w:rsidR="008F4D94" w:rsidRPr="006E069C" w:rsidRDefault="008F4D94" w:rsidP="00190399">
            <w:pPr>
              <w:pStyle w:val="TAC"/>
              <w:rPr>
                <w:lang w:val="en-US" w:eastAsia="zh-CN"/>
              </w:rPr>
            </w:pPr>
            <w:r>
              <w:rPr>
                <w:rFonts w:cs="Arial"/>
                <w:color w:val="000000"/>
                <w:szCs w:val="18"/>
              </w:rPr>
              <w:t>CA_n3-n20-n71</w:t>
            </w:r>
          </w:p>
        </w:tc>
        <w:tc>
          <w:tcPr>
            <w:tcW w:w="923" w:type="dxa"/>
            <w:tcBorders>
              <w:top w:val="single" w:sz="4" w:space="0" w:color="auto"/>
              <w:left w:val="single" w:sz="4" w:space="0" w:color="auto"/>
              <w:right w:val="single" w:sz="4" w:space="0" w:color="auto"/>
            </w:tcBorders>
          </w:tcPr>
          <w:p w14:paraId="50257D63" w14:textId="77777777" w:rsidR="008F4D94" w:rsidRPr="006E069C"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49482577"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right w:val="single" w:sz="4" w:space="0" w:color="auto"/>
            </w:tcBorders>
          </w:tcPr>
          <w:p w14:paraId="6FD232A6"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DEE0423"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right w:val="single" w:sz="4" w:space="0" w:color="auto"/>
            </w:tcBorders>
          </w:tcPr>
          <w:p w14:paraId="5F219A0A" w14:textId="77777777" w:rsidR="008F4D94" w:rsidRPr="006E069C" w:rsidRDefault="008F4D94" w:rsidP="00190399">
            <w:pPr>
              <w:pStyle w:val="TAC"/>
              <w:rPr>
                <w:lang w:val="en-US" w:eastAsia="zh-CN"/>
              </w:rPr>
            </w:pPr>
            <w:r>
              <w:rPr>
                <w:lang w:val="en-US" w:eastAsia="zh-CN"/>
              </w:rPr>
              <w:t>1843</w:t>
            </w:r>
          </w:p>
        </w:tc>
        <w:tc>
          <w:tcPr>
            <w:tcW w:w="797" w:type="dxa"/>
            <w:tcBorders>
              <w:top w:val="single" w:sz="4" w:space="0" w:color="auto"/>
              <w:left w:val="single" w:sz="4" w:space="0" w:color="auto"/>
              <w:bottom w:val="single" w:sz="4" w:space="0" w:color="auto"/>
              <w:right w:val="single" w:sz="4" w:space="0" w:color="auto"/>
            </w:tcBorders>
          </w:tcPr>
          <w:p w14:paraId="271F5E0E" w14:textId="77777777" w:rsidR="008F4D94" w:rsidRPr="006E069C" w:rsidRDefault="008F4D94" w:rsidP="00190399">
            <w:pPr>
              <w:pStyle w:val="TAC"/>
              <w:rPr>
                <w:lang w:val="en-US" w:eastAsia="zh-CN"/>
              </w:rPr>
            </w:pPr>
            <w:r>
              <w:rPr>
                <w:lang w:val="en-US" w:eastAsia="zh-CN"/>
              </w:rPr>
              <w:t>9.4</w:t>
            </w:r>
          </w:p>
        </w:tc>
        <w:tc>
          <w:tcPr>
            <w:tcW w:w="828" w:type="dxa"/>
            <w:tcBorders>
              <w:top w:val="single" w:sz="4" w:space="0" w:color="auto"/>
              <w:left w:val="single" w:sz="4" w:space="0" w:color="auto"/>
              <w:right w:val="single" w:sz="4" w:space="0" w:color="auto"/>
            </w:tcBorders>
          </w:tcPr>
          <w:p w14:paraId="7968128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9CB8C4" w14:textId="77777777" w:rsidR="008F4D94" w:rsidRPr="006E069C" w:rsidRDefault="008F4D94" w:rsidP="00190399">
            <w:pPr>
              <w:pStyle w:val="TAC"/>
            </w:pPr>
            <w:r>
              <w:t>IMD4</w:t>
            </w:r>
          </w:p>
        </w:tc>
      </w:tr>
      <w:tr w:rsidR="008F4D94" w:rsidRPr="006E069C" w14:paraId="0D2E449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7B21ED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6EAB7"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C772D92" w14:textId="77777777" w:rsidR="008F4D94" w:rsidRPr="006E069C" w:rsidRDefault="008F4D94" w:rsidP="00190399">
            <w:pPr>
              <w:pStyle w:val="TAC"/>
              <w:rPr>
                <w:lang w:val="en-US" w:eastAsia="zh-CN"/>
              </w:rPr>
            </w:pPr>
            <w:r>
              <w:rPr>
                <w:lang w:val="en-US" w:eastAsia="zh-CN"/>
              </w:rPr>
              <w:t>841</w:t>
            </w:r>
          </w:p>
        </w:tc>
        <w:tc>
          <w:tcPr>
            <w:tcW w:w="1012" w:type="dxa"/>
            <w:tcBorders>
              <w:top w:val="single" w:sz="4" w:space="0" w:color="auto"/>
              <w:left w:val="single" w:sz="4" w:space="0" w:color="auto"/>
              <w:bottom w:val="single" w:sz="4" w:space="0" w:color="auto"/>
              <w:right w:val="single" w:sz="4" w:space="0" w:color="auto"/>
            </w:tcBorders>
          </w:tcPr>
          <w:p w14:paraId="131C11A2"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DD344A"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2BDCD0" w14:textId="77777777" w:rsidR="008F4D94" w:rsidRPr="006E069C" w:rsidRDefault="008F4D94" w:rsidP="00190399">
            <w:pPr>
              <w:pStyle w:val="TAC"/>
              <w:rPr>
                <w:lang w:val="en-US"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tcPr>
          <w:p w14:paraId="30C300EA" w14:textId="77777777" w:rsidR="008F4D94" w:rsidRPr="006E069C" w:rsidRDefault="008F4D94" w:rsidP="001903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06D352"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5C11C" w14:textId="77777777" w:rsidR="008F4D94" w:rsidRPr="006E069C" w:rsidRDefault="008F4D94" w:rsidP="00190399">
            <w:pPr>
              <w:pStyle w:val="TAC"/>
            </w:pPr>
            <w:r>
              <w:t>N/A</w:t>
            </w:r>
          </w:p>
        </w:tc>
      </w:tr>
      <w:tr w:rsidR="008F4D94" w:rsidRPr="006E069C" w14:paraId="6E17E85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309FA2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F2EFE" w14:textId="77777777" w:rsidR="008F4D94" w:rsidRPr="006E069C"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4AAB47" w14:textId="77777777" w:rsidR="008F4D94" w:rsidRPr="006E069C" w:rsidRDefault="008F4D94" w:rsidP="00190399">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69996E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404E5B"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0AB262" w14:textId="77777777" w:rsidR="008F4D94" w:rsidRPr="006E069C" w:rsidRDefault="008F4D94" w:rsidP="00190399">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06A0B5B" w14:textId="77777777" w:rsidR="008F4D94" w:rsidRPr="006E069C" w:rsidRDefault="008F4D94" w:rsidP="001903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426CE9"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91218" w14:textId="77777777" w:rsidR="008F4D94" w:rsidRPr="006E069C" w:rsidRDefault="008F4D94" w:rsidP="00190399">
            <w:pPr>
              <w:pStyle w:val="TAC"/>
            </w:pPr>
            <w:r>
              <w:t>N/A</w:t>
            </w:r>
          </w:p>
        </w:tc>
      </w:tr>
      <w:tr w:rsidR="008F4D94" w:rsidRPr="006E069C" w14:paraId="1EF5BED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638AE8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8CBDAC"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D554BA6"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43E2D0"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6138A8"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3C73882" w14:textId="77777777" w:rsidR="008F4D94" w:rsidRPr="006E069C" w:rsidRDefault="008F4D94" w:rsidP="00190399">
            <w:pPr>
              <w:pStyle w:val="TAC"/>
              <w:rPr>
                <w:lang w:val="en-US" w:eastAsia="zh-CN"/>
              </w:rPr>
            </w:pPr>
            <w:r>
              <w:rPr>
                <w:lang w:val="en-US" w:eastAsia="zh-CN"/>
              </w:rPr>
              <w:t>1841</w:t>
            </w:r>
          </w:p>
        </w:tc>
        <w:tc>
          <w:tcPr>
            <w:tcW w:w="797" w:type="dxa"/>
            <w:tcBorders>
              <w:top w:val="single" w:sz="4" w:space="0" w:color="auto"/>
              <w:left w:val="single" w:sz="4" w:space="0" w:color="auto"/>
              <w:bottom w:val="single" w:sz="4" w:space="0" w:color="auto"/>
              <w:right w:val="single" w:sz="4" w:space="0" w:color="auto"/>
            </w:tcBorders>
          </w:tcPr>
          <w:p w14:paraId="4CCFA4E6" w14:textId="77777777" w:rsidR="008F4D94" w:rsidRPr="006E069C" w:rsidRDefault="008F4D94" w:rsidP="00190399">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54F5E4F1"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CE623" w14:textId="77777777" w:rsidR="008F4D94" w:rsidRPr="006E069C" w:rsidRDefault="008F4D94" w:rsidP="00190399">
            <w:pPr>
              <w:pStyle w:val="TAC"/>
            </w:pPr>
            <w:r>
              <w:t>IMD5</w:t>
            </w:r>
          </w:p>
        </w:tc>
      </w:tr>
      <w:tr w:rsidR="008F4D94" w:rsidRPr="006E069C" w14:paraId="63A5D78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4A6BD6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E0CD0"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4FE57F5"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C814E63"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A8F38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932111"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268444C" w14:textId="77777777" w:rsidR="008F4D94" w:rsidRPr="006E069C" w:rsidRDefault="008F4D94" w:rsidP="001903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10D726"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AA7D7" w14:textId="77777777" w:rsidR="008F4D94" w:rsidRPr="006E069C" w:rsidRDefault="008F4D94" w:rsidP="00190399">
            <w:pPr>
              <w:pStyle w:val="TAC"/>
            </w:pPr>
            <w:r>
              <w:t>N/A</w:t>
            </w:r>
          </w:p>
        </w:tc>
      </w:tr>
      <w:tr w:rsidR="008F4D94" w:rsidRPr="006E069C" w14:paraId="17E1AD05"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AD3A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0DA76812" w14:textId="77777777" w:rsidR="008F4D94"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6A50344E" w14:textId="77777777" w:rsidR="008F4D94" w:rsidRPr="006E069C" w:rsidRDefault="008F4D94" w:rsidP="00190399">
            <w:pPr>
              <w:pStyle w:val="TAC"/>
              <w:rPr>
                <w:lang w:val="en-US" w:eastAsia="zh-CN"/>
              </w:rPr>
            </w:pPr>
            <w:r>
              <w:rPr>
                <w:lang w:val="en-US" w:eastAsia="zh-CN"/>
              </w:rPr>
              <w:t>672</w:t>
            </w:r>
          </w:p>
        </w:tc>
        <w:tc>
          <w:tcPr>
            <w:tcW w:w="1012" w:type="dxa"/>
            <w:tcBorders>
              <w:top w:val="single" w:sz="4" w:space="0" w:color="auto"/>
              <w:left w:val="single" w:sz="4" w:space="0" w:color="auto"/>
              <w:right w:val="single" w:sz="4" w:space="0" w:color="auto"/>
            </w:tcBorders>
          </w:tcPr>
          <w:p w14:paraId="21F39644"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18D860D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00792B6" w14:textId="77777777" w:rsidR="008F4D94" w:rsidRPr="006E069C" w:rsidRDefault="008F4D94" w:rsidP="00190399">
            <w:pPr>
              <w:pStyle w:val="TAC"/>
              <w:rPr>
                <w:lang w:val="en-US" w:eastAsia="zh-CN"/>
              </w:rPr>
            </w:pPr>
            <w:r>
              <w:rPr>
                <w:lang w:val="en-US" w:eastAsia="zh-CN"/>
              </w:rPr>
              <w:t>626</w:t>
            </w:r>
          </w:p>
        </w:tc>
        <w:tc>
          <w:tcPr>
            <w:tcW w:w="797" w:type="dxa"/>
            <w:tcBorders>
              <w:top w:val="single" w:sz="4" w:space="0" w:color="auto"/>
              <w:left w:val="single" w:sz="4" w:space="0" w:color="auto"/>
              <w:bottom w:val="single" w:sz="4" w:space="0" w:color="auto"/>
              <w:right w:val="single" w:sz="4" w:space="0" w:color="auto"/>
            </w:tcBorders>
          </w:tcPr>
          <w:p w14:paraId="7D9426F5" w14:textId="77777777" w:rsidR="008F4D94" w:rsidRPr="006E069C" w:rsidRDefault="008F4D94" w:rsidP="00190399">
            <w:pPr>
              <w:pStyle w:val="TAC"/>
              <w:rPr>
                <w:lang w:val="en-US" w:eastAsia="zh-CN"/>
              </w:rPr>
            </w:pPr>
            <w:r>
              <w:t>N/A</w:t>
            </w:r>
          </w:p>
        </w:tc>
        <w:tc>
          <w:tcPr>
            <w:tcW w:w="828" w:type="dxa"/>
            <w:tcBorders>
              <w:top w:val="single" w:sz="4" w:space="0" w:color="auto"/>
              <w:left w:val="single" w:sz="4" w:space="0" w:color="auto"/>
              <w:right w:val="single" w:sz="4" w:space="0" w:color="auto"/>
            </w:tcBorders>
          </w:tcPr>
          <w:p w14:paraId="37A772DA"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DEDD3C3" w14:textId="77777777" w:rsidR="008F4D94" w:rsidRPr="006E069C" w:rsidRDefault="008F4D94" w:rsidP="00190399">
            <w:pPr>
              <w:pStyle w:val="TAC"/>
            </w:pPr>
            <w:r>
              <w:t>N/A</w:t>
            </w:r>
          </w:p>
        </w:tc>
      </w:tr>
    </w:tbl>
    <w:p w14:paraId="47B74FBD" w14:textId="77777777" w:rsidR="008F4D94" w:rsidRDefault="008F4D94" w:rsidP="008F4D94">
      <w:pPr>
        <w:rPr>
          <w:color w:val="0070C0"/>
        </w:rPr>
      </w:pPr>
    </w:p>
    <w:p w14:paraId="5E7AE4F8" w14:textId="77777777" w:rsidR="008F4D94" w:rsidRDefault="008F4D94" w:rsidP="008F4D94">
      <w:pPr>
        <w:pStyle w:val="21"/>
      </w:pPr>
      <w:bookmarkStart w:id="349" w:name="_Toc180420540"/>
      <w:r>
        <w:t>5.24</w:t>
      </w:r>
      <w:r>
        <w:tab/>
        <w:t>CA_n3-n20-n77</w:t>
      </w:r>
      <w:bookmarkEnd w:id="349"/>
    </w:p>
    <w:p w14:paraId="2BAED9BC" w14:textId="77777777" w:rsidR="008F4D94" w:rsidRDefault="008F4D94" w:rsidP="008F4D94">
      <w:pPr>
        <w:pStyle w:val="31"/>
        <w:rPr>
          <w:rFonts w:cs="Arial"/>
          <w:szCs w:val="28"/>
          <w:lang w:val="en-US" w:eastAsia="zh-CN"/>
        </w:rPr>
      </w:pPr>
      <w:bookmarkStart w:id="350" w:name="_Toc180420541"/>
      <w:r>
        <w:t>5.24.1</w:t>
      </w:r>
      <w:r>
        <w:tab/>
      </w:r>
      <w:r>
        <w:rPr>
          <w:rFonts w:cs="Arial"/>
          <w:szCs w:val="28"/>
          <w:lang w:val="en-US" w:eastAsia="zh-CN"/>
        </w:rPr>
        <w:t>Common for 1 band UL and 2 bands UL CA</w:t>
      </w:r>
      <w:bookmarkEnd w:id="350"/>
    </w:p>
    <w:p w14:paraId="6DE3BA64" w14:textId="77777777" w:rsidR="008F4D94" w:rsidRDefault="008F4D94" w:rsidP="008F4D94">
      <w:pPr>
        <w:pStyle w:val="41"/>
      </w:pPr>
      <w:bookmarkStart w:id="351" w:name="_Toc180420542"/>
      <w:r>
        <w:t>5.24.1.1</w:t>
      </w:r>
      <w:r>
        <w:tab/>
      </w:r>
      <w:r>
        <w:rPr>
          <w:rFonts w:cs="Arial"/>
          <w:lang w:eastAsia="zh-CN"/>
        </w:rPr>
        <w:t>Operating bands for CA</w:t>
      </w:r>
      <w:bookmarkEnd w:id="351"/>
    </w:p>
    <w:p w14:paraId="547277E7" w14:textId="77777777" w:rsidR="008F4D94" w:rsidRDefault="008F4D94" w:rsidP="008F4D94">
      <w:pPr>
        <w:pStyle w:val="TH"/>
        <w:rPr>
          <w:lang w:val="en-US"/>
        </w:rPr>
      </w:pPr>
      <w:r>
        <w:rPr>
          <w:rFonts w:cs="Arial"/>
        </w:rPr>
        <w:t xml:space="preserve">Table </w:t>
      </w:r>
      <w:r>
        <w:rPr>
          <w:rFonts w:cs="Arial" w:hint="eastAsia"/>
          <w:lang w:val="en-US" w:eastAsia="zh-CN"/>
        </w:rPr>
        <w:t>5.24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283B289"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EB03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F6AD2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01C10E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FC1A27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CACE16C"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507CB"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BE897F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519BDF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79866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BB48CF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50DE5A"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6EEEC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6C9FD3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E04DD8E"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4153D791"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90CD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662E45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81BE5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13AA1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3C92F93F"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81A4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090AB1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900CD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EE404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6432CAF"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70AE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6E2F1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1B6A45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56E83B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7A15EFB7" w14:textId="77777777" w:rsidR="008F4D94" w:rsidRDefault="008F4D94" w:rsidP="008F4D94">
      <w:pPr>
        <w:pStyle w:val="TH"/>
      </w:pPr>
    </w:p>
    <w:p w14:paraId="369A3DE3" w14:textId="77777777" w:rsidR="008F4D94" w:rsidRPr="005D2633" w:rsidRDefault="008F4D94" w:rsidP="008F4D94">
      <w:pPr>
        <w:pStyle w:val="41"/>
        <w:rPr>
          <w:rFonts w:cs="Arial"/>
          <w:lang w:eastAsia="zh-CN"/>
        </w:rPr>
      </w:pPr>
      <w:bookmarkStart w:id="352" w:name="_Toc180420543"/>
      <w:r>
        <w:rPr>
          <w:rFonts w:cs="Arial"/>
          <w:lang w:eastAsia="zh-CN"/>
        </w:rPr>
        <w:t>5.24</w:t>
      </w:r>
      <w:r w:rsidRPr="005D2633">
        <w:rPr>
          <w:rFonts w:cs="Arial"/>
          <w:lang w:eastAsia="zh-CN"/>
        </w:rPr>
        <w:t>.1.2</w:t>
      </w:r>
      <w:r w:rsidRPr="005D2633">
        <w:rPr>
          <w:rFonts w:cs="Arial"/>
          <w:lang w:eastAsia="zh-CN"/>
        </w:rPr>
        <w:tab/>
      </w:r>
      <w:r>
        <w:rPr>
          <w:rFonts w:cs="Arial"/>
          <w:lang w:eastAsia="zh-CN"/>
        </w:rPr>
        <w:t>Channel bandwidths per operating band for CA</w:t>
      </w:r>
      <w:bookmarkEnd w:id="352"/>
    </w:p>
    <w:p w14:paraId="5644F16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394D170B"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DEEB2C6"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FC60F84"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5D79D4EA" w14:textId="77777777" w:rsidR="008F4D94" w:rsidRDefault="008F4D94" w:rsidP="00190399">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25E9FFA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D00AF8A" w14:textId="77777777" w:rsidR="008F4D94" w:rsidRDefault="008F4D94" w:rsidP="00190399">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3E5AF1C3"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41F99B42" w14:textId="77777777" w:rsidR="008F4D94" w:rsidRDefault="008F4D94" w:rsidP="00190399">
            <w:pPr>
              <w:pStyle w:val="TAH"/>
              <w:rPr>
                <w:szCs w:val="18"/>
                <w:lang w:val="en-US" w:eastAsia="zh-CN"/>
              </w:rPr>
            </w:pPr>
            <w:r>
              <w:t>Bandwidth combination set</w:t>
            </w:r>
          </w:p>
        </w:tc>
      </w:tr>
      <w:tr w:rsidR="008F4D94" w14:paraId="73937905"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0C4DFAF2"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26A0CE0A" w14:textId="77777777" w:rsidR="008F4D94" w:rsidRPr="00590623" w:rsidRDefault="008F4D94" w:rsidP="00190399">
            <w:pPr>
              <w:pStyle w:val="TAC"/>
              <w:rPr>
                <w:rFonts w:eastAsia="宋体" w:cs="Arial"/>
                <w:szCs w:val="18"/>
                <w:lang w:val="en-US" w:eastAsia="zh-CN"/>
              </w:rPr>
            </w:pPr>
            <w:r w:rsidRPr="00590623">
              <w:rPr>
                <w:rFonts w:eastAsia="宋体" w:cs="Arial"/>
                <w:szCs w:val="18"/>
                <w:lang w:val="en-US" w:eastAsia="zh-CN"/>
              </w:rPr>
              <w:t>CA_n3A-n20A</w:t>
            </w:r>
          </w:p>
          <w:p w14:paraId="020D0AFC" w14:textId="77777777" w:rsidR="008F4D94" w:rsidRPr="00590623" w:rsidRDefault="008F4D94" w:rsidP="00190399">
            <w:pPr>
              <w:pStyle w:val="TAC"/>
              <w:rPr>
                <w:rFonts w:eastAsia="宋体" w:cs="Arial"/>
                <w:szCs w:val="18"/>
                <w:lang w:val="en-US" w:eastAsia="zh-CN"/>
              </w:rPr>
            </w:pPr>
            <w:r w:rsidRPr="00590623">
              <w:rPr>
                <w:rFonts w:eastAsia="宋体" w:cs="Arial"/>
                <w:szCs w:val="18"/>
                <w:lang w:val="en-US" w:eastAsia="zh-CN"/>
              </w:rPr>
              <w:t>CA_n3A-n77A</w:t>
            </w:r>
          </w:p>
          <w:p w14:paraId="496B259C" w14:textId="77777777" w:rsidR="008F4D94" w:rsidRPr="00B00CBD" w:rsidRDefault="008F4D94" w:rsidP="00190399">
            <w:pPr>
              <w:pStyle w:val="TAC"/>
              <w:rPr>
                <w:rFonts w:eastAsia="宋体" w:cs="Arial"/>
                <w:szCs w:val="18"/>
                <w:lang w:val="en-US" w:eastAsia="zh-CN"/>
              </w:rPr>
            </w:pPr>
            <w:r w:rsidRPr="00590623">
              <w:rPr>
                <w:rFonts w:eastAsia="宋体" w:cs="Arial"/>
                <w:szCs w:val="18"/>
                <w:lang w:val="en-US" w:eastAsia="zh-CN"/>
              </w:rPr>
              <w:t>CA_n20A-n77A</w:t>
            </w:r>
          </w:p>
        </w:tc>
        <w:tc>
          <w:tcPr>
            <w:tcW w:w="709" w:type="dxa"/>
            <w:tcBorders>
              <w:left w:val="single" w:sz="4" w:space="0" w:color="auto"/>
              <w:right w:val="single" w:sz="4" w:space="0" w:color="auto"/>
            </w:tcBorders>
            <w:vAlign w:val="center"/>
          </w:tcPr>
          <w:p w14:paraId="2E8EB721"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34143538"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590623">
              <w:rPr>
                <w:rFonts w:ascii="Arial" w:hAnsi="Arial" w:cs="Arial"/>
                <w:sz w:val="18"/>
                <w:szCs w:val="18"/>
                <w:lang w:val="en-US" w:eastAsia="zh-CN"/>
              </w:rPr>
              <w:t>5,10,15,20,25,30,35,40,45,50</w:t>
            </w:r>
          </w:p>
        </w:tc>
        <w:tc>
          <w:tcPr>
            <w:tcW w:w="1344" w:type="dxa"/>
            <w:tcBorders>
              <w:left w:val="single" w:sz="4" w:space="0" w:color="auto"/>
              <w:bottom w:val="nil"/>
              <w:right w:val="single" w:sz="4" w:space="0" w:color="auto"/>
            </w:tcBorders>
            <w:shd w:val="clear" w:color="auto" w:fill="auto"/>
            <w:vAlign w:val="center"/>
          </w:tcPr>
          <w:p w14:paraId="064A8315"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2E864D6"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7B969E16"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5C3BBA23"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7A60AC33"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9BB1869"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9A465F6" w14:textId="77777777" w:rsidR="008F4D94" w:rsidRPr="00B00CBD" w:rsidRDefault="008F4D94" w:rsidP="00190399">
            <w:pPr>
              <w:pStyle w:val="TAC"/>
              <w:rPr>
                <w:rFonts w:cs="Arial"/>
                <w:szCs w:val="18"/>
                <w:lang w:val="en-US" w:eastAsia="zh-CN"/>
              </w:rPr>
            </w:pPr>
          </w:p>
        </w:tc>
      </w:tr>
      <w:tr w:rsidR="008F4D94" w14:paraId="461389F9"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687130BE"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967E268"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659384"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0D8D95D"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A179749" w14:textId="77777777" w:rsidR="008F4D94" w:rsidRPr="00B00CBD" w:rsidRDefault="008F4D94" w:rsidP="00190399">
            <w:pPr>
              <w:pStyle w:val="TAC"/>
              <w:rPr>
                <w:rFonts w:cs="Arial"/>
                <w:szCs w:val="18"/>
                <w:lang w:val="en-US" w:eastAsia="zh-CN"/>
              </w:rPr>
            </w:pPr>
          </w:p>
        </w:tc>
      </w:tr>
      <w:tr w:rsidR="008F4D94" w14:paraId="18161626"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76A0EB5C" w14:textId="77777777" w:rsidR="008F4D94" w:rsidRPr="00B00CBD" w:rsidRDefault="008F4D94" w:rsidP="00190399">
            <w:pPr>
              <w:pStyle w:val="TAC"/>
              <w:rPr>
                <w:rFonts w:cs="Arial"/>
                <w:szCs w:val="18"/>
                <w:lang w:val="en-US" w:eastAsia="zh-CN"/>
              </w:rPr>
            </w:pPr>
            <w:r w:rsidRPr="00590623">
              <w:rPr>
                <w:rFonts w:cs="Arial"/>
                <w:szCs w:val="18"/>
                <w:lang w:eastAsia="zh-CN"/>
              </w:rPr>
              <w:t>CA_n3A-n20A-n77(2A)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721F1C" w14:textId="77777777" w:rsidR="008F4D94" w:rsidRPr="00590623" w:rsidRDefault="008F4D94" w:rsidP="00190399">
            <w:pPr>
              <w:pStyle w:val="TAC"/>
              <w:rPr>
                <w:rFonts w:eastAsia="宋体" w:cs="Arial"/>
                <w:szCs w:val="18"/>
                <w:lang w:val="en-US" w:eastAsia="zh-CN"/>
              </w:rPr>
            </w:pPr>
            <w:r w:rsidRPr="00590623">
              <w:rPr>
                <w:rFonts w:eastAsia="宋体" w:cs="Arial"/>
                <w:szCs w:val="18"/>
                <w:lang w:val="en-US" w:eastAsia="zh-CN"/>
              </w:rPr>
              <w:t>CA_n3A-n20A</w:t>
            </w:r>
          </w:p>
          <w:p w14:paraId="33204439" w14:textId="77777777" w:rsidR="008F4D94" w:rsidRPr="00590623" w:rsidRDefault="008F4D94" w:rsidP="00190399">
            <w:pPr>
              <w:pStyle w:val="TAC"/>
              <w:rPr>
                <w:rFonts w:eastAsia="宋体" w:cs="Arial"/>
                <w:szCs w:val="18"/>
                <w:lang w:val="en-US" w:eastAsia="zh-CN"/>
              </w:rPr>
            </w:pPr>
            <w:r w:rsidRPr="00590623">
              <w:rPr>
                <w:rFonts w:eastAsia="宋体" w:cs="Arial"/>
                <w:szCs w:val="18"/>
                <w:lang w:val="en-US" w:eastAsia="zh-CN"/>
              </w:rPr>
              <w:t>CA_n3A-n77A</w:t>
            </w:r>
          </w:p>
          <w:p w14:paraId="77E60A62" w14:textId="77777777" w:rsidR="008F4D94" w:rsidRPr="00B00CBD" w:rsidRDefault="008F4D94" w:rsidP="00190399">
            <w:pPr>
              <w:pStyle w:val="TAC"/>
              <w:rPr>
                <w:rFonts w:cs="Arial"/>
                <w:szCs w:val="18"/>
                <w:lang w:val="en-US" w:eastAsia="zh-CN"/>
              </w:rPr>
            </w:pPr>
            <w:r w:rsidRPr="00590623">
              <w:rPr>
                <w:rFonts w:eastAsia="宋体" w:cs="Arial"/>
                <w:szCs w:val="18"/>
                <w:lang w:val="en-US" w:eastAsia="zh-CN"/>
              </w:rPr>
              <w:t>CA_n20A-n77A</w:t>
            </w:r>
          </w:p>
        </w:tc>
        <w:tc>
          <w:tcPr>
            <w:tcW w:w="709" w:type="dxa"/>
            <w:tcBorders>
              <w:top w:val="single" w:sz="4" w:space="0" w:color="auto"/>
              <w:left w:val="single" w:sz="4" w:space="0" w:color="auto"/>
              <w:right w:val="single" w:sz="4" w:space="0" w:color="auto"/>
            </w:tcBorders>
            <w:vAlign w:val="center"/>
          </w:tcPr>
          <w:p w14:paraId="4F293CF9" w14:textId="77777777" w:rsidR="008F4D94" w:rsidRDefault="008F4D94" w:rsidP="00190399">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7C150188"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590623">
              <w:rPr>
                <w:rFonts w:ascii="Arial" w:hAnsi="Arial" w:cs="Arial"/>
                <w:sz w:val="18"/>
                <w:szCs w:val="18"/>
                <w:lang w:val="en-US" w:eastAsia="zh-CN"/>
              </w:rPr>
              <w:t>5,10,15,20,25,30,35,40,45,50</w:t>
            </w:r>
          </w:p>
        </w:tc>
        <w:tc>
          <w:tcPr>
            <w:tcW w:w="1344" w:type="dxa"/>
            <w:tcBorders>
              <w:top w:val="single" w:sz="4" w:space="0" w:color="auto"/>
              <w:left w:val="single" w:sz="4" w:space="0" w:color="auto"/>
              <w:bottom w:val="nil"/>
              <w:right w:val="single" w:sz="4" w:space="0" w:color="auto"/>
            </w:tcBorders>
            <w:shd w:val="clear" w:color="auto" w:fill="auto"/>
            <w:vAlign w:val="center"/>
          </w:tcPr>
          <w:p w14:paraId="4CE8BFE2"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1E4700C"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225C6980"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4E482818"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136FD55" w14:textId="77777777" w:rsidR="008F4D94"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75A16CD5"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CD9281B" w14:textId="77777777" w:rsidR="008F4D94" w:rsidRPr="00B00CBD" w:rsidRDefault="008F4D94" w:rsidP="00190399">
            <w:pPr>
              <w:pStyle w:val="TAC"/>
              <w:rPr>
                <w:rFonts w:cs="Arial"/>
                <w:szCs w:val="18"/>
                <w:lang w:val="en-US" w:eastAsia="zh-CN"/>
              </w:rPr>
            </w:pPr>
          </w:p>
        </w:tc>
      </w:tr>
      <w:tr w:rsidR="008F4D94" w14:paraId="595AF29A"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73AB46D6"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C96EB7"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6A91668"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FCD68E6"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590623">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63E2695" w14:textId="77777777" w:rsidR="008F4D94" w:rsidRPr="00B00CBD" w:rsidRDefault="008F4D94" w:rsidP="00190399">
            <w:pPr>
              <w:pStyle w:val="TAC"/>
              <w:rPr>
                <w:rFonts w:cs="Arial"/>
                <w:szCs w:val="18"/>
                <w:lang w:val="en-US" w:eastAsia="zh-CN"/>
              </w:rPr>
            </w:pPr>
          </w:p>
        </w:tc>
      </w:tr>
    </w:tbl>
    <w:p w14:paraId="1119DAEF" w14:textId="77777777" w:rsidR="008F4D94" w:rsidRDefault="008F4D94" w:rsidP="008F4D94">
      <w:pPr>
        <w:pStyle w:val="41"/>
        <w:rPr>
          <w:rFonts w:cs="Arial"/>
          <w:szCs w:val="22"/>
          <w:lang w:val="en-US" w:eastAsia="zh-CN"/>
        </w:rPr>
      </w:pPr>
      <w:bookmarkStart w:id="353" w:name="_Toc180420544"/>
      <w:r>
        <w:rPr>
          <w:rFonts w:cs="Arial"/>
          <w:lang w:eastAsia="zh-CN"/>
        </w:rPr>
        <w:t>5.24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3"/>
    </w:p>
    <w:p w14:paraId="27F0C64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-n77</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CA_n3-n20-n78 as given in the tables below.</w:t>
      </w:r>
    </w:p>
    <w:p w14:paraId="5AF2BE19" w14:textId="77777777" w:rsidR="008F4D94" w:rsidRDefault="008F4D94" w:rsidP="008F4D94">
      <w:pPr>
        <w:pStyle w:val="TH"/>
      </w:pPr>
      <w:r>
        <w:t xml:space="preserve">Table </w:t>
      </w:r>
      <w:r>
        <w:rPr>
          <w:rFonts w:hint="eastAsia"/>
          <w:lang w:val="en-US" w:eastAsia="zh-CN"/>
        </w:rPr>
        <w:t>5.24</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1255028"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A3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842AE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87BC558"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F80F15C"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0B846A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119CF9"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F4E95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CA_n3-n20-n77</w:t>
            </w:r>
          </w:p>
        </w:tc>
        <w:tc>
          <w:tcPr>
            <w:tcW w:w="2040" w:type="dxa"/>
            <w:tcBorders>
              <w:top w:val="nil"/>
              <w:left w:val="nil"/>
              <w:bottom w:val="single" w:sz="4" w:space="0" w:color="auto"/>
              <w:right w:val="single" w:sz="4" w:space="0" w:color="auto"/>
            </w:tcBorders>
            <w:shd w:val="clear" w:color="auto" w:fill="auto"/>
            <w:vAlign w:val="center"/>
            <w:hideMark/>
          </w:tcPr>
          <w:p w14:paraId="24D5318A" w14:textId="77777777" w:rsidR="008F4D94" w:rsidRPr="00590623" w:rsidRDefault="008F4D94" w:rsidP="00190399">
            <w:pPr>
              <w:jc w:val="center"/>
              <w:rPr>
                <w:rFonts w:ascii="Arial" w:hAnsi="Arial" w:cs="Arial"/>
                <w:color w:val="000000"/>
                <w:sz w:val="18"/>
              </w:rPr>
            </w:pPr>
            <w:r w:rsidRPr="00590623">
              <w:rPr>
                <w:rFonts w:ascii="Arial" w:hAnsi="Arial" w:cs="Arial"/>
                <w:sz w:val="18"/>
                <w:lang w:val="en-US" w:eastAsia="zh-CN"/>
              </w:rPr>
              <w:t>0.5</w:t>
            </w:r>
          </w:p>
        </w:tc>
        <w:tc>
          <w:tcPr>
            <w:tcW w:w="1900" w:type="dxa"/>
            <w:tcBorders>
              <w:top w:val="nil"/>
              <w:left w:val="nil"/>
              <w:bottom w:val="single" w:sz="4" w:space="0" w:color="auto"/>
              <w:right w:val="single" w:sz="4" w:space="0" w:color="auto"/>
            </w:tcBorders>
            <w:shd w:val="clear" w:color="auto" w:fill="auto"/>
            <w:vAlign w:val="center"/>
            <w:hideMark/>
          </w:tcPr>
          <w:p w14:paraId="21DA35BB" w14:textId="77777777" w:rsidR="008F4D94" w:rsidRPr="00590623" w:rsidRDefault="008F4D94" w:rsidP="00190399">
            <w:pPr>
              <w:jc w:val="center"/>
              <w:rPr>
                <w:rFonts w:ascii="Arial" w:hAnsi="Arial" w:cs="Arial"/>
                <w:color w:val="000000"/>
                <w:sz w:val="18"/>
              </w:rPr>
            </w:pPr>
            <w:r w:rsidRPr="00590623">
              <w:rPr>
                <w:rFonts w:ascii="Arial" w:eastAsia="等线" w:hAnsi="Arial" w:cs="Arial"/>
                <w:color w:val="000000"/>
                <w:sz w:val="18"/>
                <w:lang w:val="en-US"/>
              </w:rPr>
              <w:t>0.3</w:t>
            </w:r>
          </w:p>
        </w:tc>
        <w:tc>
          <w:tcPr>
            <w:tcW w:w="2180" w:type="dxa"/>
            <w:tcBorders>
              <w:top w:val="nil"/>
              <w:left w:val="nil"/>
              <w:bottom w:val="single" w:sz="4" w:space="0" w:color="auto"/>
              <w:right w:val="single" w:sz="4" w:space="0" w:color="auto"/>
            </w:tcBorders>
            <w:shd w:val="clear" w:color="auto" w:fill="auto"/>
            <w:vAlign w:val="center"/>
            <w:hideMark/>
          </w:tcPr>
          <w:p w14:paraId="4B4BFC0F" w14:textId="77777777" w:rsidR="008F4D94" w:rsidRPr="00590623" w:rsidRDefault="008F4D94" w:rsidP="00190399">
            <w:pPr>
              <w:jc w:val="center"/>
              <w:rPr>
                <w:rFonts w:ascii="Arial" w:hAnsi="Arial" w:cs="Arial"/>
                <w:color w:val="000000"/>
                <w:sz w:val="18"/>
              </w:rPr>
            </w:pPr>
            <w:r w:rsidRPr="00590623">
              <w:rPr>
                <w:rFonts w:ascii="Arial" w:eastAsia="等线" w:hAnsi="Arial" w:cs="Arial"/>
                <w:color w:val="000000"/>
                <w:sz w:val="18"/>
                <w:lang w:val="en-US" w:eastAsia="zh-CN"/>
              </w:rPr>
              <w:t>0.8</w:t>
            </w:r>
          </w:p>
        </w:tc>
      </w:tr>
      <w:tr w:rsidR="008F4D94" w14:paraId="43650C1D"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FC7E8"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68E7F8B" w14:textId="77777777" w:rsidR="008F4D94" w:rsidRDefault="008F4D94" w:rsidP="008F4D94">
      <w:pPr>
        <w:pStyle w:val="TH"/>
        <w:spacing w:before="120" w:after="120"/>
        <w:rPr>
          <w:lang w:eastAsia="zh-CN"/>
        </w:rPr>
      </w:pPr>
      <w:r>
        <w:t xml:space="preserve">Table </w:t>
      </w:r>
      <w:r>
        <w:rPr>
          <w:lang w:val="en-US" w:eastAsia="zh-CN"/>
        </w:rPr>
        <w:t>5.24.1.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24AFB66"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A42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A094FE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C9260FB"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419B77E2"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452EE7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AF4D8B7"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69F67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CA_n3-n20-n77</w:t>
            </w:r>
          </w:p>
        </w:tc>
        <w:tc>
          <w:tcPr>
            <w:tcW w:w="2140" w:type="dxa"/>
            <w:tcBorders>
              <w:top w:val="nil"/>
              <w:left w:val="nil"/>
              <w:bottom w:val="single" w:sz="4" w:space="0" w:color="auto"/>
              <w:right w:val="single" w:sz="4" w:space="0" w:color="auto"/>
            </w:tcBorders>
            <w:shd w:val="clear" w:color="auto" w:fill="auto"/>
            <w:vAlign w:val="center"/>
            <w:hideMark/>
          </w:tcPr>
          <w:p w14:paraId="7C587636" w14:textId="77777777" w:rsidR="008F4D94" w:rsidRPr="00590623" w:rsidRDefault="008F4D94" w:rsidP="00190399">
            <w:pPr>
              <w:jc w:val="center"/>
              <w:rPr>
                <w:rFonts w:ascii="Arial" w:hAnsi="Arial" w:cs="Arial"/>
                <w:color w:val="000000"/>
                <w:sz w:val="18"/>
                <w:szCs w:val="18"/>
              </w:rPr>
            </w:pPr>
            <w:r w:rsidRPr="00590623">
              <w:rPr>
                <w:rFonts w:ascii="Arial" w:eastAsia="等线"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68BC022E" w14:textId="77777777" w:rsidR="008F4D94" w:rsidRPr="00590623" w:rsidRDefault="008F4D94" w:rsidP="00190399">
            <w:pPr>
              <w:jc w:val="center"/>
              <w:rPr>
                <w:rFonts w:ascii="Arial" w:hAnsi="Arial" w:cs="Arial"/>
                <w:color w:val="000000"/>
                <w:sz w:val="18"/>
                <w:szCs w:val="18"/>
              </w:rPr>
            </w:pPr>
            <w:r w:rsidRPr="00590623">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0FAC95A0" w14:textId="77777777" w:rsidR="008F4D94" w:rsidRPr="00590623" w:rsidRDefault="008F4D94" w:rsidP="00190399">
            <w:pPr>
              <w:jc w:val="center"/>
              <w:rPr>
                <w:rFonts w:ascii="Arial" w:hAnsi="Arial" w:cs="Arial"/>
                <w:color w:val="000000"/>
                <w:sz w:val="18"/>
                <w:szCs w:val="18"/>
              </w:rPr>
            </w:pPr>
            <w:r w:rsidRPr="00590623">
              <w:rPr>
                <w:rFonts w:ascii="Arial" w:eastAsia="等线" w:hAnsi="Arial" w:cs="Arial"/>
                <w:sz w:val="18"/>
                <w:szCs w:val="18"/>
                <w:lang w:eastAsia="zh-CN"/>
              </w:rPr>
              <w:t>0.5</w:t>
            </w:r>
          </w:p>
        </w:tc>
      </w:tr>
      <w:tr w:rsidR="008F4D94" w14:paraId="5A9A4D1A"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2ACA28"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6C8CBFDA" w14:textId="77777777" w:rsidR="008F4D94" w:rsidRPr="005D2633" w:rsidRDefault="008F4D94" w:rsidP="008F4D94">
      <w:pPr>
        <w:pStyle w:val="31"/>
        <w:rPr>
          <w:rFonts w:cs="Arial"/>
          <w:szCs w:val="28"/>
          <w:lang w:val="en-US" w:eastAsia="zh-CN"/>
        </w:rPr>
      </w:pPr>
      <w:bookmarkStart w:id="354" w:name="_Toc180420545"/>
      <w:r>
        <w:rPr>
          <w:rFonts w:cs="Arial"/>
          <w:szCs w:val="28"/>
          <w:lang w:val="en-US" w:eastAsia="zh-CN"/>
        </w:rPr>
        <w:t>5.24</w:t>
      </w:r>
      <w:r w:rsidRPr="005D2633">
        <w:rPr>
          <w:rFonts w:cs="Arial"/>
          <w:szCs w:val="28"/>
          <w:lang w:val="en-US" w:eastAsia="zh-CN"/>
        </w:rPr>
        <w:t>.2</w:t>
      </w:r>
      <w:r w:rsidRPr="005D2633">
        <w:rPr>
          <w:rFonts w:cs="Arial"/>
          <w:szCs w:val="28"/>
          <w:lang w:val="en-US" w:eastAsia="zh-CN"/>
        </w:rPr>
        <w:tab/>
        <w:t>Specific for 2 bands UL CA</w:t>
      </w:r>
      <w:bookmarkEnd w:id="354"/>
    </w:p>
    <w:p w14:paraId="6EA8ED20" w14:textId="77777777" w:rsidR="008F4D94" w:rsidRPr="00140BB6" w:rsidRDefault="008F4D94" w:rsidP="008F4D94">
      <w:pPr>
        <w:pStyle w:val="41"/>
      </w:pPr>
      <w:bookmarkStart w:id="355" w:name="_Toc180420546"/>
      <w:r>
        <w:t>5.24</w:t>
      </w:r>
      <w:r w:rsidRPr="00140BB6">
        <w:t>.2.1</w:t>
      </w:r>
      <w:r w:rsidRPr="00140BB6">
        <w:tab/>
        <w:t>UE co-existence studies</w:t>
      </w:r>
      <w:bookmarkEnd w:id="355"/>
    </w:p>
    <w:p w14:paraId="619DEA38" w14:textId="77777777" w:rsidR="008F4D94" w:rsidRPr="00242348" w:rsidRDefault="008F4D94" w:rsidP="008F4D94">
      <w:pPr>
        <w:pStyle w:val="51"/>
        <w:rPr>
          <w:snapToGrid w:val="0"/>
        </w:rPr>
      </w:pPr>
      <w:bookmarkStart w:id="356" w:name="_Toc180420547"/>
      <w:r>
        <w:rPr>
          <w:rFonts w:hint="eastAsia"/>
          <w:snapToGrid w:val="0"/>
        </w:rPr>
        <w:t>5.24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56"/>
    </w:p>
    <w:p w14:paraId="022F617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EBA635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083326B"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4C3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56658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3829E4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FECB4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DC959B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653DE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321F98"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F2D3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9D22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369E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61EA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C9E15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054CF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8659A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F687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2542 - 2647</w:t>
            </w:r>
          </w:p>
        </w:tc>
      </w:tr>
      <w:tr w:rsidR="008F4D94" w14:paraId="0AA0A779"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D6E1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83D7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F61E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ECC6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8313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1B70D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4572C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51CB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FA0E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121 - 14</w:t>
            </w:r>
          </w:p>
        </w:tc>
      </w:tr>
      <w:tr w:rsidR="008F4D94" w14:paraId="3BB26BDF"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C5B52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C3CE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E406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E771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F623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D7FB8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E110E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51F49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20FEB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3374 - 3509</w:t>
            </w:r>
          </w:p>
        </w:tc>
      </w:tr>
      <w:tr w:rsidR="008F4D94" w14:paraId="7EFB31D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A715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3A1E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B0C1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A7E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0DD25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D2F69B"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B3F6B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0BF29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66623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711 - 876</w:t>
            </w:r>
          </w:p>
        </w:tc>
      </w:tr>
      <w:tr w:rsidR="008F4D94" w14:paraId="4370B89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4B603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B7EC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F45E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E745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1FF354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66F36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951E6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1BBF051" w14:textId="77777777" w:rsidR="008F4D94" w:rsidRDefault="008F4D94" w:rsidP="00190399">
            <w:pPr>
              <w:rPr>
                <w:rFonts w:ascii="Arial" w:hAnsi="Arial" w:cs="Arial"/>
                <w:color w:val="000000"/>
                <w:sz w:val="18"/>
                <w:szCs w:val="18"/>
              </w:rPr>
            </w:pPr>
          </w:p>
        </w:tc>
      </w:tr>
      <w:tr w:rsidR="008F4D94" w14:paraId="2997067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ABED8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CC48D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77DA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0B1C2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4380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107B16"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DF0D7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1393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113AF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4206 - 4371</w:t>
            </w:r>
          </w:p>
        </w:tc>
      </w:tr>
      <w:tr w:rsidR="008F4D94" w14:paraId="605904D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4ED4E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4AA0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0C53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DBFB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5B0FC5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1BFD4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D178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D0B4DB4" w14:textId="77777777" w:rsidR="008F4D94" w:rsidRDefault="008F4D94" w:rsidP="00190399">
            <w:pPr>
              <w:rPr>
                <w:rFonts w:ascii="Arial" w:hAnsi="Arial" w:cs="Arial"/>
                <w:color w:val="000000"/>
                <w:sz w:val="18"/>
                <w:szCs w:val="18"/>
              </w:rPr>
            </w:pPr>
          </w:p>
        </w:tc>
      </w:tr>
      <w:tr w:rsidR="008F4D94" w14:paraId="211E101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CD322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09E3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7DC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5F32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32FC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AC1275"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5B8C0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17F4A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11C47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6308 - 5978</w:t>
            </w:r>
          </w:p>
        </w:tc>
      </w:tr>
      <w:tr w:rsidR="008F4D94" w14:paraId="3E8F066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4CCF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C3EF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C03F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624B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9F59C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174517"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F561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AB56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14F56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3691 - 3406</w:t>
            </w:r>
          </w:p>
        </w:tc>
      </w:tr>
      <w:tr w:rsidR="008F4D94" w14:paraId="6CEDA3D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C240B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39C9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674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710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1D2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9FEB9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B3879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96551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F6296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7672 - 8002</w:t>
            </w:r>
          </w:p>
        </w:tc>
      </w:tr>
      <w:tr w:rsidR="008F4D94" w14:paraId="5712F30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1E44D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43DA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1E63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D38E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6FCB0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E1806D"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01478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20E70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4C80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6794 - 7079</w:t>
            </w:r>
          </w:p>
        </w:tc>
      </w:tr>
      <w:tr w:rsidR="008F4D94" w14:paraId="12C61BC6"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08B9A1"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5243CF1" w14:textId="77777777" w:rsidR="008F4D94" w:rsidRDefault="008F4D94" w:rsidP="008F4D94">
      <w:pPr>
        <w:pStyle w:val="TH"/>
        <w:rPr>
          <w:rFonts w:eastAsia="MS Mincho"/>
        </w:rPr>
      </w:pPr>
    </w:p>
    <w:p w14:paraId="6A42C45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E74035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3181D89C"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02AF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86D3F3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1DFF2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D1AE5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1B1F0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1B18C5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5FB1AF"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307E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8DF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339D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3E7F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91CD9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0A56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DB6B0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1515 - 2490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4AC1A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5010 - 5985</w:t>
            </w:r>
          </w:p>
        </w:tc>
      </w:tr>
      <w:tr w:rsidR="008F4D94" w14:paraId="3ACE720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89DFD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5E2D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0C15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944C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B5870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1D2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F9DE2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CC1C9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780 - 270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719C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4815 - 6690</w:t>
            </w:r>
          </w:p>
        </w:tc>
      </w:tr>
      <w:tr w:rsidR="008F4D94" w14:paraId="57D34146"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2E12D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F95D2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C1A6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0C11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0527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D7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7C07A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3F4B3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6720 - 7770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3669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8310 - 10185</w:t>
            </w:r>
          </w:p>
        </w:tc>
      </w:tr>
      <w:tr w:rsidR="008F4D94" w14:paraId="515270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A8629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DB75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31A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6828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F223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85FF4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B063E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F5B8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930 - 2055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4BBFA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8115 - 10890</w:t>
            </w:r>
          </w:p>
        </w:tc>
      </w:tr>
      <w:tr w:rsidR="008F4D94" w14:paraId="62AFD46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9F2D8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A222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09EB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9351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B635F8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7516E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FBF2A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4980 - 3030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8980778" w14:textId="77777777" w:rsidR="008F4D94" w:rsidRDefault="008F4D94" w:rsidP="00190399">
            <w:pPr>
              <w:rPr>
                <w:rFonts w:ascii="Arial" w:hAnsi="Arial" w:cs="Arial"/>
                <w:color w:val="000000"/>
                <w:sz w:val="18"/>
                <w:szCs w:val="18"/>
              </w:rPr>
            </w:pPr>
          </w:p>
        </w:tc>
      </w:tr>
      <w:tr w:rsidR="008F4D94" w14:paraId="196223C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54D58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79140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63D3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56D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72FD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CD6837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0279A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01F40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8430 - 9555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FA994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11610 - 14385</w:t>
            </w:r>
          </w:p>
        </w:tc>
      </w:tr>
      <w:tr w:rsidR="008F4D94" w14:paraId="37728E8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7D79A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B153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CA75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07C0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70EBD9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D3B34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492896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10020 - 11970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4AD4A78" w14:textId="77777777" w:rsidR="008F4D94" w:rsidRDefault="008F4D94" w:rsidP="00190399">
            <w:pPr>
              <w:rPr>
                <w:rFonts w:ascii="Arial" w:hAnsi="Arial" w:cs="Arial"/>
                <w:color w:val="000000"/>
                <w:sz w:val="18"/>
                <w:szCs w:val="18"/>
              </w:rPr>
            </w:pPr>
          </w:p>
        </w:tc>
      </w:tr>
      <w:tr w:rsidR="008F4D94" w14:paraId="0E9DAEC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BA46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2E71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B439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C0AB5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E4B9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2566D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45DE3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D6A64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15090 - 11415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A44C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3840 - 2640</w:t>
            </w:r>
          </w:p>
        </w:tc>
      </w:tr>
      <w:tr w:rsidR="008F4D94" w14:paraId="6A83221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82F6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FA4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F4E5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1EF9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7BB2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816C4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BF367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99BEA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9180 - 6330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3439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1245 - 3270</w:t>
            </w:r>
          </w:p>
        </w:tc>
      </w:tr>
      <w:tr w:rsidR="008F4D94" w14:paraId="314649D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22C05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39DB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B1C8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5F41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54C6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FE248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6BC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54B7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14910 - 18585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2315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10140 - 11340</w:t>
            </w:r>
          </w:p>
        </w:tc>
      </w:tr>
      <w:tr w:rsidR="008F4D94" w14:paraId="13840F7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CD11C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C2F25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B14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DE4E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6B54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C8F0A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51865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9CAA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13320 - 16170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570E3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11730 - 13755</w:t>
            </w:r>
          </w:p>
        </w:tc>
      </w:tr>
      <w:tr w:rsidR="008F4D94" w14:paraId="50DA09FA"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60C7E"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BD8B3E" w14:textId="77777777" w:rsidR="008F4D94" w:rsidRDefault="008F4D94" w:rsidP="008F4D94">
      <w:pPr>
        <w:pStyle w:val="TH"/>
        <w:rPr>
          <w:rFonts w:eastAsia="MS Mincho"/>
        </w:rPr>
      </w:pPr>
    </w:p>
    <w:p w14:paraId="1D93B80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70854C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6DCB5CF"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A3B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19D8C6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41F4A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78A04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1A9B6F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8CA0A1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37BA1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0EBC4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D688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4BF2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09395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4B8D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F2ADB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FEFB4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FABCA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4132 - 5062</w:t>
            </w:r>
          </w:p>
        </w:tc>
      </w:tr>
      <w:tr w:rsidR="008F4D94" w14:paraId="0D65107E"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D436A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36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248C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23F25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B8521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A6665E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6655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D9F9C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350B61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5738 - 7568</w:t>
            </w:r>
          </w:p>
        </w:tc>
      </w:tr>
      <w:tr w:rsidR="008F4D94" w14:paraId="22773E54"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60F93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4544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5C83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1B2B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56017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B37DF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9ED0E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EC0936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CE357F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7432 - 9262</w:t>
            </w:r>
          </w:p>
        </w:tc>
      </w:tr>
      <w:tr w:rsidR="008F4D94" w14:paraId="78E0496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F5677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902E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42B9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E2BA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12A8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C0FCD0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CE01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EDDAC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9408A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9038 - 11768</w:t>
            </w:r>
          </w:p>
        </w:tc>
      </w:tr>
      <w:tr w:rsidR="008F4D94" w14:paraId="5A781D2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39CA9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1E6B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0974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B7CE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C14539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02E89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A19BA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DD5BB6" w14:textId="77777777" w:rsidR="008F4D94" w:rsidRDefault="008F4D94" w:rsidP="00190399">
            <w:pPr>
              <w:rPr>
                <w:rFonts w:ascii="Arial" w:hAnsi="Arial" w:cs="Arial"/>
                <w:color w:val="000000"/>
                <w:sz w:val="18"/>
                <w:szCs w:val="18"/>
              </w:rPr>
            </w:pPr>
          </w:p>
        </w:tc>
      </w:tr>
      <w:tr w:rsidR="008F4D94" w14:paraId="627F911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D7DF6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EA390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F8A1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505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AF77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67062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ED34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FB7C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30AFBB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10732 - 13462</w:t>
            </w:r>
          </w:p>
        </w:tc>
      </w:tr>
      <w:tr w:rsidR="008F4D94" w14:paraId="15C01F0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62DC6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9AD75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8221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14F99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C44ABE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727E6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67CD6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63F7A54" w14:textId="77777777" w:rsidR="008F4D94" w:rsidRDefault="008F4D94" w:rsidP="00190399">
            <w:pPr>
              <w:rPr>
                <w:rFonts w:ascii="Arial" w:hAnsi="Arial" w:cs="Arial"/>
                <w:color w:val="000000"/>
                <w:sz w:val="18"/>
                <w:szCs w:val="18"/>
              </w:rPr>
            </w:pPr>
          </w:p>
        </w:tc>
      </w:tr>
      <w:tr w:rsidR="008F4D94" w14:paraId="2D69C4C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8295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AF3E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2EF22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0D35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4C24F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2F155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AF8EF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30B7C4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AACA47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148 - 872</w:t>
            </w:r>
          </w:p>
        </w:tc>
      </w:tr>
      <w:tr w:rsidR="008F4D94" w14:paraId="652F3A3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1B05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E629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C7B3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DF3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945F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F1FAC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D8428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67C9E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CD884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4014 - 5904</w:t>
            </w:r>
          </w:p>
        </w:tc>
      </w:tr>
      <w:tr w:rsidR="008F4D94" w14:paraId="3872038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E52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BF8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A0A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EE84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30E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D6F187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FE3E2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3AF3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85C8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6628 - 7648</w:t>
            </w:r>
          </w:p>
        </w:tc>
      </w:tr>
      <w:tr w:rsidR="008F4D94" w14:paraId="4E9DAD6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0B563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F852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0F6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8BC0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5464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A5CBC6"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1E8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42212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A2FBE5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9096 - 10986</w:t>
            </w:r>
          </w:p>
        </w:tc>
      </w:tr>
      <w:tr w:rsidR="008F4D94" w14:paraId="1A9434AF"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873F4C"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B5CA9B" w14:textId="77777777" w:rsidR="008F4D94" w:rsidRDefault="008F4D94" w:rsidP="008F4D94"/>
    <w:p w14:paraId="532A7C84" w14:textId="77777777" w:rsidR="008F4D94" w:rsidRPr="00590623" w:rsidRDefault="008F4D94" w:rsidP="008F4D94">
      <w:r w:rsidRPr="00590623">
        <w:t xml:space="preserve">Based on the analysis in Table </w:t>
      </w:r>
      <w:r>
        <w:t>5.24</w:t>
      </w:r>
      <w:r w:rsidRPr="00590623">
        <w:t>.2.1.1-1 there are IMD3 and IMD5 from n</w:t>
      </w:r>
      <w:r>
        <w:t>3</w:t>
      </w:r>
      <w:r w:rsidRPr="00590623">
        <w:t xml:space="preserve"> and n20 into RX band n77.</w:t>
      </w:r>
    </w:p>
    <w:p w14:paraId="1FF7B67C" w14:textId="77777777" w:rsidR="008F4D94" w:rsidRPr="00590623" w:rsidRDefault="008F4D94" w:rsidP="008F4D94">
      <w:r w:rsidRPr="00590623">
        <w:t xml:space="preserve">Based on the analysis in Table </w:t>
      </w:r>
      <w:r>
        <w:t>5.24</w:t>
      </w:r>
      <w:r w:rsidRPr="00590623">
        <w:t>.2.1.1-3 there is IMD3 from n20 and n77 into RX band n</w:t>
      </w:r>
      <w:r>
        <w:t>3</w:t>
      </w:r>
      <w:r w:rsidRPr="00590623">
        <w:t>.</w:t>
      </w:r>
    </w:p>
    <w:p w14:paraId="7D20876A" w14:textId="77777777" w:rsidR="008F4D94" w:rsidRDefault="008F4D94" w:rsidP="008F4D94"/>
    <w:p w14:paraId="63F7DB93" w14:textId="77777777" w:rsidR="008F4D94" w:rsidRDefault="008F4D94" w:rsidP="008F4D94">
      <w:pPr>
        <w:pStyle w:val="41"/>
      </w:pPr>
      <w:bookmarkStart w:id="357" w:name="_Toc180420548"/>
      <w:r>
        <w:t>5.24</w:t>
      </w:r>
      <w:r w:rsidRPr="00AB69C8">
        <w:t>.2.</w:t>
      </w:r>
      <w:r>
        <w:t>2</w:t>
      </w:r>
      <w:r w:rsidRPr="00AB69C8">
        <w:tab/>
        <w:t>REFSENS requirements</w:t>
      </w:r>
      <w:bookmarkEnd w:id="357"/>
    </w:p>
    <w:p w14:paraId="36AF9029" w14:textId="77777777" w:rsidR="008F4D94" w:rsidRPr="00747686" w:rsidRDefault="008F4D94" w:rsidP="008F4D94">
      <w:r>
        <w:t>The MSD requirements are re-used from CA_n3-n18-n77.</w:t>
      </w:r>
    </w:p>
    <w:p w14:paraId="083A551B"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5.24</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1E4682"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0DFA8FA"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625330" w14:textId="77777777" w:rsidR="008F4D94" w:rsidRPr="006E069C" w:rsidRDefault="008F4D94" w:rsidP="00190399">
            <w:pPr>
              <w:pStyle w:val="TAH"/>
            </w:pPr>
            <w:r w:rsidRPr="006E069C">
              <w:t>Source of IMD</w:t>
            </w:r>
          </w:p>
        </w:tc>
      </w:tr>
      <w:tr w:rsidR="008F4D94" w:rsidRPr="006E069C" w14:paraId="3F1648E4"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683BC8C"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6E5201A"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F0D45BB"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B39114A"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759358E"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4682AD5"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B3FE13B"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CB06295"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5C2D947" w14:textId="77777777" w:rsidR="008F4D94" w:rsidRPr="006E069C" w:rsidRDefault="008F4D94" w:rsidP="00190399">
            <w:pPr>
              <w:pStyle w:val="TAH"/>
            </w:pPr>
          </w:p>
        </w:tc>
      </w:tr>
      <w:tr w:rsidR="008F4D94" w:rsidRPr="006E069C" w14:paraId="3FE49644"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73356" w14:textId="77777777" w:rsidR="008F4D94" w:rsidRPr="006E069C" w:rsidRDefault="008F4D94" w:rsidP="00190399">
            <w:pPr>
              <w:pStyle w:val="TAC"/>
              <w:rPr>
                <w:lang w:val="en-US" w:eastAsia="zh-CN"/>
              </w:rPr>
            </w:pPr>
            <w:r>
              <w:rPr>
                <w:rFonts w:cs="Arial"/>
                <w:color w:val="000000"/>
                <w:szCs w:val="18"/>
              </w:rPr>
              <w:t>CA_n3-n20-n77</w:t>
            </w:r>
          </w:p>
        </w:tc>
        <w:tc>
          <w:tcPr>
            <w:tcW w:w="923" w:type="dxa"/>
            <w:tcBorders>
              <w:top w:val="single" w:sz="4" w:space="0" w:color="auto"/>
              <w:left w:val="single" w:sz="4" w:space="0" w:color="auto"/>
              <w:right w:val="single" w:sz="4" w:space="0" w:color="auto"/>
            </w:tcBorders>
          </w:tcPr>
          <w:p w14:paraId="2A794249" w14:textId="77777777" w:rsidR="008F4D94" w:rsidRPr="006E069C"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08F0AE69" w14:textId="77777777" w:rsidR="008F4D94" w:rsidRPr="006E069C" w:rsidRDefault="008F4D94" w:rsidP="00190399">
            <w:pPr>
              <w:pStyle w:val="TAC"/>
              <w:rPr>
                <w:lang w:val="en-US" w:eastAsia="zh-CN"/>
              </w:rPr>
            </w:pPr>
            <w:r>
              <w:rPr>
                <w:lang w:val="en-US" w:eastAsia="zh-CN"/>
              </w:rPr>
              <w:t>1747</w:t>
            </w:r>
          </w:p>
        </w:tc>
        <w:tc>
          <w:tcPr>
            <w:tcW w:w="1012" w:type="dxa"/>
            <w:tcBorders>
              <w:top w:val="single" w:sz="4" w:space="0" w:color="auto"/>
              <w:left w:val="single" w:sz="4" w:space="0" w:color="auto"/>
              <w:right w:val="single" w:sz="4" w:space="0" w:color="auto"/>
            </w:tcBorders>
          </w:tcPr>
          <w:p w14:paraId="145F94F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1E3732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C525FC" w14:textId="77777777" w:rsidR="008F4D94" w:rsidRPr="006E069C" w:rsidRDefault="008F4D94" w:rsidP="00190399">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0F4F22B2" w14:textId="77777777" w:rsidR="008F4D94" w:rsidRPr="006E069C" w:rsidRDefault="008F4D94" w:rsidP="00190399">
            <w:pPr>
              <w:pStyle w:val="TAC"/>
              <w:rPr>
                <w:lang w:val="en-US" w:eastAsia="zh-CN"/>
              </w:rPr>
            </w:pPr>
            <w:r w:rsidRPr="005D0EDC">
              <w:t>N/A</w:t>
            </w:r>
          </w:p>
        </w:tc>
        <w:tc>
          <w:tcPr>
            <w:tcW w:w="828" w:type="dxa"/>
            <w:tcBorders>
              <w:top w:val="single" w:sz="4" w:space="0" w:color="auto"/>
              <w:left w:val="single" w:sz="4" w:space="0" w:color="auto"/>
              <w:right w:val="single" w:sz="4" w:space="0" w:color="auto"/>
            </w:tcBorders>
          </w:tcPr>
          <w:p w14:paraId="69F2BABD"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F2C7B8" w14:textId="77777777" w:rsidR="008F4D94" w:rsidRPr="006E069C" w:rsidRDefault="008F4D94" w:rsidP="00190399">
            <w:pPr>
              <w:pStyle w:val="TAC"/>
            </w:pPr>
            <w:r>
              <w:t>N/A</w:t>
            </w:r>
          </w:p>
        </w:tc>
      </w:tr>
      <w:tr w:rsidR="008F4D94" w:rsidRPr="006E069C" w14:paraId="0940ADE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F657FE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E97D0B"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F6ECF96"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791E76F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C7F5B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2B6373"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592FC0F" w14:textId="77777777" w:rsidR="008F4D94" w:rsidRPr="006E069C" w:rsidRDefault="008F4D94" w:rsidP="00190399">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2DC97A7"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2B117" w14:textId="77777777" w:rsidR="008F4D94" w:rsidRPr="006E069C" w:rsidRDefault="008F4D94" w:rsidP="00190399">
            <w:pPr>
              <w:pStyle w:val="TAC"/>
            </w:pPr>
            <w:r>
              <w:t>N/A</w:t>
            </w:r>
          </w:p>
        </w:tc>
      </w:tr>
      <w:tr w:rsidR="008F4D94" w:rsidRPr="006E069C" w14:paraId="70988C0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15B412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DEE8F4"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9BC18B"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5CB05C"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E6A279"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F3C8C3" w14:textId="77777777" w:rsidR="008F4D94" w:rsidRPr="006E069C" w:rsidRDefault="008F4D94" w:rsidP="00190399">
            <w:pPr>
              <w:pStyle w:val="TAC"/>
              <w:rPr>
                <w:lang w:val="en-US" w:eastAsia="zh-CN"/>
              </w:rPr>
            </w:pPr>
            <w:r>
              <w:rPr>
                <w:lang w:val="en-US" w:eastAsia="zh-CN"/>
              </w:rPr>
              <w:t>3441</w:t>
            </w:r>
          </w:p>
        </w:tc>
        <w:tc>
          <w:tcPr>
            <w:tcW w:w="797" w:type="dxa"/>
            <w:tcBorders>
              <w:top w:val="single" w:sz="4" w:space="0" w:color="auto"/>
              <w:left w:val="single" w:sz="4" w:space="0" w:color="auto"/>
              <w:bottom w:val="single" w:sz="4" w:space="0" w:color="auto"/>
              <w:right w:val="single" w:sz="4" w:space="0" w:color="auto"/>
            </w:tcBorders>
          </w:tcPr>
          <w:p w14:paraId="13699B49" w14:textId="77777777" w:rsidR="008F4D94" w:rsidRPr="006E069C" w:rsidRDefault="008F4D94" w:rsidP="00190399">
            <w:pPr>
              <w:pStyle w:val="TAC"/>
              <w:rPr>
                <w:lang w:val="en-US" w:eastAsia="zh-CN"/>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55770D12"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D454D" w14:textId="77777777" w:rsidR="008F4D94" w:rsidRPr="006E069C" w:rsidRDefault="008F4D94" w:rsidP="00190399">
            <w:pPr>
              <w:pStyle w:val="TAC"/>
            </w:pPr>
            <w:r>
              <w:t>IMD3</w:t>
            </w:r>
            <w:r w:rsidRPr="00747686">
              <w:rPr>
                <w:vertAlign w:val="superscript"/>
              </w:rPr>
              <w:t>1</w:t>
            </w:r>
          </w:p>
        </w:tc>
      </w:tr>
      <w:tr w:rsidR="008F4D94" w:rsidRPr="006E069C" w14:paraId="4906BC4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741392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3A0E4C"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A432286"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9028E6"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7DDE90"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D02072" w14:textId="77777777" w:rsidR="008F4D94" w:rsidRPr="006E069C" w:rsidRDefault="008F4D94" w:rsidP="00190399">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3F7958B5" w14:textId="77777777" w:rsidR="008F4D94" w:rsidRPr="006E069C" w:rsidRDefault="008F4D94" w:rsidP="0019039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D4CE070"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AE381" w14:textId="77777777" w:rsidR="008F4D94" w:rsidRPr="006E069C" w:rsidRDefault="008F4D94" w:rsidP="00190399">
            <w:pPr>
              <w:pStyle w:val="TAC"/>
            </w:pPr>
            <w:r>
              <w:t>IMD3</w:t>
            </w:r>
          </w:p>
        </w:tc>
      </w:tr>
      <w:tr w:rsidR="008F4D94" w:rsidRPr="006E069C" w14:paraId="342D2E6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270F52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790C4A"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D96526"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70A3CB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C8377C"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056550"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40CA306" w14:textId="77777777" w:rsidR="008F4D94" w:rsidRPr="006E069C" w:rsidRDefault="008F4D94" w:rsidP="00190399">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03D70BDA"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E6889" w14:textId="77777777" w:rsidR="008F4D94" w:rsidRPr="006E069C" w:rsidRDefault="008F4D94" w:rsidP="00190399">
            <w:pPr>
              <w:pStyle w:val="TAC"/>
            </w:pPr>
            <w:r w:rsidRPr="0033608A">
              <w:t>N/A</w:t>
            </w:r>
          </w:p>
        </w:tc>
      </w:tr>
      <w:tr w:rsidR="008F4D94" w:rsidRPr="006E069C" w14:paraId="02C577BC"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A0F2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03BD3B" w14:textId="77777777" w:rsidR="008F4D94"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07F6285" w14:textId="77777777" w:rsidR="008F4D94" w:rsidRPr="006E069C" w:rsidRDefault="008F4D94" w:rsidP="00190399">
            <w:pPr>
              <w:pStyle w:val="TAC"/>
              <w:rPr>
                <w:lang w:val="en-US" w:eastAsia="zh-CN"/>
              </w:rPr>
            </w:pPr>
            <w:r>
              <w:rPr>
                <w:lang w:val="en-US" w:eastAsia="zh-CN"/>
              </w:rPr>
              <w:t>3536</w:t>
            </w:r>
          </w:p>
        </w:tc>
        <w:tc>
          <w:tcPr>
            <w:tcW w:w="1012" w:type="dxa"/>
            <w:tcBorders>
              <w:top w:val="single" w:sz="4" w:space="0" w:color="auto"/>
              <w:left w:val="single" w:sz="4" w:space="0" w:color="auto"/>
              <w:bottom w:val="single" w:sz="4" w:space="0" w:color="auto"/>
              <w:right w:val="single" w:sz="4" w:space="0" w:color="auto"/>
            </w:tcBorders>
          </w:tcPr>
          <w:p w14:paraId="31F332E0"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F39BCF"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AD30C5" w14:textId="77777777" w:rsidR="008F4D94" w:rsidRPr="006E069C" w:rsidRDefault="008F4D94" w:rsidP="00190399">
            <w:pPr>
              <w:pStyle w:val="TAC"/>
              <w:rPr>
                <w:lang w:val="en-US" w:eastAsia="zh-CN"/>
              </w:rPr>
            </w:pPr>
            <w:r>
              <w:rPr>
                <w:lang w:val="en-US" w:eastAsia="zh-CN"/>
              </w:rPr>
              <w:t>3536</w:t>
            </w:r>
          </w:p>
        </w:tc>
        <w:tc>
          <w:tcPr>
            <w:tcW w:w="797" w:type="dxa"/>
            <w:tcBorders>
              <w:top w:val="single" w:sz="4" w:space="0" w:color="auto"/>
              <w:left w:val="single" w:sz="4" w:space="0" w:color="auto"/>
              <w:bottom w:val="single" w:sz="4" w:space="0" w:color="auto"/>
              <w:right w:val="single" w:sz="4" w:space="0" w:color="auto"/>
            </w:tcBorders>
          </w:tcPr>
          <w:p w14:paraId="1C34F28D" w14:textId="77777777" w:rsidR="008F4D94" w:rsidRPr="006E069C" w:rsidRDefault="008F4D94" w:rsidP="00190399">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649BDCD"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32C40" w14:textId="77777777" w:rsidR="008F4D94" w:rsidRPr="006E069C" w:rsidRDefault="008F4D94" w:rsidP="00190399">
            <w:pPr>
              <w:pStyle w:val="TAC"/>
            </w:pPr>
            <w:r w:rsidRPr="0033608A">
              <w:t>N/A</w:t>
            </w:r>
          </w:p>
        </w:tc>
      </w:tr>
      <w:tr w:rsidR="008F4D94" w:rsidRPr="006E069C" w14:paraId="4698EB69"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8F0AA9" w14:textId="77777777" w:rsidR="008F4D94" w:rsidRPr="006E069C" w:rsidRDefault="008F4D94" w:rsidP="00190399">
            <w:pPr>
              <w:pStyle w:val="TAN"/>
              <w:spacing w:line="256" w:lineRule="auto"/>
            </w:pPr>
            <w:r>
              <w:t xml:space="preserve">NOTE </w:t>
            </w:r>
            <w:r>
              <w:rPr>
                <w:lang w:val="en-US" w:eastAsia="zh-CN"/>
              </w:rPr>
              <w:t>1</w:t>
            </w:r>
            <w:r>
              <w:t>:</w:t>
            </w:r>
            <w:r>
              <w:tab/>
            </w:r>
            <w:r>
              <w:rPr>
                <w:lang w:eastAsia="ja-JP"/>
              </w:rPr>
              <w:t>This band is subject to IMD5 also which MSD is not specified.</w:t>
            </w:r>
          </w:p>
        </w:tc>
      </w:tr>
    </w:tbl>
    <w:p w14:paraId="738BE8D8" w14:textId="77777777" w:rsidR="008F4D94" w:rsidRDefault="008F4D94" w:rsidP="008F4D94">
      <w:pPr>
        <w:rPr>
          <w:color w:val="0070C0"/>
        </w:rPr>
      </w:pPr>
    </w:p>
    <w:p w14:paraId="59708E2B" w14:textId="77777777" w:rsidR="008F4D94" w:rsidRDefault="008F4D94" w:rsidP="008F4D94">
      <w:pPr>
        <w:pStyle w:val="21"/>
      </w:pPr>
      <w:bookmarkStart w:id="358" w:name="_Toc180420549"/>
      <w:r>
        <w:t>5.25</w:t>
      </w:r>
      <w:r>
        <w:tab/>
        <w:t>CA_n1-n3-n71</w:t>
      </w:r>
      <w:bookmarkEnd w:id="358"/>
    </w:p>
    <w:p w14:paraId="4E0AF072" w14:textId="77777777" w:rsidR="008F4D94" w:rsidRDefault="008F4D94" w:rsidP="008F4D94">
      <w:pPr>
        <w:pStyle w:val="31"/>
        <w:rPr>
          <w:rFonts w:cs="Arial"/>
          <w:szCs w:val="28"/>
          <w:lang w:val="en-US" w:eastAsia="zh-CN"/>
        </w:rPr>
      </w:pPr>
      <w:bookmarkStart w:id="359" w:name="_Toc180420550"/>
      <w:r>
        <w:t>5.25.1</w:t>
      </w:r>
      <w:r>
        <w:tab/>
      </w:r>
      <w:r>
        <w:rPr>
          <w:rFonts w:cs="Arial"/>
          <w:szCs w:val="28"/>
          <w:lang w:val="en-US" w:eastAsia="zh-CN"/>
        </w:rPr>
        <w:t>Common for 1 band UL and 2 bands UL CA</w:t>
      </w:r>
      <w:bookmarkEnd w:id="359"/>
    </w:p>
    <w:p w14:paraId="14B723AD" w14:textId="77777777" w:rsidR="008F4D94" w:rsidRDefault="008F4D94" w:rsidP="008F4D94">
      <w:pPr>
        <w:pStyle w:val="41"/>
      </w:pPr>
      <w:bookmarkStart w:id="360" w:name="_Toc180420551"/>
      <w:r>
        <w:t>5.25.1.1</w:t>
      </w:r>
      <w:r>
        <w:tab/>
      </w:r>
      <w:r>
        <w:rPr>
          <w:rFonts w:cs="Arial"/>
          <w:lang w:eastAsia="zh-CN"/>
        </w:rPr>
        <w:t>Operating bands for CA</w:t>
      </w:r>
      <w:bookmarkEnd w:id="360"/>
    </w:p>
    <w:p w14:paraId="50E06AA7" w14:textId="77777777" w:rsidR="008F4D94" w:rsidRDefault="008F4D94" w:rsidP="008F4D94">
      <w:pPr>
        <w:pStyle w:val="TH"/>
        <w:rPr>
          <w:lang w:val="en-US"/>
        </w:rPr>
      </w:pPr>
      <w:r>
        <w:rPr>
          <w:rFonts w:cs="Arial"/>
        </w:rPr>
        <w:t xml:space="preserve">Table </w:t>
      </w:r>
      <w:r>
        <w:rPr>
          <w:rFonts w:cs="Arial" w:hint="eastAsia"/>
          <w:lang w:val="en-US" w:eastAsia="zh-CN"/>
        </w:rPr>
        <w:t>5.25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61A72EB4"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7B75"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551BD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F199C8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4970BA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B92987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7A733"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1963A6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B4A4F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CD752D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E6FDCA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EFDF34"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A529CC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E55D57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2DEBE9AA"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0993FA8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70A7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0D668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C7EC2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0A05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D90CD4D"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FA5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467FD4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10D62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77A2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2FD06F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0D1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1037D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6DEEF5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03432C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00005C2B" w14:textId="77777777" w:rsidR="008F4D94" w:rsidRDefault="008F4D94" w:rsidP="008F4D94">
      <w:pPr>
        <w:pStyle w:val="TH"/>
      </w:pPr>
    </w:p>
    <w:p w14:paraId="28DC9778" w14:textId="77777777" w:rsidR="008F4D94" w:rsidRPr="005D2633" w:rsidRDefault="008F4D94" w:rsidP="008F4D94">
      <w:pPr>
        <w:pStyle w:val="41"/>
        <w:rPr>
          <w:rFonts w:cs="Arial"/>
          <w:lang w:eastAsia="zh-CN"/>
        </w:rPr>
      </w:pPr>
      <w:bookmarkStart w:id="361" w:name="_Toc180420552"/>
      <w:r>
        <w:rPr>
          <w:rFonts w:cs="Arial"/>
          <w:lang w:eastAsia="zh-CN"/>
        </w:rPr>
        <w:t>5.25</w:t>
      </w:r>
      <w:r w:rsidRPr="005D2633">
        <w:rPr>
          <w:rFonts w:cs="Arial"/>
          <w:lang w:eastAsia="zh-CN"/>
        </w:rPr>
        <w:t>.1.2</w:t>
      </w:r>
      <w:r w:rsidRPr="005D2633">
        <w:rPr>
          <w:rFonts w:cs="Arial"/>
          <w:lang w:eastAsia="zh-CN"/>
        </w:rPr>
        <w:tab/>
      </w:r>
      <w:r>
        <w:rPr>
          <w:rFonts w:cs="Arial"/>
          <w:lang w:eastAsia="zh-CN"/>
        </w:rPr>
        <w:t>Channel bandwidths per operating band for CA</w:t>
      </w:r>
      <w:bookmarkEnd w:id="361"/>
    </w:p>
    <w:p w14:paraId="31AB92C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51DA2287"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E2A2500"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30A342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6B715B"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CE8818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EBD1CB6"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8034CB5"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A28662" w14:textId="77777777" w:rsidR="008F4D94" w:rsidRDefault="008F4D94" w:rsidP="00190399">
            <w:pPr>
              <w:pStyle w:val="TAH"/>
              <w:rPr>
                <w:szCs w:val="18"/>
                <w:lang w:val="en-US" w:eastAsia="zh-CN"/>
              </w:rPr>
            </w:pPr>
            <w:r>
              <w:t>Bandwidth combination set</w:t>
            </w:r>
          </w:p>
        </w:tc>
      </w:tr>
      <w:tr w:rsidR="008F4D94" w14:paraId="4B935B42"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097F416B"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CA_n1A-n3A-n71A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1FD4E68" w14:textId="77777777" w:rsidR="008F4D94" w:rsidRPr="00AA3760" w:rsidRDefault="008F4D94" w:rsidP="00190399">
            <w:pPr>
              <w:pStyle w:val="TAC"/>
              <w:rPr>
                <w:rFonts w:eastAsia="宋体" w:cs="Arial"/>
                <w:szCs w:val="18"/>
                <w:lang w:val="en-US" w:eastAsia="zh-CN"/>
              </w:rPr>
            </w:pPr>
            <w:r w:rsidRPr="00AA3760">
              <w:rPr>
                <w:rFonts w:eastAsia="宋体" w:cs="Arial"/>
                <w:szCs w:val="18"/>
                <w:lang w:val="en-US" w:eastAsia="zh-CN"/>
              </w:rPr>
              <w:t>CA_n1A-n3A</w:t>
            </w:r>
          </w:p>
          <w:p w14:paraId="1DB5CFE3" w14:textId="77777777" w:rsidR="008F4D94" w:rsidRPr="00AA3760" w:rsidRDefault="008F4D94" w:rsidP="00190399">
            <w:pPr>
              <w:pStyle w:val="TAC"/>
              <w:rPr>
                <w:rFonts w:eastAsia="宋体" w:cs="Arial"/>
                <w:szCs w:val="18"/>
                <w:lang w:val="en-US" w:eastAsia="zh-CN"/>
              </w:rPr>
            </w:pPr>
            <w:r w:rsidRPr="00AA3760">
              <w:rPr>
                <w:rFonts w:eastAsia="宋体" w:cs="Arial"/>
                <w:szCs w:val="18"/>
                <w:lang w:val="en-US" w:eastAsia="zh-CN"/>
              </w:rPr>
              <w:t>CA_n1A-n71A</w:t>
            </w:r>
          </w:p>
          <w:p w14:paraId="62F504B7" w14:textId="77777777" w:rsidR="008F4D94" w:rsidRPr="00B00CBD" w:rsidRDefault="008F4D94" w:rsidP="00190399">
            <w:pPr>
              <w:pStyle w:val="TAC"/>
              <w:rPr>
                <w:rFonts w:eastAsia="宋体" w:cs="Arial"/>
                <w:szCs w:val="18"/>
                <w:lang w:val="en-US" w:eastAsia="zh-CN"/>
              </w:rPr>
            </w:pPr>
            <w:r w:rsidRPr="00AA3760">
              <w:rPr>
                <w:rFonts w:eastAsia="宋体" w:cs="Arial"/>
                <w:szCs w:val="18"/>
                <w:lang w:val="en-US" w:eastAsia="zh-CN"/>
              </w:rPr>
              <w:t>CA_n3A-n71A</w:t>
            </w:r>
          </w:p>
        </w:tc>
        <w:tc>
          <w:tcPr>
            <w:tcW w:w="709" w:type="dxa"/>
            <w:tcBorders>
              <w:left w:val="single" w:sz="4" w:space="0" w:color="auto"/>
              <w:right w:val="single" w:sz="4" w:space="0" w:color="auto"/>
            </w:tcBorders>
            <w:vAlign w:val="center"/>
          </w:tcPr>
          <w:p w14:paraId="6CC2C4BB"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023B7D" w14:textId="77777777" w:rsidR="008F4D94" w:rsidRPr="00AA3760" w:rsidRDefault="008F4D94" w:rsidP="00190399">
            <w:pPr>
              <w:keepNext/>
              <w:keepLines/>
              <w:spacing w:after="0"/>
              <w:jc w:val="center"/>
              <w:textAlignment w:val="bottom"/>
              <w:rPr>
                <w:rFonts w:ascii="Arial" w:hAnsi="Arial" w:cs="Arial"/>
                <w:color w:val="000000" w:themeColor="text1"/>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BB0E021"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32DA6921"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6F20C3D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7054F1E"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1B9073F"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257AB18" w14:textId="77777777" w:rsidR="008F4D94" w:rsidRPr="00AA3760" w:rsidRDefault="008F4D94" w:rsidP="00190399">
            <w:pPr>
              <w:keepNext/>
              <w:keepLines/>
              <w:spacing w:after="0"/>
              <w:jc w:val="center"/>
              <w:textAlignment w:val="bottom"/>
              <w:rPr>
                <w:rFonts w:ascii="Arial" w:eastAsia="宋体" w:hAnsi="Arial" w:cs="Arial"/>
                <w:color w:val="000000" w:themeColor="text1"/>
                <w:sz w:val="18"/>
                <w:szCs w:val="18"/>
                <w:lang w:val="en-US" w:eastAsia="zh-CN" w:bidi="ar"/>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684B7BD4" w14:textId="77777777" w:rsidR="008F4D94" w:rsidRPr="00B00CBD" w:rsidRDefault="008F4D94" w:rsidP="00190399">
            <w:pPr>
              <w:pStyle w:val="TAC"/>
              <w:rPr>
                <w:rFonts w:cs="Arial"/>
                <w:szCs w:val="18"/>
                <w:lang w:val="en-US" w:eastAsia="zh-CN"/>
              </w:rPr>
            </w:pPr>
          </w:p>
        </w:tc>
      </w:tr>
      <w:tr w:rsidR="008F4D94" w14:paraId="7DFB268E"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FFFED27"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39ED07"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46E2C3"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77615AE"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6897" w14:textId="77777777" w:rsidR="008F4D94" w:rsidRPr="00B00CBD" w:rsidRDefault="008F4D94" w:rsidP="00190399">
            <w:pPr>
              <w:pStyle w:val="TAC"/>
              <w:rPr>
                <w:rFonts w:cs="Arial"/>
                <w:szCs w:val="18"/>
                <w:lang w:val="en-US" w:eastAsia="zh-CN"/>
              </w:rPr>
            </w:pPr>
          </w:p>
        </w:tc>
      </w:tr>
      <w:tr w:rsidR="008F4D94" w14:paraId="6393F584"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270318E6" w14:textId="77777777" w:rsidR="008F4D94" w:rsidRPr="00B00CBD" w:rsidRDefault="008F4D94" w:rsidP="00190399">
            <w:pPr>
              <w:pStyle w:val="TAC"/>
              <w:rPr>
                <w:rFonts w:cs="Arial"/>
                <w:szCs w:val="18"/>
                <w:lang w:val="en-US" w:eastAsia="zh-CN"/>
              </w:rPr>
            </w:pPr>
            <w:r>
              <w:rPr>
                <w:rFonts w:eastAsia="宋体" w:cs="Arial"/>
                <w:szCs w:val="18"/>
                <w:lang w:val="en-US" w:eastAsia="zh-CN"/>
              </w:rPr>
              <w:t>CA_n1A-n3(2A)-n71A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CDF02CD" w14:textId="77777777" w:rsidR="008F4D94" w:rsidRPr="00AA3760" w:rsidRDefault="008F4D94" w:rsidP="00190399">
            <w:pPr>
              <w:pStyle w:val="TAC"/>
              <w:rPr>
                <w:rFonts w:eastAsia="宋体" w:cs="Arial"/>
                <w:szCs w:val="18"/>
                <w:lang w:val="en-US" w:eastAsia="zh-CN"/>
              </w:rPr>
            </w:pPr>
            <w:r w:rsidRPr="00AA3760">
              <w:rPr>
                <w:rFonts w:eastAsia="宋体" w:cs="Arial"/>
                <w:szCs w:val="18"/>
                <w:lang w:val="en-US" w:eastAsia="zh-CN"/>
              </w:rPr>
              <w:t>CA_n1A-n3A</w:t>
            </w:r>
          </w:p>
          <w:p w14:paraId="527B44BE" w14:textId="77777777" w:rsidR="008F4D94" w:rsidRPr="00AA3760" w:rsidRDefault="008F4D94" w:rsidP="00190399">
            <w:pPr>
              <w:pStyle w:val="TAC"/>
              <w:rPr>
                <w:rFonts w:eastAsia="宋体" w:cs="Arial"/>
                <w:szCs w:val="18"/>
                <w:lang w:val="en-US" w:eastAsia="zh-CN"/>
              </w:rPr>
            </w:pPr>
            <w:r w:rsidRPr="00AA3760">
              <w:rPr>
                <w:rFonts w:eastAsia="宋体" w:cs="Arial"/>
                <w:szCs w:val="18"/>
                <w:lang w:val="en-US" w:eastAsia="zh-CN"/>
              </w:rPr>
              <w:t>CA_n1A-n71A</w:t>
            </w:r>
          </w:p>
          <w:p w14:paraId="5E0917CB" w14:textId="77777777" w:rsidR="008F4D94" w:rsidRPr="00B00CBD" w:rsidRDefault="008F4D94" w:rsidP="00190399">
            <w:pPr>
              <w:pStyle w:val="TAC"/>
              <w:rPr>
                <w:rFonts w:cs="Arial"/>
                <w:szCs w:val="18"/>
                <w:lang w:val="en-US" w:eastAsia="zh-CN"/>
              </w:rPr>
            </w:pPr>
            <w:r w:rsidRPr="00AA3760">
              <w:rPr>
                <w:rFonts w:eastAsia="宋体" w:cs="Arial"/>
                <w:szCs w:val="18"/>
                <w:lang w:val="en-US" w:eastAsia="zh-CN"/>
              </w:rPr>
              <w:t>CA_n3A-n71A</w:t>
            </w:r>
          </w:p>
        </w:tc>
        <w:tc>
          <w:tcPr>
            <w:tcW w:w="709" w:type="dxa"/>
            <w:tcBorders>
              <w:top w:val="single" w:sz="4" w:space="0" w:color="auto"/>
              <w:left w:val="single" w:sz="4" w:space="0" w:color="auto"/>
              <w:right w:val="single" w:sz="4" w:space="0" w:color="auto"/>
            </w:tcBorders>
            <w:vAlign w:val="center"/>
          </w:tcPr>
          <w:p w14:paraId="1DE2C0BB" w14:textId="77777777" w:rsidR="008F4D94"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F0894B0"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D3BE"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296A55BE"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3E3EAC75"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6AE6B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71229927"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575A6BB9"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Pr>
                <w:rStyle w:val="normaltextrun"/>
                <w:rFonts w:ascii="Arial" w:hAnsi="Arial" w:cs="Arial"/>
                <w:color w:val="000000" w:themeColor="text1"/>
                <w:sz w:val="18"/>
                <w:szCs w:val="18"/>
                <w:lang w:val="en-US"/>
              </w:rPr>
              <w:t>CA_n3(2A)</w:t>
            </w:r>
            <w:r>
              <w:rPr>
                <w:rStyle w:val="eop"/>
                <w:rFonts w:ascii="Arial" w:hAnsi="Arial" w:cs="Arial"/>
                <w:color w:val="000000" w:themeColor="text1"/>
                <w:sz w:val="18"/>
                <w:szCs w:val="18"/>
              </w:rPr>
              <w:softHyphen/>
              <w:t xml:space="preserve">_BCS 4 and 5 </w:t>
            </w:r>
          </w:p>
        </w:tc>
        <w:tc>
          <w:tcPr>
            <w:tcW w:w="1360" w:type="dxa"/>
            <w:tcBorders>
              <w:top w:val="nil"/>
              <w:left w:val="single" w:sz="4" w:space="0" w:color="auto"/>
              <w:bottom w:val="nil"/>
              <w:right w:val="single" w:sz="4" w:space="0" w:color="auto"/>
            </w:tcBorders>
            <w:shd w:val="clear" w:color="auto" w:fill="auto"/>
            <w:vAlign w:val="center"/>
          </w:tcPr>
          <w:p w14:paraId="42E36A1B" w14:textId="77777777" w:rsidR="008F4D94" w:rsidRPr="00B00CBD" w:rsidRDefault="008F4D94" w:rsidP="00190399">
            <w:pPr>
              <w:pStyle w:val="TAC"/>
              <w:rPr>
                <w:rFonts w:cs="Arial"/>
                <w:szCs w:val="18"/>
                <w:lang w:val="en-US" w:eastAsia="zh-CN"/>
              </w:rPr>
            </w:pPr>
          </w:p>
        </w:tc>
      </w:tr>
      <w:tr w:rsidR="008F4D94" w14:paraId="6AE542F2"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F681BE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02A058"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7CE1187"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678365C5"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2ED4" w14:textId="77777777" w:rsidR="008F4D94" w:rsidRPr="00B00CBD" w:rsidRDefault="008F4D94" w:rsidP="00190399">
            <w:pPr>
              <w:pStyle w:val="TAC"/>
              <w:rPr>
                <w:rFonts w:cs="Arial"/>
                <w:szCs w:val="18"/>
                <w:lang w:val="en-US" w:eastAsia="zh-CN"/>
              </w:rPr>
            </w:pPr>
          </w:p>
        </w:tc>
      </w:tr>
    </w:tbl>
    <w:p w14:paraId="78462623" w14:textId="77777777" w:rsidR="008F4D94" w:rsidRDefault="008F4D94" w:rsidP="008F4D94">
      <w:pPr>
        <w:pStyle w:val="41"/>
        <w:rPr>
          <w:rFonts w:cs="Arial"/>
          <w:szCs w:val="22"/>
          <w:lang w:val="en-US" w:eastAsia="zh-CN"/>
        </w:rPr>
      </w:pPr>
      <w:bookmarkStart w:id="362" w:name="_Toc180420553"/>
      <w:r>
        <w:rPr>
          <w:rFonts w:cs="Arial"/>
          <w:lang w:eastAsia="zh-CN"/>
        </w:rPr>
        <w:t>5.25</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62"/>
    </w:p>
    <w:p w14:paraId="3632000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-n71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CA_n1-n3-n105 and are given in the tables below.</w:t>
      </w:r>
    </w:p>
    <w:p w14:paraId="3737FB5D" w14:textId="77777777" w:rsidR="008F4D94" w:rsidRDefault="008F4D94" w:rsidP="008F4D94">
      <w:pPr>
        <w:pStyle w:val="TH"/>
      </w:pPr>
      <w:r>
        <w:t xml:space="preserve">Table </w:t>
      </w:r>
      <w:r>
        <w:rPr>
          <w:rFonts w:hint="eastAsia"/>
          <w:lang w:val="en-US" w:eastAsia="zh-CN"/>
        </w:rPr>
        <w:t>5.25</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C7F045E"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2EB0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FF09B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660A344"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FD741E6"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2007CD6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91A1C27"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4644B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CA_n1-n3-n71</w:t>
            </w:r>
          </w:p>
        </w:tc>
        <w:tc>
          <w:tcPr>
            <w:tcW w:w="1940" w:type="dxa"/>
            <w:tcBorders>
              <w:top w:val="nil"/>
              <w:left w:val="nil"/>
              <w:bottom w:val="single" w:sz="4" w:space="0" w:color="auto"/>
              <w:right w:val="single" w:sz="4" w:space="0" w:color="auto"/>
            </w:tcBorders>
            <w:shd w:val="clear" w:color="auto" w:fill="auto"/>
            <w:vAlign w:val="center"/>
            <w:hideMark/>
          </w:tcPr>
          <w:p w14:paraId="36A8F25B" w14:textId="77777777" w:rsidR="008F4D94" w:rsidRPr="00AA3760" w:rsidRDefault="008F4D94" w:rsidP="00190399">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A6667CD" w14:textId="77777777" w:rsidR="008F4D94" w:rsidRPr="00AA3760" w:rsidRDefault="008F4D94" w:rsidP="00190399">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15A8D5AD" w14:textId="77777777" w:rsidR="008F4D94" w:rsidRPr="00AA3760" w:rsidRDefault="008F4D94" w:rsidP="00190399">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0.6</w:t>
            </w:r>
          </w:p>
        </w:tc>
      </w:tr>
      <w:tr w:rsidR="008F4D94" w14:paraId="009EF2E7"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B6B086"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CD942CF" w14:textId="77777777" w:rsidR="008F4D94" w:rsidRDefault="008F4D94" w:rsidP="008F4D94">
      <w:pPr>
        <w:pStyle w:val="TH"/>
        <w:spacing w:before="120" w:after="120"/>
        <w:rPr>
          <w:lang w:eastAsia="zh-CN"/>
        </w:rPr>
      </w:pPr>
      <w:r>
        <w:t xml:space="preserve">Table </w:t>
      </w:r>
      <w:r>
        <w:rPr>
          <w:lang w:val="en-US" w:eastAsia="zh-CN"/>
        </w:rPr>
        <w:t>5.25.1.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551DC9A"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4F68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BD3BEF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12D9A98"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88D5BD"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C7C8CA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090980B"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D9099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CA_n1-n3-n71</w:t>
            </w:r>
          </w:p>
        </w:tc>
        <w:tc>
          <w:tcPr>
            <w:tcW w:w="2040" w:type="dxa"/>
            <w:tcBorders>
              <w:top w:val="nil"/>
              <w:left w:val="nil"/>
              <w:bottom w:val="single" w:sz="4" w:space="0" w:color="auto"/>
              <w:right w:val="single" w:sz="4" w:space="0" w:color="auto"/>
            </w:tcBorders>
            <w:shd w:val="clear" w:color="auto" w:fill="auto"/>
            <w:vAlign w:val="center"/>
            <w:hideMark/>
          </w:tcPr>
          <w:p w14:paraId="7F608CDE" w14:textId="77777777" w:rsidR="008F4D94" w:rsidRPr="00AA3760" w:rsidRDefault="008F4D94" w:rsidP="00190399">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36091324" w14:textId="77777777" w:rsidR="008F4D94" w:rsidRPr="00AA3760" w:rsidRDefault="008F4D94" w:rsidP="00190399">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5301489" w14:textId="77777777" w:rsidR="008F4D94" w:rsidRPr="00AA3760" w:rsidRDefault="008F4D94" w:rsidP="00190399">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r>
      <w:tr w:rsidR="008F4D94" w14:paraId="2545E23A"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25DAC0"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50482E5" w14:textId="77777777" w:rsidR="008F4D94" w:rsidRPr="005D2633" w:rsidRDefault="008F4D94" w:rsidP="008F4D94">
      <w:pPr>
        <w:pStyle w:val="31"/>
        <w:rPr>
          <w:rFonts w:cs="Arial"/>
          <w:szCs w:val="28"/>
          <w:lang w:val="en-US" w:eastAsia="zh-CN"/>
        </w:rPr>
      </w:pPr>
      <w:bookmarkStart w:id="363" w:name="_Toc180420554"/>
      <w:r>
        <w:rPr>
          <w:rFonts w:cs="Arial"/>
          <w:szCs w:val="28"/>
          <w:lang w:val="en-US" w:eastAsia="zh-CN"/>
        </w:rPr>
        <w:t>5.25</w:t>
      </w:r>
      <w:r w:rsidRPr="005D2633">
        <w:rPr>
          <w:rFonts w:cs="Arial"/>
          <w:szCs w:val="28"/>
          <w:lang w:val="en-US" w:eastAsia="zh-CN"/>
        </w:rPr>
        <w:t>.2</w:t>
      </w:r>
      <w:r w:rsidRPr="005D2633">
        <w:rPr>
          <w:rFonts w:cs="Arial"/>
          <w:szCs w:val="28"/>
          <w:lang w:val="en-US" w:eastAsia="zh-CN"/>
        </w:rPr>
        <w:tab/>
        <w:t>Specific for 2 bands UL CA</w:t>
      </w:r>
      <w:bookmarkEnd w:id="363"/>
    </w:p>
    <w:p w14:paraId="191E4B08" w14:textId="77777777" w:rsidR="008F4D94" w:rsidRPr="00140BB6" w:rsidRDefault="008F4D94" w:rsidP="008F4D94">
      <w:pPr>
        <w:pStyle w:val="41"/>
      </w:pPr>
      <w:bookmarkStart w:id="364" w:name="_Toc180420555"/>
      <w:r>
        <w:t>5.25</w:t>
      </w:r>
      <w:r w:rsidRPr="00140BB6">
        <w:t>.2.1</w:t>
      </w:r>
      <w:r w:rsidRPr="00140BB6">
        <w:tab/>
        <w:t>UE co-existence studies</w:t>
      </w:r>
      <w:bookmarkEnd w:id="364"/>
    </w:p>
    <w:p w14:paraId="3A314274" w14:textId="77777777" w:rsidR="008F4D94" w:rsidRPr="00242348" w:rsidRDefault="008F4D94" w:rsidP="008F4D94">
      <w:pPr>
        <w:pStyle w:val="51"/>
        <w:rPr>
          <w:snapToGrid w:val="0"/>
        </w:rPr>
      </w:pPr>
      <w:bookmarkStart w:id="365" w:name="_Toc180420556"/>
      <w:r>
        <w:rPr>
          <w:rFonts w:hint="eastAsia"/>
          <w:snapToGrid w:val="0"/>
        </w:rPr>
        <w:t>5.25</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65"/>
    </w:p>
    <w:p w14:paraId="0ECF401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3FDABE6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A140CD4"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153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84ACE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9E8F06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5C8AB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439E1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34F1AA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3CF74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E67B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A57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90EF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4FAA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68DCA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1EF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4B66FE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EBA2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3630 - 3765</w:t>
            </w:r>
          </w:p>
        </w:tc>
      </w:tr>
      <w:tr w:rsidR="008F4D94" w14:paraId="7BDC6361"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E52AF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ADFF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384C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E254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E2DA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FDB70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DD832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FCBC2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A96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1440 - 1650</w:t>
            </w:r>
          </w:p>
        </w:tc>
      </w:tr>
      <w:tr w:rsidR="008F4D94" w14:paraId="5469CAC3"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623B7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8F199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D6AB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7A7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20E1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F1845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948CE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ED7F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323A3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5340 - 5550</w:t>
            </w:r>
          </w:p>
        </w:tc>
      </w:tr>
      <w:tr w:rsidR="008F4D94" w14:paraId="7E3F481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6FB8D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127D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5516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4CE2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A3A6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D3EA6E"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82F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B3EC1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741EF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3150 - 3435</w:t>
            </w:r>
          </w:p>
        </w:tc>
      </w:tr>
      <w:tr w:rsidR="008F4D94" w14:paraId="772FABA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D540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1B0D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D79B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7DFB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0158EE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9C4C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5F7B6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D0D3E22" w14:textId="77777777" w:rsidR="008F4D94" w:rsidRDefault="008F4D94" w:rsidP="00190399">
            <w:pPr>
              <w:rPr>
                <w:rFonts w:ascii="Arial" w:hAnsi="Arial" w:cs="Arial"/>
                <w:color w:val="000000"/>
                <w:sz w:val="18"/>
                <w:szCs w:val="18"/>
              </w:rPr>
            </w:pPr>
          </w:p>
        </w:tc>
      </w:tr>
      <w:tr w:rsidR="008F4D94" w14:paraId="2A9803D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17BA4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26D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34C9F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360E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D767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06672CB"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D7D4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F1AF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F920A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7050 - 7335</w:t>
            </w:r>
          </w:p>
        </w:tc>
      </w:tr>
      <w:tr w:rsidR="008F4D94" w14:paraId="4B1720E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4EC49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D7C6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E984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9FAF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5ECCC5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563ED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4B6BBA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149591F" w14:textId="77777777" w:rsidR="008F4D94" w:rsidRDefault="008F4D94" w:rsidP="00190399">
            <w:pPr>
              <w:rPr>
                <w:rFonts w:ascii="Arial" w:hAnsi="Arial" w:cs="Arial"/>
                <w:color w:val="000000"/>
                <w:sz w:val="18"/>
                <w:szCs w:val="18"/>
              </w:rPr>
            </w:pPr>
          </w:p>
        </w:tc>
      </w:tr>
      <w:tr w:rsidR="008F4D94" w14:paraId="255FAE9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C89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2942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EF1B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EC6F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803A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DB22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B9C39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90CD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1EF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6210 - 5895</w:t>
            </w:r>
          </w:p>
        </w:tc>
      </w:tr>
      <w:tr w:rsidR="008F4D94" w14:paraId="2F36937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92F0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AD1E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6D10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20D2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3D49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2483C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C4374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188E8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5C68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2520 - 2190</w:t>
            </w:r>
          </w:p>
        </w:tc>
      </w:tr>
      <w:tr w:rsidR="008F4D94" w14:paraId="7998A212"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E041D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D4B63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A54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F5C7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FF7E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DB9812"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8E73F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702B1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606A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9390 - 9705</w:t>
            </w:r>
          </w:p>
        </w:tc>
      </w:tr>
      <w:tr w:rsidR="008F4D94" w14:paraId="20D2290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659A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E797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9B8B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3208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7738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3C1ED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C2F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384D4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F93A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9180 - 9510</w:t>
            </w:r>
          </w:p>
        </w:tc>
      </w:tr>
      <w:tr w:rsidR="008F4D94" w14:paraId="0943033B"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7C811"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F93BF" w14:textId="77777777" w:rsidR="008F4D94" w:rsidRDefault="008F4D94" w:rsidP="008F4D94">
      <w:pPr>
        <w:pStyle w:val="TH"/>
        <w:rPr>
          <w:rFonts w:eastAsia="MS Mincho"/>
        </w:rPr>
      </w:pPr>
    </w:p>
    <w:p w14:paraId="1E33F1C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49CE848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31591C1B"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16B4"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E33A61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E76E09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93225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8B4B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4B8A51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9812E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1ABC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C8FE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D297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02CE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1416D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A264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E655B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73306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2583 - 2678</w:t>
            </w:r>
          </w:p>
        </w:tc>
      </w:tr>
      <w:tr w:rsidR="008F4D94" w14:paraId="559CFD7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BC031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BCFD8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B59C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3583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1109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5AA0E2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B5C6C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97B1B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A53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654 - 524</w:t>
            </w:r>
          </w:p>
        </w:tc>
      </w:tr>
      <w:tr w:rsidR="008F4D94" w14:paraId="5172958A"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ECF66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6D0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B20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F16C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DC53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71FE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DFC06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5E1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E85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3246 - 3376</w:t>
            </w:r>
          </w:p>
        </w:tc>
      </w:tr>
      <w:tr w:rsidR="008F4D94" w14:paraId="5D3DF1F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30C38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CAED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F732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649D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0CEF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666D8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78870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6E183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8131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9 - 174</w:t>
            </w:r>
          </w:p>
        </w:tc>
      </w:tr>
      <w:tr w:rsidR="008F4D94" w14:paraId="645AF54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83BE1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2126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D34B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F8A8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7F2996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80FC8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64054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2A7C61" w14:textId="77777777" w:rsidR="008F4D94" w:rsidRDefault="008F4D94" w:rsidP="00190399">
            <w:pPr>
              <w:rPr>
                <w:rFonts w:ascii="Arial" w:hAnsi="Arial" w:cs="Arial"/>
                <w:color w:val="000000"/>
                <w:sz w:val="18"/>
                <w:szCs w:val="18"/>
              </w:rPr>
            </w:pPr>
          </w:p>
        </w:tc>
      </w:tr>
      <w:tr w:rsidR="008F4D94" w14:paraId="56F0387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F43AD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833B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9A09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6D5D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A924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B6468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B31B9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36AB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8BA0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3909 - 4074</w:t>
            </w:r>
          </w:p>
        </w:tc>
      </w:tr>
      <w:tr w:rsidR="008F4D94" w14:paraId="7B495B5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BBD57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1FA55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9D03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9564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EE49C6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4252B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6C8A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1997E2" w14:textId="77777777" w:rsidR="008F4D94" w:rsidRDefault="008F4D94" w:rsidP="00190399">
            <w:pPr>
              <w:rPr>
                <w:rFonts w:ascii="Arial" w:hAnsi="Arial" w:cs="Arial"/>
                <w:color w:val="000000"/>
                <w:sz w:val="18"/>
                <w:szCs w:val="18"/>
              </w:rPr>
            </w:pPr>
          </w:p>
        </w:tc>
      </w:tr>
      <w:tr w:rsidR="008F4D94" w14:paraId="3EF7A51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5028E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3EF7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A2DB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D93C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03E8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A2645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6206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94F0B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E3A7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7257 - 6982</w:t>
            </w:r>
          </w:p>
        </w:tc>
      </w:tr>
      <w:tr w:rsidR="008F4D94" w14:paraId="139452B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F1295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AC0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4F56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F19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6E2B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141C4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4E85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C2AA4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0C0B2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4614 - 4364</w:t>
            </w:r>
          </w:p>
        </w:tc>
      </w:tr>
      <w:tr w:rsidR="008F4D94" w14:paraId="17CDFED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8D8C1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44F0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CA5E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8AAB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082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FA58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B67C3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7C7F1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9B76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8343 - 8618</w:t>
            </w:r>
          </w:p>
        </w:tc>
      </w:tr>
      <w:tr w:rsidR="008F4D94" w14:paraId="296C7A5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EE87B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DA00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7F0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BF50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87F9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6F76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9E4D4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073E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0736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7086 - 7336</w:t>
            </w:r>
          </w:p>
        </w:tc>
      </w:tr>
      <w:tr w:rsidR="008F4D94" w14:paraId="6EDCADAE"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0D35FB"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2FFE1B3" w14:textId="77777777" w:rsidR="008F4D94" w:rsidRDefault="008F4D94" w:rsidP="008F4D94">
      <w:pPr>
        <w:pStyle w:val="TH"/>
      </w:pPr>
    </w:p>
    <w:p w14:paraId="4D8262A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1E1047B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B6D8600"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DCAC"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CAA97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44B8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161E8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21B01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37E15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BA7C7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44528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2D10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D73B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24D62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03938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CC4A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FA068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1122 - 1012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7E0395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2373 - 2483</w:t>
            </w:r>
          </w:p>
        </w:tc>
      </w:tr>
      <w:tr w:rsidR="008F4D94" w14:paraId="67AEA54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0216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4E21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5863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947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22886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22FF4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07C0A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E77B7E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2722 - 2907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D76A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459 - 314</w:t>
            </w:r>
          </w:p>
        </w:tc>
      </w:tr>
      <w:tr w:rsidR="008F4D94" w14:paraId="5871808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A9122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6294E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BD63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B128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3C5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CB52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5CF9D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AE865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4083 - 4268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8D770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3036 - 3181</w:t>
            </w:r>
          </w:p>
        </w:tc>
      </w:tr>
      <w:tr w:rsidR="008F4D94" w14:paraId="26C06B9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5DFF3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15CD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6E42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F7E1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88A2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A64F1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ED0C2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6F8DF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4432 - 4692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AAB3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204 - 384</w:t>
            </w:r>
          </w:p>
        </w:tc>
      </w:tr>
      <w:tr w:rsidR="008F4D94" w14:paraId="5D13CE9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3417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841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565A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DC8C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621253D"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9ECB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2A411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2024 - 2244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80F82FE" w14:textId="77777777" w:rsidR="008F4D94" w:rsidRDefault="008F4D94" w:rsidP="00190399">
            <w:pPr>
              <w:rPr>
                <w:rFonts w:ascii="Arial" w:hAnsi="Arial" w:cs="Arial"/>
                <w:color w:val="000000"/>
                <w:sz w:val="18"/>
                <w:szCs w:val="18"/>
              </w:rPr>
            </w:pPr>
          </w:p>
        </w:tc>
      </w:tr>
      <w:tr w:rsidR="008F4D94" w14:paraId="57B5212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E5C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4685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694B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7713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439B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E895EA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C50C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7A0A0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5793 - 6053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FD8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3699 - 3879</w:t>
            </w:r>
          </w:p>
        </w:tc>
      </w:tr>
      <w:tr w:rsidR="008F4D94" w14:paraId="6591EF9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00669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56D4E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D7AD0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8FC5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90BA48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A190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2CC4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4746 - 4966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7711A53" w14:textId="77777777" w:rsidR="008F4D94" w:rsidRDefault="008F4D94" w:rsidP="00190399">
            <w:pPr>
              <w:rPr>
                <w:rFonts w:ascii="Arial" w:hAnsi="Arial" w:cs="Arial"/>
                <w:color w:val="000000"/>
                <w:sz w:val="18"/>
                <w:szCs w:val="18"/>
              </w:rPr>
            </w:pPr>
          </w:p>
        </w:tc>
      </w:tr>
      <w:tr w:rsidR="008F4D94" w14:paraId="1B944BF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B4196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4035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5248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A4A8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E699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CA3F418"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33C5A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339AD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1082 - 867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C758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6477 - 6142</w:t>
            </w:r>
          </w:p>
        </w:tc>
      </w:tr>
      <w:tr w:rsidR="008F4D94" w14:paraId="05A894E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D827B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880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38F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2622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12EA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1043A5"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65995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B891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1326 - 1581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753A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4029 - 3734</w:t>
            </w:r>
          </w:p>
        </w:tc>
      </w:tr>
      <w:tr w:rsidR="008F4D94" w14:paraId="798AA06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FFE9F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BF2D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4AFF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2C7F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169C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F705E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380B7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F1BFC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4362 - 4577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B7EC7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7503 - 7838</w:t>
            </w:r>
          </w:p>
        </w:tc>
      </w:tr>
      <w:tr w:rsidR="008F4D94" w14:paraId="28E7CC7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AAD1C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F7F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0F71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773A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278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53D2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9C9DC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65D57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5409 - 5664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F46C8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6456 - 6751</w:t>
            </w:r>
          </w:p>
        </w:tc>
      </w:tr>
      <w:tr w:rsidR="008F4D94" w14:paraId="253B1995"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370802"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7512F56" w14:textId="77777777" w:rsidR="008F4D94" w:rsidRDefault="008F4D94" w:rsidP="008F4D94">
      <w:pPr>
        <w:rPr>
          <w:snapToGrid w:val="0"/>
        </w:rPr>
      </w:pPr>
    </w:p>
    <w:p w14:paraId="3091D7A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 xml:space="preserve">2 </w:t>
      </w:r>
      <w:r>
        <w:rPr>
          <w:snapToGrid w:val="0"/>
        </w:rPr>
        <w:t>there is IMD5 from n1 and n71 into RX band n3.</w:t>
      </w:r>
    </w:p>
    <w:p w14:paraId="660ADA3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IMD4 from n3 and n71 into RX band n1.</w:t>
      </w:r>
    </w:p>
    <w:p w14:paraId="49633552" w14:textId="77777777" w:rsidR="008F4D94" w:rsidRDefault="008F4D94" w:rsidP="008F4D94">
      <w:pPr>
        <w:pStyle w:val="41"/>
      </w:pPr>
      <w:bookmarkStart w:id="366" w:name="_Toc180420557"/>
      <w:r>
        <w:t>5.25</w:t>
      </w:r>
      <w:r w:rsidRPr="00AB69C8">
        <w:t>.2.</w:t>
      </w:r>
      <w:r>
        <w:t>2</w:t>
      </w:r>
      <w:r w:rsidRPr="00AB69C8">
        <w:tab/>
        <w:t>REFSENS requirements</w:t>
      </w:r>
      <w:bookmarkEnd w:id="366"/>
    </w:p>
    <w:p w14:paraId="7E01587C" w14:textId="77777777" w:rsidR="008F4D94" w:rsidRPr="00AA3760" w:rsidRDefault="008F4D94" w:rsidP="008F4D94">
      <w:r>
        <w:t>The MSD requirements are re-used from CA_n1-n3-n105.</w:t>
      </w:r>
    </w:p>
    <w:p w14:paraId="14AC9B1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5.25</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CBF35C"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C769FF"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3A39E5" w14:textId="77777777" w:rsidR="008F4D94" w:rsidRPr="006E069C" w:rsidRDefault="008F4D94" w:rsidP="00190399">
            <w:pPr>
              <w:pStyle w:val="TAH"/>
            </w:pPr>
            <w:r w:rsidRPr="006E069C">
              <w:t>Source of IMD</w:t>
            </w:r>
          </w:p>
        </w:tc>
      </w:tr>
      <w:tr w:rsidR="008F4D94" w:rsidRPr="006E069C" w14:paraId="4845E790"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440337"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C3C12F2"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7AFB013"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A0288D0"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E479170"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AA37BE3"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CD4733B"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D556803"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084232A" w14:textId="77777777" w:rsidR="008F4D94" w:rsidRPr="006E069C" w:rsidRDefault="008F4D94" w:rsidP="00190399">
            <w:pPr>
              <w:pStyle w:val="TAH"/>
            </w:pPr>
          </w:p>
        </w:tc>
      </w:tr>
      <w:tr w:rsidR="008F4D94" w:rsidRPr="006E069C" w14:paraId="4CBE7E1B"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148F8" w14:textId="77777777" w:rsidR="008F4D94" w:rsidRPr="006E069C" w:rsidRDefault="008F4D94" w:rsidP="00190399">
            <w:pPr>
              <w:pStyle w:val="TAC"/>
              <w:rPr>
                <w:lang w:val="en-US" w:eastAsia="zh-CN"/>
              </w:rPr>
            </w:pPr>
            <w:r>
              <w:rPr>
                <w:lang w:val="en-US" w:eastAsia="zh-CN"/>
              </w:rPr>
              <w:t>CA_n1-n3-n71</w:t>
            </w:r>
          </w:p>
        </w:tc>
        <w:tc>
          <w:tcPr>
            <w:tcW w:w="923" w:type="dxa"/>
            <w:tcBorders>
              <w:top w:val="single" w:sz="4" w:space="0" w:color="auto"/>
              <w:left w:val="single" w:sz="4" w:space="0" w:color="auto"/>
              <w:right w:val="single" w:sz="4" w:space="0" w:color="auto"/>
            </w:tcBorders>
            <w:vAlign w:val="center"/>
          </w:tcPr>
          <w:p w14:paraId="43E91AC6" w14:textId="77777777" w:rsidR="008F4D94" w:rsidRPr="006E069C" w:rsidRDefault="008F4D94" w:rsidP="00190399">
            <w:pPr>
              <w:pStyle w:val="TAC"/>
              <w:rPr>
                <w:lang w:val="en-US" w:eastAsia="zh-CN"/>
              </w:rPr>
            </w:pPr>
            <w:r w:rsidRPr="00D462F1">
              <w:rPr>
                <w:rFonts w:cs="Arial"/>
                <w:color w:val="000000"/>
              </w:rPr>
              <w:t>n1</w:t>
            </w:r>
          </w:p>
        </w:tc>
        <w:tc>
          <w:tcPr>
            <w:tcW w:w="975" w:type="dxa"/>
            <w:tcBorders>
              <w:top w:val="single" w:sz="4" w:space="0" w:color="auto"/>
              <w:left w:val="single" w:sz="4" w:space="0" w:color="auto"/>
              <w:right w:val="single" w:sz="4" w:space="0" w:color="auto"/>
            </w:tcBorders>
            <w:vAlign w:val="center"/>
          </w:tcPr>
          <w:p w14:paraId="60B4FF1C" w14:textId="77777777" w:rsidR="008F4D94" w:rsidRPr="006E069C" w:rsidRDefault="008F4D94" w:rsidP="00190399">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ABC591"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4AC710D6"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1DDAE51"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0754BB1"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E59F36"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A19D99E" w14:textId="77777777" w:rsidR="008F4D94" w:rsidRPr="006E069C" w:rsidRDefault="008F4D94" w:rsidP="00190399">
            <w:pPr>
              <w:pStyle w:val="TAC"/>
            </w:pPr>
            <w:r w:rsidRPr="00D462F1">
              <w:rPr>
                <w:lang w:val="en-US" w:eastAsia="zh-CN"/>
              </w:rPr>
              <w:t>N/A</w:t>
            </w:r>
          </w:p>
        </w:tc>
      </w:tr>
      <w:tr w:rsidR="008F4D94" w:rsidRPr="006E069C" w14:paraId="252FA54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2F8A77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CD838" w14:textId="77777777" w:rsidR="008F4D94" w:rsidRPr="006E069C" w:rsidRDefault="008F4D94" w:rsidP="00190399">
            <w:pPr>
              <w:pStyle w:val="TAC"/>
              <w:rPr>
                <w:lang w:val="en-US" w:eastAsia="zh-CN"/>
              </w:rPr>
            </w:pPr>
            <w:r w:rsidRPr="00D462F1">
              <w:rPr>
                <w:rFonts w:eastAsia="宋体"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13FB655" w14:textId="77777777" w:rsidR="008F4D94" w:rsidRPr="006E069C" w:rsidRDefault="008F4D94" w:rsidP="00190399">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442BA7C"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91E8F"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61622FF" w14:textId="77777777" w:rsidR="008F4D94" w:rsidRPr="006E069C" w:rsidRDefault="008F4D94" w:rsidP="00190399">
            <w:pPr>
              <w:pStyle w:val="TAC"/>
              <w:rPr>
                <w:lang w:val="en-US" w:eastAsia="zh-CN"/>
              </w:rPr>
            </w:pPr>
            <w:r w:rsidRPr="00D462F1">
              <w:rPr>
                <w:rFonts w:cs="Arial"/>
                <w:color w:val="000000"/>
                <w:szCs w:val="18"/>
              </w:rPr>
              <w:t>1855</w:t>
            </w:r>
          </w:p>
        </w:tc>
        <w:tc>
          <w:tcPr>
            <w:tcW w:w="797" w:type="dxa"/>
            <w:tcBorders>
              <w:top w:val="single" w:sz="4" w:space="0" w:color="auto"/>
              <w:left w:val="single" w:sz="4" w:space="0" w:color="auto"/>
              <w:bottom w:val="single" w:sz="4" w:space="0" w:color="auto"/>
              <w:right w:val="single" w:sz="4" w:space="0" w:color="auto"/>
            </w:tcBorders>
          </w:tcPr>
          <w:p w14:paraId="4A4982AD" w14:textId="77777777" w:rsidR="008F4D94" w:rsidRPr="006E069C" w:rsidRDefault="008F4D94" w:rsidP="00190399">
            <w:pPr>
              <w:pStyle w:val="TAC"/>
              <w:rPr>
                <w:lang w:val="en-US" w:eastAsia="zh-CN"/>
              </w:rPr>
            </w:pPr>
            <w:r w:rsidRPr="00D462F1">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1271260"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89316" w14:textId="77777777" w:rsidR="008F4D94" w:rsidRPr="006E069C" w:rsidRDefault="008F4D94" w:rsidP="00190399">
            <w:pPr>
              <w:pStyle w:val="TAC"/>
            </w:pPr>
            <w:r w:rsidRPr="00D462F1">
              <w:rPr>
                <w:lang w:val="en-US" w:eastAsia="zh-CN"/>
              </w:rPr>
              <w:t>IMD5</w:t>
            </w:r>
          </w:p>
        </w:tc>
      </w:tr>
      <w:tr w:rsidR="008F4D94" w:rsidRPr="006E069C" w14:paraId="7B0AC9F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FE3BA5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7105AE" w14:textId="77777777" w:rsidR="008F4D94" w:rsidRPr="006E069C" w:rsidRDefault="008F4D94" w:rsidP="00190399">
            <w:pPr>
              <w:pStyle w:val="TAC"/>
              <w:rPr>
                <w:lang w:val="en-US" w:eastAsia="zh-CN"/>
              </w:rPr>
            </w:pPr>
            <w:r>
              <w:rPr>
                <w:rFonts w:cs="Arial"/>
                <w:szCs w:val="18"/>
                <w:lang w:val="en-US" w:eastAsia="zh-CN"/>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0F3CF22" w14:textId="77777777" w:rsidR="008F4D94" w:rsidRPr="006E069C" w:rsidRDefault="008F4D94" w:rsidP="00190399">
            <w:pPr>
              <w:pStyle w:val="TAC"/>
              <w:rPr>
                <w:lang w:val="en-US" w:eastAsia="zh-CN"/>
              </w:rPr>
            </w:pPr>
            <w:r w:rsidRPr="00D462F1">
              <w:rPr>
                <w:rFonts w:cs="Arial"/>
                <w:color w:val="000000"/>
                <w:szCs w:val="18"/>
              </w:rPr>
              <w:t>695</w:t>
            </w:r>
          </w:p>
        </w:tc>
        <w:tc>
          <w:tcPr>
            <w:tcW w:w="1012" w:type="dxa"/>
            <w:tcBorders>
              <w:top w:val="single" w:sz="4" w:space="0" w:color="auto"/>
              <w:left w:val="single" w:sz="4" w:space="0" w:color="auto"/>
              <w:bottom w:val="single" w:sz="4" w:space="0" w:color="auto"/>
              <w:right w:val="single" w:sz="4" w:space="0" w:color="auto"/>
            </w:tcBorders>
          </w:tcPr>
          <w:p w14:paraId="045E2CEA"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DAD27"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88815" w14:textId="77777777" w:rsidR="008F4D94" w:rsidRPr="006E069C" w:rsidRDefault="008F4D94" w:rsidP="00190399">
            <w:pPr>
              <w:pStyle w:val="TAC"/>
              <w:rPr>
                <w:lang w:val="en-US" w:eastAsia="zh-CN"/>
              </w:rPr>
            </w:pPr>
            <w:r w:rsidRPr="00D462F1">
              <w:rPr>
                <w:rFonts w:cs="Arial"/>
                <w:color w:val="000000"/>
                <w:szCs w:val="18"/>
              </w:rPr>
              <w:t>64</w:t>
            </w:r>
            <w:r>
              <w:rPr>
                <w:rFonts w:cs="Arial"/>
                <w:color w:val="000000"/>
                <w:szCs w:val="18"/>
              </w:rPr>
              <w:t>9</w:t>
            </w:r>
          </w:p>
        </w:tc>
        <w:tc>
          <w:tcPr>
            <w:tcW w:w="797" w:type="dxa"/>
            <w:tcBorders>
              <w:top w:val="single" w:sz="4" w:space="0" w:color="auto"/>
              <w:left w:val="single" w:sz="4" w:space="0" w:color="auto"/>
              <w:bottom w:val="single" w:sz="4" w:space="0" w:color="auto"/>
              <w:right w:val="single" w:sz="4" w:space="0" w:color="auto"/>
            </w:tcBorders>
          </w:tcPr>
          <w:p w14:paraId="40298271"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E09B6"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74ABB" w14:textId="77777777" w:rsidR="008F4D94" w:rsidRPr="006E069C" w:rsidRDefault="008F4D94" w:rsidP="00190399">
            <w:pPr>
              <w:pStyle w:val="TAC"/>
            </w:pPr>
            <w:r w:rsidRPr="00D462F1">
              <w:rPr>
                <w:lang w:val="en-US" w:eastAsia="zh-CN"/>
              </w:rPr>
              <w:t>N/A</w:t>
            </w:r>
          </w:p>
        </w:tc>
      </w:tr>
      <w:tr w:rsidR="008F4D94" w:rsidRPr="006E069C" w14:paraId="6E11D2B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7F1EC8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0AF57E" w14:textId="77777777" w:rsidR="008F4D94" w:rsidRPr="006E069C" w:rsidRDefault="008F4D94" w:rsidP="00190399">
            <w:pPr>
              <w:pStyle w:val="TAC"/>
              <w:rPr>
                <w:lang w:val="en-US" w:eastAsia="zh-CN"/>
              </w:rPr>
            </w:pPr>
            <w:r w:rsidRPr="00D462F1">
              <w:rPr>
                <w:rFonts w:cs="Arial"/>
                <w:color w:val="000000"/>
              </w:rPr>
              <w:t>n1</w:t>
            </w:r>
          </w:p>
        </w:tc>
        <w:tc>
          <w:tcPr>
            <w:tcW w:w="975" w:type="dxa"/>
            <w:tcBorders>
              <w:top w:val="single" w:sz="4" w:space="0" w:color="auto"/>
              <w:left w:val="single" w:sz="4" w:space="0" w:color="auto"/>
              <w:bottom w:val="single" w:sz="4" w:space="0" w:color="auto"/>
              <w:right w:val="single" w:sz="4" w:space="0" w:color="auto"/>
            </w:tcBorders>
          </w:tcPr>
          <w:p w14:paraId="0A78BA71" w14:textId="77777777" w:rsidR="008F4D94" w:rsidRPr="006E069C" w:rsidRDefault="008F4D94" w:rsidP="00190399">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4954875"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098E50"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FA57CC9" w14:textId="77777777" w:rsidR="008F4D94" w:rsidRPr="006E069C" w:rsidRDefault="008F4D94" w:rsidP="00190399">
            <w:pPr>
              <w:pStyle w:val="TAC"/>
              <w:rPr>
                <w:lang w:val="en-US" w:eastAsia="zh-CN"/>
              </w:rPr>
            </w:pPr>
            <w:r w:rsidRPr="00D462F1">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AB11040" w14:textId="77777777" w:rsidR="008F4D94" w:rsidRPr="006E069C" w:rsidRDefault="008F4D94" w:rsidP="00190399">
            <w:pPr>
              <w:pStyle w:val="TAC"/>
              <w:rPr>
                <w:lang w:val="en-US" w:eastAsia="zh-CN"/>
              </w:rPr>
            </w:pPr>
            <w:r w:rsidRPr="00D462F1">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5C929F0"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AA8FD" w14:textId="77777777" w:rsidR="008F4D94" w:rsidRPr="006E069C" w:rsidRDefault="008F4D94" w:rsidP="00190399">
            <w:pPr>
              <w:pStyle w:val="TAC"/>
            </w:pPr>
            <w:r w:rsidRPr="00D462F1">
              <w:rPr>
                <w:lang w:val="en-US" w:eastAsia="zh-CN"/>
              </w:rPr>
              <w:t>IMD4</w:t>
            </w:r>
          </w:p>
        </w:tc>
      </w:tr>
      <w:tr w:rsidR="008F4D94" w:rsidRPr="006E069C" w14:paraId="52E82BB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CCDAA6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0EBE88" w14:textId="77777777" w:rsidR="008F4D94" w:rsidRPr="006E069C" w:rsidRDefault="008F4D94" w:rsidP="00190399">
            <w:pPr>
              <w:pStyle w:val="TAC"/>
              <w:rPr>
                <w:lang w:val="en-US" w:eastAsia="zh-CN"/>
              </w:rPr>
            </w:pPr>
            <w:r w:rsidRPr="00D462F1">
              <w:rPr>
                <w:rFonts w:eastAsia="宋体"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5B03915" w14:textId="77777777" w:rsidR="008F4D94" w:rsidRPr="006E069C" w:rsidRDefault="008F4D94" w:rsidP="00190399">
            <w:pPr>
              <w:pStyle w:val="TAC"/>
              <w:rPr>
                <w:lang w:val="en-US" w:eastAsia="zh-CN"/>
              </w:rPr>
            </w:pPr>
            <w:r w:rsidRPr="00D462F1">
              <w:rPr>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48A8DA7"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693441"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0693BA" w14:textId="77777777" w:rsidR="008F4D94" w:rsidRPr="006E069C" w:rsidRDefault="008F4D94" w:rsidP="00190399">
            <w:pPr>
              <w:pStyle w:val="TAC"/>
              <w:rPr>
                <w:lang w:val="en-US" w:eastAsia="zh-CN"/>
              </w:rPr>
            </w:pPr>
            <w:r w:rsidRPr="00D462F1">
              <w:rPr>
                <w:lang w:val="en-US" w:eastAsia="zh-CN"/>
              </w:rPr>
              <w:t>1870</w:t>
            </w:r>
          </w:p>
        </w:tc>
        <w:tc>
          <w:tcPr>
            <w:tcW w:w="797" w:type="dxa"/>
            <w:tcBorders>
              <w:top w:val="single" w:sz="4" w:space="0" w:color="auto"/>
              <w:left w:val="single" w:sz="4" w:space="0" w:color="auto"/>
              <w:bottom w:val="single" w:sz="4" w:space="0" w:color="auto"/>
              <w:right w:val="single" w:sz="4" w:space="0" w:color="auto"/>
            </w:tcBorders>
          </w:tcPr>
          <w:p w14:paraId="0C5E38EA"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A23AE"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7864E" w14:textId="77777777" w:rsidR="008F4D94" w:rsidRPr="006E069C" w:rsidRDefault="008F4D94" w:rsidP="00190399">
            <w:pPr>
              <w:pStyle w:val="TAC"/>
            </w:pPr>
            <w:r w:rsidRPr="00D462F1">
              <w:rPr>
                <w:lang w:val="en-US" w:eastAsia="zh-CN"/>
              </w:rPr>
              <w:t>N/A</w:t>
            </w:r>
          </w:p>
        </w:tc>
      </w:tr>
      <w:tr w:rsidR="008F4D94" w:rsidRPr="006E069C" w14:paraId="65A43525"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2BD7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8C375C" w14:textId="77777777" w:rsidR="008F4D94" w:rsidRPr="006E069C" w:rsidRDefault="008F4D94" w:rsidP="00190399">
            <w:pPr>
              <w:pStyle w:val="TAC"/>
              <w:rPr>
                <w:lang w:val="en-US" w:eastAsia="zh-CN"/>
              </w:rPr>
            </w:pPr>
            <w:r>
              <w:rPr>
                <w:rFonts w:cs="Arial"/>
                <w:szCs w:val="18"/>
                <w:lang w:val="en-US" w:eastAsia="zh-CN"/>
              </w:rPr>
              <w:t>n71</w:t>
            </w:r>
          </w:p>
        </w:tc>
        <w:tc>
          <w:tcPr>
            <w:tcW w:w="975" w:type="dxa"/>
            <w:tcBorders>
              <w:top w:val="single" w:sz="4" w:space="0" w:color="auto"/>
              <w:left w:val="single" w:sz="4" w:space="0" w:color="auto"/>
              <w:right w:val="single" w:sz="4" w:space="0" w:color="auto"/>
            </w:tcBorders>
          </w:tcPr>
          <w:p w14:paraId="26347AD2" w14:textId="77777777" w:rsidR="008F4D94" w:rsidRPr="006E069C" w:rsidRDefault="008F4D94" w:rsidP="00190399">
            <w:pPr>
              <w:pStyle w:val="TAC"/>
              <w:rPr>
                <w:lang w:val="en-US" w:eastAsia="zh-CN"/>
              </w:rPr>
            </w:pPr>
            <w:r w:rsidRPr="00D462F1">
              <w:rPr>
                <w:lang w:val="en-US" w:eastAsia="zh-CN"/>
              </w:rPr>
              <w:t>695</w:t>
            </w:r>
          </w:p>
        </w:tc>
        <w:tc>
          <w:tcPr>
            <w:tcW w:w="1012" w:type="dxa"/>
            <w:tcBorders>
              <w:top w:val="single" w:sz="4" w:space="0" w:color="auto"/>
              <w:left w:val="single" w:sz="4" w:space="0" w:color="auto"/>
              <w:right w:val="single" w:sz="4" w:space="0" w:color="auto"/>
            </w:tcBorders>
          </w:tcPr>
          <w:p w14:paraId="46589F2F"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50DFA032"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tcPr>
          <w:p w14:paraId="2E117B00" w14:textId="77777777" w:rsidR="008F4D94" w:rsidRPr="006E069C" w:rsidRDefault="008F4D94" w:rsidP="00190399">
            <w:pPr>
              <w:pStyle w:val="TAC"/>
              <w:rPr>
                <w:lang w:val="en-US" w:eastAsia="zh-CN"/>
              </w:rPr>
            </w:pPr>
            <w:r w:rsidRPr="00D462F1">
              <w:rPr>
                <w:lang w:val="en-US" w:eastAsia="zh-CN"/>
              </w:rPr>
              <w:t>64</w:t>
            </w:r>
            <w:r>
              <w:rPr>
                <w:lang w:val="en-US" w:eastAsia="zh-CN"/>
              </w:rPr>
              <w:t>9</w:t>
            </w:r>
          </w:p>
        </w:tc>
        <w:tc>
          <w:tcPr>
            <w:tcW w:w="797" w:type="dxa"/>
            <w:tcBorders>
              <w:top w:val="single" w:sz="4" w:space="0" w:color="auto"/>
              <w:left w:val="single" w:sz="4" w:space="0" w:color="auto"/>
              <w:bottom w:val="single" w:sz="4" w:space="0" w:color="auto"/>
              <w:right w:val="single" w:sz="4" w:space="0" w:color="auto"/>
            </w:tcBorders>
          </w:tcPr>
          <w:p w14:paraId="6FA88ADC"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FE40E49"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04E3CE" w14:textId="77777777" w:rsidR="008F4D94" w:rsidRPr="006E069C" w:rsidRDefault="008F4D94" w:rsidP="00190399">
            <w:pPr>
              <w:pStyle w:val="TAC"/>
            </w:pPr>
            <w:r w:rsidRPr="00D462F1">
              <w:rPr>
                <w:lang w:val="en-US" w:eastAsia="zh-CN"/>
              </w:rPr>
              <w:t>N/A</w:t>
            </w:r>
          </w:p>
        </w:tc>
      </w:tr>
    </w:tbl>
    <w:p w14:paraId="6797A814" w14:textId="77777777" w:rsidR="008F4D94" w:rsidRDefault="008F4D94" w:rsidP="008F4D94">
      <w:pPr>
        <w:rPr>
          <w:color w:val="0070C0"/>
        </w:rPr>
      </w:pPr>
    </w:p>
    <w:p w14:paraId="4017E6B9" w14:textId="77777777" w:rsidR="008F4D94" w:rsidRDefault="008F4D94" w:rsidP="008F4D94">
      <w:pPr>
        <w:pStyle w:val="21"/>
      </w:pPr>
      <w:bookmarkStart w:id="367" w:name="_Toc180420558"/>
      <w:r>
        <w:t>5.26</w:t>
      </w:r>
      <w:r>
        <w:tab/>
        <w:t>CA_n1-n3-n8</w:t>
      </w:r>
      <w:bookmarkEnd w:id="367"/>
    </w:p>
    <w:p w14:paraId="6FFB30C7" w14:textId="77777777" w:rsidR="008F4D94" w:rsidRDefault="008F4D94" w:rsidP="008F4D94">
      <w:pPr>
        <w:pStyle w:val="31"/>
        <w:rPr>
          <w:rFonts w:cs="Arial"/>
          <w:szCs w:val="28"/>
          <w:lang w:val="en-US" w:eastAsia="zh-CN"/>
        </w:rPr>
      </w:pPr>
      <w:bookmarkStart w:id="368" w:name="_Toc180420559"/>
      <w:r>
        <w:t>5.26.1</w:t>
      </w:r>
      <w:r>
        <w:tab/>
      </w:r>
      <w:r>
        <w:rPr>
          <w:rFonts w:cs="Arial"/>
          <w:szCs w:val="28"/>
          <w:lang w:val="en-US" w:eastAsia="zh-CN"/>
        </w:rPr>
        <w:t>Common for 1 band UL and 2 bands UL CA</w:t>
      </w:r>
      <w:bookmarkEnd w:id="368"/>
    </w:p>
    <w:p w14:paraId="128B3FE0" w14:textId="77777777" w:rsidR="008F4D94" w:rsidRDefault="008F4D94" w:rsidP="008F4D94">
      <w:pPr>
        <w:pStyle w:val="41"/>
      </w:pPr>
      <w:bookmarkStart w:id="369" w:name="_Toc180420560"/>
      <w:r>
        <w:t>5.26.1.1</w:t>
      </w:r>
      <w:r>
        <w:tab/>
      </w:r>
      <w:r>
        <w:rPr>
          <w:rFonts w:cs="Arial"/>
          <w:lang w:eastAsia="zh-CN"/>
        </w:rPr>
        <w:t>Operating bands for CA</w:t>
      </w:r>
      <w:bookmarkEnd w:id="369"/>
    </w:p>
    <w:p w14:paraId="031E3857" w14:textId="77777777" w:rsidR="008F4D94" w:rsidRDefault="008F4D94" w:rsidP="008F4D94">
      <w:pPr>
        <w:pStyle w:val="TH"/>
        <w:rPr>
          <w:lang w:val="en-US"/>
        </w:rPr>
      </w:pPr>
      <w:r>
        <w:rPr>
          <w:rFonts w:cs="Arial"/>
        </w:rPr>
        <w:t xml:space="preserve">Table </w:t>
      </w:r>
      <w:r>
        <w:rPr>
          <w:rFonts w:cs="Arial" w:hint="eastAsia"/>
          <w:lang w:val="en-US" w:eastAsia="zh-CN"/>
        </w:rPr>
        <w:t>5.26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C096DAD"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40B6B"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E16C8F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B2956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BE71B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326DF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C15CC4"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51099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58E37C5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2A25622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BAB74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B29997"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2BB1A7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EF3DEB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7CB3D9E2"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62111641"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15E2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A91D7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57FE46D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0F1A9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15B4D27"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8FB3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7D4C1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818EB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F1986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417AE1B"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ABBD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058F5D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8060C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4B1C34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6B7F08D7" w14:textId="77777777" w:rsidR="008F4D94" w:rsidRDefault="008F4D94" w:rsidP="008F4D94">
      <w:pPr>
        <w:pStyle w:val="TH"/>
      </w:pPr>
    </w:p>
    <w:p w14:paraId="03830171" w14:textId="77777777" w:rsidR="008F4D94" w:rsidRPr="005D2633" w:rsidRDefault="008F4D94" w:rsidP="008F4D94">
      <w:pPr>
        <w:pStyle w:val="41"/>
        <w:rPr>
          <w:rFonts w:cs="Arial"/>
          <w:lang w:eastAsia="zh-CN"/>
        </w:rPr>
      </w:pPr>
      <w:bookmarkStart w:id="370" w:name="_Toc180420561"/>
      <w:r>
        <w:rPr>
          <w:rFonts w:cs="Arial"/>
          <w:lang w:eastAsia="zh-CN"/>
        </w:rPr>
        <w:t>5.26</w:t>
      </w:r>
      <w:r w:rsidRPr="005D2633">
        <w:rPr>
          <w:rFonts w:cs="Arial"/>
          <w:lang w:eastAsia="zh-CN"/>
        </w:rPr>
        <w:t>.1.2</w:t>
      </w:r>
      <w:r w:rsidRPr="005D2633">
        <w:rPr>
          <w:rFonts w:cs="Arial"/>
          <w:lang w:eastAsia="zh-CN"/>
        </w:rPr>
        <w:tab/>
      </w:r>
      <w:r>
        <w:rPr>
          <w:rFonts w:cs="Arial"/>
          <w:lang w:eastAsia="zh-CN"/>
        </w:rPr>
        <w:t>Channel bandwidths per operating band for CA</w:t>
      </w:r>
      <w:bookmarkEnd w:id="370"/>
    </w:p>
    <w:p w14:paraId="53DAFDB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D8CEB7E"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44B2D2"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52888D5"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332C5F"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3A0C0E"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DED633A"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704A8E0"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CF5625" w14:textId="77777777" w:rsidR="008F4D94" w:rsidRDefault="008F4D94" w:rsidP="00190399">
            <w:pPr>
              <w:pStyle w:val="TAH"/>
              <w:rPr>
                <w:szCs w:val="18"/>
                <w:lang w:val="en-US" w:eastAsia="zh-CN"/>
              </w:rPr>
            </w:pPr>
            <w:r>
              <w:t>Bandwidth combination set</w:t>
            </w:r>
          </w:p>
        </w:tc>
      </w:tr>
      <w:tr w:rsidR="008F4D94" w14:paraId="0A4D5613"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6207A"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CA_n1A-n3A-n8A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EE8E500" w14:textId="77777777" w:rsidR="008F4D94" w:rsidRPr="000205E1" w:rsidRDefault="008F4D94" w:rsidP="00190399">
            <w:pPr>
              <w:pStyle w:val="TAC"/>
              <w:rPr>
                <w:rFonts w:eastAsia="宋体" w:cs="Arial"/>
                <w:szCs w:val="18"/>
                <w:lang w:val="en-US" w:eastAsia="zh-CN"/>
              </w:rPr>
            </w:pPr>
            <w:r w:rsidRPr="000205E1">
              <w:rPr>
                <w:rFonts w:eastAsia="宋体" w:cs="Arial"/>
                <w:szCs w:val="18"/>
                <w:lang w:val="en-US" w:eastAsia="zh-CN"/>
              </w:rPr>
              <w:t>CA_n1A-n3A</w:t>
            </w:r>
          </w:p>
          <w:p w14:paraId="07A6146F" w14:textId="77777777" w:rsidR="008F4D94" w:rsidRPr="000205E1" w:rsidRDefault="008F4D94" w:rsidP="00190399">
            <w:pPr>
              <w:pStyle w:val="TAC"/>
              <w:rPr>
                <w:rFonts w:eastAsia="宋体" w:cs="Arial"/>
                <w:szCs w:val="18"/>
                <w:lang w:val="en-US" w:eastAsia="zh-CN"/>
              </w:rPr>
            </w:pPr>
            <w:r w:rsidRPr="000205E1">
              <w:rPr>
                <w:rFonts w:eastAsia="宋体" w:cs="Arial"/>
                <w:szCs w:val="18"/>
                <w:lang w:val="en-US" w:eastAsia="zh-CN"/>
              </w:rPr>
              <w:t>CA_n1A-n8A</w:t>
            </w:r>
          </w:p>
          <w:p w14:paraId="096A9B3A" w14:textId="77777777" w:rsidR="008F4D94" w:rsidRPr="00B00CBD" w:rsidRDefault="008F4D94" w:rsidP="00190399">
            <w:pPr>
              <w:pStyle w:val="TAC"/>
              <w:rPr>
                <w:rFonts w:eastAsia="宋体" w:cs="Arial"/>
                <w:szCs w:val="18"/>
                <w:lang w:val="en-US" w:eastAsia="zh-CN"/>
              </w:rPr>
            </w:pPr>
            <w:r w:rsidRPr="000205E1">
              <w:rPr>
                <w:rFonts w:eastAsia="宋体" w:cs="Arial"/>
                <w:szCs w:val="18"/>
                <w:lang w:val="en-US" w:eastAsia="zh-CN"/>
              </w:rPr>
              <w:t>CA_n3A-n8A</w:t>
            </w:r>
          </w:p>
        </w:tc>
        <w:tc>
          <w:tcPr>
            <w:tcW w:w="709" w:type="dxa"/>
            <w:tcBorders>
              <w:left w:val="single" w:sz="4" w:space="0" w:color="auto"/>
              <w:right w:val="single" w:sz="4" w:space="0" w:color="auto"/>
            </w:tcBorders>
            <w:vAlign w:val="center"/>
          </w:tcPr>
          <w:p w14:paraId="59D1BCB0"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E4083C0" w14:textId="77777777" w:rsidR="008F4D94" w:rsidRPr="000205E1" w:rsidRDefault="008F4D94" w:rsidP="00190399">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left w:val="single" w:sz="4" w:space="0" w:color="auto"/>
              <w:bottom w:val="nil"/>
              <w:right w:val="single" w:sz="4" w:space="0" w:color="auto"/>
            </w:tcBorders>
            <w:shd w:val="clear" w:color="auto" w:fill="auto"/>
            <w:vAlign w:val="center"/>
          </w:tcPr>
          <w:p w14:paraId="6C0B5874"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3FAE17EC"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53EBDB29"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439FF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F5BB78B"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C9D24E9"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0205E1">
              <w:rPr>
                <w:rFonts w:ascii="Arial" w:eastAsia="宋体" w:hAnsi="Arial" w:cs="Arial"/>
                <w:sz w:val="18"/>
                <w:szCs w:val="18"/>
                <w:u w:val="single"/>
                <w:lang w:val="en-US" w:eastAsia="zh-CN" w:bidi="ar"/>
              </w:rPr>
              <w:t>5,10,15,20,25,30,35,40,45,50</w:t>
            </w:r>
            <w:r w:rsidRPr="000205E1">
              <w:rPr>
                <w:rFonts w:ascii="Arial" w:eastAsia="宋体"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639E018B" w14:textId="77777777" w:rsidR="008F4D94" w:rsidRPr="00B00CBD" w:rsidRDefault="008F4D94" w:rsidP="00190399">
            <w:pPr>
              <w:pStyle w:val="TAC"/>
              <w:rPr>
                <w:rFonts w:cs="Arial"/>
                <w:szCs w:val="18"/>
                <w:lang w:val="en-US" w:eastAsia="zh-CN"/>
              </w:rPr>
            </w:pPr>
          </w:p>
        </w:tc>
      </w:tr>
      <w:tr w:rsidR="008F4D94" w14:paraId="7E541D97"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14D89E3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5396F07"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7654659" w14:textId="77777777" w:rsidR="008F4D94"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23487FE7" w14:textId="77777777" w:rsidR="008F4D94" w:rsidRPr="00B00CBD" w:rsidRDefault="008F4D94" w:rsidP="00190399">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83E8" w14:textId="77777777" w:rsidR="008F4D94" w:rsidRPr="00B00CBD" w:rsidRDefault="008F4D94" w:rsidP="00190399">
            <w:pPr>
              <w:pStyle w:val="TAC"/>
              <w:rPr>
                <w:rFonts w:cs="Arial"/>
                <w:szCs w:val="18"/>
                <w:lang w:val="en-US" w:eastAsia="zh-CN"/>
              </w:rPr>
            </w:pPr>
          </w:p>
        </w:tc>
      </w:tr>
      <w:tr w:rsidR="008F4D94" w14:paraId="0D0DBB50"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7C00208A" w14:textId="77777777" w:rsidR="008F4D94" w:rsidRPr="00B00CBD" w:rsidRDefault="008F4D94" w:rsidP="00190399">
            <w:pPr>
              <w:pStyle w:val="TAC"/>
              <w:rPr>
                <w:rFonts w:cs="Arial"/>
                <w:szCs w:val="18"/>
                <w:lang w:val="en-US" w:eastAsia="zh-CN"/>
              </w:rPr>
            </w:pPr>
            <w:r>
              <w:rPr>
                <w:rFonts w:eastAsia="宋体" w:cs="Arial"/>
                <w:szCs w:val="18"/>
                <w:lang w:val="en-US" w:eastAsia="zh-CN"/>
              </w:rPr>
              <w:t>CA_n1A-n3(2A)-n8A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BED438C" w14:textId="77777777" w:rsidR="008F4D94" w:rsidRPr="000205E1" w:rsidRDefault="008F4D94" w:rsidP="00190399">
            <w:pPr>
              <w:pStyle w:val="TAC"/>
              <w:rPr>
                <w:rFonts w:eastAsia="宋体" w:cs="Arial"/>
                <w:szCs w:val="18"/>
                <w:lang w:val="en-US" w:eastAsia="zh-CN"/>
              </w:rPr>
            </w:pPr>
            <w:r w:rsidRPr="000205E1">
              <w:rPr>
                <w:rFonts w:eastAsia="宋体" w:cs="Arial"/>
                <w:szCs w:val="18"/>
                <w:lang w:val="en-US" w:eastAsia="zh-CN"/>
              </w:rPr>
              <w:t>CA_n1A-n3A</w:t>
            </w:r>
          </w:p>
          <w:p w14:paraId="48451D9D" w14:textId="77777777" w:rsidR="008F4D94" w:rsidRPr="000205E1" w:rsidRDefault="008F4D94" w:rsidP="00190399">
            <w:pPr>
              <w:pStyle w:val="TAC"/>
              <w:rPr>
                <w:rFonts w:eastAsia="宋体" w:cs="Arial"/>
                <w:szCs w:val="18"/>
                <w:lang w:val="en-US" w:eastAsia="zh-CN"/>
              </w:rPr>
            </w:pPr>
            <w:r w:rsidRPr="000205E1">
              <w:rPr>
                <w:rFonts w:eastAsia="宋体" w:cs="Arial"/>
                <w:szCs w:val="18"/>
                <w:lang w:val="en-US" w:eastAsia="zh-CN"/>
              </w:rPr>
              <w:t>CA_n1A-n8A</w:t>
            </w:r>
          </w:p>
          <w:p w14:paraId="1E8DDC04" w14:textId="77777777" w:rsidR="008F4D94" w:rsidRPr="00B00CBD" w:rsidRDefault="008F4D94" w:rsidP="00190399">
            <w:pPr>
              <w:pStyle w:val="TAC"/>
              <w:rPr>
                <w:rFonts w:cs="Arial"/>
                <w:szCs w:val="18"/>
                <w:lang w:val="en-US" w:eastAsia="zh-CN"/>
              </w:rPr>
            </w:pPr>
            <w:r w:rsidRPr="000205E1">
              <w:rPr>
                <w:rFonts w:eastAsia="宋体" w:cs="Arial"/>
                <w:szCs w:val="18"/>
                <w:lang w:val="en-US" w:eastAsia="zh-CN"/>
              </w:rPr>
              <w:t>CA_n3A-n8A</w:t>
            </w:r>
          </w:p>
        </w:tc>
        <w:tc>
          <w:tcPr>
            <w:tcW w:w="709" w:type="dxa"/>
            <w:tcBorders>
              <w:top w:val="single" w:sz="4" w:space="0" w:color="auto"/>
              <w:left w:val="single" w:sz="4" w:space="0" w:color="auto"/>
              <w:right w:val="single" w:sz="4" w:space="0" w:color="auto"/>
            </w:tcBorders>
            <w:vAlign w:val="center"/>
          </w:tcPr>
          <w:p w14:paraId="433E3FF9" w14:textId="77777777" w:rsidR="008F4D94"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462907FA" w14:textId="77777777" w:rsidR="008F4D94" w:rsidRPr="0AA6D6E8" w:rsidRDefault="008F4D94" w:rsidP="00190399">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3D777"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2BC8593"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62D79FB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16028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86C8602"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65DC9B4" w14:textId="77777777" w:rsidR="008F4D94" w:rsidRPr="0AA6D6E8" w:rsidRDefault="008F4D94" w:rsidP="00190399">
            <w:pPr>
              <w:keepNext/>
              <w:keepLines/>
              <w:spacing w:after="0"/>
              <w:jc w:val="center"/>
              <w:textAlignment w:val="bottom"/>
              <w:rPr>
                <w:rFonts w:ascii="Arial" w:hAnsi="Arial" w:cs="Arial"/>
                <w:sz w:val="18"/>
                <w:szCs w:val="18"/>
                <w:lang w:val="en-US" w:eastAsia="zh-CN"/>
              </w:rPr>
            </w:pPr>
            <w:r>
              <w:rPr>
                <w:rFonts w:ascii="Arial" w:eastAsia="宋体" w:hAnsi="Arial" w:cs="Arial"/>
                <w:sz w:val="18"/>
                <w:szCs w:val="18"/>
                <w:u w:val="single"/>
                <w:lang w:val="en-US" w:eastAsia="zh-CN" w:bidi="ar"/>
              </w:rPr>
              <w:t>CA_n3(2A) BCS 4 &amp; 5</w:t>
            </w:r>
            <w:r w:rsidRPr="000205E1">
              <w:rPr>
                <w:rFonts w:ascii="Arial" w:eastAsia="宋体"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470FC31A" w14:textId="77777777" w:rsidR="008F4D94" w:rsidRPr="00B00CBD" w:rsidRDefault="008F4D94" w:rsidP="00190399">
            <w:pPr>
              <w:pStyle w:val="TAC"/>
              <w:rPr>
                <w:rFonts w:cs="Arial"/>
                <w:szCs w:val="18"/>
                <w:lang w:val="en-US" w:eastAsia="zh-CN"/>
              </w:rPr>
            </w:pPr>
          </w:p>
        </w:tc>
      </w:tr>
      <w:tr w:rsidR="008F4D94" w14:paraId="61790CD2"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555D3D08"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FB339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3F655CF" w14:textId="77777777" w:rsidR="008F4D94"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C46C415" w14:textId="77777777" w:rsidR="008F4D94" w:rsidRPr="0AA6D6E8" w:rsidRDefault="008F4D94" w:rsidP="00190399">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D4A52" w14:textId="77777777" w:rsidR="008F4D94" w:rsidRPr="00B00CBD" w:rsidRDefault="008F4D94" w:rsidP="00190399">
            <w:pPr>
              <w:pStyle w:val="TAC"/>
              <w:rPr>
                <w:rFonts w:cs="Arial"/>
                <w:szCs w:val="18"/>
                <w:lang w:val="en-US" w:eastAsia="zh-CN"/>
              </w:rPr>
            </w:pPr>
          </w:p>
        </w:tc>
      </w:tr>
    </w:tbl>
    <w:p w14:paraId="7BEDB6BE" w14:textId="77777777" w:rsidR="008F4D94" w:rsidRDefault="008F4D94" w:rsidP="008F4D94">
      <w:pPr>
        <w:pStyle w:val="41"/>
        <w:rPr>
          <w:rFonts w:cs="Arial"/>
          <w:szCs w:val="22"/>
          <w:lang w:val="en-US" w:eastAsia="zh-CN"/>
        </w:rPr>
      </w:pPr>
      <w:bookmarkStart w:id="371" w:name="_Toc180420562"/>
      <w:r>
        <w:rPr>
          <w:rFonts w:cs="Arial"/>
          <w:lang w:eastAsia="zh-CN"/>
        </w:rPr>
        <w:t>5.26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71"/>
    </w:p>
    <w:p w14:paraId="69888AC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-n8</w:t>
      </w:r>
      <w:r>
        <w:t>, the</w:t>
      </w:r>
      <w:r>
        <w:rPr>
          <w:lang w:eastAsia="zh-CN"/>
        </w:rPr>
        <w:t xml:space="preserve"> </w:t>
      </w:r>
      <w:r>
        <w:rPr>
          <w:rFonts w:ascii="Symbol" w:eastAsia="Symbol" w:hAnsi="Symbol" w:cs="Symbol"/>
        </w:rPr>
        <w:t></w:t>
      </w:r>
      <w:r>
        <w:t>T</w:t>
      </w:r>
      <w:r>
        <w:rPr>
          <w:vertAlign w:val="subscript"/>
        </w:rPr>
        <w:t>IB</w:t>
      </w:r>
      <w:proofErr w:type="gramStart"/>
      <w:r>
        <w:rPr>
          <w:vertAlign w:val="subscript"/>
        </w:rPr>
        <w:t>,c</w:t>
      </w:r>
      <w:proofErr w:type="gramEnd"/>
      <w:r>
        <w:t xml:space="preserve"> and</w:t>
      </w:r>
      <w:r>
        <w:rPr>
          <w:lang w:eastAsia="zh-CN"/>
        </w:rPr>
        <w:t xml:space="preserve"> </w:t>
      </w:r>
      <w:r>
        <w:rPr>
          <w:rFonts w:ascii="Symbol" w:eastAsia="Symbol" w:hAnsi="Symbol" w:cs="Symbol"/>
        </w:rPr>
        <w:t></w:t>
      </w:r>
      <w:r>
        <w:t>R</w:t>
      </w:r>
      <w:r>
        <w:rPr>
          <w:vertAlign w:val="subscript"/>
        </w:rPr>
        <w:t>IB</w:t>
      </w:r>
      <w:r>
        <w:rPr>
          <w:vertAlign w:val="subscript"/>
          <w:lang w:eastAsia="zh-CN"/>
        </w:rPr>
        <w:t>,c</w:t>
      </w:r>
      <w:r>
        <w:t xml:space="preserve"> values have already been specified.</w:t>
      </w:r>
    </w:p>
    <w:p w14:paraId="36413349" w14:textId="77777777" w:rsidR="008F4D94" w:rsidRPr="005D2633" w:rsidRDefault="008F4D94" w:rsidP="008F4D94">
      <w:pPr>
        <w:pStyle w:val="31"/>
        <w:rPr>
          <w:rFonts w:cs="Arial"/>
          <w:szCs w:val="28"/>
          <w:lang w:val="en-US" w:eastAsia="zh-CN"/>
        </w:rPr>
      </w:pPr>
      <w:bookmarkStart w:id="372" w:name="_Toc180420563"/>
      <w:r>
        <w:rPr>
          <w:rFonts w:cs="Arial"/>
          <w:szCs w:val="28"/>
          <w:lang w:val="en-US" w:eastAsia="zh-CN"/>
        </w:rPr>
        <w:t>5.26</w:t>
      </w:r>
      <w:r w:rsidRPr="005D2633">
        <w:rPr>
          <w:rFonts w:cs="Arial"/>
          <w:szCs w:val="28"/>
          <w:lang w:val="en-US" w:eastAsia="zh-CN"/>
        </w:rPr>
        <w:t>.2</w:t>
      </w:r>
      <w:r w:rsidRPr="005D2633">
        <w:rPr>
          <w:rFonts w:cs="Arial"/>
          <w:szCs w:val="28"/>
          <w:lang w:val="en-US" w:eastAsia="zh-CN"/>
        </w:rPr>
        <w:tab/>
        <w:t>Specific for 2 bands UL CA</w:t>
      </w:r>
      <w:bookmarkEnd w:id="372"/>
    </w:p>
    <w:p w14:paraId="7E59516E" w14:textId="77777777" w:rsidR="008F4D94" w:rsidRPr="00140BB6" w:rsidRDefault="008F4D94" w:rsidP="008F4D94">
      <w:pPr>
        <w:pStyle w:val="41"/>
      </w:pPr>
      <w:bookmarkStart w:id="373" w:name="_Toc180420564"/>
      <w:r>
        <w:t>5.26</w:t>
      </w:r>
      <w:r w:rsidRPr="00140BB6">
        <w:t>.2.1</w:t>
      </w:r>
      <w:r w:rsidRPr="00140BB6">
        <w:tab/>
        <w:t>UE co-existence studies</w:t>
      </w:r>
      <w:bookmarkEnd w:id="373"/>
    </w:p>
    <w:p w14:paraId="4395E7F7" w14:textId="77777777" w:rsidR="008F4D94" w:rsidRPr="00242348" w:rsidRDefault="008F4D94" w:rsidP="008F4D94">
      <w:pPr>
        <w:pStyle w:val="51"/>
        <w:rPr>
          <w:snapToGrid w:val="0"/>
        </w:rPr>
      </w:pPr>
      <w:bookmarkStart w:id="374" w:name="_Toc180420565"/>
      <w:r>
        <w:rPr>
          <w:rFonts w:hint="eastAsia"/>
          <w:snapToGrid w:val="0"/>
        </w:rPr>
        <w:t>5.26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74"/>
    </w:p>
    <w:p w14:paraId="68F0C4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779EE27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D89FF5D"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0012"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066A5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2B2B31A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31B97A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6857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1B18D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67F49"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1DC7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7EF5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945D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D8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C714F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48A5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8BA8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CD587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3630 - 3765</w:t>
            </w:r>
          </w:p>
        </w:tc>
      </w:tr>
      <w:tr w:rsidR="008F4D94" w14:paraId="2E5B4BD0"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7BEB6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026D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24A3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370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2D35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AFCD1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783FD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359CF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D4117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1440 - 1650</w:t>
            </w:r>
          </w:p>
        </w:tc>
      </w:tr>
      <w:tr w:rsidR="008F4D94" w14:paraId="40D1D6E4"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5CB02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DF4B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5774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13A1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5AF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018C0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2DCE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15825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ACE60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5340 - 5550</w:t>
            </w:r>
          </w:p>
        </w:tc>
      </w:tr>
      <w:tr w:rsidR="008F4D94" w14:paraId="5C0E369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6FC6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EDFD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A11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2199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0342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F46EB1F"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26B2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E54E2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BEC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3150 - 3435</w:t>
            </w:r>
          </w:p>
        </w:tc>
      </w:tr>
      <w:tr w:rsidR="008F4D94" w14:paraId="49B2AEF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6EB8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75E5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042B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0DF6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EE20D0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F735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284B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3E2CD13" w14:textId="77777777" w:rsidR="008F4D94" w:rsidRDefault="008F4D94" w:rsidP="00190399">
            <w:pPr>
              <w:rPr>
                <w:rFonts w:ascii="Arial" w:hAnsi="Arial" w:cs="Arial"/>
                <w:color w:val="000000"/>
                <w:sz w:val="18"/>
                <w:szCs w:val="18"/>
              </w:rPr>
            </w:pPr>
          </w:p>
        </w:tc>
      </w:tr>
      <w:tr w:rsidR="008F4D94" w14:paraId="027AC242"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A5EB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B093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613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BA89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094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35956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B13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EB8538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69D5A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7050 - 7335</w:t>
            </w:r>
          </w:p>
        </w:tc>
      </w:tr>
      <w:tr w:rsidR="008F4D94" w14:paraId="1D7FBE4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132F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FCD7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D4716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0EA9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F69D122"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B2EB2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2F416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17C192" w14:textId="77777777" w:rsidR="008F4D94" w:rsidRDefault="008F4D94" w:rsidP="00190399">
            <w:pPr>
              <w:rPr>
                <w:rFonts w:ascii="Arial" w:hAnsi="Arial" w:cs="Arial"/>
                <w:color w:val="000000"/>
                <w:sz w:val="18"/>
                <w:szCs w:val="18"/>
              </w:rPr>
            </w:pPr>
          </w:p>
        </w:tc>
      </w:tr>
      <w:tr w:rsidR="008F4D94" w14:paraId="2E75AF8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88F00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6DEF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8508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B03D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22F0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978B3B"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DB5E2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1B7DA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34330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6210 - 5895</w:t>
            </w:r>
          </w:p>
        </w:tc>
      </w:tr>
      <w:tr w:rsidR="008F4D94" w14:paraId="6629BB7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C54CE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A23CD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9A03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95F4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CA91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EA7A42"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089C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77B85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CDC42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2520 - 2190</w:t>
            </w:r>
          </w:p>
        </w:tc>
      </w:tr>
      <w:tr w:rsidR="008F4D94" w14:paraId="6E1FC05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6126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809CF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70C6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6B1F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AC89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9E649A"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22522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B64A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6FF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9390 - 9705</w:t>
            </w:r>
          </w:p>
        </w:tc>
      </w:tr>
      <w:tr w:rsidR="008F4D94" w14:paraId="5D1B35B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8671E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CBFA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5F06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8418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064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1441B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8763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0CC3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607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9180 - 9510</w:t>
            </w:r>
          </w:p>
        </w:tc>
      </w:tr>
      <w:tr w:rsidR="008F4D94" w14:paraId="7A42891E"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29CA4B"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9336FC" w14:textId="77777777" w:rsidR="008F4D94" w:rsidRDefault="008F4D94" w:rsidP="008F4D94">
      <w:pPr>
        <w:pStyle w:val="TH"/>
        <w:rPr>
          <w:rFonts w:eastAsia="MS Mincho"/>
        </w:rPr>
      </w:pPr>
    </w:p>
    <w:p w14:paraId="5BB161B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3EFFD46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774"/>
        <w:gridCol w:w="1701"/>
        <w:gridCol w:w="1625"/>
      </w:tblGrid>
      <w:tr w:rsidR="008F4D94" w14:paraId="3CAD31E6" w14:textId="77777777" w:rsidTr="00190399">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0C9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4642245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14:paraId="72795C7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DC73C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085194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00E20A"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011F4"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F9DAF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F6F51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C8FB9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10DC1A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A98D13"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7EC767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589B57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1100 - 1005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F0317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2800 - 2895</w:t>
            </w:r>
          </w:p>
        </w:tc>
      </w:tr>
      <w:tr w:rsidR="008F4D94" w14:paraId="1BB3EBAB"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95EA3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D482C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54D7A5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FEB02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5C543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DE071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064BAE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3637A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2925 - 3080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6A6EA5D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220 - 90</w:t>
            </w:r>
          </w:p>
        </w:tc>
      </w:tr>
      <w:tr w:rsidR="008F4D94" w14:paraId="45F7EA06"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C30E9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F12AB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A411A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E9C05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3288D2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929E53"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D9C82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7E0C0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4720 - 4875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54547E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3680 - 3810</w:t>
            </w:r>
          </w:p>
        </w:tc>
      </w:tr>
      <w:tr w:rsidR="008F4D94" w14:paraId="6103881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BD0B40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097AD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5F997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33206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1309C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4A355E"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89206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2AAC79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4845 - 5060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35AE3C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660 - 825</w:t>
            </w:r>
          </w:p>
        </w:tc>
      </w:tr>
      <w:tr w:rsidR="008F4D94" w14:paraId="7DBCCC22"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1EE5A5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00CE4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99E00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7432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AC7A2E7"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F036F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7078F93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2010 - 2200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6BFCC2BC" w14:textId="77777777" w:rsidR="008F4D94" w:rsidRDefault="008F4D94" w:rsidP="00190399">
            <w:pPr>
              <w:rPr>
                <w:rFonts w:ascii="Arial" w:hAnsi="Arial" w:cs="Arial"/>
                <w:color w:val="000000"/>
                <w:sz w:val="18"/>
                <w:szCs w:val="18"/>
              </w:rPr>
            </w:pPr>
          </w:p>
        </w:tc>
      </w:tr>
      <w:tr w:rsidR="008F4D94" w14:paraId="759C863C"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7C1547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ED1CC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19EDC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674AB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4EB65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139B69"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D6A9C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63B11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6640 - 6855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320100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4560 - 4725</w:t>
            </w:r>
          </w:p>
        </w:tc>
      </w:tr>
      <w:tr w:rsidR="008F4D94" w14:paraId="45875A9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B3DCDE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D1111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2C7FC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30D5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F304D5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AA238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E21A40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5600 - 5790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2B9E33A7" w14:textId="77777777" w:rsidR="008F4D94" w:rsidRDefault="008F4D94" w:rsidP="00190399">
            <w:pPr>
              <w:rPr>
                <w:rFonts w:ascii="Arial" w:hAnsi="Arial" w:cs="Arial"/>
                <w:color w:val="000000"/>
                <w:sz w:val="18"/>
                <w:szCs w:val="18"/>
              </w:rPr>
            </w:pPr>
          </w:p>
        </w:tc>
      </w:tr>
      <w:tr w:rsidR="008F4D94" w14:paraId="7587A567"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B14850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D4070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3C1C5A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6BEEB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056E5A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4D93AE"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FE14DD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17305E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1740 - 1540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4B5FA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7040 - 6765</w:t>
            </w:r>
          </w:p>
        </w:tc>
      </w:tr>
      <w:tr w:rsidR="008F4D94" w14:paraId="4ECFD33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2769C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611E2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73CF8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790C4C8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67E171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EAB8F8"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5E706F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5B0373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1095 - 1320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E6FBE7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4180 - 3930</w:t>
            </w:r>
          </w:p>
        </w:tc>
      </w:tr>
      <w:tr w:rsidR="008F4D94" w14:paraId="576E5F0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AC6BE7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58684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48F1F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1B81F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FA065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4E5B98B"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040B5E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D8E82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5440 - 5640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F26F7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8560 - 8835</w:t>
            </w:r>
          </w:p>
        </w:tc>
      </w:tr>
      <w:tr w:rsidR="008F4D94" w14:paraId="35C4D697"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0BB97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8D654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016950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0459A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950A4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564C72"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928E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6C52519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6480 - 6705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D1233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7520 - 7770</w:t>
            </w:r>
          </w:p>
        </w:tc>
      </w:tr>
      <w:tr w:rsidR="008F4D94" w14:paraId="2EA7D851"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BF72E7"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227171" w14:textId="77777777" w:rsidR="008F4D94" w:rsidRDefault="008F4D94" w:rsidP="008F4D94">
      <w:pPr>
        <w:pStyle w:val="TH"/>
      </w:pPr>
    </w:p>
    <w:p w14:paraId="5C66E9F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n3</w:t>
      </w:r>
      <w:r w:rsidRPr="00A76C0A">
        <w:rPr>
          <w:rFonts w:eastAsia="MS Mincho"/>
        </w:rPr>
        <w:t>A-</w:t>
      </w:r>
      <w:r>
        <w:rPr>
          <w:rFonts w:eastAsia="MS Mincho"/>
        </w:rPr>
        <w:t>n8</w:t>
      </w:r>
      <w:r w:rsidRPr="00A76C0A">
        <w:rPr>
          <w:rFonts w:eastAsia="MS Mincho"/>
        </w:rPr>
        <w:t>A.</w:t>
      </w:r>
    </w:p>
    <w:p w14:paraId="732ABAE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732"/>
        <w:gridCol w:w="1608"/>
        <w:gridCol w:w="1780"/>
      </w:tblGrid>
      <w:tr w:rsidR="008F4D94" w14:paraId="3D236B44" w14:textId="77777777" w:rsidTr="00190399">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8B75"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585FE96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728B30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14:paraId="60D71F2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7D338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67998"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2D6D74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570CEA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5959C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7A8F1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52A0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13D8EA"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03810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378D37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905 - 795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D5536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2590 - 2700</w:t>
            </w:r>
          </w:p>
        </w:tc>
      </w:tr>
      <w:tr w:rsidR="008F4D94" w14:paraId="372CFE78"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975735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9D654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E663E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236808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91A75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9D8F55"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2B04B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614A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2505 - 2690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C67B5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25 - 120</w:t>
            </w:r>
          </w:p>
        </w:tc>
      </w:tr>
      <w:tr w:rsidR="008F4D94" w14:paraId="66557DB2"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90748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4D2AE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6E77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5E302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EFB0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CFCBA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C3F96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43687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4300 - 4485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20B6FE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3470 - 3615</w:t>
            </w:r>
          </w:p>
        </w:tc>
      </w:tr>
      <w:tr w:rsidR="008F4D94" w14:paraId="3A5F7EA2"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C39E8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4A48B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678ADE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93BB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E8A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55862B"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89ED0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52583AF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4215 - 4475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DDB83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855 - 1035</w:t>
            </w:r>
          </w:p>
        </w:tc>
      </w:tr>
      <w:tr w:rsidR="008F4D94" w14:paraId="4FE03EB6"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08C87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FF0A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B3404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8B66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DDE2802"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8D2A26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3AE5F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1590 - 1810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039C4A61" w14:textId="77777777" w:rsidR="008F4D94" w:rsidRDefault="008F4D94" w:rsidP="00190399">
            <w:pPr>
              <w:rPr>
                <w:rFonts w:ascii="Arial" w:hAnsi="Arial" w:cs="Arial"/>
                <w:color w:val="000000"/>
                <w:sz w:val="18"/>
                <w:szCs w:val="18"/>
              </w:rPr>
            </w:pPr>
          </w:p>
        </w:tc>
      </w:tr>
      <w:tr w:rsidR="008F4D94" w14:paraId="79E51B8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B1941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D8C10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4EA6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15234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9BD9A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AFF431"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55EA53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AF459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6010 - 6270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B0E61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4350 - 4530</w:t>
            </w:r>
          </w:p>
        </w:tc>
      </w:tr>
      <w:tr w:rsidR="008F4D94" w14:paraId="6207E6B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637DC2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805DAF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3AF5B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7C9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D0098F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29EAB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371D72B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5180 - 5400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7FC6142A" w14:textId="77777777" w:rsidR="008F4D94" w:rsidRDefault="008F4D94" w:rsidP="00190399">
            <w:pPr>
              <w:rPr>
                <w:rFonts w:ascii="Arial" w:hAnsi="Arial" w:cs="Arial"/>
                <w:color w:val="000000"/>
                <w:sz w:val="18"/>
                <w:szCs w:val="18"/>
              </w:rPr>
            </w:pPr>
          </w:p>
        </w:tc>
      </w:tr>
      <w:tr w:rsidR="008F4D94" w14:paraId="7C779B9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F9834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12D96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CF1B6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4FEBCA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B89D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359E8B"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97E88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45C0A8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1950 - 1735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AFE19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6260 - 5925</w:t>
            </w:r>
          </w:p>
        </w:tc>
      </w:tr>
      <w:tr w:rsidR="008F4D94" w14:paraId="4F4B1B94"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110279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3CBB7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95250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DF55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DBB8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31E90D"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6DCC6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0247DB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675 - 930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9BF3A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3595 - 3300</w:t>
            </w:r>
          </w:p>
        </w:tc>
      </w:tr>
      <w:tr w:rsidR="008F4D94" w14:paraId="63F2C1F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DC68D1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51E63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49DCD4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7DCED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9CB5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BE4A56"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0897F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BBBD50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5230 - 5445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FE71FD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7720 - 8055</w:t>
            </w:r>
          </w:p>
        </w:tc>
      </w:tr>
      <w:tr w:rsidR="008F4D94" w14:paraId="5F852DB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36920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B8D90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0F8FC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AF73B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BB3F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07F36"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38066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675B2C8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6060 - 6315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2FC757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6890 - 7185</w:t>
            </w:r>
          </w:p>
        </w:tc>
      </w:tr>
      <w:tr w:rsidR="008F4D94" w14:paraId="423E4B2E"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9CFA62"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70BC9" w14:textId="77777777" w:rsidR="008F4D94" w:rsidRDefault="008F4D94" w:rsidP="008F4D94"/>
    <w:p w14:paraId="56EC0352" w14:textId="77777777" w:rsidR="008F4D94" w:rsidRPr="000205E1" w:rsidRDefault="008F4D94" w:rsidP="008F4D94">
      <w:r w:rsidRPr="000205E1">
        <w:t xml:space="preserve">The </w:t>
      </w:r>
      <w:r>
        <w:t>analysis of the intermodulation products show that the added uplink CA combinations create no intermodulation products inside the third receiver band.</w:t>
      </w:r>
    </w:p>
    <w:p w14:paraId="374850CF" w14:textId="77777777" w:rsidR="008F4D94" w:rsidRPr="00AB69C8" w:rsidRDefault="008F4D94" w:rsidP="008F4D94">
      <w:pPr>
        <w:pStyle w:val="41"/>
      </w:pPr>
      <w:bookmarkStart w:id="375" w:name="_Toc180420566"/>
      <w:r>
        <w:t>5.26</w:t>
      </w:r>
      <w:r w:rsidRPr="00AB69C8">
        <w:t>.2.</w:t>
      </w:r>
      <w:r>
        <w:t>2</w:t>
      </w:r>
      <w:r w:rsidRPr="00AB69C8">
        <w:tab/>
        <w:t>REFSENS requirements</w:t>
      </w:r>
      <w:bookmarkEnd w:id="375"/>
    </w:p>
    <w:p w14:paraId="6C50DDE1" w14:textId="77777777" w:rsidR="008F4D94" w:rsidRPr="000205E1" w:rsidRDefault="008F4D94" w:rsidP="008F4D94">
      <w:r w:rsidRPr="000205E1">
        <w:t>No new requirements needed</w:t>
      </w:r>
    </w:p>
    <w:p w14:paraId="755CE1EB" w14:textId="77777777" w:rsidR="008F4D94" w:rsidRPr="006E5BC3" w:rsidRDefault="008F4D94" w:rsidP="008F4D94">
      <w:pPr>
        <w:rPr>
          <w:color w:val="0070C0"/>
        </w:rPr>
      </w:pPr>
    </w:p>
    <w:p w14:paraId="0753E4D8" w14:textId="77777777" w:rsidR="008F4D94" w:rsidRDefault="008F4D94" w:rsidP="008F4D94">
      <w:pPr>
        <w:pStyle w:val="21"/>
      </w:pPr>
      <w:bookmarkStart w:id="376" w:name="_Toc180420567"/>
      <w:r>
        <w:t>5.27</w:t>
      </w:r>
      <w:r>
        <w:tab/>
        <w:t>CA_n1-n41-n71</w:t>
      </w:r>
      <w:bookmarkEnd w:id="376"/>
    </w:p>
    <w:p w14:paraId="387ED84F" w14:textId="77777777" w:rsidR="008F4D94" w:rsidRDefault="008F4D94" w:rsidP="008F4D94">
      <w:pPr>
        <w:pStyle w:val="31"/>
        <w:rPr>
          <w:rFonts w:cs="Arial"/>
          <w:szCs w:val="28"/>
          <w:lang w:val="en-US" w:eastAsia="zh-CN"/>
        </w:rPr>
      </w:pPr>
      <w:bookmarkStart w:id="377" w:name="_Toc180420568"/>
      <w:r>
        <w:t>5.27.1</w:t>
      </w:r>
      <w:r>
        <w:tab/>
      </w:r>
      <w:r>
        <w:rPr>
          <w:rFonts w:cs="Arial"/>
          <w:szCs w:val="28"/>
          <w:lang w:val="en-US" w:eastAsia="zh-CN"/>
        </w:rPr>
        <w:t>Common for 1 band UL and 2 bands UL CA</w:t>
      </w:r>
      <w:bookmarkEnd w:id="377"/>
    </w:p>
    <w:p w14:paraId="753D1E1F" w14:textId="77777777" w:rsidR="008F4D94" w:rsidRDefault="008F4D94" w:rsidP="008F4D94">
      <w:pPr>
        <w:pStyle w:val="41"/>
      </w:pPr>
      <w:bookmarkStart w:id="378" w:name="_Toc180420569"/>
      <w:r>
        <w:t>5.27.1.1</w:t>
      </w:r>
      <w:r>
        <w:tab/>
      </w:r>
      <w:r>
        <w:rPr>
          <w:rFonts w:cs="Arial"/>
          <w:lang w:eastAsia="zh-CN"/>
        </w:rPr>
        <w:t>Operating bands for CA</w:t>
      </w:r>
      <w:bookmarkEnd w:id="378"/>
    </w:p>
    <w:p w14:paraId="44B979C8" w14:textId="77777777" w:rsidR="008F4D94" w:rsidRDefault="008F4D94" w:rsidP="008F4D94">
      <w:pPr>
        <w:pStyle w:val="TH"/>
        <w:rPr>
          <w:lang w:val="en-US"/>
        </w:rPr>
      </w:pPr>
      <w:r>
        <w:rPr>
          <w:rFonts w:cs="Arial"/>
        </w:rPr>
        <w:t xml:space="preserve">Table </w:t>
      </w:r>
      <w:r>
        <w:rPr>
          <w:rFonts w:cs="Arial" w:hint="eastAsia"/>
          <w:lang w:val="en-US" w:eastAsia="zh-CN"/>
        </w:rPr>
        <w:t>5.27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9CD7F7F"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1C48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F5C29F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DC366F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C51D10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761F2D4"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A0DF37"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59FFD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5D38E4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5005BE4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A324"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AD6F9A"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F9F56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ED24AA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4876B8C"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276FE358"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C068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6D61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54559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007F1C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3ECBC25"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716C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3C56A5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31ED2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07A6E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07EE7DDB"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ACD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FA5D8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086903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FB46E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635EF693" w14:textId="77777777" w:rsidR="008F4D94" w:rsidRDefault="008F4D94" w:rsidP="008F4D94">
      <w:pPr>
        <w:pStyle w:val="TH"/>
      </w:pPr>
    </w:p>
    <w:p w14:paraId="4D265233" w14:textId="77777777" w:rsidR="008F4D94" w:rsidRPr="005D2633" w:rsidRDefault="008F4D94" w:rsidP="008F4D94">
      <w:pPr>
        <w:pStyle w:val="41"/>
        <w:rPr>
          <w:rFonts w:cs="Arial"/>
          <w:lang w:eastAsia="zh-CN"/>
        </w:rPr>
      </w:pPr>
      <w:bookmarkStart w:id="379" w:name="_Toc180420570"/>
      <w:r>
        <w:rPr>
          <w:rFonts w:cs="Arial"/>
          <w:lang w:eastAsia="zh-CN"/>
        </w:rPr>
        <w:t>5.27</w:t>
      </w:r>
      <w:r w:rsidRPr="005D2633">
        <w:rPr>
          <w:rFonts w:cs="Arial"/>
          <w:lang w:eastAsia="zh-CN"/>
        </w:rPr>
        <w:t>.1.2</w:t>
      </w:r>
      <w:r w:rsidRPr="005D2633">
        <w:rPr>
          <w:rFonts w:cs="Arial"/>
          <w:lang w:eastAsia="zh-CN"/>
        </w:rPr>
        <w:tab/>
      </w:r>
      <w:r>
        <w:rPr>
          <w:rFonts w:cs="Arial"/>
          <w:lang w:eastAsia="zh-CN"/>
        </w:rPr>
        <w:t>Channel bandwidths per operating band for CA</w:t>
      </w:r>
      <w:bookmarkEnd w:id="379"/>
    </w:p>
    <w:p w14:paraId="522C3E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3DA2B1D"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665A0E5"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3BB1A3A"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3B4BAAB"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76A28BC"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EA97C61"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715650A"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AD1F544" w14:textId="77777777" w:rsidR="008F4D94" w:rsidRDefault="008F4D94" w:rsidP="00190399">
            <w:pPr>
              <w:pStyle w:val="TAH"/>
              <w:rPr>
                <w:szCs w:val="18"/>
                <w:lang w:val="en-US" w:eastAsia="zh-CN"/>
              </w:rPr>
            </w:pPr>
            <w:r>
              <w:t>Bandwidth combination set</w:t>
            </w:r>
          </w:p>
        </w:tc>
      </w:tr>
      <w:tr w:rsidR="008F4D94" w14:paraId="466D026F"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BEA0BD1"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D44EBC" w14:textId="77777777" w:rsidR="008F4D94" w:rsidRPr="00233CD9" w:rsidRDefault="008F4D94" w:rsidP="00190399">
            <w:pPr>
              <w:pStyle w:val="TAC"/>
              <w:rPr>
                <w:rFonts w:eastAsia="宋体" w:cs="Arial"/>
                <w:szCs w:val="18"/>
                <w:lang w:val="en-US" w:eastAsia="zh-CN"/>
              </w:rPr>
            </w:pPr>
            <w:r w:rsidRPr="00233CD9">
              <w:rPr>
                <w:rFonts w:eastAsia="宋体" w:cs="Arial"/>
                <w:szCs w:val="18"/>
                <w:lang w:val="en-US" w:eastAsia="zh-CN"/>
              </w:rPr>
              <w:t>CA_n1A-n41A</w:t>
            </w:r>
          </w:p>
          <w:p w14:paraId="47DD34E0" w14:textId="77777777" w:rsidR="008F4D94" w:rsidRPr="00233CD9" w:rsidRDefault="008F4D94" w:rsidP="00190399">
            <w:pPr>
              <w:pStyle w:val="TAC"/>
              <w:rPr>
                <w:rFonts w:eastAsia="宋体" w:cs="Arial"/>
                <w:szCs w:val="18"/>
                <w:lang w:val="en-US" w:eastAsia="zh-CN"/>
              </w:rPr>
            </w:pPr>
            <w:r w:rsidRPr="00233CD9">
              <w:rPr>
                <w:rFonts w:eastAsia="宋体" w:cs="Arial"/>
                <w:szCs w:val="18"/>
                <w:lang w:val="en-US" w:eastAsia="zh-CN"/>
              </w:rPr>
              <w:t>CA_n1A-n71A</w:t>
            </w:r>
          </w:p>
          <w:p w14:paraId="0C424028" w14:textId="77777777" w:rsidR="008F4D94" w:rsidRPr="00B00CBD" w:rsidRDefault="008F4D94" w:rsidP="00190399">
            <w:pPr>
              <w:pStyle w:val="TAC"/>
              <w:rPr>
                <w:rFonts w:eastAsia="宋体" w:cs="Arial"/>
                <w:szCs w:val="18"/>
                <w:lang w:val="en-US" w:eastAsia="zh-CN"/>
              </w:rPr>
            </w:pPr>
            <w:r w:rsidRPr="00233CD9">
              <w:rPr>
                <w:rFonts w:eastAsia="宋体" w:cs="Arial"/>
                <w:szCs w:val="18"/>
                <w:lang w:val="en-US" w:eastAsia="zh-CN"/>
              </w:rPr>
              <w:t>CA_n41A-n71A</w:t>
            </w:r>
          </w:p>
        </w:tc>
        <w:tc>
          <w:tcPr>
            <w:tcW w:w="709" w:type="dxa"/>
            <w:tcBorders>
              <w:left w:val="single" w:sz="4" w:space="0" w:color="auto"/>
              <w:right w:val="single" w:sz="4" w:space="0" w:color="auto"/>
            </w:tcBorders>
            <w:vAlign w:val="center"/>
          </w:tcPr>
          <w:p w14:paraId="64A3FCA5"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220360A"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28C5C6EC"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3A005770"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5F033DB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640DD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B74DCD0"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D47BEE7"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64736541" w14:textId="77777777" w:rsidR="008F4D94" w:rsidRPr="00B00CBD" w:rsidRDefault="008F4D94" w:rsidP="00190399">
            <w:pPr>
              <w:pStyle w:val="TAC"/>
              <w:rPr>
                <w:rFonts w:cs="Arial"/>
                <w:szCs w:val="18"/>
                <w:lang w:val="en-US" w:eastAsia="zh-CN"/>
              </w:rPr>
            </w:pPr>
          </w:p>
        </w:tc>
      </w:tr>
      <w:tr w:rsidR="008F4D94" w14:paraId="4D355A69"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3A2741F3"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F19CE17"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C03EE6B" w14:textId="77777777" w:rsidR="008F4D94" w:rsidRDefault="008F4D94" w:rsidP="00190399">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6DDE6333"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07907DC3" w14:textId="77777777" w:rsidR="008F4D94" w:rsidRPr="00B00CBD" w:rsidRDefault="008F4D94" w:rsidP="00190399">
            <w:pPr>
              <w:pStyle w:val="TAC"/>
              <w:rPr>
                <w:rFonts w:cs="Arial"/>
                <w:szCs w:val="18"/>
                <w:lang w:val="en-US" w:eastAsia="zh-CN"/>
              </w:rPr>
            </w:pPr>
          </w:p>
        </w:tc>
      </w:tr>
    </w:tbl>
    <w:p w14:paraId="12DA4D4E" w14:textId="77777777" w:rsidR="008F4D94" w:rsidRDefault="008F4D94" w:rsidP="008F4D94">
      <w:pPr>
        <w:pStyle w:val="41"/>
        <w:rPr>
          <w:rFonts w:cs="Arial"/>
          <w:szCs w:val="22"/>
          <w:lang w:val="en-US" w:eastAsia="zh-CN"/>
        </w:rPr>
      </w:pPr>
      <w:bookmarkStart w:id="380" w:name="_Toc180420571"/>
      <w:r>
        <w:rPr>
          <w:rFonts w:cs="Arial"/>
          <w:lang w:eastAsia="zh-CN"/>
        </w:rPr>
        <w:t>5.27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0"/>
    </w:p>
    <w:p w14:paraId="5BD4770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-n41</w:t>
      </w:r>
      <w:r>
        <w:rPr>
          <w:lang w:val="en-US" w:eastAsia="zh-CN"/>
        </w:rPr>
        <w:t>-n71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CA_n1-n40-n105 and are given in the tables below.</w:t>
      </w:r>
    </w:p>
    <w:p w14:paraId="00E77BF9" w14:textId="77777777" w:rsidR="008F4D94" w:rsidRDefault="008F4D94" w:rsidP="008F4D94">
      <w:pPr>
        <w:pStyle w:val="TH"/>
      </w:pPr>
      <w:r>
        <w:t xml:space="preserve">Table </w:t>
      </w:r>
      <w:r>
        <w:rPr>
          <w:rFonts w:hint="eastAsia"/>
          <w:lang w:val="en-US" w:eastAsia="zh-CN"/>
        </w:rPr>
        <w:t>5.27</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1BF24320"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C1EB"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B9B32A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B0A5494"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805E709"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57D17E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A536C29"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65B87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CA_n1-n41-n71</w:t>
            </w:r>
          </w:p>
        </w:tc>
        <w:tc>
          <w:tcPr>
            <w:tcW w:w="1940" w:type="dxa"/>
            <w:tcBorders>
              <w:top w:val="nil"/>
              <w:left w:val="nil"/>
              <w:bottom w:val="single" w:sz="4" w:space="0" w:color="auto"/>
              <w:right w:val="single" w:sz="4" w:space="0" w:color="auto"/>
            </w:tcBorders>
            <w:shd w:val="clear" w:color="auto" w:fill="auto"/>
            <w:vAlign w:val="center"/>
            <w:hideMark/>
          </w:tcPr>
          <w:p w14:paraId="507AB151" w14:textId="77777777" w:rsidR="008F4D94" w:rsidRPr="00233CD9" w:rsidRDefault="008F4D94" w:rsidP="00190399">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0DF153EF" w14:textId="77777777" w:rsidR="008F4D94" w:rsidRPr="00233CD9" w:rsidRDefault="008F4D94" w:rsidP="00190399">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2DB3B0" w14:textId="77777777" w:rsidR="008F4D94" w:rsidRPr="00233CD9" w:rsidRDefault="008F4D94" w:rsidP="00190399">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0.6</w:t>
            </w:r>
          </w:p>
        </w:tc>
      </w:tr>
      <w:tr w:rsidR="008F4D94" w14:paraId="38C5928E"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69393D"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E9430AC" w14:textId="77777777" w:rsidR="008F4D94" w:rsidRDefault="008F4D94" w:rsidP="008F4D94">
      <w:pPr>
        <w:pStyle w:val="TH"/>
        <w:spacing w:before="120" w:after="120"/>
        <w:rPr>
          <w:lang w:eastAsia="zh-CN"/>
        </w:rPr>
      </w:pPr>
      <w:r>
        <w:t xml:space="preserve">Table </w:t>
      </w:r>
      <w:r>
        <w:rPr>
          <w:lang w:val="en-US" w:eastAsia="zh-CN"/>
        </w:rPr>
        <w:t>5.27.1.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EB42AED"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BFD37"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CE12C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EE160B5"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DF8184"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978805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A0D8734"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7747A8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CA_n1-n41-n71</w:t>
            </w:r>
          </w:p>
        </w:tc>
        <w:tc>
          <w:tcPr>
            <w:tcW w:w="2040" w:type="dxa"/>
            <w:tcBorders>
              <w:top w:val="nil"/>
              <w:left w:val="nil"/>
              <w:bottom w:val="single" w:sz="4" w:space="0" w:color="auto"/>
              <w:right w:val="single" w:sz="4" w:space="0" w:color="auto"/>
            </w:tcBorders>
            <w:shd w:val="clear" w:color="auto" w:fill="auto"/>
            <w:vAlign w:val="center"/>
            <w:hideMark/>
          </w:tcPr>
          <w:p w14:paraId="1329E1D3" w14:textId="77777777" w:rsidR="008F4D94" w:rsidRPr="00233CD9" w:rsidRDefault="008F4D94" w:rsidP="00190399">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8C92A40" w14:textId="77777777" w:rsidR="008F4D94" w:rsidRPr="00233CD9" w:rsidRDefault="008F4D94" w:rsidP="00190399">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6866C7D8" w14:textId="77777777" w:rsidR="008F4D94" w:rsidRPr="00233CD9" w:rsidRDefault="008F4D94" w:rsidP="00190399">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0.3</w:t>
            </w:r>
          </w:p>
        </w:tc>
      </w:tr>
      <w:tr w:rsidR="008F4D94" w14:paraId="5DA07B37"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08B8A6"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A3CEAF" w14:textId="77777777" w:rsidR="008F4D94" w:rsidRPr="005D2633" w:rsidRDefault="008F4D94" w:rsidP="008F4D94">
      <w:pPr>
        <w:pStyle w:val="31"/>
        <w:rPr>
          <w:rFonts w:cs="Arial"/>
          <w:szCs w:val="28"/>
          <w:lang w:val="en-US" w:eastAsia="zh-CN"/>
        </w:rPr>
      </w:pPr>
      <w:bookmarkStart w:id="381" w:name="_Toc180420572"/>
      <w:r>
        <w:rPr>
          <w:rFonts w:cs="Arial"/>
          <w:szCs w:val="28"/>
          <w:lang w:val="en-US" w:eastAsia="zh-CN"/>
        </w:rPr>
        <w:t>5.27</w:t>
      </w:r>
      <w:r w:rsidRPr="005D2633">
        <w:rPr>
          <w:rFonts w:cs="Arial"/>
          <w:szCs w:val="28"/>
          <w:lang w:val="en-US" w:eastAsia="zh-CN"/>
        </w:rPr>
        <w:t>.2</w:t>
      </w:r>
      <w:r w:rsidRPr="005D2633">
        <w:rPr>
          <w:rFonts w:cs="Arial"/>
          <w:szCs w:val="28"/>
          <w:lang w:val="en-US" w:eastAsia="zh-CN"/>
        </w:rPr>
        <w:tab/>
        <w:t>Specific for 2 bands UL CA</w:t>
      </w:r>
      <w:bookmarkEnd w:id="381"/>
    </w:p>
    <w:p w14:paraId="573D0A61" w14:textId="77777777" w:rsidR="008F4D94" w:rsidRPr="00140BB6" w:rsidRDefault="008F4D94" w:rsidP="008F4D94">
      <w:pPr>
        <w:pStyle w:val="41"/>
      </w:pPr>
      <w:bookmarkStart w:id="382" w:name="_Toc180420573"/>
      <w:r>
        <w:t>5.27</w:t>
      </w:r>
      <w:r w:rsidRPr="00140BB6">
        <w:t>.2.1</w:t>
      </w:r>
      <w:r w:rsidRPr="00140BB6">
        <w:tab/>
        <w:t>UE co-existence studies</w:t>
      </w:r>
      <w:bookmarkEnd w:id="382"/>
    </w:p>
    <w:p w14:paraId="5BC4205A" w14:textId="77777777" w:rsidR="008F4D94" w:rsidRPr="00242348" w:rsidRDefault="008F4D94" w:rsidP="008F4D94">
      <w:pPr>
        <w:pStyle w:val="51"/>
        <w:rPr>
          <w:snapToGrid w:val="0"/>
        </w:rPr>
      </w:pPr>
      <w:bookmarkStart w:id="383" w:name="_Toc180420574"/>
      <w:r>
        <w:rPr>
          <w:rFonts w:hint="eastAsia"/>
          <w:snapToGrid w:val="0"/>
        </w:rPr>
        <w:t>5.27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83"/>
    </w:p>
    <w:p w14:paraId="0E19F2D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486DDC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CA59469"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6FECD"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99BA5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8E7A7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CFF6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FA40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555E13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3B6C7D"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BDEA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D16A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F83F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CF5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B97E5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CF8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B60A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CF1DD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4416 - 4670</w:t>
            </w:r>
          </w:p>
        </w:tc>
      </w:tr>
      <w:tr w:rsidR="008F4D94" w14:paraId="687ADEA7"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11F1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8241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0629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7B79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454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4DEC3D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BCA6E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5AC30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8D3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3012 - 3460</w:t>
            </w:r>
          </w:p>
        </w:tc>
      </w:tr>
      <w:tr w:rsidR="008F4D94" w14:paraId="2F1CFFAF"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0ABC1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DF44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05D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6FDFA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517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8DA1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89BBB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F3E8F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3E665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6912 - 7360</w:t>
            </w:r>
          </w:p>
        </w:tc>
      </w:tr>
      <w:tr w:rsidR="008F4D94" w14:paraId="55AF0C3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029C7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83B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4F43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DFCF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2DA8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790EAD"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369C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ACBC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BCB50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5508 - 6150</w:t>
            </w:r>
          </w:p>
        </w:tc>
      </w:tr>
      <w:tr w:rsidR="008F4D94" w14:paraId="516B4B0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34F3D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B55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9193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2CBD9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131D4D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29D1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69A2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80E082" w14:textId="77777777" w:rsidR="008F4D94" w:rsidRDefault="008F4D94" w:rsidP="00190399">
            <w:pPr>
              <w:rPr>
                <w:rFonts w:ascii="Arial" w:hAnsi="Arial" w:cs="Arial"/>
                <w:color w:val="000000"/>
                <w:sz w:val="18"/>
                <w:szCs w:val="18"/>
              </w:rPr>
            </w:pPr>
          </w:p>
        </w:tc>
      </w:tr>
      <w:tr w:rsidR="008F4D94" w14:paraId="4D650B4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BEE81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9DA85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94C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13FD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E6B9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E4E8E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6E5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5E943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8655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9408 - 10050</w:t>
            </w:r>
          </w:p>
        </w:tc>
      </w:tr>
      <w:tr w:rsidR="008F4D94" w14:paraId="1CCE480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C7395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F7A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4182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9368D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A0E018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ADE44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1B1F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A5BB45" w14:textId="77777777" w:rsidR="008F4D94" w:rsidRDefault="008F4D94" w:rsidP="00190399">
            <w:pPr>
              <w:rPr>
                <w:rFonts w:ascii="Arial" w:hAnsi="Arial" w:cs="Arial"/>
                <w:color w:val="000000"/>
                <w:sz w:val="18"/>
                <w:szCs w:val="18"/>
              </w:rPr>
            </w:pPr>
          </w:p>
        </w:tc>
      </w:tr>
      <w:tr w:rsidR="008F4D94" w14:paraId="53757EB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EAD5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2C5C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E118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8464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255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98AF4E"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B147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B9DC95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42D9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5424 - 4990</w:t>
            </w:r>
          </w:p>
        </w:tc>
      </w:tr>
      <w:tr w:rsidR="008F4D94" w14:paraId="35F2F86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A0ED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6911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D9AD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D21E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28C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FF8FFD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307E0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05FC0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7B79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948 - 380</w:t>
            </w:r>
          </w:p>
        </w:tc>
      </w:tr>
      <w:tr w:rsidR="008F4D94" w14:paraId="49EC888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7B312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193D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48B3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129F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7EFE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75995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FAF5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366A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AD392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10176 - 10610</w:t>
            </w:r>
          </w:p>
        </w:tc>
      </w:tr>
      <w:tr w:rsidR="008F4D94" w14:paraId="6F9E4F8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880C6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5079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4D2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0AE1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5F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35E62C"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5DEC8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9479B8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269B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10752 - 11320</w:t>
            </w:r>
          </w:p>
        </w:tc>
      </w:tr>
      <w:tr w:rsidR="008F4D94" w14:paraId="36E9C67C"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BCFA5"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1704FD9" w14:textId="77777777" w:rsidR="008F4D94" w:rsidRDefault="008F4D94" w:rsidP="008F4D94">
      <w:pPr>
        <w:pStyle w:val="TH"/>
        <w:rPr>
          <w:rFonts w:eastAsia="MS Mincho"/>
        </w:rPr>
      </w:pPr>
    </w:p>
    <w:p w14:paraId="0CB418A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7422192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A1D351A"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E0C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6FD16F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666ED2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A5C35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42F0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40EEA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B029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8EFDE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2B7D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85FB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6FD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5A9931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11A42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D3AB0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545E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2583 - 2678</w:t>
            </w:r>
          </w:p>
        </w:tc>
      </w:tr>
      <w:tr w:rsidR="008F4D94" w14:paraId="2AD78328"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7B7A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D2951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318A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A44E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A15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50330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CF64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4F93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EB27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654 - 524</w:t>
            </w:r>
          </w:p>
        </w:tc>
      </w:tr>
      <w:tr w:rsidR="008F4D94" w14:paraId="60409368"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377C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AD605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9EBA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62ABC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64FC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65FF8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3F83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3529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85C1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3246 - 3376</w:t>
            </w:r>
          </w:p>
        </w:tc>
      </w:tr>
      <w:tr w:rsidR="008F4D94" w14:paraId="06075D4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0964D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56D80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DF72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4A77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40B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63C747"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9301C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B9037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C6DE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9 - 174</w:t>
            </w:r>
          </w:p>
        </w:tc>
      </w:tr>
      <w:tr w:rsidR="008F4D94" w14:paraId="5F6E33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E0AEB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9B2D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248F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B150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C750C4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B23D5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DE88A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1AE94C" w14:textId="77777777" w:rsidR="008F4D94" w:rsidRDefault="008F4D94" w:rsidP="00190399">
            <w:pPr>
              <w:rPr>
                <w:rFonts w:ascii="Arial" w:hAnsi="Arial" w:cs="Arial"/>
                <w:color w:val="000000"/>
                <w:sz w:val="18"/>
                <w:szCs w:val="18"/>
              </w:rPr>
            </w:pPr>
          </w:p>
        </w:tc>
      </w:tr>
      <w:tr w:rsidR="008F4D94" w14:paraId="64A06E4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641F5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13EF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C5BA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9F33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8EBA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63A8B8"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B4BCD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5BE674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8C74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3909 - 4074</w:t>
            </w:r>
          </w:p>
        </w:tc>
      </w:tr>
      <w:tr w:rsidR="008F4D94" w14:paraId="6095C12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4C7F5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BD5C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A3F9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AC21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A01F2B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20731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EC76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7E6C00" w14:textId="77777777" w:rsidR="008F4D94" w:rsidRDefault="008F4D94" w:rsidP="00190399">
            <w:pPr>
              <w:rPr>
                <w:rFonts w:ascii="Arial" w:hAnsi="Arial" w:cs="Arial"/>
                <w:color w:val="000000"/>
                <w:sz w:val="18"/>
                <w:szCs w:val="18"/>
              </w:rPr>
            </w:pPr>
          </w:p>
        </w:tc>
      </w:tr>
      <w:tr w:rsidR="008F4D94" w14:paraId="3774D1E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C8876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006E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2ADB1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714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1D7D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701C8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A463F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9C535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365B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7257 - 6982</w:t>
            </w:r>
          </w:p>
        </w:tc>
      </w:tr>
      <w:tr w:rsidR="008F4D94" w14:paraId="76C3654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0289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30C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D939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793C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1DE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78E44D"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0DBB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C8BDB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21DF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4614 - 4364</w:t>
            </w:r>
          </w:p>
        </w:tc>
      </w:tr>
      <w:tr w:rsidR="008F4D94" w14:paraId="00BFEB4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DB417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BC7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D34B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F43C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D3D5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DF6B1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B1EFE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4CC3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ECBB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8343 - 8618</w:t>
            </w:r>
          </w:p>
        </w:tc>
      </w:tr>
      <w:tr w:rsidR="008F4D94" w14:paraId="59BA491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1C1C0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6D48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94D3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77DA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D9F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D0843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9291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D68B6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8AF0E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7086 - 7336</w:t>
            </w:r>
          </w:p>
        </w:tc>
      </w:tr>
      <w:tr w:rsidR="008F4D94" w14:paraId="1D5AE34A"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CEA06"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CE5225" w14:textId="77777777" w:rsidR="008F4D94" w:rsidRDefault="008F4D94" w:rsidP="008F4D94">
      <w:pPr>
        <w:pStyle w:val="TH"/>
        <w:rPr>
          <w:rFonts w:eastAsia="MS Mincho"/>
        </w:rPr>
      </w:pPr>
    </w:p>
    <w:p w14:paraId="00321B2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1D4771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C5AECC6"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8FD1"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D402F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278796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2D5B7F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00236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764354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3A5746"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32EF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1217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C2A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456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F871E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5C76A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3FBAC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EE532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3159 - 3388</w:t>
            </w:r>
          </w:p>
        </w:tc>
      </w:tr>
      <w:tr w:rsidR="008F4D94" w14:paraId="61466F62"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36A56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751F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533B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D45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0246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2B296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2BFC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8E74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25BF5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1364 - 1100</w:t>
            </w:r>
          </w:p>
        </w:tc>
      </w:tr>
      <w:tr w:rsidR="008F4D94" w14:paraId="15F01D3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E02D5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8ED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EF0A2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83F0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AC88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14853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E2AD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DE3B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6C6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3822 - 4086</w:t>
            </w:r>
          </w:p>
        </w:tc>
      </w:tr>
      <w:tr w:rsidR="008F4D94" w14:paraId="4A6A54B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46BDF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F338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D7CD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E209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88F3E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2A1748"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41849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8887B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083D7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701 - 402</w:t>
            </w:r>
          </w:p>
        </w:tc>
      </w:tr>
      <w:tr w:rsidR="008F4D94" w14:paraId="0820BF6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3CBE8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B534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A56A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E952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0C0B27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5B74A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E97519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229BD2" w14:textId="77777777" w:rsidR="008F4D94" w:rsidRDefault="008F4D94" w:rsidP="00190399">
            <w:pPr>
              <w:rPr>
                <w:rFonts w:ascii="Arial" w:hAnsi="Arial" w:cs="Arial"/>
                <w:color w:val="000000"/>
                <w:sz w:val="18"/>
                <w:szCs w:val="18"/>
              </w:rPr>
            </w:pPr>
          </w:p>
        </w:tc>
      </w:tr>
      <w:tr w:rsidR="008F4D94" w14:paraId="74387DF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A42E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236B9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6E5B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718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FB6A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7A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451DA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8FA76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15C71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4485 - 4784</w:t>
            </w:r>
          </w:p>
        </w:tc>
      </w:tr>
      <w:tr w:rsidR="008F4D94" w14:paraId="03B5EFD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C8A29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13A6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F1BA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9BA9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2F3731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BF432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F270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08E985" w14:textId="77777777" w:rsidR="008F4D94" w:rsidRDefault="008F4D94" w:rsidP="00190399">
            <w:pPr>
              <w:rPr>
                <w:rFonts w:ascii="Arial" w:hAnsi="Arial" w:cs="Arial"/>
                <w:color w:val="000000"/>
                <w:sz w:val="18"/>
                <w:szCs w:val="18"/>
              </w:rPr>
            </w:pPr>
          </w:p>
        </w:tc>
      </w:tr>
      <w:tr w:rsidR="008F4D94" w14:paraId="43FF8B7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927EF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1E76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BA74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072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1105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67504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69DC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30196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4ABD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10097 - 9286</w:t>
            </w:r>
          </w:p>
        </w:tc>
      </w:tr>
      <w:tr w:rsidR="008F4D94" w14:paraId="4F3B6C4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F849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0D81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214E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C5A7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AD52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D577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5B6AA7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BB5ED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353A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6744 - 6092</w:t>
            </w:r>
          </w:p>
        </w:tc>
      </w:tr>
      <w:tr w:rsidR="008F4D94" w14:paraId="450948D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F0EDE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E3C5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91439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E64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F943D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C0961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3B85E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8C61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7FBE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10647 - 11458</w:t>
            </w:r>
          </w:p>
        </w:tc>
      </w:tr>
      <w:tr w:rsidR="008F4D94" w14:paraId="1AA3F56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4A5F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4149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BB9D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E6E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F059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B91269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0B4B5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55FB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AEC38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8814 - 9466</w:t>
            </w:r>
          </w:p>
        </w:tc>
      </w:tr>
      <w:tr w:rsidR="008F4D94" w14:paraId="35D4C00D"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81EFAF"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D88465" w14:textId="77777777" w:rsidR="008F4D94" w:rsidRDefault="008F4D94" w:rsidP="008F4D94">
      <w:pPr>
        <w:rPr>
          <w:snapToGrid w:val="0"/>
        </w:rPr>
      </w:pPr>
    </w:p>
    <w:p w14:paraId="365BF01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 xml:space="preserve">1 </w:t>
      </w:r>
      <w:r>
        <w:rPr>
          <w:snapToGrid w:val="0"/>
        </w:rPr>
        <w:t>there is IMD2 and IMD5 from n1 and n41 into RX band n71.</w:t>
      </w:r>
    </w:p>
    <w:p w14:paraId="001623DC"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IMD2 and IMD4 from n1 and n71 into RX band n41.</w:t>
      </w:r>
    </w:p>
    <w:p w14:paraId="6C6A544F" w14:textId="77777777" w:rsidR="008F4D94" w:rsidRDefault="008F4D94" w:rsidP="008F4D94">
      <w:pPr>
        <w:pStyle w:val="41"/>
      </w:pPr>
      <w:bookmarkStart w:id="384" w:name="_Toc180420575"/>
      <w:r>
        <w:t>5.27</w:t>
      </w:r>
      <w:r w:rsidRPr="00AB69C8">
        <w:t>.2.</w:t>
      </w:r>
      <w:r>
        <w:t>2</w:t>
      </w:r>
      <w:r w:rsidRPr="00AB69C8">
        <w:tab/>
        <w:t>REFSENS requirements</w:t>
      </w:r>
      <w:bookmarkEnd w:id="384"/>
    </w:p>
    <w:p w14:paraId="46314D0B" w14:textId="77777777" w:rsidR="008F4D94" w:rsidRPr="00233CD9" w:rsidRDefault="008F4D94" w:rsidP="008F4D94">
      <w:r>
        <w:t>The MSD requirements are re-used from CA_n1-n7-n105.</w:t>
      </w:r>
    </w:p>
    <w:p w14:paraId="6C65674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7307855"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38D9AE"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3A07B" w14:textId="77777777" w:rsidR="008F4D94" w:rsidRPr="006E069C" w:rsidRDefault="008F4D94" w:rsidP="00190399">
            <w:pPr>
              <w:pStyle w:val="TAH"/>
            </w:pPr>
            <w:r w:rsidRPr="006E069C">
              <w:t>Source of IMD</w:t>
            </w:r>
          </w:p>
        </w:tc>
      </w:tr>
      <w:tr w:rsidR="008F4D94" w:rsidRPr="006E069C" w14:paraId="2E79FE60"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853310"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604D305"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2201101"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33910F5"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5F4C4652"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C3294EE"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B881979"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F45F478"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C0A4AB" w14:textId="77777777" w:rsidR="008F4D94" w:rsidRPr="006E069C" w:rsidRDefault="008F4D94" w:rsidP="00190399">
            <w:pPr>
              <w:pStyle w:val="TAH"/>
            </w:pPr>
          </w:p>
        </w:tc>
      </w:tr>
      <w:tr w:rsidR="008F4D94" w:rsidRPr="006E069C" w14:paraId="5AB1785D"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082F1" w14:textId="77777777" w:rsidR="008F4D94" w:rsidRPr="006E069C" w:rsidRDefault="008F4D94" w:rsidP="00190399">
            <w:pPr>
              <w:pStyle w:val="TAC"/>
              <w:rPr>
                <w:lang w:val="en-US" w:eastAsia="zh-CN"/>
              </w:rPr>
            </w:pPr>
            <w:r>
              <w:rPr>
                <w:lang w:val="en-US" w:eastAsia="zh-CN"/>
              </w:rPr>
              <w:t>CA_n1-n41-n71</w:t>
            </w:r>
          </w:p>
        </w:tc>
        <w:tc>
          <w:tcPr>
            <w:tcW w:w="923" w:type="dxa"/>
            <w:tcBorders>
              <w:top w:val="single" w:sz="4" w:space="0" w:color="auto"/>
              <w:left w:val="single" w:sz="4" w:space="0" w:color="auto"/>
              <w:right w:val="single" w:sz="4" w:space="0" w:color="auto"/>
            </w:tcBorders>
            <w:vAlign w:val="center"/>
          </w:tcPr>
          <w:p w14:paraId="0F4C17C5" w14:textId="77777777" w:rsidR="008F4D94" w:rsidRPr="006E069C" w:rsidRDefault="008F4D94" w:rsidP="00190399">
            <w:pPr>
              <w:pStyle w:val="TAC"/>
              <w:rPr>
                <w:lang w:val="en-US" w:eastAsia="zh-CN"/>
              </w:rPr>
            </w:pPr>
            <w:r w:rsidRPr="008523D2">
              <w:rPr>
                <w:rFonts w:cs="Arial"/>
                <w:szCs w:val="18"/>
              </w:rPr>
              <w:t>n1</w:t>
            </w:r>
          </w:p>
        </w:tc>
        <w:tc>
          <w:tcPr>
            <w:tcW w:w="975" w:type="dxa"/>
            <w:tcBorders>
              <w:top w:val="single" w:sz="4" w:space="0" w:color="auto"/>
              <w:left w:val="single" w:sz="4" w:space="0" w:color="auto"/>
              <w:right w:val="single" w:sz="4" w:space="0" w:color="auto"/>
            </w:tcBorders>
            <w:vAlign w:val="center"/>
          </w:tcPr>
          <w:p w14:paraId="7538873A" w14:textId="77777777" w:rsidR="008F4D94" w:rsidRPr="006E069C" w:rsidRDefault="008F4D94" w:rsidP="00190399">
            <w:pPr>
              <w:pStyle w:val="TAC"/>
              <w:rPr>
                <w:lang w:val="en-US" w:eastAsia="zh-CN"/>
              </w:rPr>
            </w:pPr>
            <w:r w:rsidRPr="008523D2">
              <w:rPr>
                <w:rFonts w:cs="Arial"/>
                <w:szCs w:val="18"/>
              </w:rPr>
              <w:t>1935</w:t>
            </w:r>
          </w:p>
        </w:tc>
        <w:tc>
          <w:tcPr>
            <w:tcW w:w="1012" w:type="dxa"/>
            <w:tcBorders>
              <w:top w:val="single" w:sz="4" w:space="0" w:color="auto"/>
              <w:left w:val="single" w:sz="4" w:space="0" w:color="auto"/>
              <w:right w:val="single" w:sz="4" w:space="0" w:color="auto"/>
            </w:tcBorders>
          </w:tcPr>
          <w:p w14:paraId="14A8B1C9" w14:textId="77777777" w:rsidR="008F4D94" w:rsidRPr="006E069C"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26B92D49" w14:textId="77777777" w:rsidR="008F4D94" w:rsidRPr="006E069C"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290B0504" w14:textId="77777777" w:rsidR="008F4D94" w:rsidRPr="006E069C" w:rsidRDefault="008F4D94" w:rsidP="00190399">
            <w:pPr>
              <w:pStyle w:val="TAC"/>
              <w:rPr>
                <w:lang w:val="en-US" w:eastAsia="zh-CN"/>
              </w:rPr>
            </w:pPr>
            <w:r w:rsidRPr="008523D2">
              <w:rPr>
                <w:rFonts w:cs="Arial"/>
                <w:szCs w:val="18"/>
              </w:rPr>
              <w:t>2125</w:t>
            </w:r>
          </w:p>
        </w:tc>
        <w:tc>
          <w:tcPr>
            <w:tcW w:w="797" w:type="dxa"/>
            <w:tcBorders>
              <w:top w:val="single" w:sz="4" w:space="0" w:color="auto"/>
              <w:left w:val="single" w:sz="4" w:space="0" w:color="auto"/>
              <w:bottom w:val="single" w:sz="4" w:space="0" w:color="auto"/>
              <w:right w:val="single" w:sz="4" w:space="0" w:color="auto"/>
            </w:tcBorders>
          </w:tcPr>
          <w:p w14:paraId="26CC2679" w14:textId="77777777" w:rsidR="008F4D94" w:rsidRPr="006E069C"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0ECB665"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41DEA48" w14:textId="77777777" w:rsidR="008F4D94" w:rsidRPr="006E069C" w:rsidRDefault="008F4D94" w:rsidP="00190399">
            <w:pPr>
              <w:pStyle w:val="TAC"/>
            </w:pPr>
            <w:r w:rsidRPr="008523D2">
              <w:rPr>
                <w:lang w:val="en-US" w:eastAsia="zh-CN"/>
              </w:rPr>
              <w:t>N/A</w:t>
            </w:r>
          </w:p>
        </w:tc>
      </w:tr>
      <w:tr w:rsidR="008F4D94" w:rsidRPr="006E069C" w14:paraId="07C66FA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563739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579DD" w14:textId="77777777" w:rsidR="008F4D94" w:rsidRPr="006E069C" w:rsidRDefault="008F4D94" w:rsidP="00190399">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130D43F" w14:textId="77777777" w:rsidR="008F4D94" w:rsidRPr="006E069C" w:rsidRDefault="008F4D94" w:rsidP="00190399">
            <w:pPr>
              <w:pStyle w:val="TAC"/>
              <w:rPr>
                <w:lang w:val="en-US" w:eastAsia="zh-CN"/>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94B613B" w14:textId="77777777" w:rsidR="008F4D94" w:rsidRPr="006E069C" w:rsidRDefault="008F4D94" w:rsidP="00190399">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DE0772" w14:textId="77777777" w:rsidR="008F4D94" w:rsidRPr="006E069C" w:rsidRDefault="008F4D94" w:rsidP="00190399">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D099B8" w14:textId="77777777" w:rsidR="008F4D94" w:rsidRPr="006E069C" w:rsidRDefault="008F4D94" w:rsidP="00190399">
            <w:pPr>
              <w:pStyle w:val="TAC"/>
              <w:rPr>
                <w:lang w:val="en-US" w:eastAsia="zh-CN"/>
              </w:rPr>
            </w:pPr>
            <w:r>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30A62AF8" w14:textId="77777777" w:rsidR="008F4D94" w:rsidRPr="006E069C"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4122" w14:textId="77777777" w:rsidR="008F4D94" w:rsidRPr="006E069C" w:rsidRDefault="008F4D94" w:rsidP="00190399">
            <w:pPr>
              <w:pStyle w:val="TAC"/>
              <w:rPr>
                <w:lang w:val="en-US" w:eastAsia="zh-CN"/>
              </w:rPr>
            </w:pPr>
            <w:r>
              <w:rPr>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8EBBC6" w14:textId="77777777" w:rsidR="008F4D94" w:rsidRPr="006E069C" w:rsidRDefault="008F4D94" w:rsidP="00190399">
            <w:pPr>
              <w:pStyle w:val="TAC"/>
            </w:pPr>
            <w:r w:rsidRPr="008523D2">
              <w:rPr>
                <w:lang w:val="en-US" w:eastAsia="zh-CN"/>
              </w:rPr>
              <w:t>N/A</w:t>
            </w:r>
          </w:p>
        </w:tc>
      </w:tr>
      <w:tr w:rsidR="008F4D94" w:rsidRPr="006E069C" w14:paraId="20B8B87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2B7040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28BFD" w14:textId="77777777" w:rsidR="008F4D94" w:rsidRPr="006E069C" w:rsidRDefault="008F4D94" w:rsidP="00190399">
            <w:pPr>
              <w:pStyle w:val="TAC"/>
              <w:rPr>
                <w:lang w:val="en-US" w:eastAsia="zh-CN"/>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2611DA9" w14:textId="77777777" w:rsidR="008F4D94" w:rsidRPr="006E069C" w:rsidRDefault="008F4D94" w:rsidP="00190399">
            <w:pPr>
              <w:pStyle w:val="TAC"/>
              <w:rPr>
                <w:lang w:val="en-US" w:eastAsia="zh-CN"/>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BBB171" w14:textId="77777777" w:rsidR="008F4D94" w:rsidRPr="006E069C"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92F5BE" w14:textId="77777777" w:rsidR="008F4D94" w:rsidRPr="006E069C" w:rsidRDefault="008F4D94" w:rsidP="00190399">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EA74FC" w14:textId="77777777" w:rsidR="008F4D94" w:rsidRPr="006E069C" w:rsidRDefault="008F4D94" w:rsidP="00190399">
            <w:pPr>
              <w:pStyle w:val="TAC"/>
              <w:rPr>
                <w:lang w:val="en-US" w:eastAsia="zh-CN"/>
              </w:rPr>
            </w:pPr>
            <w:r w:rsidRPr="008523D2">
              <w:rPr>
                <w:rFonts w:cs="Arial"/>
                <w:szCs w:val="18"/>
              </w:rPr>
              <w:t>630</w:t>
            </w:r>
          </w:p>
        </w:tc>
        <w:tc>
          <w:tcPr>
            <w:tcW w:w="797" w:type="dxa"/>
            <w:tcBorders>
              <w:top w:val="single" w:sz="4" w:space="0" w:color="auto"/>
              <w:left w:val="single" w:sz="4" w:space="0" w:color="auto"/>
              <w:bottom w:val="single" w:sz="4" w:space="0" w:color="auto"/>
              <w:right w:val="single" w:sz="4" w:space="0" w:color="auto"/>
            </w:tcBorders>
          </w:tcPr>
          <w:p w14:paraId="3A96B4CC" w14:textId="77777777" w:rsidR="008F4D94" w:rsidRPr="006E069C" w:rsidRDefault="008F4D94" w:rsidP="00190399">
            <w:pPr>
              <w:pStyle w:val="TAC"/>
              <w:rPr>
                <w:lang w:val="en-US" w:eastAsia="zh-CN"/>
              </w:rPr>
            </w:pPr>
            <w:r w:rsidRPr="008523D2">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2A2DA5D"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FFCF8" w14:textId="77777777" w:rsidR="008F4D94" w:rsidRPr="006E069C" w:rsidRDefault="008F4D94" w:rsidP="00190399">
            <w:pPr>
              <w:pStyle w:val="TAC"/>
            </w:pPr>
            <w:r w:rsidRPr="008523D2">
              <w:rPr>
                <w:lang w:val="en-US" w:eastAsia="zh-CN"/>
              </w:rPr>
              <w:t>IMD2</w:t>
            </w:r>
          </w:p>
        </w:tc>
      </w:tr>
      <w:tr w:rsidR="008F4D94" w:rsidRPr="006E069C" w14:paraId="2602208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989AF8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1FC960" w14:textId="77777777" w:rsidR="008F4D94" w:rsidRDefault="008F4D94" w:rsidP="00190399">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787D40F6" w14:textId="77777777" w:rsidR="008F4D94" w:rsidRPr="008523D2" w:rsidRDefault="008F4D94" w:rsidP="00190399">
            <w:pPr>
              <w:pStyle w:val="TAC"/>
              <w:rPr>
                <w:rFonts w:cs="Arial"/>
                <w:szCs w:val="18"/>
              </w:rPr>
            </w:pPr>
            <w:r w:rsidRPr="008523D2">
              <w:rPr>
                <w:rFonts w:cs="Arial"/>
                <w:szCs w:val="18"/>
              </w:rPr>
              <w:t>1925</w:t>
            </w:r>
          </w:p>
        </w:tc>
        <w:tc>
          <w:tcPr>
            <w:tcW w:w="1012" w:type="dxa"/>
            <w:tcBorders>
              <w:top w:val="single" w:sz="4" w:space="0" w:color="auto"/>
              <w:left w:val="single" w:sz="4" w:space="0" w:color="auto"/>
              <w:bottom w:val="single" w:sz="4" w:space="0" w:color="auto"/>
              <w:right w:val="single" w:sz="4" w:space="0" w:color="auto"/>
            </w:tcBorders>
          </w:tcPr>
          <w:p w14:paraId="78321C71" w14:textId="77777777" w:rsidR="008F4D94" w:rsidRPr="008523D2"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A1DA7" w14:textId="77777777" w:rsidR="008F4D94" w:rsidRPr="008523D2"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05A39" w14:textId="77777777" w:rsidR="008F4D94" w:rsidRPr="008523D2" w:rsidRDefault="008F4D94" w:rsidP="00190399">
            <w:pPr>
              <w:pStyle w:val="TAC"/>
              <w:rPr>
                <w:rFonts w:cs="Arial"/>
                <w:szCs w:val="18"/>
              </w:rPr>
            </w:pPr>
            <w:r w:rsidRPr="008523D2">
              <w:rPr>
                <w:rFonts w:cs="Arial"/>
                <w:szCs w:val="18"/>
              </w:rPr>
              <w:t>2115</w:t>
            </w:r>
          </w:p>
        </w:tc>
        <w:tc>
          <w:tcPr>
            <w:tcW w:w="797" w:type="dxa"/>
            <w:tcBorders>
              <w:top w:val="single" w:sz="4" w:space="0" w:color="auto"/>
              <w:left w:val="single" w:sz="4" w:space="0" w:color="auto"/>
              <w:bottom w:val="single" w:sz="4" w:space="0" w:color="auto"/>
              <w:right w:val="single" w:sz="4" w:space="0" w:color="auto"/>
            </w:tcBorders>
          </w:tcPr>
          <w:p w14:paraId="5C220C48" w14:textId="77777777" w:rsidR="008F4D94" w:rsidRPr="008523D2"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DFC40"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2F1C6" w14:textId="77777777" w:rsidR="008F4D94" w:rsidRPr="008523D2" w:rsidRDefault="008F4D94" w:rsidP="00190399">
            <w:pPr>
              <w:pStyle w:val="TAC"/>
              <w:rPr>
                <w:lang w:val="en-US" w:eastAsia="zh-CN"/>
              </w:rPr>
            </w:pPr>
            <w:r w:rsidRPr="008523D2">
              <w:rPr>
                <w:lang w:val="en-US" w:eastAsia="zh-CN"/>
              </w:rPr>
              <w:t>N/A</w:t>
            </w:r>
          </w:p>
        </w:tc>
      </w:tr>
      <w:tr w:rsidR="008F4D94" w:rsidRPr="006E069C" w14:paraId="1D72846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AA7C97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E7D66E" w14:textId="77777777" w:rsidR="008F4D94" w:rsidRDefault="008F4D94" w:rsidP="00190399">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61A26C2" w14:textId="77777777" w:rsidR="008F4D94" w:rsidRPr="008523D2" w:rsidRDefault="008F4D94" w:rsidP="00190399">
            <w:pPr>
              <w:pStyle w:val="TAC"/>
              <w:rPr>
                <w:rFonts w:cs="Arial"/>
                <w:szCs w:val="18"/>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44DB06C" w14:textId="77777777" w:rsidR="008F4D94" w:rsidRPr="008523D2" w:rsidRDefault="008F4D94" w:rsidP="00190399">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76182B" w14:textId="77777777" w:rsidR="008F4D94" w:rsidRPr="008523D2" w:rsidRDefault="008F4D94" w:rsidP="00190399">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8A0A0E" w14:textId="77777777" w:rsidR="008F4D94" w:rsidRPr="008523D2" w:rsidRDefault="008F4D94" w:rsidP="00190399">
            <w:pPr>
              <w:pStyle w:val="TAC"/>
              <w:rPr>
                <w:rFonts w:cs="Arial"/>
                <w:szCs w:val="18"/>
              </w:rPr>
            </w:pPr>
            <w:r w:rsidRPr="008523D2">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7EB08C28" w14:textId="77777777" w:rsidR="008F4D94" w:rsidRPr="008523D2"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DC8E6"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10ED4" w14:textId="77777777" w:rsidR="008F4D94" w:rsidRPr="008523D2" w:rsidRDefault="008F4D94" w:rsidP="00190399">
            <w:pPr>
              <w:pStyle w:val="TAC"/>
              <w:rPr>
                <w:lang w:val="en-US" w:eastAsia="zh-CN"/>
              </w:rPr>
            </w:pPr>
            <w:r w:rsidRPr="008523D2">
              <w:rPr>
                <w:lang w:val="en-US" w:eastAsia="zh-CN"/>
              </w:rPr>
              <w:t>N/A</w:t>
            </w:r>
          </w:p>
        </w:tc>
      </w:tr>
      <w:tr w:rsidR="008F4D94" w:rsidRPr="006E069C" w14:paraId="353BC6D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D4D3AE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99C91" w14:textId="77777777" w:rsidR="008F4D94" w:rsidRDefault="008F4D94" w:rsidP="00190399">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55828B1" w14:textId="77777777" w:rsidR="008F4D94" w:rsidRPr="008523D2" w:rsidRDefault="008F4D94" w:rsidP="00190399">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221DC2C1" w14:textId="77777777" w:rsidR="008F4D94" w:rsidRPr="008523D2"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51F48" w14:textId="77777777" w:rsidR="008F4D94" w:rsidRPr="008523D2" w:rsidRDefault="008F4D94" w:rsidP="00190399">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DFDB3" w14:textId="77777777" w:rsidR="008F4D94" w:rsidRPr="008523D2" w:rsidRDefault="008F4D94" w:rsidP="00190399">
            <w:pPr>
              <w:pStyle w:val="TAC"/>
              <w:rPr>
                <w:rFonts w:cs="Arial"/>
                <w:szCs w:val="18"/>
              </w:rPr>
            </w:pPr>
            <w:r w:rsidRPr="008523D2">
              <w:rPr>
                <w:rFonts w:cs="Arial"/>
                <w:szCs w:val="18"/>
              </w:rPr>
              <w:t>645</w:t>
            </w:r>
          </w:p>
        </w:tc>
        <w:tc>
          <w:tcPr>
            <w:tcW w:w="797" w:type="dxa"/>
            <w:tcBorders>
              <w:top w:val="single" w:sz="4" w:space="0" w:color="auto"/>
              <w:left w:val="single" w:sz="4" w:space="0" w:color="auto"/>
              <w:bottom w:val="single" w:sz="4" w:space="0" w:color="auto"/>
              <w:right w:val="single" w:sz="4" w:space="0" w:color="auto"/>
            </w:tcBorders>
          </w:tcPr>
          <w:p w14:paraId="760A8F45" w14:textId="77777777" w:rsidR="008F4D94" w:rsidRPr="008523D2" w:rsidRDefault="008F4D94" w:rsidP="00190399">
            <w:pPr>
              <w:pStyle w:val="TAC"/>
              <w:rPr>
                <w:lang w:val="en-US" w:eastAsia="zh-CN"/>
              </w:rPr>
            </w:pPr>
            <w:r w:rsidRPr="008523D2">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0E2742B4"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B7F4" w14:textId="77777777" w:rsidR="008F4D94" w:rsidRPr="008523D2" w:rsidRDefault="008F4D94" w:rsidP="00190399">
            <w:pPr>
              <w:pStyle w:val="TAC"/>
              <w:rPr>
                <w:lang w:val="en-US" w:eastAsia="zh-CN"/>
              </w:rPr>
            </w:pPr>
            <w:r w:rsidRPr="008523D2">
              <w:rPr>
                <w:lang w:val="en-US" w:eastAsia="zh-CN"/>
              </w:rPr>
              <w:t>IMD5</w:t>
            </w:r>
          </w:p>
        </w:tc>
      </w:tr>
      <w:tr w:rsidR="008F4D94" w:rsidRPr="006E069C" w14:paraId="1A06F7C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147C64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D5C2B" w14:textId="77777777" w:rsidR="008F4D94" w:rsidRDefault="008F4D94" w:rsidP="00190399">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F15AC12" w14:textId="77777777" w:rsidR="008F4D94" w:rsidRPr="008523D2" w:rsidRDefault="008F4D94" w:rsidP="00190399">
            <w:pPr>
              <w:pStyle w:val="TAC"/>
              <w:rPr>
                <w:rFonts w:cs="Arial"/>
                <w:szCs w:val="18"/>
              </w:rPr>
            </w:pPr>
            <w:r w:rsidRPr="008523D2">
              <w:rPr>
                <w:rFonts w:cs="Arial"/>
                <w:szCs w:val="18"/>
              </w:rPr>
              <w:t>1968.5</w:t>
            </w:r>
          </w:p>
        </w:tc>
        <w:tc>
          <w:tcPr>
            <w:tcW w:w="1012" w:type="dxa"/>
            <w:tcBorders>
              <w:top w:val="single" w:sz="4" w:space="0" w:color="auto"/>
              <w:left w:val="single" w:sz="4" w:space="0" w:color="auto"/>
              <w:bottom w:val="single" w:sz="4" w:space="0" w:color="auto"/>
              <w:right w:val="single" w:sz="4" w:space="0" w:color="auto"/>
            </w:tcBorders>
          </w:tcPr>
          <w:p w14:paraId="0D770F33" w14:textId="77777777" w:rsidR="008F4D94" w:rsidRPr="008523D2"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8ED725" w14:textId="77777777" w:rsidR="008F4D94" w:rsidRPr="008523D2"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E06216" w14:textId="77777777" w:rsidR="008F4D94" w:rsidRPr="008523D2" w:rsidRDefault="008F4D94" w:rsidP="00190399">
            <w:pPr>
              <w:pStyle w:val="TAC"/>
              <w:rPr>
                <w:rFonts w:cs="Arial"/>
                <w:szCs w:val="18"/>
              </w:rPr>
            </w:pPr>
            <w:r w:rsidRPr="008523D2">
              <w:rPr>
                <w:rFonts w:cs="Arial"/>
                <w:szCs w:val="18"/>
              </w:rPr>
              <w:t>2158.5</w:t>
            </w:r>
          </w:p>
        </w:tc>
        <w:tc>
          <w:tcPr>
            <w:tcW w:w="797" w:type="dxa"/>
            <w:tcBorders>
              <w:top w:val="single" w:sz="4" w:space="0" w:color="auto"/>
              <w:left w:val="single" w:sz="4" w:space="0" w:color="auto"/>
              <w:bottom w:val="single" w:sz="4" w:space="0" w:color="auto"/>
              <w:right w:val="single" w:sz="4" w:space="0" w:color="auto"/>
            </w:tcBorders>
          </w:tcPr>
          <w:p w14:paraId="381FAFF2" w14:textId="77777777" w:rsidR="008F4D94" w:rsidRPr="008523D2"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DBB78"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DBB4A" w14:textId="77777777" w:rsidR="008F4D94" w:rsidRPr="008523D2" w:rsidRDefault="008F4D94" w:rsidP="00190399">
            <w:pPr>
              <w:pStyle w:val="TAC"/>
              <w:rPr>
                <w:lang w:val="en-US" w:eastAsia="zh-CN"/>
              </w:rPr>
            </w:pPr>
            <w:r w:rsidRPr="008523D2">
              <w:rPr>
                <w:lang w:val="en-US" w:eastAsia="zh-CN"/>
              </w:rPr>
              <w:t>N/A</w:t>
            </w:r>
          </w:p>
        </w:tc>
      </w:tr>
      <w:tr w:rsidR="008F4D94" w:rsidRPr="006E069C" w14:paraId="4C0C43B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85C445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B79108" w14:textId="77777777" w:rsidR="008F4D94" w:rsidRDefault="008F4D94" w:rsidP="00190399">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B43B34D" w14:textId="77777777" w:rsidR="008F4D94" w:rsidRPr="008523D2" w:rsidRDefault="008F4D94" w:rsidP="00190399">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F42712F" w14:textId="77777777" w:rsidR="008F4D94" w:rsidRPr="008523D2"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FCD43E" w14:textId="77777777" w:rsidR="008F4D94" w:rsidRPr="008523D2" w:rsidRDefault="008F4D94" w:rsidP="00190399">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6722E4" w14:textId="77777777" w:rsidR="008F4D94" w:rsidRPr="008523D2" w:rsidRDefault="008F4D94" w:rsidP="00190399">
            <w:pPr>
              <w:pStyle w:val="TAC"/>
              <w:rPr>
                <w:rFonts w:cs="Arial"/>
                <w:szCs w:val="18"/>
              </w:rPr>
            </w:pPr>
            <w:r w:rsidRPr="008523D2">
              <w:rPr>
                <w:rFonts w:cs="Arial"/>
                <w:szCs w:val="18"/>
              </w:rPr>
              <w:t>2634.5</w:t>
            </w:r>
          </w:p>
        </w:tc>
        <w:tc>
          <w:tcPr>
            <w:tcW w:w="797" w:type="dxa"/>
            <w:tcBorders>
              <w:top w:val="single" w:sz="4" w:space="0" w:color="auto"/>
              <w:left w:val="single" w:sz="4" w:space="0" w:color="auto"/>
              <w:bottom w:val="single" w:sz="4" w:space="0" w:color="auto"/>
              <w:right w:val="single" w:sz="4" w:space="0" w:color="auto"/>
            </w:tcBorders>
          </w:tcPr>
          <w:p w14:paraId="37B272E6" w14:textId="77777777" w:rsidR="008F4D94" w:rsidRPr="008523D2" w:rsidRDefault="008F4D94" w:rsidP="00190399">
            <w:pPr>
              <w:pStyle w:val="TAC"/>
              <w:rPr>
                <w:lang w:val="en-US" w:eastAsia="zh-CN"/>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3EEB4E0"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DCE9E" w14:textId="77777777" w:rsidR="008F4D94" w:rsidRPr="008523D2" w:rsidRDefault="008F4D94" w:rsidP="00190399">
            <w:pPr>
              <w:pStyle w:val="TAC"/>
              <w:rPr>
                <w:lang w:val="en-US" w:eastAsia="zh-CN"/>
              </w:rPr>
            </w:pPr>
            <w:r w:rsidRPr="008523D2">
              <w:rPr>
                <w:lang w:val="en-US" w:eastAsia="zh-CN"/>
              </w:rPr>
              <w:t>IMD2</w:t>
            </w:r>
            <w:r w:rsidRPr="008523D2">
              <w:rPr>
                <w:vertAlign w:val="superscript"/>
                <w:lang w:val="en-US" w:eastAsia="zh-CN"/>
              </w:rPr>
              <w:t>2</w:t>
            </w:r>
          </w:p>
        </w:tc>
      </w:tr>
      <w:tr w:rsidR="008F4D94" w:rsidRPr="006E069C" w14:paraId="0A08E0C4"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D8AEF"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7BE0E" w14:textId="77777777" w:rsidR="008F4D94" w:rsidRDefault="008F4D94" w:rsidP="00190399">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BE2E0A6" w14:textId="77777777" w:rsidR="008F4D94" w:rsidRPr="008523D2" w:rsidRDefault="008F4D94" w:rsidP="00190399">
            <w:pPr>
              <w:pStyle w:val="TAC"/>
              <w:rPr>
                <w:rFonts w:cs="Arial"/>
                <w:szCs w:val="18"/>
              </w:rPr>
            </w:pPr>
            <w:r w:rsidRPr="008523D2">
              <w:rPr>
                <w:rFonts w:cs="Arial"/>
                <w:szCs w:val="18"/>
              </w:rPr>
              <w:t>666</w:t>
            </w:r>
          </w:p>
        </w:tc>
        <w:tc>
          <w:tcPr>
            <w:tcW w:w="1012" w:type="dxa"/>
            <w:tcBorders>
              <w:top w:val="single" w:sz="4" w:space="0" w:color="auto"/>
              <w:left w:val="single" w:sz="4" w:space="0" w:color="auto"/>
              <w:bottom w:val="single" w:sz="4" w:space="0" w:color="auto"/>
              <w:right w:val="single" w:sz="4" w:space="0" w:color="auto"/>
            </w:tcBorders>
          </w:tcPr>
          <w:p w14:paraId="59D117AB" w14:textId="77777777" w:rsidR="008F4D94" w:rsidRPr="008523D2"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85F362" w14:textId="77777777" w:rsidR="008F4D94" w:rsidRPr="008523D2"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D6BE88" w14:textId="77777777" w:rsidR="008F4D94" w:rsidRPr="008523D2" w:rsidRDefault="008F4D94" w:rsidP="00190399">
            <w:pPr>
              <w:pStyle w:val="TAC"/>
              <w:rPr>
                <w:rFonts w:cs="Arial"/>
                <w:szCs w:val="18"/>
              </w:rPr>
            </w:pPr>
            <w:r w:rsidRPr="008523D2">
              <w:rPr>
                <w:rFonts w:cs="Arial"/>
                <w:szCs w:val="18"/>
              </w:rPr>
              <w:t>6</w:t>
            </w:r>
            <w:r>
              <w:rPr>
                <w:rFonts w:cs="Arial"/>
                <w:szCs w:val="18"/>
              </w:rPr>
              <w:t>20</w:t>
            </w:r>
          </w:p>
        </w:tc>
        <w:tc>
          <w:tcPr>
            <w:tcW w:w="797" w:type="dxa"/>
            <w:tcBorders>
              <w:top w:val="single" w:sz="4" w:space="0" w:color="auto"/>
              <w:left w:val="single" w:sz="4" w:space="0" w:color="auto"/>
              <w:bottom w:val="single" w:sz="4" w:space="0" w:color="auto"/>
              <w:right w:val="single" w:sz="4" w:space="0" w:color="auto"/>
            </w:tcBorders>
          </w:tcPr>
          <w:p w14:paraId="4F584FA2" w14:textId="77777777" w:rsidR="008F4D94" w:rsidRPr="008523D2" w:rsidRDefault="008F4D94" w:rsidP="00190399">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9F3C6BB"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BB558" w14:textId="77777777" w:rsidR="008F4D94" w:rsidRPr="008523D2" w:rsidRDefault="008F4D94" w:rsidP="00190399">
            <w:pPr>
              <w:pStyle w:val="TAC"/>
              <w:rPr>
                <w:lang w:val="en-US" w:eastAsia="zh-CN"/>
              </w:rPr>
            </w:pPr>
            <w:r w:rsidRPr="008523D2">
              <w:rPr>
                <w:lang w:val="en-US" w:eastAsia="zh-CN"/>
              </w:rPr>
              <w:t>N</w:t>
            </w:r>
            <w:r>
              <w:rPr>
                <w:lang w:val="en-US" w:eastAsia="zh-CN"/>
              </w:rPr>
              <w:t>/</w:t>
            </w:r>
            <w:r w:rsidRPr="008523D2">
              <w:rPr>
                <w:lang w:val="en-US" w:eastAsia="zh-CN"/>
              </w:rPr>
              <w:t>A</w:t>
            </w:r>
          </w:p>
        </w:tc>
      </w:tr>
      <w:tr w:rsidR="008F4D94" w:rsidRPr="006E069C" w14:paraId="467ECE5E"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1A372FB" w14:textId="77777777" w:rsidR="008F4D94" w:rsidRPr="004440D1" w:rsidRDefault="008F4D94" w:rsidP="00190399">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BFB50F" w14:textId="77777777" w:rsidR="008F4D94" w:rsidRDefault="008F4D94" w:rsidP="008F4D94">
      <w:pPr>
        <w:rPr>
          <w:color w:val="0070C0"/>
        </w:rPr>
      </w:pPr>
    </w:p>
    <w:p w14:paraId="1A91A9D0" w14:textId="77777777" w:rsidR="008F4D94" w:rsidRDefault="008F4D94" w:rsidP="008F4D94">
      <w:pPr>
        <w:pStyle w:val="21"/>
      </w:pPr>
      <w:bookmarkStart w:id="385" w:name="_Toc180420576"/>
      <w:r>
        <w:t>5.28</w:t>
      </w:r>
      <w:r>
        <w:tab/>
        <w:t>CA_n1-n8-n41</w:t>
      </w:r>
      <w:bookmarkEnd w:id="385"/>
    </w:p>
    <w:p w14:paraId="612C4E3A" w14:textId="77777777" w:rsidR="008F4D94" w:rsidRDefault="008F4D94" w:rsidP="008F4D94">
      <w:pPr>
        <w:pStyle w:val="31"/>
        <w:rPr>
          <w:rFonts w:cs="Arial"/>
          <w:szCs w:val="28"/>
          <w:lang w:val="en-US" w:eastAsia="zh-CN"/>
        </w:rPr>
      </w:pPr>
      <w:bookmarkStart w:id="386" w:name="_Toc180420577"/>
      <w:r>
        <w:t>5.28.1</w:t>
      </w:r>
      <w:r>
        <w:tab/>
      </w:r>
      <w:r>
        <w:rPr>
          <w:rFonts w:cs="Arial"/>
          <w:szCs w:val="28"/>
          <w:lang w:val="en-US" w:eastAsia="zh-CN"/>
        </w:rPr>
        <w:t>Common for 1 band UL and 2 bands UL CA</w:t>
      </w:r>
      <w:bookmarkEnd w:id="386"/>
    </w:p>
    <w:p w14:paraId="7BC1F3B7" w14:textId="77777777" w:rsidR="008F4D94" w:rsidRDefault="008F4D94" w:rsidP="008F4D94">
      <w:pPr>
        <w:pStyle w:val="41"/>
      </w:pPr>
      <w:bookmarkStart w:id="387" w:name="_Toc180420578"/>
      <w:r>
        <w:t>5.28.1.1</w:t>
      </w:r>
      <w:r>
        <w:tab/>
      </w:r>
      <w:r>
        <w:rPr>
          <w:rFonts w:cs="Arial"/>
          <w:lang w:eastAsia="zh-CN"/>
        </w:rPr>
        <w:t>Operating bands for CA</w:t>
      </w:r>
      <w:bookmarkEnd w:id="387"/>
    </w:p>
    <w:p w14:paraId="5AAF9BDB" w14:textId="77777777" w:rsidR="008F4D94" w:rsidRDefault="008F4D94" w:rsidP="008F4D94">
      <w:pPr>
        <w:pStyle w:val="TH"/>
        <w:rPr>
          <w:lang w:val="en-US"/>
        </w:rPr>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1858D25"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AFB73"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08D2AE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2B43F6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F2326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A7C5094"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846D20"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25B56A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518AE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EF1BA1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796AD60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2C2A42"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F5E26C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A0283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5D78ABFC"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0E6C72A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A107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6A604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9FC66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1303A8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552A4453"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7792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134532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0A4C5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C41035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0E7E514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8BF9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01F232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438B17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4A1B25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1F01ADF9" w14:textId="77777777" w:rsidR="008F4D94" w:rsidRDefault="008F4D94" w:rsidP="008F4D94">
      <w:pPr>
        <w:pStyle w:val="TH"/>
      </w:pPr>
    </w:p>
    <w:p w14:paraId="1E7BE960" w14:textId="77777777" w:rsidR="008F4D94" w:rsidRPr="005D2633" w:rsidRDefault="008F4D94" w:rsidP="008F4D94">
      <w:pPr>
        <w:pStyle w:val="41"/>
        <w:rPr>
          <w:rFonts w:cs="Arial"/>
          <w:lang w:eastAsia="zh-CN"/>
        </w:rPr>
      </w:pPr>
      <w:bookmarkStart w:id="388" w:name="_Toc180420579"/>
      <w:r>
        <w:rPr>
          <w:rFonts w:cs="Arial"/>
          <w:lang w:eastAsia="zh-CN"/>
        </w:rPr>
        <w:t>5.28</w:t>
      </w:r>
      <w:r w:rsidRPr="005D2633">
        <w:rPr>
          <w:rFonts w:cs="Arial"/>
          <w:lang w:eastAsia="zh-CN"/>
        </w:rPr>
        <w:t>.1.2</w:t>
      </w:r>
      <w:r w:rsidRPr="005D2633">
        <w:rPr>
          <w:rFonts w:cs="Arial"/>
          <w:lang w:eastAsia="zh-CN"/>
        </w:rPr>
        <w:tab/>
      </w:r>
      <w:r>
        <w:rPr>
          <w:rFonts w:cs="Arial"/>
          <w:lang w:eastAsia="zh-CN"/>
        </w:rPr>
        <w:t>Channel bandwidths per operating band for CA</w:t>
      </w:r>
      <w:bookmarkEnd w:id="388"/>
    </w:p>
    <w:p w14:paraId="12B4B90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3AC45EE"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2B2160"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4D2B45E"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3037E13"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80864BC"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50D6539"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DF12F3E"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AE612D" w14:textId="77777777" w:rsidR="008F4D94" w:rsidRDefault="008F4D94" w:rsidP="00190399">
            <w:pPr>
              <w:pStyle w:val="TAH"/>
              <w:rPr>
                <w:szCs w:val="18"/>
                <w:lang w:val="en-US" w:eastAsia="zh-CN"/>
              </w:rPr>
            </w:pPr>
            <w:r>
              <w:t>Bandwidth combination set</w:t>
            </w:r>
          </w:p>
        </w:tc>
      </w:tr>
      <w:tr w:rsidR="008F4D94" w14:paraId="59422C29"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25E5CC1"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CA_n1A-n8A-n41A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193373" w14:textId="77777777" w:rsidR="008F4D94" w:rsidRPr="00B00CBD" w:rsidRDefault="008F4D94" w:rsidP="00190399">
            <w:pPr>
              <w:pStyle w:val="TAC"/>
              <w:rPr>
                <w:rFonts w:cs="Arial"/>
                <w:szCs w:val="18"/>
                <w:lang w:val="es-US" w:eastAsia="zh-CN"/>
              </w:rPr>
            </w:pPr>
            <w:r w:rsidRPr="00B00CBD">
              <w:rPr>
                <w:rFonts w:cs="Arial"/>
                <w:szCs w:val="18"/>
                <w:lang w:val="es-US" w:eastAsia="zh-CN"/>
              </w:rPr>
              <w:t>CA_n1A-n</w:t>
            </w:r>
            <w:r>
              <w:rPr>
                <w:rFonts w:cs="Arial"/>
                <w:szCs w:val="18"/>
                <w:lang w:val="es-US" w:eastAsia="zh-CN"/>
              </w:rPr>
              <w:t>8</w:t>
            </w:r>
            <w:r w:rsidRPr="00B00CBD">
              <w:rPr>
                <w:rFonts w:cs="Arial"/>
                <w:szCs w:val="18"/>
                <w:lang w:val="es-US" w:eastAsia="zh-CN"/>
              </w:rPr>
              <w:t>A</w:t>
            </w:r>
          </w:p>
          <w:p w14:paraId="36D7ACBA" w14:textId="77777777" w:rsidR="008F4D94" w:rsidRPr="00B00CBD" w:rsidRDefault="008F4D94" w:rsidP="00190399">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0B0A2F45" w14:textId="77777777" w:rsidR="008F4D94" w:rsidRPr="00854F46" w:rsidRDefault="008F4D94" w:rsidP="00190399">
            <w:pPr>
              <w:pStyle w:val="TAC"/>
              <w:rPr>
                <w:rFonts w:cs="Arial"/>
                <w:szCs w:val="18"/>
                <w:lang w:val="en-US" w:eastAsia="zh-CN"/>
              </w:rPr>
            </w:pPr>
            <w:r w:rsidRPr="00B00CBD">
              <w:rPr>
                <w:rFonts w:cs="Arial"/>
                <w:szCs w:val="18"/>
                <w:lang w:val="en-US" w:eastAsia="zh-CN"/>
              </w:rPr>
              <w:t>CA_n</w:t>
            </w:r>
            <w:r>
              <w:rPr>
                <w:rFonts w:cs="Arial"/>
                <w:szCs w:val="18"/>
                <w:lang w:val="en-US" w:eastAsia="zh-CN"/>
              </w:rPr>
              <w:t>8</w:t>
            </w:r>
            <w:r w:rsidRPr="00B00CBD">
              <w:rPr>
                <w:rFonts w:cs="Arial"/>
                <w:szCs w:val="18"/>
                <w:lang w:val="en-US" w:eastAsia="zh-CN"/>
              </w:rPr>
              <w:t>A-n</w:t>
            </w:r>
            <w:r>
              <w:rPr>
                <w:rFonts w:cs="Arial"/>
                <w:szCs w:val="18"/>
                <w:lang w:val="en-US" w:eastAsia="zh-CN"/>
              </w:rPr>
              <w:t>41</w:t>
            </w:r>
            <w:r w:rsidRPr="00B00CBD">
              <w:rPr>
                <w:rFonts w:cs="Arial"/>
                <w:szCs w:val="18"/>
                <w:lang w:val="en-US" w:eastAsia="zh-CN"/>
              </w:rPr>
              <w:t>A</w:t>
            </w:r>
          </w:p>
        </w:tc>
        <w:tc>
          <w:tcPr>
            <w:tcW w:w="709" w:type="dxa"/>
            <w:tcBorders>
              <w:left w:val="single" w:sz="4" w:space="0" w:color="auto"/>
              <w:right w:val="single" w:sz="4" w:space="0" w:color="auto"/>
            </w:tcBorders>
            <w:vAlign w:val="center"/>
          </w:tcPr>
          <w:p w14:paraId="20C4196C"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E101649"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6A339E06"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B6B5B66"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5AA514E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A1F02D6"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2BC9253" w14:textId="77777777" w:rsidR="008F4D94" w:rsidRPr="00B00CBD"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7465809"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60AC41F6" w14:textId="77777777" w:rsidR="008F4D94" w:rsidRPr="00B00CBD" w:rsidRDefault="008F4D94" w:rsidP="00190399">
            <w:pPr>
              <w:pStyle w:val="TAC"/>
              <w:rPr>
                <w:rFonts w:cs="Arial"/>
                <w:szCs w:val="18"/>
                <w:lang w:val="en-US" w:eastAsia="zh-CN"/>
              </w:rPr>
            </w:pPr>
          </w:p>
        </w:tc>
      </w:tr>
      <w:tr w:rsidR="008F4D94" w14:paraId="660E7CAA"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09E3A8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13780F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95C5C2D" w14:textId="77777777" w:rsidR="008F4D94"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7490442"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6272" w14:textId="77777777" w:rsidR="008F4D94" w:rsidRPr="00B00CBD" w:rsidRDefault="008F4D94" w:rsidP="00190399">
            <w:pPr>
              <w:pStyle w:val="TAC"/>
              <w:rPr>
                <w:rFonts w:cs="Arial"/>
                <w:szCs w:val="18"/>
                <w:lang w:val="en-US" w:eastAsia="zh-CN"/>
              </w:rPr>
            </w:pPr>
          </w:p>
        </w:tc>
      </w:tr>
    </w:tbl>
    <w:p w14:paraId="54D16A03" w14:textId="77777777" w:rsidR="008F4D94" w:rsidRDefault="008F4D94" w:rsidP="008F4D94">
      <w:pPr>
        <w:pStyle w:val="41"/>
        <w:rPr>
          <w:rFonts w:cs="Arial"/>
          <w:szCs w:val="22"/>
          <w:lang w:val="en-US" w:eastAsia="zh-CN"/>
        </w:rPr>
      </w:pPr>
      <w:bookmarkStart w:id="389" w:name="_Toc180420580"/>
      <w:r>
        <w:rPr>
          <w:rFonts w:cs="Arial"/>
          <w:lang w:eastAsia="zh-CN"/>
        </w:rPr>
        <w:t>5.28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9"/>
    </w:p>
    <w:p w14:paraId="00DCD04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-n8</w:t>
      </w:r>
      <w:r>
        <w:rPr>
          <w:lang w:val="en-US" w:eastAsia="zh-CN"/>
        </w:rPr>
        <w:t>-n41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sidRPr="00B75DD1">
        <w:t>values are given in the tables below</w:t>
      </w:r>
      <w:r>
        <w:t xml:space="preserve"> following CA_n1-n8-n40.</w:t>
      </w:r>
    </w:p>
    <w:p w14:paraId="322F0FCE" w14:textId="77777777" w:rsidR="008F4D94" w:rsidRDefault="008F4D94" w:rsidP="008F4D94">
      <w:pPr>
        <w:pStyle w:val="TH"/>
      </w:pPr>
      <w:r>
        <w:t xml:space="preserve">Table </w:t>
      </w:r>
      <w:r>
        <w:rPr>
          <w:rFonts w:hint="eastAsia"/>
          <w:lang w:val="en-US" w:eastAsia="zh-CN"/>
        </w:rPr>
        <w:t>5.28</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9A361C1"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2DC6"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DAEE56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3CDBC96"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BEA11F1"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DBF027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3EE874A"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6C892F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CA_n1-n8-n41</w:t>
            </w:r>
          </w:p>
        </w:tc>
        <w:tc>
          <w:tcPr>
            <w:tcW w:w="1940" w:type="dxa"/>
            <w:tcBorders>
              <w:top w:val="nil"/>
              <w:left w:val="nil"/>
              <w:bottom w:val="single" w:sz="4" w:space="0" w:color="auto"/>
              <w:right w:val="single" w:sz="4" w:space="0" w:color="auto"/>
            </w:tcBorders>
            <w:shd w:val="clear" w:color="auto" w:fill="auto"/>
            <w:vAlign w:val="center"/>
            <w:hideMark/>
          </w:tcPr>
          <w:p w14:paraId="77BC0591" w14:textId="77777777" w:rsidR="008F4D94" w:rsidRPr="00854F46" w:rsidRDefault="008F4D94" w:rsidP="00190399">
            <w:pPr>
              <w:jc w:val="center"/>
              <w:rPr>
                <w:rFonts w:ascii="Arial" w:hAnsi="Arial" w:cs="Arial"/>
                <w:color w:val="000000"/>
                <w:sz w:val="18"/>
                <w:szCs w:val="18"/>
              </w:rPr>
            </w:pPr>
            <w:r w:rsidRPr="00854F46">
              <w:rPr>
                <w:rFonts w:ascii="Arial" w:hAnsi="Arial" w:cs="Arial"/>
                <w:sz w:val="18"/>
                <w:szCs w:val="18"/>
                <w:lang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32E9014" w14:textId="77777777" w:rsidR="008F4D94" w:rsidRPr="00854F46" w:rsidRDefault="008F4D94" w:rsidP="00190399">
            <w:pPr>
              <w:jc w:val="center"/>
              <w:rPr>
                <w:rFonts w:ascii="Arial" w:hAnsi="Arial" w:cs="Arial"/>
                <w:color w:val="000000"/>
                <w:sz w:val="18"/>
                <w:szCs w:val="18"/>
              </w:rPr>
            </w:pPr>
            <w:r w:rsidRPr="00854F46">
              <w:rPr>
                <w:rFonts w:ascii="Arial" w:hAnsi="Arial" w:cs="Arial"/>
                <w:sz w:val="18"/>
                <w:szCs w:val="18"/>
                <w:lang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2C5A013F" w14:textId="77777777" w:rsidR="008F4D94" w:rsidRPr="00854F46" w:rsidRDefault="008F4D94" w:rsidP="00190399">
            <w:pPr>
              <w:jc w:val="center"/>
              <w:rPr>
                <w:rFonts w:ascii="Arial" w:hAnsi="Arial" w:cs="Arial"/>
                <w:color w:val="000000"/>
                <w:sz w:val="18"/>
                <w:szCs w:val="18"/>
              </w:rPr>
            </w:pPr>
            <w:r w:rsidRPr="00854F46">
              <w:rPr>
                <w:rFonts w:ascii="Arial" w:eastAsia="等线" w:hAnsi="Arial" w:cs="Arial"/>
                <w:sz w:val="18"/>
                <w:szCs w:val="18"/>
                <w:lang w:val="en-US" w:eastAsia="zh-CN"/>
              </w:rPr>
              <w:t>0.5</w:t>
            </w:r>
          </w:p>
        </w:tc>
      </w:tr>
      <w:tr w:rsidR="008F4D94" w14:paraId="7229ED8D"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C8CB3E"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D8B26DE" w14:textId="77777777" w:rsidR="008F4D94" w:rsidRDefault="008F4D94" w:rsidP="008F4D94">
      <w:pPr>
        <w:pStyle w:val="TH"/>
        <w:spacing w:before="120" w:after="120"/>
        <w:rPr>
          <w:lang w:eastAsia="zh-CN"/>
        </w:rPr>
      </w:pPr>
      <w:r>
        <w:t xml:space="preserve">Table </w:t>
      </w:r>
      <w:r>
        <w:rPr>
          <w:lang w:val="en-US" w:eastAsia="zh-CN"/>
        </w:rPr>
        <w:t>5.28.1.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32096BD"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EFB2C"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4CD6AFB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FC28ADF"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443A986"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2CB63D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DBAE48D"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565D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CA_n1-n8-n41</w:t>
            </w:r>
          </w:p>
        </w:tc>
        <w:tc>
          <w:tcPr>
            <w:tcW w:w="2040" w:type="dxa"/>
            <w:tcBorders>
              <w:top w:val="nil"/>
              <w:left w:val="nil"/>
              <w:bottom w:val="single" w:sz="4" w:space="0" w:color="auto"/>
              <w:right w:val="single" w:sz="4" w:space="0" w:color="auto"/>
            </w:tcBorders>
            <w:shd w:val="clear" w:color="auto" w:fill="auto"/>
            <w:vAlign w:val="center"/>
            <w:hideMark/>
          </w:tcPr>
          <w:p w14:paraId="6D477B4A" w14:textId="77777777" w:rsidR="008F4D94" w:rsidRPr="00854F46" w:rsidRDefault="008F4D94" w:rsidP="00190399">
            <w:pPr>
              <w:jc w:val="center"/>
              <w:rPr>
                <w:rFonts w:ascii="Arial" w:hAnsi="Arial" w:cs="Arial"/>
                <w:color w:val="000000"/>
                <w:sz w:val="18"/>
                <w:szCs w:val="18"/>
              </w:rPr>
            </w:pPr>
            <w:r w:rsidRPr="00854F46">
              <w:rPr>
                <w:rFonts w:ascii="Arial" w:eastAsia="等线" w:hAnsi="Arial" w:cs="Arial"/>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6A51B7EC" w14:textId="77777777" w:rsidR="008F4D94" w:rsidRPr="00854F46" w:rsidRDefault="008F4D94" w:rsidP="00190399">
            <w:pPr>
              <w:jc w:val="center"/>
              <w:rPr>
                <w:rFonts w:ascii="Arial" w:hAnsi="Arial" w:cs="Arial"/>
                <w:color w:val="000000"/>
                <w:sz w:val="18"/>
                <w:szCs w:val="18"/>
              </w:rPr>
            </w:pPr>
            <w:r w:rsidRPr="00854F46">
              <w:rPr>
                <w:rFonts w:ascii="Arial" w:eastAsia="等线" w:hAnsi="Arial" w:cs="Arial"/>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5C09C441" w14:textId="77777777" w:rsidR="008F4D94" w:rsidRPr="00854F46" w:rsidRDefault="008F4D94" w:rsidP="00190399">
            <w:pPr>
              <w:jc w:val="center"/>
              <w:rPr>
                <w:rFonts w:ascii="Arial" w:hAnsi="Arial" w:cs="Arial"/>
                <w:color w:val="000000"/>
                <w:sz w:val="18"/>
                <w:szCs w:val="18"/>
              </w:rPr>
            </w:pPr>
            <w:r w:rsidRPr="00854F46">
              <w:rPr>
                <w:rFonts w:ascii="Arial" w:eastAsia="等线" w:hAnsi="Arial" w:cs="Arial"/>
                <w:sz w:val="18"/>
                <w:szCs w:val="18"/>
                <w:lang w:eastAsia="zh-CN"/>
              </w:rPr>
              <w:t>0.5</w:t>
            </w:r>
          </w:p>
        </w:tc>
      </w:tr>
      <w:tr w:rsidR="008F4D94" w14:paraId="53638066"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DEE77E"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B41A8AA" w14:textId="77777777" w:rsidR="008F4D94" w:rsidRPr="005D2633" w:rsidRDefault="008F4D94" w:rsidP="008F4D94">
      <w:pPr>
        <w:pStyle w:val="31"/>
        <w:rPr>
          <w:rFonts w:cs="Arial"/>
          <w:szCs w:val="28"/>
          <w:lang w:val="en-US" w:eastAsia="zh-CN"/>
        </w:rPr>
      </w:pPr>
      <w:bookmarkStart w:id="390" w:name="_Toc180420581"/>
      <w:r>
        <w:rPr>
          <w:rFonts w:cs="Arial"/>
          <w:szCs w:val="28"/>
          <w:lang w:val="en-US" w:eastAsia="zh-CN"/>
        </w:rPr>
        <w:t>5.28</w:t>
      </w:r>
      <w:r w:rsidRPr="005D2633">
        <w:rPr>
          <w:rFonts w:cs="Arial"/>
          <w:szCs w:val="28"/>
          <w:lang w:val="en-US" w:eastAsia="zh-CN"/>
        </w:rPr>
        <w:t>.2</w:t>
      </w:r>
      <w:r w:rsidRPr="005D2633">
        <w:rPr>
          <w:rFonts w:cs="Arial"/>
          <w:szCs w:val="28"/>
          <w:lang w:val="en-US" w:eastAsia="zh-CN"/>
        </w:rPr>
        <w:tab/>
        <w:t>Specific for 2 bands UL CA</w:t>
      </w:r>
      <w:bookmarkEnd w:id="390"/>
    </w:p>
    <w:p w14:paraId="10F052E9" w14:textId="77777777" w:rsidR="008F4D94" w:rsidRPr="00140BB6" w:rsidRDefault="008F4D94" w:rsidP="008F4D94">
      <w:pPr>
        <w:pStyle w:val="41"/>
      </w:pPr>
      <w:bookmarkStart w:id="391" w:name="_Toc180420582"/>
      <w:r>
        <w:t>5.28</w:t>
      </w:r>
      <w:r w:rsidRPr="00140BB6">
        <w:t>.2.1</w:t>
      </w:r>
      <w:r w:rsidRPr="00140BB6">
        <w:tab/>
        <w:t>UE co-existence studies</w:t>
      </w:r>
      <w:bookmarkEnd w:id="391"/>
    </w:p>
    <w:p w14:paraId="6EA95D41" w14:textId="77777777" w:rsidR="008F4D94" w:rsidRPr="00242348" w:rsidRDefault="008F4D94" w:rsidP="008F4D94">
      <w:pPr>
        <w:pStyle w:val="51"/>
        <w:rPr>
          <w:snapToGrid w:val="0"/>
        </w:rPr>
      </w:pPr>
      <w:bookmarkStart w:id="392" w:name="_Toc180420583"/>
      <w:r>
        <w:rPr>
          <w:rFonts w:hint="eastAsia"/>
          <w:snapToGrid w:val="0"/>
        </w:rPr>
        <w:t>5.28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92"/>
    </w:p>
    <w:p w14:paraId="726B71A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1EF5362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113424B"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EEC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A16164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C60F25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E3EB47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9D716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9A69BD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E32FF5"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B395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76A0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E8D4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FB7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EA70B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4D32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F166A4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1100 - 1005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F7BBB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2800 - 2895</w:t>
            </w:r>
          </w:p>
        </w:tc>
      </w:tr>
      <w:tr w:rsidR="008F4D94" w14:paraId="4751FEBB"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F21C2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DF2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AEDB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836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C4E3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2E481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A637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A7703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8897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220 - 90</w:t>
            </w:r>
          </w:p>
        </w:tc>
      </w:tr>
      <w:tr w:rsidR="008F4D94" w14:paraId="01F73855"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91831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DC0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A813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0F95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584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55A76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38B5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A23C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038D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3680 - 3810</w:t>
            </w:r>
          </w:p>
        </w:tc>
      </w:tr>
      <w:tr w:rsidR="008F4D94" w14:paraId="3DB559C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0465A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BCF1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8640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85FBC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D036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8A1FBF"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0DED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0B27C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D1E2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660 - 825</w:t>
            </w:r>
          </w:p>
        </w:tc>
      </w:tr>
      <w:tr w:rsidR="008F4D94" w14:paraId="2E898DF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F0C5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E77D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D6EE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7CF3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4A2C0C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18124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82D81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2A87BD1" w14:textId="77777777" w:rsidR="008F4D94" w:rsidRDefault="008F4D94" w:rsidP="00190399">
            <w:pPr>
              <w:rPr>
                <w:rFonts w:ascii="Arial" w:hAnsi="Arial" w:cs="Arial"/>
                <w:color w:val="000000"/>
                <w:sz w:val="18"/>
                <w:szCs w:val="18"/>
              </w:rPr>
            </w:pPr>
          </w:p>
        </w:tc>
      </w:tr>
      <w:tr w:rsidR="008F4D94" w14:paraId="7AC5D03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9EFC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FF7C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5FEB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CF97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F08F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432FD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D0E5E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10C3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31BD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4560 - 4725</w:t>
            </w:r>
          </w:p>
        </w:tc>
      </w:tr>
      <w:tr w:rsidR="008F4D94" w14:paraId="4E6D0FA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EE06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342FF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60BE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6895A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C55D79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DBDA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6176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0DD29E" w14:textId="77777777" w:rsidR="008F4D94" w:rsidRDefault="008F4D94" w:rsidP="00190399">
            <w:pPr>
              <w:rPr>
                <w:rFonts w:ascii="Arial" w:hAnsi="Arial" w:cs="Arial"/>
                <w:color w:val="000000"/>
                <w:sz w:val="18"/>
                <w:szCs w:val="18"/>
              </w:rPr>
            </w:pPr>
          </w:p>
        </w:tc>
      </w:tr>
      <w:tr w:rsidR="008F4D94" w14:paraId="58CAD46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3D37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9407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EF9B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1B2E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E1AD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B489E"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374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EE28A7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1740 - 1540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E7EC2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7040 - 6765</w:t>
            </w:r>
          </w:p>
        </w:tc>
      </w:tr>
      <w:tr w:rsidR="008F4D94" w14:paraId="6398E3D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DB4E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12FF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CD9C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DDF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18E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B217A47"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687F9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F4E7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630E1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4180 - 3930</w:t>
            </w:r>
          </w:p>
        </w:tc>
      </w:tr>
      <w:tr w:rsidR="008F4D94" w14:paraId="5ABD007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5CC66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34BB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074C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F50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C85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92A84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FC89C1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181E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49A0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8560 - 8835</w:t>
            </w:r>
          </w:p>
        </w:tc>
      </w:tr>
      <w:tr w:rsidR="008F4D94" w14:paraId="248EE43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4F768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582E9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4DE9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05A3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451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D016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D4E5B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A7DAD5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6FD93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7520 - 7770</w:t>
            </w:r>
          </w:p>
        </w:tc>
      </w:tr>
      <w:tr w:rsidR="008F4D94" w14:paraId="4A035EB1"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C8265"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E548BD5" w14:textId="77777777" w:rsidR="008F4D94" w:rsidRDefault="008F4D94" w:rsidP="008F4D94">
      <w:pPr>
        <w:pStyle w:val="TH"/>
        <w:rPr>
          <w:rFonts w:eastAsia="MS Mincho"/>
        </w:rPr>
      </w:pPr>
    </w:p>
    <w:p w14:paraId="0C855AE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72FDE2F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6FE4E8BF"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975"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01B121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990D15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3BCF00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250C6B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EEB55D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1C80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244B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011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913A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7E72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5846F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48D42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FF94B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F9F5D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4416 - 4670</w:t>
            </w:r>
          </w:p>
        </w:tc>
      </w:tr>
      <w:tr w:rsidR="008F4D94" w14:paraId="69015D72"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A83F9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9D2C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C0E2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4BA29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4CF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E2433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AC09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6A78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E1ED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3012 - 3460</w:t>
            </w:r>
          </w:p>
        </w:tc>
      </w:tr>
      <w:tr w:rsidR="008F4D94" w14:paraId="4F893A1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3AAE9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4998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58FF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3F97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94E1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11E5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870DF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3006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3CF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6912 - 7360</w:t>
            </w:r>
          </w:p>
        </w:tc>
      </w:tr>
      <w:tr w:rsidR="008F4D94" w14:paraId="08A2969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25DB0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C516D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A15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4EDA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2056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58151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76B8A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979EB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AF979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5508 - 6150</w:t>
            </w:r>
          </w:p>
        </w:tc>
      </w:tr>
      <w:tr w:rsidR="008F4D94" w14:paraId="615881D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2CD50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F5AC6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EE31D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0087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BA0D2C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7A111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4EF50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BF47106" w14:textId="77777777" w:rsidR="008F4D94" w:rsidRDefault="008F4D94" w:rsidP="00190399">
            <w:pPr>
              <w:rPr>
                <w:rFonts w:ascii="Arial" w:hAnsi="Arial" w:cs="Arial"/>
                <w:color w:val="000000"/>
                <w:sz w:val="18"/>
                <w:szCs w:val="18"/>
              </w:rPr>
            </w:pPr>
          </w:p>
        </w:tc>
      </w:tr>
      <w:tr w:rsidR="008F4D94" w14:paraId="408A8A0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C3608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5B10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9044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9F39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7E6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C4048"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DE3BA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A290D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A690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9408 - 10050</w:t>
            </w:r>
          </w:p>
        </w:tc>
      </w:tr>
      <w:tr w:rsidR="008F4D94" w14:paraId="24B5649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AE4F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62EDD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F933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2DA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2A6BB7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E0021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C15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929D3B" w14:textId="77777777" w:rsidR="008F4D94" w:rsidRDefault="008F4D94" w:rsidP="00190399">
            <w:pPr>
              <w:rPr>
                <w:rFonts w:ascii="Arial" w:hAnsi="Arial" w:cs="Arial"/>
                <w:color w:val="000000"/>
                <w:sz w:val="18"/>
                <w:szCs w:val="18"/>
              </w:rPr>
            </w:pPr>
          </w:p>
        </w:tc>
      </w:tr>
      <w:tr w:rsidR="008F4D94" w14:paraId="751E1B8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72DF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E31A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6C9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3201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79FE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9BB3A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13DDE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35573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5FA07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5424 - 4990</w:t>
            </w:r>
          </w:p>
        </w:tc>
      </w:tr>
      <w:tr w:rsidR="008F4D94" w14:paraId="03FB085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7A68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CD08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AC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24B1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B438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BC651E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7BE7E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7CF4F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CDA1D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948 - 380</w:t>
            </w:r>
          </w:p>
        </w:tc>
      </w:tr>
      <w:tr w:rsidR="008F4D94" w14:paraId="594C49E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3FF4F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A655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A3DC1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24BA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17E2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063F"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B61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58A1CC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7E1C4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10176 - 10610</w:t>
            </w:r>
          </w:p>
        </w:tc>
      </w:tr>
      <w:tr w:rsidR="008F4D94" w14:paraId="42D4482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C5DA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73297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FB56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30AD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C6A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3E0CC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E1D20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42E4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3E54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10752 - 11320</w:t>
            </w:r>
          </w:p>
        </w:tc>
      </w:tr>
      <w:tr w:rsidR="008F4D94" w14:paraId="2B30552D"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DBFB6"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4071B1" w14:textId="77777777" w:rsidR="008F4D94" w:rsidRDefault="008F4D94" w:rsidP="008F4D94">
      <w:pPr>
        <w:pStyle w:val="TH"/>
        <w:rPr>
          <w:rFonts w:eastAsia="MS Mincho"/>
        </w:rPr>
      </w:pPr>
    </w:p>
    <w:p w14:paraId="5B56850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213AC6A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58673849"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3850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17241C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751E4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BAC7D3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4CE7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552D63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E73B2A"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D56A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5B5C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087A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50D6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861CF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F0965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9C4F8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1581 - 1810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7E1F5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3376 - 3605</w:t>
            </w:r>
          </w:p>
        </w:tc>
      </w:tr>
      <w:tr w:rsidR="008F4D94" w14:paraId="4EFAC57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11CB9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BCC2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284C6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D063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901E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E5B3E1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7721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E1F1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930 - 666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0AC60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4077 - 4500</w:t>
            </w:r>
          </w:p>
        </w:tc>
      </w:tr>
      <w:tr w:rsidR="008F4D94" w14:paraId="59AAAFF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6948B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16E7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AE7A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882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A345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074AF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2DD3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22377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4256 - 4520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B760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5872 - 6295</w:t>
            </w:r>
          </w:p>
        </w:tc>
      </w:tr>
      <w:tr w:rsidR="008F4D94" w14:paraId="68C5419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D4B05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7CD6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31C3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AA4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F367F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FEF27A"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2710DD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62D242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50 - 249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D1FD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6573 - 7190</w:t>
            </w:r>
          </w:p>
        </w:tc>
      </w:tr>
      <w:tr w:rsidR="008F4D94" w14:paraId="7C040DB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A9177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F65F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A8D3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CBAE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9C6681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8F63C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1F4710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3620 - 3162</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9A13DA2" w14:textId="77777777" w:rsidR="008F4D94" w:rsidRDefault="008F4D94" w:rsidP="00190399">
            <w:pPr>
              <w:rPr>
                <w:rFonts w:ascii="Arial" w:hAnsi="Arial" w:cs="Arial"/>
                <w:color w:val="000000"/>
                <w:sz w:val="18"/>
                <w:szCs w:val="18"/>
              </w:rPr>
            </w:pPr>
          </w:p>
        </w:tc>
      </w:tr>
      <w:tr w:rsidR="008F4D94" w14:paraId="273A198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94E87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A705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8926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951E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CEAF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5141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1CD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76937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5136 - 5435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03C1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8368 - 8985</w:t>
            </w:r>
          </w:p>
        </w:tc>
      </w:tr>
      <w:tr w:rsidR="008F4D94" w14:paraId="371321C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80965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1455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699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FECD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AB61F2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03999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2949C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6752 - 7210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00D347" w14:textId="77777777" w:rsidR="008F4D94" w:rsidRDefault="008F4D94" w:rsidP="00190399">
            <w:pPr>
              <w:rPr>
                <w:rFonts w:ascii="Arial" w:hAnsi="Arial" w:cs="Arial"/>
                <w:color w:val="000000"/>
                <w:sz w:val="18"/>
                <w:szCs w:val="18"/>
              </w:rPr>
            </w:pPr>
          </w:p>
        </w:tc>
      </w:tr>
      <w:tr w:rsidR="008F4D94" w14:paraId="7CA5308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D655F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CB8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1DA3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27FB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D5C2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5BCA58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43B11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7ED97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9880 - 9069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DBA7A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1164 - 830</w:t>
            </w:r>
          </w:p>
        </w:tc>
      </w:tr>
      <w:tr w:rsidR="008F4D94" w14:paraId="1F6CDD8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27651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5EFC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05C0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B3FA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1BA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934413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7B170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2E33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6310 - 5658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BD0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2247 - 2740</w:t>
            </w:r>
          </w:p>
        </w:tc>
      </w:tr>
      <w:tr w:rsidR="008F4D94" w14:paraId="621B821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B6072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3C99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2C1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1A9D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2052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6F3665"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5B1E5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A917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10864 - 11675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AEC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6016 - 6350</w:t>
            </w:r>
          </w:p>
        </w:tc>
      </w:tr>
      <w:tr w:rsidR="008F4D94" w14:paraId="2673A48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86A1F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AFFB8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D3C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2384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9879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6DF0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7B58B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0702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9248 - 9900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EA694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7632 - 8125</w:t>
            </w:r>
          </w:p>
        </w:tc>
      </w:tr>
      <w:tr w:rsidR="008F4D94" w14:paraId="290DA057"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7F062"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CD010D" w14:textId="77777777" w:rsidR="008F4D94" w:rsidRDefault="008F4D94" w:rsidP="008F4D94">
      <w:pPr>
        <w:tabs>
          <w:tab w:val="left" w:pos="2340"/>
        </w:tabs>
      </w:pPr>
    </w:p>
    <w:p w14:paraId="75AE0239" w14:textId="77777777" w:rsidR="008F4D94" w:rsidRPr="00B75DD1" w:rsidRDefault="008F4D94" w:rsidP="008F4D94">
      <w:pPr>
        <w:tabs>
          <w:tab w:val="left" w:pos="2340"/>
        </w:tabs>
      </w:pPr>
      <w:r w:rsidRPr="00B75DD1">
        <w:t xml:space="preserve">From the tables it is found that: </w:t>
      </w:r>
    </w:p>
    <w:p w14:paraId="2F982EE2" w14:textId="77777777" w:rsidR="008F4D94"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8</w:t>
      </w:r>
      <w:r w:rsidRPr="00B75DD1">
        <w:t xml:space="preserve"> may be subject to</w:t>
      </w:r>
      <w:r>
        <w:t xml:space="preserve"> </w:t>
      </w:r>
      <w:r w:rsidRPr="00B75DD1">
        <w:t>IMD5</w:t>
      </w:r>
      <w:r>
        <w:t xml:space="preserve"> from n1+n41</w:t>
      </w:r>
      <w:r w:rsidRPr="00B75DD1">
        <w:t>.</w:t>
      </w:r>
    </w:p>
    <w:p w14:paraId="7C4B5669" w14:textId="77777777" w:rsidR="008F4D94" w:rsidRDefault="008F4D94" w:rsidP="008F4D94">
      <w:pPr>
        <w:pStyle w:val="41"/>
      </w:pPr>
    </w:p>
    <w:p w14:paraId="713EF0D4" w14:textId="77777777" w:rsidR="008F4D94" w:rsidRDefault="008F4D94" w:rsidP="008F4D94">
      <w:pPr>
        <w:pStyle w:val="41"/>
      </w:pPr>
      <w:bookmarkStart w:id="393" w:name="_Toc180420584"/>
      <w:r>
        <w:t>5.28</w:t>
      </w:r>
      <w:r w:rsidRPr="00AB69C8">
        <w:t>.2.</w:t>
      </w:r>
      <w:r>
        <w:t>2</w:t>
      </w:r>
      <w:r w:rsidRPr="00AB69C8">
        <w:tab/>
        <w:t>REFSENS requirements</w:t>
      </w:r>
      <w:bookmarkEnd w:id="393"/>
    </w:p>
    <w:p w14:paraId="16A9EA6E" w14:textId="77777777" w:rsidR="008F4D94" w:rsidRPr="00B75DD1" w:rsidRDefault="008F4D94" w:rsidP="008F4D94">
      <w:pPr>
        <w:rPr>
          <w:rFonts w:eastAsia="Malgun Gothic" w:cs="Arial"/>
          <w:kern w:val="2"/>
          <w:szCs w:val="24"/>
          <w:lang w:eastAsia="ko-KR"/>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8</w:t>
      </w:r>
      <w:r w:rsidRPr="00B75DD1">
        <w:rPr>
          <w:rFonts w:cs="Arial"/>
          <w:lang w:eastAsia="zh-CN"/>
        </w:rPr>
        <w:t>A</w:t>
      </w:r>
      <w:r>
        <w:rPr>
          <w:rFonts w:cs="Arial"/>
          <w:lang w:eastAsia="zh-CN"/>
        </w:rPr>
        <w:t>.</w:t>
      </w:r>
    </w:p>
    <w:p w14:paraId="0F9349B7"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E92347C"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07FBD76"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41262" w14:textId="77777777" w:rsidR="008F4D94" w:rsidRPr="006E069C" w:rsidRDefault="008F4D94" w:rsidP="00190399">
            <w:pPr>
              <w:pStyle w:val="TAH"/>
            </w:pPr>
            <w:r w:rsidRPr="006E069C">
              <w:t>Source of IMD</w:t>
            </w:r>
          </w:p>
        </w:tc>
      </w:tr>
      <w:tr w:rsidR="008F4D94" w:rsidRPr="006E069C" w14:paraId="37C7C90C"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9F44EB0"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7BA762"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ED10E39"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51BA6AE"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0D6325D"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456C266"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F6C87C3"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1A13ED7"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1F464B2" w14:textId="77777777" w:rsidR="008F4D94" w:rsidRPr="006E069C" w:rsidRDefault="008F4D94" w:rsidP="00190399">
            <w:pPr>
              <w:pStyle w:val="TAH"/>
            </w:pPr>
          </w:p>
        </w:tc>
      </w:tr>
      <w:tr w:rsidR="008F4D94" w:rsidRPr="006E069C" w14:paraId="0459E832"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8A22C" w14:textId="77777777" w:rsidR="008F4D94" w:rsidRPr="006E069C" w:rsidRDefault="008F4D94" w:rsidP="00190399">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w:t>
            </w:r>
            <w:r>
              <w:rPr>
                <w:lang w:eastAsia="ko-KR"/>
              </w:rPr>
              <w:t>8</w:t>
            </w:r>
            <w:r w:rsidRPr="00D462F1">
              <w:rPr>
                <w:lang w:eastAsia="ko-KR"/>
              </w:rPr>
              <w:t>-n</w:t>
            </w:r>
            <w:r>
              <w:rPr>
                <w:lang w:eastAsia="ko-KR"/>
              </w:rPr>
              <w:t>41</w:t>
            </w:r>
          </w:p>
        </w:tc>
        <w:tc>
          <w:tcPr>
            <w:tcW w:w="923" w:type="dxa"/>
            <w:tcBorders>
              <w:top w:val="single" w:sz="4" w:space="0" w:color="auto"/>
              <w:left w:val="single" w:sz="4" w:space="0" w:color="auto"/>
              <w:right w:val="single" w:sz="4" w:space="0" w:color="auto"/>
            </w:tcBorders>
            <w:vAlign w:val="center"/>
          </w:tcPr>
          <w:p w14:paraId="5CF234D2" w14:textId="77777777" w:rsidR="008F4D94" w:rsidRPr="006E069C" w:rsidRDefault="008F4D94" w:rsidP="00190399">
            <w:pPr>
              <w:pStyle w:val="TAC"/>
              <w:rPr>
                <w:lang w:val="en-US" w:eastAsia="zh-CN"/>
              </w:rPr>
            </w:pPr>
            <w:r w:rsidRPr="00D462F1">
              <w:rPr>
                <w:rFonts w:eastAsia="宋体" w:hint="eastAsia"/>
              </w:rPr>
              <w:t>n</w:t>
            </w:r>
            <w:r w:rsidRPr="00D462F1">
              <w:rPr>
                <w:lang w:eastAsia="ko-KR"/>
              </w:rPr>
              <w:t>1</w:t>
            </w:r>
          </w:p>
        </w:tc>
        <w:tc>
          <w:tcPr>
            <w:tcW w:w="975" w:type="dxa"/>
            <w:tcBorders>
              <w:top w:val="single" w:sz="4" w:space="0" w:color="auto"/>
              <w:left w:val="single" w:sz="4" w:space="0" w:color="auto"/>
              <w:right w:val="single" w:sz="4" w:space="0" w:color="auto"/>
            </w:tcBorders>
            <w:vAlign w:val="center"/>
          </w:tcPr>
          <w:p w14:paraId="52E13707" w14:textId="77777777" w:rsidR="008F4D94" w:rsidRPr="006E069C" w:rsidRDefault="008F4D94" w:rsidP="00190399">
            <w:pPr>
              <w:pStyle w:val="TAC"/>
              <w:rPr>
                <w:lang w:val="en-US" w:eastAsia="zh-CN"/>
              </w:rPr>
            </w:pPr>
            <w:r w:rsidRPr="00D462F1">
              <w:rPr>
                <w:rFonts w:hint="eastAsia"/>
                <w:lang w:eastAsia="ja-JP"/>
              </w:rPr>
              <w:t>1</w:t>
            </w:r>
            <w:r w:rsidRPr="00D462F1">
              <w:rPr>
                <w:lang w:eastAsia="ja-JP"/>
              </w:rPr>
              <w:t>9</w:t>
            </w:r>
            <w:r>
              <w:rPr>
                <w:lang w:eastAsia="ja-JP"/>
              </w:rPr>
              <w:t>77.5</w:t>
            </w:r>
          </w:p>
        </w:tc>
        <w:tc>
          <w:tcPr>
            <w:tcW w:w="1012" w:type="dxa"/>
            <w:tcBorders>
              <w:top w:val="single" w:sz="4" w:space="0" w:color="auto"/>
              <w:left w:val="single" w:sz="4" w:space="0" w:color="auto"/>
              <w:right w:val="single" w:sz="4" w:space="0" w:color="auto"/>
            </w:tcBorders>
            <w:vAlign w:val="center"/>
          </w:tcPr>
          <w:p w14:paraId="2508E01C" w14:textId="77777777" w:rsidR="008F4D94" w:rsidRPr="006E069C" w:rsidRDefault="008F4D94" w:rsidP="00190399">
            <w:pPr>
              <w:pStyle w:val="TAC"/>
              <w:rPr>
                <w:lang w:val="en-US" w:eastAsia="zh-CN"/>
              </w:rPr>
            </w:pPr>
            <w:r w:rsidRPr="00D462F1">
              <w:rPr>
                <w:rFonts w:hint="eastAsia"/>
                <w:lang w:eastAsia="ja-JP"/>
              </w:rPr>
              <w:t>5</w:t>
            </w:r>
          </w:p>
        </w:tc>
        <w:tc>
          <w:tcPr>
            <w:tcW w:w="1379" w:type="dxa"/>
            <w:tcBorders>
              <w:top w:val="single" w:sz="4" w:space="0" w:color="auto"/>
              <w:left w:val="single" w:sz="4" w:space="0" w:color="auto"/>
              <w:right w:val="single" w:sz="4" w:space="0" w:color="auto"/>
            </w:tcBorders>
            <w:vAlign w:val="center"/>
          </w:tcPr>
          <w:p w14:paraId="608A6078" w14:textId="77777777" w:rsidR="008F4D94" w:rsidRPr="006E069C" w:rsidRDefault="008F4D94" w:rsidP="00190399">
            <w:pPr>
              <w:pStyle w:val="TAC"/>
              <w:rPr>
                <w:lang w:val="en-US" w:eastAsia="zh-CN"/>
              </w:rPr>
            </w:pPr>
            <w:r w:rsidRPr="00D462F1">
              <w:rPr>
                <w:lang w:eastAsia="ja-JP"/>
              </w:rPr>
              <w:t>25</w:t>
            </w:r>
          </w:p>
        </w:tc>
        <w:tc>
          <w:tcPr>
            <w:tcW w:w="881" w:type="dxa"/>
            <w:tcBorders>
              <w:top w:val="single" w:sz="4" w:space="0" w:color="auto"/>
              <w:left w:val="single" w:sz="4" w:space="0" w:color="auto"/>
              <w:right w:val="single" w:sz="4" w:space="0" w:color="auto"/>
            </w:tcBorders>
            <w:vAlign w:val="center"/>
          </w:tcPr>
          <w:p w14:paraId="37A3D4AE" w14:textId="77777777" w:rsidR="008F4D94" w:rsidRPr="006E069C" w:rsidRDefault="008F4D94" w:rsidP="00190399">
            <w:pPr>
              <w:pStyle w:val="TAC"/>
              <w:rPr>
                <w:lang w:val="en-US" w:eastAsia="zh-CN"/>
              </w:rPr>
            </w:pPr>
            <w:r>
              <w:rPr>
                <w:lang w:eastAsia="ja-JP"/>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322DF12" w14:textId="77777777" w:rsidR="008F4D94" w:rsidRPr="006E069C" w:rsidRDefault="008F4D94" w:rsidP="00190399">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BD47070" w14:textId="77777777" w:rsidR="008F4D94" w:rsidRPr="006E069C" w:rsidRDefault="008F4D94" w:rsidP="00190399">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FEA2352" w14:textId="77777777" w:rsidR="008F4D94" w:rsidRPr="006E069C" w:rsidRDefault="008F4D94" w:rsidP="00190399">
            <w:pPr>
              <w:pStyle w:val="TAC"/>
            </w:pPr>
            <w:r w:rsidRPr="00D462F1">
              <w:rPr>
                <w:lang w:eastAsia="ko-KR"/>
              </w:rPr>
              <w:t>N/A</w:t>
            </w:r>
          </w:p>
        </w:tc>
      </w:tr>
      <w:tr w:rsidR="008F4D94" w:rsidRPr="006E069C" w14:paraId="0FA3F42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D6CC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B1F07E" w14:textId="77777777" w:rsidR="008F4D94" w:rsidRPr="006E069C" w:rsidRDefault="008F4D94" w:rsidP="00190399">
            <w:pPr>
              <w:pStyle w:val="TAC"/>
              <w:rPr>
                <w:lang w:val="en-US" w:eastAsia="zh-CN"/>
              </w:rPr>
            </w:pPr>
            <w:r w:rsidRPr="00D462F1">
              <w:rPr>
                <w:lang w:eastAsia="ko-KR"/>
              </w:rPr>
              <w:t>n</w:t>
            </w:r>
            <w:r>
              <w:rPr>
                <w:lang w:eastAsia="ko-KR"/>
              </w:rPr>
              <w:t>8</w:t>
            </w:r>
          </w:p>
        </w:tc>
        <w:tc>
          <w:tcPr>
            <w:tcW w:w="975" w:type="dxa"/>
            <w:tcBorders>
              <w:top w:val="single" w:sz="4" w:space="0" w:color="auto"/>
              <w:left w:val="single" w:sz="4" w:space="0" w:color="auto"/>
              <w:bottom w:val="single" w:sz="4" w:space="0" w:color="auto"/>
              <w:right w:val="single" w:sz="4" w:space="0" w:color="auto"/>
            </w:tcBorders>
            <w:vAlign w:val="center"/>
          </w:tcPr>
          <w:p w14:paraId="3263FD72" w14:textId="77777777" w:rsidR="008F4D94" w:rsidRPr="006E069C" w:rsidRDefault="008F4D94" w:rsidP="00190399">
            <w:pPr>
              <w:pStyle w:val="TAC"/>
              <w:rPr>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FED8ED" w14:textId="77777777" w:rsidR="008F4D94" w:rsidRPr="006E069C" w:rsidRDefault="008F4D94" w:rsidP="00190399">
            <w:pPr>
              <w:pStyle w:val="TAC"/>
              <w:rPr>
                <w:lang w:val="en-US"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D4E620" w14:textId="77777777" w:rsidR="008F4D94" w:rsidRPr="006E069C" w:rsidRDefault="008F4D94" w:rsidP="00190399">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8D0DEE" w14:textId="77777777" w:rsidR="008F4D94" w:rsidRPr="006E069C" w:rsidRDefault="008F4D94" w:rsidP="00190399">
            <w:pPr>
              <w:pStyle w:val="TAC"/>
              <w:rPr>
                <w:lang w:val="en-US" w:eastAsia="zh-CN"/>
              </w:rPr>
            </w:pPr>
            <w:r>
              <w:rPr>
                <w:lang w:eastAsia="ja-JP"/>
              </w:rPr>
              <w:t>927.5</w:t>
            </w:r>
          </w:p>
        </w:tc>
        <w:tc>
          <w:tcPr>
            <w:tcW w:w="797" w:type="dxa"/>
            <w:tcBorders>
              <w:top w:val="single" w:sz="4" w:space="0" w:color="auto"/>
              <w:left w:val="single" w:sz="4" w:space="0" w:color="auto"/>
              <w:bottom w:val="single" w:sz="4" w:space="0" w:color="auto"/>
              <w:right w:val="single" w:sz="4" w:space="0" w:color="auto"/>
            </w:tcBorders>
            <w:vAlign w:val="center"/>
          </w:tcPr>
          <w:p w14:paraId="1B5C0EB2" w14:textId="77777777" w:rsidR="008F4D94" w:rsidRPr="006E069C" w:rsidRDefault="008F4D94" w:rsidP="00190399">
            <w:pPr>
              <w:pStyle w:val="TAC"/>
              <w:rPr>
                <w:lang w:val="en-US" w:eastAsia="zh-CN"/>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5AC9516" w14:textId="77777777" w:rsidR="008F4D94" w:rsidRPr="006E069C" w:rsidRDefault="008F4D94" w:rsidP="00190399">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E04AD7" w14:textId="77777777" w:rsidR="008F4D94" w:rsidRPr="006E069C" w:rsidRDefault="008F4D94" w:rsidP="00190399">
            <w:pPr>
              <w:pStyle w:val="TAC"/>
            </w:pPr>
            <w:r>
              <w:rPr>
                <w:lang w:eastAsia="ko-KR"/>
              </w:rPr>
              <w:t>IMD5</w:t>
            </w:r>
          </w:p>
        </w:tc>
      </w:tr>
      <w:tr w:rsidR="008F4D94" w:rsidRPr="006E069C" w14:paraId="21018402"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AFC3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F09FD8E" w14:textId="77777777" w:rsidR="008F4D94" w:rsidRPr="006E069C" w:rsidRDefault="008F4D94" w:rsidP="00190399">
            <w:pPr>
              <w:pStyle w:val="TAC"/>
              <w:rPr>
                <w:lang w:val="en-US" w:eastAsia="zh-CN"/>
              </w:rPr>
            </w:pPr>
            <w:r w:rsidRPr="00D462F1">
              <w:rPr>
                <w:rFonts w:eastAsia="宋体" w:hint="eastAsia"/>
              </w:rPr>
              <w:t>n</w:t>
            </w:r>
            <w:r w:rsidRPr="00D462F1">
              <w:rPr>
                <w:rFonts w:eastAsia="宋体"/>
              </w:rPr>
              <w:t>41</w:t>
            </w:r>
          </w:p>
        </w:tc>
        <w:tc>
          <w:tcPr>
            <w:tcW w:w="975" w:type="dxa"/>
            <w:tcBorders>
              <w:top w:val="single" w:sz="4" w:space="0" w:color="auto"/>
              <w:left w:val="single" w:sz="4" w:space="0" w:color="auto"/>
              <w:right w:val="single" w:sz="4" w:space="0" w:color="auto"/>
            </w:tcBorders>
            <w:vAlign w:val="center"/>
          </w:tcPr>
          <w:p w14:paraId="2D50FFF0" w14:textId="77777777" w:rsidR="008F4D94" w:rsidRPr="006E069C" w:rsidRDefault="008F4D94" w:rsidP="00190399">
            <w:pPr>
              <w:pStyle w:val="TAC"/>
              <w:rPr>
                <w:lang w:val="en-US" w:eastAsia="zh-CN"/>
              </w:rPr>
            </w:pPr>
            <w:r>
              <w:rPr>
                <w:rFonts w:cs="Arial"/>
                <w:color w:val="000000"/>
                <w:szCs w:val="18"/>
              </w:rPr>
              <w:t>2502.5</w:t>
            </w:r>
          </w:p>
        </w:tc>
        <w:tc>
          <w:tcPr>
            <w:tcW w:w="1012" w:type="dxa"/>
            <w:tcBorders>
              <w:top w:val="single" w:sz="4" w:space="0" w:color="auto"/>
              <w:left w:val="single" w:sz="4" w:space="0" w:color="auto"/>
              <w:right w:val="single" w:sz="4" w:space="0" w:color="auto"/>
            </w:tcBorders>
            <w:vAlign w:val="center"/>
          </w:tcPr>
          <w:p w14:paraId="17775B61" w14:textId="77777777" w:rsidR="008F4D94" w:rsidRPr="006E069C" w:rsidRDefault="008F4D94" w:rsidP="00190399">
            <w:pPr>
              <w:pStyle w:val="TAC"/>
              <w:rPr>
                <w:lang w:val="en-US" w:eastAsia="zh-CN"/>
              </w:rPr>
            </w:pPr>
            <w:r w:rsidRPr="00D462F1">
              <w:rPr>
                <w:rFonts w:hint="eastAsia"/>
                <w:lang w:eastAsia="ja-JP"/>
              </w:rPr>
              <w:t>1</w:t>
            </w:r>
            <w:r w:rsidRPr="00D462F1">
              <w:rPr>
                <w:lang w:eastAsia="ja-JP"/>
              </w:rPr>
              <w:t>0</w:t>
            </w:r>
          </w:p>
        </w:tc>
        <w:tc>
          <w:tcPr>
            <w:tcW w:w="1379" w:type="dxa"/>
            <w:tcBorders>
              <w:top w:val="single" w:sz="4" w:space="0" w:color="auto"/>
              <w:left w:val="single" w:sz="4" w:space="0" w:color="auto"/>
              <w:right w:val="single" w:sz="4" w:space="0" w:color="auto"/>
            </w:tcBorders>
            <w:vAlign w:val="center"/>
          </w:tcPr>
          <w:p w14:paraId="58F94CC3" w14:textId="77777777" w:rsidR="008F4D94" w:rsidRPr="006E069C" w:rsidRDefault="008F4D94" w:rsidP="00190399">
            <w:pPr>
              <w:pStyle w:val="TAC"/>
              <w:rPr>
                <w:lang w:val="en-US" w:eastAsia="zh-CN"/>
              </w:rPr>
            </w:pPr>
            <w:r>
              <w:t>50</w:t>
            </w:r>
          </w:p>
        </w:tc>
        <w:tc>
          <w:tcPr>
            <w:tcW w:w="881" w:type="dxa"/>
            <w:tcBorders>
              <w:top w:val="single" w:sz="4" w:space="0" w:color="auto"/>
              <w:left w:val="single" w:sz="4" w:space="0" w:color="auto"/>
              <w:right w:val="single" w:sz="4" w:space="0" w:color="auto"/>
            </w:tcBorders>
            <w:vAlign w:val="center"/>
          </w:tcPr>
          <w:p w14:paraId="6F02BB57" w14:textId="77777777" w:rsidR="008F4D94" w:rsidRPr="006E069C" w:rsidRDefault="008F4D94" w:rsidP="00190399">
            <w:pPr>
              <w:pStyle w:val="TAC"/>
              <w:rPr>
                <w:lang w:val="en-US" w:eastAsia="zh-CN"/>
              </w:rPr>
            </w:pPr>
            <w:r>
              <w:rPr>
                <w:rFonts w:cs="Arial"/>
                <w:color w:val="000000"/>
                <w:szCs w:val="18"/>
              </w:rPr>
              <w:t>2502.5</w:t>
            </w:r>
          </w:p>
        </w:tc>
        <w:tc>
          <w:tcPr>
            <w:tcW w:w="797" w:type="dxa"/>
            <w:tcBorders>
              <w:top w:val="single" w:sz="4" w:space="0" w:color="auto"/>
              <w:left w:val="single" w:sz="4" w:space="0" w:color="auto"/>
              <w:bottom w:val="single" w:sz="4" w:space="0" w:color="auto"/>
              <w:right w:val="single" w:sz="4" w:space="0" w:color="auto"/>
            </w:tcBorders>
            <w:vAlign w:val="center"/>
          </w:tcPr>
          <w:p w14:paraId="56D9E507" w14:textId="77777777" w:rsidR="008F4D94" w:rsidRPr="006E069C" w:rsidRDefault="008F4D94" w:rsidP="00190399">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0341118" w14:textId="77777777" w:rsidR="008F4D94" w:rsidRPr="006E069C" w:rsidRDefault="008F4D94" w:rsidP="00190399">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8806722" w14:textId="77777777" w:rsidR="008F4D94" w:rsidRPr="006E069C" w:rsidRDefault="008F4D94" w:rsidP="00190399">
            <w:pPr>
              <w:pStyle w:val="TAC"/>
            </w:pPr>
            <w:r>
              <w:rPr>
                <w:lang w:eastAsia="ko-KR"/>
              </w:rPr>
              <w:t>N/A</w:t>
            </w:r>
          </w:p>
        </w:tc>
      </w:tr>
    </w:tbl>
    <w:p w14:paraId="5231FDDE" w14:textId="77777777" w:rsidR="008F4D94" w:rsidRDefault="008F4D94" w:rsidP="008F4D94">
      <w:pPr>
        <w:rPr>
          <w:color w:val="0070C0"/>
        </w:rPr>
      </w:pPr>
    </w:p>
    <w:p w14:paraId="62E50FE1" w14:textId="77777777" w:rsidR="008F4D94" w:rsidRDefault="008F4D94" w:rsidP="008F4D94">
      <w:pPr>
        <w:pStyle w:val="21"/>
      </w:pPr>
      <w:bookmarkStart w:id="394" w:name="_Toc180420585"/>
      <w:r>
        <w:t>5.29</w:t>
      </w:r>
      <w:r>
        <w:tab/>
        <w:t>CA_n3-n41-n71</w:t>
      </w:r>
      <w:bookmarkEnd w:id="394"/>
    </w:p>
    <w:p w14:paraId="089F099A" w14:textId="77777777" w:rsidR="008F4D94" w:rsidRDefault="008F4D94" w:rsidP="008F4D94">
      <w:pPr>
        <w:pStyle w:val="31"/>
        <w:rPr>
          <w:rFonts w:cs="Arial"/>
          <w:szCs w:val="28"/>
          <w:lang w:val="en-US" w:eastAsia="zh-CN"/>
        </w:rPr>
      </w:pPr>
      <w:bookmarkStart w:id="395" w:name="_Toc180420586"/>
      <w:r>
        <w:t>5.29.1</w:t>
      </w:r>
      <w:r>
        <w:tab/>
      </w:r>
      <w:r>
        <w:rPr>
          <w:rFonts w:cs="Arial"/>
          <w:szCs w:val="28"/>
          <w:lang w:val="en-US" w:eastAsia="zh-CN"/>
        </w:rPr>
        <w:t>Common for 1 band UL and 2 bands UL CA</w:t>
      </w:r>
      <w:bookmarkEnd w:id="395"/>
    </w:p>
    <w:p w14:paraId="58400AC5" w14:textId="77777777" w:rsidR="008F4D94" w:rsidRDefault="008F4D94" w:rsidP="008F4D94">
      <w:pPr>
        <w:pStyle w:val="41"/>
      </w:pPr>
      <w:bookmarkStart w:id="396" w:name="_Toc180420587"/>
      <w:r>
        <w:t>5.29.1.1</w:t>
      </w:r>
      <w:r>
        <w:tab/>
      </w:r>
      <w:r>
        <w:rPr>
          <w:rFonts w:cs="Arial"/>
          <w:lang w:eastAsia="zh-CN"/>
        </w:rPr>
        <w:t>Operating bands for CA</w:t>
      </w:r>
      <w:bookmarkEnd w:id="396"/>
    </w:p>
    <w:p w14:paraId="2BEA1FC1" w14:textId="77777777" w:rsidR="008F4D94" w:rsidRDefault="008F4D94" w:rsidP="008F4D94">
      <w:pPr>
        <w:pStyle w:val="TH"/>
        <w:rPr>
          <w:lang w:val="en-US"/>
        </w:rPr>
      </w:pPr>
      <w:r>
        <w:rPr>
          <w:rFonts w:cs="Arial"/>
        </w:rPr>
        <w:t xml:space="preserve">Table </w:t>
      </w:r>
      <w:r>
        <w:rPr>
          <w:rFonts w:cs="Arial" w:hint="eastAsia"/>
          <w:lang w:val="en-US" w:eastAsia="zh-CN"/>
        </w:rPr>
        <w:t>5.29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47F7B65"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0F013"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1D96F54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34B64C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E65050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0EF65FB"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ADA9F4"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65DF4C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D84F2F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069410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196EFF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824E0"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E1B854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0D5082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07A78B48"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3F5BEF09"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0E5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29FFD6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56DDB6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12B4DB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F283AEF"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EE03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7A1415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F9732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166F84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251DF0E7"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69C67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55F026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790160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4CDC5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08AF9301" w14:textId="77777777" w:rsidR="008F4D94" w:rsidRDefault="008F4D94" w:rsidP="008F4D94">
      <w:pPr>
        <w:pStyle w:val="TH"/>
      </w:pPr>
    </w:p>
    <w:p w14:paraId="52A752F9" w14:textId="77777777" w:rsidR="008F4D94" w:rsidRPr="005D2633" w:rsidRDefault="008F4D94" w:rsidP="008F4D94">
      <w:pPr>
        <w:pStyle w:val="41"/>
        <w:rPr>
          <w:rFonts w:cs="Arial"/>
          <w:lang w:eastAsia="zh-CN"/>
        </w:rPr>
      </w:pPr>
      <w:bookmarkStart w:id="397" w:name="_Toc180420588"/>
      <w:r>
        <w:rPr>
          <w:rFonts w:cs="Arial"/>
          <w:lang w:eastAsia="zh-CN"/>
        </w:rPr>
        <w:t>5.29</w:t>
      </w:r>
      <w:r w:rsidRPr="005D2633">
        <w:rPr>
          <w:rFonts w:cs="Arial"/>
          <w:lang w:eastAsia="zh-CN"/>
        </w:rPr>
        <w:t>.1.2</w:t>
      </w:r>
      <w:r w:rsidRPr="005D2633">
        <w:rPr>
          <w:rFonts w:cs="Arial"/>
          <w:lang w:eastAsia="zh-CN"/>
        </w:rPr>
        <w:tab/>
      </w:r>
      <w:r>
        <w:rPr>
          <w:rFonts w:cs="Arial"/>
          <w:lang w:eastAsia="zh-CN"/>
        </w:rPr>
        <w:t>Channel bandwidths per operating band for CA</w:t>
      </w:r>
      <w:bookmarkEnd w:id="397"/>
    </w:p>
    <w:p w14:paraId="7826EA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17248F2"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7FE4A3A"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2A1B0DD"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8653664"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DE4894C"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37402D4"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49D26CE"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6BE6719E" w14:textId="77777777" w:rsidR="008F4D94" w:rsidRDefault="008F4D94" w:rsidP="00190399">
            <w:pPr>
              <w:pStyle w:val="TAH"/>
              <w:rPr>
                <w:szCs w:val="18"/>
                <w:lang w:val="en-US" w:eastAsia="zh-CN"/>
              </w:rPr>
            </w:pPr>
            <w:r>
              <w:t>Bandwidth combination set</w:t>
            </w:r>
          </w:p>
        </w:tc>
      </w:tr>
      <w:tr w:rsidR="008F4D94" w14:paraId="4F425DC3"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00AC882"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ADBE1" w14:textId="77777777" w:rsidR="008F4D94" w:rsidRPr="00896712" w:rsidRDefault="008F4D94" w:rsidP="00190399">
            <w:pPr>
              <w:pStyle w:val="TAC"/>
              <w:rPr>
                <w:rFonts w:eastAsia="宋体" w:cs="Arial"/>
                <w:szCs w:val="18"/>
                <w:lang w:val="en-US" w:eastAsia="zh-CN"/>
              </w:rPr>
            </w:pPr>
            <w:r w:rsidRPr="00896712">
              <w:rPr>
                <w:rFonts w:eastAsia="宋体" w:cs="Arial"/>
                <w:szCs w:val="18"/>
                <w:lang w:val="en-US" w:eastAsia="zh-CN"/>
              </w:rPr>
              <w:t>CA_n3A-n41A</w:t>
            </w:r>
          </w:p>
          <w:p w14:paraId="0391F725" w14:textId="77777777" w:rsidR="008F4D94" w:rsidRPr="00896712" w:rsidRDefault="008F4D94" w:rsidP="00190399">
            <w:pPr>
              <w:pStyle w:val="TAC"/>
              <w:rPr>
                <w:rFonts w:eastAsia="宋体" w:cs="Arial"/>
                <w:szCs w:val="18"/>
                <w:lang w:val="en-US" w:eastAsia="zh-CN"/>
              </w:rPr>
            </w:pPr>
            <w:r w:rsidRPr="00896712">
              <w:rPr>
                <w:rFonts w:eastAsia="宋体" w:cs="Arial"/>
                <w:szCs w:val="18"/>
                <w:lang w:val="en-US" w:eastAsia="zh-CN"/>
              </w:rPr>
              <w:t>CA_n3A-n71A</w:t>
            </w:r>
          </w:p>
          <w:p w14:paraId="11C306F5" w14:textId="77777777" w:rsidR="008F4D94" w:rsidRPr="00B00CBD" w:rsidRDefault="008F4D94" w:rsidP="00190399">
            <w:pPr>
              <w:pStyle w:val="TAC"/>
              <w:rPr>
                <w:rFonts w:eastAsia="宋体" w:cs="Arial"/>
                <w:szCs w:val="18"/>
                <w:lang w:val="en-US" w:eastAsia="zh-CN"/>
              </w:rPr>
            </w:pPr>
            <w:r w:rsidRPr="00896712">
              <w:rPr>
                <w:rFonts w:eastAsia="宋体" w:cs="Arial"/>
                <w:szCs w:val="18"/>
                <w:lang w:val="en-US" w:eastAsia="zh-CN"/>
              </w:rPr>
              <w:t>CA_n41A-n71A</w:t>
            </w:r>
          </w:p>
        </w:tc>
        <w:tc>
          <w:tcPr>
            <w:tcW w:w="709" w:type="dxa"/>
            <w:tcBorders>
              <w:left w:val="single" w:sz="4" w:space="0" w:color="auto"/>
              <w:right w:val="single" w:sz="4" w:space="0" w:color="auto"/>
            </w:tcBorders>
            <w:vAlign w:val="center"/>
          </w:tcPr>
          <w:p w14:paraId="01EEA78B"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B9E3E5D"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40CB3879"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5826CBC9"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013D995"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48EF781"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BB9E98E"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641B051"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51161B6B" w14:textId="77777777" w:rsidR="008F4D94" w:rsidRPr="00B00CBD" w:rsidRDefault="008F4D94" w:rsidP="00190399">
            <w:pPr>
              <w:pStyle w:val="TAC"/>
              <w:rPr>
                <w:rFonts w:cs="Arial"/>
                <w:szCs w:val="18"/>
                <w:lang w:val="en-US" w:eastAsia="zh-CN"/>
              </w:rPr>
            </w:pPr>
          </w:p>
        </w:tc>
      </w:tr>
      <w:tr w:rsidR="008F4D94" w14:paraId="63C178C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364B7C8"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9EB64B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683EAB8" w14:textId="77777777" w:rsidR="008F4D94" w:rsidRDefault="008F4D94" w:rsidP="00190399">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4DD062B2"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E6715F0" w14:textId="77777777" w:rsidR="008F4D94" w:rsidRPr="00B00CBD" w:rsidRDefault="008F4D94" w:rsidP="00190399">
            <w:pPr>
              <w:pStyle w:val="TAC"/>
              <w:rPr>
                <w:rFonts w:cs="Arial"/>
                <w:szCs w:val="18"/>
                <w:lang w:val="en-US" w:eastAsia="zh-CN"/>
              </w:rPr>
            </w:pPr>
          </w:p>
        </w:tc>
      </w:tr>
    </w:tbl>
    <w:p w14:paraId="1042FC94" w14:textId="77777777" w:rsidR="008F4D94" w:rsidRDefault="008F4D94" w:rsidP="008F4D94">
      <w:pPr>
        <w:pStyle w:val="41"/>
        <w:rPr>
          <w:rFonts w:cs="Arial"/>
          <w:szCs w:val="22"/>
          <w:lang w:val="en-US" w:eastAsia="zh-CN"/>
        </w:rPr>
      </w:pPr>
      <w:bookmarkStart w:id="398" w:name="_Toc180420589"/>
      <w:r>
        <w:rPr>
          <w:rFonts w:cs="Arial"/>
          <w:lang w:eastAsia="zh-CN"/>
        </w:rPr>
        <w:t>5.29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98"/>
    </w:p>
    <w:p w14:paraId="74E07987"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-n41</w:t>
      </w:r>
      <w:r>
        <w:rPr>
          <w:lang w:val="en-US" w:eastAsia="zh-CN"/>
        </w:rPr>
        <w:t>-n71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CA_n3-n7-n105 and aregiven in the tables below.</w:t>
      </w:r>
    </w:p>
    <w:p w14:paraId="62A31FFC" w14:textId="77777777" w:rsidR="008F4D94" w:rsidRDefault="008F4D94" w:rsidP="008F4D94">
      <w:pPr>
        <w:pStyle w:val="TH"/>
      </w:pPr>
      <w:r>
        <w:t xml:space="preserve">Table </w:t>
      </w:r>
      <w:r>
        <w:rPr>
          <w:rFonts w:hint="eastAsia"/>
          <w:lang w:val="en-US" w:eastAsia="zh-CN"/>
        </w:rPr>
        <w:t>5.29</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09D83C9E"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EEEC6"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2EAEEC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958AEFA"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9A1C78"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E42F25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03432C"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A3D9A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CA_n3-n41-n71</w:t>
            </w:r>
          </w:p>
        </w:tc>
        <w:tc>
          <w:tcPr>
            <w:tcW w:w="1940" w:type="dxa"/>
            <w:tcBorders>
              <w:top w:val="nil"/>
              <w:left w:val="nil"/>
              <w:bottom w:val="single" w:sz="4" w:space="0" w:color="auto"/>
              <w:right w:val="single" w:sz="4" w:space="0" w:color="auto"/>
            </w:tcBorders>
            <w:shd w:val="clear" w:color="auto" w:fill="auto"/>
            <w:vAlign w:val="center"/>
            <w:hideMark/>
          </w:tcPr>
          <w:p w14:paraId="786BF025" w14:textId="77777777" w:rsidR="008F4D94" w:rsidRPr="00896712" w:rsidRDefault="008F4D94" w:rsidP="00190399">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5FE8BB0B" w14:textId="77777777" w:rsidR="008F4D94" w:rsidRPr="00896712" w:rsidRDefault="008F4D94" w:rsidP="00190399">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5C7BB8" w14:textId="77777777" w:rsidR="008F4D94" w:rsidRPr="00896712" w:rsidRDefault="008F4D94" w:rsidP="00190399">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0.6</w:t>
            </w:r>
          </w:p>
        </w:tc>
      </w:tr>
      <w:tr w:rsidR="008F4D94" w14:paraId="1E403866"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34B63E"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0C06CA9" w14:textId="77777777" w:rsidR="008F4D94" w:rsidRDefault="008F4D94" w:rsidP="008F4D94">
      <w:pPr>
        <w:pStyle w:val="TH"/>
        <w:spacing w:before="120" w:after="120"/>
        <w:rPr>
          <w:lang w:eastAsia="zh-CN"/>
        </w:rPr>
      </w:pPr>
      <w:r>
        <w:t xml:space="preserve">Table </w:t>
      </w:r>
      <w:r>
        <w:rPr>
          <w:lang w:val="en-US" w:eastAsia="zh-CN"/>
        </w:rPr>
        <w:t>5.29.1.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E0E038B"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54D7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948847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1A9B2EEB"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AAAEEB2"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A93FE9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FB33E8"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E63A0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CA_n3-n41-n71</w:t>
            </w:r>
          </w:p>
        </w:tc>
        <w:tc>
          <w:tcPr>
            <w:tcW w:w="2040" w:type="dxa"/>
            <w:tcBorders>
              <w:top w:val="nil"/>
              <w:left w:val="nil"/>
              <w:bottom w:val="single" w:sz="4" w:space="0" w:color="auto"/>
              <w:right w:val="single" w:sz="4" w:space="0" w:color="auto"/>
            </w:tcBorders>
            <w:shd w:val="clear" w:color="auto" w:fill="auto"/>
            <w:vAlign w:val="center"/>
            <w:hideMark/>
          </w:tcPr>
          <w:p w14:paraId="5F077789" w14:textId="77777777" w:rsidR="008F4D94" w:rsidRPr="00896712" w:rsidRDefault="008F4D94" w:rsidP="00190399">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3C81BD21" w14:textId="77777777" w:rsidR="008F4D94" w:rsidRPr="00896712" w:rsidRDefault="008F4D94" w:rsidP="00190399">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58416637" w14:textId="77777777" w:rsidR="008F4D94" w:rsidRPr="00896712" w:rsidRDefault="008F4D94" w:rsidP="00190399">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0.3</w:t>
            </w:r>
          </w:p>
        </w:tc>
      </w:tr>
      <w:tr w:rsidR="008F4D94" w14:paraId="6A550C33"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0322A6"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BC1EED2" w14:textId="77777777" w:rsidR="008F4D94" w:rsidRPr="005D2633" w:rsidRDefault="008F4D94" w:rsidP="008F4D94">
      <w:pPr>
        <w:pStyle w:val="31"/>
        <w:rPr>
          <w:rFonts w:cs="Arial"/>
          <w:szCs w:val="28"/>
          <w:lang w:val="en-US" w:eastAsia="zh-CN"/>
        </w:rPr>
      </w:pPr>
      <w:bookmarkStart w:id="399" w:name="_Toc180420590"/>
      <w:r>
        <w:rPr>
          <w:rFonts w:cs="Arial"/>
          <w:szCs w:val="28"/>
          <w:lang w:val="en-US" w:eastAsia="zh-CN"/>
        </w:rPr>
        <w:t>5.29</w:t>
      </w:r>
      <w:r w:rsidRPr="005D2633">
        <w:rPr>
          <w:rFonts w:cs="Arial"/>
          <w:szCs w:val="28"/>
          <w:lang w:val="en-US" w:eastAsia="zh-CN"/>
        </w:rPr>
        <w:t>.2</w:t>
      </w:r>
      <w:r w:rsidRPr="005D2633">
        <w:rPr>
          <w:rFonts w:cs="Arial"/>
          <w:szCs w:val="28"/>
          <w:lang w:val="en-US" w:eastAsia="zh-CN"/>
        </w:rPr>
        <w:tab/>
        <w:t>Specific for 2 bands UL CA</w:t>
      </w:r>
      <w:bookmarkEnd w:id="399"/>
    </w:p>
    <w:p w14:paraId="39F3D684" w14:textId="77777777" w:rsidR="008F4D94" w:rsidRPr="00140BB6" w:rsidRDefault="008F4D94" w:rsidP="008F4D94">
      <w:pPr>
        <w:pStyle w:val="41"/>
      </w:pPr>
      <w:bookmarkStart w:id="400" w:name="_Toc180420591"/>
      <w:r>
        <w:t>5.29</w:t>
      </w:r>
      <w:r w:rsidRPr="00140BB6">
        <w:t>.2.1</w:t>
      </w:r>
      <w:r w:rsidRPr="00140BB6">
        <w:tab/>
        <w:t>UE co-existence studies</w:t>
      </w:r>
      <w:bookmarkEnd w:id="400"/>
    </w:p>
    <w:p w14:paraId="5A7952D4" w14:textId="77777777" w:rsidR="008F4D94" w:rsidRPr="00242348" w:rsidRDefault="008F4D94" w:rsidP="008F4D94">
      <w:pPr>
        <w:pStyle w:val="51"/>
        <w:rPr>
          <w:snapToGrid w:val="0"/>
        </w:rPr>
      </w:pPr>
      <w:bookmarkStart w:id="401" w:name="_Toc180420592"/>
      <w:r>
        <w:rPr>
          <w:rFonts w:hint="eastAsia"/>
          <w:snapToGrid w:val="0"/>
        </w:rPr>
        <w:t>5.29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01"/>
    </w:p>
    <w:p w14:paraId="7B6B76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64B9132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8FF0025"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17F7D"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24A59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F1811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3785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5CD25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DBACAB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B5546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C7489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DC29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DF8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EAC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BCD1D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FF898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4BB8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F63E3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4206 - 4475</w:t>
            </w:r>
          </w:p>
        </w:tc>
      </w:tr>
      <w:tr w:rsidR="008F4D94" w14:paraId="056F303B"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CBF30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43876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1D02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BFA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6B8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CAC5B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A051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0C27C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37D3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3207 - 3670</w:t>
            </w:r>
          </w:p>
        </w:tc>
      </w:tr>
      <w:tr w:rsidR="008F4D94" w14:paraId="0BCFD11B"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10501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DDE5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CCEE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D387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F13D7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C4B61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5A83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64052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27611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6702 - 7165</w:t>
            </w:r>
          </w:p>
        </w:tc>
      </w:tr>
      <w:tr w:rsidR="008F4D94" w14:paraId="6A04AAA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9E7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7DF3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F8A3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935C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523D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4F4906"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13797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26ED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7C72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5703 - 6360</w:t>
            </w:r>
          </w:p>
        </w:tc>
      </w:tr>
      <w:tr w:rsidR="008F4D94" w14:paraId="4E6492E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B1429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5A6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E632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2A35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84EDA1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489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06535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1960 - 1422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4B6EA7E" w14:textId="77777777" w:rsidR="008F4D94" w:rsidRDefault="008F4D94" w:rsidP="00190399">
            <w:pPr>
              <w:rPr>
                <w:rFonts w:ascii="Arial" w:hAnsi="Arial" w:cs="Arial"/>
                <w:color w:val="000000"/>
                <w:sz w:val="18"/>
                <w:szCs w:val="18"/>
              </w:rPr>
            </w:pPr>
          </w:p>
        </w:tc>
      </w:tr>
      <w:tr w:rsidR="008F4D94" w14:paraId="16F1576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11509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4C84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87A4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6F7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021B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CE44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B39C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936B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81476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9198 - 9855</w:t>
            </w:r>
          </w:p>
        </w:tc>
      </w:tr>
      <w:tr w:rsidR="008F4D94" w14:paraId="1F2353E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EF4C6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5374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AFAF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AE0DA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A1048F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55901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69D4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C601F" w14:textId="77777777" w:rsidR="008F4D94" w:rsidRDefault="008F4D94" w:rsidP="00190399">
            <w:pPr>
              <w:rPr>
                <w:rFonts w:ascii="Arial" w:hAnsi="Arial" w:cs="Arial"/>
                <w:color w:val="000000"/>
                <w:sz w:val="18"/>
                <w:szCs w:val="18"/>
              </w:rPr>
            </w:pPr>
          </w:p>
        </w:tc>
      </w:tr>
      <w:tr w:rsidR="008F4D94" w14:paraId="704A043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CD40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2764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48FB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D3B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FFE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C373F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90BC5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597753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9050 - 8199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7947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4644 - 4150</w:t>
            </w:r>
          </w:p>
        </w:tc>
      </w:tr>
      <w:tr w:rsidR="008F4D94" w14:paraId="6863C6B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456A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14B1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D860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003A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C414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025D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BA65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DB9FA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4650 - 3918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D0B8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363 - 250</w:t>
            </w:r>
          </w:p>
        </w:tc>
      </w:tr>
      <w:tr w:rsidR="008F4D94" w14:paraId="26333C4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C7734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9D64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262F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F2DB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C14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6DC10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C1D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C44E1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6FB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9336 - 9830</w:t>
            </w:r>
          </w:p>
        </w:tc>
      </w:tr>
      <w:tr w:rsidR="008F4D94" w14:paraId="26C9A35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205D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F64D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7D0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B2AE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797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C431C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8BFD9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58CAAE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843A7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10122 - 10735</w:t>
            </w:r>
          </w:p>
        </w:tc>
      </w:tr>
      <w:tr w:rsidR="008F4D94" w14:paraId="6C30696F"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DEC7"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849ABCE" w14:textId="77777777" w:rsidR="008F4D94" w:rsidRDefault="008F4D94" w:rsidP="008F4D94">
      <w:pPr>
        <w:pStyle w:val="TH"/>
        <w:rPr>
          <w:rFonts w:eastAsia="MS Mincho"/>
        </w:rPr>
      </w:pPr>
    </w:p>
    <w:p w14:paraId="5D50C7A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F07B53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3B35F35"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181A"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F0C8EA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FC9D4D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F7283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CF170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EEB67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582ACE"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6EE8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5FF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270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2C20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AD564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DB95E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11A2B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9B44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2373 - 2483</w:t>
            </w:r>
          </w:p>
        </w:tc>
      </w:tr>
      <w:tr w:rsidR="008F4D94" w14:paraId="4D16183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D2ED8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EE4B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CB8F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5AAF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9A4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734DB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AACCC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7F5C0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FAD2B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459 - 314</w:t>
            </w:r>
          </w:p>
        </w:tc>
      </w:tr>
      <w:tr w:rsidR="008F4D94" w14:paraId="772F89B3"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A249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5DAF2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9E87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C834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9953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9997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C28FC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120F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7A46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3036 - 3181</w:t>
            </w:r>
          </w:p>
        </w:tc>
      </w:tr>
      <w:tr w:rsidR="008F4D94" w14:paraId="3A12E8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324D7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D2AE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6F61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54E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93F4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FC745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65F11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DEDE8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0B3BA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204 - 384</w:t>
            </w:r>
          </w:p>
        </w:tc>
      </w:tr>
      <w:tr w:rsidR="008F4D94" w14:paraId="27399E5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940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F376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087C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AC6F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609512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7BB7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D4C27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8A19B7" w14:textId="77777777" w:rsidR="008F4D94" w:rsidRDefault="008F4D94" w:rsidP="00190399">
            <w:pPr>
              <w:rPr>
                <w:rFonts w:ascii="Arial" w:hAnsi="Arial" w:cs="Arial"/>
                <w:color w:val="000000"/>
                <w:sz w:val="18"/>
                <w:szCs w:val="18"/>
              </w:rPr>
            </w:pPr>
          </w:p>
        </w:tc>
      </w:tr>
      <w:tr w:rsidR="008F4D94" w14:paraId="13837E4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7A3C0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25E89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BF78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370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7E2C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914CA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8F1B9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24E7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29FB0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3699 - 3879</w:t>
            </w:r>
          </w:p>
        </w:tc>
      </w:tr>
      <w:tr w:rsidR="008F4D94" w14:paraId="1769621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5C90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6EEE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C5A0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B6E4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374E46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E4C06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B71F0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2DBB3C" w14:textId="77777777" w:rsidR="008F4D94" w:rsidRDefault="008F4D94" w:rsidP="00190399">
            <w:pPr>
              <w:rPr>
                <w:rFonts w:ascii="Arial" w:hAnsi="Arial" w:cs="Arial"/>
                <w:color w:val="000000"/>
                <w:sz w:val="18"/>
                <w:szCs w:val="18"/>
              </w:rPr>
            </w:pPr>
          </w:p>
        </w:tc>
      </w:tr>
      <w:tr w:rsidR="008F4D94" w14:paraId="597BDB7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6A598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FA10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5D5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40C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B74F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1CE44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9FF06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656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BE06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6477 - 6142</w:t>
            </w:r>
          </w:p>
        </w:tc>
      </w:tr>
      <w:tr w:rsidR="008F4D94" w14:paraId="4C5D2E9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6E4F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EE09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1AA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489E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E5939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E0037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D19C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76F3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5A8F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4029 - 3734</w:t>
            </w:r>
          </w:p>
        </w:tc>
      </w:tr>
      <w:tr w:rsidR="008F4D94" w14:paraId="00DAAD6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F1D01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2C9A0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2DC8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6C25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913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03702E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BB00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CDC9A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31D14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7503 - 7838</w:t>
            </w:r>
          </w:p>
        </w:tc>
      </w:tr>
      <w:tr w:rsidR="008F4D94" w14:paraId="7DF29C1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7693B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0E61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3CE7C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398E8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120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45609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5C55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54CC7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353B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6456 - 6751</w:t>
            </w:r>
          </w:p>
        </w:tc>
      </w:tr>
      <w:tr w:rsidR="008F4D94" w14:paraId="7557A3FC"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96CD88"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E3AE29F" w14:textId="77777777" w:rsidR="008F4D94" w:rsidRDefault="008F4D94" w:rsidP="008F4D94">
      <w:pPr>
        <w:pStyle w:val="TH"/>
        <w:rPr>
          <w:rFonts w:eastAsia="MS Mincho"/>
        </w:rPr>
      </w:pPr>
    </w:p>
    <w:p w14:paraId="7414D32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5DF4DCB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67AB1932"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3A9F4"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E5BB0D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9BC83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95E162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9853E1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33BF1C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27925"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61E3C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F3E1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2FE5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82FD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188B2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B7165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E1DB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C95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3159 - 3388</w:t>
            </w:r>
          </w:p>
        </w:tc>
      </w:tr>
      <w:tr w:rsidR="008F4D94" w14:paraId="1601F543"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A0463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B38C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3D4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7938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7E9A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BC546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2AC73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291B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01FF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1364 - 1100</w:t>
            </w:r>
          </w:p>
        </w:tc>
      </w:tr>
      <w:tr w:rsidR="008F4D94" w14:paraId="6F7477DC"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FE67A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DB5E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B28B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AAFFB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3D87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203D2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27327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C745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C657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3822 - 4086</w:t>
            </w:r>
          </w:p>
        </w:tc>
      </w:tr>
      <w:tr w:rsidR="008F4D94" w14:paraId="79FCE69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D7F9E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9B1E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E2CA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8AAB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D031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FD451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2831D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F0DA5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9324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701 - 402</w:t>
            </w:r>
          </w:p>
        </w:tc>
      </w:tr>
      <w:tr w:rsidR="008F4D94" w14:paraId="3D8A2E8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50296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51D2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F9D0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C7A1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BDF0A5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285B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C5C176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13FA7ECC" w14:textId="77777777" w:rsidR="008F4D94" w:rsidRDefault="008F4D94" w:rsidP="00190399">
            <w:pPr>
              <w:rPr>
                <w:rFonts w:ascii="Arial" w:hAnsi="Arial" w:cs="Arial"/>
                <w:color w:val="000000"/>
                <w:sz w:val="18"/>
                <w:szCs w:val="18"/>
              </w:rPr>
            </w:pPr>
          </w:p>
        </w:tc>
      </w:tr>
      <w:tr w:rsidR="008F4D94" w14:paraId="6E92475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9B6D5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BF5B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2652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27D0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8565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93B7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7CEE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858C5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8DC9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4485 - 4784</w:t>
            </w:r>
          </w:p>
        </w:tc>
      </w:tr>
      <w:tr w:rsidR="008F4D94" w14:paraId="09F37FF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1C486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213A7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066B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56D3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7AA3FE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008C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DDBE6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CDDE516" w14:textId="77777777" w:rsidR="008F4D94" w:rsidRDefault="008F4D94" w:rsidP="00190399">
            <w:pPr>
              <w:rPr>
                <w:rFonts w:ascii="Arial" w:hAnsi="Arial" w:cs="Arial"/>
                <w:color w:val="000000"/>
                <w:sz w:val="18"/>
                <w:szCs w:val="18"/>
              </w:rPr>
            </w:pPr>
          </w:p>
        </w:tc>
      </w:tr>
      <w:tr w:rsidR="008F4D94" w14:paraId="2BDDE3C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6262A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6E68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AE77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3376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5CCA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07934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8556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5716A3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05C94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10097 - 9286</w:t>
            </w:r>
          </w:p>
        </w:tc>
      </w:tr>
      <w:tr w:rsidR="008F4D94" w14:paraId="00DB0C5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A975D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198B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4E5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FE6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08E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2C609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75D79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9DDE36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AAA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6744 - 6092</w:t>
            </w:r>
          </w:p>
        </w:tc>
      </w:tr>
      <w:tr w:rsidR="008F4D94" w14:paraId="5BB8EBF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2BC4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E7CC7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40FBA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69F9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E8552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6409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41CCB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5805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E6BB2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10647 - 11458</w:t>
            </w:r>
          </w:p>
        </w:tc>
      </w:tr>
      <w:tr w:rsidR="008F4D94" w14:paraId="73A25A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0821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00718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36BB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CAD3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1E1F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22DA5"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7CA88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5A70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AC0AA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8814 - 9466</w:t>
            </w:r>
          </w:p>
        </w:tc>
      </w:tr>
      <w:tr w:rsidR="008F4D94" w14:paraId="0CB4BD39"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DDF85"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CBE743" w14:textId="77777777" w:rsidR="008F4D94" w:rsidRDefault="008F4D94" w:rsidP="008F4D94">
      <w:pPr>
        <w:rPr>
          <w:snapToGrid w:val="0"/>
        </w:rPr>
      </w:pPr>
    </w:p>
    <w:p w14:paraId="0573A79F" w14:textId="77777777" w:rsidR="008F4D94" w:rsidRDefault="008F4D94" w:rsidP="008F4D94">
      <w:r>
        <w:rPr>
          <w:snapToGrid w:val="0"/>
        </w:rPr>
        <w:t xml:space="preserve">Based on the analysis in </w:t>
      </w: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 xml:space="preserve">1 </w:t>
      </w:r>
      <w:r>
        <w:rPr>
          <w:snapToGrid w:val="0"/>
        </w:rPr>
        <w:t>there is IMD2 from n41 and n71 into RX band n3.</w:t>
      </w:r>
    </w:p>
    <w:p w14:paraId="40F22DAB" w14:textId="77777777" w:rsidR="008F4D94" w:rsidRDefault="008F4D94" w:rsidP="008F4D94">
      <w:pPr>
        <w:pStyle w:val="41"/>
      </w:pPr>
      <w:bookmarkStart w:id="402" w:name="_Toc180420593"/>
      <w:r>
        <w:t>5.29</w:t>
      </w:r>
      <w:r w:rsidRPr="00AB69C8">
        <w:t>.2.</w:t>
      </w:r>
      <w:r>
        <w:t>2</w:t>
      </w:r>
      <w:r w:rsidRPr="00AB69C8">
        <w:tab/>
        <w:t>REFSENS requirements</w:t>
      </w:r>
      <w:bookmarkEnd w:id="402"/>
    </w:p>
    <w:p w14:paraId="25CEC7B9" w14:textId="77777777" w:rsidR="008F4D94" w:rsidRPr="00233CD9" w:rsidRDefault="008F4D94" w:rsidP="008F4D94">
      <w:r>
        <w:t>The MSD requirements are re-used from CA_n3-n7-n105.</w:t>
      </w:r>
    </w:p>
    <w:p w14:paraId="08D0CC7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3C91522F"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3FC26C"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28BFE" w14:textId="77777777" w:rsidR="008F4D94" w:rsidRPr="006E069C" w:rsidRDefault="008F4D94" w:rsidP="00190399">
            <w:pPr>
              <w:pStyle w:val="TAH"/>
            </w:pPr>
            <w:r w:rsidRPr="006E069C">
              <w:t>Source of IMD</w:t>
            </w:r>
          </w:p>
        </w:tc>
      </w:tr>
      <w:tr w:rsidR="008F4D94" w:rsidRPr="006E069C" w14:paraId="7D5B5B5C"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0AB6C8"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12EB19"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CD2131F"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2345B9D"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DAB5738"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13E0099"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2A9ADCC"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27D3823"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DF6611" w14:textId="77777777" w:rsidR="008F4D94" w:rsidRPr="006E069C" w:rsidRDefault="008F4D94" w:rsidP="00190399">
            <w:pPr>
              <w:pStyle w:val="TAH"/>
            </w:pPr>
          </w:p>
        </w:tc>
      </w:tr>
      <w:tr w:rsidR="008F4D94" w:rsidRPr="006E069C" w14:paraId="0F517F89"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CD9AD" w14:textId="77777777" w:rsidR="008F4D94" w:rsidRPr="006E069C" w:rsidRDefault="008F4D94" w:rsidP="00190399">
            <w:pPr>
              <w:pStyle w:val="TAC"/>
              <w:rPr>
                <w:lang w:val="en-US" w:eastAsia="zh-CN"/>
              </w:rPr>
            </w:pPr>
            <w:r>
              <w:rPr>
                <w:lang w:val="en-US" w:eastAsia="zh-CN"/>
              </w:rPr>
              <w:t>CA_n3-n41-n71</w:t>
            </w:r>
          </w:p>
        </w:tc>
        <w:tc>
          <w:tcPr>
            <w:tcW w:w="923" w:type="dxa"/>
            <w:tcBorders>
              <w:top w:val="single" w:sz="4" w:space="0" w:color="auto"/>
              <w:left w:val="single" w:sz="4" w:space="0" w:color="auto"/>
              <w:right w:val="single" w:sz="4" w:space="0" w:color="auto"/>
            </w:tcBorders>
            <w:vAlign w:val="center"/>
          </w:tcPr>
          <w:p w14:paraId="31C78210" w14:textId="77777777" w:rsidR="008F4D94" w:rsidRPr="006E069C" w:rsidRDefault="008F4D94" w:rsidP="00190399">
            <w:pPr>
              <w:pStyle w:val="TAC"/>
              <w:rPr>
                <w:lang w:val="en-US" w:eastAsia="zh-CN"/>
              </w:rPr>
            </w:pPr>
            <w:r w:rsidRPr="008523D2">
              <w:rPr>
                <w:rFonts w:cs="Arial"/>
                <w:szCs w:val="18"/>
              </w:rPr>
              <w:t>n3</w:t>
            </w:r>
          </w:p>
        </w:tc>
        <w:tc>
          <w:tcPr>
            <w:tcW w:w="975" w:type="dxa"/>
            <w:tcBorders>
              <w:top w:val="single" w:sz="4" w:space="0" w:color="auto"/>
              <w:left w:val="single" w:sz="4" w:space="0" w:color="auto"/>
              <w:right w:val="single" w:sz="4" w:space="0" w:color="auto"/>
            </w:tcBorders>
            <w:vAlign w:val="center"/>
          </w:tcPr>
          <w:p w14:paraId="4DD56CD7" w14:textId="77777777" w:rsidR="008F4D94" w:rsidRPr="006E069C" w:rsidRDefault="008F4D94" w:rsidP="00190399">
            <w:pPr>
              <w:pStyle w:val="TAC"/>
              <w:rPr>
                <w:lang w:val="en-US" w:eastAsia="zh-CN"/>
              </w:rPr>
            </w:pPr>
            <w:r w:rsidRPr="008523D2">
              <w:rPr>
                <w:rFonts w:cs="Arial"/>
                <w:szCs w:val="18"/>
              </w:rPr>
              <w:t>N/A</w:t>
            </w:r>
          </w:p>
        </w:tc>
        <w:tc>
          <w:tcPr>
            <w:tcW w:w="1012" w:type="dxa"/>
            <w:tcBorders>
              <w:top w:val="single" w:sz="4" w:space="0" w:color="auto"/>
              <w:left w:val="single" w:sz="4" w:space="0" w:color="auto"/>
              <w:right w:val="single" w:sz="4" w:space="0" w:color="auto"/>
            </w:tcBorders>
          </w:tcPr>
          <w:p w14:paraId="0FBD4375" w14:textId="77777777" w:rsidR="008F4D94" w:rsidRPr="006E069C"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AD1A0B0" w14:textId="77777777" w:rsidR="008F4D94" w:rsidRPr="006E069C" w:rsidRDefault="008F4D94" w:rsidP="00190399">
            <w:pPr>
              <w:pStyle w:val="TAC"/>
              <w:rPr>
                <w:lang w:val="en-US" w:eastAsia="zh-CN"/>
              </w:rPr>
            </w:pPr>
            <w:r w:rsidRPr="008523D2">
              <w:rPr>
                <w:lang w:val="en-US" w:eastAsia="zh-CN"/>
              </w:rPr>
              <w:t>N/A</w:t>
            </w:r>
          </w:p>
        </w:tc>
        <w:tc>
          <w:tcPr>
            <w:tcW w:w="881" w:type="dxa"/>
            <w:tcBorders>
              <w:top w:val="single" w:sz="4" w:space="0" w:color="auto"/>
              <w:left w:val="single" w:sz="4" w:space="0" w:color="auto"/>
              <w:right w:val="single" w:sz="4" w:space="0" w:color="auto"/>
            </w:tcBorders>
            <w:vAlign w:val="center"/>
          </w:tcPr>
          <w:p w14:paraId="070E8131" w14:textId="77777777" w:rsidR="008F4D94" w:rsidRPr="006E069C" w:rsidRDefault="008F4D94" w:rsidP="00190399">
            <w:pPr>
              <w:pStyle w:val="TAC"/>
              <w:rPr>
                <w:lang w:val="en-US" w:eastAsia="zh-CN"/>
              </w:rPr>
            </w:pPr>
            <w:r w:rsidRPr="008523D2">
              <w:rPr>
                <w:rFonts w:cs="Arial"/>
                <w:szCs w:val="18"/>
              </w:rPr>
              <w:t>1875</w:t>
            </w:r>
          </w:p>
        </w:tc>
        <w:tc>
          <w:tcPr>
            <w:tcW w:w="797" w:type="dxa"/>
            <w:tcBorders>
              <w:top w:val="single" w:sz="4" w:space="0" w:color="auto"/>
              <w:left w:val="single" w:sz="4" w:space="0" w:color="auto"/>
              <w:bottom w:val="single" w:sz="4" w:space="0" w:color="auto"/>
              <w:right w:val="single" w:sz="4" w:space="0" w:color="auto"/>
            </w:tcBorders>
          </w:tcPr>
          <w:p w14:paraId="527EF503" w14:textId="77777777" w:rsidR="008F4D94" w:rsidRPr="006E069C" w:rsidRDefault="008F4D94" w:rsidP="00190399">
            <w:pPr>
              <w:pStyle w:val="TAC"/>
              <w:rPr>
                <w:lang w:val="en-US" w:eastAsia="zh-CN"/>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6B8A677A"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7B0A909" w14:textId="77777777" w:rsidR="008F4D94" w:rsidRPr="006E069C" w:rsidRDefault="008F4D94" w:rsidP="00190399">
            <w:pPr>
              <w:pStyle w:val="TAC"/>
            </w:pPr>
            <w:r w:rsidRPr="008523D2">
              <w:rPr>
                <w:lang w:val="en-US" w:eastAsia="zh-CN"/>
              </w:rPr>
              <w:t>IMD2</w:t>
            </w:r>
          </w:p>
        </w:tc>
      </w:tr>
      <w:tr w:rsidR="008F4D94" w:rsidRPr="006E069C" w14:paraId="3353387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496664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DFAB8" w14:textId="77777777" w:rsidR="008F4D94" w:rsidRPr="006E069C" w:rsidRDefault="008F4D94" w:rsidP="00190399">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6E851A3" w14:textId="77777777" w:rsidR="008F4D94" w:rsidRPr="006E069C" w:rsidRDefault="008F4D94" w:rsidP="00190399">
            <w:pPr>
              <w:pStyle w:val="TAC"/>
              <w:rPr>
                <w:lang w:val="en-US" w:eastAsia="zh-CN"/>
              </w:rPr>
            </w:pPr>
            <w:r w:rsidRPr="008523D2">
              <w:rPr>
                <w:rFonts w:cs="Arial"/>
                <w:szCs w:val="18"/>
              </w:rPr>
              <w:t>2550</w:t>
            </w:r>
          </w:p>
        </w:tc>
        <w:tc>
          <w:tcPr>
            <w:tcW w:w="1012" w:type="dxa"/>
            <w:tcBorders>
              <w:top w:val="single" w:sz="4" w:space="0" w:color="auto"/>
              <w:left w:val="single" w:sz="4" w:space="0" w:color="auto"/>
              <w:bottom w:val="single" w:sz="4" w:space="0" w:color="auto"/>
              <w:right w:val="single" w:sz="4" w:space="0" w:color="auto"/>
            </w:tcBorders>
          </w:tcPr>
          <w:p w14:paraId="2990D087"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39C9D9D"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577052" w14:textId="77777777" w:rsidR="008F4D94" w:rsidRPr="006E069C" w:rsidRDefault="008F4D94" w:rsidP="00190399">
            <w:pPr>
              <w:pStyle w:val="TAC"/>
              <w:rPr>
                <w:lang w:val="en-US" w:eastAsia="zh-CN"/>
              </w:rPr>
            </w:pPr>
            <w:r w:rsidRPr="008523D2">
              <w:rPr>
                <w:rFonts w:cs="Arial"/>
                <w:szCs w:val="18"/>
              </w:rPr>
              <w:t>2</w:t>
            </w:r>
            <w:r>
              <w:rPr>
                <w:rFonts w:cs="Arial"/>
                <w:szCs w:val="18"/>
              </w:rPr>
              <w:t>550</w:t>
            </w:r>
          </w:p>
        </w:tc>
        <w:tc>
          <w:tcPr>
            <w:tcW w:w="797" w:type="dxa"/>
            <w:tcBorders>
              <w:top w:val="single" w:sz="4" w:space="0" w:color="auto"/>
              <w:left w:val="single" w:sz="4" w:space="0" w:color="auto"/>
              <w:bottom w:val="single" w:sz="4" w:space="0" w:color="auto"/>
              <w:right w:val="single" w:sz="4" w:space="0" w:color="auto"/>
            </w:tcBorders>
          </w:tcPr>
          <w:p w14:paraId="277CBCED" w14:textId="77777777" w:rsidR="008F4D94" w:rsidRPr="006E069C"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8A058"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C3E6B" w14:textId="77777777" w:rsidR="008F4D94" w:rsidRPr="006E069C" w:rsidRDefault="008F4D94" w:rsidP="00190399">
            <w:pPr>
              <w:pStyle w:val="TAC"/>
            </w:pPr>
            <w:r w:rsidRPr="008523D2">
              <w:rPr>
                <w:lang w:val="en-US" w:eastAsia="zh-CN"/>
              </w:rPr>
              <w:t>N/A</w:t>
            </w:r>
          </w:p>
        </w:tc>
      </w:tr>
      <w:tr w:rsidR="008F4D94" w:rsidRPr="006E069C" w14:paraId="4C66A623"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9B31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B47C02F" w14:textId="77777777" w:rsidR="008F4D94" w:rsidRPr="006E069C" w:rsidRDefault="008F4D94" w:rsidP="00190399">
            <w:pPr>
              <w:pStyle w:val="TAC"/>
              <w:rPr>
                <w:lang w:val="en-US" w:eastAsia="zh-CN"/>
              </w:rPr>
            </w:pPr>
            <w:r>
              <w:rPr>
                <w:rFonts w:cs="Arial"/>
                <w:szCs w:val="18"/>
              </w:rPr>
              <w:t>n71</w:t>
            </w:r>
          </w:p>
        </w:tc>
        <w:tc>
          <w:tcPr>
            <w:tcW w:w="975" w:type="dxa"/>
            <w:tcBorders>
              <w:top w:val="single" w:sz="4" w:space="0" w:color="auto"/>
              <w:left w:val="single" w:sz="4" w:space="0" w:color="auto"/>
              <w:right w:val="single" w:sz="4" w:space="0" w:color="auto"/>
            </w:tcBorders>
            <w:vAlign w:val="center"/>
          </w:tcPr>
          <w:p w14:paraId="0AA4B494" w14:textId="77777777" w:rsidR="008F4D94" w:rsidRPr="006E069C" w:rsidRDefault="008F4D94" w:rsidP="00190399">
            <w:pPr>
              <w:pStyle w:val="TAC"/>
              <w:rPr>
                <w:lang w:val="en-US" w:eastAsia="zh-CN"/>
              </w:rPr>
            </w:pPr>
            <w:r w:rsidRPr="008523D2">
              <w:rPr>
                <w:rFonts w:cs="Arial"/>
                <w:szCs w:val="18"/>
              </w:rPr>
              <w:t>675</w:t>
            </w:r>
          </w:p>
        </w:tc>
        <w:tc>
          <w:tcPr>
            <w:tcW w:w="1012" w:type="dxa"/>
            <w:tcBorders>
              <w:top w:val="single" w:sz="4" w:space="0" w:color="auto"/>
              <w:left w:val="single" w:sz="4" w:space="0" w:color="auto"/>
              <w:right w:val="single" w:sz="4" w:space="0" w:color="auto"/>
            </w:tcBorders>
          </w:tcPr>
          <w:p w14:paraId="6BB03BA6" w14:textId="77777777" w:rsidR="008F4D94" w:rsidRPr="006E069C"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2ED3DBF" w14:textId="77777777" w:rsidR="008F4D94" w:rsidRPr="006E069C"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4266BEB3" w14:textId="77777777" w:rsidR="008F4D94" w:rsidRPr="006E069C" w:rsidRDefault="008F4D94" w:rsidP="00190399">
            <w:pPr>
              <w:pStyle w:val="TAC"/>
              <w:rPr>
                <w:lang w:val="en-US" w:eastAsia="zh-CN"/>
              </w:rPr>
            </w:pPr>
            <w:r w:rsidRPr="008523D2">
              <w:rPr>
                <w:rFonts w:cs="Arial"/>
                <w:szCs w:val="18"/>
              </w:rPr>
              <w:t>62</w:t>
            </w:r>
            <w:r>
              <w:rPr>
                <w:rFonts w:cs="Arial"/>
                <w:szCs w:val="18"/>
              </w:rPr>
              <w:t>9</w:t>
            </w:r>
          </w:p>
        </w:tc>
        <w:tc>
          <w:tcPr>
            <w:tcW w:w="797" w:type="dxa"/>
            <w:tcBorders>
              <w:top w:val="single" w:sz="4" w:space="0" w:color="auto"/>
              <w:left w:val="single" w:sz="4" w:space="0" w:color="auto"/>
              <w:bottom w:val="single" w:sz="4" w:space="0" w:color="auto"/>
              <w:right w:val="single" w:sz="4" w:space="0" w:color="auto"/>
            </w:tcBorders>
          </w:tcPr>
          <w:p w14:paraId="7AAEAB98" w14:textId="77777777" w:rsidR="008F4D94" w:rsidRPr="006E069C"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9F9ECDE"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400C3DC" w14:textId="77777777" w:rsidR="008F4D94" w:rsidRPr="006E069C" w:rsidRDefault="008F4D94" w:rsidP="00190399">
            <w:pPr>
              <w:pStyle w:val="TAC"/>
            </w:pPr>
            <w:r w:rsidRPr="008523D2">
              <w:rPr>
                <w:lang w:val="en-US" w:eastAsia="zh-CN"/>
              </w:rPr>
              <w:t>N/A</w:t>
            </w:r>
          </w:p>
        </w:tc>
      </w:tr>
    </w:tbl>
    <w:p w14:paraId="1900770A" w14:textId="77777777" w:rsidR="008F4D94" w:rsidRDefault="008F4D94" w:rsidP="008F4D94">
      <w:pPr>
        <w:rPr>
          <w:color w:val="0070C0"/>
        </w:rPr>
      </w:pPr>
    </w:p>
    <w:p w14:paraId="41E38ACE" w14:textId="77777777" w:rsidR="008F4D94" w:rsidRDefault="008F4D94" w:rsidP="008F4D94">
      <w:pPr>
        <w:pStyle w:val="21"/>
        <w:rPr>
          <w:lang w:eastAsia="zh-CN"/>
        </w:rPr>
      </w:pPr>
      <w:bookmarkStart w:id="403" w:name="_Toc180420594"/>
      <w:r>
        <w:t>5.30</w:t>
      </w:r>
      <w:r>
        <w:tab/>
        <w:t>CA_n1-n7-n20</w:t>
      </w:r>
      <w:bookmarkEnd w:id="403"/>
    </w:p>
    <w:p w14:paraId="5150E850" w14:textId="77777777" w:rsidR="008F4D94" w:rsidRDefault="008F4D94" w:rsidP="008F4D94">
      <w:pPr>
        <w:pStyle w:val="31"/>
        <w:rPr>
          <w:rFonts w:cs="Arial"/>
          <w:szCs w:val="28"/>
          <w:lang w:val="en-US" w:eastAsia="zh-CN"/>
        </w:rPr>
      </w:pPr>
      <w:bookmarkStart w:id="404" w:name="_Toc180420595"/>
      <w:r>
        <w:t>5.30.1</w:t>
      </w:r>
      <w:r>
        <w:tab/>
      </w:r>
      <w:r>
        <w:rPr>
          <w:rFonts w:cs="Arial"/>
          <w:szCs w:val="28"/>
          <w:lang w:val="en-US" w:eastAsia="zh-CN"/>
        </w:rPr>
        <w:t>Common for 1 band UL and 2 bands UL CA</w:t>
      </w:r>
      <w:bookmarkEnd w:id="404"/>
    </w:p>
    <w:p w14:paraId="27ED18FC" w14:textId="77777777" w:rsidR="008F4D94" w:rsidRDefault="008F4D94" w:rsidP="008F4D94">
      <w:pPr>
        <w:pStyle w:val="41"/>
        <w:rPr>
          <w:rFonts w:cs="Arial"/>
          <w:lang w:eastAsia="zh-CN"/>
        </w:rPr>
      </w:pPr>
      <w:bookmarkStart w:id="405" w:name="_Toc180420596"/>
      <w:r>
        <w:t>5.30.1.1</w:t>
      </w:r>
      <w:r>
        <w:tab/>
      </w:r>
      <w:r>
        <w:rPr>
          <w:rFonts w:cs="Arial"/>
          <w:lang w:eastAsia="zh-CN"/>
        </w:rPr>
        <w:t>Operating bands for CA</w:t>
      </w:r>
      <w:bookmarkEnd w:id="405"/>
    </w:p>
    <w:p w14:paraId="4DE43FCE" w14:textId="77777777" w:rsidR="008F4D94" w:rsidRPr="00FD399B" w:rsidRDefault="008F4D94" w:rsidP="008F4D94">
      <w:pPr>
        <w:spacing w:after="0"/>
        <w:rPr>
          <w:lang w:val="en-US" w:eastAsia="zh-CN"/>
        </w:rPr>
      </w:pPr>
      <w:r w:rsidRPr="004D6DE3">
        <w:rPr>
          <w:rFonts w:cs="Arial"/>
          <w:i/>
          <w:color w:val="FF0000"/>
          <w:kern w:val="2"/>
          <w:lang w:val="en-US" w:eastAsia="zh-CN"/>
        </w:rPr>
        <w:t>.</w:t>
      </w:r>
    </w:p>
    <w:p w14:paraId="4870ADE2" w14:textId="77777777" w:rsidR="008F4D94" w:rsidRDefault="008F4D94" w:rsidP="008F4D94">
      <w:pPr>
        <w:pStyle w:val="TH"/>
      </w:pPr>
      <w:r>
        <w:rPr>
          <w:rFonts w:cs="Arial"/>
        </w:rPr>
        <w:t xml:space="preserve">Table </w:t>
      </w:r>
      <w:r>
        <w:rPr>
          <w:rFonts w:cs="Arial" w:hint="eastAsia"/>
          <w:lang w:val="en-US" w:eastAsia="zh-CN"/>
        </w:rPr>
        <w:t>5.30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4EE231AC"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5CB8E18" w14:textId="77777777" w:rsidR="008F4D94" w:rsidRPr="004D6DE3" w:rsidRDefault="008F4D94" w:rsidP="00190399">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D170424"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068F40"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1B2709A" w14:textId="77777777" w:rsidR="008F4D94" w:rsidRPr="004D6DE3" w:rsidRDefault="008F4D94" w:rsidP="00190399">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596A26F"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1C2F4A74"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9879E9"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89C519"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A5B27AC"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0DD849"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2B842E13"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480720"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463F4D"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4F73D4C"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F75BAA"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7C4C633B"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8E853EA" w14:textId="77777777" w:rsidR="008F4D94" w:rsidRPr="004D6DE3" w:rsidRDefault="008F4D94" w:rsidP="00190399">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3536" w:type="dxa"/>
            <w:tcBorders>
              <w:top w:val="single" w:sz="4" w:space="0" w:color="auto"/>
              <w:left w:val="single" w:sz="4" w:space="0" w:color="auto"/>
              <w:bottom w:val="single" w:sz="4" w:space="0" w:color="auto"/>
              <w:right w:val="single" w:sz="4" w:space="0" w:color="auto"/>
            </w:tcBorders>
            <w:vAlign w:val="center"/>
          </w:tcPr>
          <w:p w14:paraId="53E7F6A6"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 xml:space="preserve">1920 </w:t>
            </w:r>
            <w:r w:rsidRPr="004D6DE3">
              <w:rPr>
                <w:rFonts w:ascii="Arial" w:hAnsi="Arial" w:cs="Arial"/>
                <w:color w:val="000000"/>
                <w:sz w:val="18"/>
                <w:szCs w:val="18"/>
              </w:rPr>
              <w:t>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1980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4EE1274"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 xml:space="preserve">2110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2170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C469EF1"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8F4D94" w:rsidRPr="004D6DE3" w14:paraId="71C43D48"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87CCEA" w14:textId="77777777" w:rsidR="008F4D94" w:rsidRPr="004D6DE3" w:rsidRDefault="008F4D94" w:rsidP="00190399">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9CCF7DD" w14:textId="77777777" w:rsidR="008F4D94" w:rsidRPr="00FD399B" w:rsidRDefault="008F4D94" w:rsidP="00190399">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2500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2570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74D9E5F" w14:textId="77777777" w:rsidR="008F4D94" w:rsidRPr="00FD399B" w:rsidRDefault="008F4D94" w:rsidP="00190399">
            <w:pPr>
              <w:keepNext/>
              <w:keepLines/>
              <w:spacing w:after="0"/>
              <w:jc w:val="center"/>
              <w:rPr>
                <w:rFonts w:ascii="Arial" w:hAnsi="Arial" w:cs="Arial"/>
                <w:sz w:val="18"/>
                <w:lang w:val="sv-SE" w:eastAsia="ko-KR"/>
              </w:rPr>
            </w:pPr>
            <w:r>
              <w:rPr>
                <w:rFonts w:ascii="Arial" w:hAnsi="Arial" w:cs="Arial"/>
                <w:color w:val="000000"/>
                <w:sz w:val="18"/>
                <w:szCs w:val="18"/>
                <w:lang w:val="sv-SE"/>
              </w:rPr>
              <w:t>2620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2690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7C1681F" w14:textId="77777777" w:rsidR="008F4D94" w:rsidRPr="004D6DE3" w:rsidRDefault="008F4D94" w:rsidP="00190399">
            <w:pPr>
              <w:keepNext/>
              <w:keepLines/>
              <w:spacing w:after="0"/>
              <w:jc w:val="center"/>
              <w:rPr>
                <w:rFonts w:ascii="Arial" w:hAnsi="Arial" w:cs="Arial"/>
                <w:sz w:val="18"/>
                <w:lang w:eastAsia="ko-KR"/>
              </w:rPr>
            </w:pPr>
            <w:r>
              <w:rPr>
                <w:rFonts w:ascii="Arial" w:hAnsi="Arial" w:cs="Arial"/>
                <w:color w:val="000000"/>
                <w:sz w:val="18"/>
                <w:szCs w:val="18"/>
              </w:rPr>
              <w:t>FDD</w:t>
            </w:r>
          </w:p>
        </w:tc>
      </w:tr>
      <w:tr w:rsidR="008F4D94" w:rsidRPr="004D6DE3" w14:paraId="38ECF389"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6FF310"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n20</w:t>
            </w:r>
          </w:p>
        </w:tc>
        <w:tc>
          <w:tcPr>
            <w:tcW w:w="3536" w:type="dxa"/>
            <w:tcBorders>
              <w:top w:val="single" w:sz="4" w:space="0" w:color="auto"/>
              <w:left w:val="single" w:sz="4" w:space="0" w:color="auto"/>
              <w:bottom w:val="single" w:sz="4" w:space="0" w:color="auto"/>
              <w:right w:val="single" w:sz="4" w:space="0" w:color="auto"/>
            </w:tcBorders>
            <w:vAlign w:val="center"/>
          </w:tcPr>
          <w:p w14:paraId="31CC62B0"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832</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862</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8F2C46B"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791</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821</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466057A"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75479CEB" w14:textId="77777777" w:rsidR="008F4D94" w:rsidRDefault="008F4D94" w:rsidP="008F4D94">
      <w:pPr>
        <w:rPr>
          <w:lang w:eastAsia="zh-CN"/>
        </w:rPr>
      </w:pPr>
    </w:p>
    <w:p w14:paraId="575BCE84" w14:textId="77777777" w:rsidR="008F4D94" w:rsidRDefault="008F4D94" w:rsidP="008F4D94">
      <w:pPr>
        <w:pStyle w:val="41"/>
      </w:pPr>
      <w:bookmarkStart w:id="406" w:name="_Toc180420597"/>
      <w:r>
        <w:t>5.30.1.2</w:t>
      </w:r>
      <w:r>
        <w:tab/>
      </w:r>
      <w:r w:rsidRPr="00417E56">
        <w:t>Channel bandwidths per operating band for CA</w:t>
      </w:r>
      <w:bookmarkEnd w:id="406"/>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3460"/>
        <w:gridCol w:w="1501"/>
      </w:tblGrid>
      <w:tr w:rsidR="008F4D94" w14:paraId="39B0EC6B" w14:textId="77777777" w:rsidTr="00190399">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780E9490" w14:textId="77777777" w:rsidR="008F4D94" w:rsidRDefault="008F4D94" w:rsidP="00190399">
            <w:pPr>
              <w:pStyle w:val="TAH"/>
              <w:rPr>
                <w:szCs w:val="18"/>
                <w:lang w:eastAsia="zh-CN"/>
              </w:rPr>
            </w:pPr>
            <w:r>
              <w:rPr>
                <w:rFonts w:cs="Arial"/>
              </w:rPr>
              <w:t>Table 5.30</w:t>
            </w:r>
            <w:r w:rsidRPr="00417E56">
              <w:rPr>
                <w:rFonts w:cs="Arial"/>
              </w:rPr>
              <w:t>.1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626646C1"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08B5506E" w14:textId="77777777" w:rsidR="008F4D94" w:rsidRDefault="008F4D94" w:rsidP="00190399">
            <w:pPr>
              <w:pStyle w:val="TAH"/>
              <w:rPr>
                <w:szCs w:val="18"/>
                <w:lang w:val="en-US" w:eastAsia="zh-CN"/>
              </w:rPr>
            </w:pPr>
            <w:r>
              <w:t>NR Band</w:t>
            </w:r>
          </w:p>
        </w:tc>
        <w:tc>
          <w:tcPr>
            <w:tcW w:w="3460" w:type="dxa"/>
            <w:tcBorders>
              <w:top w:val="single" w:sz="4" w:space="0" w:color="auto"/>
              <w:left w:val="single" w:sz="4" w:space="0" w:color="auto"/>
              <w:bottom w:val="single" w:sz="4" w:space="0" w:color="auto"/>
              <w:right w:val="single" w:sz="4" w:space="0" w:color="auto"/>
            </w:tcBorders>
            <w:vAlign w:val="center"/>
          </w:tcPr>
          <w:p w14:paraId="2EDB382C"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501" w:type="dxa"/>
            <w:tcBorders>
              <w:left w:val="single" w:sz="4" w:space="0" w:color="auto"/>
              <w:bottom w:val="nil"/>
              <w:right w:val="single" w:sz="4" w:space="0" w:color="auto"/>
            </w:tcBorders>
            <w:shd w:val="clear" w:color="auto" w:fill="auto"/>
            <w:vAlign w:val="center"/>
          </w:tcPr>
          <w:p w14:paraId="2B06A9E8" w14:textId="77777777" w:rsidR="008F4D94" w:rsidRDefault="008F4D94" w:rsidP="00190399">
            <w:pPr>
              <w:pStyle w:val="TAH"/>
              <w:rPr>
                <w:szCs w:val="18"/>
                <w:lang w:val="en-US" w:eastAsia="zh-CN"/>
              </w:rPr>
            </w:pPr>
            <w:r>
              <w:t>Bandwidth combination set</w:t>
            </w:r>
          </w:p>
        </w:tc>
      </w:tr>
      <w:tr w:rsidR="008F4D94" w:rsidRPr="00480423" w14:paraId="00195013" w14:textId="77777777" w:rsidTr="00190399">
        <w:trPr>
          <w:trHeight w:val="29"/>
        </w:trPr>
        <w:tc>
          <w:tcPr>
            <w:tcW w:w="2116" w:type="dxa"/>
            <w:tcBorders>
              <w:top w:val="single" w:sz="4" w:space="0" w:color="auto"/>
              <w:left w:val="single" w:sz="4" w:space="0" w:color="auto"/>
              <w:bottom w:val="nil"/>
              <w:right w:val="single" w:sz="4" w:space="0" w:color="auto"/>
            </w:tcBorders>
            <w:vAlign w:val="center"/>
          </w:tcPr>
          <w:p w14:paraId="536A951E" w14:textId="77777777" w:rsidR="008F4D94" w:rsidRPr="00480423" w:rsidRDefault="008F4D94" w:rsidP="00190399">
            <w:pPr>
              <w:pStyle w:val="TAC"/>
              <w:rPr>
                <w:lang w:val="en-US" w:eastAsia="zh-CN"/>
              </w:rPr>
            </w:pPr>
            <w:r w:rsidRPr="00691EB8">
              <w:rPr>
                <w:szCs w:val="18"/>
                <w:lang w:val="en-US" w:eastAsia="zh-CN"/>
              </w:rPr>
              <w:t>CA_n1A-n7A-n20A</w:t>
            </w:r>
          </w:p>
        </w:tc>
        <w:tc>
          <w:tcPr>
            <w:tcW w:w="1853" w:type="dxa"/>
            <w:gridSpan w:val="2"/>
            <w:tcBorders>
              <w:top w:val="single" w:sz="4" w:space="0" w:color="auto"/>
              <w:left w:val="single" w:sz="4" w:space="0" w:color="auto"/>
              <w:bottom w:val="nil"/>
              <w:right w:val="single" w:sz="4" w:space="0" w:color="auto"/>
            </w:tcBorders>
            <w:vAlign w:val="center"/>
          </w:tcPr>
          <w:p w14:paraId="3AE78E58" w14:textId="77777777" w:rsidR="008F4D94" w:rsidRPr="00691EB8" w:rsidRDefault="008F4D94" w:rsidP="00190399">
            <w:pPr>
              <w:pStyle w:val="TAC"/>
              <w:rPr>
                <w:szCs w:val="18"/>
                <w:lang w:val="en-US" w:eastAsia="zh-CN"/>
              </w:rPr>
            </w:pPr>
            <w:r w:rsidRPr="00691EB8">
              <w:rPr>
                <w:szCs w:val="18"/>
                <w:lang w:val="en-US" w:eastAsia="zh-CN"/>
              </w:rPr>
              <w:t>CA_n1A-n7A</w:t>
            </w:r>
          </w:p>
          <w:p w14:paraId="604C95C4" w14:textId="77777777" w:rsidR="008F4D94" w:rsidRPr="00691EB8" w:rsidRDefault="008F4D94" w:rsidP="00190399">
            <w:pPr>
              <w:pStyle w:val="TAC"/>
              <w:rPr>
                <w:szCs w:val="18"/>
                <w:lang w:val="en-US" w:eastAsia="zh-CN"/>
              </w:rPr>
            </w:pPr>
            <w:r w:rsidRPr="00691EB8">
              <w:rPr>
                <w:szCs w:val="18"/>
                <w:lang w:val="en-US" w:eastAsia="zh-CN"/>
              </w:rPr>
              <w:t>CA_n1A-n20A</w:t>
            </w:r>
          </w:p>
          <w:p w14:paraId="751A6B33" w14:textId="77777777" w:rsidR="008F4D94" w:rsidRPr="00480423" w:rsidRDefault="008F4D94" w:rsidP="00190399">
            <w:pPr>
              <w:pStyle w:val="TAC"/>
              <w:rPr>
                <w:lang w:val="en-US" w:eastAsia="zh-CN"/>
              </w:rPr>
            </w:pPr>
            <w:r w:rsidRPr="00691EB8">
              <w:rPr>
                <w:szCs w:val="18"/>
                <w:lang w:val="en-US" w:eastAsia="zh-CN"/>
              </w:rPr>
              <w:t>CA_n7A-n20A</w:t>
            </w:r>
          </w:p>
        </w:tc>
        <w:tc>
          <w:tcPr>
            <w:tcW w:w="851" w:type="dxa"/>
            <w:tcBorders>
              <w:top w:val="single" w:sz="4" w:space="0" w:color="auto"/>
              <w:left w:val="single" w:sz="4" w:space="0" w:color="auto"/>
              <w:bottom w:val="single" w:sz="4" w:space="0" w:color="auto"/>
              <w:right w:val="single" w:sz="4" w:space="0" w:color="auto"/>
            </w:tcBorders>
            <w:vAlign w:val="center"/>
          </w:tcPr>
          <w:p w14:paraId="118F6C0E" w14:textId="77777777" w:rsidR="008F4D94" w:rsidRPr="00480423" w:rsidRDefault="008F4D94" w:rsidP="00190399">
            <w:pPr>
              <w:pStyle w:val="TAC"/>
              <w:rPr>
                <w:lang w:val="en-US" w:eastAsia="zh-CN"/>
              </w:rPr>
            </w:pPr>
            <w:r w:rsidRPr="00CE1ADE">
              <w:rPr>
                <w:szCs w:val="18"/>
                <w:lang w:val="en-US" w:eastAsia="zh-CN"/>
              </w:rPr>
              <w:t>n1</w:t>
            </w:r>
          </w:p>
        </w:tc>
        <w:tc>
          <w:tcPr>
            <w:tcW w:w="3460" w:type="dxa"/>
            <w:tcBorders>
              <w:top w:val="single" w:sz="4" w:space="0" w:color="auto"/>
              <w:left w:val="single" w:sz="4" w:space="0" w:color="auto"/>
              <w:bottom w:val="single" w:sz="4" w:space="0" w:color="auto"/>
              <w:right w:val="single" w:sz="4" w:space="0" w:color="auto"/>
            </w:tcBorders>
            <w:vAlign w:val="center"/>
          </w:tcPr>
          <w:p w14:paraId="4631178C" w14:textId="77777777" w:rsidR="008F4D94" w:rsidRPr="00480423" w:rsidRDefault="008F4D94" w:rsidP="00190399">
            <w:pPr>
              <w:pStyle w:val="TAC"/>
              <w:rPr>
                <w:lang w:val="en-US" w:eastAsia="zh-CN"/>
              </w:rPr>
            </w:pPr>
            <w:r w:rsidRPr="0007593A">
              <w:rPr>
                <w:lang w:val="en-US" w:eastAsia="zh-CN" w:bidi="ar"/>
              </w:rPr>
              <w:t>n</w:t>
            </w:r>
            <w:r>
              <w:rPr>
                <w:lang w:val="en-US" w:eastAsia="zh-CN" w:bidi="ar"/>
              </w:rPr>
              <w:t xml:space="preserve">1 </w:t>
            </w:r>
            <w:r w:rsidRPr="0007593A">
              <w:rPr>
                <w:lang w:val="en-US" w:eastAsia="zh-CN" w:bidi="ar"/>
              </w:rPr>
              <w:t>channel bandwidths in Table 5.3.5-</w:t>
            </w:r>
            <w:r>
              <w:rPr>
                <w:lang w:val="en-US" w:eastAsia="zh-CN" w:bidi="ar"/>
              </w:rPr>
              <w:t>1</w:t>
            </w:r>
          </w:p>
        </w:tc>
        <w:tc>
          <w:tcPr>
            <w:tcW w:w="1501" w:type="dxa"/>
            <w:tcBorders>
              <w:top w:val="single" w:sz="4" w:space="0" w:color="auto"/>
              <w:left w:val="single" w:sz="4" w:space="0" w:color="auto"/>
              <w:bottom w:val="nil"/>
              <w:right w:val="single" w:sz="4" w:space="0" w:color="auto"/>
            </w:tcBorders>
            <w:vAlign w:val="center"/>
          </w:tcPr>
          <w:p w14:paraId="6461341E" w14:textId="77777777" w:rsidR="008F4D94" w:rsidRPr="00480423" w:rsidRDefault="008F4D94" w:rsidP="00190399">
            <w:pPr>
              <w:pStyle w:val="TAC"/>
              <w:rPr>
                <w:lang w:val="en-US" w:eastAsia="zh-CN"/>
              </w:rPr>
            </w:pPr>
            <w:r w:rsidRPr="00CE1ADE">
              <w:rPr>
                <w:lang w:val="en-US" w:eastAsia="zh-CN"/>
              </w:rPr>
              <w:t>4 and 5</w:t>
            </w:r>
          </w:p>
        </w:tc>
      </w:tr>
      <w:tr w:rsidR="008F4D94" w:rsidRPr="00480423" w14:paraId="3CFF3375" w14:textId="77777777" w:rsidTr="00190399">
        <w:trPr>
          <w:trHeight w:val="29"/>
        </w:trPr>
        <w:tc>
          <w:tcPr>
            <w:tcW w:w="2116" w:type="dxa"/>
            <w:tcBorders>
              <w:top w:val="nil"/>
              <w:left w:val="single" w:sz="4" w:space="0" w:color="auto"/>
              <w:bottom w:val="nil"/>
              <w:right w:val="single" w:sz="4" w:space="0" w:color="auto"/>
            </w:tcBorders>
            <w:vAlign w:val="center"/>
          </w:tcPr>
          <w:p w14:paraId="66218EF7" w14:textId="77777777" w:rsidR="008F4D94" w:rsidRPr="00480423" w:rsidRDefault="008F4D94" w:rsidP="00190399">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767E10" w14:textId="77777777" w:rsidR="008F4D94" w:rsidRPr="00480423" w:rsidRDefault="008F4D94" w:rsidP="00190399">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CEF53E" w14:textId="77777777" w:rsidR="008F4D94" w:rsidRPr="00480423" w:rsidRDefault="008F4D94" w:rsidP="00190399">
            <w:pPr>
              <w:pStyle w:val="TAC"/>
              <w:rPr>
                <w:lang w:val="en-US" w:eastAsia="zh-CN"/>
              </w:rPr>
            </w:pPr>
            <w:r w:rsidRPr="00CE1ADE">
              <w:rPr>
                <w:szCs w:val="18"/>
                <w:lang w:val="en-US" w:eastAsia="zh-CN"/>
              </w:rPr>
              <w:t>n</w:t>
            </w:r>
            <w:r>
              <w:rPr>
                <w:szCs w:val="18"/>
                <w:lang w:val="en-US" w:eastAsia="zh-CN"/>
              </w:rPr>
              <w:t>7</w:t>
            </w:r>
          </w:p>
        </w:tc>
        <w:tc>
          <w:tcPr>
            <w:tcW w:w="3460" w:type="dxa"/>
            <w:tcBorders>
              <w:top w:val="single" w:sz="4" w:space="0" w:color="auto"/>
              <w:left w:val="single" w:sz="4" w:space="0" w:color="auto"/>
              <w:bottom w:val="single" w:sz="4" w:space="0" w:color="auto"/>
              <w:right w:val="single" w:sz="4" w:space="0" w:color="auto"/>
            </w:tcBorders>
            <w:vAlign w:val="center"/>
          </w:tcPr>
          <w:p w14:paraId="3AA325AA" w14:textId="77777777" w:rsidR="008F4D94" w:rsidRPr="00480423" w:rsidRDefault="008F4D94" w:rsidP="00190399">
            <w:pPr>
              <w:pStyle w:val="TAC"/>
              <w:rPr>
                <w:lang w:val="en-US" w:eastAsia="zh-CN"/>
              </w:rPr>
            </w:pPr>
            <w:r w:rsidRPr="0007593A">
              <w:rPr>
                <w:lang w:val="en-US" w:eastAsia="zh-CN" w:bidi="ar"/>
              </w:rPr>
              <w:t>n</w:t>
            </w:r>
            <w:r>
              <w:rPr>
                <w:lang w:val="en-US" w:eastAsia="zh-CN" w:bidi="ar"/>
              </w:rPr>
              <w:t>7</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nil"/>
              <w:right w:val="single" w:sz="4" w:space="0" w:color="auto"/>
            </w:tcBorders>
            <w:vAlign w:val="center"/>
          </w:tcPr>
          <w:p w14:paraId="1FE8B1F1" w14:textId="77777777" w:rsidR="008F4D94" w:rsidRPr="00480423" w:rsidRDefault="008F4D94" w:rsidP="00190399">
            <w:pPr>
              <w:pStyle w:val="TAC"/>
              <w:rPr>
                <w:lang w:val="en-US" w:eastAsia="zh-CN"/>
              </w:rPr>
            </w:pPr>
          </w:p>
        </w:tc>
      </w:tr>
      <w:tr w:rsidR="008F4D94" w:rsidRPr="00480423" w14:paraId="17F4531B" w14:textId="77777777" w:rsidTr="00190399">
        <w:trPr>
          <w:trHeight w:val="29"/>
        </w:trPr>
        <w:tc>
          <w:tcPr>
            <w:tcW w:w="2116" w:type="dxa"/>
            <w:tcBorders>
              <w:top w:val="nil"/>
              <w:left w:val="single" w:sz="4" w:space="0" w:color="auto"/>
              <w:bottom w:val="single" w:sz="4" w:space="0" w:color="auto"/>
              <w:right w:val="single" w:sz="4" w:space="0" w:color="auto"/>
            </w:tcBorders>
            <w:vAlign w:val="center"/>
          </w:tcPr>
          <w:p w14:paraId="2565DF3B" w14:textId="77777777" w:rsidR="008F4D94" w:rsidRPr="00480423" w:rsidRDefault="008F4D94" w:rsidP="00190399">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0319819" w14:textId="77777777" w:rsidR="008F4D94" w:rsidRPr="00480423" w:rsidRDefault="008F4D94" w:rsidP="00190399">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9A4E3BB" w14:textId="77777777" w:rsidR="008F4D94" w:rsidRPr="00480423" w:rsidRDefault="008F4D94" w:rsidP="00190399">
            <w:pPr>
              <w:pStyle w:val="TAC"/>
              <w:rPr>
                <w:lang w:val="en-US" w:eastAsia="zh-CN"/>
              </w:rPr>
            </w:pPr>
            <w:r w:rsidRPr="00CE1ADE">
              <w:rPr>
                <w:szCs w:val="18"/>
                <w:lang w:val="en-US" w:eastAsia="zh-CN"/>
              </w:rPr>
              <w:t>n</w:t>
            </w:r>
            <w:r>
              <w:rPr>
                <w:szCs w:val="18"/>
                <w:lang w:val="en-US" w:eastAsia="zh-CN"/>
              </w:rPr>
              <w:t>20</w:t>
            </w:r>
          </w:p>
        </w:tc>
        <w:tc>
          <w:tcPr>
            <w:tcW w:w="3460" w:type="dxa"/>
            <w:tcBorders>
              <w:top w:val="single" w:sz="4" w:space="0" w:color="auto"/>
              <w:left w:val="single" w:sz="4" w:space="0" w:color="auto"/>
              <w:bottom w:val="single" w:sz="4" w:space="0" w:color="auto"/>
              <w:right w:val="single" w:sz="4" w:space="0" w:color="auto"/>
            </w:tcBorders>
            <w:vAlign w:val="center"/>
          </w:tcPr>
          <w:p w14:paraId="65C13EF2" w14:textId="77777777" w:rsidR="008F4D94" w:rsidRPr="00480423" w:rsidRDefault="008F4D94" w:rsidP="00190399">
            <w:pPr>
              <w:pStyle w:val="TAC"/>
              <w:rPr>
                <w:lang w:val="en-US" w:eastAsia="zh-CN"/>
              </w:rPr>
            </w:pPr>
            <w:r w:rsidRPr="0007593A">
              <w:rPr>
                <w:lang w:val="en-US" w:eastAsia="zh-CN" w:bidi="ar"/>
              </w:rPr>
              <w:t>n</w:t>
            </w:r>
            <w:r>
              <w:rPr>
                <w:lang w:val="en-US" w:eastAsia="zh-CN" w:bidi="ar"/>
              </w:rPr>
              <w:t>20</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single" w:sz="4" w:space="0" w:color="auto"/>
              <w:right w:val="single" w:sz="4" w:space="0" w:color="auto"/>
            </w:tcBorders>
            <w:vAlign w:val="center"/>
          </w:tcPr>
          <w:p w14:paraId="4198A4BA" w14:textId="77777777" w:rsidR="008F4D94" w:rsidRPr="00480423" w:rsidRDefault="008F4D94" w:rsidP="00190399">
            <w:pPr>
              <w:pStyle w:val="TAC"/>
              <w:rPr>
                <w:lang w:val="en-US" w:eastAsia="zh-CN"/>
              </w:rPr>
            </w:pPr>
          </w:p>
        </w:tc>
      </w:tr>
    </w:tbl>
    <w:p w14:paraId="1324FCFE" w14:textId="77777777" w:rsidR="008F4D94" w:rsidRDefault="008F4D94" w:rsidP="008F4D94"/>
    <w:p w14:paraId="0D0A4902" w14:textId="77777777" w:rsidR="008F4D94" w:rsidRDefault="008F4D94" w:rsidP="008F4D94"/>
    <w:p w14:paraId="5E9F960F" w14:textId="77777777" w:rsidR="008F4D94" w:rsidRDefault="008F4D94" w:rsidP="008F4D94">
      <w:pPr>
        <w:pStyle w:val="41"/>
      </w:pPr>
      <w:bookmarkStart w:id="407" w:name="_Toc180420598"/>
      <w:r>
        <w:t>5.30.1.3</w:t>
      </w:r>
      <w:r>
        <w:tab/>
      </w:r>
      <w:r w:rsidRPr="006C68CC">
        <w:t>∆T</w:t>
      </w:r>
      <w:r w:rsidRPr="006C68CC">
        <w:rPr>
          <w:vertAlign w:val="subscript"/>
        </w:rPr>
        <w:t>IB</w:t>
      </w:r>
      <w:proofErr w:type="gramStart"/>
      <w:r w:rsidRPr="006C68CC">
        <w:rPr>
          <w:vertAlign w:val="subscript"/>
        </w:rPr>
        <w:t>,c</w:t>
      </w:r>
      <w:proofErr w:type="gramEnd"/>
      <w:r w:rsidRPr="006C68CC">
        <w:t xml:space="preserve"> and ∆R</w:t>
      </w:r>
      <w:r w:rsidRPr="006C68CC">
        <w:rPr>
          <w:vertAlign w:val="subscript"/>
        </w:rPr>
        <w:t>IB,c</w:t>
      </w:r>
      <w:r w:rsidRPr="006C68CC">
        <w:t xml:space="preserve"> values</w:t>
      </w:r>
      <w:bookmarkEnd w:id="407"/>
    </w:p>
    <w:p w14:paraId="2B4CB077" w14:textId="77777777" w:rsidR="008F4D94" w:rsidRPr="00B75DD1" w:rsidRDefault="008F4D94" w:rsidP="008F4D94">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7</w:t>
      </w:r>
      <w:r w:rsidRPr="00B75DD1">
        <w:rPr>
          <w:lang w:val="en-US" w:eastAsia="zh-CN"/>
        </w:rPr>
        <w:t>-n</w:t>
      </w:r>
      <w:r>
        <w:rPr>
          <w:lang w:val="en-US" w:eastAsia="zh-CN"/>
        </w:rPr>
        <w:t>20</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w:t>
      </w:r>
      <w:proofErr w:type="gramStart"/>
      <w:r w:rsidRPr="00B75DD1">
        <w:rPr>
          <w:vertAlign w:val="subscript"/>
        </w:rPr>
        <w:t>,c</w:t>
      </w:r>
      <w:proofErr w:type="gramEnd"/>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CA_n1-n7, CA_n1-n20 and Ca_n7-n20  values.</w:t>
      </w:r>
    </w:p>
    <w:p w14:paraId="381A981A" w14:textId="77777777" w:rsidR="008F4D94" w:rsidRPr="00B75DD1" w:rsidRDefault="008F4D94" w:rsidP="008F4D94">
      <w:pPr>
        <w:pStyle w:val="TH"/>
        <w:rPr>
          <w:rFonts w:cs="Arial"/>
        </w:rPr>
      </w:pPr>
      <w:r w:rsidRPr="00B75DD1">
        <w:rPr>
          <w:rFonts w:cs="Arial"/>
        </w:rPr>
        <w:t xml:space="preserve">Table </w:t>
      </w:r>
      <w:r>
        <w:rPr>
          <w:rFonts w:cs="Arial"/>
        </w:rPr>
        <w:t>5.30</w:t>
      </w:r>
      <w:r w:rsidRPr="00B75DD1">
        <w:rPr>
          <w:rFonts w:cs="Arial"/>
        </w:rPr>
        <w:t>.</w:t>
      </w:r>
      <w:r w:rsidRPr="006C68CC">
        <w:rPr>
          <w:rFonts w:cs="Arial"/>
        </w:rPr>
        <w:t>1.</w:t>
      </w:r>
      <w:r w:rsidRPr="00B75DD1">
        <w:rPr>
          <w:rFonts w:cs="Arial"/>
        </w:rPr>
        <w:t>3-1: ΔT</w:t>
      </w:r>
      <w:r w:rsidRPr="0066511E">
        <w:rPr>
          <w:rFonts w:cs="Arial"/>
          <w:vertAlign w:val="subscript"/>
        </w:rPr>
        <w:t>IB</w:t>
      </w:r>
      <w:proofErr w:type="gramStart"/>
      <w:r w:rsidRPr="0066511E">
        <w:rPr>
          <w:rFonts w:cs="Arial"/>
          <w:vertAlign w:val="subscript"/>
        </w:rPr>
        <w:t>,c</w:t>
      </w:r>
      <w:proofErr w:type="gramEnd"/>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B75DD1" w14:paraId="7C154417" w14:textId="77777777" w:rsidTr="00190399">
        <w:trPr>
          <w:jc w:val="center"/>
        </w:trPr>
        <w:tc>
          <w:tcPr>
            <w:tcW w:w="2336" w:type="dxa"/>
            <w:vMerge w:val="restart"/>
            <w:tcBorders>
              <w:top w:val="single" w:sz="4" w:space="0" w:color="auto"/>
              <w:left w:val="single" w:sz="4" w:space="0" w:color="auto"/>
              <w:right w:val="single" w:sz="4" w:space="0" w:color="auto"/>
            </w:tcBorders>
          </w:tcPr>
          <w:p w14:paraId="6F49F33C" w14:textId="77777777" w:rsidR="008F4D94" w:rsidRPr="000803F6" w:rsidRDefault="008F4D94" w:rsidP="00190399">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442E" w14:textId="77777777" w:rsidR="008F4D94" w:rsidRPr="000803F6" w:rsidRDefault="008F4D94" w:rsidP="00190399">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8F4D94" w:rsidRPr="00B75DD1" w14:paraId="10F0BACF" w14:textId="77777777" w:rsidTr="00190399">
        <w:trPr>
          <w:trHeight w:val="360"/>
          <w:jc w:val="center"/>
        </w:trPr>
        <w:tc>
          <w:tcPr>
            <w:tcW w:w="2336" w:type="dxa"/>
            <w:vMerge/>
          </w:tcPr>
          <w:p w14:paraId="56E22D14" w14:textId="77777777" w:rsidR="008F4D94" w:rsidRPr="000803F6" w:rsidRDefault="008F4D94" w:rsidP="0019039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E83973" w14:textId="77777777" w:rsidR="008F4D94" w:rsidRPr="000803F6" w:rsidRDefault="008F4D94" w:rsidP="00190399">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8F4D94" w:rsidRPr="00B75DD1" w14:paraId="66BB3FF3"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B5C5B" w14:textId="77777777" w:rsidR="008F4D94" w:rsidRPr="000803F6" w:rsidRDefault="008F4D94" w:rsidP="00190399">
            <w:pPr>
              <w:keepNext/>
              <w:keepLines/>
              <w:spacing w:after="0"/>
              <w:jc w:val="center"/>
              <w:rPr>
                <w:rFonts w:ascii="Arial" w:eastAsia="宋体" w:hAnsi="Arial"/>
                <w:sz w:val="18"/>
                <w:lang w:val="en-US" w:eastAsia="zh-CN"/>
              </w:rPr>
            </w:pPr>
            <w:r w:rsidRPr="00C57B8A">
              <w:rPr>
                <w:rFonts w:ascii="Arial" w:eastAsia="等线"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46530200" w14:textId="77777777" w:rsidR="008F4D94" w:rsidRPr="00C964A0" w:rsidRDefault="008F4D94" w:rsidP="0019039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980860D" w14:textId="77777777" w:rsidR="008F4D94" w:rsidRPr="00C964A0" w:rsidRDefault="008F4D94" w:rsidP="0019039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52A38893" w14:textId="77777777" w:rsidR="008F4D94" w:rsidRPr="00C964A0" w:rsidRDefault="008F4D94" w:rsidP="0019039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0.3</w:t>
            </w:r>
          </w:p>
        </w:tc>
      </w:tr>
      <w:tr w:rsidR="008F4D94" w:rsidRPr="00B75DD1" w14:paraId="563140AB"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91313C" w14:textId="77777777" w:rsidR="008F4D94" w:rsidRPr="000803F6" w:rsidRDefault="008F4D94" w:rsidP="00190399">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w:t>
            </w:r>
            <w:proofErr w:type="gramStart"/>
            <w:r w:rsidRPr="000803F6">
              <w:rPr>
                <w:rFonts w:ascii="Arial" w:hAnsi="Arial"/>
                <w:sz w:val="18"/>
                <w:vertAlign w:val="subscript"/>
                <w:lang w:eastAsia="ja-JP"/>
              </w:rPr>
              <w:t>,c</w:t>
            </w:r>
            <w:proofErr w:type="gramEnd"/>
            <w:r w:rsidRPr="000803F6">
              <w:rPr>
                <w:rFonts w:ascii="Arial" w:hAnsi="Arial"/>
                <w:sz w:val="18"/>
                <w:lang w:eastAsia="ja-JP"/>
              </w:rPr>
              <w:t xml:space="preserve"> = 0.</w:t>
            </w:r>
          </w:p>
          <w:p w14:paraId="351A8A1D" w14:textId="77777777" w:rsidR="008F4D94" w:rsidRPr="000803F6" w:rsidRDefault="008F4D94" w:rsidP="00190399">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3A8ABA8F" w14:textId="77777777" w:rsidR="008F4D94" w:rsidRPr="00B75DD1" w:rsidRDefault="008F4D94" w:rsidP="008F4D94">
      <w:pPr>
        <w:keepNext/>
        <w:keepLines/>
        <w:rPr>
          <w:rFonts w:ascii="Arial" w:hAnsi="Arial" w:cs="Arial"/>
        </w:rPr>
      </w:pPr>
    </w:p>
    <w:p w14:paraId="7723E300" w14:textId="77777777" w:rsidR="008F4D94" w:rsidRPr="006C68CC" w:rsidRDefault="008F4D94" w:rsidP="008F4D94">
      <w:pPr>
        <w:pStyle w:val="TH"/>
        <w:rPr>
          <w:rFonts w:cs="Arial"/>
        </w:rPr>
      </w:pPr>
      <w:r w:rsidRPr="00B75DD1">
        <w:rPr>
          <w:rFonts w:cs="Arial"/>
        </w:rPr>
        <w:t xml:space="preserve">Table </w:t>
      </w:r>
      <w:r>
        <w:rPr>
          <w:rFonts w:cs="Arial"/>
        </w:rPr>
        <w:t>5.30</w:t>
      </w:r>
      <w:r w:rsidRPr="006C68CC">
        <w:rPr>
          <w:rFonts w:cs="Arial"/>
        </w:rPr>
        <w:t>.1.</w:t>
      </w:r>
      <w:r w:rsidRPr="00B75DD1">
        <w:rPr>
          <w:rFonts w:cs="Arial"/>
        </w:rPr>
        <w:t>3-2: ΔR</w:t>
      </w:r>
      <w:r w:rsidRPr="0066511E">
        <w:rPr>
          <w:rFonts w:cs="Arial"/>
          <w:vertAlign w:val="subscript"/>
        </w:rPr>
        <w:t>IB</w:t>
      </w:r>
      <w:proofErr w:type="gramStart"/>
      <w:r w:rsidRPr="006C68CC">
        <w:rPr>
          <w:rFonts w:cs="Arial"/>
          <w:vertAlign w:val="subscript"/>
        </w:rPr>
        <w:t>,c</w:t>
      </w:r>
      <w:proofErr w:type="gramEnd"/>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B75DD1" w14:paraId="3B31B55B" w14:textId="77777777" w:rsidTr="00190399">
        <w:trPr>
          <w:trHeight w:val="187"/>
          <w:jc w:val="center"/>
        </w:trPr>
        <w:tc>
          <w:tcPr>
            <w:tcW w:w="1594" w:type="dxa"/>
            <w:vMerge w:val="restart"/>
          </w:tcPr>
          <w:p w14:paraId="36C87C26" w14:textId="77777777" w:rsidR="008F4D94" w:rsidRPr="000803F6" w:rsidRDefault="008F4D94" w:rsidP="00190399">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444F8F1A" w14:textId="77777777" w:rsidR="008F4D94" w:rsidRPr="000803F6" w:rsidRDefault="008F4D94" w:rsidP="00190399">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8F4D94" w:rsidRPr="00B75DD1" w14:paraId="36D2977D" w14:textId="77777777" w:rsidTr="00190399">
        <w:trPr>
          <w:trHeight w:val="187"/>
          <w:jc w:val="center"/>
        </w:trPr>
        <w:tc>
          <w:tcPr>
            <w:tcW w:w="1594" w:type="dxa"/>
            <w:vMerge/>
            <w:tcBorders>
              <w:bottom w:val="single" w:sz="4" w:space="0" w:color="auto"/>
            </w:tcBorders>
          </w:tcPr>
          <w:p w14:paraId="7D0746E3" w14:textId="77777777" w:rsidR="008F4D94" w:rsidRPr="000803F6" w:rsidRDefault="008F4D94" w:rsidP="00190399">
            <w:pPr>
              <w:keepNext/>
              <w:keepLines/>
              <w:spacing w:after="0"/>
              <w:jc w:val="center"/>
              <w:rPr>
                <w:rFonts w:ascii="Arial" w:eastAsia="等线" w:hAnsi="Arial"/>
                <w:b/>
                <w:sz w:val="18"/>
              </w:rPr>
            </w:pPr>
          </w:p>
        </w:tc>
        <w:tc>
          <w:tcPr>
            <w:tcW w:w="5845" w:type="dxa"/>
            <w:gridSpan w:val="3"/>
            <w:vAlign w:val="center"/>
          </w:tcPr>
          <w:p w14:paraId="1B3762B6" w14:textId="77777777" w:rsidR="008F4D94" w:rsidRPr="000803F6" w:rsidRDefault="008F4D94" w:rsidP="00190399">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8F4D94" w:rsidRPr="00B75DD1" w14:paraId="60C7CFDB" w14:textId="77777777" w:rsidTr="00190399">
        <w:trPr>
          <w:trHeight w:val="187"/>
          <w:jc w:val="center"/>
        </w:trPr>
        <w:tc>
          <w:tcPr>
            <w:tcW w:w="1594" w:type="dxa"/>
            <w:tcBorders>
              <w:bottom w:val="single" w:sz="4" w:space="0" w:color="auto"/>
            </w:tcBorders>
            <w:shd w:val="clear" w:color="auto" w:fill="auto"/>
          </w:tcPr>
          <w:p w14:paraId="480A792A" w14:textId="77777777" w:rsidR="008F4D94" w:rsidRPr="000803F6" w:rsidRDefault="008F4D94" w:rsidP="00190399">
            <w:pPr>
              <w:keepNext/>
              <w:keepLines/>
              <w:spacing w:after="0"/>
              <w:jc w:val="center"/>
              <w:rPr>
                <w:rFonts w:ascii="Arial" w:eastAsia="等线" w:hAnsi="Arial"/>
                <w:sz w:val="18"/>
              </w:rPr>
            </w:pPr>
            <w:r w:rsidRPr="00C57B8A">
              <w:rPr>
                <w:rFonts w:ascii="Arial" w:eastAsia="等线" w:hAnsi="Arial"/>
                <w:sz w:val="18"/>
                <w:lang w:eastAsia="zh-CN"/>
              </w:rPr>
              <w:t>CA_n1-n7-n20</w:t>
            </w:r>
          </w:p>
        </w:tc>
        <w:tc>
          <w:tcPr>
            <w:tcW w:w="1948" w:type="dxa"/>
            <w:vAlign w:val="center"/>
          </w:tcPr>
          <w:p w14:paraId="54D72988" w14:textId="77777777" w:rsidR="008F4D94" w:rsidRPr="00C964A0" w:rsidRDefault="008F4D94" w:rsidP="00190399">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w:t>
            </w:r>
          </w:p>
        </w:tc>
        <w:tc>
          <w:tcPr>
            <w:tcW w:w="1948" w:type="dxa"/>
            <w:vAlign w:val="center"/>
          </w:tcPr>
          <w:p w14:paraId="5D61281C" w14:textId="77777777" w:rsidR="008F4D94" w:rsidRPr="00C964A0" w:rsidRDefault="008F4D94" w:rsidP="00190399">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0.5</w:t>
            </w:r>
          </w:p>
        </w:tc>
        <w:tc>
          <w:tcPr>
            <w:tcW w:w="1949" w:type="dxa"/>
            <w:vAlign w:val="center"/>
          </w:tcPr>
          <w:p w14:paraId="734CB4FA" w14:textId="77777777" w:rsidR="008F4D94" w:rsidRPr="00C964A0" w:rsidRDefault="008F4D94" w:rsidP="00190399">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w:t>
            </w:r>
          </w:p>
        </w:tc>
      </w:tr>
      <w:tr w:rsidR="008F4D94" w:rsidRPr="00B75DD1" w14:paraId="1C455870" w14:textId="77777777" w:rsidTr="00190399">
        <w:trPr>
          <w:trHeight w:val="187"/>
          <w:jc w:val="center"/>
        </w:trPr>
        <w:tc>
          <w:tcPr>
            <w:tcW w:w="7439" w:type="dxa"/>
            <w:gridSpan w:val="4"/>
            <w:tcBorders>
              <w:top w:val="single" w:sz="4" w:space="0" w:color="auto"/>
            </w:tcBorders>
            <w:shd w:val="clear" w:color="auto" w:fill="auto"/>
          </w:tcPr>
          <w:p w14:paraId="6C7DFA45" w14:textId="77777777" w:rsidR="008F4D94" w:rsidRPr="000803F6" w:rsidRDefault="008F4D94" w:rsidP="00190399">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w:t>
            </w:r>
            <w:proofErr w:type="gramStart"/>
            <w:r w:rsidRPr="000803F6">
              <w:rPr>
                <w:rFonts w:ascii="Arial" w:eastAsia="等线" w:hAnsi="Arial" w:cs="Arial"/>
                <w:sz w:val="18"/>
                <w:vertAlign w:val="subscript"/>
                <w:lang w:eastAsia="ja-JP"/>
              </w:rPr>
              <w:t>,c</w:t>
            </w:r>
            <w:proofErr w:type="gramEnd"/>
            <w:r w:rsidRPr="000803F6">
              <w:rPr>
                <w:rFonts w:ascii="Arial" w:eastAsia="等线" w:hAnsi="Arial" w:cs="Arial"/>
                <w:sz w:val="18"/>
                <w:lang w:eastAsia="ja-JP"/>
              </w:rPr>
              <w:t xml:space="preserve"> = 0.</w:t>
            </w:r>
          </w:p>
          <w:p w14:paraId="37F7109E" w14:textId="77777777" w:rsidR="008F4D94" w:rsidRPr="000803F6" w:rsidRDefault="008F4D94" w:rsidP="00190399">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B5E8EC4" w14:textId="77777777" w:rsidR="008F4D94" w:rsidRPr="007338E6" w:rsidRDefault="008F4D94" w:rsidP="008F4D94"/>
    <w:p w14:paraId="6597B304" w14:textId="77777777" w:rsidR="008F4D94" w:rsidRPr="006C68CC" w:rsidRDefault="008F4D94" w:rsidP="008F4D94">
      <w:pPr>
        <w:pStyle w:val="31"/>
        <w:rPr>
          <w:rFonts w:cs="Arial"/>
          <w:szCs w:val="28"/>
          <w:lang w:val="en-US" w:eastAsia="zh-CN"/>
        </w:rPr>
      </w:pPr>
      <w:bookmarkStart w:id="408" w:name="_Toc180420599"/>
      <w:r>
        <w:rPr>
          <w:rFonts w:cs="Arial"/>
          <w:szCs w:val="28"/>
          <w:lang w:val="en-US" w:eastAsia="zh-CN"/>
        </w:rPr>
        <w:t>5.30</w:t>
      </w:r>
      <w:r w:rsidRPr="006C68CC">
        <w:rPr>
          <w:rFonts w:cs="Arial"/>
          <w:szCs w:val="28"/>
          <w:lang w:val="en-US" w:eastAsia="zh-CN"/>
        </w:rPr>
        <w:t>.2</w:t>
      </w:r>
      <w:r w:rsidRPr="006C68CC">
        <w:rPr>
          <w:rFonts w:cs="Arial"/>
          <w:szCs w:val="28"/>
          <w:lang w:val="en-US" w:eastAsia="zh-CN"/>
        </w:rPr>
        <w:tab/>
        <w:t>Specific for 2 bands UL CA</w:t>
      </w:r>
      <w:bookmarkEnd w:id="408"/>
    </w:p>
    <w:p w14:paraId="07BB9B0A" w14:textId="77777777" w:rsidR="008F4D94" w:rsidRDefault="008F4D94" w:rsidP="008F4D94">
      <w:pPr>
        <w:pStyle w:val="41"/>
      </w:pPr>
      <w:bookmarkStart w:id="409" w:name="_Toc180420600"/>
      <w:r>
        <w:t>5.30.2.1</w:t>
      </w:r>
      <w:r>
        <w:tab/>
      </w:r>
      <w:r w:rsidRPr="006C68CC">
        <w:t>UE co-existence studies</w:t>
      </w:r>
      <w:bookmarkEnd w:id="409"/>
    </w:p>
    <w:p w14:paraId="43378867" w14:textId="77777777" w:rsidR="008F4D94" w:rsidRDefault="008F4D94" w:rsidP="008F4D94">
      <w:pPr>
        <w:pStyle w:val="51"/>
        <w:overflowPunct w:val="0"/>
        <w:autoSpaceDE w:val="0"/>
        <w:autoSpaceDN w:val="0"/>
        <w:adjustRightInd w:val="0"/>
        <w:textAlignment w:val="baseline"/>
        <w:rPr>
          <w:snapToGrid w:val="0"/>
          <w:lang w:eastAsia="en-GB"/>
        </w:rPr>
      </w:pPr>
      <w:bookmarkStart w:id="410" w:name="_Toc180420601"/>
      <w:r>
        <w:rPr>
          <w:rFonts w:hint="eastAsia"/>
          <w:snapToGrid w:val="0"/>
          <w:lang w:eastAsia="en-GB"/>
        </w:rPr>
        <w:t>5.30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0"/>
    </w:p>
    <w:p w14:paraId="4478B2FB" w14:textId="77777777" w:rsidR="008F4D94" w:rsidRPr="00A76C0A" w:rsidRDefault="008F4D94" w:rsidP="008F4D94">
      <w:r w:rsidRPr="00A76C0A">
        <w:t xml:space="preserve">Table </w:t>
      </w:r>
      <w:r>
        <w:rPr>
          <w:rFonts w:hint="eastAsia"/>
        </w:rPr>
        <w:t>5.30</w:t>
      </w:r>
      <w:r>
        <w:t>.2.1</w:t>
      </w:r>
      <w:r w:rsidRPr="00A76C0A">
        <w:t>.1-1 provides the two UL bands with one CC per band IMD interference analysis for CA_n</w:t>
      </w:r>
      <w:r>
        <w:t>1</w:t>
      </w:r>
      <w:r w:rsidRPr="00A76C0A">
        <w:t>A-n</w:t>
      </w:r>
      <w:r>
        <w:t>7</w:t>
      </w:r>
      <w:r w:rsidRPr="00A76C0A">
        <w:t>A-n</w:t>
      </w:r>
      <w:r>
        <w:t>20</w:t>
      </w:r>
      <w:r w:rsidRPr="00A76C0A">
        <w:t>A with UL CA_n</w:t>
      </w:r>
      <w:r>
        <w:t>1</w:t>
      </w:r>
      <w:r w:rsidRPr="00A76C0A">
        <w:t>A-n</w:t>
      </w:r>
      <w:r>
        <w:t>7</w:t>
      </w:r>
      <w:r w:rsidRPr="00A76C0A">
        <w:t>A.</w:t>
      </w:r>
    </w:p>
    <w:p w14:paraId="65771FAC" w14:textId="77777777" w:rsidR="008F4D94" w:rsidRPr="006C68CC" w:rsidRDefault="008F4D94" w:rsidP="008F4D94">
      <w:pPr>
        <w:pStyle w:val="TH"/>
        <w:rPr>
          <w:rFonts w:cs="Arial"/>
          <w:b w:val="0"/>
        </w:rPr>
      </w:pPr>
      <w:r w:rsidRPr="004D6DE3">
        <w:rPr>
          <w:rFonts w:cs="Arial"/>
        </w:rPr>
        <w:t xml:space="preserve">Table </w:t>
      </w:r>
      <w:r>
        <w:rPr>
          <w:rFonts w:cs="Arial" w:hint="eastAsia"/>
        </w:rPr>
        <w:t>5.30</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047F72D6"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06F72E"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768D"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1ED12"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08A1B"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EFAFD" w14:textId="77777777" w:rsidR="008F4D94" w:rsidRDefault="008F4D94" w:rsidP="00190399">
            <w:pPr>
              <w:pStyle w:val="TAH"/>
            </w:pPr>
            <w:r>
              <w:t>f</w:t>
            </w:r>
            <w:r>
              <w:rPr>
                <w:vertAlign w:val="subscript"/>
              </w:rPr>
              <w:t>y_high</w:t>
            </w:r>
          </w:p>
        </w:tc>
      </w:tr>
      <w:tr w:rsidR="008F4D94" w14:paraId="06EEE00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534B1"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31F93"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FF29D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5C67F"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CCCD5A"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21F141E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14F011"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A8441" w14:textId="77777777" w:rsidR="008F4D94" w:rsidRPr="001166C1" w:rsidRDefault="008F4D94" w:rsidP="00190399">
            <w:pPr>
              <w:pStyle w:val="TAL"/>
              <w:jc w:val="center"/>
              <w:rPr>
                <w:lang w:val="en-US"/>
              </w:rPr>
            </w:pPr>
            <w:r>
              <w:rPr>
                <w:rFonts w:cs="Arial"/>
                <w:color w:val="000000"/>
                <w:sz w:val="16"/>
                <w:szCs w:val="16"/>
                <w:lang w:val="en-US"/>
              </w:rPr>
              <w:t>650</w:t>
            </w:r>
            <w:r w:rsidRPr="00192608">
              <w:rPr>
                <w:rFonts w:cs="Arial"/>
                <w:color w:val="000000"/>
                <w:sz w:val="16"/>
                <w:szCs w:val="16"/>
              </w:rPr>
              <w:t xml:space="preserve"> </w:t>
            </w:r>
            <w:r>
              <w:rPr>
                <w:rFonts w:cs="Arial"/>
                <w:color w:val="000000"/>
                <w:sz w:val="16"/>
                <w:szCs w:val="16"/>
              </w:rPr>
              <w:t>–</w:t>
            </w:r>
            <w:r w:rsidRPr="00192608">
              <w:rPr>
                <w:rFonts w:cs="Arial"/>
                <w:color w:val="000000"/>
                <w:sz w:val="16"/>
                <w:szCs w:val="16"/>
              </w:rPr>
              <w:t xml:space="preserve"> </w:t>
            </w:r>
            <w:r>
              <w:rPr>
                <w:rFonts w:cs="Arial"/>
                <w:color w:val="000000"/>
                <w:sz w:val="16"/>
                <w:szCs w:val="16"/>
                <w:lang w:val="en-US"/>
              </w:rPr>
              <w:t>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0A7C6" w14:textId="77777777" w:rsidR="008F4D94" w:rsidRPr="001166C1" w:rsidRDefault="008F4D94" w:rsidP="00190399">
            <w:pPr>
              <w:keepNext/>
              <w:keepLines/>
              <w:spacing w:after="0"/>
              <w:jc w:val="center"/>
              <w:rPr>
                <w:sz w:val="18"/>
                <w:lang w:val="en-US"/>
              </w:rPr>
            </w:pPr>
            <w:r w:rsidRPr="00192608">
              <w:rPr>
                <w:rFonts w:ascii="Arial" w:hAnsi="Arial" w:cs="Arial"/>
                <w:color w:val="000000"/>
                <w:sz w:val="16"/>
                <w:szCs w:val="16"/>
              </w:rPr>
              <w:t>44</w:t>
            </w:r>
            <w:r>
              <w:rPr>
                <w:rFonts w:ascii="Arial" w:hAnsi="Arial" w:cs="Arial"/>
                <w:color w:val="000000"/>
                <w:sz w:val="16"/>
                <w:szCs w:val="16"/>
                <w:lang w:val="en-US"/>
              </w:rPr>
              <w:t>20</w:t>
            </w:r>
            <w:r w:rsidRPr="00192608">
              <w:rPr>
                <w:rFonts w:ascii="Arial" w:hAnsi="Arial" w:cs="Arial"/>
                <w:color w:val="000000"/>
                <w:sz w:val="16"/>
                <w:szCs w:val="16"/>
              </w:rPr>
              <w:t xml:space="preserve"> - 4</w:t>
            </w:r>
            <w:r>
              <w:rPr>
                <w:rFonts w:ascii="Arial" w:hAnsi="Arial" w:cs="Arial"/>
                <w:color w:val="000000"/>
                <w:sz w:val="16"/>
                <w:szCs w:val="16"/>
                <w:lang w:val="en-US"/>
              </w:rPr>
              <w:t>550</w:t>
            </w:r>
          </w:p>
        </w:tc>
      </w:tr>
      <w:tr w:rsidR="008F4D94" w14:paraId="4E3028B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B099F"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2D0182"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F9FD5E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DD0A1B"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D980D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0DD6A93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7F829"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80F63" w14:textId="77777777" w:rsidR="008F4D94" w:rsidRPr="001166C1" w:rsidRDefault="008F4D94" w:rsidP="00190399">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270</w:t>
            </w:r>
            <w:r w:rsidRPr="00192608">
              <w:rPr>
                <w:rFonts w:ascii="Arial" w:hAnsi="Arial" w:cs="Arial"/>
                <w:color w:val="000000"/>
                <w:sz w:val="16"/>
                <w:szCs w:val="16"/>
              </w:rPr>
              <w:t>- 146</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348A4"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30</w:t>
            </w:r>
            <w:r>
              <w:rPr>
                <w:rFonts w:ascii="Arial" w:hAnsi="Arial" w:cs="Arial"/>
                <w:color w:val="000000"/>
                <w:sz w:val="16"/>
                <w:szCs w:val="16"/>
                <w:lang w:val="en-US"/>
              </w:rPr>
              <w:t>20</w:t>
            </w:r>
            <w:r w:rsidRPr="00192608">
              <w:rPr>
                <w:rFonts w:ascii="Arial" w:hAnsi="Arial" w:cs="Arial"/>
                <w:color w:val="000000"/>
                <w:sz w:val="16"/>
                <w:szCs w:val="16"/>
              </w:rPr>
              <w:t xml:space="preserve"> - 3</w:t>
            </w:r>
            <w:r>
              <w:rPr>
                <w:rFonts w:ascii="Arial" w:hAnsi="Arial" w:cs="Arial"/>
                <w:color w:val="000000"/>
                <w:sz w:val="16"/>
                <w:szCs w:val="16"/>
                <w:lang w:val="en-US"/>
              </w:rPr>
              <w:t>220</w:t>
            </w:r>
          </w:p>
        </w:tc>
      </w:tr>
      <w:tr w:rsidR="008F4D94" w14:paraId="347808A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5D966"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21005"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FD744B"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63515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344642"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26069B5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19F40"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423F" w14:textId="77777777" w:rsidR="008F4D94" w:rsidRPr="001166C1" w:rsidRDefault="008F4D94" w:rsidP="00190399">
            <w:pPr>
              <w:keepNext/>
              <w:keepLines/>
              <w:spacing w:after="0"/>
              <w:jc w:val="center"/>
              <w:rPr>
                <w:sz w:val="18"/>
                <w:lang w:val="en-US"/>
              </w:rPr>
            </w:pPr>
            <w:r w:rsidRPr="00192608">
              <w:rPr>
                <w:rFonts w:ascii="Arial" w:hAnsi="Arial" w:cs="Arial"/>
                <w:color w:val="000000"/>
                <w:sz w:val="16"/>
                <w:szCs w:val="16"/>
              </w:rPr>
              <w:t>63</w:t>
            </w:r>
            <w:r>
              <w:rPr>
                <w:rFonts w:ascii="Arial" w:hAnsi="Arial" w:cs="Arial"/>
                <w:color w:val="000000"/>
                <w:sz w:val="16"/>
                <w:szCs w:val="16"/>
                <w:lang w:val="en-US"/>
              </w:rPr>
              <w:t>40</w:t>
            </w:r>
            <w:r w:rsidRPr="00192608">
              <w:rPr>
                <w:rFonts w:ascii="Arial" w:hAnsi="Arial" w:cs="Arial"/>
                <w:color w:val="000000"/>
                <w:sz w:val="16"/>
                <w:szCs w:val="16"/>
              </w:rPr>
              <w:t xml:space="preserve"> - 6</w:t>
            </w:r>
            <w:r>
              <w:rPr>
                <w:rFonts w:ascii="Arial" w:hAnsi="Arial" w:cs="Arial"/>
                <w:color w:val="000000"/>
                <w:sz w:val="16"/>
                <w:szCs w:val="16"/>
                <w:lang w:val="en-US"/>
              </w:rPr>
              <w:t>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356F96" w14:textId="77777777" w:rsidR="008F4D94" w:rsidRPr="001166C1" w:rsidRDefault="008F4D94" w:rsidP="00190399">
            <w:pPr>
              <w:keepNext/>
              <w:keepLines/>
              <w:spacing w:after="0"/>
              <w:jc w:val="center"/>
              <w:rPr>
                <w:sz w:val="18"/>
                <w:lang w:val="en-US"/>
              </w:rPr>
            </w:pPr>
            <w:r w:rsidRPr="00192608">
              <w:rPr>
                <w:rFonts w:ascii="Arial" w:hAnsi="Arial" w:cs="Arial"/>
                <w:color w:val="000000"/>
                <w:sz w:val="16"/>
                <w:szCs w:val="16"/>
              </w:rPr>
              <w:t>69</w:t>
            </w:r>
            <w:r>
              <w:rPr>
                <w:rFonts w:ascii="Arial" w:hAnsi="Arial" w:cs="Arial"/>
                <w:color w:val="000000"/>
                <w:sz w:val="16"/>
                <w:szCs w:val="16"/>
                <w:lang w:val="en-US"/>
              </w:rPr>
              <w:t>20</w:t>
            </w:r>
            <w:r w:rsidRPr="00192608">
              <w:rPr>
                <w:rFonts w:ascii="Arial" w:hAnsi="Arial" w:cs="Arial"/>
                <w:color w:val="000000"/>
                <w:sz w:val="16"/>
                <w:szCs w:val="16"/>
              </w:rPr>
              <w:t xml:space="preserve"> - 7</w:t>
            </w:r>
            <w:r>
              <w:rPr>
                <w:rFonts w:ascii="Arial" w:hAnsi="Arial" w:cs="Arial"/>
                <w:color w:val="000000"/>
                <w:sz w:val="16"/>
                <w:szCs w:val="16"/>
                <w:lang w:val="en-US"/>
              </w:rPr>
              <w:t>120</w:t>
            </w:r>
          </w:p>
        </w:tc>
      </w:tr>
      <w:tr w:rsidR="008F4D94" w14:paraId="089F56D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24E3E"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00811B"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5C7D2"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AF830E"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54379AB"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6393FAB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30EAE"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7193B"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3</w:t>
            </w:r>
            <w:r>
              <w:rPr>
                <w:rFonts w:ascii="Arial" w:hAnsi="Arial" w:cs="Arial"/>
                <w:color w:val="000000"/>
                <w:sz w:val="16"/>
                <w:szCs w:val="16"/>
                <w:lang w:val="en-US"/>
              </w:rPr>
              <w:t>190</w:t>
            </w:r>
            <w:r w:rsidRPr="00192608">
              <w:rPr>
                <w:rFonts w:ascii="Arial" w:hAnsi="Arial" w:cs="Arial"/>
                <w:color w:val="000000"/>
                <w:sz w:val="16"/>
                <w:szCs w:val="16"/>
              </w:rPr>
              <w:t>- 344</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BFB51D"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5508 - 6150</w:t>
            </w:r>
          </w:p>
        </w:tc>
      </w:tr>
      <w:tr w:rsidR="008F4D94" w14:paraId="367A217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062EE0"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410C88"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8AB059"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89C1263" w14:textId="77777777" w:rsidR="008F4D94" w:rsidRDefault="008F4D94" w:rsidP="00190399">
            <w:pPr>
              <w:pStyle w:val="TAL"/>
              <w:jc w:val="center"/>
              <w:rPr>
                <w:lang w:val="en-US"/>
              </w:rPr>
            </w:pPr>
          </w:p>
        </w:tc>
      </w:tr>
      <w:tr w:rsidR="008F4D94" w14:paraId="4DEDF70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22F8B"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69726"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30</w:t>
            </w:r>
            <w:r w:rsidRPr="00192608">
              <w:rPr>
                <w:rFonts w:ascii="Arial" w:hAnsi="Arial" w:cs="Arial"/>
                <w:color w:val="000000"/>
                <w:sz w:val="16"/>
                <w:szCs w:val="16"/>
              </w:rPr>
              <w:t>0 - 1</w:t>
            </w:r>
            <w:r>
              <w:rPr>
                <w:rFonts w:ascii="Arial" w:hAnsi="Arial" w:cs="Arial"/>
                <w:color w:val="000000"/>
                <w:sz w:val="16"/>
                <w:szCs w:val="16"/>
                <w:lang w:val="en-US"/>
              </w:rPr>
              <w:t>040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17ABB" w14:textId="77777777" w:rsidR="008F4D94" w:rsidRDefault="008F4D94" w:rsidP="00190399">
            <w:pPr>
              <w:keepNext/>
              <w:keepLines/>
              <w:spacing w:after="0"/>
              <w:jc w:val="center"/>
              <w:rPr>
                <w:sz w:val="18"/>
                <w:lang w:eastAsia="ja-JP"/>
              </w:rPr>
            </w:pPr>
          </w:p>
        </w:tc>
      </w:tr>
      <w:tr w:rsidR="008F4D94" w14:paraId="7AF902F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AAFFF"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AE9085"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EB11B7"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35353"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7079AF"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74AFD33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2C59F"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3829"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82</w:t>
            </w:r>
            <w:r>
              <w:rPr>
                <w:rFonts w:ascii="Arial" w:hAnsi="Arial" w:cs="Arial"/>
                <w:color w:val="000000"/>
                <w:sz w:val="16"/>
                <w:szCs w:val="16"/>
                <w:lang w:val="en-US"/>
              </w:rPr>
              <w:t>60</w:t>
            </w:r>
            <w:r w:rsidRPr="00192608">
              <w:rPr>
                <w:rFonts w:ascii="Arial" w:hAnsi="Arial" w:cs="Arial"/>
                <w:color w:val="000000"/>
                <w:sz w:val="16"/>
                <w:szCs w:val="16"/>
              </w:rPr>
              <w:t xml:space="preserve"> - 8</w:t>
            </w:r>
            <w:r>
              <w:rPr>
                <w:rFonts w:ascii="Arial" w:hAnsi="Arial" w:cs="Arial"/>
                <w:color w:val="000000"/>
                <w:sz w:val="16"/>
                <w:szCs w:val="16"/>
                <w:lang w:val="en-US"/>
              </w:rPr>
              <w:t>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B36BD"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20</w:t>
            </w:r>
            <w:r w:rsidRPr="00192608">
              <w:rPr>
                <w:rFonts w:ascii="Arial" w:hAnsi="Arial" w:cs="Arial"/>
                <w:color w:val="000000"/>
                <w:sz w:val="16"/>
                <w:szCs w:val="16"/>
              </w:rPr>
              <w:t xml:space="preserve"> - </w:t>
            </w:r>
            <w:r>
              <w:rPr>
                <w:rFonts w:ascii="Arial" w:hAnsi="Arial" w:cs="Arial"/>
                <w:color w:val="000000"/>
                <w:sz w:val="16"/>
                <w:szCs w:val="16"/>
                <w:lang w:val="en-US"/>
              </w:rPr>
              <w:t>910</w:t>
            </w:r>
            <w:r w:rsidRPr="00192608">
              <w:rPr>
                <w:rFonts w:ascii="Arial" w:hAnsi="Arial" w:cs="Arial"/>
                <w:color w:val="000000"/>
                <w:sz w:val="16"/>
                <w:szCs w:val="16"/>
              </w:rPr>
              <w:t>0</w:t>
            </w:r>
          </w:p>
        </w:tc>
      </w:tr>
      <w:tr w:rsidR="008F4D94" w14:paraId="74BF5F0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5D32C"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306D7"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9EA475C"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C08BC9" w14:textId="77777777" w:rsidR="008F4D94" w:rsidRDefault="008F4D94" w:rsidP="00190399">
            <w:pPr>
              <w:pStyle w:val="TAL"/>
              <w:jc w:val="center"/>
              <w:rPr>
                <w:lang w:val="en-US"/>
              </w:rPr>
            </w:pPr>
          </w:p>
        </w:tc>
      </w:tr>
      <w:tr w:rsidR="008F4D94" w14:paraId="5FB1800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E8F66"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02ADF" w14:textId="77777777" w:rsidR="008F4D94" w:rsidRPr="008A5F69" w:rsidRDefault="008F4D94" w:rsidP="00190399">
            <w:pPr>
              <w:keepNext/>
              <w:keepLines/>
              <w:spacing w:after="0"/>
              <w:jc w:val="center"/>
              <w:rPr>
                <w:sz w:val="18"/>
                <w:lang w:eastAsia="ja-JP"/>
              </w:rPr>
            </w:pPr>
            <w:r>
              <w:rPr>
                <w:rFonts w:ascii="Arial" w:hAnsi="Arial" w:cs="Arial"/>
                <w:color w:val="000000"/>
                <w:sz w:val="16"/>
                <w:szCs w:val="16"/>
                <w:lang w:val="en-US"/>
              </w:rPr>
              <w:t>5504</w:t>
            </w:r>
            <w:r w:rsidRPr="00192608">
              <w:rPr>
                <w:rFonts w:ascii="Arial" w:hAnsi="Arial" w:cs="Arial"/>
                <w:color w:val="000000"/>
                <w:sz w:val="16"/>
                <w:szCs w:val="16"/>
              </w:rPr>
              <w:t xml:space="preserve"> - </w:t>
            </w:r>
            <w:r>
              <w:rPr>
                <w:rFonts w:ascii="Arial" w:hAnsi="Arial" w:cs="Arial"/>
                <w:color w:val="000000"/>
                <w:sz w:val="16"/>
                <w:szCs w:val="16"/>
                <w:lang w:val="en-US"/>
              </w:rPr>
              <w:t>5684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399FBB" w14:textId="77777777" w:rsidR="008F4D94" w:rsidRDefault="008F4D94" w:rsidP="00190399">
            <w:pPr>
              <w:keepNext/>
              <w:keepLines/>
              <w:spacing w:after="0"/>
              <w:jc w:val="center"/>
              <w:rPr>
                <w:sz w:val="18"/>
                <w:lang w:eastAsia="ja-JP"/>
              </w:rPr>
            </w:pPr>
          </w:p>
        </w:tc>
      </w:tr>
      <w:tr w:rsidR="008F4D94" w14:paraId="1BB165C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939C"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939B12"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B0BB62"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118123"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793C9CC"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F29773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AAAB7"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43D1B" w14:textId="77777777" w:rsidR="008F4D94" w:rsidRPr="00FF0610" w:rsidRDefault="008F4D94" w:rsidP="00190399">
            <w:pPr>
              <w:keepNext/>
              <w:keepLines/>
              <w:spacing w:after="0"/>
              <w:jc w:val="center"/>
              <w:rPr>
                <w:sz w:val="18"/>
                <w:lang w:eastAsia="ja-JP"/>
              </w:rPr>
            </w:pPr>
            <w:r>
              <w:rPr>
                <w:rFonts w:ascii="Arial" w:hAnsi="Arial" w:cs="Arial"/>
                <w:color w:val="000000"/>
                <w:sz w:val="16"/>
                <w:szCs w:val="16"/>
                <w:lang w:val="en-US"/>
              </w:rPr>
              <w:t>7088</w:t>
            </w:r>
            <w:r w:rsidRPr="00192608">
              <w:rPr>
                <w:rFonts w:ascii="Arial" w:hAnsi="Arial" w:cs="Arial"/>
                <w:color w:val="000000"/>
                <w:sz w:val="16"/>
                <w:szCs w:val="16"/>
              </w:rPr>
              <w:t xml:space="preserve">- </w:t>
            </w:r>
            <w:r>
              <w:rPr>
                <w:rFonts w:ascii="Arial" w:hAnsi="Arial" w:cs="Arial"/>
                <w:color w:val="000000"/>
                <w:sz w:val="16"/>
                <w:szCs w:val="16"/>
                <w:lang w:val="en-US"/>
              </w:rPr>
              <w:t>6818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91864" w14:textId="77777777" w:rsidR="008F4D94" w:rsidRPr="008A5F69" w:rsidRDefault="008F4D94" w:rsidP="00190399">
            <w:pPr>
              <w:keepNext/>
              <w:keepLines/>
              <w:spacing w:after="0"/>
              <w:jc w:val="center"/>
              <w:rPr>
                <w:sz w:val="18"/>
                <w:lang w:eastAsia="ja-JP"/>
              </w:rPr>
            </w:pPr>
            <w:r>
              <w:rPr>
                <w:rFonts w:ascii="Arial" w:hAnsi="Arial" w:cs="Arial"/>
                <w:color w:val="000000"/>
                <w:sz w:val="16"/>
                <w:szCs w:val="16"/>
                <w:lang w:val="en-US"/>
              </w:rPr>
              <w:t>1528</w:t>
            </w:r>
            <w:r w:rsidRPr="00192608">
              <w:rPr>
                <w:rFonts w:ascii="Arial" w:hAnsi="Arial" w:cs="Arial"/>
                <w:color w:val="000000"/>
                <w:sz w:val="16"/>
                <w:szCs w:val="16"/>
              </w:rPr>
              <w:t xml:space="preserve"> - </w:t>
            </w:r>
            <w:r>
              <w:rPr>
                <w:rFonts w:ascii="Arial" w:hAnsi="Arial" w:cs="Arial"/>
                <w:color w:val="000000"/>
                <w:sz w:val="16"/>
                <w:szCs w:val="16"/>
                <w:lang w:val="en-US"/>
              </w:rPr>
              <w:t>1348</w:t>
            </w:r>
          </w:p>
        </w:tc>
      </w:tr>
      <w:tr w:rsidR="008F4D94" w14:paraId="3BEE2B2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040DE"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555917"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47BC64"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133DE5"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3A2D70"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7D565CB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B772D"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CFAA" w14:textId="77777777" w:rsidR="008F4D94" w:rsidRPr="008A5F69" w:rsidRDefault="008F4D94" w:rsidP="00190399">
            <w:pPr>
              <w:keepNext/>
              <w:keepLines/>
              <w:spacing w:after="0"/>
              <w:jc w:val="center"/>
              <w:rPr>
                <w:sz w:val="18"/>
                <w:lang w:eastAsia="ja-JP"/>
              </w:rPr>
            </w:pPr>
            <w:r>
              <w:rPr>
                <w:rFonts w:ascii="Arial" w:hAnsi="Arial" w:cs="Arial"/>
                <w:color w:val="000000"/>
                <w:sz w:val="16"/>
                <w:szCs w:val="16"/>
                <w:lang w:val="en-US"/>
              </w:rPr>
              <w:t>3870</w:t>
            </w:r>
            <w:r w:rsidRPr="00192608">
              <w:rPr>
                <w:rFonts w:ascii="Arial" w:hAnsi="Arial" w:cs="Arial"/>
                <w:color w:val="000000"/>
                <w:sz w:val="16"/>
                <w:szCs w:val="16"/>
              </w:rPr>
              <w:t xml:space="preserve"> - 35</w:t>
            </w:r>
            <w:r>
              <w:rPr>
                <w:rFonts w:ascii="Arial" w:hAnsi="Arial" w:cs="Arial"/>
                <w:color w:val="000000"/>
                <w:sz w:val="16"/>
                <w:szCs w:val="16"/>
                <w:lang w:val="en-US"/>
              </w:rPr>
              <w:t>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69031"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0</w:t>
            </w:r>
            <w:r w:rsidRPr="00192608">
              <w:rPr>
                <w:rFonts w:ascii="Arial" w:hAnsi="Arial" w:cs="Arial"/>
                <w:color w:val="000000"/>
                <w:sz w:val="16"/>
                <w:szCs w:val="16"/>
              </w:rPr>
              <w:t xml:space="preserve"> - </w:t>
            </w:r>
            <w:r>
              <w:rPr>
                <w:rFonts w:ascii="Arial" w:hAnsi="Arial" w:cs="Arial"/>
                <w:color w:val="000000"/>
                <w:sz w:val="16"/>
                <w:szCs w:val="16"/>
                <w:lang w:val="en-US"/>
              </w:rPr>
              <w:t>620</w:t>
            </w:r>
          </w:p>
        </w:tc>
      </w:tr>
      <w:tr w:rsidR="008F4D94" w14:paraId="3FC60CB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F2201"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387E9E"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5E4FCA"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27AA6F"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C24B0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7D174DC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1830C"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D254D" w14:textId="77777777" w:rsidR="008F4D94" w:rsidRPr="00FF0610" w:rsidRDefault="008F4D94" w:rsidP="00190399">
            <w:pPr>
              <w:keepNext/>
              <w:keepLines/>
              <w:spacing w:after="0"/>
              <w:jc w:val="center"/>
              <w:rPr>
                <w:sz w:val="18"/>
                <w:lang w:eastAsia="ja-JP"/>
              </w:rPr>
            </w:pPr>
            <w:r w:rsidRPr="00FF0610">
              <w:rPr>
                <w:rFonts w:ascii="Arial" w:hAnsi="Arial" w:cs="Arial"/>
                <w:color w:val="000000"/>
                <w:sz w:val="16"/>
                <w:szCs w:val="16"/>
                <w:lang w:val="en-US"/>
              </w:rPr>
              <w:t>4276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4036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CA874" w14:textId="77777777" w:rsidR="008F4D94" w:rsidRPr="00FF0610" w:rsidRDefault="008F4D94" w:rsidP="00190399">
            <w:pPr>
              <w:keepNext/>
              <w:keepLines/>
              <w:spacing w:after="0"/>
              <w:jc w:val="center"/>
              <w:rPr>
                <w:sz w:val="18"/>
                <w:lang w:eastAsia="ja-JP"/>
              </w:rPr>
            </w:pPr>
            <w:r w:rsidRPr="00FF0610">
              <w:rPr>
                <w:rFonts w:ascii="Arial" w:hAnsi="Arial" w:cs="Arial"/>
                <w:color w:val="000000"/>
                <w:sz w:val="16"/>
                <w:szCs w:val="16"/>
                <w:lang w:val="en-US"/>
              </w:rPr>
              <w:t>1254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1464</w:t>
            </w:r>
          </w:p>
        </w:tc>
      </w:tr>
      <w:tr w:rsidR="008F4D94" w14:paraId="6071839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054EB"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966BB3"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AE91EF"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2181D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7F3DC5"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3B38BD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2D7BA"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F588" w14:textId="77777777" w:rsidR="008F4D94" w:rsidRPr="008A5F69" w:rsidRDefault="008F4D94" w:rsidP="00190399">
            <w:pPr>
              <w:keepNext/>
              <w:keepLines/>
              <w:spacing w:after="0"/>
              <w:jc w:val="center"/>
              <w:rPr>
                <w:sz w:val="18"/>
                <w:lang w:eastAsia="ja-JP"/>
              </w:rPr>
            </w:pPr>
            <w:r w:rsidRPr="00FF0610">
              <w:rPr>
                <w:rFonts w:ascii="Arial" w:hAnsi="Arial" w:cs="Arial"/>
                <w:color w:val="000000"/>
                <w:sz w:val="16"/>
                <w:szCs w:val="16"/>
              </w:rPr>
              <w:t>7424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rPr>
              <w:t>7664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9A18BA" w14:textId="77777777" w:rsidR="008F4D94" w:rsidRPr="008A5F69" w:rsidRDefault="008F4D94" w:rsidP="00190399">
            <w:pPr>
              <w:keepNext/>
              <w:keepLines/>
              <w:spacing w:after="0"/>
              <w:jc w:val="center"/>
              <w:rPr>
                <w:sz w:val="18"/>
                <w:lang w:eastAsia="ja-JP"/>
              </w:rPr>
            </w:pPr>
            <w:r w:rsidRPr="00FF0610">
              <w:rPr>
                <w:rFonts w:ascii="Arial" w:hAnsi="Arial" w:cs="Arial"/>
                <w:color w:val="000000"/>
                <w:sz w:val="16"/>
                <w:szCs w:val="16"/>
              </w:rPr>
              <w:t>6336</w:t>
            </w:r>
            <w:r w:rsidRPr="00192608">
              <w:rPr>
                <w:rFonts w:ascii="Arial" w:hAnsi="Arial" w:cs="Arial"/>
                <w:color w:val="000000"/>
                <w:sz w:val="16"/>
                <w:szCs w:val="16"/>
              </w:rPr>
              <w:t xml:space="preserve"> - </w:t>
            </w:r>
            <w:r w:rsidRPr="00FF0610">
              <w:rPr>
                <w:rFonts w:ascii="Arial" w:hAnsi="Arial" w:cs="Arial"/>
                <w:color w:val="000000"/>
                <w:sz w:val="16"/>
                <w:szCs w:val="16"/>
              </w:rPr>
              <w:t>6546</w:t>
            </w:r>
          </w:p>
        </w:tc>
      </w:tr>
      <w:tr w:rsidR="008F4D94" w14:paraId="51E220B8"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94D29" w14:textId="77777777" w:rsidR="008F4D94" w:rsidRDefault="008F4D94" w:rsidP="00190399">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B0E1260" w14:textId="77777777" w:rsidR="008F4D94" w:rsidRPr="002A3A4E" w:rsidRDefault="008F4D94" w:rsidP="008F4D94">
      <w:pPr>
        <w:rPr>
          <w:lang w:eastAsia="zh-CN"/>
        </w:rPr>
      </w:pPr>
    </w:p>
    <w:p w14:paraId="15E3DD6C" w14:textId="77777777" w:rsidR="008F4D94" w:rsidRDefault="008F4D94" w:rsidP="008F4D94">
      <w:pPr>
        <w:rPr>
          <w:lang w:eastAsia="ko-KR"/>
        </w:rPr>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5</w:t>
      </w:r>
      <w:r w:rsidRPr="00855E82">
        <w:rPr>
          <w:vertAlign w:val="superscript"/>
          <w:lang w:val="en-US" w:eastAsia="zh-CN"/>
        </w:rPr>
        <w:t>th</w:t>
      </w:r>
      <w:r>
        <w:rPr>
          <w:lang w:val="en-US" w:eastAsia="zh-CN"/>
        </w:rPr>
        <w:t xml:space="preserve"> </w:t>
      </w:r>
      <w:r w:rsidRPr="00B75DD1">
        <w:rPr>
          <w:lang w:eastAsia="ko-KR"/>
        </w:rPr>
        <w:t xml:space="preserve">order IMD from </w:t>
      </w:r>
      <w:r>
        <w:rPr>
          <w:lang w:eastAsia="ko-KR"/>
        </w:rPr>
        <w:t>B</w:t>
      </w:r>
      <w:r w:rsidRPr="00B75DD1">
        <w:rPr>
          <w:lang w:eastAsia="ko-KR"/>
        </w:rPr>
        <w:t>and n</w:t>
      </w:r>
      <w:r>
        <w:rPr>
          <w:lang w:eastAsia="ko-KR"/>
        </w:rPr>
        <w:t>1</w:t>
      </w:r>
      <w:r w:rsidRPr="00B75DD1">
        <w:rPr>
          <w:lang w:eastAsia="ko-KR"/>
        </w:rPr>
        <w:t xml:space="preserve"> and Band n</w:t>
      </w:r>
      <w:r>
        <w:rPr>
          <w:lang w:eastAsia="ko-KR"/>
        </w:rPr>
        <w:t>7</w:t>
      </w:r>
      <w:r w:rsidRPr="00B75DD1">
        <w:rPr>
          <w:lang w:eastAsia="ko-KR"/>
        </w:rPr>
        <w:t xml:space="preserve"> may fall into Rx frequencies of band</w:t>
      </w:r>
      <w:r w:rsidRPr="00B75DD1">
        <w:rPr>
          <w:lang w:eastAsia="ja-JP"/>
        </w:rPr>
        <w:t xml:space="preserve"> </w:t>
      </w:r>
      <w:r w:rsidRPr="00B75DD1">
        <w:rPr>
          <w:lang w:val="en-US" w:eastAsia="zh-CN"/>
        </w:rPr>
        <w:t>n</w:t>
      </w:r>
      <w:r>
        <w:rPr>
          <w:lang w:val="en-US" w:eastAsia="zh-CN"/>
        </w:rPr>
        <w:t>20</w:t>
      </w:r>
      <w:r w:rsidRPr="00B75DD1">
        <w:rPr>
          <w:lang w:eastAsia="ko-KR"/>
        </w:rPr>
        <w:t>.</w:t>
      </w:r>
    </w:p>
    <w:p w14:paraId="61B2251D" w14:textId="77777777" w:rsidR="008F4D94" w:rsidRPr="00A76C0A" w:rsidRDefault="008F4D94" w:rsidP="008F4D94">
      <w:r w:rsidRPr="00A76C0A">
        <w:t xml:space="preserve">Table </w:t>
      </w:r>
      <w:r>
        <w:rPr>
          <w:rFonts w:hint="eastAsia"/>
        </w:rPr>
        <w:t>5.30</w:t>
      </w:r>
      <w:r>
        <w:t>.2.1</w:t>
      </w:r>
      <w:r w:rsidRPr="00A76C0A">
        <w:t>.1-</w:t>
      </w:r>
      <w:r>
        <w:t>2</w:t>
      </w:r>
      <w:r w:rsidRPr="00A76C0A">
        <w:t xml:space="preserve"> provides the two UL bands with one CC per band IMD interference analysis for CA_n</w:t>
      </w:r>
      <w:r>
        <w:t>1</w:t>
      </w:r>
      <w:r w:rsidRPr="00A76C0A">
        <w:t>A-n</w:t>
      </w:r>
      <w:r>
        <w:t>7</w:t>
      </w:r>
      <w:r w:rsidRPr="00A76C0A">
        <w:t>A-n</w:t>
      </w:r>
      <w:r>
        <w:t>20</w:t>
      </w:r>
      <w:r w:rsidRPr="00A76C0A">
        <w:t>A with UL CA_n</w:t>
      </w:r>
      <w:r>
        <w:t>1</w:t>
      </w:r>
      <w:r w:rsidRPr="00A76C0A">
        <w:t>A-n</w:t>
      </w:r>
      <w:r>
        <w:t>20</w:t>
      </w:r>
      <w:r w:rsidRPr="00A76C0A">
        <w:t>A.</w:t>
      </w:r>
    </w:p>
    <w:p w14:paraId="0A46C22C" w14:textId="77777777" w:rsidR="008F4D94" w:rsidRPr="00B75DD1" w:rsidRDefault="008F4D94" w:rsidP="008F4D94">
      <w:pPr>
        <w:rPr>
          <w:lang w:eastAsia="ko-KR"/>
        </w:rPr>
      </w:pPr>
    </w:p>
    <w:p w14:paraId="5793D66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1050D3AE"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4B44F"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62FD0"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514BB"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91F6D"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77C1B" w14:textId="77777777" w:rsidR="008F4D94" w:rsidRDefault="008F4D94" w:rsidP="00190399">
            <w:pPr>
              <w:pStyle w:val="TAH"/>
            </w:pPr>
            <w:r>
              <w:t>f</w:t>
            </w:r>
            <w:r>
              <w:rPr>
                <w:vertAlign w:val="subscript"/>
              </w:rPr>
              <w:t>y_high</w:t>
            </w:r>
          </w:p>
        </w:tc>
      </w:tr>
      <w:tr w:rsidR="008F4D94" w14:paraId="0AE343A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572B6"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9E61F2"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052B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DDA0"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D091C"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78BE77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808C8"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BEB2" w14:textId="77777777" w:rsidR="008F4D94" w:rsidRPr="009A50D1" w:rsidRDefault="008F4D94" w:rsidP="00190399">
            <w:pPr>
              <w:pStyle w:val="TAL"/>
              <w:jc w:val="center"/>
              <w:rPr>
                <w:lang w:val="en-US"/>
              </w:rPr>
            </w:pPr>
            <w:r w:rsidRPr="00192608">
              <w:rPr>
                <w:rFonts w:cs="Arial"/>
                <w:color w:val="000000"/>
                <w:sz w:val="16"/>
                <w:szCs w:val="16"/>
              </w:rPr>
              <w:t>1</w:t>
            </w:r>
            <w:r>
              <w:rPr>
                <w:rFonts w:cs="Arial"/>
                <w:color w:val="000000"/>
                <w:sz w:val="16"/>
                <w:szCs w:val="16"/>
                <w:lang w:val="en-US"/>
              </w:rPr>
              <w:t>148</w:t>
            </w:r>
            <w:r w:rsidRPr="00192608">
              <w:rPr>
                <w:rFonts w:cs="Arial"/>
                <w:color w:val="000000"/>
                <w:sz w:val="16"/>
                <w:szCs w:val="16"/>
              </w:rPr>
              <w:t xml:space="preserve"> - 1</w:t>
            </w:r>
            <w:r>
              <w:rPr>
                <w:rFonts w:cs="Arial"/>
                <w:color w:val="000000"/>
                <w:sz w:val="16"/>
                <w:szCs w:val="16"/>
                <w:lang w:val="en-US"/>
              </w:rPr>
              <w:t>058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16491" w14:textId="77777777" w:rsidR="008F4D94" w:rsidRPr="009A50D1" w:rsidRDefault="008F4D94" w:rsidP="00190399">
            <w:pPr>
              <w:keepNext/>
              <w:keepLines/>
              <w:spacing w:after="0"/>
              <w:jc w:val="center"/>
              <w:rPr>
                <w:sz w:val="18"/>
                <w:lang w:val="en-US"/>
              </w:rPr>
            </w:pPr>
            <w:r>
              <w:rPr>
                <w:rFonts w:ascii="Arial" w:hAnsi="Arial" w:cs="Arial"/>
                <w:color w:val="000000"/>
                <w:sz w:val="16"/>
                <w:szCs w:val="16"/>
                <w:lang w:val="en-US"/>
              </w:rPr>
              <w:t>2752</w:t>
            </w:r>
            <w:r w:rsidRPr="00192608">
              <w:rPr>
                <w:rFonts w:ascii="Arial" w:hAnsi="Arial" w:cs="Arial"/>
                <w:color w:val="000000"/>
                <w:sz w:val="16"/>
                <w:szCs w:val="16"/>
              </w:rPr>
              <w:t xml:space="preserve"> - </w:t>
            </w:r>
            <w:r>
              <w:rPr>
                <w:rFonts w:ascii="Arial" w:hAnsi="Arial" w:cs="Arial"/>
                <w:color w:val="000000"/>
                <w:sz w:val="16"/>
                <w:szCs w:val="16"/>
                <w:lang w:val="en-US"/>
              </w:rPr>
              <w:t>2842</w:t>
            </w:r>
          </w:p>
        </w:tc>
      </w:tr>
      <w:tr w:rsidR="008F4D94" w14:paraId="16D97AF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BA36F"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F9C60B"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2F8357"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CE774D"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C37E8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98672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F876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AE23"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316</w:t>
            </w:r>
            <w:r w:rsidRPr="009A50D1">
              <w:rPr>
                <w:rFonts w:ascii="Arial" w:hAnsi="Arial" w:cs="Arial"/>
                <w:color w:val="000000"/>
                <w:sz w:val="16"/>
                <w:szCs w:val="16"/>
              </w:rPr>
              <w:tab/>
            </w:r>
            <w:r>
              <w:rPr>
                <w:rFonts w:ascii="Arial" w:hAnsi="Arial" w:cs="Arial"/>
                <w:color w:val="000000"/>
                <w:sz w:val="16"/>
                <w:szCs w:val="16"/>
                <w:lang w:val="en-US"/>
              </w:rPr>
              <w:t xml:space="preserve">- </w:t>
            </w:r>
            <w:r w:rsidRPr="009A50D1">
              <w:rPr>
                <w:rFonts w:ascii="Arial" w:hAnsi="Arial" w:cs="Arial"/>
                <w:color w:val="000000"/>
                <w:sz w:val="16"/>
                <w:szCs w:val="16"/>
              </w:rPr>
              <w:t>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A785D" w14:textId="77777777" w:rsidR="008F4D94" w:rsidRPr="00FF0610" w:rsidRDefault="008F4D94" w:rsidP="00190399">
            <w:pPr>
              <w:keepNext/>
              <w:keepLines/>
              <w:spacing w:after="0"/>
              <w:jc w:val="center"/>
              <w:rPr>
                <w:sz w:val="18"/>
                <w:lang w:eastAsia="ja-JP"/>
              </w:rPr>
            </w:pPr>
            <w:r w:rsidRPr="009A50D1">
              <w:rPr>
                <w:rFonts w:ascii="Arial" w:hAnsi="Arial" w:cs="Arial"/>
                <w:color w:val="000000"/>
                <w:sz w:val="16"/>
                <w:szCs w:val="16"/>
              </w:rPr>
              <w:t>2978</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ab/>
              <w:t>312</w:t>
            </w:r>
            <w:r>
              <w:rPr>
                <w:rFonts w:ascii="Arial" w:hAnsi="Arial" w:cs="Arial"/>
                <w:color w:val="000000"/>
                <w:sz w:val="16"/>
                <w:szCs w:val="16"/>
                <w:lang w:val="en-US"/>
              </w:rPr>
              <w:t>8</w:t>
            </w:r>
          </w:p>
        </w:tc>
      </w:tr>
      <w:tr w:rsidR="008F4D94" w14:paraId="718C5F3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ABF4E"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49CF48"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A1BC9F"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CDF3D5"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010049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0C8264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D4BFF"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94416" w14:textId="77777777" w:rsidR="008F4D94" w:rsidRDefault="008F4D94" w:rsidP="00190399">
            <w:pPr>
              <w:keepNext/>
              <w:keepLines/>
              <w:spacing w:after="0"/>
              <w:jc w:val="center"/>
              <w:rPr>
                <w:sz w:val="18"/>
                <w:lang w:val="en-US"/>
              </w:rPr>
            </w:pPr>
            <w:r w:rsidRPr="009A50D1">
              <w:rPr>
                <w:rFonts w:ascii="Arial" w:hAnsi="Arial" w:cs="Arial"/>
                <w:color w:val="000000"/>
                <w:sz w:val="16"/>
                <w:szCs w:val="16"/>
              </w:rPr>
              <w:t>3584</w:t>
            </w:r>
            <w:r w:rsidRPr="00192608">
              <w:rPr>
                <w:rFonts w:ascii="Arial" w:hAnsi="Arial" w:cs="Arial"/>
                <w:color w:val="000000"/>
                <w:sz w:val="16"/>
                <w:szCs w:val="16"/>
              </w:rPr>
              <w:t xml:space="preserve"> - </w:t>
            </w:r>
            <w:r w:rsidRPr="009A50D1">
              <w:rPr>
                <w:rFonts w:ascii="Arial" w:hAnsi="Arial" w:cs="Arial"/>
                <w:color w:val="000000"/>
                <w:sz w:val="16"/>
                <w:szCs w:val="16"/>
              </w:rPr>
              <w:tab/>
              <w:t>3704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0A7" w14:textId="77777777" w:rsidR="008F4D94" w:rsidRDefault="008F4D94" w:rsidP="00190399">
            <w:pPr>
              <w:keepNext/>
              <w:keepLines/>
              <w:spacing w:after="0"/>
              <w:jc w:val="center"/>
              <w:rPr>
                <w:sz w:val="18"/>
                <w:lang w:val="en-US"/>
              </w:rPr>
            </w:pPr>
            <w:r w:rsidRPr="009A50D1">
              <w:rPr>
                <w:rFonts w:ascii="Arial" w:hAnsi="Arial" w:cs="Arial"/>
                <w:color w:val="000000"/>
                <w:sz w:val="16"/>
                <w:szCs w:val="16"/>
              </w:rPr>
              <w:t>4672</w:t>
            </w:r>
            <w:r w:rsidRPr="00192608">
              <w:rPr>
                <w:rFonts w:ascii="Arial" w:hAnsi="Arial" w:cs="Arial"/>
                <w:color w:val="000000"/>
                <w:sz w:val="16"/>
                <w:szCs w:val="16"/>
              </w:rPr>
              <w:t xml:space="preserve"> -</w:t>
            </w:r>
            <w:r>
              <w:rPr>
                <w:rFonts w:ascii="Arial" w:hAnsi="Arial" w:cs="Arial"/>
                <w:color w:val="000000"/>
                <w:sz w:val="16"/>
                <w:szCs w:val="16"/>
                <w:lang w:val="en-US"/>
              </w:rPr>
              <w:t xml:space="preserve"> </w:t>
            </w:r>
            <w:r w:rsidRPr="009A50D1">
              <w:rPr>
                <w:rFonts w:ascii="Arial" w:hAnsi="Arial" w:cs="Arial"/>
                <w:color w:val="000000"/>
                <w:sz w:val="16"/>
                <w:szCs w:val="16"/>
              </w:rPr>
              <w:t>4822</w:t>
            </w:r>
          </w:p>
        </w:tc>
      </w:tr>
      <w:tr w:rsidR="008F4D94" w14:paraId="658312A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17A29"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686736"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D4C672C"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ED3D6"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B16BD8"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D29D63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CB63"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A87AF" w14:textId="77777777" w:rsidR="008F4D94" w:rsidRPr="00FF0610" w:rsidRDefault="008F4D94" w:rsidP="00190399">
            <w:pPr>
              <w:keepNext/>
              <w:keepLines/>
              <w:spacing w:after="0"/>
              <w:jc w:val="center"/>
              <w:rPr>
                <w:sz w:val="18"/>
                <w:lang w:eastAsia="ja-JP"/>
              </w:rPr>
            </w:pPr>
            <w:r w:rsidRPr="009A50D1">
              <w:rPr>
                <w:rFonts w:ascii="Arial" w:hAnsi="Arial" w:cs="Arial"/>
                <w:color w:val="000000"/>
                <w:sz w:val="16"/>
                <w:szCs w:val="16"/>
              </w:rPr>
              <w:t>516</w:t>
            </w:r>
            <w:r w:rsidRPr="009A50D1">
              <w:rPr>
                <w:rFonts w:ascii="Arial" w:hAnsi="Arial" w:cs="Arial"/>
                <w:color w:val="000000"/>
                <w:sz w:val="16"/>
                <w:szCs w:val="16"/>
              </w:rPr>
              <w:tab/>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666</w:t>
            </w:r>
            <w:r w:rsidRPr="009A50D1">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3FBA5"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4898</w:t>
            </w:r>
            <w:r w:rsidRPr="00192608">
              <w:rPr>
                <w:rFonts w:ascii="Arial" w:hAnsi="Arial" w:cs="Arial"/>
                <w:color w:val="000000"/>
                <w:sz w:val="16"/>
                <w:szCs w:val="16"/>
              </w:rPr>
              <w:t xml:space="preserve"> - </w:t>
            </w:r>
            <w:r w:rsidRPr="009A50D1">
              <w:rPr>
                <w:rFonts w:ascii="Arial" w:hAnsi="Arial" w:cs="Arial"/>
                <w:color w:val="000000"/>
                <w:sz w:val="16"/>
                <w:szCs w:val="16"/>
              </w:rPr>
              <w:t>5108</w:t>
            </w:r>
          </w:p>
        </w:tc>
      </w:tr>
      <w:tr w:rsidR="008F4D94" w14:paraId="7375D8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AC2D5"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14596"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376E06"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84B08C" w14:textId="77777777" w:rsidR="008F4D94" w:rsidRDefault="008F4D94" w:rsidP="00190399">
            <w:pPr>
              <w:pStyle w:val="TAL"/>
              <w:jc w:val="center"/>
              <w:rPr>
                <w:lang w:val="en-US"/>
              </w:rPr>
            </w:pPr>
          </w:p>
        </w:tc>
      </w:tr>
      <w:tr w:rsidR="008F4D94" w14:paraId="6CB3C98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FF5DC"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57B2D7"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2296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2116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74CB9C" w14:textId="77777777" w:rsidR="008F4D94" w:rsidRDefault="008F4D94" w:rsidP="00190399">
            <w:pPr>
              <w:keepNext/>
              <w:keepLines/>
              <w:spacing w:after="0"/>
              <w:jc w:val="center"/>
              <w:rPr>
                <w:sz w:val="18"/>
                <w:lang w:eastAsia="ja-JP"/>
              </w:rPr>
            </w:pPr>
          </w:p>
        </w:tc>
      </w:tr>
      <w:tr w:rsidR="008F4D94" w14:paraId="629121E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3B08"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0D71DC"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D5B122"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F91F45"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318392"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372221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F492D"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73982"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4416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4566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61B4D"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6592</w:t>
            </w:r>
            <w:r w:rsidRPr="00192608">
              <w:rPr>
                <w:rFonts w:ascii="Arial" w:hAnsi="Arial" w:cs="Arial"/>
                <w:color w:val="000000"/>
                <w:sz w:val="16"/>
                <w:szCs w:val="16"/>
              </w:rPr>
              <w:t xml:space="preserve"> - </w:t>
            </w:r>
            <w:r w:rsidRPr="009A50D1">
              <w:rPr>
                <w:rFonts w:ascii="Arial" w:hAnsi="Arial" w:cs="Arial"/>
                <w:color w:val="000000"/>
                <w:sz w:val="16"/>
                <w:szCs w:val="16"/>
              </w:rPr>
              <w:t>6802</w:t>
            </w:r>
          </w:p>
        </w:tc>
      </w:tr>
      <w:tr w:rsidR="008F4D94" w14:paraId="73B1776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32414"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C493"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110DC73"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EE5DF3A" w14:textId="77777777" w:rsidR="008F4D94" w:rsidRDefault="008F4D94" w:rsidP="00190399">
            <w:pPr>
              <w:pStyle w:val="TAL"/>
              <w:jc w:val="center"/>
              <w:rPr>
                <w:lang w:val="en-US"/>
              </w:rPr>
            </w:pPr>
          </w:p>
        </w:tc>
      </w:tr>
      <w:tr w:rsidR="008F4D94" w14:paraId="261539F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F9C1C"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C3"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525CC23" w14:textId="77777777" w:rsidR="008F4D94" w:rsidRDefault="008F4D94" w:rsidP="00190399">
            <w:pPr>
              <w:keepNext/>
              <w:keepLines/>
              <w:spacing w:after="0"/>
              <w:jc w:val="center"/>
              <w:rPr>
                <w:sz w:val="18"/>
                <w:lang w:eastAsia="ja-JP"/>
              </w:rPr>
            </w:pPr>
          </w:p>
        </w:tc>
      </w:tr>
      <w:tr w:rsidR="008F4D94" w14:paraId="3234953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F3F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076E7E"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26C0FA"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5EB32"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CB5BA"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F9AB8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DF185"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7432D"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8D03E"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4620 - 3880</w:t>
            </w:r>
          </w:p>
        </w:tc>
      </w:tr>
      <w:tr w:rsidR="008F4D94" w14:paraId="56CDF34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5F4B7"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FA03CC"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70719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C193F4"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55CE08"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DF322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CE7A"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01AE"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61E25"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948 - 380</w:t>
            </w:r>
          </w:p>
        </w:tc>
      </w:tr>
      <w:tr w:rsidR="008F4D94" w14:paraId="670C6E8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4E628"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4E3F09"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4D50014"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0E7DE"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87BF902"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73D0A5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94912"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2670"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4391"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660 - 1840</w:t>
            </w:r>
          </w:p>
        </w:tc>
      </w:tr>
      <w:tr w:rsidR="008F4D94" w14:paraId="26D24D6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63A0"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17AC51"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83A8C4C"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51686"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EDE077D"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28540E9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5B16"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04AF0"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79B0C"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12360 - 13540</w:t>
            </w:r>
          </w:p>
        </w:tc>
      </w:tr>
      <w:tr w:rsidR="008F4D94" w14:paraId="76874A04"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10270" w14:textId="77777777" w:rsidR="008F4D94" w:rsidRDefault="008F4D94" w:rsidP="00190399">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F2F78A9" w14:textId="77777777" w:rsidR="008F4D94" w:rsidRDefault="008F4D94" w:rsidP="008F4D94">
      <w:pPr>
        <w:tabs>
          <w:tab w:val="left" w:pos="2340"/>
        </w:tabs>
        <w:rPr>
          <w:lang w:eastAsia="ko-KR"/>
        </w:rPr>
      </w:pPr>
    </w:p>
    <w:p w14:paraId="1B34B2F4"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 xml:space="preserve">there is no IMD impact from </w:t>
      </w:r>
      <w:r w:rsidRPr="00A76C0A">
        <w:t>UL CA_n</w:t>
      </w:r>
      <w:r>
        <w:t>1</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7</w:t>
      </w:r>
      <w:r w:rsidRPr="00B75DD1">
        <w:rPr>
          <w:lang w:eastAsia="ko-KR"/>
        </w:rPr>
        <w:t>.</w:t>
      </w:r>
    </w:p>
    <w:p w14:paraId="4FC20006" w14:textId="77777777" w:rsidR="008F4D94" w:rsidRPr="00A76C0A" w:rsidRDefault="008F4D94" w:rsidP="008F4D94">
      <w:r w:rsidRPr="00A76C0A">
        <w:t xml:space="preserve">Table </w:t>
      </w:r>
      <w:r>
        <w:rPr>
          <w:rFonts w:hint="eastAsia"/>
        </w:rPr>
        <w:t>5.30</w:t>
      </w:r>
      <w:r>
        <w:t>.2.1</w:t>
      </w:r>
      <w:r w:rsidRPr="00A76C0A">
        <w:t>.1-</w:t>
      </w:r>
      <w:r>
        <w:t>3</w:t>
      </w:r>
      <w:r w:rsidRPr="00A76C0A">
        <w:t xml:space="preserve"> provides the two UL bands with one CC per band IMD interference analysis for CA_n</w:t>
      </w:r>
      <w:r>
        <w:t>1</w:t>
      </w:r>
      <w:r w:rsidRPr="00A76C0A">
        <w:t>A-n</w:t>
      </w:r>
      <w:r>
        <w:t>7</w:t>
      </w:r>
      <w:r w:rsidRPr="00A76C0A">
        <w:t>A-n</w:t>
      </w:r>
      <w:r>
        <w:t>20</w:t>
      </w:r>
      <w:r w:rsidRPr="00A76C0A">
        <w:t>A with UL CA_n</w:t>
      </w:r>
      <w:r>
        <w:t>7</w:t>
      </w:r>
      <w:r w:rsidRPr="00A76C0A">
        <w:t>A-n</w:t>
      </w:r>
      <w:r>
        <w:t>20</w:t>
      </w:r>
      <w:r w:rsidRPr="00A76C0A">
        <w:t>A.</w:t>
      </w:r>
    </w:p>
    <w:p w14:paraId="6087C7A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2DF6687D"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3844C"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732A6"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ED862"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FE56B"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10E18" w14:textId="77777777" w:rsidR="008F4D94" w:rsidRDefault="008F4D94" w:rsidP="00190399">
            <w:pPr>
              <w:pStyle w:val="TAH"/>
            </w:pPr>
            <w:r>
              <w:t>f</w:t>
            </w:r>
            <w:r>
              <w:rPr>
                <w:vertAlign w:val="subscript"/>
              </w:rPr>
              <w:t>y_high</w:t>
            </w:r>
          </w:p>
        </w:tc>
      </w:tr>
      <w:tr w:rsidR="008F4D94" w14:paraId="17744C1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35EF9"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F4EF3"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4879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34285"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8970"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7E703BD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8670C"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61CE3" w14:textId="77777777" w:rsidR="008F4D94" w:rsidRDefault="008F4D94" w:rsidP="00190399">
            <w:pPr>
              <w:pStyle w:val="TAL"/>
              <w:jc w:val="center"/>
              <w:rPr>
                <w:lang w:val="en-US"/>
              </w:rPr>
            </w:pPr>
            <w:r w:rsidRPr="00443FAB">
              <w:rPr>
                <w:rFonts w:cs="Arial"/>
                <w:color w:val="000000"/>
                <w:sz w:val="16"/>
                <w:szCs w:val="16"/>
              </w:rPr>
              <w:t>1738</w:t>
            </w:r>
            <w:r>
              <w:rPr>
                <w:rFonts w:cs="Arial"/>
                <w:color w:val="000000"/>
                <w:sz w:val="16"/>
                <w:szCs w:val="16"/>
              </w:rPr>
              <w:t xml:space="preserve"> - </w:t>
            </w:r>
            <w:r w:rsidRPr="00443FAB">
              <w:rPr>
                <w:rFonts w:cs="Arial"/>
                <w:color w:val="000000"/>
                <w:sz w:val="16"/>
                <w:szCs w:val="16"/>
              </w:rPr>
              <w:t>1638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F0F07" w14:textId="77777777" w:rsidR="008F4D94" w:rsidRPr="00443FAB" w:rsidRDefault="008F4D94" w:rsidP="00190399">
            <w:pPr>
              <w:keepNext/>
              <w:keepLines/>
              <w:spacing w:after="0"/>
              <w:jc w:val="center"/>
              <w:rPr>
                <w:rFonts w:asciiTheme="minorBidi" w:hAnsiTheme="minorBidi" w:cstheme="minorBidi"/>
                <w:sz w:val="18"/>
                <w:lang w:val="en-US"/>
              </w:rPr>
            </w:pPr>
            <w:r w:rsidRPr="00443FAB">
              <w:rPr>
                <w:rFonts w:asciiTheme="minorBidi" w:hAnsiTheme="minorBidi" w:cstheme="minorBidi"/>
                <w:color w:val="000000"/>
                <w:sz w:val="16"/>
                <w:szCs w:val="16"/>
              </w:rPr>
              <w:t>3332</w:t>
            </w:r>
            <w:r>
              <w:rPr>
                <w:rFonts w:asciiTheme="minorBidi" w:hAnsiTheme="minorBidi" w:cstheme="minorBidi"/>
                <w:color w:val="000000"/>
                <w:sz w:val="16"/>
                <w:szCs w:val="16"/>
              </w:rPr>
              <w:t xml:space="preserve"> </w:t>
            </w:r>
            <w:r w:rsidRPr="00443FAB">
              <w:rPr>
                <w:rFonts w:asciiTheme="minorBidi" w:hAnsiTheme="minorBidi" w:cstheme="minorBidi"/>
                <w:color w:val="000000"/>
                <w:sz w:val="16"/>
                <w:szCs w:val="16"/>
              </w:rPr>
              <w:t>- 3432</w:t>
            </w:r>
          </w:p>
        </w:tc>
      </w:tr>
      <w:tr w:rsidR="008F4D94" w14:paraId="43F279B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5493B"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C71BE5"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861AA0"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B83E7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417356"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EE27DE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53D26"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AD73"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906</w:t>
            </w:r>
            <w:r w:rsidRPr="00443FAB">
              <w:rPr>
                <w:rFonts w:ascii="Arial" w:hAnsi="Arial" w:cs="Arial"/>
                <w:color w:val="000000"/>
                <w:sz w:val="16"/>
                <w:szCs w:val="16"/>
              </w:rPr>
              <w:tab/>
            </w:r>
            <w:r>
              <w:rPr>
                <w:rFonts w:ascii="Arial" w:hAnsi="Arial" w:cs="Arial"/>
                <w:color w:val="000000"/>
                <w:sz w:val="16"/>
                <w:szCs w:val="16"/>
              </w:rPr>
              <w:t xml:space="preserve"> - </w:t>
            </w:r>
            <w:r w:rsidRPr="00443FAB">
              <w:rPr>
                <w:rFonts w:ascii="Arial" w:hAnsi="Arial" w:cs="Arial"/>
                <w:color w:val="000000"/>
                <w:sz w:val="16"/>
                <w:szCs w:val="16"/>
              </w:rPr>
              <w:t>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45FC08"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4138</w:t>
            </w:r>
            <w:r>
              <w:rPr>
                <w:rFonts w:ascii="Arial" w:hAnsi="Arial" w:cs="Arial"/>
                <w:color w:val="000000"/>
                <w:sz w:val="16"/>
                <w:szCs w:val="16"/>
              </w:rPr>
              <w:t xml:space="preserve"> - </w:t>
            </w:r>
            <w:r w:rsidRPr="00443FAB">
              <w:rPr>
                <w:rFonts w:ascii="Arial" w:hAnsi="Arial" w:cs="Arial"/>
                <w:color w:val="000000"/>
                <w:sz w:val="16"/>
                <w:szCs w:val="16"/>
              </w:rPr>
              <w:t>4308</w:t>
            </w:r>
          </w:p>
        </w:tc>
      </w:tr>
      <w:tr w:rsidR="008F4D94" w14:paraId="3F91BBC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05975B"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C68FB"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A446D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3D8D67"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667B36"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523A72F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EAAF9"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1E3D3" w14:textId="77777777" w:rsidR="008F4D94" w:rsidRDefault="008F4D94" w:rsidP="00190399">
            <w:pPr>
              <w:keepNext/>
              <w:keepLines/>
              <w:spacing w:after="0"/>
              <w:jc w:val="center"/>
              <w:rPr>
                <w:sz w:val="18"/>
                <w:lang w:val="en-US"/>
              </w:rPr>
            </w:pPr>
            <w:r w:rsidRPr="00443FAB">
              <w:rPr>
                <w:rFonts w:ascii="Arial" w:hAnsi="Arial" w:cs="Arial"/>
                <w:color w:val="000000"/>
                <w:sz w:val="16"/>
                <w:szCs w:val="16"/>
              </w:rPr>
              <w:t>4164</w:t>
            </w:r>
            <w:r>
              <w:rPr>
                <w:rFonts w:ascii="Arial" w:hAnsi="Arial" w:cs="Arial"/>
                <w:color w:val="000000"/>
                <w:sz w:val="16"/>
                <w:szCs w:val="16"/>
              </w:rPr>
              <w:t xml:space="preserve"> - </w:t>
            </w:r>
            <w:r w:rsidRPr="00443FAB">
              <w:rPr>
                <w:rFonts w:ascii="Arial" w:hAnsi="Arial" w:cs="Arial"/>
                <w:color w:val="000000"/>
                <w:sz w:val="16"/>
                <w:szCs w:val="16"/>
              </w:rPr>
              <w:t>4294</w:t>
            </w:r>
            <w:r w:rsidRPr="00443FAB">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E1FE5" w14:textId="77777777" w:rsidR="008F4D94" w:rsidRDefault="008F4D94" w:rsidP="00190399">
            <w:pPr>
              <w:keepNext/>
              <w:keepLines/>
              <w:spacing w:after="0"/>
              <w:jc w:val="center"/>
              <w:rPr>
                <w:sz w:val="18"/>
                <w:lang w:val="en-US"/>
              </w:rPr>
            </w:pPr>
            <w:r w:rsidRPr="00443FAB">
              <w:rPr>
                <w:rFonts w:ascii="Arial" w:hAnsi="Arial" w:cs="Arial"/>
                <w:color w:val="000000"/>
                <w:sz w:val="16"/>
                <w:szCs w:val="16"/>
              </w:rPr>
              <w:t>5832</w:t>
            </w:r>
            <w:r>
              <w:rPr>
                <w:rFonts w:ascii="Arial" w:hAnsi="Arial" w:cs="Arial"/>
                <w:color w:val="000000"/>
                <w:sz w:val="16"/>
                <w:szCs w:val="16"/>
              </w:rPr>
              <w:t xml:space="preserve"> - </w:t>
            </w:r>
            <w:r w:rsidRPr="00443FAB">
              <w:rPr>
                <w:rFonts w:ascii="Arial" w:hAnsi="Arial" w:cs="Arial"/>
                <w:color w:val="000000"/>
                <w:sz w:val="16"/>
                <w:szCs w:val="16"/>
              </w:rPr>
              <w:t>6002</w:t>
            </w:r>
          </w:p>
        </w:tc>
      </w:tr>
      <w:tr w:rsidR="008F4D94" w14:paraId="726FDCC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B20B"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1025F1"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8C4F25"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4E194"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20EF23C"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31CA855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4ED12"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A946"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74</w:t>
            </w:r>
            <w:r>
              <w:rPr>
                <w:rFonts w:ascii="Arial" w:hAnsi="Arial" w:cs="Arial"/>
                <w:color w:val="000000"/>
                <w:sz w:val="16"/>
                <w:szCs w:val="16"/>
              </w:rPr>
              <w:t xml:space="preserve"> - </w:t>
            </w:r>
            <w:r w:rsidRPr="00443FAB">
              <w:rPr>
                <w:rFonts w:ascii="Arial" w:hAnsi="Arial" w:cs="Arial"/>
                <w:color w:val="000000"/>
                <w:sz w:val="16"/>
                <w:szCs w:val="16"/>
              </w:rPr>
              <w:t>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C52F"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6638</w:t>
            </w:r>
            <w:r>
              <w:rPr>
                <w:rFonts w:ascii="Arial" w:hAnsi="Arial" w:cs="Arial"/>
                <w:color w:val="000000"/>
                <w:sz w:val="16"/>
                <w:szCs w:val="16"/>
              </w:rPr>
              <w:t xml:space="preserve"> - </w:t>
            </w:r>
            <w:r w:rsidRPr="00443FAB">
              <w:rPr>
                <w:rFonts w:ascii="Arial" w:hAnsi="Arial" w:cs="Arial"/>
                <w:color w:val="000000"/>
                <w:sz w:val="16"/>
                <w:szCs w:val="16"/>
              </w:rPr>
              <w:t>6878</w:t>
            </w:r>
          </w:p>
        </w:tc>
      </w:tr>
      <w:tr w:rsidR="008F4D94" w14:paraId="75B8CD5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A890A"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81914"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6E2F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BD06C0" w14:textId="77777777" w:rsidR="008F4D94" w:rsidRDefault="008F4D94" w:rsidP="00190399">
            <w:pPr>
              <w:pStyle w:val="TAL"/>
              <w:jc w:val="center"/>
              <w:rPr>
                <w:lang w:val="en-US"/>
              </w:rPr>
            </w:pPr>
          </w:p>
        </w:tc>
      </w:tr>
      <w:tr w:rsidR="008F4D94" w14:paraId="17AFCBC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4BEA"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C35D6" w14:textId="77777777" w:rsidR="008F4D94" w:rsidRPr="0069385C" w:rsidRDefault="008F4D94" w:rsidP="00190399">
            <w:pPr>
              <w:spacing w:after="0"/>
              <w:jc w:val="center"/>
              <w:rPr>
                <w:rFonts w:ascii="Arial" w:hAnsi="Arial" w:cs="Arial"/>
                <w:color w:val="000000"/>
                <w:sz w:val="16"/>
                <w:szCs w:val="16"/>
              </w:rPr>
            </w:pPr>
            <w:r w:rsidRPr="00443FAB">
              <w:rPr>
                <w:rFonts w:ascii="Arial" w:hAnsi="Arial" w:cs="Arial"/>
                <w:color w:val="000000"/>
                <w:sz w:val="16"/>
                <w:szCs w:val="16"/>
              </w:rPr>
              <w:t>3476</w:t>
            </w:r>
            <w:r>
              <w:rPr>
                <w:rFonts w:ascii="Arial" w:hAnsi="Arial" w:cs="Arial"/>
                <w:color w:val="000000"/>
                <w:sz w:val="16"/>
                <w:szCs w:val="16"/>
              </w:rPr>
              <w:t xml:space="preserve"> - 3276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FA26D1" w14:textId="77777777" w:rsidR="008F4D94" w:rsidRDefault="008F4D94" w:rsidP="00190399">
            <w:pPr>
              <w:keepNext/>
              <w:keepLines/>
              <w:spacing w:after="0"/>
              <w:jc w:val="center"/>
              <w:rPr>
                <w:sz w:val="18"/>
                <w:lang w:eastAsia="ja-JP"/>
              </w:rPr>
            </w:pPr>
          </w:p>
        </w:tc>
      </w:tr>
      <w:tr w:rsidR="008F4D94" w14:paraId="711AF8B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8B548"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6E67"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FB1C1D"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72754D"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AF30C"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5161092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53B49"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02414"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4996</w:t>
            </w:r>
            <w:r>
              <w:rPr>
                <w:rFonts w:ascii="Arial" w:hAnsi="Arial" w:cs="Arial"/>
                <w:color w:val="000000"/>
                <w:sz w:val="16"/>
                <w:szCs w:val="16"/>
              </w:rPr>
              <w:t xml:space="preserve"> - </w:t>
            </w:r>
            <w:r w:rsidRPr="00443FAB">
              <w:rPr>
                <w:rFonts w:ascii="Arial" w:hAnsi="Arial" w:cs="Arial"/>
                <w:color w:val="000000"/>
                <w:sz w:val="16"/>
                <w:szCs w:val="16"/>
              </w:rPr>
              <w:t>5156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4F4D2"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8332</w:t>
            </w:r>
            <w:r>
              <w:rPr>
                <w:rFonts w:ascii="Arial" w:hAnsi="Arial" w:cs="Arial"/>
                <w:color w:val="000000"/>
                <w:sz w:val="16"/>
                <w:szCs w:val="16"/>
              </w:rPr>
              <w:t xml:space="preserve"> - </w:t>
            </w:r>
            <w:r w:rsidRPr="00443FAB">
              <w:rPr>
                <w:rFonts w:ascii="Arial" w:hAnsi="Arial" w:cs="Arial"/>
                <w:color w:val="000000"/>
                <w:sz w:val="16"/>
                <w:szCs w:val="16"/>
              </w:rPr>
              <w:t>8572</w:t>
            </w:r>
          </w:p>
        </w:tc>
      </w:tr>
      <w:tr w:rsidR="008F4D94" w14:paraId="70655E2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40E4"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B19E3"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CCFA3"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7068692" w14:textId="77777777" w:rsidR="008F4D94" w:rsidRDefault="008F4D94" w:rsidP="00190399">
            <w:pPr>
              <w:pStyle w:val="TAL"/>
              <w:jc w:val="center"/>
              <w:rPr>
                <w:lang w:val="en-US"/>
              </w:rPr>
            </w:pPr>
          </w:p>
        </w:tc>
      </w:tr>
      <w:tr w:rsidR="008F4D94" w14:paraId="0F62717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A43E7"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6BDC3E" w14:textId="77777777" w:rsidR="008F4D94" w:rsidRPr="0069385C" w:rsidRDefault="008F4D94" w:rsidP="00190399">
            <w:pPr>
              <w:spacing w:after="0"/>
              <w:jc w:val="center"/>
              <w:rPr>
                <w:rFonts w:ascii="Arial" w:hAnsi="Arial" w:cs="Arial"/>
                <w:color w:val="000000"/>
                <w:sz w:val="16"/>
                <w:szCs w:val="16"/>
              </w:rPr>
            </w:pPr>
            <w:r>
              <w:rPr>
                <w:rFonts w:ascii="Arial" w:hAnsi="Arial" w:cs="Arial"/>
                <w:color w:val="000000"/>
                <w:sz w:val="16"/>
                <w:szCs w:val="16"/>
              </w:rPr>
              <w:t>6664 - 6864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7ED22F1" w14:textId="77777777" w:rsidR="008F4D94" w:rsidRDefault="008F4D94" w:rsidP="00190399">
            <w:pPr>
              <w:keepNext/>
              <w:keepLines/>
              <w:spacing w:after="0"/>
              <w:jc w:val="center"/>
              <w:rPr>
                <w:sz w:val="18"/>
                <w:lang w:eastAsia="ja-JP"/>
              </w:rPr>
            </w:pPr>
          </w:p>
        </w:tc>
      </w:tr>
      <w:tr w:rsidR="008F4D94" w14:paraId="4E337D1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783A6"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725199"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BB10956"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00F46"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169A8B"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71677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3D1B3"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85C9"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9448</w:t>
            </w:r>
            <w:r>
              <w:rPr>
                <w:rFonts w:ascii="Arial" w:hAnsi="Arial" w:cs="Arial"/>
                <w:color w:val="000000"/>
                <w:sz w:val="16"/>
                <w:szCs w:val="16"/>
              </w:rPr>
              <w:t xml:space="preserve"> - </w:t>
            </w:r>
            <w:r w:rsidRPr="00443FAB">
              <w:rPr>
                <w:rFonts w:ascii="Arial" w:hAnsi="Arial" w:cs="Arial"/>
                <w:color w:val="000000"/>
                <w:sz w:val="16"/>
                <w:szCs w:val="16"/>
              </w:rPr>
              <w:t>9138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94DFB"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948</w:t>
            </w:r>
            <w:r>
              <w:rPr>
                <w:rFonts w:ascii="Arial" w:hAnsi="Arial" w:cs="Arial"/>
                <w:color w:val="000000"/>
                <w:sz w:val="16"/>
                <w:szCs w:val="16"/>
              </w:rPr>
              <w:t xml:space="preserve"> - </w:t>
            </w:r>
            <w:r w:rsidRPr="00443FAB">
              <w:rPr>
                <w:rFonts w:ascii="Arial" w:hAnsi="Arial" w:cs="Arial"/>
                <w:color w:val="000000"/>
                <w:sz w:val="16"/>
                <w:szCs w:val="16"/>
              </w:rPr>
              <w:t>758</w:t>
            </w:r>
          </w:p>
        </w:tc>
      </w:tr>
      <w:tr w:rsidR="008F4D94" w14:paraId="25CC473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9BB699"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B8C80D"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DF649A"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234589"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2F4739"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7E9CC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36BE"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31E"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6046</w:t>
            </w:r>
            <w:r>
              <w:rPr>
                <w:rFonts w:ascii="Arial" w:hAnsi="Arial" w:cs="Arial"/>
                <w:color w:val="000000"/>
                <w:sz w:val="16"/>
                <w:szCs w:val="16"/>
              </w:rPr>
              <w:t xml:space="preserve"> - </w:t>
            </w:r>
            <w:r w:rsidRPr="00443FAB">
              <w:rPr>
                <w:rFonts w:ascii="Arial" w:hAnsi="Arial" w:cs="Arial"/>
                <w:color w:val="000000"/>
                <w:sz w:val="16"/>
                <w:szCs w:val="16"/>
              </w:rPr>
              <w:t>5776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CF34C"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2414</w:t>
            </w:r>
            <w:r>
              <w:rPr>
                <w:rFonts w:ascii="Arial" w:hAnsi="Arial" w:cs="Arial"/>
                <w:color w:val="000000"/>
                <w:sz w:val="16"/>
                <w:szCs w:val="16"/>
              </w:rPr>
              <w:t xml:space="preserve">  - </w:t>
            </w:r>
            <w:r w:rsidRPr="00443FAB">
              <w:rPr>
                <w:rFonts w:ascii="Arial" w:hAnsi="Arial" w:cs="Arial"/>
                <w:color w:val="000000"/>
                <w:sz w:val="16"/>
                <w:szCs w:val="16"/>
              </w:rPr>
              <w:t>2644</w:t>
            </w:r>
          </w:p>
        </w:tc>
      </w:tr>
      <w:tr w:rsidR="008F4D94" w14:paraId="04E259A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2376C"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24E0A2"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CA7BBF"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A2082"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BDF811"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1B8C60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70FD8"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7D50C"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10832</w:t>
            </w:r>
            <w:r>
              <w:rPr>
                <w:rFonts w:ascii="Arial" w:hAnsi="Arial" w:cs="Arial"/>
                <w:color w:val="000000"/>
                <w:sz w:val="16"/>
                <w:szCs w:val="16"/>
              </w:rPr>
              <w:t xml:space="preserve"> - 11142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4DF57"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5828</w:t>
            </w:r>
            <w:r>
              <w:rPr>
                <w:rFonts w:ascii="Arial" w:hAnsi="Arial" w:cs="Arial"/>
                <w:color w:val="000000"/>
                <w:sz w:val="16"/>
                <w:szCs w:val="16"/>
              </w:rPr>
              <w:t xml:space="preserve"> - </w:t>
            </w:r>
            <w:r w:rsidRPr="00443FAB">
              <w:rPr>
                <w:rFonts w:ascii="Arial" w:hAnsi="Arial" w:cs="Arial"/>
                <w:color w:val="000000"/>
                <w:sz w:val="16"/>
                <w:szCs w:val="16"/>
              </w:rPr>
              <w:t>6018</w:t>
            </w:r>
          </w:p>
        </w:tc>
      </w:tr>
      <w:tr w:rsidR="008F4D94" w14:paraId="453F268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0CD16"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88BBA"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B52408"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3408FE"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D49DA0D"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80E79E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4C70E"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533AA"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9164</w:t>
            </w:r>
            <w:r>
              <w:rPr>
                <w:rFonts w:ascii="Arial" w:hAnsi="Arial" w:cs="Arial"/>
                <w:color w:val="000000"/>
                <w:sz w:val="16"/>
                <w:szCs w:val="16"/>
              </w:rPr>
              <w:t xml:space="preserve"> - </w:t>
            </w:r>
            <w:r w:rsidRPr="00443FAB">
              <w:rPr>
                <w:rFonts w:ascii="Arial" w:hAnsi="Arial" w:cs="Arial"/>
                <w:color w:val="000000"/>
                <w:sz w:val="16"/>
                <w:szCs w:val="16"/>
              </w:rPr>
              <w:t>9434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BB07C"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7496</w:t>
            </w:r>
            <w:r>
              <w:rPr>
                <w:rFonts w:ascii="Arial" w:hAnsi="Arial" w:cs="Arial"/>
                <w:color w:val="000000"/>
                <w:sz w:val="16"/>
                <w:szCs w:val="16"/>
              </w:rPr>
              <w:t xml:space="preserve"> - </w:t>
            </w:r>
            <w:r w:rsidRPr="00443FAB">
              <w:rPr>
                <w:rFonts w:ascii="Arial" w:hAnsi="Arial" w:cs="Arial"/>
                <w:color w:val="000000"/>
                <w:sz w:val="16"/>
                <w:szCs w:val="16"/>
              </w:rPr>
              <w:t>7726</w:t>
            </w:r>
          </w:p>
        </w:tc>
      </w:tr>
      <w:tr w:rsidR="008F4D94" w14:paraId="60D2F6A2"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8AD74" w14:textId="77777777" w:rsidR="008F4D94" w:rsidRDefault="008F4D94" w:rsidP="00190399">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84C873C" w14:textId="77777777" w:rsidR="008F4D94" w:rsidRDefault="008F4D94" w:rsidP="008F4D94">
      <w:pPr>
        <w:tabs>
          <w:tab w:val="left" w:pos="2340"/>
        </w:tabs>
        <w:rPr>
          <w:lang w:eastAsia="ko-KR"/>
        </w:rPr>
      </w:pPr>
    </w:p>
    <w:p w14:paraId="4AECCF3B"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 xml:space="preserve">there is no IMD impact from </w:t>
      </w:r>
      <w:r w:rsidRPr="00A76C0A">
        <w:t>UL CA_n</w:t>
      </w:r>
      <w:r>
        <w:t>7</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79D6DA61" w14:textId="77777777" w:rsidR="008F4D94" w:rsidRPr="00B75DD1" w:rsidRDefault="008F4D94" w:rsidP="008F4D94">
      <w:pPr>
        <w:tabs>
          <w:tab w:val="left" w:pos="2340"/>
        </w:tabs>
      </w:pPr>
      <w:r w:rsidRPr="00B75DD1">
        <w:t>From the tables</w:t>
      </w:r>
      <w:r>
        <w:t xml:space="preserve"> above</w:t>
      </w:r>
      <w:r w:rsidRPr="00B75DD1">
        <w:t xml:space="preserve"> it is found that: </w:t>
      </w:r>
    </w:p>
    <w:p w14:paraId="4284B42C" w14:textId="77777777" w:rsidR="008F4D94" w:rsidRPr="00B75DD1"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20</w:t>
      </w:r>
      <w:r w:rsidRPr="00B75DD1">
        <w:t xml:space="preserve"> may be subject to</w:t>
      </w:r>
      <w:r>
        <w:t xml:space="preserve"> </w:t>
      </w:r>
      <w:r w:rsidRPr="00B75DD1">
        <w:t>IMD5.</w:t>
      </w:r>
    </w:p>
    <w:p w14:paraId="7800DC6A" w14:textId="77777777" w:rsidR="008F4D94" w:rsidRPr="006C68CC" w:rsidRDefault="008F4D94" w:rsidP="008F4D94">
      <w:pPr>
        <w:pStyle w:val="41"/>
      </w:pPr>
      <w:bookmarkStart w:id="411" w:name="_Toc180420602"/>
      <w:r>
        <w:t>5.30.2.2</w:t>
      </w:r>
      <w:r>
        <w:tab/>
      </w:r>
      <w:r w:rsidRPr="006C68CC">
        <w:t>REFSENS requirements</w:t>
      </w:r>
      <w:bookmarkEnd w:id="411"/>
    </w:p>
    <w:p w14:paraId="5414C5F1" w14:textId="77777777" w:rsidR="008F4D94" w:rsidRPr="00B75DD1" w:rsidRDefault="008F4D94" w:rsidP="008F4D94">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28</w:t>
      </w:r>
      <w:r w:rsidRPr="00B75DD1">
        <w:rPr>
          <w:rFonts w:cs="Arial"/>
          <w:lang w:eastAsia="zh-CN"/>
        </w:rPr>
        <w:t>A</w:t>
      </w:r>
      <w:r>
        <w:rPr>
          <w:rFonts w:cs="Arial"/>
          <w:lang w:eastAsia="zh-CN"/>
        </w:rPr>
        <w:t>.</w:t>
      </w:r>
    </w:p>
    <w:p w14:paraId="3BFA9D12" w14:textId="77777777" w:rsidR="008F4D94" w:rsidRPr="00B75DD1" w:rsidRDefault="008F4D94" w:rsidP="008F4D94">
      <w:pPr>
        <w:jc w:val="center"/>
        <w:rPr>
          <w:rFonts w:ascii="Arial" w:hAnsi="Arial" w:cs="Arial"/>
          <w:b/>
          <w:bCs/>
          <w:lang w:val="en-US" w:eastAsia="zh-CN"/>
        </w:rPr>
      </w:pPr>
      <w:r w:rsidRPr="00B75DD1">
        <w:rPr>
          <w:rFonts w:ascii="Arial" w:hAnsi="Arial" w:cs="Arial"/>
          <w:b/>
          <w:bCs/>
          <w:lang w:val="en-US"/>
        </w:rPr>
        <w:t xml:space="preserve">Table </w:t>
      </w:r>
      <w:r>
        <w:rPr>
          <w:rFonts w:ascii="Arial" w:hAnsi="Arial" w:cs="Arial"/>
          <w:b/>
          <w:bCs/>
          <w:lang w:val="en-US" w:eastAsia="zh-CN"/>
        </w:rPr>
        <w:t>5.30</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B75DD1" w14:paraId="65527D84" w14:textId="77777777" w:rsidTr="001903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68924F" w14:textId="77777777" w:rsidR="008F4D94" w:rsidRPr="00B75DD1" w:rsidRDefault="008F4D94" w:rsidP="00190399">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C1A135" w14:textId="77777777" w:rsidR="008F4D94" w:rsidRPr="00B75DD1" w:rsidRDefault="008F4D94" w:rsidP="00190399">
            <w:pPr>
              <w:pStyle w:val="TAH"/>
            </w:pPr>
            <w:r w:rsidRPr="00B75DD1">
              <w:t>Source of IMD</w:t>
            </w:r>
          </w:p>
        </w:tc>
      </w:tr>
      <w:tr w:rsidR="008F4D94" w:rsidRPr="00B75DD1" w14:paraId="2A149586" w14:textId="77777777" w:rsidTr="001903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A6162F" w14:textId="77777777" w:rsidR="008F4D94" w:rsidRPr="00B75DD1" w:rsidRDefault="008F4D94" w:rsidP="00190399">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ADCBC4" w14:textId="77777777" w:rsidR="008F4D94" w:rsidRPr="00B75DD1" w:rsidRDefault="008F4D94" w:rsidP="00190399">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546EC4A4" w14:textId="77777777" w:rsidR="008F4D94" w:rsidRPr="00B75DD1" w:rsidRDefault="008F4D94" w:rsidP="00190399">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387AA863" w14:textId="77777777" w:rsidR="008F4D94" w:rsidRPr="00B75DD1" w:rsidRDefault="008F4D94" w:rsidP="00190399">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549AAB84" w14:textId="77777777" w:rsidR="008F4D94" w:rsidRPr="00B75DD1" w:rsidRDefault="008F4D94" w:rsidP="00190399">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B2C0B7" w14:textId="77777777" w:rsidR="008F4D94" w:rsidRPr="00B75DD1" w:rsidRDefault="008F4D94" w:rsidP="00190399">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0981D8D" w14:textId="77777777" w:rsidR="008F4D94" w:rsidRPr="00B75DD1" w:rsidRDefault="008F4D94" w:rsidP="00190399">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66B2615E" w14:textId="77777777" w:rsidR="008F4D94" w:rsidRPr="00B75DD1" w:rsidRDefault="008F4D94" w:rsidP="00190399">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644E475D" w14:textId="77777777" w:rsidR="008F4D94" w:rsidRPr="00B75DD1" w:rsidRDefault="008F4D94" w:rsidP="00190399">
            <w:pPr>
              <w:pStyle w:val="TAH"/>
            </w:pPr>
          </w:p>
        </w:tc>
      </w:tr>
      <w:tr w:rsidR="008F4D94" w:rsidRPr="00B75DD1" w14:paraId="4BCDA49C"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90E3E" w14:textId="77777777" w:rsidR="008F4D94" w:rsidRPr="00B75DD1" w:rsidRDefault="008F4D94" w:rsidP="00190399">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w:t>
            </w:r>
            <w:r>
              <w:rPr>
                <w:lang w:eastAsia="ko-KR"/>
              </w:rPr>
              <w:t>7</w:t>
            </w:r>
            <w:r w:rsidRPr="00D462F1">
              <w:rPr>
                <w:lang w:eastAsia="ko-KR"/>
              </w:rPr>
              <w:t>-n</w:t>
            </w:r>
            <w:r>
              <w:rPr>
                <w:lang w:eastAsia="ko-KR"/>
              </w:rPr>
              <w:t>20</w:t>
            </w:r>
          </w:p>
        </w:tc>
        <w:tc>
          <w:tcPr>
            <w:tcW w:w="1146" w:type="dxa"/>
            <w:tcBorders>
              <w:top w:val="single" w:sz="4" w:space="0" w:color="auto"/>
              <w:left w:val="single" w:sz="4" w:space="0" w:color="auto"/>
              <w:right w:val="single" w:sz="4" w:space="0" w:color="auto"/>
            </w:tcBorders>
            <w:vAlign w:val="center"/>
          </w:tcPr>
          <w:p w14:paraId="40645530" w14:textId="77777777" w:rsidR="008F4D94" w:rsidRPr="00B75DD1" w:rsidRDefault="008F4D94" w:rsidP="00190399">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24E53B" w14:textId="77777777" w:rsidR="008F4D94" w:rsidRPr="00B75DD1" w:rsidRDefault="008F4D94" w:rsidP="00190399">
            <w:pPr>
              <w:pStyle w:val="TAC"/>
              <w:rPr>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67AFD9E" w14:textId="77777777" w:rsidR="008F4D94" w:rsidRPr="00B75DD1" w:rsidRDefault="008F4D94" w:rsidP="00190399">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6099E5" w14:textId="77777777" w:rsidR="008F4D94" w:rsidRPr="00B75DD1" w:rsidRDefault="008F4D94" w:rsidP="00190399">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FFCDE00" w14:textId="77777777" w:rsidR="008F4D94" w:rsidRPr="00B75DD1" w:rsidRDefault="008F4D94" w:rsidP="00190399">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D90DA" w14:textId="77777777" w:rsidR="008F4D94" w:rsidRPr="00B75DD1" w:rsidRDefault="008F4D94" w:rsidP="00190399">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0AAF92" w14:textId="77777777" w:rsidR="008F4D94" w:rsidRPr="00B75DD1" w:rsidRDefault="008F4D94" w:rsidP="00190399">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9FE4C9B" w14:textId="77777777" w:rsidR="008F4D94" w:rsidRPr="00B75DD1" w:rsidRDefault="008F4D94" w:rsidP="00190399">
            <w:pPr>
              <w:pStyle w:val="TAC"/>
              <w:rPr>
                <w:lang w:val="en-US" w:eastAsia="zh-CN"/>
              </w:rPr>
            </w:pPr>
            <w:r w:rsidRPr="00D462F1">
              <w:rPr>
                <w:lang w:eastAsia="ko-KR"/>
              </w:rPr>
              <w:t>N/A</w:t>
            </w:r>
          </w:p>
        </w:tc>
      </w:tr>
      <w:tr w:rsidR="008F4D94" w:rsidRPr="00B75DD1" w14:paraId="2CEB0BA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0C765" w14:textId="77777777" w:rsidR="008F4D94" w:rsidRPr="00B75DD1" w:rsidRDefault="008F4D94" w:rsidP="001903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5E358D" w14:textId="77777777" w:rsidR="008F4D94" w:rsidRPr="00B75DD1" w:rsidRDefault="008F4D94" w:rsidP="00190399">
            <w:pPr>
              <w:pStyle w:val="TAC"/>
              <w:rPr>
                <w:lang w:val="en-US" w:eastAsia="zh-CN"/>
              </w:rPr>
            </w:pPr>
            <w:r w:rsidRPr="00D462F1">
              <w:rPr>
                <w:rFonts w:eastAsia="宋体" w:hint="eastAsia"/>
              </w:rPr>
              <w:t>n</w:t>
            </w:r>
            <w:r>
              <w:rPr>
                <w:rFonts w:eastAsia="宋体"/>
              </w:rPr>
              <w:t>7</w:t>
            </w:r>
          </w:p>
        </w:tc>
        <w:tc>
          <w:tcPr>
            <w:tcW w:w="960" w:type="dxa"/>
            <w:tcBorders>
              <w:top w:val="single" w:sz="4" w:space="0" w:color="auto"/>
              <w:left w:val="single" w:sz="4" w:space="0" w:color="auto"/>
              <w:right w:val="single" w:sz="4" w:space="0" w:color="auto"/>
            </w:tcBorders>
            <w:vAlign w:val="center"/>
          </w:tcPr>
          <w:p w14:paraId="7E391D1D" w14:textId="77777777" w:rsidR="008F4D94" w:rsidRPr="000803F6" w:rsidRDefault="008F4D94" w:rsidP="00190399">
            <w:pPr>
              <w:pStyle w:val="TAC"/>
              <w:rPr>
                <w:rFonts w:cs="Arial"/>
                <w:szCs w:val="18"/>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1ED8E5" w14:textId="77777777" w:rsidR="008F4D94" w:rsidRPr="00B75DD1" w:rsidRDefault="008F4D94" w:rsidP="00190399">
            <w:pPr>
              <w:pStyle w:val="TAC"/>
              <w:rPr>
                <w:lang w:val="en-US" w:eastAsia="zh-CN"/>
              </w:rPr>
            </w:pPr>
            <w:r>
              <w:rPr>
                <w:lang w:eastAsia="ja-JP"/>
              </w:rPr>
              <w:t>10</w:t>
            </w:r>
          </w:p>
        </w:tc>
        <w:tc>
          <w:tcPr>
            <w:tcW w:w="960" w:type="dxa"/>
            <w:tcBorders>
              <w:top w:val="single" w:sz="4" w:space="0" w:color="auto"/>
              <w:left w:val="single" w:sz="4" w:space="0" w:color="auto"/>
              <w:right w:val="single" w:sz="4" w:space="0" w:color="auto"/>
            </w:tcBorders>
            <w:vAlign w:val="center"/>
          </w:tcPr>
          <w:p w14:paraId="6A73B0AA" w14:textId="77777777" w:rsidR="008F4D94" w:rsidRPr="00B75DD1" w:rsidRDefault="008F4D94" w:rsidP="00190399">
            <w:pPr>
              <w:pStyle w:val="TAC"/>
              <w:rPr>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34D641D" w14:textId="77777777" w:rsidR="008F4D94" w:rsidRPr="00B75DD1" w:rsidRDefault="008F4D94" w:rsidP="00190399">
            <w:pPr>
              <w:pStyle w:val="TAC"/>
              <w:rPr>
                <w:lang w:val="en-US"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069E20" w14:textId="77777777" w:rsidR="008F4D94" w:rsidRPr="00B75DD1" w:rsidRDefault="008F4D94" w:rsidP="00190399">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ED198D" w14:textId="77777777" w:rsidR="008F4D94" w:rsidRPr="00B75DD1" w:rsidRDefault="008F4D94" w:rsidP="00190399">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DFA0DA9" w14:textId="77777777" w:rsidR="008F4D94" w:rsidRPr="00B75DD1" w:rsidRDefault="008F4D94" w:rsidP="00190399">
            <w:pPr>
              <w:pStyle w:val="TAC"/>
              <w:rPr>
                <w:lang w:val="en-US" w:eastAsia="zh-CN"/>
              </w:rPr>
            </w:pPr>
            <w:r w:rsidRPr="00D462F1">
              <w:rPr>
                <w:lang w:eastAsia="ko-KR"/>
              </w:rPr>
              <w:t>N/A</w:t>
            </w:r>
          </w:p>
        </w:tc>
      </w:tr>
      <w:tr w:rsidR="008F4D94" w:rsidRPr="00B75DD1" w14:paraId="0509849F"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9BD16" w14:textId="77777777" w:rsidR="008F4D94" w:rsidRPr="00B75DD1" w:rsidRDefault="008F4D94" w:rsidP="001903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7C52A" w14:textId="77777777" w:rsidR="008F4D94" w:rsidRPr="00B75DD1" w:rsidRDefault="008F4D94" w:rsidP="00190399">
            <w:pPr>
              <w:pStyle w:val="TAC"/>
              <w:rPr>
                <w:lang w:val="en-US" w:eastAsia="zh-CN"/>
              </w:rPr>
            </w:pPr>
            <w:r w:rsidRPr="00D462F1">
              <w:rPr>
                <w:lang w:eastAsia="ko-KR"/>
              </w:rPr>
              <w:t>n</w:t>
            </w:r>
            <w:r>
              <w:rPr>
                <w:lang w:eastAsia="ko-KR"/>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63C3BD" w14:textId="77777777" w:rsidR="008F4D94" w:rsidRPr="00B75DD1" w:rsidRDefault="008F4D94" w:rsidP="0019039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58D74B" w14:textId="77777777" w:rsidR="008F4D94" w:rsidRPr="00B75DD1" w:rsidRDefault="008F4D94" w:rsidP="0019039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82379" w14:textId="77777777" w:rsidR="008F4D94" w:rsidRPr="00B75DD1" w:rsidRDefault="008F4D94" w:rsidP="0019039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85C0E2" w14:textId="77777777" w:rsidR="008F4D94" w:rsidRPr="00B75DD1" w:rsidRDefault="008F4D94" w:rsidP="00190399">
            <w:pPr>
              <w:pStyle w:val="TAC"/>
              <w:rPr>
                <w:lang w:val="en-US"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9457579" w14:textId="77777777" w:rsidR="008F4D94" w:rsidRPr="00B75DD1" w:rsidRDefault="008F4D94" w:rsidP="00190399">
            <w:pPr>
              <w:pStyle w:val="TAC"/>
              <w:rPr>
                <w:lang w:val="en-US" w:eastAsia="zh-CN"/>
              </w:rPr>
            </w:pPr>
            <w:r w:rsidRPr="00630D70">
              <w:rPr>
                <w:rFonts w:hint="eastAsia"/>
              </w:rPr>
              <w:t>4.5</w:t>
            </w:r>
          </w:p>
        </w:tc>
        <w:tc>
          <w:tcPr>
            <w:tcW w:w="828" w:type="dxa"/>
            <w:tcBorders>
              <w:top w:val="single" w:sz="4" w:space="0" w:color="auto"/>
              <w:left w:val="single" w:sz="4" w:space="0" w:color="auto"/>
              <w:bottom w:val="single" w:sz="4" w:space="0" w:color="auto"/>
              <w:right w:val="single" w:sz="4" w:space="0" w:color="auto"/>
            </w:tcBorders>
          </w:tcPr>
          <w:p w14:paraId="48B84E7D" w14:textId="77777777" w:rsidR="008F4D94" w:rsidRPr="00B75DD1" w:rsidRDefault="008F4D94" w:rsidP="00190399">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A7FFB4" w14:textId="77777777" w:rsidR="008F4D94" w:rsidRPr="00B75DD1" w:rsidRDefault="008F4D94" w:rsidP="00190399">
            <w:pPr>
              <w:pStyle w:val="TAC"/>
              <w:rPr>
                <w:lang w:val="en-US" w:eastAsia="zh-CN"/>
              </w:rPr>
            </w:pPr>
            <w:r w:rsidRPr="00D462F1">
              <w:rPr>
                <w:lang w:eastAsia="ko-KR"/>
              </w:rPr>
              <w:t>IMD</w:t>
            </w:r>
            <w:r>
              <w:rPr>
                <w:lang w:eastAsia="ko-KR"/>
              </w:rPr>
              <w:t>5</w:t>
            </w:r>
          </w:p>
        </w:tc>
      </w:tr>
    </w:tbl>
    <w:p w14:paraId="59316E46" w14:textId="77777777" w:rsidR="008F4D94" w:rsidRPr="00336657" w:rsidRDefault="008F4D94" w:rsidP="008F4D94">
      <w:pPr>
        <w:pStyle w:val="EditorsNote"/>
        <w:ind w:left="0" w:firstLine="0"/>
        <w:rPr>
          <w:rFonts w:eastAsia="宋体"/>
          <w:lang w:eastAsia="zh-CN"/>
        </w:rPr>
      </w:pPr>
    </w:p>
    <w:p w14:paraId="58605B34" w14:textId="77777777" w:rsidR="008F4D94" w:rsidRDefault="008F4D94" w:rsidP="008F4D94">
      <w:pPr>
        <w:rPr>
          <w:color w:val="0070C0"/>
        </w:rPr>
      </w:pPr>
    </w:p>
    <w:p w14:paraId="0397C9B0" w14:textId="77777777" w:rsidR="008F4D94" w:rsidRDefault="008F4D94" w:rsidP="008F4D94">
      <w:pPr>
        <w:pStyle w:val="21"/>
        <w:spacing w:after="240"/>
        <w:ind w:left="0" w:firstLine="0"/>
      </w:pPr>
      <w:bookmarkStart w:id="412" w:name="_Toc180420603"/>
      <w:r>
        <w:t>5.31</w:t>
      </w:r>
      <w:r>
        <w:tab/>
      </w:r>
      <w:r w:rsidRPr="00576053">
        <w:t>CA_n1-n3-n75</w:t>
      </w:r>
      <w:bookmarkEnd w:id="412"/>
    </w:p>
    <w:p w14:paraId="712118B6" w14:textId="77777777" w:rsidR="008F4D94" w:rsidRDefault="008F4D94" w:rsidP="008F4D94">
      <w:pPr>
        <w:pStyle w:val="31"/>
        <w:rPr>
          <w:rFonts w:cs="Arial"/>
          <w:szCs w:val="28"/>
        </w:rPr>
      </w:pPr>
      <w:bookmarkStart w:id="413" w:name="_Toc180420604"/>
      <w:r>
        <w:t>5.31.1</w:t>
      </w:r>
      <w:r>
        <w:tab/>
      </w:r>
      <w:r>
        <w:rPr>
          <w:rFonts w:cs="Arial"/>
          <w:szCs w:val="28"/>
        </w:rPr>
        <w:t>Common for 1 band UL and 2 bands UL CA</w:t>
      </w:r>
      <w:bookmarkEnd w:id="413"/>
    </w:p>
    <w:p w14:paraId="1DBDEBAA" w14:textId="77777777" w:rsidR="008F4D94" w:rsidRDefault="008F4D94" w:rsidP="008F4D94">
      <w:pPr>
        <w:pStyle w:val="41"/>
        <w:rPr>
          <w:rFonts w:cs="Arial"/>
        </w:rPr>
      </w:pPr>
      <w:bookmarkStart w:id="414" w:name="_Toc180420605"/>
      <w:r>
        <w:t>5.31.1.1</w:t>
      </w:r>
      <w:r>
        <w:tab/>
      </w:r>
      <w:r>
        <w:rPr>
          <w:rFonts w:cs="Arial"/>
        </w:rPr>
        <w:t>Operating bands for CA</w:t>
      </w:r>
      <w:bookmarkEnd w:id="414"/>
    </w:p>
    <w:p w14:paraId="1A06A1D1" w14:textId="77777777" w:rsidR="008F4D94" w:rsidRDefault="008F4D94" w:rsidP="008F4D94">
      <w:pPr>
        <w:pStyle w:val="TH"/>
      </w:pPr>
      <w:r>
        <w:rPr>
          <w:rFonts w:cs="Arial"/>
        </w:rPr>
        <w:t xml:space="preserve">Table </w:t>
      </w:r>
      <w:r>
        <w:rPr>
          <w:rFonts w:cs="Arial" w:hint="eastAsia"/>
          <w:lang w:val="en-US" w:eastAsia="zh-CN"/>
        </w:rPr>
        <w:t>5.31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2AEBA697"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7A863A" w14:textId="77777777" w:rsidR="008F4D94" w:rsidRPr="004D6DE3" w:rsidRDefault="008F4D94" w:rsidP="00190399">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67C147E"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12B132C"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8B39F4" w14:textId="77777777" w:rsidR="008F4D94" w:rsidRPr="004D6DE3" w:rsidRDefault="008F4D94" w:rsidP="00190399">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3B1D9B"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90D4766"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62BC2F"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FDA1BEF"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D6E76E4"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D3E538"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55CBCE85"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D78D46C"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79FED7"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6323C25"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3A4092"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4A1FE1A0"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6BEA7FA" w14:textId="77777777" w:rsidR="008F4D94" w:rsidRPr="00A1115A" w:rsidRDefault="008F4D94" w:rsidP="00190399">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5B3ED3A5" w14:textId="77777777" w:rsidR="008F4D94" w:rsidRPr="00A1115A" w:rsidRDefault="008F4D94" w:rsidP="00190399">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44A5921" w14:textId="77777777" w:rsidR="008F4D94" w:rsidRPr="00A1115A" w:rsidRDefault="008F4D94" w:rsidP="00190399">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034A07F5" w14:textId="77777777" w:rsidR="008F4D94" w:rsidRPr="00A1115A" w:rsidRDefault="008F4D94" w:rsidP="00190399">
            <w:pPr>
              <w:pStyle w:val="TAC"/>
            </w:pPr>
            <w:r w:rsidRPr="00A1115A">
              <w:t>FDD</w:t>
            </w:r>
          </w:p>
        </w:tc>
      </w:tr>
      <w:tr w:rsidR="008F4D94" w:rsidRPr="004D6DE3" w14:paraId="0C7B77FF"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1F83A1" w14:textId="77777777" w:rsidR="008F4D94" w:rsidRPr="004D6DE3" w:rsidRDefault="008F4D94" w:rsidP="00190399">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0809936E" w14:textId="77777777" w:rsidR="008F4D94" w:rsidRPr="00A1115A" w:rsidRDefault="008F4D94" w:rsidP="00190399">
            <w:pPr>
              <w:pStyle w:val="TAC"/>
            </w:pPr>
            <w:r>
              <w:t>171</w:t>
            </w:r>
            <w:r w:rsidRPr="00A1115A">
              <w:t xml:space="preserve">0 MHz – </w:t>
            </w:r>
            <w:r>
              <w:t>1785</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2699190" w14:textId="77777777" w:rsidR="008F4D94" w:rsidRPr="00A1115A" w:rsidRDefault="008F4D94" w:rsidP="00190399">
            <w:pPr>
              <w:pStyle w:val="TAC"/>
            </w:pPr>
            <w:r>
              <w:t>1805</w:t>
            </w:r>
            <w:r w:rsidRPr="00A1115A">
              <w:t xml:space="preserve"> MHz – </w:t>
            </w:r>
            <w:r>
              <w:t>188</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570240C4" w14:textId="77777777" w:rsidR="008F4D94" w:rsidRPr="00A1115A" w:rsidRDefault="008F4D94" w:rsidP="00190399">
            <w:pPr>
              <w:pStyle w:val="TAC"/>
            </w:pPr>
            <w:r w:rsidRPr="00A1115A">
              <w:t>FDD</w:t>
            </w:r>
          </w:p>
        </w:tc>
      </w:tr>
      <w:tr w:rsidR="008F4D94" w:rsidRPr="004D6DE3" w14:paraId="21B7D96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B72E7A" w14:textId="77777777" w:rsidR="008F4D94" w:rsidRPr="004D6DE3" w:rsidRDefault="008F4D94" w:rsidP="00190399">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497EEB0B" w14:textId="77777777" w:rsidR="008F4D94" w:rsidRPr="00A1115A" w:rsidRDefault="008F4D94" w:rsidP="00190399">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0BCE0E" w14:textId="77777777" w:rsidR="008F4D94" w:rsidRPr="00A1115A" w:rsidRDefault="008F4D94" w:rsidP="00190399">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50ECA662" w14:textId="77777777" w:rsidR="008F4D94" w:rsidRPr="00A1115A" w:rsidRDefault="008F4D94" w:rsidP="00190399">
            <w:pPr>
              <w:pStyle w:val="TAC"/>
            </w:pPr>
            <w:r w:rsidRPr="00A1115A">
              <w:t>SDL</w:t>
            </w:r>
            <w:r>
              <w:rPr>
                <w:vertAlign w:val="superscript"/>
              </w:rPr>
              <w:t>19</w:t>
            </w:r>
          </w:p>
        </w:tc>
      </w:tr>
    </w:tbl>
    <w:p w14:paraId="251B985D" w14:textId="77777777" w:rsidR="008F4D94" w:rsidRPr="00E7502B" w:rsidRDefault="008F4D94" w:rsidP="008F4D94">
      <w:pPr>
        <w:rPr>
          <w:rFonts w:eastAsia="等线"/>
          <w:lang w:eastAsia="zh-CN"/>
        </w:rPr>
      </w:pPr>
    </w:p>
    <w:p w14:paraId="2EB0E2C1" w14:textId="77777777" w:rsidR="008F4D94" w:rsidRPr="005D2633" w:rsidRDefault="008F4D94" w:rsidP="008F4D94">
      <w:pPr>
        <w:pStyle w:val="41"/>
        <w:rPr>
          <w:rFonts w:cs="Arial"/>
        </w:rPr>
      </w:pPr>
      <w:bookmarkStart w:id="415" w:name="_Toc180420606"/>
      <w:r>
        <w:rPr>
          <w:rFonts w:cs="Arial"/>
        </w:rPr>
        <w:t>5.31</w:t>
      </w:r>
      <w:r w:rsidRPr="005D2633">
        <w:rPr>
          <w:rFonts w:cs="Arial"/>
        </w:rPr>
        <w:t>.1.2</w:t>
      </w:r>
      <w:r w:rsidRPr="005D2633">
        <w:rPr>
          <w:rFonts w:cs="Arial"/>
        </w:rPr>
        <w:tab/>
      </w:r>
      <w:r>
        <w:rPr>
          <w:rFonts w:cs="Arial"/>
        </w:rPr>
        <w:t>Channel bandwidths per operating band for CA</w:t>
      </w:r>
      <w:bookmarkEnd w:id="415"/>
    </w:p>
    <w:p w14:paraId="52F7DE14" w14:textId="77777777" w:rsidR="008F4D94" w:rsidRDefault="008F4D94" w:rsidP="008F4D94">
      <w:pPr>
        <w:pStyle w:val="TH"/>
        <w:rPr>
          <w:lang w:val="en-US" w:eastAsia="en-GB"/>
        </w:rPr>
      </w:pPr>
      <w:r>
        <w:rPr>
          <w:rFonts w:cs="Arial"/>
        </w:rPr>
        <w:t xml:space="preserve">Table </w:t>
      </w:r>
      <w:r>
        <w:rPr>
          <w:rFonts w:cs="Arial" w:hint="eastAsia"/>
          <w:lang w:val="en-US" w:eastAsia="zh-CN"/>
        </w:rPr>
        <w:t>5.31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ayout w:type="fixed"/>
        <w:tblLook w:val="04A0" w:firstRow="1" w:lastRow="0" w:firstColumn="1" w:lastColumn="0" w:noHBand="0" w:noVBand="1"/>
      </w:tblPr>
      <w:tblGrid>
        <w:gridCol w:w="1505"/>
        <w:gridCol w:w="1666"/>
        <w:gridCol w:w="651"/>
        <w:gridCol w:w="3486"/>
        <w:gridCol w:w="1063"/>
      </w:tblGrid>
      <w:tr w:rsidR="008F4D94" w:rsidRPr="004D6DE3" w14:paraId="10F63030" w14:textId="77777777" w:rsidTr="00190399">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F888D" w14:textId="77777777" w:rsidR="008F4D94" w:rsidRPr="004D6DE3" w:rsidRDefault="008F4D94" w:rsidP="00190399">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47A60C02" w14:textId="77777777" w:rsidTr="00190399">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4FA3664C" w14:textId="77777777" w:rsidR="008F4D94" w:rsidRPr="004D6DE3" w:rsidRDefault="008F4D94" w:rsidP="00190399">
            <w:pPr>
              <w:pStyle w:val="TAH"/>
              <w:rPr>
                <w:rFonts w:cs="Arial"/>
                <w:b w:val="0"/>
                <w:bCs/>
                <w:szCs w:val="18"/>
              </w:rPr>
            </w:pPr>
            <w:r w:rsidRPr="004D6DE3">
              <w:rPr>
                <w:rFonts w:cs="Arial"/>
                <w:bCs/>
                <w:szCs w:val="18"/>
              </w:rPr>
              <w:t>NR CA configuration</w:t>
            </w:r>
          </w:p>
        </w:tc>
        <w:tc>
          <w:tcPr>
            <w:tcW w:w="995" w:type="pct"/>
            <w:tcBorders>
              <w:top w:val="single" w:sz="4" w:space="0" w:color="auto"/>
              <w:left w:val="nil"/>
              <w:bottom w:val="single" w:sz="4" w:space="0" w:color="auto"/>
              <w:right w:val="single" w:sz="4" w:space="0" w:color="auto"/>
            </w:tcBorders>
            <w:shd w:val="clear" w:color="auto" w:fill="auto"/>
            <w:vAlign w:val="center"/>
          </w:tcPr>
          <w:p w14:paraId="4A9848AD"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9" w:type="pct"/>
            <w:tcBorders>
              <w:top w:val="single" w:sz="4" w:space="0" w:color="auto"/>
              <w:left w:val="nil"/>
              <w:bottom w:val="single" w:sz="4" w:space="0" w:color="auto"/>
              <w:right w:val="single" w:sz="4" w:space="0" w:color="auto"/>
            </w:tcBorders>
            <w:shd w:val="clear" w:color="auto" w:fill="auto"/>
            <w:vAlign w:val="center"/>
          </w:tcPr>
          <w:p w14:paraId="4F28F13C"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NR Band</w:t>
            </w:r>
          </w:p>
        </w:tc>
        <w:tc>
          <w:tcPr>
            <w:tcW w:w="2082" w:type="pct"/>
            <w:tcBorders>
              <w:top w:val="single" w:sz="4" w:space="0" w:color="auto"/>
              <w:left w:val="nil"/>
              <w:bottom w:val="single" w:sz="4" w:space="0" w:color="auto"/>
              <w:right w:val="single" w:sz="4" w:space="0" w:color="auto"/>
            </w:tcBorders>
            <w:shd w:val="clear" w:color="auto" w:fill="auto"/>
            <w:vAlign w:val="center"/>
          </w:tcPr>
          <w:p w14:paraId="70BB6336"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34" w:type="pct"/>
            <w:tcBorders>
              <w:top w:val="single" w:sz="4" w:space="0" w:color="auto"/>
              <w:left w:val="nil"/>
              <w:bottom w:val="single" w:sz="4" w:space="0" w:color="auto"/>
              <w:right w:val="single" w:sz="4" w:space="0" w:color="auto"/>
            </w:tcBorders>
            <w:shd w:val="clear" w:color="auto" w:fill="auto"/>
            <w:vAlign w:val="center"/>
          </w:tcPr>
          <w:p w14:paraId="5FD9F558"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56A948EF" w14:textId="77777777" w:rsidTr="00190399">
        <w:trPr>
          <w:trHeight w:val="57"/>
        </w:trPr>
        <w:tc>
          <w:tcPr>
            <w:tcW w:w="899" w:type="pct"/>
            <w:tcBorders>
              <w:top w:val="single" w:sz="4" w:space="0" w:color="auto"/>
              <w:left w:val="single" w:sz="4" w:space="0" w:color="auto"/>
              <w:right w:val="single" w:sz="4" w:space="0" w:color="auto"/>
            </w:tcBorders>
            <w:shd w:val="clear" w:color="auto" w:fill="auto"/>
            <w:vAlign w:val="center"/>
          </w:tcPr>
          <w:p w14:paraId="482776CD" w14:textId="77777777" w:rsidR="008F4D94" w:rsidRPr="004D6DE3" w:rsidRDefault="008F4D94" w:rsidP="00190399">
            <w:pPr>
              <w:spacing w:after="0"/>
              <w:rPr>
                <w:rFonts w:ascii="Arial" w:hAnsi="Arial" w:cs="Arial"/>
                <w:color w:val="000000"/>
                <w:sz w:val="18"/>
                <w:szCs w:val="18"/>
              </w:rPr>
            </w:pPr>
            <w:r w:rsidRPr="00576053">
              <w:rPr>
                <w:rFonts w:ascii="Arial" w:hAnsi="Arial" w:cs="Arial"/>
                <w:color w:val="000000"/>
                <w:sz w:val="18"/>
                <w:szCs w:val="18"/>
              </w:rPr>
              <w:t>CA_n1A-n3A-n75A</w:t>
            </w:r>
          </w:p>
        </w:tc>
        <w:tc>
          <w:tcPr>
            <w:tcW w:w="995" w:type="pct"/>
            <w:tcBorders>
              <w:top w:val="single" w:sz="4" w:space="0" w:color="auto"/>
              <w:left w:val="nil"/>
              <w:right w:val="single" w:sz="4" w:space="0" w:color="auto"/>
            </w:tcBorders>
            <w:shd w:val="clear" w:color="auto" w:fill="auto"/>
          </w:tcPr>
          <w:p w14:paraId="2D057AA7" w14:textId="77777777" w:rsidR="008F4D94" w:rsidRDefault="008F4D94" w:rsidP="00190399">
            <w:pPr>
              <w:spacing w:after="0"/>
            </w:pPr>
            <w:r w:rsidRPr="00576053">
              <w:rPr>
                <w:rFonts w:ascii="Arial" w:hAnsi="Arial" w:cs="Arial"/>
                <w:color w:val="000000"/>
                <w:sz w:val="18"/>
                <w:szCs w:val="18"/>
              </w:rPr>
              <w:t>CA_n1A-n3A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3F2CE3"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0A9E09A" w14:textId="77777777" w:rsidR="008F4D94" w:rsidRPr="004D6DE3" w:rsidRDefault="008F4D94" w:rsidP="00190399">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34" w:type="pct"/>
            <w:tcBorders>
              <w:top w:val="single" w:sz="4" w:space="0" w:color="auto"/>
              <w:left w:val="single" w:sz="4" w:space="0" w:color="auto"/>
              <w:right w:val="single" w:sz="4" w:space="0" w:color="auto"/>
            </w:tcBorders>
            <w:shd w:val="clear" w:color="auto" w:fill="auto"/>
            <w:vAlign w:val="center"/>
          </w:tcPr>
          <w:p w14:paraId="101A2926" w14:textId="77777777" w:rsidR="008F4D94" w:rsidRPr="004D6DE3" w:rsidRDefault="008F4D94" w:rsidP="00190399">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8F4D94" w:rsidRPr="004D6DE3" w14:paraId="52EF62D7" w14:textId="77777777" w:rsidTr="00190399">
        <w:trPr>
          <w:trHeight w:val="57"/>
        </w:trPr>
        <w:tc>
          <w:tcPr>
            <w:tcW w:w="899" w:type="pct"/>
            <w:tcBorders>
              <w:left w:val="single" w:sz="4" w:space="0" w:color="auto"/>
              <w:right w:val="single" w:sz="4" w:space="0" w:color="auto"/>
            </w:tcBorders>
            <w:shd w:val="clear" w:color="auto" w:fill="auto"/>
            <w:vAlign w:val="center"/>
          </w:tcPr>
          <w:p w14:paraId="375FCBA9" w14:textId="77777777" w:rsidR="008F4D94" w:rsidRPr="004D6DE3" w:rsidRDefault="008F4D94" w:rsidP="00190399">
            <w:pPr>
              <w:spacing w:after="0"/>
              <w:rPr>
                <w:rFonts w:ascii="Arial" w:hAnsi="Arial" w:cs="Arial"/>
                <w:color w:val="000000"/>
                <w:sz w:val="18"/>
                <w:szCs w:val="18"/>
              </w:rPr>
            </w:pPr>
          </w:p>
        </w:tc>
        <w:tc>
          <w:tcPr>
            <w:tcW w:w="995" w:type="pct"/>
            <w:tcBorders>
              <w:left w:val="nil"/>
              <w:right w:val="single" w:sz="4" w:space="0" w:color="auto"/>
            </w:tcBorders>
            <w:shd w:val="clear" w:color="auto" w:fill="auto"/>
          </w:tcPr>
          <w:p w14:paraId="7114D17B" w14:textId="77777777" w:rsidR="008F4D94" w:rsidRDefault="008F4D94" w:rsidP="00190399"/>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B559A3"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63CA918" w14:textId="77777777" w:rsidR="008F4D94" w:rsidRPr="004D6DE3" w:rsidRDefault="008F4D94" w:rsidP="00190399">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34" w:type="pct"/>
            <w:tcBorders>
              <w:left w:val="single" w:sz="4" w:space="0" w:color="auto"/>
              <w:right w:val="single" w:sz="4" w:space="0" w:color="auto"/>
            </w:tcBorders>
            <w:vAlign w:val="center"/>
          </w:tcPr>
          <w:p w14:paraId="502FC041" w14:textId="77777777" w:rsidR="008F4D94" w:rsidRPr="004D6DE3" w:rsidRDefault="008F4D94" w:rsidP="00190399">
            <w:pPr>
              <w:spacing w:after="0"/>
              <w:rPr>
                <w:rFonts w:ascii="Arial" w:hAnsi="Arial" w:cs="Arial"/>
                <w:sz w:val="18"/>
                <w:szCs w:val="18"/>
              </w:rPr>
            </w:pPr>
          </w:p>
        </w:tc>
      </w:tr>
      <w:tr w:rsidR="008F4D94" w:rsidRPr="004D6DE3" w14:paraId="2FD9C9EC" w14:textId="77777777" w:rsidTr="00190399">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44AFBB28" w14:textId="77777777" w:rsidR="008F4D94" w:rsidRPr="004D6DE3" w:rsidRDefault="008F4D94" w:rsidP="00190399">
            <w:pPr>
              <w:spacing w:after="0"/>
              <w:rPr>
                <w:rFonts w:ascii="Arial" w:hAnsi="Arial" w:cs="Arial"/>
                <w:color w:val="000000"/>
                <w:sz w:val="18"/>
                <w:szCs w:val="18"/>
              </w:rPr>
            </w:pPr>
          </w:p>
        </w:tc>
        <w:tc>
          <w:tcPr>
            <w:tcW w:w="995" w:type="pct"/>
            <w:tcBorders>
              <w:left w:val="nil"/>
              <w:bottom w:val="single" w:sz="4" w:space="0" w:color="auto"/>
              <w:right w:val="single" w:sz="4" w:space="0" w:color="auto"/>
            </w:tcBorders>
            <w:shd w:val="clear" w:color="auto" w:fill="auto"/>
          </w:tcPr>
          <w:p w14:paraId="24ABBA56" w14:textId="77777777" w:rsidR="008F4D94" w:rsidRDefault="008F4D94" w:rsidP="00190399"/>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B182FAF"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19EA407E" w14:textId="77777777" w:rsidR="008F4D94" w:rsidRPr="004D6DE3" w:rsidRDefault="008F4D94" w:rsidP="00190399">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34" w:type="pct"/>
            <w:tcBorders>
              <w:left w:val="single" w:sz="4" w:space="0" w:color="auto"/>
              <w:bottom w:val="single" w:sz="4" w:space="0" w:color="auto"/>
              <w:right w:val="single" w:sz="4" w:space="0" w:color="auto"/>
            </w:tcBorders>
            <w:vAlign w:val="center"/>
          </w:tcPr>
          <w:p w14:paraId="4AB8D540" w14:textId="77777777" w:rsidR="008F4D94" w:rsidRPr="004D6DE3" w:rsidRDefault="008F4D94" w:rsidP="00190399">
            <w:pPr>
              <w:spacing w:after="0"/>
              <w:rPr>
                <w:rFonts w:ascii="Arial" w:hAnsi="Arial" w:cs="Arial"/>
                <w:sz w:val="18"/>
                <w:szCs w:val="18"/>
              </w:rPr>
            </w:pPr>
          </w:p>
        </w:tc>
      </w:tr>
    </w:tbl>
    <w:p w14:paraId="51243C20" w14:textId="77777777" w:rsidR="008F4D94" w:rsidRDefault="008F4D94" w:rsidP="008F4D94">
      <w:pPr>
        <w:spacing w:after="0"/>
        <w:rPr>
          <w:rFonts w:eastAsia="Calibri"/>
          <w:lang w:eastAsia="ko-KR"/>
        </w:rPr>
      </w:pPr>
    </w:p>
    <w:p w14:paraId="762365D9" w14:textId="77777777" w:rsidR="008F4D94" w:rsidRDefault="008F4D94" w:rsidP="008F4D94">
      <w:pPr>
        <w:pStyle w:val="41"/>
        <w:rPr>
          <w:rFonts w:cs="Arial"/>
          <w:szCs w:val="22"/>
        </w:rPr>
      </w:pPr>
      <w:bookmarkStart w:id="416" w:name="_Toc180420607"/>
      <w:r>
        <w:rPr>
          <w:rFonts w:cs="Arial"/>
        </w:rPr>
        <w:t>5.31</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proofErr w:type="gramStart"/>
      <w:r>
        <w:rPr>
          <w:rFonts w:cs="Arial" w:hint="eastAsia"/>
          <w:szCs w:val="22"/>
          <w:vertAlign w:val="subscript"/>
        </w:rPr>
        <w:t>,c</w:t>
      </w:r>
      <w:proofErr w:type="gramEnd"/>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16"/>
    </w:p>
    <w:p w14:paraId="470727F3" w14:textId="77777777" w:rsidR="008F4D94" w:rsidRDefault="008F4D94" w:rsidP="008F4D94">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8946154" w14:textId="77777777" w:rsidR="008F4D94" w:rsidRPr="005D2633" w:rsidRDefault="008F4D94" w:rsidP="008F4D94">
      <w:pPr>
        <w:pStyle w:val="31"/>
        <w:rPr>
          <w:rFonts w:cs="Arial"/>
          <w:szCs w:val="28"/>
        </w:rPr>
      </w:pPr>
      <w:bookmarkStart w:id="417" w:name="_Toc180420608"/>
      <w:r>
        <w:rPr>
          <w:rFonts w:cs="Arial"/>
          <w:szCs w:val="28"/>
        </w:rPr>
        <w:t>5.31</w:t>
      </w:r>
      <w:r w:rsidRPr="005D2633">
        <w:rPr>
          <w:rFonts w:cs="Arial"/>
          <w:szCs w:val="28"/>
        </w:rPr>
        <w:t>.2</w:t>
      </w:r>
      <w:r w:rsidRPr="005D2633">
        <w:rPr>
          <w:rFonts w:cs="Arial"/>
          <w:szCs w:val="28"/>
        </w:rPr>
        <w:tab/>
        <w:t>Specific for 2 bands UL CA</w:t>
      </w:r>
      <w:bookmarkEnd w:id="417"/>
    </w:p>
    <w:p w14:paraId="6F66BB5D" w14:textId="77777777" w:rsidR="008F4D94" w:rsidRPr="00140BB6" w:rsidRDefault="008F4D94" w:rsidP="008F4D94">
      <w:pPr>
        <w:pStyle w:val="41"/>
        <w:overflowPunct w:val="0"/>
        <w:autoSpaceDE w:val="0"/>
        <w:autoSpaceDN w:val="0"/>
        <w:adjustRightInd w:val="0"/>
        <w:textAlignment w:val="baseline"/>
        <w:rPr>
          <w:rFonts w:eastAsia="Times New Roman"/>
          <w:lang w:eastAsia="en-GB"/>
        </w:rPr>
      </w:pPr>
      <w:bookmarkStart w:id="418" w:name="_Toc180420609"/>
      <w:r>
        <w:rPr>
          <w:rFonts w:eastAsia="Times New Roman"/>
          <w:lang w:eastAsia="en-GB"/>
        </w:rPr>
        <w:t>5.31</w:t>
      </w:r>
      <w:r w:rsidRPr="00140BB6">
        <w:rPr>
          <w:rFonts w:eastAsia="Times New Roman"/>
          <w:lang w:eastAsia="en-GB"/>
        </w:rPr>
        <w:t>.2.1</w:t>
      </w:r>
      <w:r w:rsidRPr="00140BB6">
        <w:rPr>
          <w:rFonts w:eastAsia="Times New Roman"/>
          <w:lang w:eastAsia="en-GB"/>
        </w:rPr>
        <w:tab/>
        <w:t>UE co-existence studies</w:t>
      </w:r>
      <w:bookmarkEnd w:id="418"/>
    </w:p>
    <w:p w14:paraId="532ED5B2" w14:textId="77777777" w:rsidR="008F4D94" w:rsidRPr="00242348" w:rsidRDefault="008F4D94" w:rsidP="008F4D94">
      <w:pPr>
        <w:pStyle w:val="51"/>
        <w:overflowPunct w:val="0"/>
        <w:autoSpaceDE w:val="0"/>
        <w:autoSpaceDN w:val="0"/>
        <w:adjustRightInd w:val="0"/>
        <w:textAlignment w:val="baseline"/>
        <w:rPr>
          <w:snapToGrid w:val="0"/>
          <w:lang w:eastAsia="en-GB"/>
        </w:rPr>
      </w:pPr>
      <w:bookmarkStart w:id="419" w:name="_Toc180420610"/>
      <w:r>
        <w:rPr>
          <w:rFonts w:hint="eastAsia"/>
          <w:snapToGrid w:val="0"/>
          <w:lang w:eastAsia="en-GB"/>
        </w:rPr>
        <w:t>5.31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9"/>
    </w:p>
    <w:p w14:paraId="46C8F1B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5.31</w:t>
      </w:r>
      <w:r>
        <w:rPr>
          <w:rFonts w:eastAsia="MS Mincho"/>
        </w:rPr>
        <w:t>.2.1</w:t>
      </w:r>
      <w:r w:rsidRPr="00A76C0A">
        <w:rPr>
          <w:rFonts w:eastAsia="MS Mincho"/>
        </w:rPr>
        <w:t xml:space="preserve">.1-1 provides the two UL bands with one CC per band IMD interference analysis for </w:t>
      </w:r>
      <w:r w:rsidRPr="00576053">
        <w:rPr>
          <w:rFonts w:eastAsia="MS Mincho"/>
        </w:rPr>
        <w:t>CA_n1A-n3A-n75A</w:t>
      </w:r>
      <w:r w:rsidRPr="00A76C0A">
        <w:rPr>
          <w:rFonts w:eastAsia="MS Mincho"/>
        </w:rPr>
        <w:t xml:space="preserve"> with UL </w:t>
      </w:r>
      <w:r w:rsidRPr="00576053">
        <w:rPr>
          <w:rFonts w:eastAsia="MS Mincho"/>
        </w:rPr>
        <w:t>CA_n1A-n3A</w:t>
      </w:r>
      <w:r w:rsidRPr="00A76C0A">
        <w:rPr>
          <w:rFonts w:eastAsia="MS Mincho"/>
        </w:rPr>
        <w:t>.</w:t>
      </w:r>
    </w:p>
    <w:p w14:paraId="25ECFF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71AFD787"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23CF4B"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424B2"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0A033"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E8EB6"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588D9" w14:textId="77777777" w:rsidR="008F4D94" w:rsidRDefault="008F4D94" w:rsidP="00190399">
            <w:pPr>
              <w:pStyle w:val="TAH"/>
            </w:pPr>
            <w:r>
              <w:t>f</w:t>
            </w:r>
            <w:r>
              <w:rPr>
                <w:vertAlign w:val="subscript"/>
              </w:rPr>
              <w:t>y_high</w:t>
            </w:r>
          </w:p>
        </w:tc>
      </w:tr>
      <w:tr w:rsidR="008F4D94" w14:paraId="1DC613A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C5773"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37E90"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B4576"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A6F8"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64F8A"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CAAF64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C1806"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286C8" w14:textId="77777777" w:rsidR="008F4D94" w:rsidRPr="00273823" w:rsidRDefault="008F4D94" w:rsidP="00190399">
            <w:pPr>
              <w:keepNext/>
              <w:keepLines/>
              <w:spacing w:after="0"/>
              <w:jc w:val="center"/>
              <w:rPr>
                <w:sz w:val="18"/>
                <w:lang w:val="en-US"/>
              </w:rPr>
            </w:pPr>
            <w:r>
              <w:rPr>
                <w:sz w:val="18"/>
                <w:szCs w:val="18"/>
              </w:rPr>
              <w:t>135</w:t>
            </w:r>
            <w:r w:rsidRPr="00273823">
              <w:rPr>
                <w:sz w:val="18"/>
                <w:lang w:val="en-US"/>
              </w:rPr>
              <w:t>–</w:t>
            </w:r>
            <w:r>
              <w:rPr>
                <w:sz w:val="18"/>
                <w:szCs w:val="18"/>
              </w:rPr>
              <w:t>27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97003" w14:textId="77777777" w:rsidR="008F4D94" w:rsidRDefault="008F4D94" w:rsidP="00190399">
            <w:pPr>
              <w:keepNext/>
              <w:keepLines/>
              <w:spacing w:after="0"/>
              <w:jc w:val="center"/>
              <w:rPr>
                <w:sz w:val="18"/>
                <w:lang w:val="en-US"/>
              </w:rPr>
            </w:pPr>
            <w:r>
              <w:rPr>
                <w:sz w:val="18"/>
                <w:szCs w:val="18"/>
              </w:rPr>
              <w:t>363</w:t>
            </w:r>
            <w:r w:rsidRPr="00075699">
              <w:rPr>
                <w:sz w:val="18"/>
                <w:szCs w:val="18"/>
              </w:rPr>
              <w:t>0</w:t>
            </w:r>
            <w:r>
              <w:rPr>
                <w:sz w:val="18"/>
                <w:lang w:val="en-US"/>
              </w:rPr>
              <w:t>–</w:t>
            </w:r>
            <w:r>
              <w:rPr>
                <w:sz w:val="18"/>
                <w:szCs w:val="18"/>
              </w:rPr>
              <w:t>3765</w:t>
            </w:r>
          </w:p>
        </w:tc>
      </w:tr>
      <w:tr w:rsidR="008F4D94" w14:paraId="5B764DB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33A4"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80979"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03A33"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5AF2A"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59DA2AC"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5100E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40C5"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EC219" w14:textId="77777777" w:rsidR="008F4D94" w:rsidRPr="00273823" w:rsidRDefault="008F4D94" w:rsidP="00190399">
            <w:pPr>
              <w:keepNext/>
              <w:keepLines/>
              <w:spacing w:after="0"/>
              <w:jc w:val="center"/>
              <w:rPr>
                <w:sz w:val="18"/>
                <w:lang w:val="en-US"/>
              </w:rPr>
            </w:pPr>
            <w:r>
              <w:rPr>
                <w:sz w:val="18"/>
                <w:szCs w:val="18"/>
              </w:rPr>
              <w:t>2055</w:t>
            </w:r>
            <w:r w:rsidRPr="00E853F2">
              <w:rPr>
                <w:sz w:val="18"/>
                <w:lang w:val="en-US"/>
              </w:rPr>
              <w:t>–</w:t>
            </w:r>
            <w:r>
              <w:rPr>
                <w:sz w:val="18"/>
                <w:szCs w:val="18"/>
              </w:rPr>
              <w:t>2250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B190E93" w14:textId="77777777" w:rsidR="008F4D94" w:rsidRPr="00273823" w:rsidRDefault="008F4D94" w:rsidP="00190399">
            <w:pPr>
              <w:keepNext/>
              <w:keepLines/>
              <w:spacing w:after="0"/>
              <w:jc w:val="center"/>
              <w:rPr>
                <w:sz w:val="18"/>
                <w:lang w:val="en-US"/>
              </w:rPr>
            </w:pPr>
            <w:r w:rsidRPr="00E853F2">
              <w:rPr>
                <w:sz w:val="18"/>
                <w:szCs w:val="18"/>
                <w:highlight w:val="yellow"/>
              </w:rPr>
              <w:t>1440</w:t>
            </w:r>
            <w:r w:rsidRPr="00E853F2">
              <w:rPr>
                <w:sz w:val="18"/>
                <w:highlight w:val="yellow"/>
                <w:lang w:val="en-US"/>
              </w:rPr>
              <w:t>–</w:t>
            </w:r>
            <w:r w:rsidRPr="00E853F2">
              <w:rPr>
                <w:sz w:val="18"/>
                <w:szCs w:val="18"/>
                <w:highlight w:val="yellow"/>
              </w:rPr>
              <w:t>1650</w:t>
            </w:r>
          </w:p>
        </w:tc>
      </w:tr>
      <w:tr w:rsidR="008F4D94" w14:paraId="25276B8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CA682"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CCE72"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8EA1E"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A60BB"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1DCBFD"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0C6F610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54B98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DBB84" w14:textId="77777777" w:rsidR="008F4D94" w:rsidRDefault="008F4D94" w:rsidP="00190399">
            <w:pPr>
              <w:keepNext/>
              <w:keepLines/>
              <w:spacing w:after="0"/>
              <w:jc w:val="center"/>
              <w:rPr>
                <w:sz w:val="18"/>
                <w:lang w:val="en-US"/>
              </w:rPr>
            </w:pPr>
            <w:r>
              <w:rPr>
                <w:sz w:val="18"/>
                <w:szCs w:val="18"/>
              </w:rPr>
              <w:t>555</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EFAA92" w14:textId="77777777" w:rsidR="008F4D94" w:rsidRDefault="008F4D94" w:rsidP="00190399">
            <w:pPr>
              <w:keepNext/>
              <w:keepLines/>
              <w:spacing w:after="0"/>
              <w:jc w:val="center"/>
              <w:rPr>
                <w:sz w:val="18"/>
                <w:lang w:val="en-US"/>
              </w:rPr>
            </w:pPr>
            <w:r>
              <w:rPr>
                <w:sz w:val="18"/>
                <w:szCs w:val="18"/>
              </w:rPr>
              <w:t>534</w:t>
            </w:r>
            <w:r w:rsidRPr="00075699">
              <w:rPr>
                <w:sz w:val="18"/>
                <w:szCs w:val="18"/>
              </w:rPr>
              <w:t>0</w:t>
            </w:r>
            <w:r>
              <w:rPr>
                <w:sz w:val="18"/>
                <w:lang w:val="en-US"/>
              </w:rPr>
              <w:t>–</w:t>
            </w:r>
            <w:r>
              <w:rPr>
                <w:sz w:val="18"/>
                <w:szCs w:val="18"/>
              </w:rPr>
              <w:t>555</w:t>
            </w:r>
            <w:r w:rsidRPr="00075699">
              <w:rPr>
                <w:sz w:val="18"/>
                <w:szCs w:val="18"/>
              </w:rPr>
              <w:t>0</w:t>
            </w:r>
          </w:p>
        </w:tc>
      </w:tr>
      <w:tr w:rsidR="008F4D94" w14:paraId="4AEAD0C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94585"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CD735"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78E890"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ED420"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D9C941D"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FE1BFD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79378"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13924" w14:textId="77777777" w:rsidR="008F4D94" w:rsidRPr="00273823" w:rsidRDefault="008F4D94" w:rsidP="00190399">
            <w:pPr>
              <w:keepNext/>
              <w:keepLines/>
              <w:spacing w:after="0"/>
              <w:jc w:val="center"/>
              <w:rPr>
                <w:color w:val="FF0000"/>
                <w:sz w:val="18"/>
                <w:lang w:eastAsia="ja-JP"/>
              </w:rPr>
            </w:pPr>
            <w:r w:rsidRPr="00075699">
              <w:rPr>
                <w:sz w:val="18"/>
                <w:szCs w:val="18"/>
              </w:rPr>
              <w:t>3</w:t>
            </w:r>
            <w:r>
              <w:rPr>
                <w:sz w:val="18"/>
                <w:szCs w:val="18"/>
              </w:rPr>
              <w:t>975</w:t>
            </w:r>
            <w:r>
              <w:rPr>
                <w:sz w:val="18"/>
                <w:lang w:val="en-US"/>
              </w:rPr>
              <w:t>–</w:t>
            </w:r>
            <w:r w:rsidRPr="00075699">
              <w:rPr>
                <w:sz w:val="18"/>
                <w:szCs w:val="18"/>
              </w:rPr>
              <w:t>4</w:t>
            </w:r>
            <w:r>
              <w:rPr>
                <w:sz w:val="18"/>
                <w:szCs w:val="18"/>
              </w:rPr>
              <w:t>230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B9C5AF" w14:textId="77777777" w:rsidR="008F4D94" w:rsidRDefault="008F4D94" w:rsidP="00190399">
            <w:pPr>
              <w:keepNext/>
              <w:keepLines/>
              <w:spacing w:after="0"/>
              <w:jc w:val="center"/>
              <w:rPr>
                <w:sz w:val="18"/>
                <w:lang w:eastAsia="ja-JP"/>
              </w:rPr>
            </w:pPr>
            <w:r>
              <w:rPr>
                <w:sz w:val="18"/>
                <w:szCs w:val="18"/>
              </w:rPr>
              <w:t>315</w:t>
            </w:r>
            <w:r w:rsidRPr="00075699">
              <w:rPr>
                <w:sz w:val="18"/>
                <w:szCs w:val="18"/>
              </w:rPr>
              <w:t>0</w:t>
            </w:r>
            <w:r>
              <w:rPr>
                <w:sz w:val="18"/>
                <w:lang w:val="en-US"/>
              </w:rPr>
              <w:t>–</w:t>
            </w:r>
            <w:r>
              <w:rPr>
                <w:sz w:val="18"/>
                <w:szCs w:val="18"/>
              </w:rPr>
              <w:t>3435</w:t>
            </w:r>
          </w:p>
        </w:tc>
      </w:tr>
      <w:tr w:rsidR="008F4D94" w14:paraId="7195320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958EC"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529F5"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EC755C6"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2687E"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38DF8244" w14:textId="77777777" w:rsidR="008F4D94" w:rsidRDefault="008F4D94" w:rsidP="00190399">
            <w:pPr>
              <w:pStyle w:val="TAL"/>
              <w:jc w:val="center"/>
              <w:rPr>
                <w:lang w:val="en-US"/>
              </w:rPr>
            </w:pPr>
          </w:p>
        </w:tc>
      </w:tr>
      <w:tr w:rsidR="008F4D94" w14:paraId="51BBCE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D5A1E"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6D218" w14:textId="77777777" w:rsidR="008F4D94" w:rsidRDefault="008F4D94" w:rsidP="00190399">
            <w:pPr>
              <w:keepNext/>
              <w:keepLines/>
              <w:spacing w:after="0"/>
              <w:jc w:val="center"/>
              <w:rPr>
                <w:sz w:val="18"/>
                <w:lang w:eastAsia="ja-JP"/>
              </w:rPr>
            </w:pPr>
            <w:r>
              <w:rPr>
                <w:sz w:val="18"/>
                <w:szCs w:val="18"/>
              </w:rPr>
              <w:t>27</w:t>
            </w:r>
            <w:r w:rsidRPr="00E853F2">
              <w:rPr>
                <w:sz w:val="18"/>
                <w:szCs w:val="18"/>
              </w:rPr>
              <w:t>0</w:t>
            </w:r>
            <w:r w:rsidRPr="00E853F2">
              <w:rPr>
                <w:sz w:val="18"/>
                <w:lang w:val="en-US"/>
              </w:rPr>
              <w:t>–</w:t>
            </w:r>
            <w:r>
              <w:rPr>
                <w:sz w:val="18"/>
                <w:szCs w:val="18"/>
              </w:rPr>
              <w:t>54</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6A819" w14:textId="77777777" w:rsidR="008F4D94" w:rsidRDefault="008F4D94" w:rsidP="00190399">
            <w:pPr>
              <w:keepNext/>
              <w:keepLines/>
              <w:spacing w:after="0"/>
              <w:jc w:val="center"/>
              <w:rPr>
                <w:sz w:val="18"/>
                <w:lang w:eastAsia="ja-JP"/>
              </w:rPr>
            </w:pPr>
          </w:p>
        </w:tc>
      </w:tr>
      <w:tr w:rsidR="008F4D94" w14:paraId="40ACA11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E4014"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CFAE9"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E62869A"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28022"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A8A8F6A"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6C1C6D3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D9394"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035787" w14:textId="77777777" w:rsidR="008F4D94" w:rsidRDefault="008F4D94" w:rsidP="00190399">
            <w:pPr>
              <w:keepNext/>
              <w:keepLines/>
              <w:spacing w:after="0"/>
              <w:jc w:val="center"/>
              <w:rPr>
                <w:sz w:val="18"/>
                <w:lang w:eastAsia="ja-JP"/>
              </w:rPr>
            </w:pPr>
            <w:r>
              <w:rPr>
                <w:sz w:val="18"/>
                <w:szCs w:val="18"/>
              </w:rPr>
              <w:t>747</w:t>
            </w:r>
            <w:r w:rsidRPr="00075699">
              <w:rPr>
                <w:sz w:val="18"/>
                <w:szCs w:val="18"/>
              </w:rPr>
              <w:t>0</w:t>
            </w:r>
            <w:r>
              <w:rPr>
                <w:sz w:val="18"/>
                <w:lang w:val="en-US"/>
              </w:rPr>
              <w:t>–</w:t>
            </w:r>
            <w:r>
              <w:rPr>
                <w:sz w:val="18"/>
                <w:szCs w:val="18"/>
              </w:rPr>
              <w:t>7725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1A9D0" w14:textId="77777777" w:rsidR="008F4D94" w:rsidRDefault="008F4D94" w:rsidP="00190399">
            <w:pPr>
              <w:keepNext/>
              <w:keepLines/>
              <w:spacing w:after="0"/>
              <w:jc w:val="center"/>
              <w:rPr>
                <w:sz w:val="18"/>
                <w:lang w:eastAsia="ja-JP"/>
              </w:rPr>
            </w:pPr>
            <w:r>
              <w:rPr>
                <w:sz w:val="18"/>
                <w:szCs w:val="18"/>
              </w:rPr>
              <w:t>705</w:t>
            </w:r>
            <w:r w:rsidRPr="00075699">
              <w:rPr>
                <w:sz w:val="18"/>
                <w:szCs w:val="18"/>
              </w:rPr>
              <w:t>0</w:t>
            </w:r>
            <w:r>
              <w:rPr>
                <w:sz w:val="18"/>
                <w:lang w:val="en-US"/>
              </w:rPr>
              <w:t>–</w:t>
            </w:r>
            <w:r>
              <w:rPr>
                <w:sz w:val="18"/>
                <w:szCs w:val="18"/>
              </w:rPr>
              <w:t>7335</w:t>
            </w:r>
          </w:p>
        </w:tc>
      </w:tr>
      <w:tr w:rsidR="008F4D94" w14:paraId="4E31761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7FE2E"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EDA96"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14AF52"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9695F5"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A03C88D" w14:textId="77777777" w:rsidR="008F4D94" w:rsidRDefault="008F4D94" w:rsidP="00190399">
            <w:pPr>
              <w:pStyle w:val="TAL"/>
              <w:jc w:val="center"/>
              <w:rPr>
                <w:lang w:val="en-US"/>
              </w:rPr>
            </w:pPr>
          </w:p>
        </w:tc>
      </w:tr>
      <w:tr w:rsidR="008F4D94" w14:paraId="507D195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BC14"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83609" w14:textId="77777777" w:rsidR="008F4D94" w:rsidRDefault="008F4D94" w:rsidP="00190399">
            <w:pPr>
              <w:keepNext/>
              <w:keepLines/>
              <w:spacing w:after="0"/>
              <w:jc w:val="center"/>
              <w:rPr>
                <w:sz w:val="18"/>
                <w:lang w:eastAsia="ja-JP"/>
              </w:rPr>
            </w:pPr>
            <w:r>
              <w:rPr>
                <w:sz w:val="18"/>
                <w:szCs w:val="18"/>
              </w:rPr>
              <w:t>726</w:t>
            </w:r>
            <w:r w:rsidRPr="00075699">
              <w:rPr>
                <w:sz w:val="18"/>
                <w:szCs w:val="18"/>
              </w:rPr>
              <w:t>0</w:t>
            </w:r>
            <w:r>
              <w:rPr>
                <w:sz w:val="18"/>
                <w:lang w:val="en-US"/>
              </w:rPr>
              <w:t>–</w:t>
            </w:r>
            <w:r>
              <w:rPr>
                <w:sz w:val="18"/>
                <w:szCs w:val="18"/>
              </w:rPr>
              <w:t>753</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DF142" w14:textId="77777777" w:rsidR="008F4D94" w:rsidRDefault="008F4D94" w:rsidP="00190399">
            <w:pPr>
              <w:keepNext/>
              <w:keepLines/>
              <w:spacing w:after="0"/>
              <w:jc w:val="center"/>
              <w:rPr>
                <w:sz w:val="18"/>
                <w:lang w:eastAsia="ja-JP"/>
              </w:rPr>
            </w:pPr>
          </w:p>
        </w:tc>
      </w:tr>
      <w:tr w:rsidR="008F4D94" w14:paraId="6DEEC0B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2DAF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D69823"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9733DB"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AD3ACB"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7B5363E"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10C4C56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3FE4D"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FB74C" w14:textId="77777777" w:rsidR="008F4D94" w:rsidRDefault="008F4D94" w:rsidP="00190399">
            <w:pPr>
              <w:keepNext/>
              <w:keepLines/>
              <w:spacing w:after="0"/>
              <w:jc w:val="center"/>
              <w:rPr>
                <w:sz w:val="18"/>
                <w:lang w:eastAsia="ja-JP"/>
              </w:rPr>
            </w:pPr>
            <w:r>
              <w:rPr>
                <w:sz w:val="18"/>
                <w:szCs w:val="18"/>
              </w:rPr>
              <w:t>486</w:t>
            </w:r>
            <w:r w:rsidRPr="00075699">
              <w:rPr>
                <w:sz w:val="18"/>
                <w:szCs w:val="18"/>
              </w:rPr>
              <w:t>0</w:t>
            </w:r>
            <w:r>
              <w:rPr>
                <w:sz w:val="18"/>
                <w:lang w:val="en-US"/>
              </w:rPr>
              <w:t>–</w:t>
            </w:r>
            <w:r>
              <w:rPr>
                <w:sz w:val="18"/>
                <w:szCs w:val="18"/>
              </w:rPr>
              <w:t>522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7CB08" w14:textId="77777777" w:rsidR="008F4D94" w:rsidRDefault="008F4D94" w:rsidP="00190399">
            <w:pPr>
              <w:keepNext/>
              <w:keepLines/>
              <w:spacing w:after="0"/>
              <w:jc w:val="center"/>
              <w:rPr>
                <w:sz w:val="18"/>
                <w:lang w:eastAsia="ja-JP"/>
              </w:rPr>
            </w:pPr>
            <w:r>
              <w:rPr>
                <w:sz w:val="18"/>
                <w:szCs w:val="18"/>
              </w:rPr>
              <w:t>5895</w:t>
            </w:r>
            <w:r>
              <w:rPr>
                <w:sz w:val="18"/>
                <w:lang w:val="en-US"/>
              </w:rPr>
              <w:t>–</w:t>
            </w:r>
            <w:r w:rsidRPr="00075699">
              <w:rPr>
                <w:sz w:val="18"/>
                <w:szCs w:val="18"/>
              </w:rPr>
              <w:t>6</w:t>
            </w:r>
            <w:r>
              <w:rPr>
                <w:sz w:val="18"/>
                <w:szCs w:val="18"/>
              </w:rPr>
              <w:t>21</w:t>
            </w:r>
            <w:r w:rsidRPr="00075699">
              <w:rPr>
                <w:sz w:val="18"/>
                <w:szCs w:val="18"/>
              </w:rPr>
              <w:t>0</w:t>
            </w:r>
          </w:p>
        </w:tc>
      </w:tr>
      <w:tr w:rsidR="008F4D94" w14:paraId="5333BAA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4DB0D"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E46021"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8CD19"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FC5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D81A7"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43172E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CBAD1"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BE79A19" w14:textId="77777777" w:rsidR="008F4D94" w:rsidRDefault="008F4D94" w:rsidP="00190399">
            <w:pPr>
              <w:keepNext/>
              <w:keepLines/>
              <w:spacing w:after="0"/>
              <w:jc w:val="center"/>
              <w:rPr>
                <w:sz w:val="18"/>
                <w:lang w:eastAsia="ja-JP"/>
              </w:rPr>
            </w:pPr>
            <w:r w:rsidRPr="00E853F2">
              <w:rPr>
                <w:sz w:val="18"/>
                <w:szCs w:val="18"/>
                <w:highlight w:val="yellow"/>
              </w:rPr>
              <w:t>1170</w:t>
            </w:r>
            <w:r w:rsidRPr="00E853F2">
              <w:rPr>
                <w:sz w:val="18"/>
                <w:highlight w:val="yellow"/>
                <w:lang w:val="en-US"/>
              </w:rPr>
              <w:t>–</w:t>
            </w:r>
            <w:r w:rsidRPr="00E853F2">
              <w:rPr>
                <w:sz w:val="18"/>
                <w:szCs w:val="18"/>
                <w:highlight w:val="yellow"/>
              </w:rPr>
              <w:t>1515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F9770" w14:textId="77777777" w:rsidR="008F4D94" w:rsidRDefault="008F4D94" w:rsidP="00190399">
            <w:pPr>
              <w:keepNext/>
              <w:keepLines/>
              <w:spacing w:after="0"/>
              <w:jc w:val="center"/>
              <w:rPr>
                <w:sz w:val="18"/>
                <w:lang w:eastAsia="ja-JP"/>
              </w:rPr>
            </w:pPr>
            <w:r>
              <w:rPr>
                <w:sz w:val="18"/>
                <w:szCs w:val="18"/>
              </w:rPr>
              <w:t>2190</w:t>
            </w:r>
            <w:r>
              <w:rPr>
                <w:sz w:val="18"/>
                <w:lang w:val="en-US"/>
              </w:rPr>
              <w:t>–</w:t>
            </w:r>
            <w:r>
              <w:rPr>
                <w:sz w:val="18"/>
                <w:szCs w:val="18"/>
              </w:rPr>
              <w:t>252</w:t>
            </w:r>
            <w:r w:rsidRPr="00075699">
              <w:rPr>
                <w:sz w:val="18"/>
                <w:szCs w:val="18"/>
              </w:rPr>
              <w:t>0</w:t>
            </w:r>
          </w:p>
        </w:tc>
      </w:tr>
      <w:tr w:rsidR="008F4D94" w14:paraId="5392B4B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1481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70A65"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26AA86"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688462"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AB9C29"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24D33A4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B0EC5"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E269F2" w14:textId="77777777" w:rsidR="008F4D94" w:rsidRDefault="008F4D94" w:rsidP="00190399">
            <w:pPr>
              <w:keepNext/>
              <w:keepLines/>
              <w:spacing w:after="0"/>
              <w:jc w:val="center"/>
              <w:rPr>
                <w:sz w:val="18"/>
                <w:lang w:eastAsia="ja-JP"/>
              </w:rPr>
            </w:pPr>
            <w:r>
              <w:rPr>
                <w:sz w:val="18"/>
                <w:szCs w:val="18"/>
              </w:rPr>
              <w:t>876</w:t>
            </w:r>
            <w:r w:rsidRPr="00075699">
              <w:rPr>
                <w:sz w:val="18"/>
                <w:szCs w:val="18"/>
              </w:rPr>
              <w:t>0</w:t>
            </w:r>
            <w:r>
              <w:rPr>
                <w:sz w:val="18"/>
                <w:lang w:val="en-US"/>
              </w:rPr>
              <w:t>–</w:t>
            </w:r>
            <w:r>
              <w:rPr>
                <w:sz w:val="18"/>
                <w:szCs w:val="18"/>
              </w:rPr>
              <w:t>912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1C3D" w14:textId="77777777" w:rsidR="008F4D94" w:rsidRDefault="008F4D94" w:rsidP="00190399">
            <w:pPr>
              <w:keepNext/>
              <w:keepLines/>
              <w:spacing w:after="0"/>
              <w:jc w:val="center"/>
              <w:rPr>
                <w:sz w:val="18"/>
                <w:lang w:eastAsia="ja-JP"/>
              </w:rPr>
            </w:pPr>
            <w:r>
              <w:rPr>
                <w:sz w:val="18"/>
                <w:szCs w:val="18"/>
              </w:rPr>
              <w:t>939</w:t>
            </w:r>
            <w:r w:rsidRPr="00075699">
              <w:rPr>
                <w:sz w:val="18"/>
                <w:szCs w:val="18"/>
              </w:rPr>
              <w:t>0</w:t>
            </w:r>
            <w:r>
              <w:rPr>
                <w:sz w:val="18"/>
                <w:lang w:val="en-US"/>
              </w:rPr>
              <w:t>–</w:t>
            </w:r>
            <w:r>
              <w:rPr>
                <w:sz w:val="18"/>
                <w:szCs w:val="18"/>
              </w:rPr>
              <w:t>9705</w:t>
            </w:r>
          </w:p>
        </w:tc>
      </w:tr>
      <w:tr w:rsidR="008F4D94" w14:paraId="6B724D8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ED79B"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24925"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CD0999"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F627D9"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636DA5"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4465641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4EDD1"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42034" w14:textId="77777777" w:rsidR="008F4D94" w:rsidRDefault="008F4D94" w:rsidP="00190399">
            <w:pPr>
              <w:keepNext/>
              <w:keepLines/>
              <w:spacing w:after="0"/>
              <w:jc w:val="center"/>
              <w:rPr>
                <w:sz w:val="18"/>
                <w:lang w:eastAsia="ja-JP"/>
              </w:rPr>
            </w:pPr>
            <w:r>
              <w:rPr>
                <w:sz w:val="18"/>
                <w:szCs w:val="18"/>
              </w:rPr>
              <w:t>897</w:t>
            </w:r>
            <w:r w:rsidRPr="00075699">
              <w:rPr>
                <w:sz w:val="18"/>
                <w:szCs w:val="18"/>
              </w:rPr>
              <w:t>0</w:t>
            </w:r>
            <w:r>
              <w:rPr>
                <w:sz w:val="18"/>
                <w:lang w:val="en-US"/>
              </w:rPr>
              <w:t>–</w:t>
            </w:r>
            <w:r>
              <w:rPr>
                <w:sz w:val="18"/>
                <w:szCs w:val="18"/>
              </w:rPr>
              <w:t>9315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423FD" w14:textId="77777777" w:rsidR="008F4D94" w:rsidRDefault="008F4D94" w:rsidP="00190399">
            <w:pPr>
              <w:keepNext/>
              <w:keepLines/>
              <w:spacing w:after="0"/>
              <w:jc w:val="center"/>
              <w:rPr>
                <w:sz w:val="18"/>
                <w:lang w:eastAsia="ja-JP"/>
              </w:rPr>
            </w:pPr>
            <w:r>
              <w:rPr>
                <w:sz w:val="18"/>
                <w:szCs w:val="18"/>
              </w:rPr>
              <w:t>918</w:t>
            </w:r>
            <w:r w:rsidRPr="00075699">
              <w:rPr>
                <w:sz w:val="18"/>
                <w:szCs w:val="18"/>
              </w:rPr>
              <w:t>0</w:t>
            </w:r>
            <w:r>
              <w:rPr>
                <w:sz w:val="18"/>
                <w:lang w:val="en-US"/>
              </w:rPr>
              <w:t>–</w:t>
            </w:r>
            <w:r>
              <w:rPr>
                <w:sz w:val="18"/>
                <w:szCs w:val="18"/>
              </w:rPr>
              <w:t>95</w:t>
            </w:r>
            <w:r w:rsidRPr="00075699">
              <w:rPr>
                <w:sz w:val="18"/>
                <w:szCs w:val="18"/>
              </w:rPr>
              <w:t>10</w:t>
            </w:r>
          </w:p>
        </w:tc>
      </w:tr>
      <w:tr w:rsidR="008F4D94" w14:paraId="3350C2A5"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ED07C" w14:textId="77777777" w:rsidR="008F4D94" w:rsidRDefault="008F4D94" w:rsidP="00190399">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C48041E" w14:textId="77777777" w:rsidR="008F4D94" w:rsidRDefault="008F4D94" w:rsidP="008F4D94">
      <w:pPr>
        <w:rPr>
          <w:rFonts w:ascii="Arial" w:hAnsi="Arial" w:cs="Arial"/>
          <w:b/>
        </w:rPr>
      </w:pPr>
    </w:p>
    <w:p w14:paraId="31D2BF84" w14:textId="77777777" w:rsidR="008F4D94" w:rsidRPr="00D315DA" w:rsidRDefault="008F4D94" w:rsidP="008F4D94">
      <w:pPr>
        <w:rPr>
          <w:rFonts w:eastAsia="MS Mincho"/>
        </w:rPr>
      </w:pPr>
      <w:r>
        <w:rPr>
          <w:rFonts w:eastAsia="MS Mincho"/>
        </w:rPr>
        <w:t xml:space="preserve">Based on the above table, the </w:t>
      </w:r>
      <w:r>
        <w:rPr>
          <w:rFonts w:cs="等线"/>
          <w:szCs w:val="21"/>
          <w:lang w:eastAsia="ko-KR"/>
        </w:rPr>
        <w:t>3</w:t>
      </w:r>
      <w:r>
        <w:rPr>
          <w:rFonts w:cs="等线"/>
          <w:szCs w:val="21"/>
          <w:vertAlign w:val="superscript"/>
          <w:lang w:eastAsia="ko-KR"/>
        </w:rPr>
        <w:t>rd</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7D09E731" w14:textId="77777777" w:rsidR="008F4D94" w:rsidRPr="00AB69C8" w:rsidRDefault="008F4D94" w:rsidP="008F4D94">
      <w:pPr>
        <w:pStyle w:val="41"/>
        <w:overflowPunct w:val="0"/>
        <w:autoSpaceDE w:val="0"/>
        <w:autoSpaceDN w:val="0"/>
        <w:adjustRightInd w:val="0"/>
        <w:textAlignment w:val="baseline"/>
        <w:rPr>
          <w:rFonts w:eastAsia="Times New Roman"/>
          <w:lang w:eastAsia="en-GB"/>
        </w:rPr>
      </w:pPr>
      <w:bookmarkStart w:id="420" w:name="_Toc180420611"/>
      <w:r>
        <w:rPr>
          <w:rFonts w:eastAsia="Times New Roman"/>
          <w:lang w:eastAsia="en-GB"/>
        </w:rPr>
        <w:t>5.31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0"/>
    </w:p>
    <w:p w14:paraId="7FF74480" w14:textId="77777777" w:rsidR="008F4D94" w:rsidRDefault="008F4D94" w:rsidP="008F4D94">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IMD using the following component linearity assumptions:</w:t>
      </w:r>
    </w:p>
    <w:p w14:paraId="4C0BCC86" w14:textId="77777777" w:rsidR="008F4D94" w:rsidRPr="00E2746B" w:rsidRDefault="008F4D94" w:rsidP="008F4D94">
      <w:pPr>
        <w:pStyle w:val="TH"/>
        <w:rPr>
          <w:rFonts w:cs="Arial"/>
        </w:rPr>
      </w:pPr>
      <w:r w:rsidRPr="00E2746B">
        <w:rPr>
          <w:rFonts w:cs="Arial"/>
        </w:rPr>
        <w:t xml:space="preserve">Table </w:t>
      </w:r>
      <w:r>
        <w:rPr>
          <w:rFonts w:cs="Arial"/>
        </w:rPr>
        <w:t>5.31</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8F4D94" w:rsidRPr="0008739F" w14:paraId="03EAF724" w14:textId="77777777" w:rsidTr="00190399">
        <w:trPr>
          <w:jc w:val="center"/>
        </w:trPr>
        <w:tc>
          <w:tcPr>
            <w:tcW w:w="2463" w:type="dxa"/>
          </w:tcPr>
          <w:p w14:paraId="7BB20B6A" w14:textId="77777777" w:rsidR="008F4D94" w:rsidRPr="0008739F" w:rsidRDefault="008F4D94" w:rsidP="00190399">
            <w:pPr>
              <w:pStyle w:val="TAL"/>
              <w:rPr>
                <w:b/>
                <w:lang w:val="en-US"/>
              </w:rPr>
            </w:pPr>
            <w:r w:rsidRPr="0008739F">
              <w:rPr>
                <w:b/>
                <w:lang w:val="en-US"/>
              </w:rPr>
              <w:t>Component</w:t>
            </w:r>
          </w:p>
        </w:tc>
        <w:tc>
          <w:tcPr>
            <w:tcW w:w="1301" w:type="dxa"/>
          </w:tcPr>
          <w:p w14:paraId="786CE06F" w14:textId="77777777" w:rsidR="008F4D94" w:rsidRPr="0008739F" w:rsidRDefault="008F4D94" w:rsidP="00190399">
            <w:pPr>
              <w:pStyle w:val="TAL"/>
              <w:rPr>
                <w:b/>
                <w:lang w:val="en-US"/>
              </w:rPr>
            </w:pPr>
            <w:r w:rsidRPr="0008739F">
              <w:rPr>
                <w:b/>
                <w:lang w:val="en-US"/>
              </w:rPr>
              <w:t>IP</w:t>
            </w:r>
            <w:r w:rsidRPr="0008739F">
              <w:rPr>
                <w:rFonts w:hint="eastAsia"/>
                <w:b/>
                <w:lang w:val="en-US"/>
              </w:rPr>
              <w:t>3</w:t>
            </w:r>
            <w:r w:rsidRPr="0008739F">
              <w:rPr>
                <w:b/>
                <w:lang w:val="en-US"/>
              </w:rPr>
              <w:t xml:space="preserve"> (dBm)</w:t>
            </w:r>
          </w:p>
        </w:tc>
      </w:tr>
      <w:tr w:rsidR="008F4D94" w:rsidRPr="0008739F" w14:paraId="65F98B4E" w14:textId="77777777" w:rsidTr="00190399">
        <w:trPr>
          <w:jc w:val="center"/>
        </w:trPr>
        <w:tc>
          <w:tcPr>
            <w:tcW w:w="2463" w:type="dxa"/>
          </w:tcPr>
          <w:p w14:paraId="6817DA72" w14:textId="77777777" w:rsidR="008F4D94" w:rsidRPr="0008739F" w:rsidRDefault="008F4D94" w:rsidP="00190399">
            <w:pPr>
              <w:pStyle w:val="TAL"/>
              <w:rPr>
                <w:lang w:val="en-US"/>
              </w:rPr>
            </w:pPr>
            <w:r w:rsidRPr="0008739F">
              <w:rPr>
                <w:lang w:val="en-US"/>
              </w:rPr>
              <w:t>Antenna switch</w:t>
            </w:r>
          </w:p>
        </w:tc>
        <w:tc>
          <w:tcPr>
            <w:tcW w:w="1301" w:type="dxa"/>
          </w:tcPr>
          <w:p w14:paraId="7624345B" w14:textId="77777777" w:rsidR="008F4D94" w:rsidRPr="0008739F" w:rsidRDefault="008F4D94" w:rsidP="00190399">
            <w:pPr>
              <w:pStyle w:val="TAL"/>
              <w:rPr>
                <w:lang w:val="en-US"/>
              </w:rPr>
            </w:pPr>
            <w:r w:rsidRPr="0008739F">
              <w:rPr>
                <w:rFonts w:hint="eastAsia"/>
                <w:lang w:val="en-US"/>
              </w:rPr>
              <w:t>68</w:t>
            </w:r>
          </w:p>
        </w:tc>
      </w:tr>
      <w:tr w:rsidR="008F4D94" w:rsidRPr="0008739F" w14:paraId="06518CC1" w14:textId="77777777" w:rsidTr="00190399">
        <w:trPr>
          <w:jc w:val="center"/>
        </w:trPr>
        <w:tc>
          <w:tcPr>
            <w:tcW w:w="2463" w:type="dxa"/>
          </w:tcPr>
          <w:p w14:paraId="3162201B" w14:textId="77777777" w:rsidR="008F4D94" w:rsidRPr="0008739F" w:rsidRDefault="008F4D94" w:rsidP="00190399">
            <w:pPr>
              <w:pStyle w:val="TAL"/>
              <w:rPr>
                <w:lang w:val="en-US"/>
              </w:rPr>
            </w:pPr>
            <w:r w:rsidRPr="0008739F">
              <w:rPr>
                <w:lang w:val="en-US"/>
              </w:rPr>
              <w:t>Diplexer</w:t>
            </w:r>
          </w:p>
        </w:tc>
        <w:tc>
          <w:tcPr>
            <w:tcW w:w="1301" w:type="dxa"/>
          </w:tcPr>
          <w:p w14:paraId="1C766D73" w14:textId="77777777" w:rsidR="008F4D94" w:rsidRPr="0008739F" w:rsidRDefault="008F4D94" w:rsidP="00190399">
            <w:pPr>
              <w:pStyle w:val="TAL"/>
              <w:rPr>
                <w:lang w:val="en-US"/>
              </w:rPr>
            </w:pPr>
            <w:r w:rsidRPr="0008739F">
              <w:rPr>
                <w:rFonts w:hint="eastAsia"/>
                <w:lang w:val="en-US"/>
              </w:rPr>
              <w:t>86</w:t>
            </w:r>
          </w:p>
        </w:tc>
      </w:tr>
      <w:tr w:rsidR="008F4D94" w:rsidRPr="0008739F" w14:paraId="47AD7909" w14:textId="77777777" w:rsidTr="00190399">
        <w:trPr>
          <w:jc w:val="center"/>
        </w:trPr>
        <w:tc>
          <w:tcPr>
            <w:tcW w:w="2463" w:type="dxa"/>
          </w:tcPr>
          <w:p w14:paraId="01916F88" w14:textId="77777777" w:rsidR="008F4D94" w:rsidRPr="0008739F" w:rsidRDefault="008F4D94" w:rsidP="00190399">
            <w:pPr>
              <w:pStyle w:val="TAL"/>
              <w:rPr>
                <w:lang w:val="en-US"/>
              </w:rPr>
            </w:pPr>
            <w:r w:rsidRPr="0008739F">
              <w:rPr>
                <w:rFonts w:hint="eastAsia"/>
                <w:lang w:val="en-US"/>
              </w:rPr>
              <w:t>Triplexer</w:t>
            </w:r>
          </w:p>
        </w:tc>
        <w:tc>
          <w:tcPr>
            <w:tcW w:w="1301" w:type="dxa"/>
          </w:tcPr>
          <w:p w14:paraId="43705659" w14:textId="77777777" w:rsidR="008F4D94" w:rsidRPr="0008739F" w:rsidRDefault="008F4D94" w:rsidP="00190399">
            <w:pPr>
              <w:pStyle w:val="TAL"/>
              <w:rPr>
                <w:lang w:val="en-US"/>
              </w:rPr>
            </w:pPr>
            <w:r w:rsidRPr="0008739F">
              <w:rPr>
                <w:rFonts w:hint="eastAsia"/>
                <w:lang w:val="en-US"/>
              </w:rPr>
              <w:t>82</w:t>
            </w:r>
          </w:p>
        </w:tc>
      </w:tr>
      <w:tr w:rsidR="008F4D94" w:rsidRPr="0008739F" w14:paraId="5F357921" w14:textId="77777777" w:rsidTr="00190399">
        <w:trPr>
          <w:jc w:val="center"/>
        </w:trPr>
        <w:tc>
          <w:tcPr>
            <w:tcW w:w="2463" w:type="dxa"/>
          </w:tcPr>
          <w:p w14:paraId="6509385E" w14:textId="77777777" w:rsidR="008F4D94" w:rsidRPr="0008739F" w:rsidRDefault="008F4D94" w:rsidP="00190399">
            <w:pPr>
              <w:pStyle w:val="TAL"/>
              <w:rPr>
                <w:lang w:val="en-US"/>
              </w:rPr>
            </w:pPr>
            <w:r w:rsidRPr="0008739F">
              <w:rPr>
                <w:lang w:val="en-US"/>
              </w:rPr>
              <w:t>PA forward mixing</w:t>
            </w:r>
          </w:p>
        </w:tc>
        <w:tc>
          <w:tcPr>
            <w:tcW w:w="1301" w:type="dxa"/>
          </w:tcPr>
          <w:p w14:paraId="2DC44FC8" w14:textId="77777777" w:rsidR="008F4D94" w:rsidRPr="0008739F" w:rsidRDefault="008F4D94" w:rsidP="00190399">
            <w:pPr>
              <w:pStyle w:val="TAL"/>
              <w:rPr>
                <w:lang w:val="en-US"/>
              </w:rPr>
            </w:pPr>
            <w:r>
              <w:rPr>
                <w:lang w:val="en-US"/>
              </w:rPr>
              <w:t>30</w:t>
            </w:r>
          </w:p>
        </w:tc>
      </w:tr>
      <w:tr w:rsidR="008F4D94" w:rsidRPr="0008739F" w14:paraId="5E015D9F" w14:textId="77777777" w:rsidTr="00190399">
        <w:trPr>
          <w:jc w:val="center"/>
        </w:trPr>
        <w:tc>
          <w:tcPr>
            <w:tcW w:w="2463" w:type="dxa"/>
          </w:tcPr>
          <w:p w14:paraId="2174E026" w14:textId="77777777" w:rsidR="008F4D94" w:rsidRPr="0008739F" w:rsidRDefault="008F4D94" w:rsidP="00190399">
            <w:pPr>
              <w:pStyle w:val="TAL"/>
              <w:rPr>
                <w:lang w:val="en-US"/>
              </w:rPr>
            </w:pPr>
            <w:r w:rsidRPr="0008739F">
              <w:rPr>
                <w:lang w:val="en-US"/>
              </w:rPr>
              <w:t>PA reverse mixing</w:t>
            </w:r>
          </w:p>
        </w:tc>
        <w:tc>
          <w:tcPr>
            <w:tcW w:w="1301" w:type="dxa"/>
          </w:tcPr>
          <w:p w14:paraId="1BC7E0A2" w14:textId="77777777" w:rsidR="008F4D94" w:rsidRPr="0008739F" w:rsidRDefault="008F4D94" w:rsidP="00190399">
            <w:pPr>
              <w:pStyle w:val="TAL"/>
              <w:rPr>
                <w:lang w:val="en-US"/>
              </w:rPr>
            </w:pPr>
            <w:r>
              <w:rPr>
                <w:lang w:val="en-US"/>
              </w:rPr>
              <w:t>28</w:t>
            </w:r>
          </w:p>
        </w:tc>
      </w:tr>
      <w:tr w:rsidR="008F4D94" w:rsidRPr="0008739F" w14:paraId="2F1F683D" w14:textId="77777777" w:rsidTr="00190399">
        <w:trPr>
          <w:jc w:val="center"/>
        </w:trPr>
        <w:tc>
          <w:tcPr>
            <w:tcW w:w="2463" w:type="dxa"/>
          </w:tcPr>
          <w:p w14:paraId="7571947F" w14:textId="77777777" w:rsidR="008F4D94" w:rsidRPr="0008739F" w:rsidRDefault="008F4D94" w:rsidP="00190399">
            <w:pPr>
              <w:pStyle w:val="TAL"/>
              <w:rPr>
                <w:lang w:val="en-US"/>
              </w:rPr>
            </w:pPr>
            <w:r w:rsidRPr="0008739F">
              <w:rPr>
                <w:lang w:val="en-US"/>
              </w:rPr>
              <w:t>LNA</w:t>
            </w:r>
          </w:p>
        </w:tc>
        <w:tc>
          <w:tcPr>
            <w:tcW w:w="1301" w:type="dxa"/>
          </w:tcPr>
          <w:p w14:paraId="215AB005" w14:textId="77777777" w:rsidR="008F4D94" w:rsidRPr="0008739F" w:rsidRDefault="008F4D94" w:rsidP="00190399">
            <w:pPr>
              <w:pStyle w:val="TAL"/>
              <w:rPr>
                <w:lang w:val="en-US"/>
              </w:rPr>
            </w:pPr>
            <w:r w:rsidRPr="0008739F">
              <w:rPr>
                <w:lang w:val="en-US"/>
              </w:rPr>
              <w:t>-6</w:t>
            </w:r>
          </w:p>
        </w:tc>
      </w:tr>
    </w:tbl>
    <w:p w14:paraId="62EEBD61" w14:textId="77777777" w:rsidR="008F4D94" w:rsidRPr="00C013B0" w:rsidRDefault="008F4D94" w:rsidP="008F4D94">
      <w:pPr>
        <w:rPr>
          <w:rFonts w:eastAsia="MS Mincho"/>
        </w:rPr>
      </w:pPr>
      <w:r w:rsidRPr="00C013B0">
        <w:rPr>
          <w:rFonts w:eastAsia="MS Mincho"/>
        </w:rPr>
        <w:t>Based on these parameters we get the following MSD.</w:t>
      </w:r>
    </w:p>
    <w:p w14:paraId="7BE42E8A" w14:textId="77777777" w:rsidR="008F4D94" w:rsidRPr="00A20126" w:rsidRDefault="008F4D94" w:rsidP="008F4D94">
      <w:pPr>
        <w:pStyle w:val="TH"/>
        <w:rPr>
          <w:rFonts w:cs="Arial"/>
        </w:rPr>
      </w:pPr>
      <w:r w:rsidRPr="000469EC">
        <w:rPr>
          <w:rFonts w:cs="Arial"/>
        </w:rPr>
        <w:t xml:space="preserve">Table </w:t>
      </w:r>
      <w:r>
        <w:rPr>
          <w:rFonts w:cs="Arial"/>
        </w:rPr>
        <w:t>5.31</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3CB2F515" w14:textId="77777777" w:rsidTr="001903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DA7172" w14:textId="77777777" w:rsidR="008F4D94" w:rsidRDefault="008F4D94" w:rsidP="00190399">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3F1270" w14:textId="77777777" w:rsidR="008F4D94" w:rsidRDefault="008F4D94" w:rsidP="00190399">
            <w:pPr>
              <w:pStyle w:val="TAH"/>
            </w:pPr>
            <w:r>
              <w:t>Source of IMD</w:t>
            </w:r>
          </w:p>
        </w:tc>
      </w:tr>
      <w:tr w:rsidR="008F4D94" w14:paraId="3E85AD92" w14:textId="77777777" w:rsidTr="001903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70E86B" w14:textId="77777777" w:rsidR="008F4D94" w:rsidRDefault="008F4D94" w:rsidP="00190399">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116C7" w14:textId="77777777" w:rsidR="008F4D94" w:rsidRDefault="008F4D94" w:rsidP="00190399">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7F23BC30" w14:textId="77777777" w:rsidR="008F4D94" w:rsidRDefault="008F4D94" w:rsidP="0019039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F76CDC" w14:textId="77777777" w:rsidR="008F4D94" w:rsidRDefault="008F4D94" w:rsidP="0019039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717EB4B" w14:textId="77777777" w:rsidR="008F4D94" w:rsidRDefault="008F4D94" w:rsidP="0019039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AA7F01" w14:textId="77777777" w:rsidR="008F4D94" w:rsidRDefault="008F4D94" w:rsidP="0019039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D70C45" w14:textId="77777777" w:rsidR="008F4D94" w:rsidRDefault="008F4D94" w:rsidP="001903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2FEBB23" w14:textId="77777777" w:rsidR="008F4D94" w:rsidRDefault="008F4D94" w:rsidP="001903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5E0228" w14:textId="77777777" w:rsidR="008F4D94" w:rsidRDefault="008F4D94" w:rsidP="00190399">
            <w:pPr>
              <w:pStyle w:val="TAH"/>
            </w:pPr>
          </w:p>
        </w:tc>
      </w:tr>
      <w:tr w:rsidR="008F4D94" w14:paraId="75602621"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08964" w14:textId="77777777" w:rsidR="008F4D94" w:rsidRDefault="008F4D94" w:rsidP="00190399">
            <w:pPr>
              <w:pStyle w:val="TAC"/>
              <w:rPr>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838283" w14:textId="77777777" w:rsidR="008F4D94" w:rsidRDefault="008F4D94" w:rsidP="00190399">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0B32DCD8" w14:textId="77777777" w:rsidR="008F4D94" w:rsidRPr="00C6438D" w:rsidRDefault="008F4D94" w:rsidP="00190399">
            <w:pPr>
              <w:pStyle w:val="TAC"/>
              <w:rPr>
                <w:lang w:eastAsia="zh-CN"/>
              </w:rPr>
            </w:pPr>
            <w:r w:rsidRPr="003C4CEC">
              <w:rPr>
                <w:rFonts w:cs="Arial"/>
              </w:rPr>
              <w:t>1960</w:t>
            </w:r>
          </w:p>
        </w:tc>
        <w:tc>
          <w:tcPr>
            <w:tcW w:w="964" w:type="dxa"/>
            <w:tcBorders>
              <w:top w:val="single" w:sz="4" w:space="0" w:color="auto"/>
              <w:left w:val="single" w:sz="4" w:space="0" w:color="auto"/>
              <w:right w:val="single" w:sz="4" w:space="0" w:color="auto"/>
            </w:tcBorders>
          </w:tcPr>
          <w:p w14:paraId="394F0AAF" w14:textId="77777777" w:rsidR="008F4D94" w:rsidRPr="00C6438D" w:rsidRDefault="008F4D94" w:rsidP="00190399">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59A89A" w14:textId="77777777" w:rsidR="008F4D94" w:rsidRPr="00C6438D" w:rsidRDefault="008F4D94" w:rsidP="00190399">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A5EB4C" w14:textId="77777777" w:rsidR="008F4D94" w:rsidRPr="00C6438D" w:rsidRDefault="008F4D94" w:rsidP="00190399">
            <w:pPr>
              <w:pStyle w:val="TAC"/>
              <w:rPr>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024083CD" w14:textId="77777777" w:rsidR="008F4D94" w:rsidRPr="00C6438D" w:rsidRDefault="008F4D94" w:rsidP="00190399">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00D0400" w14:textId="77777777" w:rsidR="008F4D94" w:rsidRPr="00A1115A" w:rsidRDefault="008F4D94" w:rsidP="00190399">
            <w:pPr>
              <w:pStyle w:val="TAC"/>
            </w:pPr>
            <w:r w:rsidRPr="00A1115A">
              <w:t>FDD</w:t>
            </w:r>
          </w:p>
        </w:tc>
        <w:tc>
          <w:tcPr>
            <w:tcW w:w="1057" w:type="dxa"/>
            <w:tcBorders>
              <w:top w:val="single" w:sz="4" w:space="0" w:color="auto"/>
              <w:left w:val="single" w:sz="4" w:space="0" w:color="auto"/>
              <w:right w:val="single" w:sz="4" w:space="0" w:color="auto"/>
            </w:tcBorders>
          </w:tcPr>
          <w:p w14:paraId="0E5F3425" w14:textId="77777777" w:rsidR="008F4D94" w:rsidRDefault="008F4D94" w:rsidP="00190399">
            <w:pPr>
              <w:pStyle w:val="TAC"/>
              <w:rPr>
                <w:lang w:eastAsia="zh-CN"/>
              </w:rPr>
            </w:pPr>
            <w:r>
              <w:t>N/A</w:t>
            </w:r>
          </w:p>
        </w:tc>
      </w:tr>
      <w:tr w:rsidR="008F4D94" w14:paraId="55D22FB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3C627" w14:textId="77777777" w:rsidR="008F4D94" w:rsidRDefault="008F4D94" w:rsidP="00190399">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56F4E" w14:textId="77777777" w:rsidR="008F4D94" w:rsidRDefault="008F4D94" w:rsidP="00190399">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77BBD275" w14:textId="77777777" w:rsidR="008F4D94" w:rsidRPr="00C6438D" w:rsidRDefault="008F4D94" w:rsidP="00190399">
            <w:pPr>
              <w:pStyle w:val="TAC"/>
              <w:rPr>
                <w:lang w:eastAsia="zh-CN"/>
              </w:rPr>
            </w:pPr>
            <w:r w:rsidRPr="003C4CEC">
              <w:rPr>
                <w:rFonts w:cs="Arial"/>
              </w:rPr>
              <w:t>1720</w:t>
            </w:r>
          </w:p>
        </w:tc>
        <w:tc>
          <w:tcPr>
            <w:tcW w:w="964" w:type="dxa"/>
            <w:tcBorders>
              <w:top w:val="single" w:sz="4" w:space="0" w:color="auto"/>
              <w:left w:val="single" w:sz="4" w:space="0" w:color="auto"/>
              <w:right w:val="single" w:sz="4" w:space="0" w:color="auto"/>
            </w:tcBorders>
          </w:tcPr>
          <w:p w14:paraId="7B85CB83" w14:textId="77777777" w:rsidR="008F4D94" w:rsidRPr="00C6438D" w:rsidRDefault="008F4D94" w:rsidP="00190399">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6DD47EA" w14:textId="77777777" w:rsidR="008F4D94" w:rsidRPr="00C6438D" w:rsidRDefault="008F4D94" w:rsidP="00190399">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021CC86F" w14:textId="77777777" w:rsidR="008F4D94" w:rsidRPr="00C6438D" w:rsidRDefault="008F4D94" w:rsidP="00190399">
            <w:pPr>
              <w:pStyle w:val="TAC"/>
              <w:rPr>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541F76F" w14:textId="77777777" w:rsidR="008F4D94" w:rsidRPr="00794D7C" w:rsidRDefault="008F4D94" w:rsidP="00190399">
            <w:pPr>
              <w:pStyle w:val="TAC"/>
              <w:rPr>
                <w:rFonts w:eastAsia="等线"/>
                <w:lang w:eastAsia="zh-CN"/>
              </w:rPr>
            </w:pPr>
            <w:r w:rsidRPr="00C6438D">
              <w:t>N/A</w:t>
            </w:r>
          </w:p>
        </w:tc>
        <w:tc>
          <w:tcPr>
            <w:tcW w:w="828" w:type="dxa"/>
            <w:tcBorders>
              <w:top w:val="single" w:sz="4" w:space="0" w:color="auto"/>
              <w:left w:val="single" w:sz="4" w:space="0" w:color="auto"/>
              <w:right w:val="single" w:sz="4" w:space="0" w:color="auto"/>
            </w:tcBorders>
          </w:tcPr>
          <w:p w14:paraId="6EBE1E23" w14:textId="77777777" w:rsidR="008F4D94" w:rsidRPr="00A1115A" w:rsidRDefault="008F4D94" w:rsidP="00190399">
            <w:pPr>
              <w:pStyle w:val="TAC"/>
            </w:pPr>
            <w:r w:rsidRPr="00A1115A">
              <w:t>FDD</w:t>
            </w:r>
          </w:p>
        </w:tc>
        <w:tc>
          <w:tcPr>
            <w:tcW w:w="1057" w:type="dxa"/>
            <w:tcBorders>
              <w:top w:val="single" w:sz="4" w:space="0" w:color="auto"/>
              <w:left w:val="single" w:sz="4" w:space="0" w:color="auto"/>
              <w:right w:val="single" w:sz="4" w:space="0" w:color="auto"/>
            </w:tcBorders>
          </w:tcPr>
          <w:p w14:paraId="0E971A21" w14:textId="77777777" w:rsidR="008F4D94" w:rsidRDefault="008F4D94" w:rsidP="00190399">
            <w:pPr>
              <w:pStyle w:val="TAC"/>
              <w:rPr>
                <w:lang w:eastAsia="zh-CN"/>
              </w:rPr>
            </w:pPr>
            <w:r>
              <w:t>N/A</w:t>
            </w:r>
          </w:p>
        </w:tc>
      </w:tr>
      <w:tr w:rsidR="008F4D94" w14:paraId="6A6A09ED"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E57FF" w14:textId="77777777" w:rsidR="008F4D94" w:rsidRDefault="008F4D94" w:rsidP="001903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D8E2" w14:textId="77777777" w:rsidR="008F4D94" w:rsidRDefault="008F4D94" w:rsidP="00190399">
            <w:pPr>
              <w:pStyle w:val="TAC"/>
              <w:rPr>
                <w:lang w:eastAsia="zh-CN"/>
              </w:rPr>
            </w:pPr>
            <w:r>
              <w:rPr>
                <w:color w:val="000000"/>
                <w:lang w:eastAsia="zh-CN"/>
              </w:rPr>
              <w:t>n75</w:t>
            </w:r>
          </w:p>
        </w:tc>
        <w:tc>
          <w:tcPr>
            <w:tcW w:w="960" w:type="dxa"/>
            <w:tcBorders>
              <w:top w:val="single" w:sz="4" w:space="0" w:color="auto"/>
              <w:left w:val="single" w:sz="4" w:space="0" w:color="auto"/>
              <w:bottom w:val="single" w:sz="4" w:space="0" w:color="auto"/>
              <w:right w:val="single" w:sz="4" w:space="0" w:color="auto"/>
            </w:tcBorders>
          </w:tcPr>
          <w:p w14:paraId="3D472AB2" w14:textId="77777777" w:rsidR="008F4D94" w:rsidRPr="00C6438D" w:rsidRDefault="008F4D94" w:rsidP="00190399">
            <w:pPr>
              <w:pStyle w:val="TAC"/>
              <w:rPr>
                <w:lang w:eastAsia="zh-CN"/>
              </w:rPr>
            </w:pPr>
            <w:r w:rsidRPr="00C6438D">
              <w:t>N/A</w:t>
            </w:r>
          </w:p>
        </w:tc>
        <w:tc>
          <w:tcPr>
            <w:tcW w:w="964" w:type="dxa"/>
            <w:tcBorders>
              <w:top w:val="single" w:sz="4" w:space="0" w:color="auto"/>
              <w:left w:val="single" w:sz="4" w:space="0" w:color="auto"/>
              <w:bottom w:val="single" w:sz="4" w:space="0" w:color="auto"/>
              <w:right w:val="single" w:sz="4" w:space="0" w:color="auto"/>
            </w:tcBorders>
          </w:tcPr>
          <w:p w14:paraId="6E3DCB46" w14:textId="77777777" w:rsidR="008F4D94" w:rsidRPr="00C6438D" w:rsidRDefault="008F4D94" w:rsidP="00190399">
            <w:pPr>
              <w:pStyle w:val="TAC"/>
              <w:rPr>
                <w:lang w:eastAsia="zh-CN"/>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29C0" w14:textId="77777777" w:rsidR="008F4D94" w:rsidRPr="00C6438D" w:rsidRDefault="008F4D94" w:rsidP="00190399">
            <w:pPr>
              <w:pStyle w:val="TAC"/>
              <w:rPr>
                <w:lang w:eastAsia="zh-CN"/>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0ECA8531" w14:textId="77777777" w:rsidR="008F4D94" w:rsidRPr="00C6438D" w:rsidRDefault="008F4D94" w:rsidP="00190399">
            <w:pPr>
              <w:pStyle w:val="TAC"/>
              <w:rPr>
                <w:lang w:eastAsia="zh-CN"/>
              </w:rPr>
            </w:pPr>
            <w:r w:rsidRPr="00C6438D">
              <w:t>14</w:t>
            </w:r>
            <w:r>
              <w:t>8</w:t>
            </w:r>
            <w:r w:rsidRPr="00C6438D">
              <w:t>0</w:t>
            </w:r>
          </w:p>
        </w:tc>
        <w:tc>
          <w:tcPr>
            <w:tcW w:w="977" w:type="dxa"/>
            <w:tcBorders>
              <w:top w:val="single" w:sz="4" w:space="0" w:color="auto"/>
              <w:left w:val="single" w:sz="4" w:space="0" w:color="auto"/>
              <w:bottom w:val="single" w:sz="4" w:space="0" w:color="auto"/>
              <w:right w:val="single" w:sz="4" w:space="0" w:color="auto"/>
            </w:tcBorders>
          </w:tcPr>
          <w:p w14:paraId="0A64657F" w14:textId="77777777" w:rsidR="008F4D94" w:rsidRPr="00C6438D" w:rsidRDefault="008F4D94" w:rsidP="00190399">
            <w:pPr>
              <w:pStyle w:val="TAC"/>
              <w:rPr>
                <w:lang w:eastAsia="zh-CN"/>
              </w:rPr>
            </w:pPr>
            <w:r>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96718F" w14:textId="77777777" w:rsidR="008F4D94" w:rsidRPr="00A1115A" w:rsidRDefault="008F4D94" w:rsidP="00190399">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E8F4C2C" w14:textId="77777777" w:rsidR="008F4D94" w:rsidRDefault="008F4D94" w:rsidP="00190399">
            <w:pPr>
              <w:pStyle w:val="TAC"/>
              <w:rPr>
                <w:lang w:eastAsia="zh-CN"/>
              </w:rPr>
            </w:pPr>
            <w:r>
              <w:t>IMD3</w:t>
            </w:r>
            <w:r w:rsidRPr="00D63D04">
              <w:rPr>
                <w:vertAlign w:val="superscript"/>
              </w:rPr>
              <w:t>4</w:t>
            </w:r>
          </w:p>
        </w:tc>
      </w:tr>
      <w:tr w:rsidR="008F4D94" w14:paraId="62750E2D" w14:textId="77777777" w:rsidTr="00190399">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10BB00E" w14:textId="77777777" w:rsidR="008F4D94" w:rsidRPr="00E853F2" w:rsidRDefault="008F4D94" w:rsidP="00190399">
            <w:pPr>
              <w:pStyle w:val="TAN"/>
              <w:rPr>
                <w:rFonts w:eastAsia="等线"/>
              </w:rPr>
            </w:pPr>
            <w:r w:rsidRPr="00E853F2">
              <w:rPr>
                <w:rFonts w:eastAsia="等线"/>
              </w:rPr>
              <w:t>NOTE 4:</w:t>
            </w:r>
            <w:r w:rsidRPr="00E853F2">
              <w:rPr>
                <w:rFonts w:eastAsia="等线"/>
              </w:rPr>
              <w:tab/>
              <w:t>This band is subject to IMD5 also which MSD is not specified</w:t>
            </w:r>
            <w:r w:rsidRPr="00E853F2">
              <w:rPr>
                <w:rFonts w:eastAsia="等线"/>
                <w:lang w:eastAsia="ja-JP"/>
              </w:rPr>
              <w:t>.</w:t>
            </w:r>
          </w:p>
          <w:p w14:paraId="386DAC3A" w14:textId="77777777" w:rsidR="008F4D94" w:rsidRDefault="008F4D94" w:rsidP="00190399">
            <w:pPr>
              <w:pStyle w:val="TAC"/>
              <w:jc w:val="left"/>
            </w:pPr>
          </w:p>
        </w:tc>
      </w:tr>
    </w:tbl>
    <w:p w14:paraId="3FADC93C" w14:textId="77777777" w:rsidR="008F4D94" w:rsidRPr="00AC5EB8" w:rsidRDefault="008F4D94" w:rsidP="008F4D94">
      <w:pPr>
        <w:rPr>
          <w:color w:val="0070C0"/>
        </w:rPr>
      </w:pPr>
    </w:p>
    <w:p w14:paraId="090DEA6D" w14:textId="77777777" w:rsidR="008F4D94" w:rsidRDefault="008F4D94" w:rsidP="008F4D94">
      <w:pPr>
        <w:pStyle w:val="21"/>
        <w:spacing w:after="240"/>
        <w:ind w:left="0" w:firstLine="0"/>
      </w:pPr>
      <w:bookmarkStart w:id="421" w:name="_Toc180420612"/>
      <w:r>
        <w:t>5.32</w:t>
      </w:r>
      <w:r>
        <w:tab/>
      </w:r>
      <w:r w:rsidRPr="00BC7B79">
        <w:t>CA_n1-n7-n78</w:t>
      </w:r>
      <w:bookmarkEnd w:id="421"/>
    </w:p>
    <w:p w14:paraId="75E71316" w14:textId="77777777" w:rsidR="008F4D94" w:rsidRDefault="008F4D94" w:rsidP="008F4D94">
      <w:pPr>
        <w:pStyle w:val="31"/>
        <w:rPr>
          <w:rFonts w:cs="Arial"/>
          <w:szCs w:val="28"/>
        </w:rPr>
      </w:pPr>
      <w:bookmarkStart w:id="422" w:name="_Toc180420613"/>
      <w:r>
        <w:t>5.32.1</w:t>
      </w:r>
      <w:r>
        <w:tab/>
      </w:r>
      <w:r>
        <w:rPr>
          <w:rFonts w:cs="Arial"/>
          <w:szCs w:val="28"/>
        </w:rPr>
        <w:t>Common for 1 band UL and 2 bands UL CA</w:t>
      </w:r>
      <w:bookmarkEnd w:id="422"/>
    </w:p>
    <w:p w14:paraId="3CD43BBD" w14:textId="77777777" w:rsidR="008F4D94" w:rsidRDefault="008F4D94" w:rsidP="008F4D94">
      <w:pPr>
        <w:pStyle w:val="41"/>
        <w:rPr>
          <w:rFonts w:cs="Arial"/>
        </w:rPr>
      </w:pPr>
      <w:bookmarkStart w:id="423" w:name="_Toc180420614"/>
      <w:r>
        <w:t>5.32.1.1</w:t>
      </w:r>
      <w:r>
        <w:tab/>
      </w:r>
      <w:r>
        <w:rPr>
          <w:rFonts w:cs="Arial"/>
        </w:rPr>
        <w:t>Operating bands for CA</w:t>
      </w:r>
      <w:bookmarkEnd w:id="423"/>
    </w:p>
    <w:p w14:paraId="3504882B" w14:textId="77777777" w:rsidR="008F4D94" w:rsidRDefault="008F4D94" w:rsidP="008F4D94">
      <w:pPr>
        <w:pStyle w:val="TH"/>
      </w:pPr>
      <w:r>
        <w:rPr>
          <w:rFonts w:cs="Arial"/>
        </w:rPr>
        <w:t xml:space="preserve">Table </w:t>
      </w:r>
      <w:r>
        <w:rPr>
          <w:rFonts w:cs="Arial" w:hint="eastAsia"/>
          <w:lang w:val="en-US" w:eastAsia="zh-CN"/>
        </w:rPr>
        <w:t>5.32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56348FE5"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E8B08B" w14:textId="77777777" w:rsidR="008F4D94" w:rsidRPr="004D6DE3" w:rsidRDefault="008F4D94" w:rsidP="00190399">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C96C95"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70C9"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EB4FF" w14:textId="77777777" w:rsidR="008F4D94" w:rsidRPr="004D6DE3" w:rsidRDefault="008F4D94" w:rsidP="00190399">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EC27CA5"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EAB5912"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98128BF"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04F816"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8AE2F84"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1DEC0"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54843979"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84E1E7"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B3701"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DA0445"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29BEB"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36BF905E"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F9DAC26" w14:textId="77777777" w:rsidR="008F4D94" w:rsidRPr="00A1115A" w:rsidRDefault="008F4D94" w:rsidP="00190399">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0EE21BCE" w14:textId="77777777" w:rsidR="008F4D94" w:rsidRPr="00A1115A" w:rsidRDefault="008F4D94" w:rsidP="00190399">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35153D4" w14:textId="77777777" w:rsidR="008F4D94" w:rsidRPr="00A1115A" w:rsidRDefault="008F4D94" w:rsidP="00190399">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3209A304" w14:textId="77777777" w:rsidR="008F4D94" w:rsidRPr="00A1115A" w:rsidRDefault="008F4D94" w:rsidP="00190399">
            <w:pPr>
              <w:pStyle w:val="TAC"/>
            </w:pPr>
            <w:r w:rsidRPr="00A1115A">
              <w:t>FDD</w:t>
            </w:r>
          </w:p>
        </w:tc>
      </w:tr>
      <w:tr w:rsidR="008F4D94" w:rsidRPr="004D6DE3" w14:paraId="2BE5ACB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123DAA" w14:textId="77777777" w:rsidR="008F4D94" w:rsidRPr="004D6DE3" w:rsidRDefault="008F4D94" w:rsidP="00190399">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CD48297" w14:textId="77777777" w:rsidR="008F4D94" w:rsidRPr="00A1115A" w:rsidRDefault="008F4D94" w:rsidP="00190399">
            <w:pPr>
              <w:pStyle w:val="TAC"/>
            </w:pPr>
            <w:r>
              <w:t>250</w:t>
            </w:r>
            <w:r w:rsidRPr="00A1115A">
              <w:t xml:space="preserve">0 MHz – </w:t>
            </w:r>
            <w:r>
              <w:t>2570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FA2C0FC" w14:textId="77777777" w:rsidR="008F4D94" w:rsidRPr="00A1115A" w:rsidRDefault="008F4D94" w:rsidP="00190399">
            <w:pPr>
              <w:pStyle w:val="TAC"/>
            </w:pPr>
            <w:r>
              <w:t>2620</w:t>
            </w:r>
            <w:r w:rsidRPr="00A1115A">
              <w:t xml:space="preserve"> MHz – </w:t>
            </w:r>
            <w:r>
              <w:t>269</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71D24D20" w14:textId="77777777" w:rsidR="008F4D94" w:rsidRPr="00A1115A" w:rsidRDefault="008F4D94" w:rsidP="00190399">
            <w:pPr>
              <w:pStyle w:val="TAC"/>
            </w:pPr>
            <w:r w:rsidRPr="00A1115A">
              <w:t>FDD</w:t>
            </w:r>
          </w:p>
        </w:tc>
      </w:tr>
      <w:tr w:rsidR="008F4D94" w:rsidRPr="004D6DE3" w14:paraId="4FB78CC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1F3468" w14:textId="77777777" w:rsidR="008F4D94" w:rsidRPr="004D6DE3" w:rsidRDefault="008F4D94" w:rsidP="00190399">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392A4A68" w14:textId="77777777" w:rsidR="008F4D94" w:rsidRPr="00A1115A" w:rsidRDefault="008F4D94" w:rsidP="00190399">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26753C58" w14:textId="77777777" w:rsidR="008F4D94" w:rsidRPr="00A1115A" w:rsidRDefault="008F4D94" w:rsidP="00190399">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A98B729" w14:textId="77777777" w:rsidR="008F4D94" w:rsidRPr="00A1115A" w:rsidRDefault="008F4D94" w:rsidP="00190399">
            <w:pPr>
              <w:pStyle w:val="TAC"/>
            </w:pPr>
            <w:r>
              <w:t>T</w:t>
            </w:r>
            <w:r w:rsidRPr="00A1115A">
              <w:t>DD</w:t>
            </w:r>
          </w:p>
        </w:tc>
      </w:tr>
    </w:tbl>
    <w:p w14:paraId="4FA01232" w14:textId="77777777" w:rsidR="008F4D94" w:rsidRPr="005D2633" w:rsidRDefault="008F4D94" w:rsidP="008F4D94">
      <w:pPr>
        <w:pStyle w:val="41"/>
        <w:rPr>
          <w:rFonts w:cs="Arial"/>
        </w:rPr>
      </w:pPr>
      <w:bookmarkStart w:id="424" w:name="_Toc180420615"/>
      <w:r>
        <w:rPr>
          <w:rFonts w:cs="Arial"/>
        </w:rPr>
        <w:t>5.32</w:t>
      </w:r>
      <w:r w:rsidRPr="005D2633">
        <w:rPr>
          <w:rFonts w:cs="Arial"/>
        </w:rPr>
        <w:t>.1.2</w:t>
      </w:r>
      <w:r w:rsidRPr="005D2633">
        <w:rPr>
          <w:rFonts w:cs="Arial"/>
        </w:rPr>
        <w:tab/>
      </w:r>
      <w:r>
        <w:rPr>
          <w:rFonts w:cs="Arial"/>
        </w:rPr>
        <w:t>Channel bandwidths per operating band for CA</w:t>
      </w:r>
      <w:bookmarkEnd w:id="424"/>
    </w:p>
    <w:p w14:paraId="4AE6DD95" w14:textId="77777777" w:rsidR="008F4D94" w:rsidRDefault="008F4D94" w:rsidP="008F4D94">
      <w:pPr>
        <w:pStyle w:val="TH"/>
        <w:rPr>
          <w:lang w:val="en-US" w:eastAsia="en-GB"/>
        </w:rPr>
      </w:pPr>
      <w:r>
        <w:rPr>
          <w:rFonts w:cs="Arial"/>
        </w:rPr>
        <w:t xml:space="preserve">Table </w:t>
      </w:r>
      <w:r>
        <w:rPr>
          <w:rFonts w:cs="Arial" w:hint="eastAsia"/>
          <w:lang w:val="en-US" w:eastAsia="zh-CN"/>
        </w:rPr>
        <w:t>5.32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F4D94" w:rsidRPr="004D6DE3" w14:paraId="537B551C" w14:textId="77777777" w:rsidTr="00190399">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F79AB" w14:textId="77777777" w:rsidR="008F4D94" w:rsidRPr="004D6DE3" w:rsidRDefault="008F4D94" w:rsidP="00190399">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5A2912D1" w14:textId="77777777" w:rsidTr="00190399">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D7CF1A8" w14:textId="77777777" w:rsidR="008F4D94" w:rsidRPr="004D6DE3" w:rsidRDefault="008F4D94" w:rsidP="00190399">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7D4F95BD"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308073"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6CBCA14E"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1B850BF9"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16013EAC" w14:textId="77777777" w:rsidTr="00190399">
        <w:trPr>
          <w:trHeight w:val="57"/>
        </w:trPr>
        <w:tc>
          <w:tcPr>
            <w:tcW w:w="865" w:type="pct"/>
            <w:tcBorders>
              <w:top w:val="single" w:sz="4" w:space="0" w:color="auto"/>
              <w:left w:val="single" w:sz="4" w:space="0" w:color="auto"/>
              <w:right w:val="single" w:sz="4" w:space="0" w:color="auto"/>
            </w:tcBorders>
            <w:shd w:val="clear" w:color="auto" w:fill="auto"/>
            <w:vAlign w:val="center"/>
          </w:tcPr>
          <w:p w14:paraId="74C3C113" w14:textId="77777777" w:rsidR="008F4D94" w:rsidRPr="004D6DE3" w:rsidRDefault="008F4D94" w:rsidP="00190399">
            <w:pPr>
              <w:spacing w:after="0"/>
              <w:rPr>
                <w:rFonts w:ascii="Arial" w:hAnsi="Arial" w:cs="Arial"/>
                <w:color w:val="000000"/>
                <w:sz w:val="18"/>
                <w:szCs w:val="18"/>
              </w:rPr>
            </w:pPr>
            <w:r w:rsidRPr="00BC7B79">
              <w:rPr>
                <w:rFonts w:ascii="Arial" w:hAnsi="Arial" w:cs="Arial"/>
                <w:color w:val="000000"/>
                <w:sz w:val="18"/>
                <w:szCs w:val="18"/>
              </w:rPr>
              <w:t>CA_n1A-n7A-n78A</w:t>
            </w:r>
          </w:p>
        </w:tc>
        <w:tc>
          <w:tcPr>
            <w:tcW w:w="958" w:type="pct"/>
            <w:tcBorders>
              <w:top w:val="single" w:sz="4" w:space="0" w:color="auto"/>
              <w:left w:val="nil"/>
              <w:right w:val="single" w:sz="4" w:space="0" w:color="auto"/>
            </w:tcBorders>
            <w:shd w:val="clear" w:color="auto" w:fill="auto"/>
          </w:tcPr>
          <w:p w14:paraId="14D2FE5A" w14:textId="77777777" w:rsidR="008F4D94" w:rsidRPr="00BC7B79" w:rsidRDefault="008F4D94" w:rsidP="00190399">
            <w:pPr>
              <w:spacing w:after="0"/>
              <w:rPr>
                <w:rFonts w:ascii="Arial" w:hAnsi="Arial" w:cs="Arial"/>
                <w:color w:val="000000"/>
                <w:sz w:val="18"/>
                <w:szCs w:val="18"/>
              </w:rPr>
            </w:pPr>
            <w:r w:rsidRPr="00BC7B79">
              <w:rPr>
                <w:rFonts w:ascii="Arial" w:hAnsi="Arial" w:cs="Arial"/>
                <w:color w:val="000000"/>
                <w:sz w:val="18"/>
                <w:szCs w:val="18"/>
              </w:rPr>
              <w:t>CA_n1A-n7A</w:t>
            </w:r>
          </w:p>
          <w:p w14:paraId="7D746D53" w14:textId="77777777" w:rsidR="008F4D94" w:rsidRPr="00BC7B79" w:rsidRDefault="008F4D94" w:rsidP="00190399">
            <w:pPr>
              <w:spacing w:after="0"/>
              <w:rPr>
                <w:rFonts w:ascii="Arial" w:hAnsi="Arial" w:cs="Arial"/>
                <w:color w:val="000000"/>
                <w:sz w:val="18"/>
                <w:szCs w:val="18"/>
              </w:rPr>
            </w:pPr>
            <w:r w:rsidRPr="00BC7B79">
              <w:rPr>
                <w:rFonts w:ascii="Arial" w:hAnsi="Arial" w:cs="Arial"/>
                <w:color w:val="000000"/>
                <w:sz w:val="18"/>
                <w:szCs w:val="18"/>
              </w:rPr>
              <w:t>CA_n1A-n78A</w:t>
            </w:r>
          </w:p>
          <w:p w14:paraId="769316EA" w14:textId="77777777" w:rsidR="008F4D94" w:rsidRDefault="008F4D94" w:rsidP="00190399">
            <w:pPr>
              <w:spacing w:after="0"/>
            </w:pPr>
            <w:r w:rsidRPr="00BC7B79">
              <w:rPr>
                <w:rFonts w:ascii="Arial" w:hAnsi="Arial" w:cs="Arial"/>
                <w:color w:val="000000"/>
                <w:sz w:val="18"/>
                <w:szCs w:val="18"/>
              </w:rPr>
              <w:t>CA_n7A-n78A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E30254"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DCF29C" w14:textId="77777777" w:rsidR="008F4D94" w:rsidRPr="004D6DE3" w:rsidRDefault="008F4D94" w:rsidP="00190399">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555416F3" w14:textId="77777777" w:rsidR="008F4D94" w:rsidRPr="004D6DE3" w:rsidRDefault="008F4D94" w:rsidP="00190399">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8F4D94" w:rsidRPr="004D6DE3" w14:paraId="7B865611" w14:textId="77777777" w:rsidTr="00190399">
        <w:trPr>
          <w:trHeight w:val="57"/>
        </w:trPr>
        <w:tc>
          <w:tcPr>
            <w:tcW w:w="865" w:type="pct"/>
            <w:tcBorders>
              <w:left w:val="single" w:sz="4" w:space="0" w:color="auto"/>
              <w:right w:val="single" w:sz="4" w:space="0" w:color="auto"/>
            </w:tcBorders>
            <w:shd w:val="clear" w:color="auto" w:fill="auto"/>
            <w:vAlign w:val="center"/>
          </w:tcPr>
          <w:p w14:paraId="48CE1085" w14:textId="77777777" w:rsidR="008F4D94" w:rsidRPr="004D6DE3" w:rsidRDefault="008F4D94" w:rsidP="00190399">
            <w:pPr>
              <w:spacing w:after="0"/>
              <w:rPr>
                <w:rFonts w:ascii="Arial" w:hAnsi="Arial" w:cs="Arial"/>
                <w:color w:val="000000"/>
                <w:sz w:val="18"/>
                <w:szCs w:val="18"/>
              </w:rPr>
            </w:pPr>
          </w:p>
        </w:tc>
        <w:tc>
          <w:tcPr>
            <w:tcW w:w="958" w:type="pct"/>
            <w:tcBorders>
              <w:left w:val="nil"/>
              <w:right w:val="single" w:sz="4" w:space="0" w:color="auto"/>
            </w:tcBorders>
            <w:shd w:val="clear" w:color="auto" w:fill="auto"/>
          </w:tcPr>
          <w:p w14:paraId="245C9576" w14:textId="77777777" w:rsidR="008F4D94" w:rsidRDefault="008F4D94" w:rsidP="00190399"/>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E8CDD"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CEA838" w14:textId="77777777" w:rsidR="008F4D94" w:rsidRPr="004D6DE3" w:rsidRDefault="008F4D94" w:rsidP="00190399">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35182D15" w14:textId="77777777" w:rsidR="008F4D94" w:rsidRPr="004D6DE3" w:rsidRDefault="008F4D94" w:rsidP="00190399">
            <w:pPr>
              <w:spacing w:after="0"/>
              <w:rPr>
                <w:rFonts w:ascii="Arial" w:hAnsi="Arial" w:cs="Arial"/>
                <w:sz w:val="18"/>
                <w:szCs w:val="18"/>
              </w:rPr>
            </w:pPr>
          </w:p>
        </w:tc>
      </w:tr>
      <w:tr w:rsidR="008F4D94" w:rsidRPr="004D6DE3" w14:paraId="282125F7" w14:textId="77777777" w:rsidTr="00190399">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BA0C967" w14:textId="77777777" w:rsidR="008F4D94" w:rsidRPr="004D6DE3" w:rsidRDefault="008F4D94" w:rsidP="00190399">
            <w:pPr>
              <w:spacing w:after="0"/>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25B5EBF" w14:textId="77777777" w:rsidR="008F4D94" w:rsidRDefault="008F4D94" w:rsidP="00190399"/>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64E6F45"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0F9883" w14:textId="77777777" w:rsidR="008F4D94" w:rsidRPr="004D6DE3" w:rsidRDefault="008F4D94" w:rsidP="00190399">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635AA963" w14:textId="77777777" w:rsidR="008F4D94" w:rsidRPr="004D6DE3" w:rsidRDefault="008F4D94" w:rsidP="00190399">
            <w:pPr>
              <w:spacing w:after="0"/>
              <w:rPr>
                <w:rFonts w:ascii="Arial" w:hAnsi="Arial" w:cs="Arial"/>
                <w:sz w:val="18"/>
                <w:szCs w:val="18"/>
              </w:rPr>
            </w:pPr>
          </w:p>
        </w:tc>
      </w:tr>
    </w:tbl>
    <w:p w14:paraId="1ABA36E5" w14:textId="77777777" w:rsidR="008F4D94" w:rsidRDefault="008F4D94" w:rsidP="008F4D94">
      <w:pPr>
        <w:spacing w:after="0"/>
        <w:rPr>
          <w:rFonts w:eastAsia="Calibri"/>
          <w:lang w:eastAsia="ko-KR"/>
        </w:rPr>
      </w:pPr>
    </w:p>
    <w:p w14:paraId="74D8B193" w14:textId="77777777" w:rsidR="008F4D94" w:rsidRDefault="008F4D94" w:rsidP="008F4D94">
      <w:pPr>
        <w:pStyle w:val="41"/>
        <w:rPr>
          <w:rFonts w:cs="Arial"/>
          <w:szCs w:val="22"/>
        </w:rPr>
      </w:pPr>
      <w:bookmarkStart w:id="425" w:name="_Toc180420616"/>
      <w:r>
        <w:rPr>
          <w:rFonts w:cs="Arial"/>
        </w:rPr>
        <w:t>5.32</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proofErr w:type="gramStart"/>
      <w:r>
        <w:rPr>
          <w:rFonts w:cs="Arial" w:hint="eastAsia"/>
          <w:szCs w:val="22"/>
          <w:vertAlign w:val="subscript"/>
        </w:rPr>
        <w:t>,c</w:t>
      </w:r>
      <w:proofErr w:type="gramEnd"/>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25"/>
    </w:p>
    <w:p w14:paraId="3821520F" w14:textId="77777777" w:rsidR="008F4D94" w:rsidRDefault="008F4D94" w:rsidP="008F4D94">
      <w:r>
        <w:t xml:space="preserve">For </w:t>
      </w:r>
      <w:r w:rsidRPr="00BC7B79">
        <w:rPr>
          <w:lang w:val="en-US" w:eastAsia="zh-CN"/>
        </w:rPr>
        <w:t>CA_n1A-n7A-n78A</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155D473" w14:textId="77777777" w:rsidR="008F4D94" w:rsidRPr="005D2633" w:rsidRDefault="008F4D94" w:rsidP="008F4D94">
      <w:pPr>
        <w:pStyle w:val="31"/>
        <w:rPr>
          <w:rFonts w:cs="Arial"/>
          <w:szCs w:val="28"/>
        </w:rPr>
      </w:pPr>
      <w:bookmarkStart w:id="426" w:name="_Toc180420617"/>
      <w:r>
        <w:rPr>
          <w:rFonts w:cs="Arial"/>
          <w:szCs w:val="28"/>
        </w:rPr>
        <w:t>5.32</w:t>
      </w:r>
      <w:r w:rsidRPr="005D2633">
        <w:rPr>
          <w:rFonts w:cs="Arial"/>
          <w:szCs w:val="28"/>
        </w:rPr>
        <w:t>.2</w:t>
      </w:r>
      <w:r w:rsidRPr="005D2633">
        <w:rPr>
          <w:rFonts w:cs="Arial"/>
          <w:szCs w:val="28"/>
        </w:rPr>
        <w:tab/>
        <w:t>Specific for 2 bands UL CA</w:t>
      </w:r>
      <w:bookmarkEnd w:id="426"/>
    </w:p>
    <w:p w14:paraId="04C4392A" w14:textId="77777777" w:rsidR="008F4D94" w:rsidRPr="00140BB6" w:rsidRDefault="008F4D94" w:rsidP="008F4D94">
      <w:pPr>
        <w:pStyle w:val="41"/>
        <w:overflowPunct w:val="0"/>
        <w:autoSpaceDE w:val="0"/>
        <w:autoSpaceDN w:val="0"/>
        <w:adjustRightInd w:val="0"/>
        <w:textAlignment w:val="baseline"/>
        <w:rPr>
          <w:rFonts w:eastAsia="Times New Roman"/>
          <w:lang w:eastAsia="en-GB"/>
        </w:rPr>
      </w:pPr>
      <w:bookmarkStart w:id="427" w:name="_Toc180420618"/>
      <w:r>
        <w:rPr>
          <w:rFonts w:eastAsia="Times New Roman"/>
          <w:lang w:eastAsia="en-GB"/>
        </w:rPr>
        <w:t>5.32</w:t>
      </w:r>
      <w:r w:rsidRPr="00140BB6">
        <w:rPr>
          <w:rFonts w:eastAsia="Times New Roman"/>
          <w:lang w:eastAsia="en-GB"/>
        </w:rPr>
        <w:t>.2.1</w:t>
      </w:r>
      <w:r w:rsidRPr="00140BB6">
        <w:rPr>
          <w:rFonts w:eastAsia="Times New Roman"/>
          <w:lang w:eastAsia="en-GB"/>
        </w:rPr>
        <w:tab/>
        <w:t>UE co-existence studies</w:t>
      </w:r>
      <w:bookmarkEnd w:id="427"/>
    </w:p>
    <w:p w14:paraId="76D1BD9F" w14:textId="77777777" w:rsidR="008F4D94" w:rsidRPr="00242348" w:rsidRDefault="008F4D94" w:rsidP="008F4D94">
      <w:pPr>
        <w:pStyle w:val="51"/>
        <w:overflowPunct w:val="0"/>
        <w:autoSpaceDE w:val="0"/>
        <w:autoSpaceDN w:val="0"/>
        <w:adjustRightInd w:val="0"/>
        <w:textAlignment w:val="baseline"/>
        <w:rPr>
          <w:snapToGrid w:val="0"/>
          <w:lang w:eastAsia="en-GB"/>
        </w:rPr>
      </w:pPr>
      <w:bookmarkStart w:id="428" w:name="_Toc180420619"/>
      <w:r>
        <w:rPr>
          <w:rFonts w:hint="eastAsia"/>
          <w:snapToGrid w:val="0"/>
          <w:lang w:eastAsia="en-GB"/>
        </w:rPr>
        <w:t>5.32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28"/>
    </w:p>
    <w:p w14:paraId="676473E5" w14:textId="77777777" w:rsidR="008F4D94" w:rsidRDefault="008F4D94" w:rsidP="008F4D94">
      <w:pPr>
        <w:rPr>
          <w:rFonts w:eastAsia="MS Mincho"/>
        </w:rPr>
      </w:pPr>
      <w:r w:rsidRPr="00A76C0A">
        <w:rPr>
          <w:rFonts w:eastAsia="MS Mincho"/>
        </w:rPr>
        <w:t xml:space="preserve">Table </w:t>
      </w:r>
      <w:r>
        <w:rPr>
          <w:rFonts w:eastAsia="MS Mincho" w:hint="eastAsia"/>
        </w:rPr>
        <w:t>5.32</w:t>
      </w:r>
      <w:r>
        <w:rPr>
          <w:rFonts w:eastAsia="MS Mincho"/>
        </w:rPr>
        <w:t>.2.1</w:t>
      </w:r>
      <w:r w:rsidRPr="00A76C0A">
        <w:rPr>
          <w:rFonts w:eastAsia="MS Mincho"/>
        </w:rPr>
        <w:t>.1-1</w:t>
      </w:r>
      <w:r w:rsidRPr="00A42977">
        <w:rPr>
          <w:rFonts w:eastAsia="MS Mincho"/>
        </w:rPr>
        <w:t xml:space="preserve">, Table </w:t>
      </w:r>
      <w:r>
        <w:rPr>
          <w:rFonts w:eastAsia="MS Mincho"/>
        </w:rPr>
        <w:t>5.32</w:t>
      </w:r>
      <w:r w:rsidRPr="00A42977">
        <w:rPr>
          <w:rFonts w:eastAsia="MS Mincho"/>
        </w:rPr>
        <w:t xml:space="preserve">.2.1.1-2 and Table </w:t>
      </w:r>
      <w:r>
        <w:rPr>
          <w:rFonts w:eastAsia="MS Mincho"/>
        </w:rPr>
        <w:t>5.32</w:t>
      </w:r>
      <w:r w:rsidRPr="00A42977">
        <w:rPr>
          <w:rFonts w:eastAsia="MS Mincho"/>
        </w:rPr>
        <w:t>.2.1.1-3</w:t>
      </w:r>
      <w:r>
        <w:rPr>
          <w:rFonts w:eastAsia="MS Mincho"/>
        </w:rPr>
        <w:t xml:space="preserve"> </w:t>
      </w:r>
      <w:r w:rsidRPr="00A76C0A">
        <w:rPr>
          <w:rFonts w:eastAsia="MS Mincho"/>
        </w:rPr>
        <w:t xml:space="preserve">provide the two UL bands with one CC per band IMD interference analysis for </w:t>
      </w:r>
      <w:r w:rsidRPr="00BC7B79">
        <w:rPr>
          <w:rFonts w:eastAsia="MS Mincho"/>
        </w:rPr>
        <w:t>CA_n1A-n7A-n78A</w:t>
      </w:r>
      <w:r w:rsidRPr="00A76C0A">
        <w:rPr>
          <w:rFonts w:eastAsia="MS Mincho"/>
        </w:rPr>
        <w:t xml:space="preserve"> with UL </w:t>
      </w:r>
      <w:r w:rsidRPr="00576053">
        <w:rPr>
          <w:rFonts w:eastAsia="MS Mincho"/>
        </w:rPr>
        <w:t>CA_n1A-n</w:t>
      </w:r>
      <w:r>
        <w:rPr>
          <w:rFonts w:eastAsia="MS Mincho"/>
        </w:rPr>
        <w:t>7</w:t>
      </w:r>
      <w:r w:rsidRPr="00576053">
        <w:rPr>
          <w:rFonts w:eastAsia="MS Mincho"/>
        </w:rPr>
        <w:t>A</w:t>
      </w:r>
      <w:r>
        <w:rPr>
          <w:rFonts w:eastAsia="MS Mincho"/>
        </w:rPr>
        <w:t xml:space="preserve">, </w:t>
      </w:r>
      <w:r w:rsidRPr="00A76C0A">
        <w:rPr>
          <w:rFonts w:eastAsia="MS Mincho"/>
        </w:rPr>
        <w:t xml:space="preserve">UL </w:t>
      </w:r>
      <w:r w:rsidRPr="00576053">
        <w:rPr>
          <w:rFonts w:eastAsia="MS Mincho"/>
        </w:rPr>
        <w:t>CA_n1A-n</w:t>
      </w:r>
      <w:r>
        <w:rPr>
          <w:rFonts w:eastAsia="MS Mincho"/>
        </w:rPr>
        <w:t>78</w:t>
      </w:r>
      <w:r w:rsidRPr="00576053">
        <w:rPr>
          <w:rFonts w:eastAsia="MS Mincho"/>
        </w:rPr>
        <w:t>A</w:t>
      </w:r>
      <w:r>
        <w:rPr>
          <w:rFonts w:eastAsia="MS Mincho"/>
        </w:rPr>
        <w:t xml:space="preserve"> and </w:t>
      </w:r>
      <w:r w:rsidRPr="00A76C0A">
        <w:rPr>
          <w:rFonts w:eastAsia="MS Mincho"/>
        </w:rPr>
        <w:t xml:space="preserve">UL </w:t>
      </w:r>
      <w:r w:rsidRPr="00576053">
        <w:rPr>
          <w:rFonts w:eastAsia="MS Mincho"/>
        </w:rPr>
        <w:t>CA_n</w:t>
      </w:r>
      <w:r>
        <w:rPr>
          <w:rFonts w:eastAsia="MS Mincho"/>
        </w:rPr>
        <w:t>7</w:t>
      </w:r>
      <w:r w:rsidRPr="00576053">
        <w:rPr>
          <w:rFonts w:eastAsia="MS Mincho"/>
        </w:rPr>
        <w:t>A-n</w:t>
      </w:r>
      <w:r>
        <w:rPr>
          <w:rFonts w:eastAsia="MS Mincho"/>
        </w:rPr>
        <w:t>78</w:t>
      </w:r>
      <w:r w:rsidRPr="00576053">
        <w:rPr>
          <w:rFonts w:eastAsia="MS Mincho"/>
        </w:rPr>
        <w:t>A</w:t>
      </w:r>
      <w:r w:rsidRPr="00A76C0A">
        <w:rPr>
          <w:rFonts w:eastAsia="MS Mincho"/>
        </w:rPr>
        <w:t>.</w:t>
      </w:r>
    </w:p>
    <w:p w14:paraId="13BF113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5DFF6B48"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03B8C8"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8FAC"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88A1C"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718BB"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7C9F7E" w14:textId="77777777" w:rsidR="008F4D94" w:rsidRDefault="008F4D94" w:rsidP="00190399">
            <w:pPr>
              <w:pStyle w:val="TAH"/>
            </w:pPr>
            <w:r>
              <w:t>f</w:t>
            </w:r>
            <w:r>
              <w:rPr>
                <w:vertAlign w:val="subscript"/>
              </w:rPr>
              <w:t>y_high</w:t>
            </w:r>
          </w:p>
        </w:tc>
      </w:tr>
      <w:tr w:rsidR="008F4D94" w14:paraId="494D4DB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38013"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5275B"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885B"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2CAAC"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60A7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961DCD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BBD3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62532" w14:textId="77777777" w:rsidR="008F4D94" w:rsidRPr="00273823" w:rsidRDefault="008F4D94" w:rsidP="00190399">
            <w:pPr>
              <w:keepNext/>
              <w:keepLines/>
              <w:spacing w:after="0"/>
              <w:jc w:val="center"/>
              <w:rPr>
                <w:sz w:val="18"/>
                <w:lang w:val="en-US"/>
              </w:rPr>
            </w:pPr>
            <w:r>
              <w:rPr>
                <w:sz w:val="18"/>
                <w:szCs w:val="18"/>
              </w:rPr>
              <w:t>520</w:t>
            </w:r>
            <w:r w:rsidRPr="00273823">
              <w:rPr>
                <w:sz w:val="18"/>
                <w:lang w:val="en-US"/>
              </w:rPr>
              <w:t>–</w:t>
            </w:r>
            <w:r>
              <w:rPr>
                <w:sz w:val="18"/>
                <w:szCs w:val="18"/>
              </w:rPr>
              <w:t>65</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DB691" w14:textId="77777777" w:rsidR="008F4D94" w:rsidRDefault="008F4D94" w:rsidP="00190399">
            <w:pPr>
              <w:keepNext/>
              <w:keepLines/>
              <w:spacing w:after="0"/>
              <w:jc w:val="center"/>
              <w:rPr>
                <w:sz w:val="18"/>
                <w:lang w:val="en-US"/>
              </w:rPr>
            </w:pPr>
            <w:r>
              <w:rPr>
                <w:sz w:val="18"/>
                <w:szCs w:val="18"/>
              </w:rPr>
              <w:t>442</w:t>
            </w:r>
            <w:r w:rsidRPr="00075699">
              <w:rPr>
                <w:sz w:val="18"/>
                <w:szCs w:val="18"/>
              </w:rPr>
              <w:t>0</w:t>
            </w:r>
            <w:r>
              <w:rPr>
                <w:sz w:val="18"/>
                <w:lang w:val="en-US"/>
              </w:rPr>
              <w:t>–</w:t>
            </w:r>
            <w:r>
              <w:rPr>
                <w:sz w:val="18"/>
                <w:szCs w:val="18"/>
              </w:rPr>
              <w:t>4550</w:t>
            </w:r>
          </w:p>
        </w:tc>
      </w:tr>
      <w:tr w:rsidR="008F4D94" w14:paraId="5AC8E56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25A8F"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38DEBD"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5DABF"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7BF1"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50D358"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70AD5E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5AC28"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A7185" w14:textId="77777777" w:rsidR="008F4D94" w:rsidRPr="00273823" w:rsidRDefault="008F4D94" w:rsidP="00190399">
            <w:pPr>
              <w:keepNext/>
              <w:keepLines/>
              <w:spacing w:after="0"/>
              <w:jc w:val="center"/>
              <w:rPr>
                <w:sz w:val="18"/>
                <w:lang w:val="en-US"/>
              </w:rPr>
            </w:pPr>
            <w:r>
              <w:rPr>
                <w:sz w:val="18"/>
                <w:szCs w:val="18"/>
              </w:rPr>
              <w:t>1270</w:t>
            </w:r>
            <w:r w:rsidRPr="00E853F2">
              <w:rPr>
                <w:sz w:val="18"/>
                <w:lang w:val="en-US"/>
              </w:rPr>
              <w:t>–</w:t>
            </w:r>
            <w:r>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61BFE0" w14:textId="77777777" w:rsidR="008F4D94" w:rsidRPr="00273823" w:rsidRDefault="008F4D94" w:rsidP="00190399">
            <w:pPr>
              <w:keepNext/>
              <w:keepLines/>
              <w:spacing w:after="0"/>
              <w:jc w:val="center"/>
              <w:rPr>
                <w:sz w:val="18"/>
                <w:lang w:val="en-US"/>
              </w:rPr>
            </w:pPr>
            <w:r>
              <w:rPr>
                <w:sz w:val="18"/>
                <w:szCs w:val="18"/>
              </w:rPr>
              <w:t>302</w:t>
            </w:r>
            <w:r w:rsidRPr="006353BC">
              <w:rPr>
                <w:sz w:val="18"/>
                <w:szCs w:val="18"/>
              </w:rPr>
              <w:t>0</w:t>
            </w:r>
            <w:r w:rsidRPr="006353BC">
              <w:rPr>
                <w:sz w:val="18"/>
                <w:lang w:val="en-US"/>
              </w:rPr>
              <w:t>–</w:t>
            </w:r>
            <w:r>
              <w:rPr>
                <w:sz w:val="18"/>
                <w:szCs w:val="18"/>
              </w:rPr>
              <w:t>322</w:t>
            </w:r>
            <w:r w:rsidRPr="006353BC">
              <w:rPr>
                <w:sz w:val="18"/>
                <w:szCs w:val="18"/>
              </w:rPr>
              <w:t>0</w:t>
            </w:r>
          </w:p>
        </w:tc>
      </w:tr>
      <w:tr w:rsidR="008F4D94" w14:paraId="2F5A2B9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F856"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ECABCC"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77F90"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35719A"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542D49"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1FC1BB6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783DE"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ABC15" w14:textId="77777777" w:rsidR="008F4D94" w:rsidRDefault="008F4D94" w:rsidP="00190399">
            <w:pPr>
              <w:keepNext/>
              <w:keepLines/>
              <w:spacing w:after="0"/>
              <w:jc w:val="center"/>
              <w:rPr>
                <w:sz w:val="18"/>
                <w:lang w:val="en-US"/>
              </w:rPr>
            </w:pPr>
            <w:r>
              <w:rPr>
                <w:sz w:val="18"/>
                <w:szCs w:val="18"/>
              </w:rPr>
              <w:t>634</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2E42B4" w14:textId="77777777" w:rsidR="008F4D94" w:rsidRDefault="008F4D94" w:rsidP="00190399">
            <w:pPr>
              <w:keepNext/>
              <w:keepLines/>
              <w:spacing w:after="0"/>
              <w:jc w:val="center"/>
              <w:rPr>
                <w:sz w:val="18"/>
                <w:lang w:val="en-US"/>
              </w:rPr>
            </w:pPr>
            <w:r>
              <w:rPr>
                <w:sz w:val="18"/>
                <w:szCs w:val="18"/>
              </w:rPr>
              <w:t>692</w:t>
            </w:r>
            <w:r w:rsidRPr="00075699">
              <w:rPr>
                <w:sz w:val="18"/>
                <w:szCs w:val="18"/>
              </w:rPr>
              <w:t>0</w:t>
            </w:r>
            <w:r>
              <w:rPr>
                <w:sz w:val="18"/>
                <w:lang w:val="en-US"/>
              </w:rPr>
              <w:t>–</w:t>
            </w:r>
            <w:r>
              <w:rPr>
                <w:sz w:val="18"/>
                <w:szCs w:val="18"/>
              </w:rPr>
              <w:t>712</w:t>
            </w:r>
            <w:r w:rsidRPr="00075699">
              <w:rPr>
                <w:sz w:val="18"/>
                <w:szCs w:val="18"/>
              </w:rPr>
              <w:t>0</w:t>
            </w:r>
          </w:p>
        </w:tc>
      </w:tr>
      <w:tr w:rsidR="008F4D94" w14:paraId="72DC5E3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F00E2"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1CD39"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7FAC57F"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775F0C"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08614E5"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BC78D5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8748D"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43BFACC" w14:textId="77777777" w:rsidR="008F4D94" w:rsidRPr="00273823" w:rsidRDefault="008F4D94" w:rsidP="00190399">
            <w:pPr>
              <w:keepNext/>
              <w:keepLines/>
              <w:spacing w:after="0"/>
              <w:jc w:val="center"/>
              <w:rPr>
                <w:color w:val="FF0000"/>
                <w:sz w:val="18"/>
                <w:lang w:eastAsia="ja-JP"/>
              </w:rPr>
            </w:pPr>
            <w:r w:rsidRPr="005562CF">
              <w:rPr>
                <w:sz w:val="18"/>
                <w:szCs w:val="18"/>
              </w:rPr>
              <w:t>3190</w:t>
            </w:r>
            <w:r w:rsidRPr="005562CF">
              <w:rPr>
                <w:sz w:val="18"/>
                <w:lang w:val="en-US"/>
              </w:rPr>
              <w:t>–</w:t>
            </w:r>
            <w:r w:rsidRPr="005562CF">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13914" w14:textId="77777777" w:rsidR="008F4D94" w:rsidRDefault="008F4D94" w:rsidP="00190399">
            <w:pPr>
              <w:keepNext/>
              <w:keepLines/>
              <w:spacing w:after="0"/>
              <w:jc w:val="center"/>
              <w:rPr>
                <w:sz w:val="18"/>
                <w:lang w:eastAsia="ja-JP"/>
              </w:rPr>
            </w:pPr>
            <w:r>
              <w:rPr>
                <w:sz w:val="18"/>
                <w:szCs w:val="18"/>
              </w:rPr>
              <w:t>552</w:t>
            </w:r>
            <w:r w:rsidRPr="00075699">
              <w:rPr>
                <w:sz w:val="18"/>
                <w:szCs w:val="18"/>
              </w:rPr>
              <w:t>0</w:t>
            </w:r>
            <w:r>
              <w:rPr>
                <w:sz w:val="18"/>
                <w:lang w:val="en-US"/>
              </w:rPr>
              <w:t>–</w:t>
            </w:r>
            <w:r>
              <w:rPr>
                <w:sz w:val="18"/>
                <w:szCs w:val="18"/>
              </w:rPr>
              <w:t>5790</w:t>
            </w:r>
          </w:p>
        </w:tc>
      </w:tr>
      <w:tr w:rsidR="008F4D94" w14:paraId="3F00373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6B4C6"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1EC2A"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5DF819"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3C60D"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2ED1BB03" w14:textId="77777777" w:rsidR="008F4D94" w:rsidRDefault="008F4D94" w:rsidP="00190399">
            <w:pPr>
              <w:pStyle w:val="TAL"/>
              <w:jc w:val="center"/>
              <w:rPr>
                <w:lang w:val="en-US"/>
              </w:rPr>
            </w:pPr>
          </w:p>
        </w:tc>
      </w:tr>
      <w:tr w:rsidR="008F4D94" w14:paraId="4ACCFDC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2D349"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041A1" w14:textId="77777777" w:rsidR="008F4D94" w:rsidRDefault="008F4D94" w:rsidP="00190399">
            <w:pPr>
              <w:keepNext/>
              <w:keepLines/>
              <w:spacing w:after="0"/>
              <w:jc w:val="center"/>
              <w:rPr>
                <w:sz w:val="18"/>
                <w:lang w:eastAsia="ja-JP"/>
              </w:rPr>
            </w:pPr>
            <w:r>
              <w:rPr>
                <w:sz w:val="18"/>
                <w:szCs w:val="18"/>
              </w:rPr>
              <w:t>104</w:t>
            </w:r>
            <w:r w:rsidRPr="00E853F2">
              <w:rPr>
                <w:sz w:val="18"/>
                <w:szCs w:val="18"/>
              </w:rPr>
              <w:t>0</w:t>
            </w:r>
            <w:r w:rsidRPr="00E853F2">
              <w:rPr>
                <w:sz w:val="18"/>
                <w:lang w:val="en-US"/>
              </w:rPr>
              <w:t>–</w:t>
            </w:r>
            <w:r>
              <w:rPr>
                <w:sz w:val="18"/>
                <w:szCs w:val="18"/>
              </w:rPr>
              <w:t>130</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629A79" w14:textId="77777777" w:rsidR="008F4D94" w:rsidRDefault="008F4D94" w:rsidP="00190399">
            <w:pPr>
              <w:keepNext/>
              <w:keepLines/>
              <w:spacing w:after="0"/>
              <w:jc w:val="center"/>
              <w:rPr>
                <w:sz w:val="18"/>
                <w:lang w:eastAsia="ja-JP"/>
              </w:rPr>
            </w:pPr>
          </w:p>
        </w:tc>
      </w:tr>
      <w:tr w:rsidR="008F4D94" w14:paraId="7E4BE21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FC13C"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14F8C3"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97FBC6"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2B7D7"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7395F0"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188EFB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C83C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C7A4BD" w14:textId="77777777" w:rsidR="008F4D94" w:rsidRDefault="008F4D94" w:rsidP="00190399">
            <w:pPr>
              <w:keepNext/>
              <w:keepLines/>
              <w:spacing w:after="0"/>
              <w:jc w:val="center"/>
              <w:rPr>
                <w:sz w:val="18"/>
                <w:lang w:eastAsia="ja-JP"/>
              </w:rPr>
            </w:pPr>
            <w:r>
              <w:rPr>
                <w:sz w:val="18"/>
                <w:szCs w:val="18"/>
              </w:rPr>
              <w:t>826</w:t>
            </w:r>
            <w:r w:rsidRPr="00075699">
              <w:rPr>
                <w:sz w:val="18"/>
                <w:szCs w:val="18"/>
              </w:rPr>
              <w:t>0</w:t>
            </w:r>
            <w:r>
              <w:rPr>
                <w:sz w:val="18"/>
                <w:lang w:val="en-US"/>
              </w:rPr>
              <w:t>–</w:t>
            </w:r>
            <w:r>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926B" w14:textId="77777777" w:rsidR="008F4D94" w:rsidRDefault="008F4D94" w:rsidP="00190399">
            <w:pPr>
              <w:keepNext/>
              <w:keepLines/>
              <w:spacing w:after="0"/>
              <w:jc w:val="center"/>
              <w:rPr>
                <w:sz w:val="18"/>
                <w:lang w:eastAsia="ja-JP"/>
              </w:rPr>
            </w:pPr>
            <w:r>
              <w:rPr>
                <w:sz w:val="18"/>
                <w:szCs w:val="18"/>
              </w:rPr>
              <w:t>942</w:t>
            </w:r>
            <w:r w:rsidRPr="00075699">
              <w:rPr>
                <w:sz w:val="18"/>
                <w:szCs w:val="18"/>
              </w:rPr>
              <w:t>0</w:t>
            </w:r>
            <w:r>
              <w:rPr>
                <w:sz w:val="18"/>
                <w:lang w:val="en-US"/>
              </w:rPr>
              <w:t>–</w:t>
            </w:r>
            <w:r>
              <w:rPr>
                <w:sz w:val="18"/>
                <w:szCs w:val="18"/>
              </w:rPr>
              <w:t>9690</w:t>
            </w:r>
          </w:p>
        </w:tc>
      </w:tr>
      <w:tr w:rsidR="008F4D94" w14:paraId="70520C3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CE9E"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E35167"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B69345"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C700C"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0A335C1" w14:textId="77777777" w:rsidR="008F4D94" w:rsidRDefault="008F4D94" w:rsidP="00190399">
            <w:pPr>
              <w:pStyle w:val="TAL"/>
              <w:jc w:val="center"/>
              <w:rPr>
                <w:lang w:val="en-US"/>
              </w:rPr>
            </w:pPr>
          </w:p>
        </w:tc>
      </w:tr>
      <w:tr w:rsidR="008F4D94" w14:paraId="5C930BB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AC74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B1ACD" w14:textId="77777777" w:rsidR="008F4D94" w:rsidRDefault="008F4D94" w:rsidP="00190399">
            <w:pPr>
              <w:keepNext/>
              <w:keepLines/>
              <w:spacing w:after="0"/>
              <w:jc w:val="center"/>
              <w:rPr>
                <w:sz w:val="18"/>
                <w:lang w:eastAsia="ja-JP"/>
              </w:rPr>
            </w:pPr>
            <w:r>
              <w:rPr>
                <w:sz w:val="18"/>
                <w:szCs w:val="18"/>
              </w:rPr>
              <w:t>884</w:t>
            </w:r>
            <w:r w:rsidRPr="00075699">
              <w:rPr>
                <w:sz w:val="18"/>
                <w:szCs w:val="18"/>
              </w:rPr>
              <w:t>0</w:t>
            </w:r>
            <w:r>
              <w:rPr>
                <w:sz w:val="18"/>
                <w:lang w:val="en-US"/>
              </w:rPr>
              <w:t>–</w:t>
            </w:r>
            <w:r>
              <w:rPr>
                <w:sz w:val="18"/>
                <w:szCs w:val="18"/>
              </w:rPr>
              <w:t>910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FEC90" w14:textId="77777777" w:rsidR="008F4D94" w:rsidRDefault="008F4D94" w:rsidP="00190399">
            <w:pPr>
              <w:keepNext/>
              <w:keepLines/>
              <w:spacing w:after="0"/>
              <w:jc w:val="center"/>
              <w:rPr>
                <w:sz w:val="18"/>
                <w:lang w:eastAsia="ja-JP"/>
              </w:rPr>
            </w:pPr>
          </w:p>
        </w:tc>
      </w:tr>
      <w:tr w:rsidR="008F4D94" w14:paraId="6C5BCAF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E059"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EC80E2"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195409"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9D9E0"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E842E9"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6F919E7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77720"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1BC0D" w14:textId="77777777" w:rsidR="008F4D94" w:rsidRDefault="008F4D94" w:rsidP="00190399">
            <w:pPr>
              <w:keepNext/>
              <w:keepLines/>
              <w:spacing w:after="0"/>
              <w:jc w:val="center"/>
              <w:rPr>
                <w:sz w:val="18"/>
                <w:lang w:eastAsia="ja-JP"/>
              </w:rPr>
            </w:pPr>
            <w:r>
              <w:rPr>
                <w:sz w:val="18"/>
                <w:szCs w:val="18"/>
              </w:rPr>
              <w:t>802</w:t>
            </w:r>
            <w:r w:rsidRPr="00075699">
              <w:rPr>
                <w:sz w:val="18"/>
                <w:szCs w:val="18"/>
              </w:rPr>
              <w:t>0</w:t>
            </w:r>
            <w:r>
              <w:rPr>
                <w:sz w:val="18"/>
                <w:lang w:val="en-US"/>
              </w:rPr>
              <w:t>–</w:t>
            </w:r>
            <w:r>
              <w:rPr>
                <w:sz w:val="18"/>
                <w:szCs w:val="18"/>
              </w:rPr>
              <w:t>836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05C2" w14:textId="77777777" w:rsidR="008F4D94" w:rsidRDefault="008F4D94" w:rsidP="00190399">
            <w:pPr>
              <w:keepNext/>
              <w:keepLines/>
              <w:spacing w:after="0"/>
              <w:jc w:val="center"/>
              <w:rPr>
                <w:sz w:val="18"/>
                <w:lang w:eastAsia="ja-JP"/>
              </w:rPr>
            </w:pPr>
            <w:r>
              <w:rPr>
                <w:sz w:val="18"/>
                <w:szCs w:val="18"/>
              </w:rPr>
              <w:t>5110</w:t>
            </w:r>
            <w:r>
              <w:rPr>
                <w:sz w:val="18"/>
                <w:lang w:val="en-US"/>
              </w:rPr>
              <w:t>–</w:t>
            </w:r>
            <w:r>
              <w:rPr>
                <w:sz w:val="18"/>
                <w:szCs w:val="18"/>
              </w:rPr>
              <w:t>542</w:t>
            </w:r>
            <w:r w:rsidRPr="00075699">
              <w:rPr>
                <w:sz w:val="18"/>
                <w:szCs w:val="18"/>
              </w:rPr>
              <w:t>0</w:t>
            </w:r>
          </w:p>
        </w:tc>
      </w:tr>
      <w:tr w:rsidR="008F4D94" w14:paraId="59D1C44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5361"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2393AB"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4E262"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CDAC94"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62A7F1"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6298B16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2ED9E"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142B7D6" w14:textId="77777777" w:rsidR="008F4D94" w:rsidRDefault="008F4D94" w:rsidP="00190399">
            <w:pPr>
              <w:keepNext/>
              <w:keepLines/>
              <w:spacing w:after="0"/>
              <w:jc w:val="center"/>
              <w:rPr>
                <w:sz w:val="18"/>
                <w:lang w:eastAsia="ja-JP"/>
              </w:rPr>
            </w:pPr>
            <w:r w:rsidRPr="005562CF">
              <w:rPr>
                <w:sz w:val="18"/>
                <w:szCs w:val="18"/>
              </w:rPr>
              <w:t>3540</w:t>
            </w:r>
            <w:r w:rsidRPr="005562CF">
              <w:rPr>
                <w:sz w:val="18"/>
                <w:lang w:val="en-US"/>
              </w:rPr>
              <w:t>–</w:t>
            </w:r>
            <w:r w:rsidRPr="005562CF">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38D19" w14:textId="77777777" w:rsidR="008F4D94" w:rsidRDefault="008F4D94" w:rsidP="00190399">
            <w:pPr>
              <w:keepNext/>
              <w:keepLines/>
              <w:spacing w:after="0"/>
              <w:jc w:val="center"/>
              <w:rPr>
                <w:sz w:val="18"/>
                <w:lang w:eastAsia="ja-JP"/>
              </w:rPr>
            </w:pPr>
            <w:r>
              <w:rPr>
                <w:sz w:val="18"/>
                <w:szCs w:val="18"/>
              </w:rPr>
              <w:t>62</w:t>
            </w:r>
            <w:r w:rsidRPr="00075699">
              <w:rPr>
                <w:sz w:val="18"/>
                <w:szCs w:val="18"/>
              </w:rPr>
              <w:t>0</w:t>
            </w:r>
            <w:r>
              <w:rPr>
                <w:sz w:val="18"/>
                <w:lang w:val="en-US"/>
              </w:rPr>
              <w:t>–</w:t>
            </w:r>
            <w:r>
              <w:rPr>
                <w:sz w:val="18"/>
                <w:szCs w:val="18"/>
              </w:rPr>
              <w:t>940</w:t>
            </w:r>
          </w:p>
        </w:tc>
      </w:tr>
      <w:tr w:rsidR="008F4D94" w14:paraId="6DBD854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9489"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81169F"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4DBD36"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60863A"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0A2F18"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C3457C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E1124"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455BE" w14:textId="77777777" w:rsidR="008F4D94" w:rsidRDefault="008F4D94" w:rsidP="00190399">
            <w:pPr>
              <w:keepNext/>
              <w:keepLines/>
              <w:spacing w:after="0"/>
              <w:jc w:val="center"/>
              <w:rPr>
                <w:sz w:val="18"/>
                <w:lang w:eastAsia="ja-JP"/>
              </w:rPr>
            </w:pPr>
            <w:r>
              <w:rPr>
                <w:sz w:val="18"/>
                <w:szCs w:val="18"/>
              </w:rPr>
              <w:t>1192</w:t>
            </w:r>
            <w:r w:rsidRPr="00075699">
              <w:rPr>
                <w:sz w:val="18"/>
                <w:szCs w:val="18"/>
              </w:rPr>
              <w:t>0</w:t>
            </w:r>
            <w:r>
              <w:rPr>
                <w:sz w:val="18"/>
                <w:lang w:val="en-US"/>
              </w:rPr>
              <w:t>–</w:t>
            </w:r>
            <w:r>
              <w:rPr>
                <w:sz w:val="18"/>
                <w:szCs w:val="18"/>
              </w:rPr>
              <w:t>1226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A0E53" w14:textId="77777777" w:rsidR="008F4D94" w:rsidRDefault="008F4D94" w:rsidP="00190399">
            <w:pPr>
              <w:keepNext/>
              <w:keepLines/>
              <w:spacing w:after="0"/>
              <w:jc w:val="center"/>
              <w:rPr>
                <w:sz w:val="18"/>
                <w:lang w:eastAsia="ja-JP"/>
              </w:rPr>
            </w:pPr>
            <w:r>
              <w:rPr>
                <w:sz w:val="18"/>
                <w:szCs w:val="18"/>
              </w:rPr>
              <w:t>1018</w:t>
            </w:r>
            <w:r w:rsidRPr="00075699">
              <w:rPr>
                <w:sz w:val="18"/>
                <w:szCs w:val="18"/>
              </w:rPr>
              <w:t>0</w:t>
            </w:r>
            <w:r>
              <w:rPr>
                <w:sz w:val="18"/>
                <w:lang w:val="en-US"/>
              </w:rPr>
              <w:t>–</w:t>
            </w:r>
            <w:r>
              <w:rPr>
                <w:sz w:val="18"/>
                <w:szCs w:val="18"/>
              </w:rPr>
              <w:t>10490</w:t>
            </w:r>
          </w:p>
        </w:tc>
      </w:tr>
      <w:tr w:rsidR="008F4D94" w14:paraId="5EFA370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7332C"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2F154"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C1154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9547A"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0A9B73"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5DFC855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F21B3"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CB569" w14:textId="77777777" w:rsidR="008F4D94" w:rsidRDefault="008F4D94" w:rsidP="00190399">
            <w:pPr>
              <w:keepNext/>
              <w:keepLines/>
              <w:spacing w:after="0"/>
              <w:jc w:val="center"/>
              <w:rPr>
                <w:sz w:val="18"/>
                <w:lang w:eastAsia="ja-JP"/>
              </w:rPr>
            </w:pPr>
            <w:r>
              <w:rPr>
                <w:sz w:val="18"/>
                <w:szCs w:val="18"/>
              </w:rPr>
              <w:t>1134</w:t>
            </w:r>
            <w:r w:rsidRPr="00075699">
              <w:rPr>
                <w:sz w:val="18"/>
                <w:szCs w:val="18"/>
              </w:rPr>
              <w:t>0</w:t>
            </w:r>
            <w:r>
              <w:rPr>
                <w:sz w:val="18"/>
                <w:lang w:val="en-US"/>
              </w:rPr>
              <w:t>–</w:t>
            </w:r>
            <w:r>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82767" w14:textId="77777777" w:rsidR="008F4D94" w:rsidRDefault="008F4D94" w:rsidP="00190399">
            <w:pPr>
              <w:keepNext/>
              <w:keepLines/>
              <w:spacing w:after="0"/>
              <w:jc w:val="center"/>
              <w:rPr>
                <w:sz w:val="18"/>
                <w:lang w:eastAsia="ja-JP"/>
              </w:rPr>
            </w:pPr>
            <w:r>
              <w:rPr>
                <w:sz w:val="18"/>
                <w:szCs w:val="18"/>
              </w:rPr>
              <w:t>1076</w:t>
            </w:r>
            <w:r w:rsidRPr="00075699">
              <w:rPr>
                <w:sz w:val="18"/>
                <w:szCs w:val="18"/>
              </w:rPr>
              <w:t>0</w:t>
            </w:r>
            <w:r>
              <w:rPr>
                <w:sz w:val="18"/>
                <w:lang w:val="en-US"/>
              </w:rPr>
              <w:t>–</w:t>
            </w:r>
            <w:r>
              <w:rPr>
                <w:sz w:val="18"/>
                <w:szCs w:val="18"/>
              </w:rPr>
              <w:t>11080</w:t>
            </w:r>
          </w:p>
        </w:tc>
      </w:tr>
      <w:tr w:rsidR="008F4D94" w14:paraId="40D4DDC4"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43C2A" w14:textId="77777777" w:rsidR="008F4D94" w:rsidRDefault="008F4D94" w:rsidP="00190399">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4C7F1F" w14:textId="77777777" w:rsidR="008F4D94" w:rsidRDefault="008F4D94" w:rsidP="008F4D94">
      <w:pPr>
        <w:rPr>
          <w:rFonts w:ascii="Arial" w:hAnsi="Arial" w:cs="Arial"/>
          <w:b/>
        </w:rPr>
      </w:pPr>
    </w:p>
    <w:p w14:paraId="2EB596B7" w14:textId="77777777" w:rsidR="008F4D94" w:rsidRPr="000B4D61" w:rsidRDefault="008F4D94" w:rsidP="008F4D94">
      <w:pPr>
        <w:rPr>
          <w:rFonts w:eastAsia="MS Mincho"/>
        </w:rPr>
      </w:pPr>
      <w:r>
        <w:rPr>
          <w:rFonts w:eastAsia="MS Mincho"/>
        </w:rPr>
        <w:t xml:space="preserve">Based on the above table, the </w:t>
      </w:r>
      <w:r>
        <w:rPr>
          <w:rFonts w:cs="等线"/>
          <w:szCs w:val="21"/>
          <w:lang w:eastAsia="ko-KR"/>
        </w:rPr>
        <w:t>4</w:t>
      </w:r>
      <w:r>
        <w:rPr>
          <w:rFonts w:cs="等线"/>
          <w:szCs w:val="21"/>
          <w:vertAlign w:val="superscript"/>
          <w:lang w:eastAsia="ko-KR"/>
        </w:rPr>
        <w:t>th</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78</w:t>
      </w:r>
    </w:p>
    <w:p w14:paraId="0763A4C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618DD33A"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525E9"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C174B"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3BD7"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2654C"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4F" w14:textId="77777777" w:rsidR="008F4D94" w:rsidRDefault="008F4D94" w:rsidP="00190399">
            <w:pPr>
              <w:pStyle w:val="TAH"/>
            </w:pPr>
            <w:r>
              <w:t>f</w:t>
            </w:r>
            <w:r>
              <w:rPr>
                <w:vertAlign w:val="subscript"/>
              </w:rPr>
              <w:t>y_high</w:t>
            </w:r>
          </w:p>
        </w:tc>
      </w:tr>
      <w:tr w:rsidR="008F4D94" w14:paraId="4A24D13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D3582"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831B"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49C90"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746E2"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72EA2"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D8B6DE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7B3F6B"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C98D3" w14:textId="77777777" w:rsidR="008F4D94" w:rsidRPr="00273823" w:rsidRDefault="008F4D94" w:rsidP="00190399">
            <w:pPr>
              <w:keepNext/>
              <w:keepLines/>
              <w:spacing w:after="0"/>
              <w:jc w:val="center"/>
              <w:rPr>
                <w:sz w:val="18"/>
                <w:lang w:val="en-US"/>
              </w:rPr>
            </w:pPr>
            <w:r>
              <w:rPr>
                <w:sz w:val="18"/>
                <w:szCs w:val="18"/>
              </w:rPr>
              <w:t>1320</w:t>
            </w:r>
            <w:r w:rsidRPr="00273823">
              <w:rPr>
                <w:sz w:val="18"/>
                <w:lang w:val="en-US"/>
              </w:rPr>
              <w:t>–</w:t>
            </w:r>
            <w:r>
              <w:rPr>
                <w:sz w:val="18"/>
                <w:szCs w:val="18"/>
              </w:rPr>
              <w:t>188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FD641" w14:textId="77777777" w:rsidR="008F4D94" w:rsidRDefault="008F4D94" w:rsidP="00190399">
            <w:pPr>
              <w:keepNext/>
              <w:keepLines/>
              <w:spacing w:after="0"/>
              <w:jc w:val="center"/>
              <w:rPr>
                <w:sz w:val="18"/>
                <w:lang w:val="en-US"/>
              </w:rPr>
            </w:pPr>
            <w:r>
              <w:rPr>
                <w:sz w:val="18"/>
                <w:szCs w:val="18"/>
              </w:rPr>
              <w:t>552</w:t>
            </w:r>
            <w:r w:rsidRPr="00075699">
              <w:rPr>
                <w:sz w:val="18"/>
                <w:szCs w:val="18"/>
              </w:rPr>
              <w:t>0</w:t>
            </w:r>
            <w:r>
              <w:rPr>
                <w:sz w:val="18"/>
                <w:lang w:val="en-US"/>
              </w:rPr>
              <w:t>–</w:t>
            </w:r>
            <w:r>
              <w:rPr>
                <w:sz w:val="18"/>
                <w:szCs w:val="18"/>
              </w:rPr>
              <w:t>5780</w:t>
            </w:r>
          </w:p>
        </w:tc>
      </w:tr>
      <w:tr w:rsidR="008F4D94" w14:paraId="158D52E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32AA7"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882150"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72A8F8"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900B2"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52C74E6"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129CB6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30DA"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60479" w14:textId="77777777" w:rsidR="008F4D94" w:rsidRPr="00273823" w:rsidRDefault="008F4D94" w:rsidP="00190399">
            <w:pPr>
              <w:keepNext/>
              <w:keepLines/>
              <w:spacing w:after="0"/>
              <w:jc w:val="center"/>
              <w:rPr>
                <w:sz w:val="18"/>
                <w:lang w:val="en-US"/>
              </w:rPr>
            </w:pPr>
            <w:r>
              <w:rPr>
                <w:sz w:val="18"/>
                <w:szCs w:val="18"/>
              </w:rPr>
              <w:t>40</w:t>
            </w:r>
            <w:r w:rsidRPr="00E853F2">
              <w:rPr>
                <w:sz w:val="18"/>
                <w:lang w:val="en-US"/>
              </w:rPr>
              <w:t>–</w:t>
            </w:r>
            <w:r>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C6514D" w14:textId="77777777" w:rsidR="008F4D94" w:rsidRPr="00273823" w:rsidRDefault="008F4D94" w:rsidP="00190399">
            <w:pPr>
              <w:keepNext/>
              <w:keepLines/>
              <w:spacing w:after="0"/>
              <w:jc w:val="center"/>
              <w:rPr>
                <w:sz w:val="18"/>
                <w:lang w:val="en-US"/>
              </w:rPr>
            </w:pPr>
            <w:r>
              <w:rPr>
                <w:sz w:val="18"/>
                <w:szCs w:val="18"/>
              </w:rPr>
              <w:t>462</w:t>
            </w:r>
            <w:r w:rsidRPr="006353BC">
              <w:rPr>
                <w:sz w:val="18"/>
                <w:szCs w:val="18"/>
              </w:rPr>
              <w:t>0</w:t>
            </w:r>
            <w:r w:rsidRPr="006353BC">
              <w:rPr>
                <w:sz w:val="18"/>
                <w:lang w:val="en-US"/>
              </w:rPr>
              <w:t>–</w:t>
            </w:r>
            <w:r>
              <w:rPr>
                <w:sz w:val="18"/>
                <w:szCs w:val="18"/>
              </w:rPr>
              <w:t>568</w:t>
            </w:r>
            <w:r w:rsidRPr="006353BC">
              <w:rPr>
                <w:sz w:val="18"/>
                <w:szCs w:val="18"/>
              </w:rPr>
              <w:t>0</w:t>
            </w:r>
          </w:p>
        </w:tc>
      </w:tr>
      <w:tr w:rsidR="008F4D94" w14:paraId="70CB616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D968D"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354810"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A4110"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EE5F2"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08344D"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3D0E57D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5DC01"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F5CA" w14:textId="77777777" w:rsidR="008F4D94" w:rsidRDefault="008F4D94" w:rsidP="00190399">
            <w:pPr>
              <w:keepNext/>
              <w:keepLines/>
              <w:spacing w:after="0"/>
              <w:jc w:val="center"/>
              <w:rPr>
                <w:sz w:val="18"/>
                <w:lang w:val="en-US"/>
              </w:rPr>
            </w:pPr>
            <w:r>
              <w:rPr>
                <w:sz w:val="18"/>
                <w:szCs w:val="18"/>
              </w:rPr>
              <w:t>714</w:t>
            </w:r>
            <w:r w:rsidRPr="00075699">
              <w:rPr>
                <w:sz w:val="18"/>
                <w:szCs w:val="18"/>
              </w:rPr>
              <w:t>0</w:t>
            </w:r>
            <w:r>
              <w:rPr>
                <w:sz w:val="18"/>
                <w:lang w:val="en-US"/>
              </w:rPr>
              <w:t>–</w:t>
            </w:r>
            <w:r>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34803" w14:textId="77777777" w:rsidR="008F4D94" w:rsidRDefault="008F4D94" w:rsidP="00190399">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8F4D94" w14:paraId="3D70978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D524F"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5B942A"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B4FE593"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71BD6"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E6395A5"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60C441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320C4"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2BCD48D" w14:textId="77777777" w:rsidR="008F4D94" w:rsidRPr="00273823" w:rsidRDefault="008F4D94" w:rsidP="00190399">
            <w:pPr>
              <w:keepNext/>
              <w:keepLines/>
              <w:spacing w:after="0"/>
              <w:jc w:val="center"/>
              <w:rPr>
                <w:color w:val="FF0000"/>
                <w:sz w:val="18"/>
                <w:lang w:eastAsia="ja-JP"/>
              </w:rPr>
            </w:pPr>
            <w:r w:rsidRPr="005562CF">
              <w:rPr>
                <w:sz w:val="18"/>
                <w:szCs w:val="18"/>
              </w:rPr>
              <w:t>1960</w:t>
            </w:r>
            <w:r w:rsidRPr="005562CF">
              <w:rPr>
                <w:sz w:val="18"/>
                <w:lang w:val="en-US"/>
              </w:rPr>
              <w:t>–</w:t>
            </w:r>
            <w:r w:rsidRPr="005562C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32D46D" w14:textId="77777777" w:rsidR="008F4D94" w:rsidRDefault="008F4D94" w:rsidP="00190399">
            <w:pPr>
              <w:keepNext/>
              <w:keepLines/>
              <w:spacing w:after="0"/>
              <w:jc w:val="center"/>
              <w:rPr>
                <w:sz w:val="18"/>
                <w:lang w:eastAsia="ja-JP"/>
              </w:rPr>
            </w:pPr>
            <w:r>
              <w:rPr>
                <w:sz w:val="18"/>
                <w:szCs w:val="18"/>
              </w:rPr>
              <w:t>792</w:t>
            </w:r>
            <w:r w:rsidRPr="00075699">
              <w:rPr>
                <w:sz w:val="18"/>
                <w:szCs w:val="18"/>
              </w:rPr>
              <w:t>0</w:t>
            </w:r>
            <w:r>
              <w:rPr>
                <w:sz w:val="18"/>
                <w:lang w:val="en-US"/>
              </w:rPr>
              <w:t>–</w:t>
            </w:r>
            <w:r>
              <w:rPr>
                <w:sz w:val="18"/>
                <w:szCs w:val="18"/>
              </w:rPr>
              <w:t>79480</w:t>
            </w:r>
          </w:p>
        </w:tc>
      </w:tr>
      <w:tr w:rsidR="008F4D94" w14:paraId="6A63F36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C44B9"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5536A"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C5DB3B2"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C37142"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1DCB04A" w14:textId="77777777" w:rsidR="008F4D94" w:rsidRDefault="008F4D94" w:rsidP="00190399">
            <w:pPr>
              <w:pStyle w:val="TAL"/>
              <w:jc w:val="center"/>
              <w:rPr>
                <w:lang w:val="en-US"/>
              </w:rPr>
            </w:pPr>
          </w:p>
        </w:tc>
      </w:tr>
      <w:tr w:rsidR="008F4D94" w14:paraId="695AAF9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CAAAE"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AC91E8" w14:textId="77777777" w:rsidR="008F4D94" w:rsidRDefault="008F4D94" w:rsidP="00190399">
            <w:pPr>
              <w:keepNext/>
              <w:keepLines/>
              <w:spacing w:after="0"/>
              <w:jc w:val="center"/>
              <w:rPr>
                <w:sz w:val="18"/>
                <w:lang w:eastAsia="ja-JP"/>
              </w:rPr>
            </w:pPr>
            <w:r w:rsidRPr="005562CF">
              <w:rPr>
                <w:sz w:val="18"/>
                <w:szCs w:val="18"/>
              </w:rPr>
              <w:t>2640</w:t>
            </w:r>
            <w:r w:rsidRPr="005562CF">
              <w:rPr>
                <w:sz w:val="18"/>
                <w:lang w:val="en-US"/>
              </w:rPr>
              <w:t>–</w:t>
            </w:r>
            <w:r w:rsidRPr="005562CF">
              <w:rPr>
                <w:sz w:val="18"/>
                <w:szCs w:val="18"/>
              </w:rPr>
              <w:t>3760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6629B5" w14:textId="77777777" w:rsidR="008F4D94" w:rsidRDefault="008F4D94" w:rsidP="00190399">
            <w:pPr>
              <w:keepNext/>
              <w:keepLines/>
              <w:spacing w:after="0"/>
              <w:jc w:val="center"/>
              <w:rPr>
                <w:sz w:val="18"/>
                <w:lang w:eastAsia="ja-JP"/>
              </w:rPr>
            </w:pPr>
          </w:p>
        </w:tc>
      </w:tr>
      <w:tr w:rsidR="008F4D94" w14:paraId="1BB3A43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FEFFA"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630C6"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639E56F"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3B46E"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CDC963"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3AFE06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0D116"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22EC7" w14:textId="77777777" w:rsidR="008F4D94" w:rsidRDefault="008F4D94" w:rsidP="00190399">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976D1" w14:textId="77777777" w:rsidR="008F4D94" w:rsidRDefault="008F4D94" w:rsidP="00190399">
            <w:pPr>
              <w:keepNext/>
              <w:keepLines/>
              <w:spacing w:after="0"/>
              <w:jc w:val="center"/>
              <w:rPr>
                <w:sz w:val="18"/>
                <w:lang w:eastAsia="ja-JP"/>
              </w:rPr>
            </w:pPr>
            <w:r>
              <w:rPr>
                <w:sz w:val="18"/>
                <w:szCs w:val="18"/>
              </w:rPr>
              <w:t>1182</w:t>
            </w:r>
            <w:r w:rsidRPr="00075699">
              <w:rPr>
                <w:sz w:val="18"/>
                <w:szCs w:val="18"/>
              </w:rPr>
              <w:t>0</w:t>
            </w:r>
            <w:r>
              <w:rPr>
                <w:sz w:val="18"/>
                <w:lang w:val="en-US"/>
              </w:rPr>
              <w:t>–</w:t>
            </w:r>
            <w:r>
              <w:rPr>
                <w:sz w:val="18"/>
                <w:szCs w:val="18"/>
              </w:rPr>
              <w:t>13380</w:t>
            </w:r>
          </w:p>
        </w:tc>
      </w:tr>
      <w:tr w:rsidR="008F4D94" w14:paraId="0E08E72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0BD44"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9981F"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3D9C8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A9C007"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938AB19" w14:textId="77777777" w:rsidR="008F4D94" w:rsidRDefault="008F4D94" w:rsidP="00190399">
            <w:pPr>
              <w:pStyle w:val="TAL"/>
              <w:jc w:val="center"/>
              <w:rPr>
                <w:lang w:val="en-US"/>
              </w:rPr>
            </w:pPr>
          </w:p>
        </w:tc>
      </w:tr>
      <w:tr w:rsidR="008F4D94" w14:paraId="7E10BD0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79902"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5A82A" w14:textId="77777777" w:rsidR="008F4D94" w:rsidRDefault="008F4D94" w:rsidP="00190399">
            <w:pPr>
              <w:keepNext/>
              <w:keepLines/>
              <w:spacing w:after="0"/>
              <w:jc w:val="center"/>
              <w:rPr>
                <w:sz w:val="18"/>
                <w:lang w:eastAsia="ja-JP"/>
              </w:rPr>
            </w:pPr>
            <w:r>
              <w:rPr>
                <w:sz w:val="18"/>
                <w:szCs w:val="18"/>
              </w:rPr>
              <w:t>1044</w:t>
            </w:r>
            <w:r w:rsidRPr="00075699">
              <w:rPr>
                <w:sz w:val="18"/>
                <w:szCs w:val="18"/>
              </w:rPr>
              <w:t>0</w:t>
            </w:r>
            <w:r>
              <w:rPr>
                <w:sz w:val="18"/>
                <w:lang w:val="en-US"/>
              </w:rPr>
              <w:t>–</w:t>
            </w:r>
            <w:r>
              <w:rPr>
                <w:sz w:val="18"/>
                <w:szCs w:val="18"/>
              </w:rPr>
              <w:t>11560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0FCD8" w14:textId="77777777" w:rsidR="008F4D94" w:rsidRDefault="008F4D94" w:rsidP="00190399">
            <w:pPr>
              <w:keepNext/>
              <w:keepLines/>
              <w:spacing w:after="0"/>
              <w:jc w:val="center"/>
              <w:rPr>
                <w:sz w:val="18"/>
                <w:lang w:eastAsia="ja-JP"/>
              </w:rPr>
            </w:pPr>
          </w:p>
        </w:tc>
      </w:tr>
      <w:tr w:rsidR="008F4D94" w14:paraId="5C66F62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1146A"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91EC4"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64E337F"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A775D"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F61F7AA"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0E27664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EBF69"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21FA5" w14:textId="77777777" w:rsidR="008F4D94" w:rsidRDefault="008F4D94" w:rsidP="00190399">
            <w:pPr>
              <w:keepNext/>
              <w:keepLines/>
              <w:spacing w:after="0"/>
              <w:jc w:val="center"/>
              <w:rPr>
                <w:sz w:val="18"/>
                <w:lang w:eastAsia="ja-JP"/>
              </w:rPr>
            </w:pPr>
            <w:r w:rsidRPr="00D63D04">
              <w:rPr>
                <w:sz w:val="18"/>
                <w:szCs w:val="18"/>
              </w:rPr>
              <w:t>11</w:t>
            </w:r>
            <w:r>
              <w:rPr>
                <w:sz w:val="18"/>
                <w:szCs w:val="18"/>
              </w:rPr>
              <w:t>22</w:t>
            </w:r>
            <w:r w:rsidRPr="00D63D04">
              <w:rPr>
                <w:sz w:val="18"/>
                <w:szCs w:val="18"/>
              </w:rPr>
              <w:t>0</w:t>
            </w:r>
            <w:r w:rsidRPr="00D63D04">
              <w:rPr>
                <w:sz w:val="18"/>
                <w:lang w:val="en-US"/>
              </w:rPr>
              <w:t>–</w:t>
            </w:r>
            <w:r w:rsidRPr="00D63D04">
              <w:rPr>
                <w:sz w:val="18"/>
                <w:szCs w:val="18"/>
              </w:rPr>
              <w:t>1</w:t>
            </w:r>
            <w:r>
              <w:rPr>
                <w:sz w:val="18"/>
                <w:szCs w:val="18"/>
              </w:rPr>
              <w:t>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4EA90" w14:textId="77777777" w:rsidR="008F4D94" w:rsidRDefault="008F4D94" w:rsidP="00190399">
            <w:pPr>
              <w:keepNext/>
              <w:keepLines/>
              <w:spacing w:after="0"/>
              <w:jc w:val="center"/>
              <w:rPr>
                <w:sz w:val="18"/>
                <w:lang w:eastAsia="ja-JP"/>
              </w:rPr>
            </w:pPr>
            <w:r>
              <w:rPr>
                <w:sz w:val="18"/>
                <w:szCs w:val="18"/>
              </w:rPr>
              <w:t>3880</w:t>
            </w:r>
            <w:r>
              <w:rPr>
                <w:sz w:val="18"/>
                <w:lang w:val="en-US"/>
              </w:rPr>
              <w:t>–</w:t>
            </w:r>
            <w:r>
              <w:rPr>
                <w:sz w:val="18"/>
                <w:szCs w:val="18"/>
              </w:rPr>
              <w:t>462</w:t>
            </w:r>
            <w:r w:rsidRPr="00075699">
              <w:rPr>
                <w:sz w:val="18"/>
                <w:szCs w:val="18"/>
              </w:rPr>
              <w:t>0</w:t>
            </w:r>
          </w:p>
        </w:tc>
      </w:tr>
      <w:tr w:rsidR="008F4D94" w14:paraId="7A5F778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AEAEA"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2CCEE"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5C8998"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1782D4"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B02ED89"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12A017D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9A9A6"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07EA" w14:textId="77777777" w:rsidR="008F4D94" w:rsidRDefault="008F4D94" w:rsidP="00190399">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28835" w14:textId="77777777" w:rsidR="008F4D94" w:rsidRDefault="008F4D94" w:rsidP="00190399">
            <w:pPr>
              <w:keepNext/>
              <w:keepLines/>
              <w:spacing w:after="0"/>
              <w:jc w:val="center"/>
              <w:rPr>
                <w:sz w:val="18"/>
                <w:lang w:eastAsia="ja-JP"/>
              </w:rPr>
            </w:pPr>
            <w:r>
              <w:rPr>
                <w:sz w:val="18"/>
                <w:szCs w:val="18"/>
              </w:rPr>
              <w:t>660</w:t>
            </w:r>
            <w:r>
              <w:rPr>
                <w:sz w:val="18"/>
                <w:lang w:val="en-US"/>
              </w:rPr>
              <w:t>–</w:t>
            </w:r>
            <w:r>
              <w:rPr>
                <w:sz w:val="18"/>
                <w:szCs w:val="18"/>
              </w:rPr>
              <w:t>184</w:t>
            </w:r>
            <w:r w:rsidRPr="00075699">
              <w:rPr>
                <w:sz w:val="18"/>
                <w:szCs w:val="18"/>
              </w:rPr>
              <w:t>0</w:t>
            </w:r>
          </w:p>
        </w:tc>
      </w:tr>
      <w:tr w:rsidR="008F4D94" w14:paraId="50F24D5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EA078"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1ED285"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7EF143"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A72FB"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19C048"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218595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EE65D"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8681B" w14:textId="77777777" w:rsidR="008F4D94" w:rsidRDefault="008F4D94" w:rsidP="00190399">
            <w:pPr>
              <w:keepNext/>
              <w:keepLines/>
              <w:spacing w:after="0"/>
              <w:jc w:val="center"/>
              <w:rPr>
                <w:sz w:val="18"/>
                <w:lang w:eastAsia="ja-JP"/>
              </w:rPr>
            </w:pPr>
            <w:r>
              <w:rPr>
                <w:sz w:val="18"/>
                <w:szCs w:val="18"/>
              </w:rPr>
              <w:t>1512</w:t>
            </w:r>
            <w:r w:rsidRPr="00075699">
              <w:rPr>
                <w:sz w:val="18"/>
                <w:szCs w:val="18"/>
              </w:rPr>
              <w:t>0</w:t>
            </w:r>
            <w:r>
              <w:rPr>
                <w:sz w:val="18"/>
                <w:lang w:val="en-US"/>
              </w:rPr>
              <w:t>–</w:t>
            </w:r>
            <w:r>
              <w:rPr>
                <w:sz w:val="18"/>
                <w:szCs w:val="18"/>
              </w:rPr>
              <w:t>1718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ECA6C" w14:textId="77777777" w:rsidR="008F4D94" w:rsidRDefault="008F4D94" w:rsidP="00190399">
            <w:pPr>
              <w:keepNext/>
              <w:keepLines/>
              <w:spacing w:after="0"/>
              <w:jc w:val="center"/>
              <w:rPr>
                <w:sz w:val="18"/>
                <w:lang w:eastAsia="ja-JP"/>
              </w:rPr>
            </w:pPr>
            <w:r>
              <w:rPr>
                <w:sz w:val="18"/>
                <w:szCs w:val="18"/>
              </w:rPr>
              <w:t>1098</w:t>
            </w:r>
            <w:r w:rsidRPr="00075699">
              <w:rPr>
                <w:sz w:val="18"/>
                <w:szCs w:val="18"/>
              </w:rPr>
              <w:t>0</w:t>
            </w:r>
            <w:r>
              <w:rPr>
                <w:sz w:val="18"/>
                <w:lang w:val="en-US"/>
              </w:rPr>
              <w:t>–</w:t>
            </w:r>
            <w:r>
              <w:rPr>
                <w:sz w:val="18"/>
                <w:szCs w:val="18"/>
              </w:rPr>
              <w:t>11720</w:t>
            </w:r>
          </w:p>
        </w:tc>
      </w:tr>
      <w:tr w:rsidR="008F4D94" w14:paraId="4824726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7483A"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A9DB4"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50EAEB"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50FBD6"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D9F8A3"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F1D985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0C64"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93CA9" w14:textId="77777777" w:rsidR="008F4D94" w:rsidRDefault="008F4D94" w:rsidP="00190399">
            <w:pPr>
              <w:keepNext/>
              <w:keepLines/>
              <w:spacing w:after="0"/>
              <w:jc w:val="center"/>
              <w:rPr>
                <w:sz w:val="18"/>
                <w:lang w:eastAsia="ja-JP"/>
              </w:rPr>
            </w:pPr>
            <w:r>
              <w:rPr>
                <w:sz w:val="18"/>
                <w:szCs w:val="18"/>
              </w:rPr>
              <w:t>1374</w:t>
            </w:r>
            <w:r w:rsidRPr="00075699">
              <w:rPr>
                <w:sz w:val="18"/>
                <w:szCs w:val="18"/>
              </w:rPr>
              <w:t>0</w:t>
            </w:r>
            <w:r>
              <w:rPr>
                <w:sz w:val="18"/>
                <w:lang w:val="en-US"/>
              </w:rPr>
              <w:t>–</w:t>
            </w:r>
            <w:r>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8DB2F" w14:textId="77777777" w:rsidR="008F4D94" w:rsidRDefault="008F4D94" w:rsidP="00190399">
            <w:pPr>
              <w:keepNext/>
              <w:keepLines/>
              <w:spacing w:after="0"/>
              <w:jc w:val="center"/>
              <w:rPr>
                <w:sz w:val="18"/>
                <w:lang w:eastAsia="ja-JP"/>
              </w:rPr>
            </w:pPr>
            <w:r>
              <w:rPr>
                <w:sz w:val="18"/>
                <w:szCs w:val="18"/>
              </w:rPr>
              <w:t>1236</w:t>
            </w:r>
            <w:r w:rsidRPr="00075699">
              <w:rPr>
                <w:sz w:val="18"/>
                <w:szCs w:val="18"/>
              </w:rPr>
              <w:t>0</w:t>
            </w:r>
            <w:r>
              <w:rPr>
                <w:sz w:val="18"/>
                <w:lang w:val="en-US"/>
              </w:rPr>
              <w:t>–</w:t>
            </w:r>
            <w:r>
              <w:rPr>
                <w:sz w:val="18"/>
                <w:szCs w:val="18"/>
              </w:rPr>
              <w:t>1354</w:t>
            </w:r>
            <w:r w:rsidRPr="00075699">
              <w:rPr>
                <w:sz w:val="18"/>
                <w:szCs w:val="18"/>
              </w:rPr>
              <w:t>0</w:t>
            </w:r>
          </w:p>
        </w:tc>
      </w:tr>
      <w:tr w:rsidR="008F4D94" w14:paraId="59CE3855"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9AAE6" w14:textId="77777777" w:rsidR="008F4D94" w:rsidRDefault="008F4D94" w:rsidP="00190399">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753FB9B" w14:textId="77777777" w:rsidR="008F4D94" w:rsidRDefault="008F4D94" w:rsidP="008F4D94">
      <w:pPr>
        <w:rPr>
          <w:rFonts w:ascii="Arial" w:hAnsi="Arial" w:cs="Arial"/>
          <w:b/>
        </w:rPr>
      </w:pPr>
    </w:p>
    <w:p w14:paraId="4BE84445" w14:textId="77777777" w:rsidR="008F4D94" w:rsidRPr="000B4D61" w:rsidRDefault="008F4D94" w:rsidP="008F4D94">
      <w:pPr>
        <w:rPr>
          <w:rFonts w:eastAsia="MS Mincho"/>
        </w:rPr>
      </w:pPr>
      <w:r>
        <w:rPr>
          <w:rFonts w:eastAsia="MS Mincho"/>
        </w:rPr>
        <w:t xml:space="preserve">Based on the above table, the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w:t>
      </w:r>
    </w:p>
    <w:p w14:paraId="288FF8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4FA46B3D"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E8812"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6EE63"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40941"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F2C8"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05B95A" w14:textId="77777777" w:rsidR="008F4D94" w:rsidRDefault="008F4D94" w:rsidP="00190399">
            <w:pPr>
              <w:pStyle w:val="TAH"/>
            </w:pPr>
            <w:r>
              <w:t>f</w:t>
            </w:r>
            <w:r>
              <w:rPr>
                <w:vertAlign w:val="subscript"/>
              </w:rPr>
              <w:t>y_high</w:t>
            </w:r>
          </w:p>
        </w:tc>
      </w:tr>
      <w:tr w:rsidR="008F4D94" w14:paraId="0B60805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B2F02E"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4F990"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6F608"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A98053"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CCDD1"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11ACD16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8C3BB"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997E8" w14:textId="77777777" w:rsidR="008F4D94" w:rsidRPr="00273823" w:rsidRDefault="008F4D94" w:rsidP="00190399">
            <w:pPr>
              <w:keepNext/>
              <w:keepLines/>
              <w:spacing w:after="0"/>
              <w:jc w:val="center"/>
              <w:rPr>
                <w:sz w:val="18"/>
                <w:lang w:val="en-US"/>
              </w:rPr>
            </w:pPr>
            <w:r>
              <w:rPr>
                <w:sz w:val="18"/>
                <w:szCs w:val="18"/>
              </w:rPr>
              <w:t>730</w:t>
            </w:r>
            <w:r w:rsidRPr="00273823">
              <w:rPr>
                <w:sz w:val="18"/>
                <w:lang w:val="en-US"/>
              </w:rPr>
              <w:t>–</w:t>
            </w:r>
            <w:r>
              <w:rPr>
                <w:sz w:val="18"/>
                <w:szCs w:val="18"/>
              </w:rPr>
              <w:t>130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550E2" w14:textId="77777777" w:rsidR="008F4D94" w:rsidRDefault="008F4D94" w:rsidP="00190399">
            <w:pPr>
              <w:keepNext/>
              <w:keepLines/>
              <w:spacing w:after="0"/>
              <w:jc w:val="center"/>
              <w:rPr>
                <w:sz w:val="18"/>
                <w:lang w:val="en-US"/>
              </w:rPr>
            </w:pPr>
            <w:r>
              <w:rPr>
                <w:sz w:val="18"/>
                <w:szCs w:val="18"/>
              </w:rPr>
              <w:t>580</w:t>
            </w:r>
            <w:r w:rsidRPr="00075699">
              <w:rPr>
                <w:sz w:val="18"/>
                <w:szCs w:val="18"/>
              </w:rPr>
              <w:t>0</w:t>
            </w:r>
            <w:r>
              <w:rPr>
                <w:sz w:val="18"/>
                <w:lang w:val="en-US"/>
              </w:rPr>
              <w:t>–</w:t>
            </w:r>
            <w:r>
              <w:rPr>
                <w:sz w:val="18"/>
                <w:szCs w:val="18"/>
              </w:rPr>
              <w:t>6370</w:t>
            </w:r>
          </w:p>
        </w:tc>
      </w:tr>
      <w:tr w:rsidR="008F4D94" w14:paraId="251EC60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969EE"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919451"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F3E4DB"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F821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4EB912"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5DD25EC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FAFE5"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BA442" w14:textId="77777777" w:rsidR="008F4D94" w:rsidRPr="00273823" w:rsidRDefault="008F4D94" w:rsidP="00190399">
            <w:pPr>
              <w:keepNext/>
              <w:keepLines/>
              <w:spacing w:after="0"/>
              <w:jc w:val="center"/>
              <w:rPr>
                <w:sz w:val="18"/>
                <w:lang w:val="en-US"/>
              </w:rPr>
            </w:pPr>
            <w:r>
              <w:rPr>
                <w:sz w:val="18"/>
                <w:szCs w:val="18"/>
              </w:rPr>
              <w:t>1200</w:t>
            </w:r>
            <w:r w:rsidRPr="00E853F2">
              <w:rPr>
                <w:sz w:val="18"/>
                <w:lang w:val="en-US"/>
              </w:rPr>
              <w:t>–</w:t>
            </w:r>
            <w:r>
              <w:rPr>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493711" w14:textId="77777777" w:rsidR="008F4D94" w:rsidRPr="00273823" w:rsidRDefault="008F4D94" w:rsidP="00190399">
            <w:pPr>
              <w:keepNext/>
              <w:keepLines/>
              <w:spacing w:after="0"/>
              <w:jc w:val="center"/>
              <w:rPr>
                <w:sz w:val="18"/>
                <w:lang w:val="en-US"/>
              </w:rPr>
            </w:pPr>
            <w:r>
              <w:rPr>
                <w:sz w:val="18"/>
                <w:szCs w:val="18"/>
              </w:rPr>
              <w:t>403</w:t>
            </w:r>
            <w:r w:rsidRPr="006353BC">
              <w:rPr>
                <w:sz w:val="18"/>
                <w:szCs w:val="18"/>
              </w:rPr>
              <w:t>0</w:t>
            </w:r>
            <w:r w:rsidRPr="006353BC">
              <w:rPr>
                <w:sz w:val="18"/>
                <w:lang w:val="en-US"/>
              </w:rPr>
              <w:t>–</w:t>
            </w:r>
            <w:r>
              <w:rPr>
                <w:sz w:val="18"/>
                <w:szCs w:val="18"/>
              </w:rPr>
              <w:t>510</w:t>
            </w:r>
            <w:r w:rsidRPr="006353BC">
              <w:rPr>
                <w:sz w:val="18"/>
                <w:szCs w:val="18"/>
              </w:rPr>
              <w:t>0</w:t>
            </w:r>
          </w:p>
        </w:tc>
      </w:tr>
      <w:tr w:rsidR="008F4D94" w14:paraId="6ED73D0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A6C01"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5E444B"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6EDA98"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C4E1E5"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1ADE8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4EC471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C1B0A"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63A28" w14:textId="77777777" w:rsidR="008F4D94" w:rsidRDefault="008F4D94" w:rsidP="00190399">
            <w:pPr>
              <w:keepNext/>
              <w:keepLines/>
              <w:spacing w:after="0"/>
              <w:jc w:val="center"/>
              <w:rPr>
                <w:sz w:val="18"/>
                <w:lang w:val="en-US"/>
              </w:rPr>
            </w:pPr>
            <w:r>
              <w:rPr>
                <w:sz w:val="18"/>
                <w:szCs w:val="18"/>
              </w:rPr>
              <w:t>830</w:t>
            </w:r>
            <w:r w:rsidRPr="00075699">
              <w:rPr>
                <w:sz w:val="18"/>
                <w:szCs w:val="18"/>
              </w:rPr>
              <w:t>0</w:t>
            </w:r>
            <w:r>
              <w:rPr>
                <w:sz w:val="18"/>
                <w:lang w:val="en-US"/>
              </w:rPr>
              <w:t>–</w:t>
            </w:r>
            <w:r>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1DD1D" w14:textId="77777777" w:rsidR="008F4D94" w:rsidRDefault="008F4D94" w:rsidP="00190399">
            <w:pPr>
              <w:keepNext/>
              <w:keepLines/>
              <w:spacing w:after="0"/>
              <w:jc w:val="center"/>
              <w:rPr>
                <w:sz w:val="18"/>
                <w:lang w:val="en-US"/>
              </w:rPr>
            </w:pPr>
            <w:r>
              <w:rPr>
                <w:sz w:val="18"/>
                <w:szCs w:val="18"/>
              </w:rPr>
              <w:t>910</w:t>
            </w:r>
            <w:r w:rsidRPr="00075699">
              <w:rPr>
                <w:sz w:val="18"/>
                <w:szCs w:val="18"/>
              </w:rPr>
              <w:t>0</w:t>
            </w:r>
            <w:r>
              <w:rPr>
                <w:sz w:val="18"/>
                <w:lang w:val="en-US"/>
              </w:rPr>
              <w:t>–</w:t>
            </w:r>
            <w:r>
              <w:rPr>
                <w:sz w:val="18"/>
                <w:szCs w:val="18"/>
              </w:rPr>
              <w:t>1017</w:t>
            </w:r>
            <w:r w:rsidRPr="00075699">
              <w:rPr>
                <w:sz w:val="18"/>
                <w:szCs w:val="18"/>
              </w:rPr>
              <w:t>0</w:t>
            </w:r>
          </w:p>
        </w:tc>
      </w:tr>
      <w:tr w:rsidR="008F4D94" w14:paraId="0D7528D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F7DD1"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A9391"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3BF6F2"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D7084"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524030"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9BD56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B6FF4"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2CCEA" w14:textId="77777777" w:rsidR="008F4D94" w:rsidRPr="00273823" w:rsidRDefault="008F4D94" w:rsidP="00190399">
            <w:pPr>
              <w:keepNext/>
              <w:keepLines/>
              <w:spacing w:after="0"/>
              <w:jc w:val="center"/>
              <w:rPr>
                <w:color w:val="FF0000"/>
                <w:sz w:val="18"/>
                <w:lang w:eastAsia="ja-JP"/>
              </w:rPr>
            </w:pPr>
            <w:r w:rsidRPr="00075699">
              <w:rPr>
                <w:sz w:val="18"/>
                <w:szCs w:val="18"/>
              </w:rPr>
              <w:t>3</w:t>
            </w:r>
            <w:r>
              <w:rPr>
                <w:sz w:val="18"/>
                <w:szCs w:val="18"/>
              </w:rPr>
              <w:t>700</w:t>
            </w:r>
            <w:r>
              <w:rPr>
                <w:sz w:val="18"/>
                <w:lang w:val="en-US"/>
              </w:rPr>
              <w:t>–</w:t>
            </w:r>
            <w:r w:rsidRPr="00075699">
              <w:rPr>
                <w:sz w:val="18"/>
                <w:szCs w:val="18"/>
              </w:rPr>
              <w:t>4</w:t>
            </w:r>
            <w:r>
              <w:rPr>
                <w:sz w:val="18"/>
                <w:szCs w:val="18"/>
              </w:rPr>
              <w:t>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AC0EB7" w14:textId="77777777" w:rsidR="008F4D94" w:rsidRDefault="008F4D94" w:rsidP="00190399">
            <w:pPr>
              <w:keepNext/>
              <w:keepLines/>
              <w:spacing w:after="0"/>
              <w:jc w:val="center"/>
              <w:rPr>
                <w:sz w:val="18"/>
                <w:lang w:eastAsia="ja-JP"/>
              </w:rPr>
            </w:pPr>
            <w:r>
              <w:rPr>
                <w:sz w:val="18"/>
                <w:szCs w:val="18"/>
              </w:rPr>
              <w:t>733</w:t>
            </w:r>
            <w:r w:rsidRPr="00075699">
              <w:rPr>
                <w:sz w:val="18"/>
                <w:szCs w:val="18"/>
              </w:rPr>
              <w:t>0</w:t>
            </w:r>
            <w:r>
              <w:rPr>
                <w:sz w:val="18"/>
                <w:lang w:val="en-US"/>
              </w:rPr>
              <w:t>–</w:t>
            </w:r>
            <w:r>
              <w:rPr>
                <w:sz w:val="18"/>
                <w:szCs w:val="18"/>
              </w:rPr>
              <w:t>8900</w:t>
            </w:r>
          </w:p>
        </w:tc>
      </w:tr>
      <w:tr w:rsidR="008F4D94" w14:paraId="3B17A12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C90C7"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ACB21"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91F8A9A"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151913"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66FD3A7" w14:textId="77777777" w:rsidR="008F4D94" w:rsidRDefault="008F4D94" w:rsidP="00190399">
            <w:pPr>
              <w:pStyle w:val="TAL"/>
              <w:jc w:val="center"/>
              <w:rPr>
                <w:lang w:val="en-US"/>
              </w:rPr>
            </w:pPr>
          </w:p>
        </w:tc>
      </w:tr>
      <w:tr w:rsidR="008F4D94" w14:paraId="157B463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D6BBF"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06B426D" w14:textId="77777777" w:rsidR="008F4D94" w:rsidRDefault="008F4D94" w:rsidP="00190399">
            <w:pPr>
              <w:keepNext/>
              <w:keepLines/>
              <w:spacing w:after="0"/>
              <w:jc w:val="center"/>
              <w:rPr>
                <w:sz w:val="18"/>
                <w:lang w:eastAsia="ja-JP"/>
              </w:rPr>
            </w:pPr>
            <w:r w:rsidRPr="005562CF">
              <w:rPr>
                <w:sz w:val="18"/>
                <w:szCs w:val="18"/>
              </w:rPr>
              <w:t>1460</w:t>
            </w:r>
            <w:r w:rsidRPr="005562CF">
              <w:rPr>
                <w:sz w:val="18"/>
                <w:lang w:val="en-US"/>
              </w:rPr>
              <w:t>–</w:t>
            </w:r>
            <w:r w:rsidRPr="005562CF">
              <w:rPr>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E0005F" w14:textId="77777777" w:rsidR="008F4D94" w:rsidRDefault="008F4D94" w:rsidP="00190399">
            <w:pPr>
              <w:keepNext/>
              <w:keepLines/>
              <w:spacing w:after="0"/>
              <w:jc w:val="center"/>
              <w:rPr>
                <w:sz w:val="18"/>
                <w:lang w:eastAsia="ja-JP"/>
              </w:rPr>
            </w:pPr>
          </w:p>
        </w:tc>
      </w:tr>
      <w:tr w:rsidR="008F4D94" w14:paraId="655B7F8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19E1"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E79B6A"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74200B5"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21F95F"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686E47"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5425F0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8EB1D"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A0756D" w14:textId="77777777" w:rsidR="008F4D94" w:rsidRDefault="008F4D94" w:rsidP="00190399">
            <w:pPr>
              <w:keepNext/>
              <w:keepLines/>
              <w:spacing w:after="0"/>
              <w:jc w:val="center"/>
              <w:rPr>
                <w:sz w:val="18"/>
                <w:lang w:eastAsia="ja-JP"/>
              </w:rPr>
            </w:pPr>
            <w:r>
              <w:rPr>
                <w:sz w:val="18"/>
                <w:szCs w:val="18"/>
              </w:rPr>
              <w:t>1080</w:t>
            </w:r>
            <w:r w:rsidRPr="00075699">
              <w:rPr>
                <w:sz w:val="18"/>
                <w:szCs w:val="18"/>
              </w:rPr>
              <w:t>0</w:t>
            </w:r>
            <w:r>
              <w:rPr>
                <w:sz w:val="18"/>
                <w:lang w:val="en-US"/>
              </w:rPr>
              <w:t>–</w:t>
            </w:r>
            <w:r>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5B1CA" w14:textId="77777777" w:rsidR="008F4D94" w:rsidRDefault="008F4D94" w:rsidP="00190399">
            <w:pPr>
              <w:keepNext/>
              <w:keepLines/>
              <w:spacing w:after="0"/>
              <w:jc w:val="center"/>
              <w:rPr>
                <w:sz w:val="18"/>
                <w:lang w:eastAsia="ja-JP"/>
              </w:rPr>
            </w:pPr>
            <w:r>
              <w:rPr>
                <w:sz w:val="18"/>
                <w:szCs w:val="18"/>
              </w:rPr>
              <w:t>124</w:t>
            </w:r>
            <w:r w:rsidRPr="00075699">
              <w:rPr>
                <w:sz w:val="18"/>
                <w:szCs w:val="18"/>
              </w:rPr>
              <w:t>0</w:t>
            </w:r>
            <w:r>
              <w:rPr>
                <w:sz w:val="18"/>
                <w:szCs w:val="18"/>
              </w:rPr>
              <w:t>0</w:t>
            </w:r>
            <w:r>
              <w:rPr>
                <w:sz w:val="18"/>
                <w:lang w:val="en-US"/>
              </w:rPr>
              <w:t>–</w:t>
            </w:r>
            <w:r>
              <w:rPr>
                <w:sz w:val="18"/>
                <w:szCs w:val="18"/>
              </w:rPr>
              <w:t>13970</w:t>
            </w:r>
          </w:p>
        </w:tc>
      </w:tr>
      <w:tr w:rsidR="008F4D94" w14:paraId="6E96CEA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4AF25"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FFCDDF"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89BD07"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25874A"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4C4023F" w14:textId="77777777" w:rsidR="008F4D94" w:rsidRDefault="008F4D94" w:rsidP="00190399">
            <w:pPr>
              <w:pStyle w:val="TAL"/>
              <w:jc w:val="center"/>
              <w:rPr>
                <w:lang w:val="en-US"/>
              </w:rPr>
            </w:pPr>
          </w:p>
        </w:tc>
      </w:tr>
      <w:tr w:rsidR="008F4D94" w14:paraId="5F26982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1C29E"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3EFDA" w14:textId="77777777" w:rsidR="008F4D94" w:rsidRDefault="008F4D94" w:rsidP="00190399">
            <w:pPr>
              <w:keepNext/>
              <w:keepLines/>
              <w:spacing w:after="0"/>
              <w:jc w:val="center"/>
              <w:rPr>
                <w:sz w:val="18"/>
                <w:lang w:eastAsia="ja-JP"/>
              </w:rPr>
            </w:pPr>
            <w:r>
              <w:rPr>
                <w:sz w:val="18"/>
                <w:szCs w:val="18"/>
              </w:rPr>
              <w:t>1160</w:t>
            </w:r>
            <w:r w:rsidRPr="00075699">
              <w:rPr>
                <w:sz w:val="18"/>
                <w:szCs w:val="18"/>
              </w:rPr>
              <w:t>0</w:t>
            </w:r>
            <w:r>
              <w:rPr>
                <w:sz w:val="18"/>
                <w:lang w:val="en-US"/>
              </w:rPr>
              <w:t>–</w:t>
            </w:r>
            <w:r>
              <w:rPr>
                <w:sz w:val="18"/>
                <w:szCs w:val="18"/>
              </w:rPr>
              <w:t>1274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570D6" w14:textId="77777777" w:rsidR="008F4D94" w:rsidRDefault="008F4D94" w:rsidP="00190399">
            <w:pPr>
              <w:keepNext/>
              <w:keepLines/>
              <w:spacing w:after="0"/>
              <w:jc w:val="center"/>
              <w:rPr>
                <w:sz w:val="18"/>
                <w:lang w:eastAsia="ja-JP"/>
              </w:rPr>
            </w:pPr>
          </w:p>
        </w:tc>
      </w:tr>
      <w:tr w:rsidR="008F4D94" w14:paraId="47B2A29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73ABF"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85AEE4"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3442E"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B935E"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416453"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29CBCE9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3430F"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05AA3" w14:textId="77777777" w:rsidR="008F4D94" w:rsidRDefault="008F4D94" w:rsidP="00190399">
            <w:pPr>
              <w:keepNext/>
              <w:keepLines/>
              <w:spacing w:after="0"/>
              <w:jc w:val="center"/>
              <w:rPr>
                <w:sz w:val="18"/>
                <w:lang w:eastAsia="ja-JP"/>
              </w:rPr>
            </w:pPr>
            <w:r>
              <w:rPr>
                <w:sz w:val="18"/>
                <w:szCs w:val="18"/>
              </w:rPr>
              <w:t>1063</w:t>
            </w:r>
            <w:r w:rsidRPr="00075699">
              <w:rPr>
                <w:sz w:val="18"/>
                <w:szCs w:val="18"/>
              </w:rPr>
              <w:t>0</w:t>
            </w:r>
            <w:r>
              <w:rPr>
                <w:sz w:val="18"/>
                <w:lang w:val="en-US"/>
              </w:rPr>
              <w:t>–</w:t>
            </w:r>
            <w:r>
              <w:rPr>
                <w:sz w:val="18"/>
                <w:szCs w:val="18"/>
              </w:rPr>
              <w:t>127</w:t>
            </w:r>
            <w:r w:rsidRPr="00075699">
              <w:rPr>
                <w:sz w:val="18"/>
                <w:szCs w:val="18"/>
              </w:rPr>
              <w:t>0</w:t>
            </w:r>
            <w:r>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1DDEE" w14:textId="77777777" w:rsidR="008F4D94" w:rsidRDefault="008F4D94" w:rsidP="00190399">
            <w:pPr>
              <w:keepNext/>
              <w:keepLines/>
              <w:spacing w:after="0"/>
              <w:jc w:val="center"/>
              <w:rPr>
                <w:sz w:val="18"/>
                <w:lang w:eastAsia="ja-JP"/>
              </w:rPr>
            </w:pPr>
            <w:r>
              <w:rPr>
                <w:sz w:val="18"/>
                <w:szCs w:val="18"/>
              </w:rPr>
              <w:t>6200</w:t>
            </w:r>
            <w:r>
              <w:rPr>
                <w:sz w:val="18"/>
                <w:lang w:val="en-US"/>
              </w:rPr>
              <w:t>–</w:t>
            </w:r>
            <w:r w:rsidRPr="00075699">
              <w:rPr>
                <w:sz w:val="18"/>
                <w:szCs w:val="18"/>
              </w:rPr>
              <w:t>6</w:t>
            </w:r>
            <w:r>
              <w:rPr>
                <w:sz w:val="18"/>
                <w:szCs w:val="18"/>
              </w:rPr>
              <w:t>98</w:t>
            </w:r>
            <w:r w:rsidRPr="00075699">
              <w:rPr>
                <w:sz w:val="18"/>
                <w:szCs w:val="18"/>
              </w:rPr>
              <w:t>0</w:t>
            </w:r>
          </w:p>
        </w:tc>
      </w:tr>
      <w:tr w:rsidR="008F4D94" w14:paraId="08EA676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0B27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A9F79"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14B98D"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F32D6"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EE02B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03B7F9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D436B"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01C69" w14:textId="77777777" w:rsidR="008F4D94" w:rsidRDefault="008F4D94" w:rsidP="00190399">
            <w:pPr>
              <w:keepNext/>
              <w:keepLines/>
              <w:spacing w:after="0"/>
              <w:jc w:val="center"/>
              <w:rPr>
                <w:sz w:val="18"/>
                <w:lang w:eastAsia="ja-JP"/>
              </w:rPr>
            </w:pPr>
            <w:r>
              <w:rPr>
                <w:sz w:val="18"/>
                <w:szCs w:val="18"/>
              </w:rPr>
              <w:t>476</w:t>
            </w:r>
            <w:r w:rsidRPr="006353BC">
              <w:rPr>
                <w:sz w:val="18"/>
                <w:szCs w:val="18"/>
              </w:rPr>
              <w:t>0</w:t>
            </w:r>
            <w:r w:rsidRPr="006353BC">
              <w:rPr>
                <w:sz w:val="18"/>
                <w:lang w:val="en-US"/>
              </w:rPr>
              <w:t>–</w:t>
            </w:r>
            <w:r>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DF5A" w14:textId="77777777" w:rsidR="008F4D94" w:rsidRDefault="008F4D94" w:rsidP="00190399">
            <w:pPr>
              <w:keepNext/>
              <w:keepLines/>
              <w:spacing w:after="0"/>
              <w:jc w:val="center"/>
              <w:rPr>
                <w:sz w:val="18"/>
                <w:lang w:eastAsia="ja-JP"/>
              </w:rPr>
            </w:pPr>
            <w:r>
              <w:rPr>
                <w:sz w:val="18"/>
                <w:szCs w:val="18"/>
              </w:rPr>
              <w:t>100</w:t>
            </w:r>
            <w:r>
              <w:rPr>
                <w:sz w:val="18"/>
                <w:lang w:val="en-US"/>
              </w:rPr>
              <w:t>–</w:t>
            </w:r>
            <w:r>
              <w:rPr>
                <w:sz w:val="18"/>
                <w:szCs w:val="18"/>
              </w:rPr>
              <w:t>111</w:t>
            </w:r>
            <w:r w:rsidRPr="00075699">
              <w:rPr>
                <w:sz w:val="18"/>
                <w:szCs w:val="18"/>
              </w:rPr>
              <w:t>0</w:t>
            </w:r>
          </w:p>
        </w:tc>
      </w:tr>
      <w:tr w:rsidR="008F4D94" w14:paraId="59D9893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ECD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7BFEC5"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9A28B"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D9363"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DC19E1"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634110E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18023"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4D75EF" w14:textId="77777777" w:rsidR="008F4D94" w:rsidRDefault="008F4D94" w:rsidP="00190399">
            <w:pPr>
              <w:keepNext/>
              <w:keepLines/>
              <w:spacing w:after="0"/>
              <w:jc w:val="center"/>
              <w:rPr>
                <w:sz w:val="18"/>
                <w:lang w:eastAsia="ja-JP"/>
              </w:rPr>
            </w:pPr>
            <w:r>
              <w:rPr>
                <w:sz w:val="18"/>
                <w:szCs w:val="18"/>
              </w:rPr>
              <w:t>1570</w:t>
            </w:r>
            <w:r w:rsidRPr="00075699">
              <w:rPr>
                <w:sz w:val="18"/>
                <w:szCs w:val="18"/>
              </w:rPr>
              <w:t>0</w:t>
            </w:r>
            <w:r>
              <w:rPr>
                <w:sz w:val="18"/>
                <w:lang w:val="en-US"/>
              </w:rPr>
              <w:t>–</w:t>
            </w:r>
            <w:r>
              <w:rPr>
                <w:sz w:val="18"/>
                <w:szCs w:val="18"/>
              </w:rPr>
              <w:t>1777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B24D01" w14:textId="77777777" w:rsidR="008F4D94" w:rsidRDefault="008F4D94" w:rsidP="00190399">
            <w:pPr>
              <w:keepNext/>
              <w:keepLines/>
              <w:spacing w:after="0"/>
              <w:jc w:val="center"/>
              <w:rPr>
                <w:sz w:val="18"/>
                <w:lang w:eastAsia="ja-JP"/>
              </w:rPr>
            </w:pPr>
            <w:r>
              <w:rPr>
                <w:sz w:val="18"/>
                <w:szCs w:val="18"/>
              </w:rPr>
              <w:t>1330</w:t>
            </w:r>
            <w:r w:rsidRPr="00075699">
              <w:rPr>
                <w:sz w:val="18"/>
                <w:szCs w:val="18"/>
              </w:rPr>
              <w:t>0</w:t>
            </w:r>
            <w:r>
              <w:rPr>
                <w:sz w:val="18"/>
                <w:lang w:val="en-US"/>
              </w:rPr>
              <w:t>–</w:t>
            </w:r>
            <w:r>
              <w:rPr>
                <w:sz w:val="18"/>
                <w:szCs w:val="18"/>
              </w:rPr>
              <w:t>14080</w:t>
            </w:r>
          </w:p>
        </w:tc>
      </w:tr>
      <w:tr w:rsidR="008F4D94" w14:paraId="7D49AF0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168B2"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A5027"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31B9B0"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D86C2"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1770A7"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25D085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B886A"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D1643" w14:textId="77777777" w:rsidR="008F4D94" w:rsidRDefault="008F4D94" w:rsidP="00190399">
            <w:pPr>
              <w:keepNext/>
              <w:keepLines/>
              <w:spacing w:after="0"/>
              <w:jc w:val="center"/>
              <w:rPr>
                <w:sz w:val="18"/>
                <w:lang w:eastAsia="ja-JP"/>
              </w:rPr>
            </w:pPr>
            <w:r>
              <w:rPr>
                <w:sz w:val="18"/>
                <w:szCs w:val="18"/>
              </w:rPr>
              <w:t>1490</w:t>
            </w:r>
            <w:r w:rsidRPr="00075699">
              <w:rPr>
                <w:sz w:val="18"/>
                <w:szCs w:val="18"/>
              </w:rPr>
              <w:t>0</w:t>
            </w:r>
            <w:r>
              <w:rPr>
                <w:sz w:val="18"/>
                <w:lang w:val="en-US"/>
              </w:rPr>
              <w:t>–</w:t>
            </w:r>
            <w:r>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BD452" w14:textId="77777777" w:rsidR="008F4D94" w:rsidRDefault="008F4D94" w:rsidP="00190399">
            <w:pPr>
              <w:keepNext/>
              <w:keepLines/>
              <w:spacing w:after="0"/>
              <w:jc w:val="center"/>
              <w:rPr>
                <w:sz w:val="18"/>
                <w:lang w:eastAsia="ja-JP"/>
              </w:rPr>
            </w:pPr>
            <w:r>
              <w:rPr>
                <w:sz w:val="18"/>
                <w:szCs w:val="18"/>
              </w:rPr>
              <w:t>1410</w:t>
            </w:r>
            <w:r w:rsidRPr="00075699">
              <w:rPr>
                <w:sz w:val="18"/>
                <w:szCs w:val="18"/>
              </w:rPr>
              <w:t>0</w:t>
            </w:r>
            <w:r>
              <w:rPr>
                <w:sz w:val="18"/>
                <w:lang w:val="en-US"/>
              </w:rPr>
              <w:t>–</w:t>
            </w:r>
            <w:r>
              <w:rPr>
                <w:sz w:val="18"/>
                <w:szCs w:val="18"/>
              </w:rPr>
              <w:t>1531</w:t>
            </w:r>
            <w:r w:rsidRPr="00075699">
              <w:rPr>
                <w:sz w:val="18"/>
                <w:szCs w:val="18"/>
              </w:rPr>
              <w:t>0</w:t>
            </w:r>
          </w:p>
        </w:tc>
      </w:tr>
      <w:tr w:rsidR="008F4D94" w14:paraId="1E60A0FE"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49338" w14:textId="77777777" w:rsidR="008F4D94" w:rsidRDefault="008F4D94" w:rsidP="00190399">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C0CEBFD" w14:textId="77777777" w:rsidR="008F4D94" w:rsidRDefault="008F4D94" w:rsidP="008F4D94">
      <w:pPr>
        <w:rPr>
          <w:rFonts w:ascii="Arial" w:hAnsi="Arial" w:cs="Arial"/>
          <w:b/>
        </w:rPr>
      </w:pPr>
    </w:p>
    <w:p w14:paraId="16C64033" w14:textId="77777777" w:rsidR="008F4D94" w:rsidRPr="00D315DA" w:rsidRDefault="008F4D94" w:rsidP="008F4D94">
      <w:pPr>
        <w:rPr>
          <w:rFonts w:eastAsia="MS Mincho"/>
        </w:rPr>
      </w:pPr>
      <w:r>
        <w:rPr>
          <w:rFonts w:eastAsia="MS Mincho"/>
        </w:rPr>
        <w:t xml:space="preserve">Based on the above table, the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1.</w:t>
      </w:r>
    </w:p>
    <w:p w14:paraId="4E999E99" w14:textId="77777777" w:rsidR="008F4D94" w:rsidRPr="00AB69C8" w:rsidRDefault="008F4D94" w:rsidP="008F4D94">
      <w:pPr>
        <w:pStyle w:val="41"/>
        <w:overflowPunct w:val="0"/>
        <w:autoSpaceDE w:val="0"/>
        <w:autoSpaceDN w:val="0"/>
        <w:adjustRightInd w:val="0"/>
        <w:textAlignment w:val="baseline"/>
        <w:rPr>
          <w:rFonts w:eastAsia="Times New Roman"/>
          <w:lang w:eastAsia="en-GB"/>
        </w:rPr>
      </w:pPr>
      <w:bookmarkStart w:id="429" w:name="_Toc180420620"/>
      <w:r>
        <w:rPr>
          <w:rFonts w:eastAsia="Times New Roman"/>
          <w:lang w:eastAsia="en-GB"/>
        </w:rPr>
        <w:t>5.32</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9"/>
    </w:p>
    <w:p w14:paraId="766624A7" w14:textId="77777777" w:rsidR="008F4D94" w:rsidRDefault="008F4D94" w:rsidP="008F4D94">
      <w:pPr>
        <w:rPr>
          <w:rFonts w:eastAsia="MS Mincho"/>
        </w:rPr>
      </w:pPr>
      <w:r w:rsidRPr="00C84694">
        <w:rPr>
          <w:rFonts w:eastAsia="MS Mincho"/>
        </w:rPr>
        <w:t xml:space="preserve">For CA_n1-n7-n78, the MSD values </w:t>
      </w:r>
      <w:r w:rsidRPr="00C84694">
        <w:rPr>
          <w:rFonts w:eastAsia="MS Mincho" w:hint="eastAsia"/>
        </w:rPr>
        <w:t>have</w:t>
      </w:r>
      <w:r w:rsidRPr="00C84694">
        <w:rPr>
          <w:rFonts w:eastAsia="MS Mincho"/>
        </w:rPr>
        <w:t xml:space="preserve"> </w:t>
      </w:r>
      <w:r w:rsidRPr="00C84694">
        <w:rPr>
          <w:rFonts w:eastAsia="MS Mincho" w:hint="eastAsia"/>
        </w:rPr>
        <w:t>already</w:t>
      </w:r>
      <w:r w:rsidRPr="00C84694">
        <w:rPr>
          <w:rFonts w:eastAsia="MS Mincho"/>
        </w:rPr>
        <w:t xml:space="preserve"> </w:t>
      </w:r>
      <w:r w:rsidRPr="00C84694">
        <w:rPr>
          <w:rFonts w:eastAsia="MS Mincho" w:hint="eastAsia"/>
        </w:rPr>
        <w:t>been</w:t>
      </w:r>
      <w:r w:rsidRPr="00C84694">
        <w:rPr>
          <w:rFonts w:eastAsia="MS Mincho"/>
        </w:rPr>
        <w:t xml:space="preserve"> </w:t>
      </w:r>
      <w:r w:rsidRPr="00C84694">
        <w:rPr>
          <w:rFonts w:eastAsia="MS Mincho" w:hint="eastAsia"/>
        </w:rPr>
        <w:t>specified</w:t>
      </w:r>
      <w:r w:rsidRPr="00C84694">
        <w:rPr>
          <w:rFonts w:eastAsia="MS Mincho"/>
        </w:rPr>
        <w:t xml:space="preserve"> </w:t>
      </w:r>
      <w:r w:rsidRPr="00C84694">
        <w:rPr>
          <w:rFonts w:eastAsia="MS Mincho" w:hint="eastAsia"/>
        </w:rPr>
        <w:t>in</w:t>
      </w:r>
      <w:r w:rsidRPr="00C84694">
        <w:rPr>
          <w:rFonts w:eastAsia="MS Mincho"/>
        </w:rPr>
        <w:t xml:space="preserve"> TS 38.101-1.</w:t>
      </w:r>
      <w:r>
        <w:rPr>
          <w:rFonts w:eastAsia="MS Mincho"/>
        </w:rPr>
        <w:t xml:space="preserve"> </w:t>
      </w:r>
      <w:r w:rsidRPr="00FD24D9">
        <w:rPr>
          <w:rFonts w:eastAsia="MS Mincho" w:hint="eastAsia"/>
        </w:rPr>
        <w:t>However</w:t>
      </w:r>
      <w:r w:rsidRPr="00FD24D9">
        <w:rPr>
          <w:rFonts w:eastAsia="MS Mincho" w:hint="eastAsia"/>
        </w:rPr>
        <w:t>，</w:t>
      </w:r>
      <w:r w:rsidRPr="00FD24D9">
        <w:rPr>
          <w:rFonts w:eastAsia="MS Mincho" w:hint="eastAsia"/>
        </w:rPr>
        <w:t>the</w:t>
      </w:r>
      <w:r>
        <w:rPr>
          <w:rFonts w:eastAsia="MS Mincho"/>
        </w:rPr>
        <w:t xml:space="preserve"> </w:t>
      </w:r>
      <w:r w:rsidRPr="00FD24D9">
        <w:rPr>
          <w:rFonts w:eastAsia="MS Mincho" w:hint="eastAsia"/>
        </w:rPr>
        <w:t>IMD</w:t>
      </w:r>
      <w:r>
        <w:rPr>
          <w:rFonts w:eastAsia="MS Mincho"/>
        </w:rPr>
        <w:t xml:space="preserve">5 </w:t>
      </w:r>
      <w:r w:rsidRPr="00FD24D9">
        <w:rPr>
          <w:rFonts w:eastAsia="MS Mincho"/>
        </w:rPr>
        <w:t xml:space="preserve">from CA_n1A-n7A to Rx n78 is missing. </w:t>
      </w:r>
      <w:r>
        <w:rPr>
          <w:rFonts w:eastAsia="MS Mincho"/>
        </w:rPr>
        <w:t>Here IMD5 to n78 is added.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26"/>
        <w:gridCol w:w="851"/>
        <w:gridCol w:w="1107"/>
        <w:gridCol w:w="960"/>
        <w:gridCol w:w="977"/>
        <w:gridCol w:w="828"/>
        <w:gridCol w:w="1057"/>
      </w:tblGrid>
      <w:tr w:rsidR="008F4D94" w:rsidRPr="000B4D6A" w14:paraId="0C150220"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99090A" w14:textId="77777777" w:rsidR="008F4D94" w:rsidRPr="000D1584" w:rsidRDefault="008F4D94" w:rsidP="00190399">
            <w:pPr>
              <w:pStyle w:val="TAC"/>
              <w:rPr>
                <w:rFonts w:eastAsia="等线"/>
                <w:lang w:val="en-US" w:eastAsia="zh-CN"/>
              </w:rPr>
            </w:pPr>
            <w:r w:rsidRPr="000D1584">
              <w:rPr>
                <w:rFonts w:eastAsia="等线" w:hint="eastAsia"/>
                <w:lang w:val="en-US" w:eastAsia="zh-CN"/>
              </w:rPr>
              <w:t>CA_n</w:t>
            </w:r>
            <w:r w:rsidRPr="000D1584">
              <w:rPr>
                <w:rFonts w:eastAsia="等线"/>
                <w:lang w:val="en-US" w:eastAsia="zh-CN"/>
              </w:rPr>
              <w:t>1</w:t>
            </w:r>
            <w:r w:rsidRPr="000D1584">
              <w:rPr>
                <w:rFonts w:eastAsia="等线" w:hint="eastAsia"/>
                <w:lang w:val="en-US" w:eastAsia="zh-CN"/>
              </w:rPr>
              <w:t>-n</w:t>
            </w:r>
            <w:r w:rsidRPr="000D1584">
              <w:rPr>
                <w:rFonts w:eastAsia="等线"/>
                <w:lang w:val="en-US" w:eastAsia="zh-CN"/>
              </w:rPr>
              <w:t>7</w:t>
            </w:r>
            <w:r w:rsidRPr="000D1584">
              <w:rPr>
                <w:rFonts w:eastAsia="等线" w:hint="eastAsia"/>
                <w:lang w:val="en-US" w:eastAsia="zh-CN"/>
              </w:rPr>
              <w:t>-n</w:t>
            </w:r>
            <w:r w:rsidRPr="000D1584">
              <w:rPr>
                <w:rFonts w:eastAsia="等线"/>
                <w:lang w:val="en-US" w:eastAsia="zh-CN"/>
              </w:rPr>
              <w:t>7</w:t>
            </w:r>
            <w:r w:rsidRPr="000D1584">
              <w:rPr>
                <w:rFonts w:eastAsia="等线" w:hint="eastAsia"/>
                <w:lang w:val="en-US" w:eastAsia="zh-CN"/>
              </w:rPr>
              <w:t>8</w:t>
            </w:r>
          </w:p>
        </w:tc>
        <w:tc>
          <w:tcPr>
            <w:tcW w:w="1146" w:type="dxa"/>
            <w:tcBorders>
              <w:top w:val="single" w:sz="4" w:space="0" w:color="auto"/>
              <w:left w:val="single" w:sz="4" w:space="0" w:color="auto"/>
              <w:right w:val="single" w:sz="4" w:space="0" w:color="auto"/>
            </w:tcBorders>
          </w:tcPr>
          <w:p w14:paraId="54FC8D89" w14:textId="77777777" w:rsidR="008F4D94" w:rsidRPr="000D1584" w:rsidRDefault="008F4D94" w:rsidP="00190399">
            <w:pPr>
              <w:pStyle w:val="TAC"/>
              <w:rPr>
                <w:rFonts w:eastAsia="等线"/>
                <w:lang w:val="en-US" w:eastAsia="zh-CN"/>
              </w:rPr>
            </w:pPr>
            <w:r w:rsidRPr="000D1584">
              <w:rPr>
                <w:rFonts w:eastAsia="等线"/>
                <w:lang w:eastAsia="ko-KR"/>
              </w:rPr>
              <w:t>n1</w:t>
            </w:r>
          </w:p>
        </w:tc>
        <w:tc>
          <w:tcPr>
            <w:tcW w:w="926" w:type="dxa"/>
            <w:tcBorders>
              <w:top w:val="single" w:sz="4" w:space="0" w:color="auto"/>
              <w:left w:val="single" w:sz="4" w:space="0" w:color="auto"/>
              <w:right w:val="single" w:sz="4" w:space="0" w:color="auto"/>
            </w:tcBorders>
          </w:tcPr>
          <w:p w14:paraId="77CEB6DA" w14:textId="77777777" w:rsidR="008F4D94" w:rsidRPr="000D1584" w:rsidRDefault="008F4D94" w:rsidP="00190399">
            <w:pPr>
              <w:pStyle w:val="TAC"/>
              <w:rPr>
                <w:rFonts w:eastAsia="等线"/>
                <w:lang w:val="en-US" w:eastAsia="zh-CN"/>
              </w:rPr>
            </w:pPr>
            <w:r w:rsidRPr="000D1584">
              <w:rPr>
                <w:rFonts w:eastAsia="等线"/>
                <w:lang w:eastAsia="ko-KR"/>
              </w:rPr>
              <w:t>1977.5</w:t>
            </w:r>
          </w:p>
        </w:tc>
        <w:tc>
          <w:tcPr>
            <w:tcW w:w="851" w:type="dxa"/>
            <w:tcBorders>
              <w:top w:val="single" w:sz="4" w:space="0" w:color="auto"/>
              <w:left w:val="single" w:sz="4" w:space="0" w:color="auto"/>
              <w:right w:val="single" w:sz="4" w:space="0" w:color="auto"/>
            </w:tcBorders>
          </w:tcPr>
          <w:p w14:paraId="5049D396" w14:textId="77777777" w:rsidR="008F4D94" w:rsidRPr="000D1584" w:rsidRDefault="008F4D94" w:rsidP="00190399">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3B470E37" w14:textId="77777777" w:rsidR="008F4D94" w:rsidRPr="000D1584" w:rsidRDefault="008F4D94" w:rsidP="00190399">
            <w:pPr>
              <w:pStyle w:val="TAC"/>
              <w:rPr>
                <w:rFonts w:eastAsia="等线"/>
                <w:lang w:val="en-US" w:eastAsia="zh-CN"/>
              </w:rPr>
            </w:pPr>
            <w:r w:rsidRPr="000D1584">
              <w:rPr>
                <w:rFonts w:eastAsia="等线"/>
                <w:lang w:eastAsia="ko-KR"/>
              </w:rPr>
              <w:t>25</w:t>
            </w:r>
          </w:p>
        </w:tc>
        <w:tc>
          <w:tcPr>
            <w:tcW w:w="960" w:type="dxa"/>
            <w:tcBorders>
              <w:top w:val="single" w:sz="4" w:space="0" w:color="auto"/>
              <w:left w:val="single" w:sz="4" w:space="0" w:color="auto"/>
              <w:right w:val="single" w:sz="4" w:space="0" w:color="auto"/>
            </w:tcBorders>
          </w:tcPr>
          <w:p w14:paraId="2FF91CF6" w14:textId="77777777" w:rsidR="008F4D94" w:rsidRPr="000D1584" w:rsidRDefault="008F4D94" w:rsidP="00190399">
            <w:pPr>
              <w:pStyle w:val="TAC"/>
              <w:rPr>
                <w:rFonts w:eastAsia="等线"/>
                <w:lang w:val="en-US" w:eastAsia="zh-CN"/>
              </w:rPr>
            </w:pPr>
            <w:r w:rsidRPr="000D1584">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2D8E010" w14:textId="77777777" w:rsidR="008F4D94" w:rsidRPr="000D1584" w:rsidRDefault="008F4D94" w:rsidP="00190399">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55187F5B" w14:textId="77777777" w:rsidR="008F4D94" w:rsidRPr="000D1584" w:rsidRDefault="008F4D94" w:rsidP="00190399">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27DAB315" w14:textId="77777777" w:rsidR="008F4D94" w:rsidRPr="000D1584" w:rsidRDefault="008F4D94" w:rsidP="00190399">
            <w:pPr>
              <w:pStyle w:val="TAC"/>
              <w:rPr>
                <w:rFonts w:eastAsia="等线"/>
                <w:lang w:eastAsia="zh-CN"/>
              </w:rPr>
            </w:pPr>
            <w:r w:rsidRPr="000D1584">
              <w:rPr>
                <w:rFonts w:eastAsia="等线"/>
                <w:lang w:eastAsia="ko-KR"/>
              </w:rPr>
              <w:t>N/A</w:t>
            </w:r>
          </w:p>
        </w:tc>
      </w:tr>
      <w:tr w:rsidR="008F4D94" w:rsidRPr="000B4D6A" w14:paraId="0750FFE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CFF42C5"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07B13B70" w14:textId="77777777" w:rsidR="008F4D94" w:rsidRPr="000D1584" w:rsidRDefault="008F4D94" w:rsidP="00190399">
            <w:pPr>
              <w:pStyle w:val="TAC"/>
              <w:rPr>
                <w:rFonts w:eastAsia="等线"/>
                <w:lang w:val="en-US" w:eastAsia="zh-CN"/>
              </w:rPr>
            </w:pPr>
            <w:r w:rsidRPr="000D1584">
              <w:rPr>
                <w:rFonts w:eastAsia="等线"/>
                <w:lang w:eastAsia="ko-KR"/>
              </w:rPr>
              <w:t>n7</w:t>
            </w:r>
          </w:p>
        </w:tc>
        <w:tc>
          <w:tcPr>
            <w:tcW w:w="926" w:type="dxa"/>
            <w:tcBorders>
              <w:top w:val="single" w:sz="4" w:space="0" w:color="auto"/>
              <w:left w:val="single" w:sz="4" w:space="0" w:color="auto"/>
              <w:right w:val="single" w:sz="4" w:space="0" w:color="auto"/>
            </w:tcBorders>
          </w:tcPr>
          <w:p w14:paraId="3541F02F" w14:textId="77777777" w:rsidR="008F4D94" w:rsidRPr="000D1584" w:rsidRDefault="008F4D94" w:rsidP="00190399">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right w:val="single" w:sz="4" w:space="0" w:color="auto"/>
            </w:tcBorders>
          </w:tcPr>
          <w:p w14:paraId="3DA81344" w14:textId="77777777" w:rsidR="008F4D94" w:rsidRPr="000D1584" w:rsidRDefault="008F4D94" w:rsidP="00190399">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73F7E986" w14:textId="77777777" w:rsidR="008F4D94" w:rsidRPr="000D1584" w:rsidRDefault="008F4D94" w:rsidP="00190399">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right w:val="single" w:sz="4" w:space="0" w:color="auto"/>
            </w:tcBorders>
          </w:tcPr>
          <w:p w14:paraId="08C6A102" w14:textId="77777777" w:rsidR="008F4D94" w:rsidRPr="000D1584" w:rsidRDefault="008F4D94" w:rsidP="00190399">
            <w:pPr>
              <w:pStyle w:val="TAC"/>
              <w:rPr>
                <w:rFonts w:eastAsia="等线"/>
                <w:lang w:val="en-US" w:eastAsia="zh-CN"/>
              </w:rPr>
            </w:pPr>
            <w:r w:rsidRPr="000D1584">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1B8FC9" w14:textId="77777777" w:rsidR="008F4D94" w:rsidRPr="000D1584" w:rsidRDefault="008F4D94" w:rsidP="00190399">
            <w:pPr>
              <w:pStyle w:val="TAC"/>
              <w:rPr>
                <w:rFonts w:eastAsia="等线"/>
                <w:lang w:eastAsia="ja-JP"/>
              </w:rPr>
            </w:pPr>
            <w:r w:rsidRPr="000D1584">
              <w:rPr>
                <w:rFonts w:eastAsia="等线"/>
                <w:lang w:eastAsia="ko-KR"/>
              </w:rPr>
              <w:t>9.1</w:t>
            </w:r>
          </w:p>
        </w:tc>
        <w:tc>
          <w:tcPr>
            <w:tcW w:w="828" w:type="dxa"/>
            <w:tcBorders>
              <w:top w:val="single" w:sz="4" w:space="0" w:color="auto"/>
              <w:left w:val="single" w:sz="4" w:space="0" w:color="auto"/>
              <w:right w:val="single" w:sz="4" w:space="0" w:color="auto"/>
            </w:tcBorders>
          </w:tcPr>
          <w:p w14:paraId="0767E57E" w14:textId="77777777" w:rsidR="008F4D94" w:rsidRPr="000D1584" w:rsidRDefault="008F4D94" w:rsidP="00190399">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37DBD396" w14:textId="77777777" w:rsidR="008F4D94" w:rsidRPr="000D1584" w:rsidRDefault="008F4D94" w:rsidP="00190399">
            <w:pPr>
              <w:pStyle w:val="TAC"/>
              <w:rPr>
                <w:rFonts w:eastAsia="等线"/>
                <w:lang w:eastAsia="zh-CN"/>
              </w:rPr>
            </w:pPr>
            <w:r w:rsidRPr="000D1584">
              <w:rPr>
                <w:rFonts w:eastAsia="等线"/>
                <w:lang w:eastAsia="ko-KR"/>
              </w:rPr>
              <w:t>IMD4</w:t>
            </w:r>
          </w:p>
        </w:tc>
      </w:tr>
      <w:tr w:rsidR="008F4D94" w:rsidRPr="000B4D6A" w14:paraId="1020451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97615A9"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5229DEF1" w14:textId="77777777" w:rsidR="008F4D94" w:rsidRPr="000D1584" w:rsidRDefault="008F4D94" w:rsidP="00190399">
            <w:pPr>
              <w:pStyle w:val="TAC"/>
              <w:rPr>
                <w:rFonts w:eastAsia="等线"/>
                <w:lang w:val="en-US" w:eastAsia="zh-CN"/>
              </w:rPr>
            </w:pPr>
            <w:r w:rsidRPr="000D1584">
              <w:rPr>
                <w:rFonts w:eastAsia="等线"/>
                <w:lang w:eastAsia="ko-KR"/>
              </w:rPr>
              <w:t>n78</w:t>
            </w:r>
          </w:p>
        </w:tc>
        <w:tc>
          <w:tcPr>
            <w:tcW w:w="926" w:type="dxa"/>
            <w:tcBorders>
              <w:top w:val="single" w:sz="4" w:space="0" w:color="auto"/>
              <w:left w:val="single" w:sz="4" w:space="0" w:color="auto"/>
              <w:right w:val="single" w:sz="4" w:space="0" w:color="auto"/>
            </w:tcBorders>
          </w:tcPr>
          <w:p w14:paraId="2B5AA8A1" w14:textId="77777777" w:rsidR="008F4D94" w:rsidRPr="000D1584" w:rsidRDefault="008F4D94" w:rsidP="00190399">
            <w:pPr>
              <w:pStyle w:val="TAC"/>
              <w:rPr>
                <w:rFonts w:eastAsia="等线"/>
                <w:lang w:val="en-US" w:eastAsia="zh-CN"/>
              </w:rPr>
            </w:pPr>
            <w:r w:rsidRPr="000D1584">
              <w:rPr>
                <w:rFonts w:eastAsia="等线"/>
                <w:lang w:eastAsia="ko-KR"/>
              </w:rPr>
              <w:t>3305</w:t>
            </w:r>
          </w:p>
        </w:tc>
        <w:tc>
          <w:tcPr>
            <w:tcW w:w="851" w:type="dxa"/>
            <w:tcBorders>
              <w:top w:val="single" w:sz="4" w:space="0" w:color="auto"/>
              <w:left w:val="single" w:sz="4" w:space="0" w:color="auto"/>
              <w:right w:val="single" w:sz="4" w:space="0" w:color="auto"/>
            </w:tcBorders>
          </w:tcPr>
          <w:p w14:paraId="5004039A" w14:textId="77777777" w:rsidR="008F4D94" w:rsidRPr="000D1584" w:rsidRDefault="008F4D94" w:rsidP="00190399">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450AFFFD" w14:textId="77777777" w:rsidR="008F4D94" w:rsidRPr="000D1584" w:rsidRDefault="008F4D94" w:rsidP="00190399">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520B6CF8" w14:textId="77777777" w:rsidR="008F4D94" w:rsidRPr="000D1584" w:rsidRDefault="008F4D94" w:rsidP="00190399">
            <w:pPr>
              <w:pStyle w:val="TAC"/>
              <w:rPr>
                <w:rFonts w:eastAsia="等线"/>
                <w:lang w:val="en-US" w:eastAsia="zh-CN"/>
              </w:rPr>
            </w:pPr>
            <w:r w:rsidRPr="000D1584">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603AB1" w14:textId="77777777" w:rsidR="008F4D94" w:rsidRPr="000D1584" w:rsidRDefault="008F4D94" w:rsidP="00190399">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55B84E8C" w14:textId="77777777" w:rsidR="008F4D94" w:rsidRPr="000D1584" w:rsidRDefault="008F4D94" w:rsidP="00190399">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1AAA3E2F" w14:textId="77777777" w:rsidR="008F4D94" w:rsidRPr="000D1584" w:rsidRDefault="008F4D94" w:rsidP="00190399">
            <w:pPr>
              <w:pStyle w:val="TAC"/>
              <w:rPr>
                <w:rFonts w:eastAsia="等线"/>
                <w:lang w:eastAsia="zh-CN"/>
              </w:rPr>
            </w:pPr>
            <w:r w:rsidRPr="000D1584">
              <w:rPr>
                <w:rFonts w:eastAsia="等线"/>
                <w:lang w:eastAsia="ko-KR"/>
              </w:rPr>
              <w:t>N/A</w:t>
            </w:r>
          </w:p>
        </w:tc>
      </w:tr>
      <w:tr w:rsidR="008F4D94" w:rsidRPr="000B4D6A" w14:paraId="2C10AEB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106C5FD"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3BE65DD1" w14:textId="77777777" w:rsidR="008F4D94" w:rsidRPr="000D1584" w:rsidRDefault="008F4D94" w:rsidP="00190399">
            <w:pPr>
              <w:pStyle w:val="TAC"/>
              <w:rPr>
                <w:rFonts w:eastAsia="等线"/>
                <w:lang w:val="en-US" w:eastAsia="zh-CN"/>
              </w:rPr>
            </w:pPr>
            <w:r w:rsidRPr="000D1584">
              <w:rPr>
                <w:rFonts w:eastAsia="等线"/>
                <w:lang w:eastAsia="ko-KR"/>
              </w:rPr>
              <w:t>n1</w:t>
            </w:r>
          </w:p>
        </w:tc>
        <w:tc>
          <w:tcPr>
            <w:tcW w:w="926" w:type="dxa"/>
            <w:tcBorders>
              <w:top w:val="single" w:sz="4" w:space="0" w:color="auto"/>
              <w:left w:val="single" w:sz="4" w:space="0" w:color="auto"/>
              <w:right w:val="single" w:sz="4" w:space="0" w:color="auto"/>
            </w:tcBorders>
          </w:tcPr>
          <w:p w14:paraId="0FA9EBC7" w14:textId="77777777" w:rsidR="008F4D94" w:rsidRPr="000D1584" w:rsidRDefault="008F4D94" w:rsidP="00190399">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right w:val="single" w:sz="4" w:space="0" w:color="auto"/>
            </w:tcBorders>
          </w:tcPr>
          <w:p w14:paraId="04C6E466" w14:textId="77777777" w:rsidR="008F4D94" w:rsidRPr="000D1584" w:rsidRDefault="008F4D94" w:rsidP="00190399">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5D34CBE2" w14:textId="77777777" w:rsidR="008F4D94" w:rsidRPr="000D1584" w:rsidRDefault="008F4D94" w:rsidP="00190399">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right w:val="single" w:sz="4" w:space="0" w:color="auto"/>
            </w:tcBorders>
          </w:tcPr>
          <w:p w14:paraId="4D7E8B19" w14:textId="77777777" w:rsidR="008F4D94" w:rsidRPr="000D1584" w:rsidRDefault="008F4D94" w:rsidP="00190399">
            <w:pPr>
              <w:pStyle w:val="TAC"/>
              <w:rPr>
                <w:rFonts w:eastAsia="等线"/>
                <w:lang w:val="en-US" w:eastAsia="zh-CN"/>
              </w:rPr>
            </w:pPr>
            <w:r w:rsidRPr="000D1584">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AB0A70" w14:textId="77777777" w:rsidR="008F4D94" w:rsidRPr="000D1584" w:rsidRDefault="008F4D94" w:rsidP="00190399">
            <w:pPr>
              <w:pStyle w:val="TAC"/>
              <w:rPr>
                <w:rFonts w:eastAsia="等线"/>
                <w:lang w:eastAsia="ja-JP"/>
              </w:rPr>
            </w:pPr>
            <w:r w:rsidRPr="000D1584">
              <w:rPr>
                <w:rFonts w:eastAsia="等线"/>
                <w:lang w:eastAsia="ko-KR"/>
              </w:rPr>
              <w:t>8.7</w:t>
            </w:r>
          </w:p>
        </w:tc>
        <w:tc>
          <w:tcPr>
            <w:tcW w:w="828" w:type="dxa"/>
            <w:tcBorders>
              <w:top w:val="single" w:sz="4" w:space="0" w:color="auto"/>
              <w:left w:val="single" w:sz="4" w:space="0" w:color="auto"/>
              <w:right w:val="single" w:sz="4" w:space="0" w:color="auto"/>
            </w:tcBorders>
          </w:tcPr>
          <w:p w14:paraId="5EBC21AF" w14:textId="77777777" w:rsidR="008F4D94" w:rsidRPr="000D1584" w:rsidRDefault="008F4D94" w:rsidP="00190399">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72651CD9" w14:textId="77777777" w:rsidR="008F4D94" w:rsidRPr="000D1584" w:rsidRDefault="008F4D94" w:rsidP="00190399">
            <w:pPr>
              <w:pStyle w:val="TAC"/>
              <w:rPr>
                <w:rFonts w:eastAsia="等线"/>
                <w:lang w:eastAsia="zh-CN"/>
              </w:rPr>
            </w:pPr>
            <w:r w:rsidRPr="000D1584">
              <w:rPr>
                <w:rFonts w:eastAsia="等线"/>
                <w:lang w:eastAsia="ko-KR"/>
              </w:rPr>
              <w:t>IMD4</w:t>
            </w:r>
          </w:p>
        </w:tc>
      </w:tr>
      <w:tr w:rsidR="008F4D94" w:rsidRPr="000B4D6A" w14:paraId="0D467A4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70B5BF4"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29D35F55" w14:textId="77777777" w:rsidR="008F4D94" w:rsidRPr="000D1584" w:rsidRDefault="008F4D94" w:rsidP="00190399">
            <w:pPr>
              <w:pStyle w:val="TAC"/>
              <w:rPr>
                <w:rFonts w:eastAsia="等线"/>
                <w:lang w:val="en-US" w:eastAsia="zh-CN"/>
              </w:rPr>
            </w:pPr>
            <w:r w:rsidRPr="000D1584">
              <w:rPr>
                <w:rFonts w:eastAsia="等线"/>
                <w:lang w:eastAsia="ko-KR"/>
              </w:rPr>
              <w:t>n7</w:t>
            </w:r>
          </w:p>
        </w:tc>
        <w:tc>
          <w:tcPr>
            <w:tcW w:w="926" w:type="dxa"/>
            <w:tcBorders>
              <w:top w:val="single" w:sz="4" w:space="0" w:color="auto"/>
              <w:left w:val="single" w:sz="4" w:space="0" w:color="auto"/>
              <w:right w:val="single" w:sz="4" w:space="0" w:color="auto"/>
            </w:tcBorders>
          </w:tcPr>
          <w:p w14:paraId="2CFD027E" w14:textId="77777777" w:rsidR="008F4D94" w:rsidRPr="000D1584" w:rsidRDefault="008F4D94" w:rsidP="00190399">
            <w:pPr>
              <w:pStyle w:val="TAC"/>
              <w:rPr>
                <w:rFonts w:eastAsia="等线"/>
                <w:lang w:val="en-US" w:eastAsia="zh-CN"/>
              </w:rPr>
            </w:pPr>
            <w:r w:rsidRPr="000D1584">
              <w:rPr>
                <w:rFonts w:eastAsia="等线"/>
                <w:lang w:eastAsia="ko-KR"/>
              </w:rPr>
              <w:t>2510</w:t>
            </w:r>
          </w:p>
        </w:tc>
        <w:tc>
          <w:tcPr>
            <w:tcW w:w="851" w:type="dxa"/>
            <w:tcBorders>
              <w:top w:val="single" w:sz="4" w:space="0" w:color="auto"/>
              <w:left w:val="single" w:sz="4" w:space="0" w:color="auto"/>
              <w:right w:val="single" w:sz="4" w:space="0" w:color="auto"/>
            </w:tcBorders>
          </w:tcPr>
          <w:p w14:paraId="0155619C" w14:textId="77777777" w:rsidR="008F4D94" w:rsidRPr="000D1584" w:rsidRDefault="008F4D94" w:rsidP="00190399">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438E5C3D" w14:textId="77777777" w:rsidR="008F4D94" w:rsidRPr="000D1584" w:rsidRDefault="008F4D94" w:rsidP="00190399">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47755D56" w14:textId="77777777" w:rsidR="008F4D94" w:rsidRPr="000D1584" w:rsidRDefault="008F4D94" w:rsidP="00190399">
            <w:pPr>
              <w:pStyle w:val="TAC"/>
              <w:rPr>
                <w:rFonts w:eastAsia="等线"/>
                <w:lang w:val="en-US" w:eastAsia="zh-CN"/>
              </w:rPr>
            </w:pPr>
            <w:r w:rsidRPr="000D1584">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A94FD" w14:textId="77777777" w:rsidR="008F4D94" w:rsidRPr="000D1584" w:rsidRDefault="008F4D94" w:rsidP="00190399">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6B82AB90" w14:textId="77777777" w:rsidR="008F4D94" w:rsidRPr="000D1584" w:rsidRDefault="008F4D94" w:rsidP="00190399">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0EFCA4AF" w14:textId="77777777" w:rsidR="008F4D94" w:rsidRPr="000D1584" w:rsidRDefault="008F4D94" w:rsidP="00190399">
            <w:pPr>
              <w:pStyle w:val="TAC"/>
              <w:rPr>
                <w:rFonts w:eastAsia="等线"/>
                <w:lang w:eastAsia="zh-CN"/>
              </w:rPr>
            </w:pPr>
            <w:r w:rsidRPr="000D1584">
              <w:rPr>
                <w:rFonts w:eastAsia="等线"/>
                <w:lang w:eastAsia="ko-KR"/>
              </w:rPr>
              <w:t>N/A</w:t>
            </w:r>
          </w:p>
        </w:tc>
      </w:tr>
      <w:tr w:rsidR="008F4D94" w:rsidRPr="000B4D6A" w14:paraId="261E888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3CEED08"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14683EED" w14:textId="77777777" w:rsidR="008F4D94" w:rsidRPr="000D1584" w:rsidRDefault="008F4D94" w:rsidP="00190399">
            <w:pPr>
              <w:pStyle w:val="TAC"/>
              <w:rPr>
                <w:rFonts w:eastAsia="等线"/>
                <w:lang w:val="en-US" w:eastAsia="zh-CN"/>
              </w:rPr>
            </w:pPr>
            <w:r w:rsidRPr="000D1584">
              <w:rPr>
                <w:rFonts w:eastAsia="等线"/>
                <w:lang w:eastAsia="ko-KR"/>
              </w:rPr>
              <w:t>n78</w:t>
            </w:r>
          </w:p>
        </w:tc>
        <w:tc>
          <w:tcPr>
            <w:tcW w:w="926" w:type="dxa"/>
            <w:tcBorders>
              <w:top w:val="single" w:sz="4" w:space="0" w:color="auto"/>
              <w:left w:val="single" w:sz="4" w:space="0" w:color="auto"/>
              <w:right w:val="single" w:sz="4" w:space="0" w:color="auto"/>
            </w:tcBorders>
          </w:tcPr>
          <w:p w14:paraId="7E42B69A" w14:textId="77777777" w:rsidR="008F4D94" w:rsidRPr="000D1584" w:rsidRDefault="008F4D94" w:rsidP="00190399">
            <w:pPr>
              <w:pStyle w:val="TAC"/>
              <w:rPr>
                <w:rFonts w:eastAsia="等线"/>
                <w:lang w:val="en-US" w:eastAsia="zh-CN"/>
              </w:rPr>
            </w:pPr>
            <w:r w:rsidRPr="000D1584">
              <w:rPr>
                <w:rFonts w:eastAsia="等线"/>
                <w:lang w:eastAsia="ko-KR"/>
              </w:rPr>
              <w:t>3580</w:t>
            </w:r>
          </w:p>
        </w:tc>
        <w:tc>
          <w:tcPr>
            <w:tcW w:w="851" w:type="dxa"/>
            <w:tcBorders>
              <w:top w:val="single" w:sz="4" w:space="0" w:color="auto"/>
              <w:left w:val="single" w:sz="4" w:space="0" w:color="auto"/>
              <w:right w:val="single" w:sz="4" w:space="0" w:color="auto"/>
            </w:tcBorders>
          </w:tcPr>
          <w:p w14:paraId="60642E1A" w14:textId="77777777" w:rsidR="008F4D94" w:rsidRPr="000D1584" w:rsidRDefault="008F4D94" w:rsidP="00190399">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7E497488" w14:textId="77777777" w:rsidR="008F4D94" w:rsidRPr="000D1584" w:rsidRDefault="008F4D94" w:rsidP="00190399">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6308847C" w14:textId="77777777" w:rsidR="008F4D94" w:rsidRPr="000D1584" w:rsidRDefault="008F4D94" w:rsidP="00190399">
            <w:pPr>
              <w:pStyle w:val="TAC"/>
              <w:rPr>
                <w:rFonts w:eastAsia="等线"/>
                <w:lang w:val="en-US" w:eastAsia="zh-CN"/>
              </w:rPr>
            </w:pPr>
            <w:r w:rsidRPr="000D1584">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CF6548" w14:textId="77777777" w:rsidR="008F4D94" w:rsidRPr="000D1584" w:rsidRDefault="008F4D94" w:rsidP="00190399">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276D6C00" w14:textId="77777777" w:rsidR="008F4D94" w:rsidRPr="000D1584" w:rsidRDefault="008F4D94" w:rsidP="00190399">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2BD5049B" w14:textId="77777777" w:rsidR="008F4D94" w:rsidRPr="000D1584" w:rsidRDefault="008F4D94" w:rsidP="00190399">
            <w:pPr>
              <w:pStyle w:val="TAC"/>
              <w:rPr>
                <w:rFonts w:eastAsia="等线"/>
                <w:lang w:eastAsia="zh-CN"/>
              </w:rPr>
            </w:pPr>
            <w:r w:rsidRPr="000D1584">
              <w:rPr>
                <w:rFonts w:eastAsia="等线"/>
                <w:lang w:eastAsia="ko-KR"/>
              </w:rPr>
              <w:t>N/A</w:t>
            </w:r>
          </w:p>
        </w:tc>
      </w:tr>
      <w:tr w:rsidR="008F4D94" w:rsidRPr="000B4D6A" w14:paraId="65E1D11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C684AD4"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480B922A" w14:textId="77777777" w:rsidR="008F4D94" w:rsidRPr="000D1584" w:rsidRDefault="008F4D94" w:rsidP="00190399">
            <w:pPr>
              <w:pStyle w:val="TAC"/>
              <w:rPr>
                <w:rFonts w:eastAsia="等线"/>
                <w:lang w:val="en-US" w:eastAsia="zh-CN"/>
              </w:rPr>
            </w:pPr>
            <w:r w:rsidRPr="000D1584">
              <w:rPr>
                <w:rFonts w:eastAsia="等线" w:cs="Arial"/>
                <w:lang w:eastAsia="ko-KR"/>
              </w:rPr>
              <w:t>n1</w:t>
            </w:r>
          </w:p>
        </w:tc>
        <w:tc>
          <w:tcPr>
            <w:tcW w:w="926" w:type="dxa"/>
            <w:tcBorders>
              <w:top w:val="single" w:sz="4" w:space="0" w:color="auto"/>
              <w:left w:val="single" w:sz="4" w:space="0" w:color="auto"/>
              <w:right w:val="single" w:sz="4" w:space="0" w:color="auto"/>
            </w:tcBorders>
          </w:tcPr>
          <w:p w14:paraId="7EF32581" w14:textId="77777777" w:rsidR="008F4D94" w:rsidRPr="000D1584" w:rsidRDefault="008F4D94" w:rsidP="00190399">
            <w:pPr>
              <w:pStyle w:val="TAC"/>
              <w:rPr>
                <w:rFonts w:eastAsia="等线"/>
                <w:lang w:val="en-US" w:eastAsia="zh-CN"/>
              </w:rPr>
            </w:pPr>
            <w:r w:rsidRPr="000D1584">
              <w:rPr>
                <w:rFonts w:eastAsia="等线" w:cs="Arial"/>
                <w:lang w:val="en-US" w:eastAsia="ko-KR"/>
              </w:rPr>
              <w:t>1970</w:t>
            </w:r>
          </w:p>
        </w:tc>
        <w:tc>
          <w:tcPr>
            <w:tcW w:w="851" w:type="dxa"/>
            <w:tcBorders>
              <w:top w:val="single" w:sz="4" w:space="0" w:color="auto"/>
              <w:left w:val="single" w:sz="4" w:space="0" w:color="auto"/>
              <w:right w:val="single" w:sz="4" w:space="0" w:color="auto"/>
            </w:tcBorders>
          </w:tcPr>
          <w:p w14:paraId="50F2B44F" w14:textId="77777777" w:rsidR="008F4D94" w:rsidRPr="000D1584" w:rsidRDefault="008F4D94" w:rsidP="00190399">
            <w:pPr>
              <w:pStyle w:val="TAC"/>
              <w:rPr>
                <w:rFonts w:eastAsia="等线"/>
                <w:lang w:val="en-US" w:eastAsia="zh-CN"/>
              </w:rPr>
            </w:pPr>
            <w:r w:rsidRPr="000D1584">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09FC0AA7" w14:textId="77777777" w:rsidR="008F4D94" w:rsidRPr="000D1584" w:rsidRDefault="008F4D94" w:rsidP="00190399">
            <w:pPr>
              <w:pStyle w:val="TAC"/>
              <w:rPr>
                <w:rFonts w:eastAsia="等线"/>
                <w:lang w:val="en-US" w:eastAsia="zh-CN"/>
              </w:rPr>
            </w:pPr>
            <w:r w:rsidRPr="000D1584">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253154E1" w14:textId="77777777" w:rsidR="008F4D94" w:rsidRPr="000D1584" w:rsidRDefault="008F4D94" w:rsidP="00190399">
            <w:pPr>
              <w:pStyle w:val="TAC"/>
              <w:rPr>
                <w:rFonts w:eastAsia="等线"/>
                <w:lang w:val="en-US" w:eastAsia="zh-CN"/>
              </w:rPr>
            </w:pPr>
            <w:r w:rsidRPr="000D1584">
              <w:rPr>
                <w:rFonts w:eastAsia="等线"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091F5A8" w14:textId="77777777" w:rsidR="008F4D94" w:rsidRPr="000D1584" w:rsidRDefault="008F4D94" w:rsidP="00190399">
            <w:pPr>
              <w:pStyle w:val="TAC"/>
              <w:rPr>
                <w:rFonts w:eastAsia="等线"/>
                <w:lang w:eastAsia="ja-JP"/>
              </w:rPr>
            </w:pPr>
            <w:r w:rsidRPr="000D1584">
              <w:rPr>
                <w:rFonts w:eastAsia="等线" w:cs="Arial"/>
                <w:lang w:eastAsia="ko-KR"/>
              </w:rPr>
              <w:t>N/A</w:t>
            </w:r>
          </w:p>
        </w:tc>
        <w:tc>
          <w:tcPr>
            <w:tcW w:w="828" w:type="dxa"/>
            <w:tcBorders>
              <w:top w:val="single" w:sz="4" w:space="0" w:color="auto"/>
              <w:left w:val="single" w:sz="4" w:space="0" w:color="auto"/>
              <w:right w:val="single" w:sz="4" w:space="0" w:color="auto"/>
            </w:tcBorders>
          </w:tcPr>
          <w:p w14:paraId="2A8A1788" w14:textId="77777777" w:rsidR="008F4D94" w:rsidRPr="000D1584" w:rsidRDefault="008F4D94" w:rsidP="00190399">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0EB58CA8" w14:textId="77777777" w:rsidR="008F4D94" w:rsidRPr="000D1584" w:rsidRDefault="008F4D94" w:rsidP="00190399">
            <w:pPr>
              <w:pStyle w:val="TAC"/>
              <w:rPr>
                <w:rFonts w:eastAsia="等线"/>
                <w:lang w:eastAsia="zh-CN"/>
              </w:rPr>
            </w:pPr>
            <w:r w:rsidRPr="000D1584">
              <w:rPr>
                <w:rFonts w:eastAsia="等线" w:cs="Arial"/>
                <w:lang w:eastAsia="ko-KR"/>
              </w:rPr>
              <w:t>N/A</w:t>
            </w:r>
          </w:p>
        </w:tc>
      </w:tr>
      <w:tr w:rsidR="008F4D94" w:rsidRPr="000B4D6A" w14:paraId="63819EE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3201556"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20DF48E1" w14:textId="77777777" w:rsidR="008F4D94" w:rsidRPr="000D1584" w:rsidRDefault="008F4D94" w:rsidP="00190399">
            <w:pPr>
              <w:pStyle w:val="TAC"/>
              <w:rPr>
                <w:rFonts w:eastAsia="等线"/>
                <w:lang w:val="en-US" w:eastAsia="zh-CN"/>
              </w:rPr>
            </w:pPr>
            <w:r w:rsidRPr="000D1584">
              <w:rPr>
                <w:rFonts w:eastAsia="等线" w:cs="Arial"/>
                <w:lang w:eastAsia="ko-KR"/>
              </w:rPr>
              <w:t>n7</w:t>
            </w:r>
          </w:p>
        </w:tc>
        <w:tc>
          <w:tcPr>
            <w:tcW w:w="926" w:type="dxa"/>
            <w:tcBorders>
              <w:top w:val="single" w:sz="4" w:space="0" w:color="auto"/>
              <w:left w:val="single" w:sz="4" w:space="0" w:color="auto"/>
              <w:right w:val="single" w:sz="4" w:space="0" w:color="auto"/>
            </w:tcBorders>
          </w:tcPr>
          <w:p w14:paraId="30FBA1E7" w14:textId="77777777" w:rsidR="008F4D94" w:rsidRPr="000D1584" w:rsidRDefault="008F4D94" w:rsidP="00190399">
            <w:pPr>
              <w:pStyle w:val="TAC"/>
              <w:rPr>
                <w:rFonts w:eastAsia="等线"/>
                <w:lang w:val="en-US" w:eastAsia="zh-CN"/>
              </w:rPr>
            </w:pPr>
            <w:r w:rsidRPr="000D1584">
              <w:rPr>
                <w:rFonts w:eastAsia="等线" w:cs="Arial"/>
                <w:lang w:val="en-US" w:eastAsia="ko-KR"/>
              </w:rPr>
              <w:t>2520</w:t>
            </w:r>
          </w:p>
        </w:tc>
        <w:tc>
          <w:tcPr>
            <w:tcW w:w="851" w:type="dxa"/>
            <w:tcBorders>
              <w:top w:val="single" w:sz="4" w:space="0" w:color="auto"/>
              <w:left w:val="single" w:sz="4" w:space="0" w:color="auto"/>
              <w:right w:val="single" w:sz="4" w:space="0" w:color="auto"/>
            </w:tcBorders>
          </w:tcPr>
          <w:p w14:paraId="407EDD4E" w14:textId="77777777" w:rsidR="008F4D94" w:rsidRPr="000D1584" w:rsidRDefault="008F4D94" w:rsidP="00190399">
            <w:pPr>
              <w:pStyle w:val="TAC"/>
              <w:rPr>
                <w:rFonts w:eastAsia="等线"/>
                <w:lang w:val="en-US" w:eastAsia="zh-CN"/>
              </w:rPr>
            </w:pPr>
            <w:r w:rsidRPr="000D1584">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5DFCD0A0" w14:textId="77777777" w:rsidR="008F4D94" w:rsidRPr="000D1584" w:rsidRDefault="008F4D94" w:rsidP="00190399">
            <w:pPr>
              <w:pStyle w:val="TAC"/>
              <w:rPr>
                <w:rFonts w:eastAsia="等线"/>
                <w:lang w:val="en-US" w:eastAsia="zh-CN"/>
              </w:rPr>
            </w:pPr>
            <w:r w:rsidRPr="000D1584">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46DC7B6B" w14:textId="77777777" w:rsidR="008F4D94" w:rsidRPr="000D1584" w:rsidRDefault="008F4D94" w:rsidP="00190399">
            <w:pPr>
              <w:pStyle w:val="TAC"/>
              <w:rPr>
                <w:rFonts w:eastAsia="等线"/>
                <w:lang w:val="en-US" w:eastAsia="zh-CN"/>
              </w:rPr>
            </w:pPr>
            <w:r w:rsidRPr="000D1584">
              <w:rPr>
                <w:rFonts w:eastAsia="等线"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7783ED" w14:textId="77777777" w:rsidR="008F4D94" w:rsidRPr="000D1584" w:rsidRDefault="008F4D94" w:rsidP="00190399">
            <w:pPr>
              <w:pStyle w:val="TAC"/>
              <w:rPr>
                <w:rFonts w:eastAsia="等线"/>
                <w:lang w:eastAsia="ja-JP"/>
              </w:rPr>
            </w:pPr>
            <w:r w:rsidRPr="000D1584">
              <w:rPr>
                <w:rFonts w:eastAsia="等线" w:cs="Arial"/>
                <w:lang w:eastAsia="ko-KR"/>
              </w:rPr>
              <w:t>N/A</w:t>
            </w:r>
          </w:p>
        </w:tc>
        <w:tc>
          <w:tcPr>
            <w:tcW w:w="828" w:type="dxa"/>
            <w:tcBorders>
              <w:top w:val="single" w:sz="4" w:space="0" w:color="auto"/>
              <w:left w:val="single" w:sz="4" w:space="0" w:color="auto"/>
              <w:right w:val="single" w:sz="4" w:space="0" w:color="auto"/>
            </w:tcBorders>
          </w:tcPr>
          <w:p w14:paraId="6B0CDC95" w14:textId="77777777" w:rsidR="008F4D94" w:rsidRPr="000D1584" w:rsidRDefault="008F4D94" w:rsidP="00190399">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677736E3" w14:textId="77777777" w:rsidR="008F4D94" w:rsidRPr="000D1584" w:rsidRDefault="008F4D94" w:rsidP="00190399">
            <w:pPr>
              <w:pStyle w:val="TAC"/>
              <w:rPr>
                <w:rFonts w:eastAsia="等线"/>
                <w:lang w:eastAsia="zh-CN"/>
              </w:rPr>
            </w:pPr>
            <w:r w:rsidRPr="000D1584">
              <w:rPr>
                <w:rFonts w:eastAsia="等线" w:cs="Arial"/>
                <w:lang w:eastAsia="ko-KR"/>
              </w:rPr>
              <w:t>N/A</w:t>
            </w:r>
          </w:p>
        </w:tc>
      </w:tr>
      <w:tr w:rsidR="008F4D94" w:rsidRPr="000B4D6A" w14:paraId="24BCBF0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EBA9241"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9D59A" w14:textId="77777777" w:rsidR="008F4D94" w:rsidRPr="000D1584" w:rsidRDefault="008F4D94" w:rsidP="00190399">
            <w:pPr>
              <w:pStyle w:val="TAC"/>
              <w:rPr>
                <w:rFonts w:eastAsia="等线"/>
                <w:lang w:val="en-US" w:eastAsia="zh-CN"/>
              </w:rPr>
            </w:pPr>
            <w:r w:rsidRPr="000D1584">
              <w:rPr>
                <w:rFonts w:eastAsia="等线" w:cs="Arial"/>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D456E1" w14:textId="77777777" w:rsidR="008F4D94" w:rsidRPr="000D1584" w:rsidRDefault="008F4D94" w:rsidP="00190399">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15B8B9" w14:textId="77777777" w:rsidR="008F4D94" w:rsidRPr="000D1584" w:rsidRDefault="008F4D94" w:rsidP="00190399">
            <w:pPr>
              <w:pStyle w:val="TAC"/>
              <w:rPr>
                <w:rFonts w:eastAsia="等线"/>
                <w:lang w:val="en-US" w:eastAsia="zh-CN"/>
              </w:rPr>
            </w:pPr>
            <w:r w:rsidRPr="000D1584">
              <w:rPr>
                <w:rFonts w:eastAsia="等线"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755C79E1" w14:textId="77777777" w:rsidR="008F4D94" w:rsidRPr="000D1584" w:rsidRDefault="008F4D94" w:rsidP="00190399">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BCAF09" w14:textId="77777777" w:rsidR="008F4D94" w:rsidRPr="000D1584" w:rsidRDefault="008F4D94" w:rsidP="00190399">
            <w:pPr>
              <w:pStyle w:val="TAC"/>
              <w:rPr>
                <w:rFonts w:eastAsia="等线"/>
                <w:lang w:val="en-US" w:eastAsia="zh-CN"/>
              </w:rPr>
            </w:pPr>
            <w:r w:rsidRPr="000D1584">
              <w:rPr>
                <w:rFonts w:eastAsia="等线"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C93E7AE" w14:textId="77777777" w:rsidR="008F4D94" w:rsidRPr="000D1584" w:rsidRDefault="008F4D94" w:rsidP="00190399">
            <w:pPr>
              <w:pStyle w:val="TAC"/>
              <w:rPr>
                <w:rFonts w:eastAsia="等线"/>
                <w:lang w:eastAsia="ja-JP"/>
              </w:rPr>
            </w:pPr>
            <w:r w:rsidRPr="000D1584">
              <w:rPr>
                <w:rFonts w:eastAsia="等线" w:cs="Arial"/>
                <w:lang w:eastAsia="ko-KR"/>
              </w:rPr>
              <w:t>10.1</w:t>
            </w:r>
          </w:p>
        </w:tc>
        <w:tc>
          <w:tcPr>
            <w:tcW w:w="828" w:type="dxa"/>
            <w:tcBorders>
              <w:top w:val="single" w:sz="4" w:space="0" w:color="auto"/>
              <w:left w:val="single" w:sz="4" w:space="0" w:color="auto"/>
              <w:bottom w:val="single" w:sz="4" w:space="0" w:color="auto"/>
              <w:right w:val="single" w:sz="4" w:space="0" w:color="auto"/>
            </w:tcBorders>
          </w:tcPr>
          <w:p w14:paraId="712BB7FA" w14:textId="77777777" w:rsidR="008F4D94" w:rsidRPr="000D1584" w:rsidRDefault="008F4D94" w:rsidP="00190399">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DF3BF" w14:textId="77777777" w:rsidR="008F4D94" w:rsidRPr="000D1584" w:rsidRDefault="008F4D94" w:rsidP="00190399">
            <w:pPr>
              <w:pStyle w:val="TAC"/>
              <w:rPr>
                <w:rFonts w:eastAsia="等线"/>
                <w:lang w:eastAsia="zh-CN"/>
              </w:rPr>
            </w:pPr>
            <w:r w:rsidRPr="000D1584">
              <w:rPr>
                <w:rFonts w:eastAsia="等线" w:cs="Arial"/>
                <w:lang w:eastAsia="ko-KR"/>
              </w:rPr>
              <w:t>IMD4</w:t>
            </w:r>
          </w:p>
        </w:tc>
      </w:tr>
      <w:tr w:rsidR="008F4D94" w:rsidRPr="000B4D6A" w14:paraId="08CF4D7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7F944CF"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1AE2A" w14:textId="77777777" w:rsidR="008F4D94" w:rsidRPr="000D1584" w:rsidRDefault="008F4D94" w:rsidP="00190399">
            <w:pPr>
              <w:pStyle w:val="TAC"/>
              <w:rPr>
                <w:rFonts w:eastAsia="等线" w:cs="Arial"/>
                <w:lang w:eastAsia="ko-KR"/>
              </w:rPr>
            </w:pPr>
            <w:r w:rsidRPr="000D1584">
              <w:rPr>
                <w:rFonts w:eastAsia="等线" w:cs="Arial"/>
                <w:lang w:eastAsia="ko-KR"/>
              </w:rPr>
              <w:t>n1</w:t>
            </w:r>
          </w:p>
        </w:tc>
        <w:tc>
          <w:tcPr>
            <w:tcW w:w="926" w:type="dxa"/>
            <w:tcBorders>
              <w:top w:val="single" w:sz="4" w:space="0" w:color="auto"/>
              <w:left w:val="single" w:sz="4" w:space="0" w:color="auto"/>
              <w:bottom w:val="single" w:sz="4" w:space="0" w:color="auto"/>
              <w:right w:val="single" w:sz="4" w:space="0" w:color="auto"/>
            </w:tcBorders>
          </w:tcPr>
          <w:p w14:paraId="77134990" w14:textId="77777777" w:rsidR="008F4D94" w:rsidRPr="000D1584" w:rsidRDefault="008F4D94" w:rsidP="00190399">
            <w:pPr>
              <w:pStyle w:val="TAC"/>
              <w:rPr>
                <w:rFonts w:eastAsia="等线"/>
              </w:rPr>
            </w:pPr>
            <w:r w:rsidRPr="000D1584">
              <w:rPr>
                <w:rFonts w:eastAsia="等线" w:cs="Arial"/>
                <w:lang w:val="en-US" w:eastAsia="ko-KR"/>
              </w:rPr>
              <w:t>19</w:t>
            </w:r>
            <w:r>
              <w:rPr>
                <w:rFonts w:eastAsia="等线" w:cs="Arial"/>
                <w:lang w:val="en-US" w:eastAsia="ko-KR"/>
              </w:rPr>
              <w:t>4</w:t>
            </w:r>
            <w:r w:rsidRPr="000D1584">
              <w:rPr>
                <w:rFonts w:eastAsia="等线"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39F9FE04" w14:textId="77777777" w:rsidR="008F4D94" w:rsidRPr="000D1584" w:rsidRDefault="008F4D94" w:rsidP="00190399">
            <w:pPr>
              <w:pStyle w:val="TAC"/>
              <w:rPr>
                <w:rFonts w:eastAsia="等线" w:cs="Arial"/>
                <w:lang w:val="en-US" w:eastAsia="ko-KR"/>
              </w:rPr>
            </w:pPr>
            <w:r w:rsidRPr="000D1584">
              <w:rPr>
                <w:rFonts w:eastAsia="等线"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4692BE16" w14:textId="77777777" w:rsidR="008F4D94" w:rsidRPr="000D1584" w:rsidRDefault="008F4D94" w:rsidP="00190399">
            <w:pPr>
              <w:pStyle w:val="TAC"/>
              <w:rPr>
                <w:rFonts w:eastAsia="等线"/>
              </w:rPr>
            </w:pPr>
            <w:r w:rsidRPr="000D1584">
              <w:rPr>
                <w:rFonts w:eastAsia="等线"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933BA5" w14:textId="77777777" w:rsidR="008F4D94" w:rsidRPr="000D1584" w:rsidRDefault="008F4D94" w:rsidP="00190399">
            <w:pPr>
              <w:pStyle w:val="TAC"/>
              <w:rPr>
                <w:rFonts w:eastAsia="等线" w:cs="Arial"/>
                <w:lang w:val="en-US" w:eastAsia="ko-KR"/>
              </w:rPr>
            </w:pPr>
            <w:r w:rsidRPr="000D1584">
              <w:rPr>
                <w:rFonts w:eastAsia="等线" w:cs="Arial"/>
                <w:lang w:val="en-US" w:eastAsia="ko-KR"/>
              </w:rPr>
              <w:t>21</w:t>
            </w:r>
            <w:r>
              <w:rPr>
                <w:rFonts w:eastAsia="等线" w:cs="Arial"/>
                <w:lang w:val="en-US" w:eastAsia="ko-KR"/>
              </w:rPr>
              <w:t>3</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63E0C3" w14:textId="77777777" w:rsidR="008F4D94" w:rsidRPr="000D1584" w:rsidRDefault="008F4D94" w:rsidP="00190399">
            <w:pPr>
              <w:pStyle w:val="TAC"/>
              <w:rPr>
                <w:rFonts w:eastAsia="等线" w:cs="Arial"/>
                <w:lang w:eastAsia="ko-KR"/>
              </w:rPr>
            </w:pPr>
            <w:r w:rsidRPr="000D1584">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27F0A" w14:textId="77777777" w:rsidR="008F4D94" w:rsidRPr="000D1584" w:rsidRDefault="008F4D94" w:rsidP="00190399">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0998B" w14:textId="77777777" w:rsidR="008F4D94" w:rsidRPr="000D1584" w:rsidRDefault="008F4D94" w:rsidP="00190399">
            <w:pPr>
              <w:pStyle w:val="TAC"/>
              <w:rPr>
                <w:rFonts w:eastAsia="等线" w:cs="Arial"/>
                <w:lang w:eastAsia="ko-KR"/>
              </w:rPr>
            </w:pPr>
            <w:r w:rsidRPr="000D1584">
              <w:rPr>
                <w:rFonts w:eastAsia="等线" w:cs="Arial"/>
                <w:lang w:eastAsia="ko-KR"/>
              </w:rPr>
              <w:t>N/A</w:t>
            </w:r>
          </w:p>
        </w:tc>
      </w:tr>
      <w:tr w:rsidR="008F4D94" w:rsidRPr="000B4D6A" w14:paraId="1625776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3DB1A75"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2C0A3" w14:textId="77777777" w:rsidR="008F4D94" w:rsidRPr="000D1584" w:rsidRDefault="008F4D94" w:rsidP="00190399">
            <w:pPr>
              <w:pStyle w:val="TAC"/>
              <w:rPr>
                <w:rFonts w:eastAsia="等线" w:cs="Arial"/>
                <w:lang w:eastAsia="ko-KR"/>
              </w:rPr>
            </w:pPr>
            <w:r w:rsidRPr="000D1584">
              <w:rPr>
                <w:rFonts w:eastAsia="等线" w:cs="Arial"/>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F507A8" w14:textId="77777777" w:rsidR="008F4D94" w:rsidRPr="000D1584" w:rsidRDefault="008F4D94" w:rsidP="00190399">
            <w:pPr>
              <w:pStyle w:val="TAC"/>
              <w:rPr>
                <w:rFonts w:eastAsia="等线"/>
              </w:rPr>
            </w:pPr>
            <w:r w:rsidRPr="000D1584">
              <w:rPr>
                <w:rFonts w:eastAsia="等线" w:cs="Arial"/>
                <w:lang w:val="en-US" w:eastAsia="ko-KR"/>
              </w:rPr>
              <w:t>25</w:t>
            </w:r>
            <w:r>
              <w:rPr>
                <w:rFonts w:eastAsia="等线" w:cs="Arial"/>
                <w:lang w:val="en-US" w:eastAsia="ko-KR"/>
              </w:rPr>
              <w:t>5</w:t>
            </w:r>
            <w:r w:rsidRPr="000D1584">
              <w:rPr>
                <w:rFonts w:eastAsia="等线"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5A3374B9" w14:textId="77777777" w:rsidR="008F4D94" w:rsidRPr="000D1584" w:rsidRDefault="008F4D94" w:rsidP="00190399">
            <w:pPr>
              <w:pStyle w:val="TAC"/>
              <w:rPr>
                <w:rFonts w:eastAsia="等线" w:cs="Arial"/>
                <w:lang w:val="en-US" w:eastAsia="ko-KR"/>
              </w:rPr>
            </w:pPr>
            <w:r w:rsidRPr="000D1584">
              <w:rPr>
                <w:rFonts w:eastAsia="等线"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311BBFF" w14:textId="77777777" w:rsidR="008F4D94" w:rsidRPr="000D1584" w:rsidRDefault="008F4D94" w:rsidP="00190399">
            <w:pPr>
              <w:pStyle w:val="TAC"/>
              <w:rPr>
                <w:rFonts w:eastAsia="等线"/>
              </w:rPr>
            </w:pPr>
            <w:r w:rsidRPr="000D1584">
              <w:rPr>
                <w:rFonts w:eastAsia="等线"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5D07F" w14:textId="77777777" w:rsidR="008F4D94" w:rsidRPr="000D1584" w:rsidRDefault="008F4D94" w:rsidP="00190399">
            <w:pPr>
              <w:pStyle w:val="TAC"/>
              <w:rPr>
                <w:rFonts w:eastAsia="等线" w:cs="Arial"/>
                <w:lang w:val="en-US" w:eastAsia="ko-KR"/>
              </w:rPr>
            </w:pPr>
            <w:r w:rsidRPr="000D1584">
              <w:rPr>
                <w:rFonts w:eastAsia="等线" w:cs="Arial"/>
                <w:lang w:val="en-US" w:eastAsia="ko-KR"/>
              </w:rPr>
              <w:t>26</w:t>
            </w:r>
            <w:r>
              <w:rPr>
                <w:rFonts w:eastAsia="等线" w:cs="Arial"/>
                <w:lang w:val="en-US" w:eastAsia="ko-KR"/>
              </w:rPr>
              <w:t>7</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EFC6E16" w14:textId="77777777" w:rsidR="008F4D94" w:rsidRPr="000D1584" w:rsidRDefault="008F4D94" w:rsidP="00190399">
            <w:pPr>
              <w:pStyle w:val="TAC"/>
              <w:rPr>
                <w:rFonts w:eastAsia="等线" w:cs="Arial"/>
                <w:lang w:eastAsia="ko-KR"/>
              </w:rPr>
            </w:pPr>
            <w:r w:rsidRPr="000D1584">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7F339" w14:textId="77777777" w:rsidR="008F4D94" w:rsidRPr="000D1584" w:rsidRDefault="008F4D94" w:rsidP="00190399">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DA9226" w14:textId="77777777" w:rsidR="008F4D94" w:rsidRPr="000D1584" w:rsidRDefault="008F4D94" w:rsidP="00190399">
            <w:pPr>
              <w:pStyle w:val="TAC"/>
              <w:rPr>
                <w:rFonts w:eastAsia="等线" w:cs="Arial"/>
                <w:lang w:eastAsia="ko-KR"/>
              </w:rPr>
            </w:pPr>
            <w:r w:rsidRPr="000D1584">
              <w:rPr>
                <w:rFonts w:eastAsia="等线" w:cs="Arial"/>
                <w:lang w:eastAsia="ko-KR"/>
              </w:rPr>
              <w:t>N/A</w:t>
            </w:r>
          </w:p>
        </w:tc>
      </w:tr>
      <w:tr w:rsidR="008F4D94" w:rsidRPr="000B4D6A" w14:paraId="467067F7"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160DD" w14:textId="77777777" w:rsidR="008F4D94" w:rsidRPr="000D1584" w:rsidRDefault="008F4D94" w:rsidP="00190399">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50CDD799" w14:textId="77777777" w:rsidR="008F4D94" w:rsidRPr="000D1584" w:rsidRDefault="008F4D94" w:rsidP="00190399">
            <w:pPr>
              <w:pStyle w:val="TAC"/>
              <w:rPr>
                <w:rFonts w:eastAsia="等线" w:cs="Arial"/>
                <w:lang w:eastAsia="ko-KR"/>
              </w:rPr>
            </w:pPr>
            <w:r w:rsidRPr="000D1584">
              <w:rPr>
                <w:rFonts w:eastAsia="等线" w:cs="Arial"/>
                <w:lang w:eastAsia="ko-KR"/>
              </w:rPr>
              <w:t>n78</w:t>
            </w:r>
          </w:p>
        </w:tc>
        <w:tc>
          <w:tcPr>
            <w:tcW w:w="926" w:type="dxa"/>
            <w:tcBorders>
              <w:top w:val="single" w:sz="4" w:space="0" w:color="auto"/>
              <w:left w:val="single" w:sz="4" w:space="0" w:color="auto"/>
              <w:right w:val="single" w:sz="4" w:space="0" w:color="auto"/>
            </w:tcBorders>
          </w:tcPr>
          <w:p w14:paraId="03D4F635" w14:textId="77777777" w:rsidR="008F4D94" w:rsidRPr="000D1584" w:rsidRDefault="008F4D94" w:rsidP="00190399">
            <w:pPr>
              <w:pStyle w:val="TAC"/>
              <w:rPr>
                <w:rFonts w:eastAsia="等线"/>
              </w:rPr>
            </w:pPr>
            <w:r w:rsidRPr="000D1584">
              <w:rPr>
                <w:rFonts w:eastAsia="等线"/>
              </w:rPr>
              <w:t>N/A</w:t>
            </w:r>
          </w:p>
        </w:tc>
        <w:tc>
          <w:tcPr>
            <w:tcW w:w="851" w:type="dxa"/>
            <w:tcBorders>
              <w:top w:val="single" w:sz="4" w:space="0" w:color="auto"/>
              <w:left w:val="single" w:sz="4" w:space="0" w:color="auto"/>
              <w:right w:val="single" w:sz="4" w:space="0" w:color="auto"/>
            </w:tcBorders>
          </w:tcPr>
          <w:p w14:paraId="1BF5F8C4" w14:textId="77777777" w:rsidR="008F4D94" w:rsidRPr="000D1584" w:rsidRDefault="008F4D94" w:rsidP="00190399">
            <w:pPr>
              <w:pStyle w:val="TAC"/>
              <w:rPr>
                <w:rFonts w:eastAsia="等线" w:cs="Arial"/>
                <w:lang w:val="en-US" w:eastAsia="ko-KR"/>
              </w:rPr>
            </w:pPr>
            <w:r w:rsidRPr="000D1584">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465542CE" w14:textId="77777777" w:rsidR="008F4D94" w:rsidRPr="000D1584" w:rsidRDefault="008F4D94" w:rsidP="00190399">
            <w:pPr>
              <w:pStyle w:val="TAC"/>
              <w:rPr>
                <w:rFonts w:eastAsia="等线"/>
              </w:rPr>
            </w:pPr>
            <w:r w:rsidRPr="000D1584">
              <w:rPr>
                <w:rFonts w:eastAsia="等线"/>
              </w:rPr>
              <w:t>N/A</w:t>
            </w:r>
          </w:p>
        </w:tc>
        <w:tc>
          <w:tcPr>
            <w:tcW w:w="960" w:type="dxa"/>
            <w:tcBorders>
              <w:top w:val="single" w:sz="4" w:space="0" w:color="auto"/>
              <w:left w:val="single" w:sz="4" w:space="0" w:color="auto"/>
              <w:right w:val="single" w:sz="4" w:space="0" w:color="auto"/>
            </w:tcBorders>
          </w:tcPr>
          <w:p w14:paraId="4FF0BD3D" w14:textId="77777777" w:rsidR="008F4D94" w:rsidRPr="000D1584" w:rsidRDefault="008F4D94" w:rsidP="00190399">
            <w:pPr>
              <w:pStyle w:val="TAC"/>
              <w:rPr>
                <w:rFonts w:eastAsia="等线" w:cs="Arial"/>
                <w:lang w:val="en-US" w:eastAsia="ko-KR"/>
              </w:rPr>
            </w:pPr>
            <w:r w:rsidRPr="000D1584">
              <w:rPr>
                <w:rFonts w:eastAsia="等线" w:cs="Arial"/>
                <w:lang w:val="en-US" w:eastAsia="ko-KR"/>
              </w:rPr>
              <w:t>3</w:t>
            </w:r>
            <w:r>
              <w:rPr>
                <w:rFonts w:eastAsia="等线" w:cs="Arial"/>
                <w:lang w:val="en-US" w:eastAsia="ko-KR"/>
              </w:rPr>
              <w:t>77</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198B648" w14:textId="77777777" w:rsidR="008F4D94" w:rsidRPr="000D1584" w:rsidRDefault="008F4D94" w:rsidP="00190399">
            <w:pPr>
              <w:pStyle w:val="TAC"/>
              <w:rPr>
                <w:rFonts w:eastAsia="等线" w:cs="Arial"/>
                <w:lang w:eastAsia="ko-KR"/>
              </w:rPr>
            </w:pPr>
            <w:r>
              <w:rPr>
                <w:rFonts w:eastAsia="等线" w:cs="Arial"/>
                <w:lang w:eastAsia="ko-KR"/>
              </w:rPr>
              <w:t>1.3</w:t>
            </w:r>
          </w:p>
        </w:tc>
        <w:tc>
          <w:tcPr>
            <w:tcW w:w="828" w:type="dxa"/>
            <w:tcBorders>
              <w:top w:val="single" w:sz="4" w:space="0" w:color="auto"/>
              <w:left w:val="single" w:sz="4" w:space="0" w:color="auto"/>
              <w:right w:val="single" w:sz="4" w:space="0" w:color="auto"/>
            </w:tcBorders>
          </w:tcPr>
          <w:p w14:paraId="3A95E24A" w14:textId="77777777" w:rsidR="008F4D94" w:rsidRPr="000D1584" w:rsidRDefault="008F4D94" w:rsidP="00190399">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23170D92" w14:textId="77777777" w:rsidR="008F4D94" w:rsidRPr="000D1584" w:rsidRDefault="008F4D94" w:rsidP="00190399">
            <w:pPr>
              <w:pStyle w:val="TAC"/>
              <w:rPr>
                <w:rFonts w:eastAsia="等线" w:cs="Arial"/>
                <w:lang w:eastAsia="ko-KR"/>
              </w:rPr>
            </w:pPr>
            <w:r w:rsidRPr="000D1584">
              <w:rPr>
                <w:rFonts w:eastAsia="等线" w:cs="Arial"/>
                <w:lang w:eastAsia="ko-KR"/>
              </w:rPr>
              <w:t>IMD</w:t>
            </w:r>
            <w:r>
              <w:rPr>
                <w:rFonts w:eastAsia="等线" w:cs="Arial"/>
                <w:lang w:eastAsia="ko-KR"/>
              </w:rPr>
              <w:t>5</w:t>
            </w:r>
          </w:p>
        </w:tc>
      </w:tr>
    </w:tbl>
    <w:p w14:paraId="615144F9" w14:textId="77777777" w:rsidR="008F4D94" w:rsidRDefault="008F4D94" w:rsidP="008F4D94">
      <w:pPr>
        <w:rPr>
          <w:color w:val="0070C0"/>
        </w:rPr>
      </w:pPr>
    </w:p>
    <w:p w14:paraId="31142CCF" w14:textId="77777777" w:rsidR="006656B8" w:rsidRDefault="006656B8" w:rsidP="008F4D94">
      <w:pPr>
        <w:rPr>
          <w:color w:val="0070C0"/>
        </w:rPr>
      </w:pPr>
    </w:p>
    <w:p w14:paraId="05CFE0EC" w14:textId="77777777" w:rsidR="008F4D94" w:rsidRPr="00CF42FD" w:rsidRDefault="008F4D94" w:rsidP="00CF42FD">
      <w:pPr>
        <w:pStyle w:val="21"/>
      </w:pPr>
      <w:bookmarkStart w:id="430" w:name="_Toc180420621"/>
      <w:r w:rsidRPr="00CF42FD">
        <w:t>5.33</w:t>
      </w:r>
      <w:r w:rsidRPr="00CF42FD">
        <w:tab/>
        <w:t>CA_n7-n25-n29</w:t>
      </w:r>
      <w:bookmarkEnd w:id="430"/>
    </w:p>
    <w:p w14:paraId="12F476C2" w14:textId="77777777" w:rsidR="008F4D94" w:rsidRPr="00CF42FD" w:rsidRDefault="008F4D94" w:rsidP="00CF42FD">
      <w:pPr>
        <w:pStyle w:val="31"/>
      </w:pPr>
      <w:bookmarkStart w:id="431" w:name="_Toc180420622"/>
      <w:r w:rsidRPr="00CF42FD">
        <w:t>5.33.1</w:t>
      </w:r>
      <w:r w:rsidRPr="00CF42FD">
        <w:tab/>
        <w:t>Common for 1 band UL and 2 bands UL CA</w:t>
      </w:r>
      <w:bookmarkEnd w:id="431"/>
    </w:p>
    <w:p w14:paraId="477CACB8" w14:textId="77777777" w:rsidR="008F4D94" w:rsidRPr="00CF42FD" w:rsidRDefault="008F4D94" w:rsidP="00CF42FD">
      <w:pPr>
        <w:pStyle w:val="41"/>
      </w:pPr>
      <w:bookmarkStart w:id="432" w:name="_Toc180420623"/>
      <w:r w:rsidRPr="00CF42FD">
        <w:t>5.33.1.1</w:t>
      </w:r>
      <w:r w:rsidRPr="00CF42FD">
        <w:tab/>
        <w:t>Operating bands for CA</w:t>
      </w:r>
      <w:bookmarkEnd w:id="432"/>
    </w:p>
    <w:p w14:paraId="14FAEA2F"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5.33</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0D385BA2"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8F6D0A8" w14:textId="77777777" w:rsidR="008F4D94" w:rsidRPr="00636D5A" w:rsidRDefault="008F4D94" w:rsidP="00190399">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FAFB717"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30FC327"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BE61D3" w14:textId="77777777" w:rsidR="008F4D94" w:rsidRPr="00636D5A" w:rsidRDefault="008F4D94" w:rsidP="00190399">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38BB870A"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2874FE11"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62016E4"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81AF5C7"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D53C20A"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47BEF1"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655054BD"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4395D6"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80D67"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872061"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F1FBA9"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515345E8"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CFC866" w14:textId="77777777" w:rsidR="008F4D94" w:rsidRPr="00636D5A" w:rsidRDefault="008F4D94" w:rsidP="00190399">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1F47E6EB"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472947F"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AB79EC8"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0D29C722"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2ADBAAA" w14:textId="77777777" w:rsidR="008F4D94" w:rsidRPr="00636D5A" w:rsidRDefault="008F4D94" w:rsidP="00190399">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3536" w:type="dxa"/>
            <w:tcBorders>
              <w:top w:val="single" w:sz="4" w:space="0" w:color="auto"/>
              <w:left w:val="single" w:sz="4" w:space="0" w:color="auto"/>
              <w:bottom w:val="single" w:sz="4" w:space="0" w:color="auto"/>
              <w:right w:val="single" w:sz="4" w:space="0" w:color="auto"/>
            </w:tcBorders>
            <w:vAlign w:val="center"/>
          </w:tcPr>
          <w:p w14:paraId="5DDEB604" w14:textId="77777777" w:rsidR="008F4D94" w:rsidRPr="00AB7985" w:rsidRDefault="008F4D94" w:rsidP="00190399">
            <w:pPr>
              <w:keepNext/>
              <w:keepLines/>
              <w:spacing w:after="0"/>
              <w:jc w:val="center"/>
              <w:rPr>
                <w:rFonts w:ascii="Arial" w:eastAsia="等线" w:hAnsi="Arial" w:cs="Arial"/>
                <w:color w:val="000000"/>
                <w:sz w:val="18"/>
                <w:szCs w:val="18"/>
                <w:lang w:val="sv-SE"/>
              </w:rPr>
            </w:pPr>
            <w:r w:rsidRPr="00AB7985">
              <w:rPr>
                <w:rFonts w:ascii="Arial" w:eastAsia="等线" w:hAnsi="Arial" w:cs="Arial"/>
                <w:color w:val="000000"/>
                <w:sz w:val="18"/>
                <w:szCs w:val="18"/>
              </w:rPr>
              <w:t>1850 MHz</w:t>
            </w:r>
            <w:r w:rsidRPr="00AB7985">
              <w:rPr>
                <w:rFonts w:ascii="Arial" w:eastAsia="Calibri" w:hAnsi="Arial" w:cs="Arial"/>
                <w:sz w:val="18"/>
                <w:lang w:eastAsia="ko-KR"/>
              </w:rPr>
              <w:t xml:space="preserve"> </w:t>
            </w:r>
            <w:r w:rsidRPr="00AB7985">
              <w:rPr>
                <w:rFonts w:ascii="Arial" w:eastAsia="等线" w:hAnsi="Arial" w:cs="Arial"/>
                <w:color w:val="000000"/>
                <w:sz w:val="18"/>
                <w:szCs w:val="18"/>
              </w:rPr>
              <w:t>–</w:t>
            </w:r>
            <w:r w:rsidRPr="00AB7985">
              <w:rPr>
                <w:rFonts w:ascii="Arial" w:eastAsia="Calibri" w:hAnsi="Arial" w:cs="Arial"/>
                <w:sz w:val="18"/>
                <w:lang w:eastAsia="ko-KR"/>
              </w:rPr>
              <w:t xml:space="preserve"> </w:t>
            </w:r>
            <w:r w:rsidRPr="00AB7985">
              <w:rPr>
                <w:rFonts w:ascii="Arial" w:eastAsia="等线" w:hAnsi="Arial" w:cs="Arial"/>
                <w:color w:val="000000"/>
                <w:sz w:val="18"/>
                <w:szCs w:val="18"/>
              </w:rPr>
              <w:t>1915 MHz</w:t>
            </w:r>
          </w:p>
        </w:tc>
        <w:tc>
          <w:tcPr>
            <w:tcW w:w="3116" w:type="dxa"/>
            <w:tcBorders>
              <w:top w:val="single" w:sz="4" w:space="0" w:color="auto"/>
              <w:left w:val="single" w:sz="4" w:space="0" w:color="auto"/>
              <w:bottom w:val="single" w:sz="4" w:space="0" w:color="auto"/>
              <w:right w:val="single" w:sz="4" w:space="0" w:color="auto"/>
            </w:tcBorders>
            <w:vAlign w:val="center"/>
          </w:tcPr>
          <w:p w14:paraId="43F9A261" w14:textId="77777777" w:rsidR="008F4D94" w:rsidRPr="00AB7985" w:rsidRDefault="008F4D94" w:rsidP="00190399">
            <w:pPr>
              <w:keepNext/>
              <w:keepLines/>
              <w:spacing w:after="0"/>
              <w:jc w:val="center"/>
              <w:rPr>
                <w:rFonts w:ascii="Arial" w:eastAsia="等线" w:hAnsi="Arial" w:cs="Arial"/>
                <w:color w:val="000000"/>
                <w:sz w:val="18"/>
                <w:szCs w:val="18"/>
                <w:lang w:val="sv-SE"/>
              </w:rPr>
            </w:pPr>
            <w:r w:rsidRPr="00AB7985">
              <w:rPr>
                <w:rFonts w:ascii="Arial" w:eastAsia="等线" w:hAnsi="Arial" w:cs="Arial"/>
                <w:color w:val="000000"/>
                <w:sz w:val="18"/>
                <w:szCs w:val="18"/>
              </w:rPr>
              <w:t>1930 MHz</w:t>
            </w:r>
            <w:r w:rsidRPr="00AB7985">
              <w:rPr>
                <w:rFonts w:ascii="Arial" w:eastAsia="等线" w:hAnsi="Arial" w:cs="Arial"/>
                <w:sz w:val="18"/>
                <w:lang w:eastAsia="ko-KR"/>
              </w:rPr>
              <w:t xml:space="preserve"> </w:t>
            </w:r>
            <w:r w:rsidRPr="00AB7985">
              <w:rPr>
                <w:rFonts w:ascii="Arial" w:eastAsia="等线" w:hAnsi="Arial" w:cs="Arial"/>
                <w:color w:val="000000"/>
                <w:sz w:val="18"/>
                <w:szCs w:val="18"/>
              </w:rPr>
              <w:t>–</w:t>
            </w:r>
            <w:r w:rsidRPr="00AB7985">
              <w:rPr>
                <w:rFonts w:ascii="Arial" w:eastAsia="等线" w:hAnsi="Arial" w:cs="Arial"/>
                <w:sz w:val="18"/>
                <w:lang w:eastAsia="ko-KR"/>
              </w:rPr>
              <w:t xml:space="preserve"> </w:t>
            </w:r>
            <w:r w:rsidRPr="00AB7985">
              <w:rPr>
                <w:rFonts w:ascii="Arial" w:eastAsia="等线"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AD7356F" w14:textId="77777777" w:rsidR="008F4D94"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0D97AF73"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C914BB" w14:textId="77777777" w:rsidR="008F4D94" w:rsidRPr="00636D5A" w:rsidRDefault="008F4D94" w:rsidP="00190399">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3B2D184F" w14:textId="77777777" w:rsidR="008F4D94" w:rsidRPr="00AB7985" w:rsidRDefault="008F4D94" w:rsidP="00190399">
            <w:pPr>
              <w:keepNext/>
              <w:keepLines/>
              <w:spacing w:after="0"/>
              <w:jc w:val="center"/>
              <w:rPr>
                <w:rFonts w:ascii="Arial" w:eastAsia="Calibri" w:hAnsi="Arial" w:cs="Arial"/>
                <w:sz w:val="18"/>
                <w:lang w:val="sv-SE" w:eastAsia="ko-KR"/>
              </w:rPr>
            </w:pPr>
            <w:r w:rsidRPr="00AB7985">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C0A6863" w14:textId="77777777" w:rsidR="008F4D94" w:rsidRPr="00AB7985" w:rsidRDefault="008F4D94" w:rsidP="00190399">
            <w:pPr>
              <w:keepNext/>
              <w:keepLines/>
              <w:spacing w:after="0"/>
              <w:jc w:val="center"/>
              <w:rPr>
                <w:rFonts w:ascii="Arial" w:eastAsia="等线" w:hAnsi="Arial" w:cs="Arial"/>
                <w:sz w:val="18"/>
                <w:lang w:val="sv-SE" w:eastAsia="ko-KR"/>
              </w:rPr>
            </w:pPr>
            <w:r w:rsidRPr="00AB7985">
              <w:rPr>
                <w:rFonts w:ascii="Arial" w:eastAsia="等线" w:hAnsi="Arial" w:cs="Arial"/>
                <w:color w:val="000000"/>
                <w:sz w:val="18"/>
                <w:szCs w:val="18"/>
                <w:lang w:val="sv-SE"/>
              </w:rPr>
              <w:t>717 MHz</w:t>
            </w:r>
            <w:r w:rsidRPr="00AB7985">
              <w:rPr>
                <w:rFonts w:ascii="Arial" w:eastAsia="等线" w:hAnsi="Arial" w:cs="Arial"/>
                <w:sz w:val="18"/>
                <w:lang w:val="sv-SE" w:eastAsia="ko-KR"/>
              </w:rPr>
              <w:t xml:space="preserve"> </w:t>
            </w:r>
            <w:r w:rsidRPr="00AB7985">
              <w:rPr>
                <w:rFonts w:ascii="Arial" w:eastAsia="等线" w:hAnsi="Arial" w:cs="Arial"/>
                <w:color w:val="000000"/>
                <w:sz w:val="18"/>
                <w:szCs w:val="18"/>
                <w:lang w:val="sv-SE"/>
              </w:rPr>
              <w:t>–</w:t>
            </w:r>
            <w:r w:rsidRPr="00AB7985">
              <w:rPr>
                <w:rFonts w:ascii="Arial" w:eastAsia="等线" w:hAnsi="Arial" w:cs="Arial"/>
                <w:sz w:val="18"/>
                <w:lang w:val="sv-SE" w:eastAsia="ko-KR"/>
              </w:rPr>
              <w:t xml:space="preserve"> </w:t>
            </w:r>
            <w:r w:rsidRPr="00AB7985">
              <w:rPr>
                <w:rFonts w:ascii="Arial" w:eastAsia="等线"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46538810" w14:textId="77777777" w:rsidR="008F4D94" w:rsidRPr="00636D5A" w:rsidRDefault="008F4D94" w:rsidP="00190399">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bl>
    <w:p w14:paraId="0F3275E5" w14:textId="77777777" w:rsidR="008F4D94" w:rsidRPr="00636D5A" w:rsidRDefault="008F4D94" w:rsidP="008F4D94">
      <w:pPr>
        <w:rPr>
          <w:rFonts w:eastAsia="等线"/>
          <w:lang w:eastAsia="zh-CN"/>
        </w:rPr>
      </w:pPr>
    </w:p>
    <w:p w14:paraId="1DE17EA0" w14:textId="77777777" w:rsidR="008F4D94" w:rsidRPr="00CF42FD" w:rsidRDefault="008F4D94" w:rsidP="00CF42FD">
      <w:pPr>
        <w:pStyle w:val="41"/>
      </w:pPr>
      <w:bookmarkStart w:id="433" w:name="_Toc180420624"/>
      <w:r w:rsidRPr="00CF42FD">
        <w:t>5.33.1.2</w:t>
      </w:r>
      <w:r w:rsidRPr="00CF42FD">
        <w:tab/>
        <w:t>Channel bandwidths per operating band for CA</w:t>
      </w:r>
      <w:bookmarkEnd w:id="433"/>
    </w:p>
    <w:p w14:paraId="6EC38EF2"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5.33</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15EDFCF5" w14:textId="77777777" w:rsidTr="00190399">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4FDD69" w14:textId="77777777" w:rsidR="008F4D94" w:rsidRPr="00636D5A" w:rsidRDefault="008F4D94" w:rsidP="00190399">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0E92CCA4" w14:textId="77777777" w:rsidTr="00190399">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660E077D" w14:textId="77777777" w:rsidR="008F4D94" w:rsidRPr="00636D5A" w:rsidRDefault="008F4D94" w:rsidP="00190399">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3422100"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AF8C7A1"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F4209"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564FEE2"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2560BF26" w14:textId="77777777" w:rsidTr="00190399">
        <w:trPr>
          <w:trHeight w:val="70"/>
        </w:trPr>
        <w:tc>
          <w:tcPr>
            <w:tcW w:w="932" w:type="pct"/>
            <w:tcBorders>
              <w:top w:val="single" w:sz="4" w:space="0" w:color="auto"/>
              <w:left w:val="single" w:sz="4" w:space="0" w:color="auto"/>
              <w:right w:val="single" w:sz="4" w:space="0" w:color="auto"/>
            </w:tcBorders>
            <w:shd w:val="clear" w:color="auto" w:fill="auto"/>
            <w:vAlign w:val="center"/>
          </w:tcPr>
          <w:p w14:paraId="30C16D52" w14:textId="77777777" w:rsidR="008F4D94" w:rsidRPr="00636D5A" w:rsidRDefault="008F4D94" w:rsidP="00190399">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078BB00B" w14:textId="77777777" w:rsidR="008F4D94" w:rsidRPr="00636D5A" w:rsidRDefault="008F4D94" w:rsidP="00190399">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25</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ED53E4"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FB806A6" w14:textId="77777777" w:rsidR="008F4D94" w:rsidRPr="00636D5A" w:rsidRDefault="008F4D94" w:rsidP="00190399">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1E410AF" w14:textId="77777777" w:rsidR="008F4D94" w:rsidRPr="00636D5A" w:rsidRDefault="008F4D94" w:rsidP="00190399">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5711A2E2" w14:textId="77777777" w:rsidTr="00190399">
        <w:trPr>
          <w:trHeight w:val="70"/>
        </w:trPr>
        <w:tc>
          <w:tcPr>
            <w:tcW w:w="932" w:type="pct"/>
            <w:tcBorders>
              <w:left w:val="single" w:sz="4" w:space="0" w:color="auto"/>
              <w:right w:val="single" w:sz="4" w:space="0" w:color="auto"/>
            </w:tcBorders>
            <w:shd w:val="clear" w:color="auto" w:fill="auto"/>
            <w:vAlign w:val="center"/>
          </w:tcPr>
          <w:p w14:paraId="0B91E9C7"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77C24105"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4552D3"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8876C26" w14:textId="77777777" w:rsidR="008F4D94" w:rsidRPr="00636D5A" w:rsidRDefault="008F4D94" w:rsidP="00190399">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25</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E4CE59E" w14:textId="77777777" w:rsidR="008F4D94" w:rsidRPr="00636D5A" w:rsidRDefault="008F4D94" w:rsidP="00190399">
            <w:pPr>
              <w:spacing w:after="0"/>
              <w:rPr>
                <w:rFonts w:ascii="Arial" w:eastAsia="等线" w:hAnsi="Arial" w:cs="Arial"/>
                <w:sz w:val="18"/>
                <w:szCs w:val="18"/>
              </w:rPr>
            </w:pPr>
          </w:p>
        </w:tc>
      </w:tr>
      <w:tr w:rsidR="008F4D94" w:rsidRPr="00636D5A" w14:paraId="5FDC69EC"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AA292B0"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29E25AEE"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C73300"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C7F55" w14:textId="77777777" w:rsidR="008F4D94" w:rsidRPr="00636D5A" w:rsidRDefault="008F4D94" w:rsidP="00190399">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29</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8ADD54B" w14:textId="77777777" w:rsidR="008F4D94" w:rsidRPr="00636D5A" w:rsidRDefault="008F4D94" w:rsidP="00190399">
            <w:pPr>
              <w:spacing w:after="0"/>
              <w:rPr>
                <w:rFonts w:ascii="Arial" w:eastAsia="等线" w:hAnsi="Arial" w:cs="Arial"/>
                <w:sz w:val="18"/>
                <w:szCs w:val="18"/>
              </w:rPr>
            </w:pPr>
          </w:p>
        </w:tc>
      </w:tr>
    </w:tbl>
    <w:p w14:paraId="25D86E1C" w14:textId="77777777" w:rsidR="008F4D94" w:rsidRPr="00636D5A" w:rsidRDefault="008F4D94" w:rsidP="008F4D94">
      <w:pPr>
        <w:spacing w:after="0"/>
        <w:rPr>
          <w:rFonts w:eastAsia="Calibri"/>
          <w:lang w:eastAsia="ko-KR"/>
        </w:rPr>
      </w:pPr>
    </w:p>
    <w:p w14:paraId="7B04E6CF" w14:textId="77777777" w:rsidR="008F4D94" w:rsidRPr="00F94621" w:rsidRDefault="008F4D94" w:rsidP="008F4D94">
      <w:pPr>
        <w:rPr>
          <w:rFonts w:eastAsia="等线"/>
          <w:iCs/>
        </w:rPr>
      </w:pPr>
    </w:p>
    <w:p w14:paraId="06178DB6" w14:textId="77777777" w:rsidR="008F4D94" w:rsidRPr="00CF42FD" w:rsidRDefault="008F4D94" w:rsidP="00CF42FD">
      <w:pPr>
        <w:pStyle w:val="41"/>
      </w:pPr>
      <w:bookmarkStart w:id="434" w:name="_Toc180420625"/>
      <w:r w:rsidRPr="00CF42FD">
        <w:t>5.33.1.3</w:t>
      </w:r>
      <w:r w:rsidRPr="00CF42FD">
        <w:tab/>
        <w:t>∆T</w:t>
      </w:r>
      <w:r w:rsidRPr="00CF42FD">
        <w:rPr>
          <w:vertAlign w:val="subscript"/>
        </w:rPr>
        <w:t>IB</w:t>
      </w:r>
      <w:proofErr w:type="gramStart"/>
      <w:r w:rsidRPr="00CF42FD">
        <w:rPr>
          <w:vertAlign w:val="subscript"/>
        </w:rPr>
        <w:t>,c</w:t>
      </w:r>
      <w:proofErr w:type="gramEnd"/>
      <w:r w:rsidRPr="00CF42FD">
        <w:t xml:space="preserve"> and ∆R</w:t>
      </w:r>
      <w:r w:rsidRPr="00CF42FD">
        <w:rPr>
          <w:vertAlign w:val="subscript"/>
        </w:rPr>
        <w:t>IB,c</w:t>
      </w:r>
      <w:r w:rsidRPr="00CF42FD">
        <w:t xml:space="preserve"> values</w:t>
      </w:r>
      <w:bookmarkEnd w:id="434"/>
    </w:p>
    <w:p w14:paraId="50A431FE"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25</w:t>
      </w:r>
      <w:r w:rsidRPr="00636D5A">
        <w:rPr>
          <w:rFonts w:eastAsia="等线"/>
          <w:lang w:val="en-US" w:eastAsia="zh-CN"/>
        </w:rPr>
        <w:t>-</w:t>
      </w:r>
      <w:r w:rsidRPr="00636D5A">
        <w:rPr>
          <w:rFonts w:eastAsia="等线" w:hint="eastAsia"/>
          <w:lang w:val="en-US" w:eastAsia="zh-CN"/>
        </w:rPr>
        <w:t>n</w:t>
      </w:r>
      <w:r>
        <w:rPr>
          <w:rFonts w:eastAsia="等线"/>
          <w:lang w:val="en-US" w:eastAsia="zh-CN"/>
        </w:rPr>
        <w:t>29</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w:t>
      </w:r>
      <w:proofErr w:type="gramStart"/>
      <w:r w:rsidRPr="00636D5A">
        <w:rPr>
          <w:rFonts w:eastAsia="等线"/>
          <w:vertAlign w:val="subscript"/>
        </w:rPr>
        <w:t>,c</w:t>
      </w:r>
      <w:proofErr w:type="gramEnd"/>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461EC3ED" w14:textId="77777777" w:rsidR="008F4D94" w:rsidRPr="0068106B" w:rsidRDefault="008F4D94" w:rsidP="008F4D94">
      <w:pPr>
        <w:keepNext/>
        <w:keepLines/>
        <w:spacing w:before="60"/>
        <w:jc w:val="center"/>
        <w:rPr>
          <w:rFonts w:ascii="Arial" w:eastAsia="等线" w:hAnsi="Arial" w:cs="Arial"/>
          <w:b/>
        </w:rPr>
      </w:pPr>
      <w:r w:rsidRPr="0068106B">
        <w:rPr>
          <w:rFonts w:ascii="Arial" w:eastAsia="等线" w:hAnsi="Arial" w:cs="Arial"/>
          <w:b/>
        </w:rPr>
        <w:t xml:space="preserve">Table </w:t>
      </w:r>
      <w:r>
        <w:rPr>
          <w:rFonts w:ascii="Arial" w:eastAsia="等线" w:hAnsi="Arial" w:cs="Arial" w:hint="eastAsia"/>
          <w:b/>
        </w:rPr>
        <w:t>5.33</w:t>
      </w:r>
      <w:r w:rsidRPr="0068106B">
        <w:rPr>
          <w:rFonts w:ascii="Arial" w:eastAsia="等线" w:hAnsi="Arial" w:cs="Arial"/>
          <w:b/>
        </w:rPr>
        <w:t>.1.3-1: ΔT</w:t>
      </w:r>
      <w:r w:rsidRPr="0068106B">
        <w:rPr>
          <w:rFonts w:ascii="Arial" w:eastAsia="等线" w:hAnsi="Arial" w:cs="Arial"/>
          <w:b/>
          <w:vertAlign w:val="subscript"/>
        </w:rPr>
        <w:t>IB</w:t>
      </w:r>
      <w:proofErr w:type="gramStart"/>
      <w:r w:rsidRPr="0068106B">
        <w:rPr>
          <w:rFonts w:ascii="Arial" w:eastAsia="等线" w:hAnsi="Arial" w:cs="Arial"/>
          <w:b/>
          <w:vertAlign w:val="subscript"/>
        </w:rPr>
        <w:t>,c</w:t>
      </w:r>
      <w:proofErr w:type="gramEnd"/>
      <w:r w:rsidRPr="0068106B">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8106B" w14:paraId="30B609D7" w14:textId="77777777" w:rsidTr="00190399">
        <w:trPr>
          <w:jc w:val="center"/>
        </w:trPr>
        <w:tc>
          <w:tcPr>
            <w:tcW w:w="2336" w:type="dxa"/>
            <w:vMerge w:val="restart"/>
            <w:tcBorders>
              <w:top w:val="single" w:sz="4" w:space="0" w:color="auto"/>
              <w:left w:val="single" w:sz="4" w:space="0" w:color="auto"/>
              <w:right w:val="single" w:sz="4" w:space="0" w:color="auto"/>
            </w:tcBorders>
          </w:tcPr>
          <w:p w14:paraId="254F2F18" w14:textId="77777777" w:rsidR="008F4D94" w:rsidRPr="0068106B" w:rsidRDefault="008F4D94" w:rsidP="00190399">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CE76F2" w14:textId="77777777" w:rsidR="008F4D94" w:rsidRPr="0068106B" w:rsidRDefault="008F4D94" w:rsidP="00190399">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8F4D94" w:rsidRPr="0068106B" w14:paraId="6E87D47D" w14:textId="77777777" w:rsidTr="00190399">
        <w:trPr>
          <w:jc w:val="center"/>
        </w:trPr>
        <w:tc>
          <w:tcPr>
            <w:tcW w:w="2336" w:type="dxa"/>
            <w:vMerge/>
            <w:tcBorders>
              <w:left w:val="single" w:sz="4" w:space="0" w:color="auto"/>
              <w:bottom w:val="single" w:sz="4" w:space="0" w:color="auto"/>
              <w:right w:val="single" w:sz="4" w:space="0" w:color="auto"/>
            </w:tcBorders>
          </w:tcPr>
          <w:p w14:paraId="52A45479" w14:textId="77777777" w:rsidR="008F4D94" w:rsidRPr="0068106B" w:rsidRDefault="008F4D94" w:rsidP="00190399">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977DC" w14:textId="77777777" w:rsidR="008F4D94" w:rsidRPr="0068106B" w:rsidRDefault="008F4D94" w:rsidP="00190399">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8F4D94" w:rsidRPr="0068106B" w14:paraId="57CD6CE3"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FA7A2" w14:textId="77777777" w:rsidR="008F4D94" w:rsidRPr="0068106B" w:rsidRDefault="008F4D94" w:rsidP="00190399">
            <w:pPr>
              <w:keepNext/>
              <w:keepLines/>
              <w:spacing w:after="0"/>
              <w:jc w:val="center"/>
              <w:rPr>
                <w:rFonts w:ascii="Arial" w:hAnsi="Arial"/>
                <w:color w:val="000000"/>
                <w:sz w:val="18"/>
                <w:lang w:val="en-US" w:eastAsia="zh-CN"/>
              </w:rPr>
            </w:pPr>
            <w:r w:rsidRPr="0068106B">
              <w:rPr>
                <w:rFonts w:ascii="Arial" w:eastAsia="等线" w:hAnsi="Arial"/>
                <w:color w:val="000000"/>
                <w:sz w:val="18"/>
                <w:lang w:eastAsia="zh-CN"/>
              </w:rPr>
              <w:t>CA</w:t>
            </w:r>
            <w:r w:rsidRPr="0068106B">
              <w:rPr>
                <w:rFonts w:ascii="Arial" w:eastAsia="等线" w:hAnsi="Arial"/>
                <w:color w:val="000000"/>
                <w:sz w:val="18"/>
              </w:rPr>
              <w:t>_</w:t>
            </w:r>
            <w:r w:rsidRPr="0068106B">
              <w:rPr>
                <w:rFonts w:ascii="Arial" w:eastAsia="等线" w:hAnsi="Arial"/>
                <w:color w:val="000000"/>
                <w:sz w:val="18"/>
                <w:lang w:eastAsia="zh-CN"/>
              </w:rPr>
              <w:t>n7</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n25</w:t>
            </w:r>
            <w:r w:rsidRPr="0068106B">
              <w:rPr>
                <w:rFonts w:ascii="Arial" w:eastAsia="等线"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63FEE52A" w14:textId="77777777" w:rsidR="008F4D94" w:rsidRPr="0068106B" w:rsidRDefault="008F4D94" w:rsidP="00190399">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A6B14" w14:textId="77777777" w:rsidR="008F4D94" w:rsidRPr="0068106B" w:rsidRDefault="008F4D94" w:rsidP="00190399">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DAAA8B" w14:textId="77777777" w:rsidR="008F4D94" w:rsidRPr="0068106B" w:rsidRDefault="008F4D94" w:rsidP="00190399">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N/A</w:t>
            </w:r>
          </w:p>
        </w:tc>
      </w:tr>
      <w:tr w:rsidR="008F4D94" w:rsidRPr="0068106B" w14:paraId="141F3408"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D72ADC" w14:textId="77777777" w:rsidR="008F4D94" w:rsidRPr="0068106B" w:rsidRDefault="008F4D94" w:rsidP="00190399">
            <w:pPr>
              <w:keepNext/>
              <w:keepLines/>
              <w:spacing w:after="0"/>
              <w:ind w:left="851" w:hanging="851"/>
              <w:rPr>
                <w:rFonts w:ascii="Arial" w:eastAsia="等线" w:hAnsi="Arial"/>
                <w:color w:val="000000"/>
                <w:sz w:val="18"/>
                <w:lang w:eastAsia="ja-JP"/>
              </w:rPr>
            </w:pPr>
            <w:r w:rsidRPr="0068106B">
              <w:rPr>
                <w:rFonts w:ascii="Arial" w:eastAsia="等线" w:hAnsi="Arial"/>
                <w:color w:val="000000"/>
                <w:sz w:val="18"/>
                <w:lang w:eastAsia="ja-JP"/>
              </w:rPr>
              <w:t>NOTE *:</w:t>
            </w:r>
            <w:r w:rsidRPr="0068106B">
              <w:rPr>
                <w:rFonts w:ascii="Arial" w:eastAsia="等线" w:hAnsi="Arial"/>
                <w:color w:val="000000"/>
                <w:sz w:val="18"/>
                <w:lang w:eastAsia="ja-JP"/>
              </w:rPr>
              <w:tab/>
              <w:t>“-” denotes ΔT</w:t>
            </w:r>
            <w:r w:rsidRPr="0068106B">
              <w:rPr>
                <w:rFonts w:ascii="Arial" w:eastAsia="等线" w:hAnsi="Arial"/>
                <w:color w:val="000000"/>
                <w:sz w:val="18"/>
                <w:vertAlign w:val="subscript"/>
                <w:lang w:eastAsia="ja-JP"/>
              </w:rPr>
              <w:t>IB</w:t>
            </w:r>
            <w:proofErr w:type="gramStart"/>
            <w:r w:rsidRPr="0068106B">
              <w:rPr>
                <w:rFonts w:ascii="Arial" w:eastAsia="等线" w:hAnsi="Arial"/>
                <w:color w:val="000000"/>
                <w:sz w:val="18"/>
                <w:vertAlign w:val="subscript"/>
                <w:lang w:eastAsia="ja-JP"/>
              </w:rPr>
              <w:t>,c</w:t>
            </w:r>
            <w:proofErr w:type="gramEnd"/>
            <w:r w:rsidRPr="0068106B">
              <w:rPr>
                <w:rFonts w:ascii="Arial" w:eastAsia="等线" w:hAnsi="Arial"/>
                <w:color w:val="000000"/>
                <w:sz w:val="18"/>
                <w:lang w:eastAsia="ja-JP"/>
              </w:rPr>
              <w:t xml:space="preserve"> = 0.</w:t>
            </w:r>
          </w:p>
          <w:p w14:paraId="1F94376E" w14:textId="77777777" w:rsidR="008F4D94" w:rsidRPr="0068106B" w:rsidRDefault="008F4D94" w:rsidP="00190399">
            <w:pPr>
              <w:keepNext/>
              <w:keepLines/>
              <w:spacing w:after="0"/>
              <w:ind w:left="851" w:hanging="851"/>
              <w:rPr>
                <w:rFonts w:ascii="Arial" w:hAnsi="Arial" w:cs="Arial"/>
                <w:color w:val="000000"/>
                <w:sz w:val="18"/>
                <w:szCs w:val="22"/>
                <w:lang w:val="en-US" w:eastAsia="zh-CN"/>
              </w:rPr>
            </w:pPr>
            <w:r w:rsidRPr="0068106B">
              <w:rPr>
                <w:rFonts w:ascii="Arial" w:eastAsia="等线" w:hAnsi="Arial"/>
                <w:color w:val="000000"/>
                <w:sz w:val="18"/>
              </w:rPr>
              <w:t>NOTE **:</w:t>
            </w:r>
            <w:r w:rsidRPr="0068106B">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C1BCBCF" w14:textId="77777777" w:rsidR="008F4D94" w:rsidRPr="0068106B" w:rsidRDefault="008F4D94" w:rsidP="008F4D94">
      <w:pPr>
        <w:keepNext/>
        <w:keepLines/>
        <w:rPr>
          <w:rFonts w:ascii="Arial" w:eastAsia="等线" w:hAnsi="Arial" w:cs="Arial"/>
        </w:rPr>
      </w:pPr>
    </w:p>
    <w:p w14:paraId="216680D2" w14:textId="77777777" w:rsidR="008F4D94" w:rsidRPr="00804110" w:rsidRDefault="008F4D94" w:rsidP="008F4D94">
      <w:pPr>
        <w:keepNext/>
        <w:keepLines/>
        <w:spacing w:before="60"/>
        <w:jc w:val="center"/>
        <w:rPr>
          <w:rFonts w:ascii="Arial" w:eastAsia="等线" w:hAnsi="Arial"/>
          <w:b/>
        </w:rPr>
      </w:pPr>
      <w:r w:rsidRPr="00804110">
        <w:rPr>
          <w:rFonts w:ascii="Arial" w:eastAsia="等线" w:hAnsi="Arial" w:cs="Arial"/>
          <w:b/>
        </w:rPr>
        <w:t xml:space="preserve">Table </w:t>
      </w:r>
      <w:r>
        <w:rPr>
          <w:rFonts w:ascii="Arial" w:eastAsia="等线" w:hAnsi="Arial" w:cs="Arial"/>
          <w:b/>
        </w:rPr>
        <w:t>5.33</w:t>
      </w:r>
      <w:r w:rsidRPr="00804110">
        <w:rPr>
          <w:rFonts w:ascii="Arial" w:eastAsia="等线" w:hAnsi="Arial" w:cs="Arial"/>
          <w:b/>
        </w:rPr>
        <w:t>.1.3-2: ΔR</w:t>
      </w:r>
      <w:r w:rsidRPr="00804110">
        <w:rPr>
          <w:rFonts w:ascii="Arial" w:eastAsia="等线" w:hAnsi="Arial" w:cs="Arial"/>
          <w:b/>
          <w:vertAlign w:val="subscript"/>
        </w:rPr>
        <w:t>IB</w:t>
      </w:r>
      <w:proofErr w:type="gramStart"/>
      <w:r w:rsidRPr="00804110">
        <w:rPr>
          <w:rFonts w:ascii="Arial" w:eastAsia="等线" w:hAnsi="Arial" w:cs="Arial"/>
          <w:b/>
          <w:vertAlign w:val="subscript"/>
        </w:rPr>
        <w:t>,c</w:t>
      </w:r>
      <w:proofErr w:type="gramEnd"/>
      <w:r w:rsidRPr="00804110">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804110" w14:paraId="5CA1F2CA" w14:textId="77777777" w:rsidTr="00190399">
        <w:trPr>
          <w:trHeight w:val="187"/>
          <w:jc w:val="center"/>
        </w:trPr>
        <w:tc>
          <w:tcPr>
            <w:tcW w:w="1594" w:type="dxa"/>
            <w:vMerge w:val="restart"/>
          </w:tcPr>
          <w:p w14:paraId="7468A9BD" w14:textId="77777777" w:rsidR="008F4D94" w:rsidRPr="00804110" w:rsidRDefault="008F4D94" w:rsidP="00190399">
            <w:pPr>
              <w:keepNext/>
              <w:keepLines/>
              <w:spacing w:after="0"/>
              <w:jc w:val="center"/>
              <w:rPr>
                <w:rFonts w:ascii="Arial" w:eastAsia="等线" w:hAnsi="Arial"/>
                <w:b/>
                <w:color w:val="000000"/>
                <w:sz w:val="18"/>
              </w:rPr>
            </w:pPr>
            <w:r w:rsidRPr="00804110">
              <w:rPr>
                <w:rFonts w:ascii="Arial" w:eastAsia="等线" w:hAnsi="Arial"/>
                <w:b/>
                <w:color w:val="000000"/>
                <w:sz w:val="18"/>
              </w:rPr>
              <w:t>Inter-band CA combination</w:t>
            </w:r>
          </w:p>
        </w:tc>
        <w:tc>
          <w:tcPr>
            <w:tcW w:w="5845" w:type="dxa"/>
            <w:gridSpan w:val="3"/>
            <w:vAlign w:val="center"/>
          </w:tcPr>
          <w:p w14:paraId="6E44B35D" w14:textId="77777777" w:rsidR="008F4D94" w:rsidRPr="00804110" w:rsidRDefault="008F4D94" w:rsidP="00190399">
            <w:pPr>
              <w:keepNext/>
              <w:keepLines/>
              <w:spacing w:after="0"/>
              <w:jc w:val="center"/>
              <w:rPr>
                <w:rFonts w:ascii="Arial" w:eastAsia="等线" w:hAnsi="Arial"/>
                <w:b/>
                <w:color w:val="000000"/>
                <w:sz w:val="18"/>
              </w:rPr>
            </w:pPr>
            <w:r w:rsidRPr="00804110">
              <w:rPr>
                <w:rFonts w:ascii="Arial" w:eastAsia="等线" w:hAnsi="Arial"/>
                <w:b/>
                <w:color w:val="000000"/>
                <w:sz w:val="18"/>
              </w:rPr>
              <w:t>ΔR</w:t>
            </w:r>
            <w:r w:rsidRPr="00804110">
              <w:rPr>
                <w:rFonts w:ascii="Arial" w:eastAsia="等线" w:hAnsi="Arial"/>
                <w:b/>
                <w:color w:val="000000"/>
                <w:sz w:val="18"/>
                <w:vertAlign w:val="subscript"/>
              </w:rPr>
              <w:t>IB,c</w:t>
            </w:r>
            <w:r w:rsidRPr="00804110">
              <w:rPr>
                <w:rFonts w:ascii="Arial" w:eastAsia="等线" w:hAnsi="Arial"/>
                <w:b/>
                <w:color w:val="000000"/>
                <w:sz w:val="18"/>
              </w:rPr>
              <w:t xml:space="preserve"> for NR bands (dB)</w:t>
            </w:r>
            <w:r w:rsidRPr="00804110">
              <w:rPr>
                <w:rFonts w:ascii="Arial" w:eastAsia="等线" w:hAnsi="Arial"/>
                <w:b/>
                <w:color w:val="000000"/>
                <w:sz w:val="18"/>
                <w:vertAlign w:val="superscript"/>
              </w:rPr>
              <w:t>*</w:t>
            </w:r>
          </w:p>
        </w:tc>
      </w:tr>
      <w:tr w:rsidR="008F4D94" w:rsidRPr="00804110" w14:paraId="52689514" w14:textId="77777777" w:rsidTr="00190399">
        <w:trPr>
          <w:trHeight w:val="187"/>
          <w:jc w:val="center"/>
        </w:trPr>
        <w:tc>
          <w:tcPr>
            <w:tcW w:w="1594" w:type="dxa"/>
            <w:vMerge/>
            <w:tcBorders>
              <w:bottom w:val="single" w:sz="4" w:space="0" w:color="auto"/>
            </w:tcBorders>
          </w:tcPr>
          <w:p w14:paraId="4BEC20E6" w14:textId="77777777" w:rsidR="008F4D94" w:rsidRPr="00804110" w:rsidRDefault="008F4D94" w:rsidP="00190399">
            <w:pPr>
              <w:keepNext/>
              <w:keepLines/>
              <w:spacing w:after="0"/>
              <w:jc w:val="center"/>
              <w:rPr>
                <w:rFonts w:ascii="Arial" w:eastAsia="等线" w:hAnsi="Arial"/>
                <w:b/>
                <w:color w:val="000000"/>
                <w:sz w:val="18"/>
              </w:rPr>
            </w:pPr>
          </w:p>
        </w:tc>
        <w:tc>
          <w:tcPr>
            <w:tcW w:w="5845" w:type="dxa"/>
            <w:gridSpan w:val="3"/>
            <w:vAlign w:val="center"/>
          </w:tcPr>
          <w:p w14:paraId="3CB6F883" w14:textId="77777777" w:rsidR="008F4D94" w:rsidRPr="00804110" w:rsidRDefault="008F4D94" w:rsidP="00190399">
            <w:pPr>
              <w:keepNext/>
              <w:keepLines/>
              <w:spacing w:after="0"/>
              <w:jc w:val="center"/>
              <w:rPr>
                <w:rFonts w:ascii="Arial" w:eastAsia="等线" w:hAnsi="Arial"/>
                <w:b/>
                <w:color w:val="000000"/>
                <w:sz w:val="18"/>
              </w:rPr>
            </w:pPr>
            <w:r w:rsidRPr="00804110">
              <w:rPr>
                <w:rFonts w:ascii="Arial" w:eastAsia="等线" w:hAnsi="Arial"/>
                <w:b/>
                <w:color w:val="000000"/>
                <w:sz w:val="18"/>
              </w:rPr>
              <w:t>Component band in order of bands in configuration</w:t>
            </w:r>
            <w:r w:rsidRPr="00804110">
              <w:rPr>
                <w:rFonts w:ascii="Arial" w:eastAsia="等线" w:hAnsi="Arial"/>
                <w:b/>
                <w:color w:val="000000"/>
                <w:sz w:val="18"/>
                <w:vertAlign w:val="superscript"/>
              </w:rPr>
              <w:t>**</w:t>
            </w:r>
          </w:p>
        </w:tc>
      </w:tr>
      <w:tr w:rsidR="008F4D94" w:rsidRPr="00804110" w14:paraId="4FFEF9C8" w14:textId="77777777" w:rsidTr="00190399">
        <w:trPr>
          <w:trHeight w:val="187"/>
          <w:jc w:val="center"/>
        </w:trPr>
        <w:tc>
          <w:tcPr>
            <w:tcW w:w="1594" w:type="dxa"/>
            <w:tcBorders>
              <w:bottom w:val="single" w:sz="4" w:space="0" w:color="auto"/>
            </w:tcBorders>
            <w:shd w:val="clear" w:color="auto" w:fill="auto"/>
          </w:tcPr>
          <w:p w14:paraId="112BF1CA" w14:textId="77777777" w:rsidR="008F4D94" w:rsidRPr="00804110" w:rsidRDefault="008F4D94" w:rsidP="00190399">
            <w:pPr>
              <w:keepNext/>
              <w:keepLines/>
              <w:spacing w:after="0"/>
              <w:jc w:val="center"/>
              <w:rPr>
                <w:rFonts w:ascii="Arial" w:eastAsia="等线" w:hAnsi="Arial"/>
                <w:color w:val="000000"/>
                <w:sz w:val="18"/>
              </w:rPr>
            </w:pPr>
            <w:r w:rsidRPr="00804110">
              <w:rPr>
                <w:rFonts w:ascii="Arial" w:eastAsia="等线" w:hAnsi="Arial"/>
                <w:color w:val="000000"/>
                <w:sz w:val="18"/>
                <w:lang w:eastAsia="zh-CN"/>
              </w:rPr>
              <w:t>CA</w:t>
            </w:r>
            <w:r w:rsidRPr="00804110">
              <w:rPr>
                <w:rFonts w:ascii="Arial" w:eastAsia="等线" w:hAnsi="Arial"/>
                <w:color w:val="000000"/>
                <w:sz w:val="18"/>
              </w:rPr>
              <w:t>_</w:t>
            </w:r>
            <w:r w:rsidRPr="00804110">
              <w:rPr>
                <w:rFonts w:ascii="Arial" w:eastAsia="等线" w:hAnsi="Arial"/>
                <w:color w:val="000000"/>
                <w:sz w:val="18"/>
                <w:lang w:eastAsia="zh-CN"/>
              </w:rPr>
              <w:t>n7</w:t>
            </w:r>
            <w:r w:rsidRPr="00804110">
              <w:rPr>
                <w:rFonts w:ascii="Arial" w:eastAsia="等线" w:hAnsi="Arial"/>
                <w:color w:val="000000"/>
                <w:sz w:val="18"/>
                <w:lang w:val="sv-SE" w:eastAsia="ja-JP"/>
              </w:rPr>
              <w:t>-</w:t>
            </w:r>
            <w:r w:rsidRPr="00804110">
              <w:rPr>
                <w:rFonts w:ascii="Arial" w:eastAsia="等线" w:hAnsi="Arial"/>
                <w:color w:val="000000"/>
                <w:sz w:val="18"/>
                <w:lang w:val="en-US" w:eastAsia="zh-CN"/>
              </w:rPr>
              <w:t>n25</w:t>
            </w:r>
            <w:r w:rsidRPr="00804110">
              <w:rPr>
                <w:rFonts w:ascii="Arial" w:eastAsia="等线" w:hAnsi="Arial"/>
                <w:color w:val="000000"/>
                <w:sz w:val="18"/>
                <w:lang w:val="sv-SE" w:eastAsia="zh-CN"/>
              </w:rPr>
              <w:t>-n29</w:t>
            </w:r>
          </w:p>
        </w:tc>
        <w:tc>
          <w:tcPr>
            <w:tcW w:w="1948" w:type="dxa"/>
            <w:vAlign w:val="center"/>
          </w:tcPr>
          <w:p w14:paraId="5DE79DD6" w14:textId="77777777" w:rsidR="008F4D94" w:rsidRPr="00804110" w:rsidRDefault="008F4D94" w:rsidP="00190399">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8" w:type="dxa"/>
            <w:vAlign w:val="center"/>
          </w:tcPr>
          <w:p w14:paraId="199EF136" w14:textId="77777777" w:rsidR="008F4D94" w:rsidRPr="00804110" w:rsidRDefault="008F4D94" w:rsidP="00190399">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9" w:type="dxa"/>
            <w:vAlign w:val="center"/>
          </w:tcPr>
          <w:p w14:paraId="01986FA0" w14:textId="77777777" w:rsidR="008F4D94" w:rsidRPr="00804110" w:rsidRDefault="008F4D94" w:rsidP="00190399">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r>
      <w:tr w:rsidR="008F4D94" w:rsidRPr="00636D5A" w14:paraId="2B25D85F" w14:textId="77777777" w:rsidTr="00190399">
        <w:trPr>
          <w:trHeight w:val="187"/>
          <w:jc w:val="center"/>
        </w:trPr>
        <w:tc>
          <w:tcPr>
            <w:tcW w:w="7439" w:type="dxa"/>
            <w:gridSpan w:val="4"/>
            <w:tcBorders>
              <w:top w:val="single" w:sz="4" w:space="0" w:color="auto"/>
            </w:tcBorders>
            <w:shd w:val="clear" w:color="auto" w:fill="auto"/>
          </w:tcPr>
          <w:p w14:paraId="03C15164" w14:textId="77777777" w:rsidR="008F4D94" w:rsidRPr="00804110" w:rsidRDefault="008F4D94" w:rsidP="00190399">
            <w:pPr>
              <w:keepLines/>
              <w:spacing w:after="0"/>
              <w:ind w:left="870" w:hanging="870"/>
              <w:rPr>
                <w:rFonts w:eastAsia="等线" w:cs="Arial"/>
                <w:color w:val="000000"/>
                <w:lang w:eastAsia="ja-JP"/>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 xml:space="preserve"> “-” denotes ΔR</w:t>
            </w:r>
            <w:r w:rsidRPr="00804110">
              <w:rPr>
                <w:rFonts w:ascii="Arial" w:eastAsia="等线" w:hAnsi="Arial" w:cs="Arial"/>
                <w:color w:val="000000"/>
                <w:sz w:val="18"/>
                <w:vertAlign w:val="subscript"/>
                <w:lang w:eastAsia="ja-JP"/>
              </w:rPr>
              <w:t>IB</w:t>
            </w:r>
            <w:proofErr w:type="gramStart"/>
            <w:r w:rsidRPr="00804110">
              <w:rPr>
                <w:rFonts w:ascii="Arial" w:eastAsia="等线" w:hAnsi="Arial" w:cs="Arial"/>
                <w:color w:val="000000"/>
                <w:sz w:val="18"/>
                <w:vertAlign w:val="subscript"/>
                <w:lang w:eastAsia="ja-JP"/>
              </w:rPr>
              <w:t>,c</w:t>
            </w:r>
            <w:proofErr w:type="gramEnd"/>
            <w:r w:rsidRPr="00804110">
              <w:rPr>
                <w:rFonts w:ascii="Arial" w:eastAsia="等线" w:hAnsi="Arial" w:cs="Arial"/>
                <w:color w:val="000000"/>
                <w:sz w:val="18"/>
                <w:lang w:eastAsia="ja-JP"/>
              </w:rPr>
              <w:t xml:space="preserve"> = 0.</w:t>
            </w:r>
          </w:p>
          <w:p w14:paraId="2A5C1F34" w14:textId="77777777" w:rsidR="008F4D94" w:rsidRPr="00636D5A" w:rsidRDefault="008F4D94" w:rsidP="00190399">
            <w:pPr>
              <w:keepLines/>
              <w:spacing w:after="0"/>
              <w:ind w:left="870" w:hanging="870"/>
              <w:rPr>
                <w:rFonts w:ascii="Arial" w:eastAsia="等线" w:hAnsi="Arial"/>
                <w:color w:val="000000"/>
                <w:sz w:val="18"/>
                <w:lang w:val="en-US"/>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5EA7D1E" w14:textId="77777777" w:rsidR="008F4D94" w:rsidRPr="00636D5A" w:rsidRDefault="008F4D94" w:rsidP="008F4D94">
      <w:pPr>
        <w:rPr>
          <w:rFonts w:eastAsia="等线"/>
        </w:rPr>
      </w:pPr>
    </w:p>
    <w:p w14:paraId="6FCEC21C" w14:textId="77777777" w:rsidR="008F4D94" w:rsidRPr="00CF42FD" w:rsidRDefault="008F4D94" w:rsidP="00CF42FD">
      <w:pPr>
        <w:pStyle w:val="31"/>
      </w:pPr>
      <w:bookmarkStart w:id="435" w:name="_Toc180420626"/>
      <w:r w:rsidRPr="00CF42FD">
        <w:t>5.33.2</w:t>
      </w:r>
      <w:r w:rsidRPr="00CF42FD">
        <w:tab/>
        <w:t>Specific for 2 bands UL CA</w:t>
      </w:r>
      <w:bookmarkEnd w:id="435"/>
    </w:p>
    <w:p w14:paraId="69F9A0AF" w14:textId="77777777" w:rsidR="008F4D94" w:rsidRPr="00CF42FD" w:rsidRDefault="008F4D94" w:rsidP="00CF42FD">
      <w:pPr>
        <w:pStyle w:val="41"/>
      </w:pPr>
      <w:bookmarkStart w:id="436" w:name="_Toc180420627"/>
      <w:r w:rsidRPr="00CF42FD">
        <w:t>5.33.2.1</w:t>
      </w:r>
      <w:r w:rsidRPr="00CF42FD">
        <w:tab/>
        <w:t>UE co-existence studies</w:t>
      </w:r>
      <w:bookmarkEnd w:id="436"/>
    </w:p>
    <w:p w14:paraId="289644CC" w14:textId="77777777" w:rsidR="008F4D94" w:rsidRPr="00CF42FD" w:rsidRDefault="008F4D94" w:rsidP="00CF42FD">
      <w:pPr>
        <w:pStyle w:val="51"/>
        <w:rPr>
          <w:snapToGrid w:val="0"/>
        </w:rPr>
      </w:pPr>
      <w:bookmarkStart w:id="437" w:name="_Toc180420628"/>
      <w:r w:rsidRPr="00CF42FD">
        <w:rPr>
          <w:snapToGrid w:val="0"/>
        </w:rPr>
        <w:t>5.33.2.1.1</w:t>
      </w:r>
      <w:r w:rsidRPr="00CF42FD">
        <w:rPr>
          <w:snapToGrid w:val="0"/>
        </w:rPr>
        <w:tab/>
        <w:t>Co-existence studies for 2UL band with 1CC per band</w:t>
      </w:r>
      <w:bookmarkEnd w:id="437"/>
    </w:p>
    <w:p w14:paraId="27DA1D2E"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5.33</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25</w:t>
      </w:r>
      <w:r w:rsidRPr="00636D5A">
        <w:rPr>
          <w:rFonts w:eastAsia="MS Mincho"/>
        </w:rPr>
        <w:t>A-n</w:t>
      </w:r>
      <w:r>
        <w:rPr>
          <w:rFonts w:eastAsia="MS Mincho"/>
        </w:rPr>
        <w:t>29</w:t>
      </w:r>
      <w:r w:rsidRPr="00636D5A">
        <w:rPr>
          <w:rFonts w:eastAsia="MS Mincho"/>
        </w:rPr>
        <w:t>A with UL CA_n</w:t>
      </w:r>
      <w:r>
        <w:rPr>
          <w:rFonts w:eastAsia="MS Mincho"/>
        </w:rPr>
        <w:t>7</w:t>
      </w:r>
      <w:r w:rsidRPr="00636D5A">
        <w:rPr>
          <w:rFonts w:eastAsia="MS Mincho"/>
        </w:rPr>
        <w:t>A-n</w:t>
      </w:r>
      <w:r>
        <w:rPr>
          <w:rFonts w:eastAsia="MS Mincho"/>
        </w:rPr>
        <w:t>25</w:t>
      </w:r>
      <w:r w:rsidRPr="00636D5A">
        <w:rPr>
          <w:rFonts w:eastAsia="MS Mincho"/>
        </w:rPr>
        <w:t>A.</w:t>
      </w:r>
    </w:p>
    <w:p w14:paraId="759E23BB"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5.33</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79ECCB2E"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DBBB6"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71BD8" w14:textId="77777777" w:rsidR="008F4D94" w:rsidRPr="00636D5A" w:rsidRDefault="008F4D94" w:rsidP="00190399">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4086F" w14:textId="77777777" w:rsidR="008F4D94" w:rsidRPr="00636D5A" w:rsidRDefault="008F4D94" w:rsidP="00190399">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4516E" w14:textId="77777777" w:rsidR="008F4D94" w:rsidRPr="00636D5A" w:rsidRDefault="008F4D94" w:rsidP="00190399">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4D143" w14:textId="77777777" w:rsidR="008F4D94" w:rsidRPr="00636D5A" w:rsidRDefault="008F4D94" w:rsidP="00190399">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8F4D94" w:rsidRPr="00636D5A" w14:paraId="6994781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BADBB" w14:textId="77777777" w:rsidR="008F4D94" w:rsidRPr="00636D5A" w:rsidRDefault="008F4D94" w:rsidP="00190399">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A8E3"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sz w:val="18"/>
                <w:lang w:val="en-US"/>
              </w:rPr>
              <w:t>|</w:t>
            </w:r>
            <w:r w:rsidRPr="00636D5A">
              <w:rPr>
                <w:rFonts w:ascii="Arial" w:eastAsia="等线" w:hAnsi="Arial"/>
                <w:sz w:val="18"/>
                <w:lang w:eastAsia="zh-CN"/>
              </w:rPr>
              <w:t>f</w:t>
            </w:r>
            <w:r w:rsidRPr="00636D5A">
              <w:rPr>
                <w:rFonts w:ascii="Arial" w:eastAsia="等线" w:hAnsi="Arial"/>
                <w:sz w:val="18"/>
                <w:vertAlign w:val="subscript"/>
                <w:lang w:eastAsia="zh-CN"/>
              </w:rPr>
              <w:t>y</w:t>
            </w:r>
            <w:r w:rsidRPr="00636D5A">
              <w:rPr>
                <w:rFonts w:ascii="Arial" w:eastAsia="等线" w:hAnsi="Arial"/>
                <w:sz w:val="18"/>
                <w:vertAlign w:val="subscript"/>
                <w:lang w:val="en-US"/>
              </w:rPr>
              <w:t>_low</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F105"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E1D84"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y_low</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F1C7B"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r>
      <w:tr w:rsidR="008F4D94" w:rsidRPr="00636D5A" w14:paraId="2F549BA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0424"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8D2D7" w14:textId="77777777" w:rsidR="008F4D94" w:rsidRPr="00037988" w:rsidRDefault="008F4D94" w:rsidP="00190399">
            <w:pPr>
              <w:keepNext/>
              <w:keepLines/>
              <w:spacing w:after="0"/>
              <w:jc w:val="center"/>
              <w:rPr>
                <w:rFonts w:ascii="Arial" w:eastAsia="等线" w:hAnsi="Arial" w:cs="Arial"/>
                <w:sz w:val="18"/>
                <w:lang w:val="en-US"/>
              </w:rPr>
            </w:pPr>
            <w:r w:rsidRPr="00D31F03">
              <w:rPr>
                <w:rFonts w:ascii="Arial" w:eastAsia="等线" w:hAnsi="Arial" w:cs="Arial"/>
                <w:sz w:val="18"/>
                <w:lang w:val="en-US"/>
              </w:rPr>
              <w:t>585–720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D3C06" w14:textId="77777777" w:rsidR="008F4D94" w:rsidRPr="00037988" w:rsidRDefault="008F4D94" w:rsidP="00190399">
            <w:pPr>
              <w:keepNext/>
              <w:keepLines/>
              <w:spacing w:after="0"/>
              <w:jc w:val="center"/>
              <w:rPr>
                <w:rFonts w:ascii="Arial" w:eastAsia="等线" w:hAnsi="Arial" w:cs="Arial"/>
                <w:sz w:val="18"/>
                <w:lang w:val="en-US"/>
              </w:rPr>
            </w:pPr>
            <w:r>
              <w:rPr>
                <w:rFonts w:ascii="Arial" w:eastAsia="等线" w:hAnsi="Arial" w:cs="Arial"/>
                <w:sz w:val="18"/>
                <w:lang w:val="en-US"/>
              </w:rPr>
              <w:t>4350</w:t>
            </w:r>
            <w:r w:rsidRPr="00037988">
              <w:rPr>
                <w:rFonts w:ascii="Arial" w:eastAsia="等线" w:hAnsi="Arial" w:cs="Arial"/>
                <w:sz w:val="18"/>
                <w:lang w:val="en-US"/>
              </w:rPr>
              <w:t>–</w:t>
            </w:r>
            <w:r>
              <w:rPr>
                <w:rFonts w:ascii="Arial" w:eastAsia="等线" w:hAnsi="Arial" w:cs="Arial"/>
                <w:sz w:val="18"/>
                <w:lang w:val="en-US"/>
              </w:rPr>
              <w:t>4485</w:t>
            </w:r>
          </w:p>
        </w:tc>
      </w:tr>
      <w:tr w:rsidR="008F4D94" w:rsidRPr="00636D5A" w14:paraId="36D51D5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53275"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DA0F4"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5A45A14"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2075E7"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57F815"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10BF5E7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25E2E"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3D591"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3085</w:t>
            </w:r>
            <w:r w:rsidRPr="00037988">
              <w:rPr>
                <w:rFonts w:ascii="Arial" w:eastAsia="等线" w:hAnsi="Arial" w:cs="Arial"/>
                <w:sz w:val="18"/>
                <w:lang w:val="en-US"/>
              </w:rPr>
              <w:t>–</w:t>
            </w:r>
            <w:r>
              <w:rPr>
                <w:rFonts w:ascii="Arial" w:eastAsia="等线" w:hAnsi="Arial" w:cs="Arial"/>
                <w:sz w:val="18"/>
                <w:lang w:val="en-US"/>
              </w:rPr>
              <w:t>3290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4E0C2"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1130</w:t>
            </w:r>
            <w:r w:rsidRPr="00037988">
              <w:rPr>
                <w:rFonts w:ascii="Arial" w:eastAsia="等线" w:hAnsi="Arial" w:cs="Arial"/>
                <w:sz w:val="18"/>
                <w:lang w:val="en-US"/>
              </w:rPr>
              <w:t>–</w:t>
            </w:r>
            <w:r>
              <w:rPr>
                <w:rFonts w:ascii="Arial" w:eastAsia="等线" w:hAnsi="Arial" w:cs="Arial"/>
                <w:sz w:val="18"/>
                <w:lang w:val="en-US"/>
              </w:rPr>
              <w:t>1330</w:t>
            </w:r>
          </w:p>
        </w:tc>
      </w:tr>
      <w:tr w:rsidR="008F4D94" w:rsidRPr="00636D5A" w14:paraId="24C5A53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9731CE"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E5F02"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6FD240"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2E1CB46"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40172B"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54BC61C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EF0BD"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65561" w14:textId="77777777" w:rsidR="008F4D94" w:rsidRPr="00037988" w:rsidRDefault="008F4D94" w:rsidP="00190399">
            <w:pPr>
              <w:keepNext/>
              <w:keepLines/>
              <w:spacing w:after="0"/>
              <w:jc w:val="center"/>
              <w:rPr>
                <w:rFonts w:ascii="Arial" w:eastAsia="等线" w:hAnsi="Arial" w:cs="Arial"/>
                <w:sz w:val="18"/>
                <w:lang w:val="en-US"/>
              </w:rPr>
            </w:pPr>
            <w:r>
              <w:rPr>
                <w:rFonts w:ascii="Arial" w:eastAsia="等线" w:hAnsi="Arial" w:cs="Arial"/>
                <w:sz w:val="18"/>
                <w:lang w:val="en-US"/>
              </w:rPr>
              <w:t>6850</w:t>
            </w:r>
            <w:r w:rsidRPr="00037988">
              <w:rPr>
                <w:rFonts w:ascii="Arial" w:eastAsia="等线" w:hAnsi="Arial" w:cs="Arial"/>
                <w:sz w:val="18"/>
                <w:lang w:val="en-US"/>
              </w:rPr>
              <w:t>–</w:t>
            </w:r>
            <w:r>
              <w:rPr>
                <w:rFonts w:ascii="Arial" w:eastAsia="等线" w:hAnsi="Arial" w:cs="Arial"/>
                <w:sz w:val="18"/>
                <w:lang w:val="en-US"/>
              </w:rPr>
              <w:t>7055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65874" w14:textId="77777777" w:rsidR="008F4D94" w:rsidRPr="00037988" w:rsidRDefault="008F4D94" w:rsidP="00190399">
            <w:pPr>
              <w:keepNext/>
              <w:keepLines/>
              <w:spacing w:after="0"/>
              <w:jc w:val="center"/>
              <w:rPr>
                <w:rFonts w:ascii="Arial" w:eastAsia="等线" w:hAnsi="Arial" w:cs="Arial"/>
                <w:sz w:val="18"/>
                <w:lang w:val="en-US"/>
              </w:rPr>
            </w:pPr>
            <w:r>
              <w:rPr>
                <w:rFonts w:ascii="Arial" w:eastAsia="等线" w:hAnsi="Arial" w:cs="Arial"/>
                <w:sz w:val="18"/>
                <w:lang w:val="en-US"/>
              </w:rPr>
              <w:t>6200</w:t>
            </w:r>
            <w:r w:rsidRPr="00037988">
              <w:rPr>
                <w:rFonts w:ascii="Arial" w:eastAsia="等线" w:hAnsi="Arial" w:cs="Arial"/>
                <w:sz w:val="18"/>
                <w:lang w:val="en-US"/>
              </w:rPr>
              <w:t>–</w:t>
            </w:r>
            <w:r>
              <w:rPr>
                <w:rFonts w:ascii="Arial" w:eastAsia="等线" w:hAnsi="Arial" w:cs="Arial"/>
                <w:sz w:val="18"/>
                <w:lang w:val="en-US"/>
              </w:rPr>
              <w:t>6400</w:t>
            </w:r>
          </w:p>
        </w:tc>
      </w:tr>
      <w:tr w:rsidR="008F4D94" w:rsidRPr="00636D5A" w14:paraId="352A2FF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F46FC"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5326E3"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07972C"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F627A"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B1C6F2"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6B1185E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1E79"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3CD57"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5585</w:t>
            </w:r>
            <w:r w:rsidRPr="00037988">
              <w:rPr>
                <w:rFonts w:ascii="Arial" w:eastAsia="等线" w:hAnsi="Arial" w:cs="Arial"/>
                <w:sz w:val="18"/>
                <w:lang w:val="en-US"/>
              </w:rPr>
              <w:t>–</w:t>
            </w:r>
            <w:r>
              <w:rPr>
                <w:rFonts w:ascii="Arial" w:eastAsia="等线" w:hAnsi="Arial" w:cs="Arial"/>
                <w:sz w:val="18"/>
                <w:lang w:val="en-US"/>
              </w:rPr>
              <w:t>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96417"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2980</w:t>
            </w:r>
            <w:r w:rsidRPr="00037988">
              <w:rPr>
                <w:rFonts w:ascii="Arial" w:eastAsia="等线" w:hAnsi="Arial" w:cs="Arial"/>
                <w:sz w:val="18"/>
                <w:lang w:val="en-US"/>
              </w:rPr>
              <w:t>–</w:t>
            </w:r>
            <w:r>
              <w:rPr>
                <w:rFonts w:ascii="Arial" w:eastAsia="等线" w:hAnsi="Arial" w:cs="Arial"/>
                <w:sz w:val="18"/>
                <w:lang w:val="en-US"/>
              </w:rPr>
              <w:t>3245</w:t>
            </w:r>
          </w:p>
        </w:tc>
      </w:tr>
      <w:tr w:rsidR="008F4D94" w:rsidRPr="00636D5A" w14:paraId="41648F5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A7D3B"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30E96"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35548"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82B54E4" w14:textId="77777777" w:rsidR="008F4D94" w:rsidRPr="00037988" w:rsidRDefault="008F4D94" w:rsidP="00190399">
            <w:pPr>
              <w:keepNext/>
              <w:keepLines/>
              <w:spacing w:after="0"/>
              <w:jc w:val="center"/>
              <w:rPr>
                <w:rFonts w:ascii="Arial" w:eastAsia="等线" w:hAnsi="Arial" w:cs="Arial"/>
                <w:sz w:val="18"/>
                <w:lang w:val="en-US"/>
              </w:rPr>
            </w:pPr>
          </w:p>
        </w:tc>
      </w:tr>
      <w:tr w:rsidR="008F4D94" w:rsidRPr="00636D5A" w14:paraId="372F8F2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BAE48"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9EA68"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1170</w:t>
            </w:r>
            <w:r w:rsidRPr="00037988">
              <w:rPr>
                <w:rFonts w:ascii="Arial" w:eastAsia="等线" w:hAnsi="Arial" w:cs="Arial"/>
                <w:sz w:val="18"/>
                <w:lang w:val="en-US"/>
              </w:rPr>
              <w:t>–</w:t>
            </w:r>
            <w:r>
              <w:rPr>
                <w:rFonts w:ascii="Arial" w:eastAsia="等线" w:hAnsi="Arial" w:cs="Arial"/>
                <w:sz w:val="18"/>
                <w:lang w:val="en-US"/>
              </w:rPr>
              <w:t>1440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766260FC" w14:textId="77777777" w:rsidR="008F4D94" w:rsidRPr="00037988" w:rsidRDefault="008F4D94" w:rsidP="00190399">
            <w:pPr>
              <w:keepNext/>
              <w:keepLines/>
              <w:spacing w:after="0"/>
              <w:jc w:val="center"/>
              <w:rPr>
                <w:rFonts w:ascii="Arial" w:eastAsia="等线" w:hAnsi="Arial" w:cs="Arial"/>
                <w:sz w:val="18"/>
                <w:lang w:eastAsia="ja-JP"/>
              </w:rPr>
            </w:pPr>
          </w:p>
        </w:tc>
      </w:tr>
      <w:tr w:rsidR="008F4D94" w:rsidRPr="00636D5A" w14:paraId="1FFB9B8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351FD" w14:textId="77777777" w:rsidR="008F4D94" w:rsidRPr="00636D5A" w:rsidRDefault="008F4D94" w:rsidP="00190399">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BD1EB1"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F4698"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3E3FA"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DAE7C"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157417E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A1A4E"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FE5C5"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9350</w:t>
            </w:r>
            <w:r w:rsidRPr="00037988">
              <w:rPr>
                <w:rFonts w:ascii="Arial" w:eastAsia="等线" w:hAnsi="Arial" w:cs="Arial"/>
                <w:sz w:val="18"/>
                <w:lang w:val="en-US"/>
              </w:rPr>
              <w:t>–</w:t>
            </w:r>
            <w:r>
              <w:rPr>
                <w:rFonts w:ascii="Arial" w:eastAsia="等线" w:hAnsi="Arial" w:cs="Arial"/>
                <w:sz w:val="18"/>
                <w:lang w:val="en-US"/>
              </w:rPr>
              <w:t>9625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EA2AF"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8050</w:t>
            </w:r>
            <w:r w:rsidRPr="00037988">
              <w:rPr>
                <w:rFonts w:ascii="Arial" w:eastAsia="等线" w:hAnsi="Arial" w:cs="Arial"/>
                <w:sz w:val="18"/>
                <w:lang w:val="en-US"/>
              </w:rPr>
              <w:t>–</w:t>
            </w:r>
            <w:r>
              <w:rPr>
                <w:rFonts w:ascii="Arial" w:eastAsia="等线" w:hAnsi="Arial" w:cs="Arial"/>
                <w:sz w:val="18"/>
                <w:lang w:val="en-US"/>
              </w:rPr>
              <w:t>8315</w:t>
            </w:r>
          </w:p>
        </w:tc>
      </w:tr>
      <w:tr w:rsidR="008F4D94" w:rsidRPr="00636D5A" w14:paraId="0BD476D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5A401"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17ED9"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3DC256C"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F946ADD" w14:textId="77777777" w:rsidR="008F4D94" w:rsidRPr="00037988" w:rsidRDefault="008F4D94" w:rsidP="00190399">
            <w:pPr>
              <w:keepNext/>
              <w:keepLines/>
              <w:spacing w:after="0"/>
              <w:jc w:val="center"/>
              <w:rPr>
                <w:rFonts w:ascii="Arial" w:eastAsia="等线" w:hAnsi="Arial" w:cs="Arial"/>
                <w:sz w:val="18"/>
                <w:lang w:val="en-US"/>
              </w:rPr>
            </w:pPr>
          </w:p>
        </w:tc>
      </w:tr>
      <w:tr w:rsidR="008F4D94" w:rsidRPr="00636D5A" w14:paraId="764CBE7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F74FC"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7DCCF"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8700</w:t>
            </w:r>
            <w:r w:rsidRPr="00037988">
              <w:rPr>
                <w:rFonts w:ascii="Arial" w:eastAsia="等线" w:hAnsi="Arial" w:cs="Arial"/>
                <w:sz w:val="18"/>
                <w:lang w:val="en-US"/>
              </w:rPr>
              <w:t>–</w:t>
            </w:r>
            <w:r>
              <w:rPr>
                <w:rFonts w:ascii="Arial" w:eastAsia="等线" w:hAnsi="Arial" w:cs="Arial"/>
                <w:sz w:val="18"/>
                <w:lang w:val="en-US"/>
              </w:rPr>
              <w:t>8970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7FED561" w14:textId="77777777" w:rsidR="008F4D94" w:rsidRPr="00037988" w:rsidRDefault="008F4D94" w:rsidP="00190399">
            <w:pPr>
              <w:keepNext/>
              <w:keepLines/>
              <w:spacing w:after="0"/>
              <w:jc w:val="center"/>
              <w:rPr>
                <w:rFonts w:ascii="Arial" w:eastAsia="等线" w:hAnsi="Arial" w:cs="Arial"/>
                <w:sz w:val="18"/>
                <w:lang w:eastAsia="ja-JP"/>
              </w:rPr>
            </w:pPr>
          </w:p>
        </w:tc>
      </w:tr>
      <w:tr w:rsidR="008F4D94" w:rsidRPr="00636D5A" w14:paraId="61DF4A3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36EA2"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283EDA"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0010BB"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EA01E"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7A14BA1"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581C215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DEB8D"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27170"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4830</w:t>
            </w:r>
            <w:r w:rsidRPr="00037988">
              <w:rPr>
                <w:rFonts w:ascii="Arial" w:eastAsia="等线" w:hAnsi="Arial" w:cs="Arial"/>
                <w:sz w:val="18"/>
                <w:lang w:val="en-US"/>
              </w:rPr>
              <w:t>–</w:t>
            </w:r>
            <w:r>
              <w:rPr>
                <w:rFonts w:ascii="Arial" w:eastAsia="等线" w:hAnsi="Arial" w:cs="Arial"/>
                <w:sz w:val="18"/>
                <w:lang w:val="en-US"/>
              </w:rPr>
              <w:t>5160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6C123"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8085</w:t>
            </w:r>
            <w:r w:rsidRPr="00037988">
              <w:rPr>
                <w:rFonts w:ascii="Arial" w:eastAsia="等线" w:hAnsi="Arial" w:cs="Arial"/>
                <w:sz w:val="18"/>
                <w:lang w:val="en-US"/>
              </w:rPr>
              <w:t>–</w:t>
            </w:r>
            <w:r>
              <w:rPr>
                <w:rFonts w:ascii="Arial" w:eastAsia="等线" w:hAnsi="Arial" w:cs="Arial"/>
                <w:sz w:val="18"/>
                <w:lang w:val="en-US"/>
              </w:rPr>
              <w:t>8430</w:t>
            </w:r>
          </w:p>
        </w:tc>
      </w:tr>
      <w:tr w:rsidR="008F4D94" w:rsidRPr="00636D5A" w14:paraId="5CFAF96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73D2D"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32C0E3"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1EA0A0"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050400"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7740BA"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3D332C6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F02D2" w14:textId="77777777" w:rsidR="008F4D94" w:rsidRPr="00636D5A" w:rsidRDefault="008F4D94" w:rsidP="00190399">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5BE551" w14:textId="77777777" w:rsidR="008F4D94" w:rsidRPr="00037988" w:rsidRDefault="008F4D94" w:rsidP="00190399">
            <w:pPr>
              <w:keepNext/>
              <w:keepLines/>
              <w:spacing w:after="0"/>
              <w:jc w:val="center"/>
              <w:rPr>
                <w:rFonts w:ascii="Arial" w:eastAsia="等线" w:hAnsi="Arial" w:cs="Arial"/>
                <w:sz w:val="18"/>
                <w:lang w:eastAsia="ja-JP"/>
              </w:rPr>
            </w:pPr>
            <w:r w:rsidRPr="00D31F03">
              <w:rPr>
                <w:rFonts w:ascii="Arial" w:eastAsia="等线" w:hAnsi="Arial" w:cs="Arial"/>
                <w:sz w:val="18"/>
                <w:lang w:val="en-US"/>
              </w:rPr>
              <w:t>410–745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22A7"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3670</w:t>
            </w:r>
            <w:r w:rsidRPr="00037988">
              <w:rPr>
                <w:rFonts w:ascii="Arial" w:eastAsia="等线" w:hAnsi="Arial" w:cs="Arial"/>
                <w:sz w:val="18"/>
                <w:lang w:val="en-US"/>
              </w:rPr>
              <w:t>–</w:t>
            </w:r>
            <w:r>
              <w:rPr>
                <w:rFonts w:ascii="Arial" w:eastAsia="等线" w:hAnsi="Arial" w:cs="Arial"/>
                <w:sz w:val="18"/>
                <w:lang w:val="en-US"/>
              </w:rPr>
              <w:t>4010</w:t>
            </w:r>
          </w:p>
        </w:tc>
      </w:tr>
      <w:tr w:rsidR="008F4D94" w:rsidRPr="00636D5A" w14:paraId="62F6921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F736"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87B37F"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FE0A17"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61755"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E49DED6"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43B9FF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FF1E6"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FFC119"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9900</w:t>
            </w:r>
            <w:r w:rsidRPr="00037988">
              <w:rPr>
                <w:rFonts w:ascii="Arial" w:eastAsia="等线" w:hAnsi="Arial" w:cs="Arial"/>
                <w:sz w:val="18"/>
                <w:lang w:val="en-US"/>
              </w:rPr>
              <w:t>–</w:t>
            </w:r>
            <w:r>
              <w:rPr>
                <w:rFonts w:ascii="Arial" w:eastAsia="等线" w:hAnsi="Arial" w:cs="Arial"/>
                <w:sz w:val="18"/>
                <w:lang w:val="en-US"/>
              </w:rPr>
              <w:t>10230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FACED"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11850</w:t>
            </w:r>
            <w:r w:rsidRPr="00037988">
              <w:rPr>
                <w:rFonts w:ascii="Arial" w:eastAsia="等线" w:hAnsi="Arial" w:cs="Arial"/>
                <w:sz w:val="18"/>
                <w:lang w:val="en-US"/>
              </w:rPr>
              <w:t>–</w:t>
            </w:r>
            <w:r>
              <w:rPr>
                <w:rFonts w:ascii="Arial" w:eastAsia="等线" w:hAnsi="Arial" w:cs="Arial"/>
                <w:sz w:val="18"/>
                <w:lang w:val="en-US"/>
              </w:rPr>
              <w:t>12195</w:t>
            </w:r>
          </w:p>
        </w:tc>
      </w:tr>
      <w:tr w:rsidR="008F4D94" w:rsidRPr="00636D5A" w14:paraId="16A164C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BFC71"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0509E"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91A7E0"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1F420"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5F2880"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6EA55D5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5166A"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C9B6"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10550</w:t>
            </w:r>
            <w:r w:rsidRPr="00037988">
              <w:rPr>
                <w:rFonts w:ascii="Arial" w:eastAsia="等线" w:hAnsi="Arial" w:cs="Arial"/>
                <w:sz w:val="18"/>
                <w:lang w:val="en-US"/>
              </w:rPr>
              <w:t>–</w:t>
            </w:r>
            <w:r>
              <w:rPr>
                <w:rFonts w:ascii="Arial" w:eastAsia="等线" w:hAnsi="Arial" w:cs="Arial"/>
                <w:sz w:val="18"/>
                <w:lang w:val="en-US"/>
              </w:rPr>
              <w:t>10885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BFF7F" w14:textId="77777777" w:rsidR="008F4D94" w:rsidRPr="00037988" w:rsidRDefault="008F4D94" w:rsidP="00190399">
            <w:pPr>
              <w:keepNext/>
              <w:keepLines/>
              <w:spacing w:after="0"/>
              <w:jc w:val="center"/>
              <w:rPr>
                <w:rFonts w:ascii="Arial" w:eastAsia="等线" w:hAnsi="Arial" w:cs="Arial"/>
                <w:sz w:val="18"/>
                <w:lang w:eastAsia="ja-JP"/>
              </w:rPr>
            </w:pPr>
            <w:r>
              <w:rPr>
                <w:rFonts w:ascii="Arial" w:eastAsia="等线" w:hAnsi="Arial" w:cs="Arial"/>
                <w:sz w:val="18"/>
                <w:lang w:val="en-US"/>
              </w:rPr>
              <w:t>11200</w:t>
            </w:r>
            <w:r w:rsidRPr="00037988">
              <w:rPr>
                <w:rFonts w:ascii="Arial" w:eastAsia="等线" w:hAnsi="Arial" w:cs="Arial"/>
                <w:sz w:val="18"/>
                <w:lang w:val="en-US"/>
              </w:rPr>
              <w:t>–</w:t>
            </w:r>
            <w:r>
              <w:rPr>
                <w:rFonts w:ascii="Arial" w:eastAsia="等线" w:hAnsi="Arial" w:cs="Arial"/>
                <w:sz w:val="18"/>
                <w:lang w:val="en-US"/>
              </w:rPr>
              <w:t>11540</w:t>
            </w:r>
          </w:p>
        </w:tc>
      </w:tr>
      <w:tr w:rsidR="008F4D94" w:rsidRPr="00636D5A" w14:paraId="2422E639"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AF46" w14:textId="77777777" w:rsidR="008F4D94" w:rsidRPr="00636D5A" w:rsidRDefault="008F4D94" w:rsidP="00190399">
            <w:pPr>
              <w:keepNext/>
              <w:keepLines/>
              <w:spacing w:after="0"/>
              <w:rPr>
                <w:rFonts w:ascii="Arial" w:eastAsia="等线" w:hAnsi="Arial"/>
                <w:sz w:val="18"/>
                <w:lang w:val="en-US"/>
              </w:rPr>
            </w:pPr>
            <w:proofErr w:type="gramStart"/>
            <w:r w:rsidRPr="00636D5A">
              <w:rPr>
                <w:rFonts w:ascii="Arial" w:eastAsia="等线" w:hAnsi="Arial"/>
                <w:sz w:val="18"/>
              </w:rPr>
              <w:t>NOTE :</w:t>
            </w:r>
            <w:proofErr w:type="gramEnd"/>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69E6F1B8" w14:textId="77777777" w:rsidR="008F4D94" w:rsidRDefault="008F4D94" w:rsidP="008F4D94">
      <w:pPr>
        <w:rPr>
          <w:rFonts w:ascii="Arial" w:eastAsia="等线" w:hAnsi="Arial" w:cs="Arial"/>
          <w:b/>
        </w:rPr>
      </w:pPr>
    </w:p>
    <w:p w14:paraId="5BD417F4" w14:textId="77777777" w:rsidR="008F4D94" w:rsidRPr="00BF5D34" w:rsidRDefault="008F4D94" w:rsidP="008F4D94">
      <w:pPr>
        <w:rPr>
          <w:rFonts w:eastAsia="MS Mincho"/>
        </w:rPr>
      </w:pPr>
      <w:r w:rsidRPr="00783413">
        <w:rPr>
          <w:rFonts w:eastAsia="MS Mincho"/>
        </w:rPr>
        <w:t>Based on the above table, 2</w:t>
      </w:r>
      <w:r w:rsidRPr="00783413">
        <w:rPr>
          <w:rFonts w:eastAsia="等线" w:cs="等线" w:hint="eastAsia"/>
          <w:szCs w:val="21"/>
          <w:vertAlign w:val="superscript"/>
          <w:lang w:eastAsia="zh-CN"/>
        </w:rPr>
        <w:t>nd</w:t>
      </w:r>
      <w:r w:rsidRPr="00783413">
        <w:rPr>
          <w:rFonts w:eastAsia="等线" w:cs="等线"/>
          <w:szCs w:val="21"/>
          <w:lang w:eastAsia="ko-KR"/>
        </w:rPr>
        <w:t xml:space="preserve"> and 5</w:t>
      </w:r>
      <w:r w:rsidRPr="00783413">
        <w:rPr>
          <w:rFonts w:eastAsia="等线" w:cs="等线"/>
          <w:szCs w:val="21"/>
          <w:vertAlign w:val="superscript"/>
          <w:lang w:eastAsia="zh-CN"/>
        </w:rPr>
        <w:t>th</w:t>
      </w:r>
      <w:r w:rsidRPr="00783413">
        <w:rPr>
          <w:rFonts w:eastAsia="等线" w:cs="等线"/>
          <w:szCs w:val="21"/>
          <w:lang w:eastAsia="ko-KR"/>
        </w:rPr>
        <w:t xml:space="preserve"> order IMD generated by </w:t>
      </w:r>
      <w:r w:rsidRPr="00783413">
        <w:rPr>
          <w:rFonts w:eastAsia="MS Mincho"/>
        </w:rPr>
        <w:t xml:space="preserve">UL CA_n7A-n25A </w:t>
      </w:r>
      <w:r w:rsidRPr="00783413">
        <w:rPr>
          <w:rFonts w:eastAsia="等线" w:cs="等线" w:hint="eastAsia"/>
          <w:szCs w:val="21"/>
          <w:lang w:eastAsia="ko-KR"/>
        </w:rPr>
        <w:t>may</w:t>
      </w:r>
      <w:r w:rsidRPr="00783413">
        <w:rPr>
          <w:rFonts w:eastAsia="等线" w:cs="等线"/>
          <w:szCs w:val="21"/>
          <w:lang w:eastAsia="ko-KR"/>
        </w:rPr>
        <w:t xml:space="preserve"> fall into own Rx of </w:t>
      </w:r>
      <w:r w:rsidRPr="00783413">
        <w:rPr>
          <w:rFonts w:cs="等线"/>
          <w:szCs w:val="21"/>
        </w:rPr>
        <w:t>B</w:t>
      </w:r>
      <w:r w:rsidRPr="00783413">
        <w:rPr>
          <w:rFonts w:eastAsia="等线" w:cs="等线"/>
          <w:szCs w:val="21"/>
          <w:lang w:eastAsia="ko-KR"/>
        </w:rPr>
        <w:t xml:space="preserve">and </w:t>
      </w:r>
      <w:r w:rsidRPr="00783413">
        <w:rPr>
          <w:rFonts w:cs="等线"/>
          <w:szCs w:val="21"/>
        </w:rPr>
        <w:t>n29</w:t>
      </w:r>
      <w:r w:rsidRPr="00783413">
        <w:rPr>
          <w:rFonts w:eastAsia="MS Mincho"/>
        </w:rPr>
        <w:t>.</w:t>
      </w:r>
    </w:p>
    <w:p w14:paraId="72A7CBFF" w14:textId="77777777" w:rsidR="008F4D94" w:rsidRPr="00636D5A" w:rsidRDefault="008F4D94" w:rsidP="008F4D94">
      <w:pPr>
        <w:rPr>
          <w:rFonts w:ascii="Arial" w:eastAsia="等线" w:hAnsi="Arial" w:cs="Arial"/>
          <w:b/>
        </w:rPr>
      </w:pPr>
    </w:p>
    <w:p w14:paraId="2A49E61B" w14:textId="77777777" w:rsidR="008F4D94" w:rsidRPr="00CF42FD" w:rsidRDefault="008F4D94" w:rsidP="00CF42FD">
      <w:pPr>
        <w:pStyle w:val="41"/>
      </w:pPr>
      <w:bookmarkStart w:id="438" w:name="_Toc180420629"/>
      <w:r w:rsidRPr="00CF42FD">
        <w:t>5.33.2.2</w:t>
      </w:r>
      <w:r w:rsidRPr="00CF42FD">
        <w:tab/>
        <w:t>REFSENS requirements</w:t>
      </w:r>
      <w:bookmarkEnd w:id="438"/>
    </w:p>
    <w:p w14:paraId="700D6602" w14:textId="77777777" w:rsidR="008F4D94" w:rsidRPr="006E75FB"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w:t>
      </w:r>
      <w:r>
        <w:rPr>
          <w:rFonts w:eastAsia="MS Mincho"/>
        </w:rPr>
        <w:t>are specified as following.</w:t>
      </w:r>
    </w:p>
    <w:p w14:paraId="4D0F5083" w14:textId="77777777" w:rsidR="008F4D94" w:rsidRPr="00B804AF" w:rsidRDefault="008F4D94" w:rsidP="008F4D94">
      <w:pPr>
        <w:keepNext/>
        <w:keepLines/>
        <w:spacing w:before="60"/>
        <w:jc w:val="center"/>
        <w:rPr>
          <w:rFonts w:ascii="Calibri" w:hAnsi="Calibri" w:cs="Calibri"/>
          <w:color w:val="000000"/>
          <w:sz w:val="22"/>
          <w:szCs w:val="22"/>
          <w:lang w:val="en-US" w:eastAsia="zh-CN"/>
        </w:rPr>
      </w:pPr>
      <w:r w:rsidRPr="00B804AF">
        <w:rPr>
          <w:rFonts w:ascii="Arial" w:eastAsia="等线" w:hAnsi="Arial" w:cs="Arial"/>
          <w:b/>
        </w:rPr>
        <w:t xml:space="preserve">Table </w:t>
      </w:r>
      <w:r>
        <w:rPr>
          <w:rFonts w:ascii="Arial" w:eastAsia="等线" w:hAnsi="Arial" w:cs="Arial"/>
          <w:b/>
        </w:rPr>
        <w:t>5.33</w:t>
      </w:r>
      <w:r w:rsidRPr="00B804AF">
        <w:rPr>
          <w:rFonts w:ascii="Arial" w:eastAsia="等线" w:hAnsi="Arial" w:cs="Arial"/>
          <w:b/>
        </w:rPr>
        <w:t>.2.2-3: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8F4D94" w:rsidRPr="00B804AF" w14:paraId="263E6611" w14:textId="77777777" w:rsidTr="00190399">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0A01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4A5B28F0"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8F4D94" w:rsidRPr="00B804AF" w14:paraId="3CC5F2C7" w14:textId="77777777" w:rsidTr="00190399">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E5CB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797975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D95F40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3CBF309E"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0DB8FE3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CFD04CF"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61AE2C99"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71F1DAA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65DEFD0"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8F4D94" w:rsidRPr="00B804AF" w14:paraId="1AF5343F"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FF8B9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CA_n7-n25-n29</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A1A4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50EE34F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2567.5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D738DA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0EEF6E"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90410AD"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2687.5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4C007BC9"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999BE09"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A1C4E51"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2BB9586E"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4BE21EEA"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8E28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1A747FD"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1852.5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09815A7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277C7B1"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834B57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1932.5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9219401"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837D00A"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034FC2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5F0BF0E8"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08230A8"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557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88145D"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E82153A"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F7547C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14FAB3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719.5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3867EB2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5B4AA9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F00DC2F"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IMD2</w:t>
            </w:r>
          </w:p>
        </w:tc>
      </w:tr>
      <w:tr w:rsidR="008F4D94" w:rsidRPr="00B804AF" w14:paraId="795D9146"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6825DB9B"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6B5A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253BA8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2503</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127DEB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1977D6D"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B396D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2623</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3AF7513"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5D2B3D2E"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5ED7016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34C7143E"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159B27DD"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4FF7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3D911DB"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1910</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98EDD3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18C88A7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0743BF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1990</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62D3291"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6EF9DB9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0269ED73"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0AD36CC9" w14:textId="77777777" w:rsidTr="00190399">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06298"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34A6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93AC59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6EBBCA3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4A547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F9705A9"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724</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5FC1199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4.5</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DFF464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537701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IMD5</w:t>
            </w:r>
          </w:p>
        </w:tc>
      </w:tr>
    </w:tbl>
    <w:p w14:paraId="6C01135D" w14:textId="77777777" w:rsidR="008F4D94" w:rsidRPr="00B804AF" w:rsidRDefault="008F4D94" w:rsidP="008F4D94">
      <w:pPr>
        <w:shd w:val="clear" w:color="auto" w:fill="FFFFFF"/>
        <w:spacing w:after="0"/>
        <w:textAlignment w:val="top"/>
        <w:rPr>
          <w:rFonts w:ascii="Calibri" w:hAnsi="Calibri" w:cs="Calibri"/>
          <w:color w:val="000000"/>
          <w:sz w:val="22"/>
          <w:szCs w:val="22"/>
          <w:lang w:val="en-US" w:eastAsia="zh-CN"/>
        </w:rPr>
      </w:pPr>
    </w:p>
    <w:p w14:paraId="0050C768" w14:textId="77777777" w:rsidR="008F4D94" w:rsidRDefault="008F4D94" w:rsidP="008F4D94">
      <w:pPr>
        <w:rPr>
          <w:color w:val="0070C0"/>
        </w:rPr>
      </w:pPr>
    </w:p>
    <w:p w14:paraId="35FE948F" w14:textId="77777777" w:rsidR="008F4D94" w:rsidRPr="00CF42FD" w:rsidRDefault="008F4D94" w:rsidP="00CF42FD">
      <w:pPr>
        <w:pStyle w:val="21"/>
      </w:pPr>
      <w:bookmarkStart w:id="439" w:name="_Toc180420630"/>
      <w:r w:rsidRPr="00CF42FD">
        <w:t>5.34</w:t>
      </w:r>
      <w:r w:rsidRPr="00CF42FD">
        <w:tab/>
        <w:t>CA_n7-n29-n66</w:t>
      </w:r>
      <w:bookmarkEnd w:id="439"/>
    </w:p>
    <w:p w14:paraId="0295F923" w14:textId="77777777" w:rsidR="008F4D94" w:rsidRPr="00CF42FD" w:rsidRDefault="008F4D94" w:rsidP="00CF42FD">
      <w:pPr>
        <w:pStyle w:val="31"/>
      </w:pPr>
      <w:bookmarkStart w:id="440" w:name="_Toc180420631"/>
      <w:r w:rsidRPr="00CF42FD">
        <w:t>5.34.1</w:t>
      </w:r>
      <w:r w:rsidRPr="00CF42FD">
        <w:tab/>
        <w:t>Common for 1 band UL and 2 bands UL CA</w:t>
      </w:r>
      <w:bookmarkEnd w:id="440"/>
    </w:p>
    <w:p w14:paraId="4E8364A4" w14:textId="77777777" w:rsidR="008F4D94" w:rsidRPr="00CF42FD" w:rsidRDefault="008F4D94" w:rsidP="00CF42FD">
      <w:pPr>
        <w:pStyle w:val="41"/>
      </w:pPr>
      <w:bookmarkStart w:id="441" w:name="_Toc180420632"/>
      <w:r w:rsidRPr="00CF42FD">
        <w:t>5.34.1.1</w:t>
      </w:r>
      <w:r w:rsidRPr="00CF42FD">
        <w:tab/>
        <w:t>Operating bands for CA</w:t>
      </w:r>
      <w:bookmarkEnd w:id="441"/>
    </w:p>
    <w:p w14:paraId="21B8D8E0"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5.34</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239D0878"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64C611" w14:textId="77777777" w:rsidR="008F4D94" w:rsidRPr="00636D5A" w:rsidRDefault="008F4D94" w:rsidP="00190399">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40F58F5"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D4A698"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07C4CC" w14:textId="77777777" w:rsidR="008F4D94" w:rsidRPr="00636D5A" w:rsidRDefault="008F4D94" w:rsidP="00190399">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5D15AD0F"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461FF7D2"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5AAC46"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8FDA9C"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0C28311"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2AE855"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0750B2E1"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372FF31"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B4D4B6"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D514920"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26EFF9B"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6CA4910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DEB25D9" w14:textId="77777777" w:rsidR="008F4D94" w:rsidRPr="00636D5A" w:rsidRDefault="008F4D94" w:rsidP="00190399">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117D3F2"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A2AA3CA"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0DA2AB1"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55D7D77B"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C3E4E" w14:textId="77777777" w:rsidR="008F4D94" w:rsidRPr="00636D5A" w:rsidRDefault="008F4D94" w:rsidP="00190399">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6DCEEB28" w14:textId="77777777" w:rsidR="008F4D94" w:rsidRPr="00636D5A" w:rsidRDefault="008F4D94" w:rsidP="00190399">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36205FE9" w14:textId="77777777" w:rsidR="008F4D94" w:rsidRPr="00636D5A" w:rsidRDefault="008F4D94" w:rsidP="00190399">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0C319C" w14:textId="77777777" w:rsidR="008F4D94" w:rsidRPr="00636D5A" w:rsidRDefault="008F4D94" w:rsidP="00190399">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8F4D94" w:rsidRPr="00636D5A" w14:paraId="11DB9642"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727129" w14:textId="77777777" w:rsidR="008F4D94" w:rsidRPr="00636D5A" w:rsidRDefault="008F4D94" w:rsidP="00190399">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456C05D0"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1710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1780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5C27E72F"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2110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1DCE220"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bl>
    <w:p w14:paraId="30201109" w14:textId="77777777" w:rsidR="008F4D94" w:rsidRPr="00636D5A" w:rsidRDefault="008F4D94" w:rsidP="008F4D94">
      <w:pPr>
        <w:rPr>
          <w:rFonts w:eastAsia="等线"/>
          <w:lang w:eastAsia="zh-CN"/>
        </w:rPr>
      </w:pPr>
    </w:p>
    <w:p w14:paraId="593A5372" w14:textId="77777777" w:rsidR="008F4D94" w:rsidRPr="00CF42FD" w:rsidRDefault="008F4D94" w:rsidP="00CF42FD">
      <w:pPr>
        <w:pStyle w:val="41"/>
      </w:pPr>
      <w:bookmarkStart w:id="442" w:name="_Toc180420633"/>
      <w:r w:rsidRPr="00CF42FD">
        <w:t>5.34.1.2</w:t>
      </w:r>
      <w:r w:rsidRPr="00CF42FD">
        <w:tab/>
        <w:t>Channel bandwidths per operating band for CA</w:t>
      </w:r>
      <w:bookmarkEnd w:id="442"/>
    </w:p>
    <w:p w14:paraId="2DA019B4"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5.34</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091A09E2" w14:textId="77777777" w:rsidTr="00190399">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C755" w14:textId="77777777" w:rsidR="008F4D94" w:rsidRPr="00636D5A" w:rsidRDefault="008F4D94" w:rsidP="00190399">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657692CC" w14:textId="77777777" w:rsidTr="00190399">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46F9DC46" w14:textId="77777777" w:rsidR="008F4D94" w:rsidRPr="00636D5A" w:rsidRDefault="008F4D94" w:rsidP="00190399">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84339B"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CBCBAC5"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F55DBFA"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E4D972"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04269CA8" w14:textId="77777777" w:rsidTr="00190399">
        <w:trPr>
          <w:trHeight w:val="70"/>
        </w:trPr>
        <w:tc>
          <w:tcPr>
            <w:tcW w:w="932" w:type="pct"/>
            <w:tcBorders>
              <w:top w:val="single" w:sz="4" w:space="0" w:color="auto"/>
              <w:left w:val="single" w:sz="4" w:space="0" w:color="auto"/>
              <w:right w:val="single" w:sz="4" w:space="0" w:color="auto"/>
            </w:tcBorders>
            <w:shd w:val="clear" w:color="auto" w:fill="auto"/>
            <w:vAlign w:val="center"/>
          </w:tcPr>
          <w:p w14:paraId="10EA98A5" w14:textId="77777777" w:rsidR="008F4D94" w:rsidRPr="00636D5A" w:rsidRDefault="008F4D94" w:rsidP="00190399">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66</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12EEA113" w14:textId="77777777" w:rsidR="008F4D94" w:rsidRPr="00636D5A" w:rsidRDefault="008F4D94" w:rsidP="00190399">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66</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A6130B"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356F3A" w14:textId="77777777" w:rsidR="008F4D94" w:rsidRPr="00636D5A" w:rsidRDefault="008F4D94" w:rsidP="00190399">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1F8E2EE" w14:textId="77777777" w:rsidR="008F4D94" w:rsidRPr="00636D5A" w:rsidRDefault="008F4D94" w:rsidP="00190399">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7A6F8A5D" w14:textId="77777777" w:rsidTr="00190399">
        <w:trPr>
          <w:trHeight w:val="70"/>
        </w:trPr>
        <w:tc>
          <w:tcPr>
            <w:tcW w:w="932" w:type="pct"/>
            <w:tcBorders>
              <w:left w:val="single" w:sz="4" w:space="0" w:color="auto"/>
              <w:right w:val="single" w:sz="4" w:space="0" w:color="auto"/>
            </w:tcBorders>
            <w:shd w:val="clear" w:color="auto" w:fill="auto"/>
            <w:vAlign w:val="center"/>
          </w:tcPr>
          <w:p w14:paraId="5854847D"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3D6B96BD"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296A4"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DA0472" w14:textId="77777777" w:rsidR="008F4D94" w:rsidRPr="00636D5A" w:rsidRDefault="008F4D94" w:rsidP="00190399">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DE94E58" w14:textId="77777777" w:rsidR="008F4D94" w:rsidRPr="00636D5A" w:rsidRDefault="008F4D94" w:rsidP="00190399">
            <w:pPr>
              <w:spacing w:after="0"/>
              <w:rPr>
                <w:rFonts w:ascii="Arial" w:eastAsia="等线" w:hAnsi="Arial" w:cs="Arial"/>
                <w:sz w:val="18"/>
                <w:szCs w:val="18"/>
              </w:rPr>
            </w:pPr>
          </w:p>
        </w:tc>
      </w:tr>
      <w:tr w:rsidR="008F4D94" w:rsidRPr="00636D5A" w14:paraId="3E280578"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41C107E"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3B16B3E"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86C0F94"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66</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49E6360" w14:textId="77777777" w:rsidR="008F4D94" w:rsidRPr="00636D5A" w:rsidRDefault="008F4D94" w:rsidP="00190399">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66</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B574612" w14:textId="77777777" w:rsidR="008F4D94" w:rsidRPr="00636D5A" w:rsidRDefault="008F4D94" w:rsidP="00190399">
            <w:pPr>
              <w:spacing w:after="0"/>
              <w:rPr>
                <w:rFonts w:ascii="Arial" w:eastAsia="等线" w:hAnsi="Arial" w:cs="Arial"/>
                <w:sz w:val="18"/>
                <w:szCs w:val="18"/>
              </w:rPr>
            </w:pPr>
          </w:p>
        </w:tc>
      </w:tr>
    </w:tbl>
    <w:p w14:paraId="206699C6" w14:textId="77777777" w:rsidR="008F4D94" w:rsidRPr="00636D5A" w:rsidRDefault="008F4D94" w:rsidP="008F4D94">
      <w:pPr>
        <w:spacing w:after="0"/>
        <w:rPr>
          <w:rFonts w:eastAsia="Calibri"/>
          <w:lang w:eastAsia="ko-KR"/>
        </w:rPr>
      </w:pPr>
    </w:p>
    <w:p w14:paraId="1B25F7DB" w14:textId="77777777" w:rsidR="008F4D94" w:rsidRPr="00F94621" w:rsidRDefault="008F4D94" w:rsidP="008F4D94">
      <w:pPr>
        <w:rPr>
          <w:rFonts w:eastAsia="等线"/>
          <w:iCs/>
        </w:rPr>
      </w:pPr>
    </w:p>
    <w:p w14:paraId="1AA24582" w14:textId="77777777" w:rsidR="008F4D94" w:rsidRPr="00CF42FD" w:rsidRDefault="008F4D94" w:rsidP="00CF42FD">
      <w:pPr>
        <w:pStyle w:val="41"/>
      </w:pPr>
      <w:bookmarkStart w:id="443" w:name="_Toc180420634"/>
      <w:r w:rsidRPr="00CF42FD">
        <w:t>5.34.1.3</w:t>
      </w:r>
      <w:r w:rsidRPr="00CF42FD">
        <w:tab/>
        <w:t>∆T</w:t>
      </w:r>
      <w:r w:rsidRPr="00CF42FD">
        <w:rPr>
          <w:vertAlign w:val="subscript"/>
        </w:rPr>
        <w:t>IB</w:t>
      </w:r>
      <w:proofErr w:type="gramStart"/>
      <w:r w:rsidRPr="00CF42FD">
        <w:rPr>
          <w:vertAlign w:val="subscript"/>
        </w:rPr>
        <w:t>,c</w:t>
      </w:r>
      <w:proofErr w:type="gramEnd"/>
      <w:r w:rsidRPr="00CF42FD">
        <w:t xml:space="preserve"> and ∆R</w:t>
      </w:r>
      <w:r w:rsidRPr="00CF42FD">
        <w:rPr>
          <w:vertAlign w:val="subscript"/>
        </w:rPr>
        <w:t>IB,c</w:t>
      </w:r>
      <w:r w:rsidRPr="00CF42FD">
        <w:t xml:space="preserve"> values</w:t>
      </w:r>
      <w:bookmarkEnd w:id="443"/>
    </w:p>
    <w:p w14:paraId="5E514180"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66</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w:t>
      </w:r>
      <w:proofErr w:type="gramStart"/>
      <w:r w:rsidRPr="00636D5A">
        <w:rPr>
          <w:rFonts w:eastAsia="等线"/>
          <w:vertAlign w:val="subscript"/>
        </w:rPr>
        <w:t>,c</w:t>
      </w:r>
      <w:proofErr w:type="gramEnd"/>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6E4AAAF5" w14:textId="77777777" w:rsidR="008F4D94" w:rsidRPr="006C1517" w:rsidRDefault="008F4D94" w:rsidP="008F4D94">
      <w:pPr>
        <w:keepNext/>
        <w:keepLines/>
        <w:spacing w:before="60"/>
        <w:jc w:val="center"/>
        <w:rPr>
          <w:rFonts w:ascii="Arial" w:eastAsia="等线" w:hAnsi="Arial" w:cs="Arial"/>
          <w:b/>
        </w:rPr>
      </w:pPr>
      <w:r w:rsidRPr="006C1517">
        <w:rPr>
          <w:rFonts w:ascii="Arial" w:eastAsia="等线" w:hAnsi="Arial" w:cs="Arial"/>
          <w:b/>
        </w:rPr>
        <w:t xml:space="preserve">Table </w:t>
      </w:r>
      <w:r>
        <w:rPr>
          <w:rFonts w:ascii="Arial" w:eastAsia="等线" w:hAnsi="Arial" w:cs="Arial" w:hint="eastAsia"/>
          <w:b/>
        </w:rPr>
        <w:t>5.34</w:t>
      </w:r>
      <w:r w:rsidRPr="006C1517">
        <w:rPr>
          <w:rFonts w:ascii="Arial" w:eastAsia="等线" w:hAnsi="Arial" w:cs="Arial"/>
          <w:b/>
        </w:rPr>
        <w:t>.1.3-1: ΔT</w:t>
      </w:r>
      <w:r w:rsidRPr="006C1517">
        <w:rPr>
          <w:rFonts w:ascii="Arial" w:eastAsia="等线" w:hAnsi="Arial" w:cs="Arial"/>
          <w:b/>
          <w:vertAlign w:val="subscript"/>
        </w:rPr>
        <w:t>IB</w:t>
      </w:r>
      <w:proofErr w:type="gramStart"/>
      <w:r w:rsidRPr="006C1517">
        <w:rPr>
          <w:rFonts w:ascii="Arial" w:eastAsia="等线" w:hAnsi="Arial" w:cs="Arial"/>
          <w:b/>
          <w:vertAlign w:val="subscript"/>
        </w:rPr>
        <w:t>,c</w:t>
      </w:r>
      <w:proofErr w:type="gramEnd"/>
      <w:r w:rsidRPr="006C1517">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C1517" w14:paraId="20E1CD61" w14:textId="77777777" w:rsidTr="00190399">
        <w:trPr>
          <w:jc w:val="center"/>
        </w:trPr>
        <w:tc>
          <w:tcPr>
            <w:tcW w:w="2336" w:type="dxa"/>
            <w:vMerge w:val="restart"/>
            <w:tcBorders>
              <w:top w:val="single" w:sz="4" w:space="0" w:color="auto"/>
              <w:left w:val="single" w:sz="4" w:space="0" w:color="auto"/>
              <w:right w:val="single" w:sz="4" w:space="0" w:color="auto"/>
            </w:tcBorders>
          </w:tcPr>
          <w:p w14:paraId="418D6294" w14:textId="77777777" w:rsidR="008F4D94" w:rsidRPr="006C1517" w:rsidRDefault="008F4D94" w:rsidP="00190399">
            <w:pPr>
              <w:keepNext/>
              <w:keepLines/>
              <w:spacing w:after="0"/>
              <w:jc w:val="center"/>
              <w:rPr>
                <w:rFonts w:ascii="Arial" w:hAnsi="Arial"/>
                <w:b/>
                <w:color w:val="000000"/>
                <w:sz w:val="18"/>
              </w:rPr>
            </w:pPr>
            <w:r w:rsidRPr="006C1517">
              <w:rPr>
                <w:rFonts w:ascii="Arial" w:hAnsi="Arial"/>
                <w:b/>
                <w:color w:val="000000"/>
                <w:sz w:val="18"/>
              </w:rPr>
              <w:t xml:space="preserve">Inter-band </w:t>
            </w:r>
            <w:r w:rsidRPr="006C1517">
              <w:rPr>
                <w:rFonts w:ascii="Arial" w:hAnsi="Arial"/>
                <w:b/>
                <w:color w:val="000000"/>
                <w:sz w:val="18"/>
                <w:lang w:eastAsia="zh-CN"/>
              </w:rPr>
              <w:t>CA</w:t>
            </w:r>
            <w:r w:rsidRPr="006C1517">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0B9F0E" w14:textId="77777777" w:rsidR="008F4D94" w:rsidRPr="006C1517" w:rsidRDefault="008F4D94" w:rsidP="00190399">
            <w:pPr>
              <w:keepNext/>
              <w:keepLines/>
              <w:spacing w:after="0"/>
              <w:jc w:val="center"/>
              <w:rPr>
                <w:rFonts w:ascii="Arial" w:hAnsi="Arial"/>
                <w:b/>
                <w:color w:val="000000"/>
                <w:sz w:val="18"/>
              </w:rPr>
            </w:pPr>
            <w:r w:rsidRPr="006C1517">
              <w:rPr>
                <w:rFonts w:ascii="Arial" w:hAnsi="Arial"/>
                <w:b/>
                <w:color w:val="000000"/>
                <w:sz w:val="18"/>
              </w:rPr>
              <w:t>ΔT</w:t>
            </w:r>
            <w:r w:rsidRPr="006C1517">
              <w:rPr>
                <w:rFonts w:ascii="Arial" w:hAnsi="Arial"/>
                <w:b/>
                <w:color w:val="000000"/>
                <w:sz w:val="18"/>
                <w:vertAlign w:val="subscript"/>
              </w:rPr>
              <w:t>IB,c</w:t>
            </w:r>
            <w:r w:rsidRPr="006C1517">
              <w:rPr>
                <w:rFonts w:ascii="Arial" w:hAnsi="Arial"/>
                <w:b/>
                <w:color w:val="000000"/>
                <w:sz w:val="18"/>
              </w:rPr>
              <w:t xml:space="preserve"> for NR bands (dB)</w:t>
            </w:r>
            <w:r w:rsidRPr="006C1517">
              <w:rPr>
                <w:rFonts w:ascii="Arial" w:hAnsi="Arial"/>
                <w:b/>
                <w:color w:val="000000"/>
                <w:sz w:val="18"/>
                <w:vertAlign w:val="superscript"/>
              </w:rPr>
              <w:t>*</w:t>
            </w:r>
          </w:p>
        </w:tc>
      </w:tr>
      <w:tr w:rsidR="008F4D94" w:rsidRPr="006C1517" w14:paraId="675C00B1" w14:textId="77777777" w:rsidTr="00190399">
        <w:trPr>
          <w:jc w:val="center"/>
        </w:trPr>
        <w:tc>
          <w:tcPr>
            <w:tcW w:w="2336" w:type="dxa"/>
            <w:vMerge/>
            <w:tcBorders>
              <w:left w:val="single" w:sz="4" w:space="0" w:color="auto"/>
              <w:bottom w:val="single" w:sz="4" w:space="0" w:color="auto"/>
              <w:right w:val="single" w:sz="4" w:space="0" w:color="auto"/>
            </w:tcBorders>
          </w:tcPr>
          <w:p w14:paraId="1190CE4B" w14:textId="77777777" w:rsidR="008F4D94" w:rsidRPr="006C1517" w:rsidRDefault="008F4D94" w:rsidP="00190399">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46D4BB" w14:textId="77777777" w:rsidR="008F4D94" w:rsidRPr="006C1517" w:rsidRDefault="008F4D94" w:rsidP="00190399">
            <w:pPr>
              <w:keepNext/>
              <w:keepLines/>
              <w:spacing w:after="0"/>
              <w:jc w:val="center"/>
              <w:rPr>
                <w:rFonts w:ascii="Arial" w:hAnsi="Arial"/>
                <w:b/>
                <w:color w:val="000000"/>
                <w:sz w:val="18"/>
              </w:rPr>
            </w:pPr>
            <w:r w:rsidRPr="006C1517">
              <w:rPr>
                <w:rFonts w:ascii="Arial" w:hAnsi="Arial"/>
                <w:b/>
                <w:color w:val="000000"/>
                <w:sz w:val="18"/>
              </w:rPr>
              <w:t>Component band in order of bands in configuration</w:t>
            </w:r>
            <w:r w:rsidRPr="006C1517">
              <w:rPr>
                <w:rFonts w:ascii="Arial" w:hAnsi="Arial"/>
                <w:b/>
                <w:color w:val="000000"/>
                <w:sz w:val="18"/>
                <w:vertAlign w:val="superscript"/>
              </w:rPr>
              <w:t>**</w:t>
            </w:r>
          </w:p>
        </w:tc>
      </w:tr>
      <w:tr w:rsidR="008F4D94" w:rsidRPr="006C1517" w14:paraId="5018F490"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382C2" w14:textId="77777777" w:rsidR="008F4D94" w:rsidRPr="006C1517" w:rsidRDefault="008F4D94" w:rsidP="00190399">
            <w:pPr>
              <w:keepNext/>
              <w:keepLines/>
              <w:spacing w:after="0"/>
              <w:jc w:val="center"/>
              <w:rPr>
                <w:rFonts w:ascii="Arial" w:hAnsi="Arial"/>
                <w:color w:val="000000"/>
                <w:sz w:val="18"/>
                <w:lang w:val="en-US" w:eastAsia="zh-CN"/>
              </w:rPr>
            </w:pPr>
            <w:r w:rsidRPr="006C1517">
              <w:rPr>
                <w:rFonts w:ascii="Arial" w:eastAsia="等线" w:hAnsi="Arial"/>
                <w:color w:val="000000"/>
                <w:sz w:val="18"/>
                <w:lang w:eastAsia="zh-CN"/>
              </w:rPr>
              <w:t>CA</w:t>
            </w:r>
            <w:r w:rsidRPr="006C1517">
              <w:rPr>
                <w:rFonts w:ascii="Arial" w:eastAsia="等线" w:hAnsi="Arial"/>
                <w:color w:val="000000"/>
                <w:sz w:val="18"/>
              </w:rPr>
              <w:t>_</w:t>
            </w:r>
            <w:r w:rsidRPr="006C1517">
              <w:rPr>
                <w:rFonts w:ascii="Arial" w:eastAsia="等线" w:hAnsi="Arial"/>
                <w:color w:val="000000"/>
                <w:sz w:val="18"/>
                <w:lang w:eastAsia="zh-CN"/>
              </w:rPr>
              <w:t>n7</w:t>
            </w:r>
            <w:r w:rsidRPr="006C1517">
              <w:rPr>
                <w:rFonts w:ascii="Arial" w:eastAsia="等线" w:hAnsi="Arial"/>
                <w:color w:val="000000"/>
                <w:sz w:val="18"/>
                <w:lang w:val="sv-SE" w:eastAsia="ja-JP"/>
              </w:rPr>
              <w:t>-</w:t>
            </w:r>
            <w:r w:rsidRPr="006C1517">
              <w:rPr>
                <w:rFonts w:ascii="Arial" w:eastAsia="等线" w:hAnsi="Arial"/>
                <w:color w:val="000000"/>
                <w:sz w:val="18"/>
                <w:lang w:val="en-US" w:eastAsia="zh-CN"/>
              </w:rPr>
              <w:t>n29</w:t>
            </w:r>
            <w:r w:rsidRPr="006C1517">
              <w:rPr>
                <w:rFonts w:ascii="Arial" w:eastAsia="等线"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90C1B00" w14:textId="77777777" w:rsidR="008F4D94" w:rsidRPr="006C1517" w:rsidRDefault="008F4D94" w:rsidP="00190399">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74B6A1" w14:textId="77777777" w:rsidR="008F4D94" w:rsidRPr="006C1517" w:rsidRDefault="008F4D94" w:rsidP="00190399">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88EF9FB" w14:textId="77777777" w:rsidR="008F4D94" w:rsidRPr="006C1517" w:rsidRDefault="008F4D94" w:rsidP="00190399">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r>
      <w:tr w:rsidR="008F4D94" w:rsidRPr="006C1517" w14:paraId="27FC3ED6"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6B251B" w14:textId="77777777" w:rsidR="008F4D94" w:rsidRPr="006C1517" w:rsidRDefault="008F4D94" w:rsidP="00190399">
            <w:pPr>
              <w:keepNext/>
              <w:keepLines/>
              <w:spacing w:after="0"/>
              <w:ind w:left="851" w:hanging="851"/>
              <w:rPr>
                <w:rFonts w:ascii="Arial" w:eastAsia="等线" w:hAnsi="Arial"/>
                <w:color w:val="000000"/>
                <w:sz w:val="18"/>
                <w:lang w:eastAsia="ja-JP"/>
              </w:rPr>
            </w:pPr>
            <w:r w:rsidRPr="006C1517">
              <w:rPr>
                <w:rFonts w:ascii="Arial" w:eastAsia="等线" w:hAnsi="Arial"/>
                <w:color w:val="000000"/>
                <w:sz w:val="18"/>
                <w:lang w:eastAsia="ja-JP"/>
              </w:rPr>
              <w:t>NOTE *:</w:t>
            </w:r>
            <w:r w:rsidRPr="006C1517">
              <w:rPr>
                <w:rFonts w:ascii="Arial" w:eastAsia="等线" w:hAnsi="Arial"/>
                <w:color w:val="000000"/>
                <w:sz w:val="18"/>
                <w:lang w:eastAsia="ja-JP"/>
              </w:rPr>
              <w:tab/>
              <w:t>“-” denotes ΔT</w:t>
            </w:r>
            <w:r w:rsidRPr="006C1517">
              <w:rPr>
                <w:rFonts w:ascii="Arial" w:eastAsia="等线" w:hAnsi="Arial"/>
                <w:color w:val="000000"/>
                <w:sz w:val="18"/>
                <w:vertAlign w:val="subscript"/>
                <w:lang w:eastAsia="ja-JP"/>
              </w:rPr>
              <w:t>IB</w:t>
            </w:r>
            <w:proofErr w:type="gramStart"/>
            <w:r w:rsidRPr="006C1517">
              <w:rPr>
                <w:rFonts w:ascii="Arial" w:eastAsia="等线" w:hAnsi="Arial"/>
                <w:color w:val="000000"/>
                <w:sz w:val="18"/>
                <w:vertAlign w:val="subscript"/>
                <w:lang w:eastAsia="ja-JP"/>
              </w:rPr>
              <w:t>,c</w:t>
            </w:r>
            <w:proofErr w:type="gramEnd"/>
            <w:r w:rsidRPr="006C1517">
              <w:rPr>
                <w:rFonts w:ascii="Arial" w:eastAsia="等线" w:hAnsi="Arial"/>
                <w:color w:val="000000"/>
                <w:sz w:val="18"/>
                <w:lang w:eastAsia="ja-JP"/>
              </w:rPr>
              <w:t xml:space="preserve"> = 0.</w:t>
            </w:r>
          </w:p>
          <w:p w14:paraId="717B731E" w14:textId="77777777" w:rsidR="008F4D94" w:rsidRPr="006C1517" w:rsidRDefault="008F4D94" w:rsidP="00190399">
            <w:pPr>
              <w:keepNext/>
              <w:keepLines/>
              <w:spacing w:after="0"/>
              <w:ind w:left="851" w:hanging="851"/>
              <w:rPr>
                <w:rFonts w:ascii="Arial" w:hAnsi="Arial" w:cs="Arial"/>
                <w:color w:val="000000"/>
                <w:sz w:val="18"/>
                <w:szCs w:val="22"/>
                <w:lang w:val="en-US" w:eastAsia="zh-CN"/>
              </w:rPr>
            </w:pPr>
            <w:r w:rsidRPr="006C1517">
              <w:rPr>
                <w:rFonts w:ascii="Arial" w:eastAsia="等线" w:hAnsi="Arial"/>
                <w:color w:val="000000"/>
                <w:sz w:val="18"/>
              </w:rPr>
              <w:t>NOTE **:</w:t>
            </w:r>
            <w:r w:rsidRPr="006C1517">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130351D1" w14:textId="77777777" w:rsidR="008F4D94" w:rsidRPr="006C1517" w:rsidRDefault="008F4D94" w:rsidP="008F4D94">
      <w:pPr>
        <w:keepNext/>
        <w:keepLines/>
        <w:rPr>
          <w:rFonts w:ascii="Arial" w:eastAsia="等线" w:hAnsi="Arial" w:cs="Arial"/>
        </w:rPr>
      </w:pPr>
    </w:p>
    <w:p w14:paraId="016669A4" w14:textId="77777777" w:rsidR="008F4D94" w:rsidRPr="006C1517" w:rsidRDefault="008F4D94" w:rsidP="008F4D94">
      <w:pPr>
        <w:keepNext/>
        <w:keepLines/>
        <w:spacing w:before="60"/>
        <w:jc w:val="center"/>
        <w:rPr>
          <w:rFonts w:ascii="Arial" w:eastAsia="等线" w:hAnsi="Arial"/>
          <w:b/>
        </w:rPr>
      </w:pPr>
      <w:r w:rsidRPr="006C1517">
        <w:rPr>
          <w:rFonts w:ascii="Arial" w:eastAsia="等线" w:hAnsi="Arial" w:cs="Arial"/>
          <w:b/>
        </w:rPr>
        <w:t xml:space="preserve">Table </w:t>
      </w:r>
      <w:r>
        <w:rPr>
          <w:rFonts w:ascii="Arial" w:eastAsia="等线" w:hAnsi="Arial" w:cs="Arial"/>
          <w:b/>
        </w:rPr>
        <w:t>5.34</w:t>
      </w:r>
      <w:r w:rsidRPr="006C1517">
        <w:rPr>
          <w:rFonts w:ascii="Arial" w:eastAsia="等线" w:hAnsi="Arial" w:cs="Arial"/>
          <w:b/>
        </w:rPr>
        <w:t>.1.3-2: ΔR</w:t>
      </w:r>
      <w:r w:rsidRPr="006C1517">
        <w:rPr>
          <w:rFonts w:ascii="Arial" w:eastAsia="等线" w:hAnsi="Arial" w:cs="Arial"/>
          <w:b/>
          <w:vertAlign w:val="subscript"/>
        </w:rPr>
        <w:t>IB</w:t>
      </w:r>
      <w:proofErr w:type="gramStart"/>
      <w:r w:rsidRPr="006C1517">
        <w:rPr>
          <w:rFonts w:ascii="Arial" w:eastAsia="等线" w:hAnsi="Arial" w:cs="Arial"/>
          <w:b/>
          <w:vertAlign w:val="subscript"/>
        </w:rPr>
        <w:t>,c</w:t>
      </w:r>
      <w:proofErr w:type="gramEnd"/>
      <w:r w:rsidRPr="006C1517">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6C1517" w14:paraId="0392535B" w14:textId="77777777" w:rsidTr="00190399">
        <w:trPr>
          <w:trHeight w:val="187"/>
          <w:jc w:val="center"/>
        </w:trPr>
        <w:tc>
          <w:tcPr>
            <w:tcW w:w="1594" w:type="dxa"/>
            <w:vMerge w:val="restart"/>
          </w:tcPr>
          <w:p w14:paraId="50EF5A38" w14:textId="77777777" w:rsidR="008F4D94" w:rsidRPr="006C1517" w:rsidRDefault="008F4D94" w:rsidP="00190399">
            <w:pPr>
              <w:keepNext/>
              <w:keepLines/>
              <w:spacing w:after="0"/>
              <w:jc w:val="center"/>
              <w:rPr>
                <w:rFonts w:ascii="Arial" w:eastAsia="等线" w:hAnsi="Arial"/>
                <w:b/>
                <w:color w:val="000000"/>
                <w:sz w:val="18"/>
              </w:rPr>
            </w:pPr>
            <w:r w:rsidRPr="006C1517">
              <w:rPr>
                <w:rFonts w:ascii="Arial" w:eastAsia="等线" w:hAnsi="Arial"/>
                <w:b/>
                <w:color w:val="000000"/>
                <w:sz w:val="18"/>
              </w:rPr>
              <w:t>Inter-band CA combination</w:t>
            </w:r>
          </w:p>
        </w:tc>
        <w:tc>
          <w:tcPr>
            <w:tcW w:w="5845" w:type="dxa"/>
            <w:gridSpan w:val="3"/>
            <w:vAlign w:val="center"/>
          </w:tcPr>
          <w:p w14:paraId="0965058B" w14:textId="77777777" w:rsidR="008F4D94" w:rsidRPr="006C1517" w:rsidRDefault="008F4D94" w:rsidP="00190399">
            <w:pPr>
              <w:keepNext/>
              <w:keepLines/>
              <w:spacing w:after="0"/>
              <w:jc w:val="center"/>
              <w:rPr>
                <w:rFonts w:ascii="Arial" w:eastAsia="等线" w:hAnsi="Arial"/>
                <w:b/>
                <w:color w:val="000000"/>
                <w:sz w:val="18"/>
              </w:rPr>
            </w:pPr>
            <w:r w:rsidRPr="006C1517">
              <w:rPr>
                <w:rFonts w:ascii="Arial" w:eastAsia="等线" w:hAnsi="Arial"/>
                <w:b/>
                <w:color w:val="000000"/>
                <w:sz w:val="18"/>
              </w:rPr>
              <w:t>ΔR</w:t>
            </w:r>
            <w:r w:rsidRPr="006C1517">
              <w:rPr>
                <w:rFonts w:ascii="Arial" w:eastAsia="等线" w:hAnsi="Arial"/>
                <w:b/>
                <w:color w:val="000000"/>
                <w:sz w:val="18"/>
                <w:vertAlign w:val="subscript"/>
              </w:rPr>
              <w:t>IB,c</w:t>
            </w:r>
            <w:r w:rsidRPr="006C1517">
              <w:rPr>
                <w:rFonts w:ascii="Arial" w:eastAsia="等线" w:hAnsi="Arial"/>
                <w:b/>
                <w:color w:val="000000"/>
                <w:sz w:val="18"/>
              </w:rPr>
              <w:t xml:space="preserve"> for NR bands (dB)</w:t>
            </w:r>
            <w:r w:rsidRPr="006C1517">
              <w:rPr>
                <w:rFonts w:ascii="Arial" w:eastAsia="等线" w:hAnsi="Arial"/>
                <w:b/>
                <w:color w:val="000000"/>
                <w:sz w:val="18"/>
                <w:vertAlign w:val="superscript"/>
              </w:rPr>
              <w:t>*</w:t>
            </w:r>
          </w:p>
        </w:tc>
      </w:tr>
      <w:tr w:rsidR="008F4D94" w:rsidRPr="006C1517" w14:paraId="476B0141" w14:textId="77777777" w:rsidTr="00190399">
        <w:trPr>
          <w:trHeight w:val="187"/>
          <w:jc w:val="center"/>
        </w:trPr>
        <w:tc>
          <w:tcPr>
            <w:tcW w:w="1594" w:type="dxa"/>
            <w:vMerge/>
            <w:tcBorders>
              <w:bottom w:val="single" w:sz="4" w:space="0" w:color="auto"/>
            </w:tcBorders>
          </w:tcPr>
          <w:p w14:paraId="1F9483D5" w14:textId="77777777" w:rsidR="008F4D94" w:rsidRPr="006C1517" w:rsidRDefault="008F4D94" w:rsidP="00190399">
            <w:pPr>
              <w:keepNext/>
              <w:keepLines/>
              <w:spacing w:after="0"/>
              <w:jc w:val="center"/>
              <w:rPr>
                <w:rFonts w:ascii="Arial" w:eastAsia="等线" w:hAnsi="Arial"/>
                <w:b/>
                <w:color w:val="000000"/>
                <w:sz w:val="18"/>
              </w:rPr>
            </w:pPr>
          </w:p>
        </w:tc>
        <w:tc>
          <w:tcPr>
            <w:tcW w:w="5845" w:type="dxa"/>
            <w:gridSpan w:val="3"/>
            <w:vAlign w:val="center"/>
          </w:tcPr>
          <w:p w14:paraId="1F923795" w14:textId="77777777" w:rsidR="008F4D94" w:rsidRPr="006C1517" w:rsidRDefault="008F4D94" w:rsidP="00190399">
            <w:pPr>
              <w:keepNext/>
              <w:keepLines/>
              <w:spacing w:after="0"/>
              <w:jc w:val="center"/>
              <w:rPr>
                <w:rFonts w:ascii="Arial" w:eastAsia="等线" w:hAnsi="Arial"/>
                <w:b/>
                <w:color w:val="000000"/>
                <w:sz w:val="18"/>
              </w:rPr>
            </w:pPr>
            <w:r w:rsidRPr="006C1517">
              <w:rPr>
                <w:rFonts w:ascii="Arial" w:eastAsia="等线" w:hAnsi="Arial"/>
                <w:b/>
                <w:color w:val="000000"/>
                <w:sz w:val="18"/>
              </w:rPr>
              <w:t>Component band in order of bands in configuration</w:t>
            </w:r>
            <w:r w:rsidRPr="006C1517">
              <w:rPr>
                <w:rFonts w:ascii="Arial" w:eastAsia="等线" w:hAnsi="Arial"/>
                <w:b/>
                <w:color w:val="000000"/>
                <w:sz w:val="18"/>
                <w:vertAlign w:val="superscript"/>
              </w:rPr>
              <w:t>**</w:t>
            </w:r>
          </w:p>
        </w:tc>
      </w:tr>
      <w:tr w:rsidR="008F4D94" w:rsidRPr="006C1517" w14:paraId="08C6E814" w14:textId="77777777" w:rsidTr="00190399">
        <w:trPr>
          <w:trHeight w:val="187"/>
          <w:jc w:val="center"/>
        </w:trPr>
        <w:tc>
          <w:tcPr>
            <w:tcW w:w="1594" w:type="dxa"/>
            <w:tcBorders>
              <w:bottom w:val="single" w:sz="4" w:space="0" w:color="auto"/>
            </w:tcBorders>
            <w:shd w:val="clear" w:color="auto" w:fill="auto"/>
          </w:tcPr>
          <w:p w14:paraId="6F1C084E" w14:textId="77777777" w:rsidR="008F4D94" w:rsidRPr="006C1517" w:rsidRDefault="008F4D94" w:rsidP="00190399">
            <w:pPr>
              <w:keepNext/>
              <w:keepLines/>
              <w:spacing w:after="0"/>
              <w:jc w:val="center"/>
              <w:rPr>
                <w:rFonts w:ascii="Arial" w:eastAsia="等线" w:hAnsi="Arial"/>
                <w:color w:val="000000"/>
                <w:sz w:val="18"/>
              </w:rPr>
            </w:pPr>
            <w:r w:rsidRPr="006C1517">
              <w:rPr>
                <w:rFonts w:ascii="Arial" w:eastAsia="等线" w:hAnsi="Arial"/>
                <w:color w:val="000000"/>
                <w:sz w:val="18"/>
                <w:lang w:eastAsia="zh-CN"/>
              </w:rPr>
              <w:t>CA</w:t>
            </w:r>
            <w:r w:rsidRPr="006C1517">
              <w:rPr>
                <w:rFonts w:ascii="Arial" w:eastAsia="等线" w:hAnsi="Arial"/>
                <w:color w:val="000000"/>
                <w:sz w:val="18"/>
              </w:rPr>
              <w:t>_</w:t>
            </w:r>
            <w:r w:rsidRPr="006C1517">
              <w:rPr>
                <w:rFonts w:ascii="Arial" w:eastAsia="等线" w:hAnsi="Arial"/>
                <w:color w:val="000000"/>
                <w:sz w:val="18"/>
                <w:lang w:eastAsia="zh-CN"/>
              </w:rPr>
              <w:t>n7</w:t>
            </w:r>
            <w:r w:rsidRPr="006C1517">
              <w:rPr>
                <w:rFonts w:ascii="Arial" w:eastAsia="等线" w:hAnsi="Arial"/>
                <w:color w:val="000000"/>
                <w:sz w:val="18"/>
                <w:lang w:val="sv-SE" w:eastAsia="ja-JP"/>
              </w:rPr>
              <w:t>-</w:t>
            </w:r>
            <w:r w:rsidRPr="006C1517">
              <w:rPr>
                <w:rFonts w:ascii="Arial" w:eastAsia="等线" w:hAnsi="Arial"/>
                <w:color w:val="000000"/>
                <w:sz w:val="18"/>
                <w:lang w:val="en-US" w:eastAsia="zh-CN"/>
              </w:rPr>
              <w:t>n29</w:t>
            </w:r>
            <w:r w:rsidRPr="006C1517">
              <w:rPr>
                <w:rFonts w:ascii="Arial" w:eastAsia="等线" w:hAnsi="Arial"/>
                <w:color w:val="000000"/>
                <w:sz w:val="18"/>
                <w:lang w:val="sv-SE" w:eastAsia="zh-CN"/>
              </w:rPr>
              <w:t>-n66</w:t>
            </w:r>
          </w:p>
        </w:tc>
        <w:tc>
          <w:tcPr>
            <w:tcW w:w="1948" w:type="dxa"/>
            <w:vAlign w:val="center"/>
          </w:tcPr>
          <w:p w14:paraId="2177958B" w14:textId="77777777" w:rsidR="008F4D94" w:rsidRPr="006C1517" w:rsidRDefault="008F4D94" w:rsidP="00190399">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0.5</w:t>
            </w:r>
          </w:p>
        </w:tc>
        <w:tc>
          <w:tcPr>
            <w:tcW w:w="1948" w:type="dxa"/>
            <w:vAlign w:val="center"/>
          </w:tcPr>
          <w:p w14:paraId="03B0BD0E" w14:textId="77777777" w:rsidR="008F4D94" w:rsidRPr="006C1517" w:rsidRDefault="008F4D94" w:rsidP="00190399">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w:t>
            </w:r>
          </w:p>
        </w:tc>
        <w:tc>
          <w:tcPr>
            <w:tcW w:w="1949" w:type="dxa"/>
            <w:vAlign w:val="center"/>
          </w:tcPr>
          <w:p w14:paraId="2E518779" w14:textId="77777777" w:rsidR="008F4D94" w:rsidRPr="006C1517" w:rsidRDefault="008F4D94" w:rsidP="00190399">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0.5</w:t>
            </w:r>
          </w:p>
        </w:tc>
      </w:tr>
      <w:tr w:rsidR="008F4D94" w:rsidRPr="00636D5A" w14:paraId="614B4A73" w14:textId="77777777" w:rsidTr="00190399">
        <w:trPr>
          <w:trHeight w:val="187"/>
          <w:jc w:val="center"/>
        </w:trPr>
        <w:tc>
          <w:tcPr>
            <w:tcW w:w="7439" w:type="dxa"/>
            <w:gridSpan w:val="4"/>
            <w:tcBorders>
              <w:top w:val="single" w:sz="4" w:space="0" w:color="auto"/>
            </w:tcBorders>
            <w:shd w:val="clear" w:color="auto" w:fill="auto"/>
          </w:tcPr>
          <w:p w14:paraId="51C206CE" w14:textId="77777777" w:rsidR="008F4D94" w:rsidRPr="006C1517" w:rsidRDefault="008F4D94" w:rsidP="00190399">
            <w:pPr>
              <w:keepLines/>
              <w:spacing w:after="0"/>
              <w:ind w:left="870" w:hanging="870"/>
              <w:rPr>
                <w:rFonts w:eastAsia="等线" w:cs="Arial"/>
                <w:color w:val="000000"/>
                <w:lang w:eastAsia="ja-JP"/>
              </w:rPr>
            </w:pPr>
            <w:r w:rsidRPr="006C1517">
              <w:rPr>
                <w:rFonts w:ascii="Arial" w:eastAsia="等线" w:hAnsi="Arial" w:cs="Arial"/>
                <w:color w:val="000000"/>
                <w:sz w:val="18"/>
                <w:lang w:eastAsia="ja-JP"/>
              </w:rPr>
              <w:t>NOTE *:</w:t>
            </w:r>
            <w:r w:rsidRPr="006C1517">
              <w:rPr>
                <w:rFonts w:ascii="Arial" w:eastAsia="等线" w:hAnsi="Arial" w:cs="Arial"/>
                <w:color w:val="000000"/>
                <w:sz w:val="18"/>
                <w:lang w:eastAsia="ja-JP"/>
              </w:rPr>
              <w:tab/>
              <w:t xml:space="preserve"> “-” denotes ΔR</w:t>
            </w:r>
            <w:r w:rsidRPr="006C1517">
              <w:rPr>
                <w:rFonts w:ascii="Arial" w:eastAsia="等线" w:hAnsi="Arial" w:cs="Arial"/>
                <w:color w:val="000000"/>
                <w:sz w:val="18"/>
                <w:vertAlign w:val="subscript"/>
                <w:lang w:eastAsia="ja-JP"/>
              </w:rPr>
              <w:t>IB</w:t>
            </w:r>
            <w:proofErr w:type="gramStart"/>
            <w:r w:rsidRPr="006C1517">
              <w:rPr>
                <w:rFonts w:ascii="Arial" w:eastAsia="等线" w:hAnsi="Arial" w:cs="Arial"/>
                <w:color w:val="000000"/>
                <w:sz w:val="18"/>
                <w:vertAlign w:val="subscript"/>
                <w:lang w:eastAsia="ja-JP"/>
              </w:rPr>
              <w:t>,c</w:t>
            </w:r>
            <w:proofErr w:type="gramEnd"/>
            <w:r w:rsidRPr="006C1517">
              <w:rPr>
                <w:rFonts w:ascii="Arial" w:eastAsia="等线" w:hAnsi="Arial" w:cs="Arial"/>
                <w:color w:val="000000"/>
                <w:sz w:val="18"/>
                <w:lang w:eastAsia="ja-JP"/>
              </w:rPr>
              <w:t xml:space="preserve"> = 0.</w:t>
            </w:r>
          </w:p>
          <w:p w14:paraId="1B8BE7E0" w14:textId="77777777" w:rsidR="008F4D94" w:rsidRPr="00636D5A" w:rsidRDefault="008F4D94" w:rsidP="00190399">
            <w:pPr>
              <w:keepLines/>
              <w:spacing w:after="0"/>
              <w:ind w:left="870" w:hanging="870"/>
              <w:rPr>
                <w:rFonts w:ascii="Arial" w:eastAsia="等线" w:hAnsi="Arial"/>
                <w:color w:val="000000"/>
                <w:sz w:val="18"/>
                <w:lang w:val="en-US"/>
              </w:rPr>
            </w:pPr>
            <w:r w:rsidRPr="006C1517">
              <w:rPr>
                <w:rFonts w:ascii="Arial" w:eastAsia="等线" w:hAnsi="Arial" w:cs="Arial"/>
                <w:color w:val="000000"/>
                <w:sz w:val="18"/>
                <w:lang w:eastAsia="ja-JP"/>
              </w:rPr>
              <w:t>NOTE **:</w:t>
            </w:r>
            <w:r w:rsidRPr="006C1517">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207401F5" w14:textId="77777777" w:rsidR="008F4D94" w:rsidRPr="00636D5A" w:rsidRDefault="008F4D94" w:rsidP="008F4D94">
      <w:pPr>
        <w:rPr>
          <w:rFonts w:eastAsia="等线"/>
        </w:rPr>
      </w:pPr>
    </w:p>
    <w:p w14:paraId="1D7BE83A" w14:textId="77777777" w:rsidR="008F4D94" w:rsidRPr="00CF42FD" w:rsidRDefault="008F4D94" w:rsidP="00CF42FD">
      <w:pPr>
        <w:pStyle w:val="31"/>
      </w:pPr>
      <w:bookmarkStart w:id="444" w:name="_Toc180420635"/>
      <w:r w:rsidRPr="00CF42FD">
        <w:t>5.34.2</w:t>
      </w:r>
      <w:r w:rsidRPr="00CF42FD">
        <w:tab/>
        <w:t>Specific for 2 bands UL CA</w:t>
      </w:r>
      <w:bookmarkEnd w:id="444"/>
    </w:p>
    <w:p w14:paraId="3588B2D7" w14:textId="77777777" w:rsidR="008F4D94" w:rsidRPr="00CF42FD" w:rsidRDefault="008F4D94" w:rsidP="00CF42FD">
      <w:pPr>
        <w:pStyle w:val="41"/>
      </w:pPr>
      <w:bookmarkStart w:id="445" w:name="_Toc180420636"/>
      <w:r w:rsidRPr="00CF42FD">
        <w:t>5.34.2.1</w:t>
      </w:r>
      <w:r w:rsidRPr="00CF42FD">
        <w:tab/>
        <w:t>UE co-existence studies</w:t>
      </w:r>
      <w:bookmarkEnd w:id="445"/>
    </w:p>
    <w:p w14:paraId="5841BDAB" w14:textId="77777777" w:rsidR="008F4D94" w:rsidRPr="00CF42FD" w:rsidRDefault="008F4D94" w:rsidP="00CF42FD">
      <w:pPr>
        <w:pStyle w:val="51"/>
        <w:rPr>
          <w:snapToGrid w:val="0"/>
        </w:rPr>
      </w:pPr>
      <w:bookmarkStart w:id="446" w:name="_Toc180420637"/>
      <w:r w:rsidRPr="00CF42FD">
        <w:rPr>
          <w:snapToGrid w:val="0"/>
        </w:rPr>
        <w:t>5.34.2.1.1</w:t>
      </w:r>
      <w:r w:rsidRPr="00CF42FD">
        <w:rPr>
          <w:snapToGrid w:val="0"/>
        </w:rPr>
        <w:tab/>
        <w:t>Co-existence studies for 2UL band with 1CC per band</w:t>
      </w:r>
      <w:bookmarkEnd w:id="446"/>
    </w:p>
    <w:p w14:paraId="6D16219C"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5.34</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66</w:t>
      </w:r>
      <w:r w:rsidRPr="00636D5A">
        <w:rPr>
          <w:rFonts w:eastAsia="MS Mincho"/>
        </w:rPr>
        <w:t>A with UL CA_n</w:t>
      </w:r>
      <w:r>
        <w:rPr>
          <w:rFonts w:eastAsia="MS Mincho"/>
        </w:rPr>
        <w:t>7</w:t>
      </w:r>
      <w:r w:rsidRPr="00636D5A">
        <w:rPr>
          <w:rFonts w:eastAsia="MS Mincho"/>
        </w:rPr>
        <w:t>A-n</w:t>
      </w:r>
      <w:r>
        <w:rPr>
          <w:rFonts w:eastAsia="MS Mincho"/>
        </w:rPr>
        <w:t>66</w:t>
      </w:r>
      <w:r w:rsidRPr="00636D5A">
        <w:rPr>
          <w:rFonts w:eastAsia="MS Mincho"/>
        </w:rPr>
        <w:t>A.</w:t>
      </w:r>
    </w:p>
    <w:p w14:paraId="05144B5F"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5.34</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42096D60"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9C2BFD"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76C1" w14:textId="77777777" w:rsidR="008F4D94" w:rsidRPr="00636D5A" w:rsidRDefault="008F4D94" w:rsidP="00190399">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8AF0C" w14:textId="77777777" w:rsidR="008F4D94" w:rsidRPr="00636D5A" w:rsidRDefault="008F4D94" w:rsidP="00190399">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0062C" w14:textId="77777777" w:rsidR="008F4D94" w:rsidRPr="00636D5A" w:rsidRDefault="008F4D94" w:rsidP="00190399">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9A345" w14:textId="77777777" w:rsidR="008F4D94" w:rsidRPr="00636D5A" w:rsidRDefault="008F4D94" w:rsidP="00190399">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8F4D94" w:rsidRPr="00636D5A" w14:paraId="3E3BD95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5D782" w14:textId="77777777" w:rsidR="008F4D94" w:rsidRPr="00636D5A" w:rsidRDefault="008F4D94" w:rsidP="00190399">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199C0D"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sz w:val="18"/>
                <w:lang w:val="en-US"/>
              </w:rPr>
              <w:t>|</w:t>
            </w:r>
            <w:r w:rsidRPr="00636D5A">
              <w:rPr>
                <w:rFonts w:ascii="Arial" w:eastAsia="等线" w:hAnsi="Arial"/>
                <w:sz w:val="18"/>
                <w:lang w:eastAsia="zh-CN"/>
              </w:rPr>
              <w:t>f</w:t>
            </w:r>
            <w:r w:rsidRPr="00636D5A">
              <w:rPr>
                <w:rFonts w:ascii="Arial" w:eastAsia="等线" w:hAnsi="Arial"/>
                <w:sz w:val="18"/>
                <w:vertAlign w:val="subscript"/>
                <w:lang w:eastAsia="zh-CN"/>
              </w:rPr>
              <w:t>y</w:t>
            </w:r>
            <w:r w:rsidRPr="00636D5A">
              <w:rPr>
                <w:rFonts w:ascii="Arial" w:eastAsia="等线" w:hAnsi="Arial"/>
                <w:sz w:val="18"/>
                <w:vertAlign w:val="subscript"/>
                <w:lang w:val="en-US"/>
              </w:rPr>
              <w:t>_low</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46215"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3A4C8"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y_low</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56EE2"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r>
      <w:tr w:rsidR="008F4D94" w:rsidRPr="00636D5A" w14:paraId="4509028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D1D7F"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314A89" w14:textId="77777777" w:rsidR="008F4D94" w:rsidRPr="00037988" w:rsidRDefault="008F4D94" w:rsidP="00190399">
            <w:pPr>
              <w:keepNext/>
              <w:keepLines/>
              <w:spacing w:after="0"/>
              <w:jc w:val="center"/>
              <w:rPr>
                <w:rFonts w:ascii="Arial" w:eastAsia="等线" w:hAnsi="Arial" w:cs="Arial"/>
                <w:sz w:val="18"/>
                <w:lang w:val="en-US"/>
              </w:rPr>
            </w:pPr>
            <w:r w:rsidRPr="000C7D87">
              <w:rPr>
                <w:rFonts w:ascii="Arial" w:eastAsia="等线" w:hAnsi="Arial" w:cs="Arial"/>
                <w:sz w:val="18"/>
                <w:lang w:val="en-US"/>
              </w:rPr>
              <w:t>720–860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5227E"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4210–4350</w:t>
            </w:r>
          </w:p>
        </w:tc>
      </w:tr>
      <w:tr w:rsidR="008F4D94" w:rsidRPr="00636D5A" w14:paraId="082B4D3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1FAB0"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EAF407"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A06BF6"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5A97C8"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7D9E35"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50F3950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26E6"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09EDB7"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3220–3430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16D1C"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850–1060</w:t>
            </w:r>
          </w:p>
        </w:tc>
      </w:tr>
      <w:tr w:rsidR="008F4D94" w:rsidRPr="00636D5A" w14:paraId="3FFBB4A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9F14F"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9B3885"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41179"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AF098E"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E41B5"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5742C3C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DC308"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3FE05F"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6710–6920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8DE2"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5920–6130</w:t>
            </w:r>
          </w:p>
        </w:tc>
      </w:tr>
      <w:tr w:rsidR="008F4D94" w:rsidRPr="00636D5A" w14:paraId="52BE0C6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CCD35"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393B06"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49A4E09"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B0AF05"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37477B"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756D3D0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EB9A3"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48378"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5720–6000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489F5"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2560–2840</w:t>
            </w:r>
          </w:p>
        </w:tc>
      </w:tr>
      <w:tr w:rsidR="008F4D94" w:rsidRPr="00636D5A" w14:paraId="64CC25E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B9BF2"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2A81BB"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FD5A7"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F741EBE" w14:textId="77777777" w:rsidR="008F4D94" w:rsidRPr="00037988" w:rsidRDefault="008F4D94" w:rsidP="00190399">
            <w:pPr>
              <w:keepNext/>
              <w:keepLines/>
              <w:spacing w:after="0"/>
              <w:jc w:val="center"/>
              <w:rPr>
                <w:rFonts w:ascii="Arial" w:eastAsia="等线" w:hAnsi="Arial" w:cs="Arial"/>
                <w:sz w:val="18"/>
                <w:lang w:val="en-US"/>
              </w:rPr>
            </w:pPr>
          </w:p>
        </w:tc>
      </w:tr>
      <w:tr w:rsidR="008F4D94" w:rsidRPr="00636D5A" w14:paraId="4B1ACDC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708AE"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4B50F"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1440–1720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5252BC9E" w14:textId="77777777" w:rsidR="008F4D94" w:rsidRPr="00037988" w:rsidRDefault="008F4D94" w:rsidP="00190399">
            <w:pPr>
              <w:keepNext/>
              <w:keepLines/>
              <w:spacing w:after="0"/>
              <w:jc w:val="center"/>
              <w:rPr>
                <w:rFonts w:ascii="Arial" w:eastAsia="等线" w:hAnsi="Arial" w:cs="Arial"/>
                <w:sz w:val="18"/>
                <w:lang w:eastAsia="ja-JP"/>
              </w:rPr>
            </w:pPr>
          </w:p>
        </w:tc>
      </w:tr>
      <w:tr w:rsidR="008F4D94" w:rsidRPr="00636D5A" w14:paraId="3E087DF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4DD46" w14:textId="77777777" w:rsidR="008F4D94" w:rsidRPr="00636D5A" w:rsidRDefault="008F4D94" w:rsidP="00190399">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9B70B"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B0216D"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F12F7"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6874254"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74C67AD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614EC"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ED7C8C"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9210–9490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FE664"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7630–7910</w:t>
            </w:r>
          </w:p>
        </w:tc>
      </w:tr>
      <w:tr w:rsidR="008F4D94" w:rsidRPr="00636D5A" w14:paraId="4D6C2F8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4901B"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F94696"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1595D4"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221955F" w14:textId="77777777" w:rsidR="008F4D94" w:rsidRPr="00037988" w:rsidRDefault="008F4D94" w:rsidP="00190399">
            <w:pPr>
              <w:keepNext/>
              <w:keepLines/>
              <w:spacing w:after="0"/>
              <w:jc w:val="center"/>
              <w:rPr>
                <w:rFonts w:ascii="Arial" w:eastAsia="等线" w:hAnsi="Arial" w:cs="Arial"/>
                <w:sz w:val="18"/>
                <w:lang w:val="en-US"/>
              </w:rPr>
            </w:pPr>
          </w:p>
        </w:tc>
      </w:tr>
      <w:tr w:rsidR="008F4D94" w:rsidRPr="00636D5A" w14:paraId="36DB36C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956D1"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46FE9"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8420–8700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64B60B45" w14:textId="77777777" w:rsidR="008F4D94" w:rsidRPr="00037988" w:rsidRDefault="008F4D94" w:rsidP="00190399">
            <w:pPr>
              <w:keepNext/>
              <w:keepLines/>
              <w:spacing w:after="0"/>
              <w:jc w:val="center"/>
              <w:rPr>
                <w:rFonts w:ascii="Arial" w:eastAsia="等线" w:hAnsi="Arial" w:cs="Arial"/>
                <w:sz w:val="18"/>
                <w:lang w:eastAsia="ja-JP"/>
              </w:rPr>
            </w:pPr>
          </w:p>
        </w:tc>
      </w:tr>
      <w:tr w:rsidR="008F4D94" w:rsidRPr="00636D5A" w14:paraId="1D24441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21D0F"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17FF9"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873DC9"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5A290E"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E5BA2E"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4B37258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5D85E"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A3ABB"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4270–4620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BF4B2"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8220–8570</w:t>
            </w:r>
          </w:p>
        </w:tc>
      </w:tr>
      <w:tr w:rsidR="008F4D94" w:rsidRPr="00636D5A" w14:paraId="58F7486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8B113"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9DDC5F"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1C2ABD"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A062D0"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FB8A58"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656D0A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2848C" w14:textId="77777777" w:rsidR="008F4D94" w:rsidRPr="00636D5A" w:rsidRDefault="008F4D94" w:rsidP="00190399">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C3A781"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10–340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DE5FD"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3940–4290</w:t>
            </w:r>
          </w:p>
        </w:tc>
      </w:tr>
      <w:tr w:rsidR="008F4D94" w:rsidRPr="00636D5A" w14:paraId="1213FC9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91525"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CE743"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00BF5E"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BA64AB"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B4E724"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106B1A5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DDC4A"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8B589"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9340–9690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91A84"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11710–12060</w:t>
            </w:r>
          </w:p>
        </w:tc>
      </w:tr>
      <w:tr w:rsidR="008F4D94" w:rsidRPr="00636D5A" w14:paraId="15279E6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D392A"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6F2BF"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FB7835"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3F559B"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C3F8AB" w14:textId="77777777" w:rsidR="008F4D94" w:rsidRPr="00037988" w:rsidRDefault="008F4D94" w:rsidP="00190399">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676819C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48693"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6EDF"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10130–10480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94711" w14:textId="77777777" w:rsidR="008F4D94" w:rsidRPr="00037988" w:rsidRDefault="008F4D94" w:rsidP="00190399">
            <w:pPr>
              <w:keepNext/>
              <w:keepLines/>
              <w:spacing w:after="0"/>
              <w:jc w:val="center"/>
              <w:rPr>
                <w:rFonts w:ascii="Arial" w:eastAsia="等线" w:hAnsi="Arial" w:cs="Arial"/>
                <w:sz w:val="18"/>
                <w:lang w:eastAsia="ja-JP"/>
              </w:rPr>
            </w:pPr>
            <w:r w:rsidRPr="00037988">
              <w:rPr>
                <w:rFonts w:ascii="Arial" w:eastAsia="等线" w:hAnsi="Arial" w:cs="Arial"/>
                <w:sz w:val="18"/>
                <w:lang w:val="en-US"/>
              </w:rPr>
              <w:t>10920–11270</w:t>
            </w:r>
          </w:p>
        </w:tc>
      </w:tr>
      <w:tr w:rsidR="008F4D94" w:rsidRPr="00636D5A" w14:paraId="0F8AC2EA"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22038" w14:textId="77777777" w:rsidR="008F4D94" w:rsidRPr="00636D5A" w:rsidRDefault="008F4D94" w:rsidP="00190399">
            <w:pPr>
              <w:keepNext/>
              <w:keepLines/>
              <w:spacing w:after="0"/>
              <w:rPr>
                <w:rFonts w:ascii="Arial" w:eastAsia="等线" w:hAnsi="Arial"/>
                <w:sz w:val="18"/>
                <w:lang w:val="en-US"/>
              </w:rPr>
            </w:pPr>
            <w:proofErr w:type="gramStart"/>
            <w:r w:rsidRPr="00636D5A">
              <w:rPr>
                <w:rFonts w:ascii="Arial" w:eastAsia="等线" w:hAnsi="Arial"/>
                <w:sz w:val="18"/>
              </w:rPr>
              <w:t>NOTE :</w:t>
            </w:r>
            <w:proofErr w:type="gramEnd"/>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596431D2" w14:textId="77777777" w:rsidR="008F4D94" w:rsidRDefault="008F4D94" w:rsidP="008F4D94">
      <w:pPr>
        <w:rPr>
          <w:rFonts w:ascii="Arial" w:eastAsia="等线" w:hAnsi="Arial" w:cs="Arial"/>
          <w:b/>
        </w:rPr>
      </w:pPr>
    </w:p>
    <w:p w14:paraId="73D82292" w14:textId="77777777" w:rsidR="008F4D94" w:rsidRPr="00636D5A" w:rsidRDefault="008F4D94" w:rsidP="008F4D94">
      <w:pPr>
        <w:rPr>
          <w:rFonts w:ascii="Arial" w:eastAsia="等线" w:hAnsi="Arial" w:cs="Arial"/>
          <w:b/>
        </w:rPr>
      </w:pPr>
      <w:r w:rsidRPr="00BF5D34">
        <w:rPr>
          <w:rFonts w:eastAsia="MS Mincho"/>
        </w:rPr>
        <w:t xml:space="preserve">Based on the above table, </w:t>
      </w:r>
      <w:r>
        <w:rPr>
          <w:rFonts w:eastAsia="MS Mincho"/>
        </w:rPr>
        <w:t>2</w:t>
      </w:r>
      <w:r>
        <w:rPr>
          <w:rFonts w:eastAsia="等线" w:cs="等线" w:hint="eastAsia"/>
          <w:szCs w:val="21"/>
          <w:vertAlign w:val="superscript"/>
          <w:lang w:eastAsia="zh-CN"/>
        </w:rPr>
        <w:t>nd</w:t>
      </w:r>
      <w:r w:rsidRPr="00BF5D34">
        <w:rPr>
          <w:rFonts w:eastAsia="等线" w:cs="等线"/>
          <w:szCs w:val="21"/>
          <w:lang w:eastAsia="ko-KR"/>
        </w:rPr>
        <w:t xml:space="preserve"> order IMD generated by </w:t>
      </w:r>
      <w:r w:rsidRPr="00BF5D34">
        <w:rPr>
          <w:rFonts w:eastAsia="MS Mincho"/>
        </w:rPr>
        <w:t>UL CA_n</w:t>
      </w:r>
      <w:r>
        <w:rPr>
          <w:rFonts w:eastAsia="MS Mincho"/>
        </w:rPr>
        <w:t>7</w:t>
      </w:r>
      <w:r w:rsidRPr="00BF5D34">
        <w:rPr>
          <w:rFonts w:eastAsia="MS Mincho"/>
        </w:rPr>
        <w:t>A-n</w:t>
      </w:r>
      <w:r>
        <w:rPr>
          <w:rFonts w:eastAsia="MS Mincho"/>
        </w:rPr>
        <w:t>66</w:t>
      </w:r>
      <w:r w:rsidRPr="00BF5D34">
        <w:rPr>
          <w:rFonts w:eastAsia="MS Mincho"/>
        </w:rPr>
        <w:t xml:space="preserve">A </w:t>
      </w:r>
      <w:r w:rsidRPr="00BF5D34">
        <w:rPr>
          <w:rFonts w:eastAsia="等线" w:cs="等线" w:hint="eastAsia"/>
          <w:szCs w:val="21"/>
          <w:lang w:eastAsia="ko-KR"/>
        </w:rPr>
        <w:t>may</w:t>
      </w:r>
      <w:r w:rsidRPr="00BF5D34">
        <w:rPr>
          <w:rFonts w:eastAsia="等线" w:cs="等线"/>
          <w:szCs w:val="21"/>
          <w:lang w:eastAsia="ko-KR"/>
        </w:rPr>
        <w:t xml:space="preserve"> 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45B340B6" w14:textId="77777777" w:rsidR="008F4D94" w:rsidRPr="00CF42FD" w:rsidRDefault="008F4D94" w:rsidP="00CF42FD">
      <w:pPr>
        <w:pStyle w:val="41"/>
      </w:pPr>
      <w:bookmarkStart w:id="447" w:name="_Toc180420638"/>
      <w:r w:rsidRPr="00CF42FD">
        <w:t>5.34.2.2</w:t>
      </w:r>
      <w:r w:rsidRPr="00CF42FD">
        <w:tab/>
        <w:t>REFSENS requirements</w:t>
      </w:r>
      <w:bookmarkEnd w:id="447"/>
    </w:p>
    <w:p w14:paraId="08C661C2" w14:textId="77777777" w:rsidR="008F4D94" w:rsidRPr="009676E5"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from </w:t>
      </w:r>
      <w:r w:rsidRPr="00D01CBB">
        <w:rPr>
          <w:rFonts w:eastAsia="MS Mincho"/>
        </w:rPr>
        <w:t>DC_12-66_n7</w:t>
      </w:r>
      <w:r w:rsidRPr="004D55CE">
        <w:rPr>
          <w:rFonts w:eastAsia="MS Mincho"/>
        </w:rPr>
        <w:t xml:space="preserve"> are reused as below.</w:t>
      </w:r>
    </w:p>
    <w:p w14:paraId="3DA10893" w14:textId="77777777" w:rsidR="008F4D94" w:rsidRPr="009676E5" w:rsidRDefault="008F4D94" w:rsidP="008F4D94">
      <w:pPr>
        <w:keepNext/>
        <w:keepLines/>
        <w:spacing w:before="60"/>
        <w:jc w:val="center"/>
        <w:rPr>
          <w:rFonts w:ascii="Arial" w:eastAsia="等线" w:hAnsi="Arial" w:cs="Arial"/>
          <w:b/>
        </w:rPr>
      </w:pPr>
      <w:r w:rsidRPr="009676E5">
        <w:rPr>
          <w:rFonts w:ascii="Arial" w:eastAsia="等线" w:hAnsi="Arial" w:cs="Arial"/>
          <w:b/>
        </w:rPr>
        <w:t xml:space="preserve">Table </w:t>
      </w:r>
      <w:r>
        <w:rPr>
          <w:rFonts w:ascii="Arial" w:eastAsia="等线" w:hAnsi="Arial" w:cs="Arial"/>
          <w:b/>
        </w:rPr>
        <w:t>5.34</w:t>
      </w:r>
      <w:r w:rsidRPr="009676E5">
        <w:rPr>
          <w:rFonts w:ascii="Arial" w:eastAsia="等线" w:hAnsi="Arial" w:cs="Arial"/>
          <w:b/>
        </w:rPr>
        <w:t>.2.2-</w:t>
      </w:r>
      <w:r>
        <w:rPr>
          <w:rFonts w:ascii="Arial" w:eastAsia="等线" w:hAnsi="Arial" w:cs="Arial"/>
          <w:b/>
        </w:rPr>
        <w:t>1</w:t>
      </w:r>
      <w:r w:rsidRPr="009676E5">
        <w:rPr>
          <w:rFonts w:ascii="Arial" w:eastAsia="等线" w:hAnsi="Arial" w:cs="Arial"/>
          <w:b/>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9676E5" w14:paraId="2B186993" w14:textId="77777777" w:rsidTr="001903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D2B29C"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Band / Channel bandwidth / N</w:t>
            </w:r>
            <w:r w:rsidRPr="009676E5">
              <w:rPr>
                <w:rFonts w:ascii="Arial" w:eastAsia="等线" w:hAnsi="Arial"/>
                <w:b/>
                <w:sz w:val="18"/>
                <w:vertAlign w:val="subscript"/>
              </w:rPr>
              <w:t>RB</w:t>
            </w:r>
            <w:r w:rsidRPr="009676E5">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1B0840"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Source of IMD</w:t>
            </w:r>
          </w:p>
        </w:tc>
      </w:tr>
      <w:tr w:rsidR="008F4D94" w:rsidRPr="009676E5" w14:paraId="2CF9279F" w14:textId="77777777" w:rsidTr="001903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96FC93"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 xml:space="preserve">NR </w:t>
            </w:r>
            <w:r w:rsidRPr="009676E5">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647AE1"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0ACADDA9"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UL F</w:t>
            </w:r>
            <w:r w:rsidRPr="009676E5">
              <w:rPr>
                <w:rFonts w:ascii="Arial" w:eastAsia="等线" w:hAnsi="Arial"/>
                <w:b/>
                <w:sz w:val="18"/>
                <w:vertAlign w:val="subscript"/>
              </w:rPr>
              <w:t>c</w:t>
            </w:r>
            <w:r w:rsidRPr="009676E5">
              <w:rPr>
                <w:rFonts w:ascii="Arial" w:eastAsia="等线" w:hAnsi="Arial"/>
                <w:b/>
                <w:sz w:val="18"/>
              </w:rPr>
              <w:t xml:space="preserve"> </w:t>
            </w:r>
            <w:r w:rsidRPr="009676E5">
              <w:rPr>
                <w:rFonts w:ascii="Arial" w:eastAsia="等线"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3A660A8"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 xml:space="preserve">UL/DL BW </w:t>
            </w:r>
            <w:r w:rsidRPr="009676E5">
              <w:rPr>
                <w:rFonts w:ascii="Arial" w:eastAsia="等线"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0D6D2B7"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 xml:space="preserve">UL </w:t>
            </w:r>
            <w:r w:rsidRPr="009676E5">
              <w:rPr>
                <w:rFonts w:ascii="Arial" w:eastAsia="等线" w:hAnsi="Arial"/>
                <w:b/>
                <w:sz w:val="18"/>
              </w:rPr>
              <w:br/>
              <w:t>C</w:t>
            </w:r>
            <w:r w:rsidRPr="009676E5">
              <w:rPr>
                <w:rFonts w:ascii="Arial" w:eastAsia="等线"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5E8D7A"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DL F</w:t>
            </w:r>
            <w:r w:rsidRPr="009676E5">
              <w:rPr>
                <w:rFonts w:ascii="Arial" w:eastAsia="等线" w:hAnsi="Arial"/>
                <w:b/>
                <w:sz w:val="18"/>
                <w:vertAlign w:val="subscript"/>
              </w:rPr>
              <w:t>c</w:t>
            </w:r>
            <w:r w:rsidRPr="009676E5">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663061"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 xml:space="preserve">MSD </w:t>
            </w:r>
            <w:r w:rsidRPr="009676E5">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55AAF69" w14:textId="77777777" w:rsidR="008F4D94" w:rsidRPr="009676E5" w:rsidRDefault="008F4D94" w:rsidP="00190399">
            <w:pPr>
              <w:keepNext/>
              <w:keepLines/>
              <w:spacing w:after="0"/>
              <w:jc w:val="center"/>
              <w:rPr>
                <w:rFonts w:ascii="Arial" w:eastAsia="等线" w:hAnsi="Arial"/>
                <w:b/>
                <w:sz w:val="18"/>
              </w:rPr>
            </w:pPr>
            <w:r w:rsidRPr="009676E5">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08357F" w14:textId="77777777" w:rsidR="008F4D94" w:rsidRPr="009676E5" w:rsidRDefault="008F4D94" w:rsidP="00190399">
            <w:pPr>
              <w:keepNext/>
              <w:keepLines/>
              <w:spacing w:after="0"/>
              <w:jc w:val="center"/>
              <w:rPr>
                <w:rFonts w:ascii="Arial" w:eastAsia="等线" w:hAnsi="Arial"/>
                <w:b/>
                <w:sz w:val="18"/>
              </w:rPr>
            </w:pPr>
          </w:p>
        </w:tc>
      </w:tr>
      <w:tr w:rsidR="008F4D94" w:rsidRPr="009676E5" w14:paraId="15960434"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1DA79"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color w:val="000000"/>
                <w:sz w:val="18"/>
                <w:lang w:eastAsia="zh-CN"/>
              </w:rPr>
              <w:t>CA_n7-n29-n66</w:t>
            </w:r>
          </w:p>
        </w:tc>
        <w:tc>
          <w:tcPr>
            <w:tcW w:w="1146" w:type="dxa"/>
            <w:tcBorders>
              <w:top w:val="single" w:sz="4" w:space="0" w:color="auto"/>
              <w:left w:val="single" w:sz="4" w:space="0" w:color="auto"/>
              <w:right w:val="single" w:sz="4" w:space="0" w:color="auto"/>
            </w:tcBorders>
            <w:vAlign w:val="center"/>
          </w:tcPr>
          <w:p w14:paraId="43D73A62"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color w:val="000000"/>
                <w:sz w:val="18"/>
              </w:rPr>
              <w:t>n7</w:t>
            </w:r>
          </w:p>
        </w:tc>
        <w:tc>
          <w:tcPr>
            <w:tcW w:w="960" w:type="dxa"/>
            <w:tcBorders>
              <w:top w:val="single" w:sz="4" w:space="0" w:color="auto"/>
              <w:left w:val="single" w:sz="4" w:space="0" w:color="auto"/>
              <w:right w:val="single" w:sz="4" w:space="0" w:color="auto"/>
            </w:tcBorders>
          </w:tcPr>
          <w:p w14:paraId="32E7A721"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2502.5</w:t>
            </w:r>
          </w:p>
        </w:tc>
        <w:tc>
          <w:tcPr>
            <w:tcW w:w="964" w:type="dxa"/>
            <w:tcBorders>
              <w:top w:val="single" w:sz="4" w:space="0" w:color="auto"/>
              <w:left w:val="single" w:sz="4" w:space="0" w:color="auto"/>
              <w:right w:val="single" w:sz="4" w:space="0" w:color="auto"/>
            </w:tcBorders>
          </w:tcPr>
          <w:p w14:paraId="7C037B8B"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2CA78C8B"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32C76C84" w14:textId="77777777" w:rsidR="008F4D94" w:rsidRPr="001C5087" w:rsidRDefault="008F4D94" w:rsidP="00190399">
            <w:pPr>
              <w:keepNext/>
              <w:keepLines/>
              <w:spacing w:after="0"/>
              <w:jc w:val="center"/>
              <w:rPr>
                <w:rFonts w:ascii="Arial" w:eastAsia="等线" w:hAnsi="Arial"/>
                <w:sz w:val="18"/>
                <w:lang w:eastAsia="zh-CN"/>
              </w:rPr>
            </w:pPr>
            <w:r>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79ACA63"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85307E9" w14:textId="77777777" w:rsidR="008F4D94" w:rsidRPr="001C5087" w:rsidRDefault="008F4D94" w:rsidP="00190399">
            <w:pPr>
              <w:keepNext/>
              <w:keepLines/>
              <w:spacing w:after="0"/>
              <w:jc w:val="center"/>
              <w:rPr>
                <w:rFonts w:ascii="Arial" w:eastAsia="等线" w:hAnsi="Arial"/>
                <w:sz w:val="18"/>
              </w:rPr>
            </w:pPr>
            <w:r w:rsidRPr="001C508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24636E95"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r>
      <w:tr w:rsidR="008F4D94" w:rsidRPr="009676E5" w14:paraId="719108F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BE99A" w14:textId="77777777" w:rsidR="008F4D94" w:rsidRPr="001C5087" w:rsidRDefault="008F4D94" w:rsidP="00190399">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2AAD80F4"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color w:val="000000"/>
                <w:sz w:val="18"/>
              </w:rPr>
              <w:t>n29</w:t>
            </w:r>
          </w:p>
        </w:tc>
        <w:tc>
          <w:tcPr>
            <w:tcW w:w="960" w:type="dxa"/>
            <w:tcBorders>
              <w:top w:val="single" w:sz="4" w:space="0" w:color="auto"/>
              <w:left w:val="single" w:sz="4" w:space="0" w:color="auto"/>
              <w:right w:val="single" w:sz="4" w:space="0" w:color="auto"/>
            </w:tcBorders>
          </w:tcPr>
          <w:p w14:paraId="5D38D978"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68FBBFB6"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1CF69145"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3A2FC9FA"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664415A"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31</w:t>
            </w:r>
          </w:p>
        </w:tc>
        <w:tc>
          <w:tcPr>
            <w:tcW w:w="828" w:type="dxa"/>
            <w:tcBorders>
              <w:top w:val="single" w:sz="4" w:space="0" w:color="auto"/>
              <w:left w:val="single" w:sz="4" w:space="0" w:color="auto"/>
              <w:right w:val="single" w:sz="4" w:space="0" w:color="auto"/>
            </w:tcBorders>
          </w:tcPr>
          <w:p w14:paraId="5F2C091D" w14:textId="77777777" w:rsidR="008F4D94" w:rsidRPr="001C5087" w:rsidRDefault="008F4D94" w:rsidP="00190399">
            <w:pPr>
              <w:keepNext/>
              <w:keepLines/>
              <w:spacing w:after="0"/>
              <w:jc w:val="center"/>
              <w:rPr>
                <w:rFonts w:ascii="Arial" w:eastAsia="等线" w:hAnsi="Arial"/>
                <w:sz w:val="18"/>
              </w:rPr>
            </w:pPr>
            <w:r w:rsidRPr="001C5087">
              <w:rPr>
                <w:rFonts w:ascii="Arial" w:eastAsia="等线" w:hAnsi="Arial"/>
                <w:sz w:val="18"/>
              </w:rPr>
              <w:t>SDL</w:t>
            </w:r>
          </w:p>
        </w:tc>
        <w:tc>
          <w:tcPr>
            <w:tcW w:w="1057" w:type="dxa"/>
            <w:tcBorders>
              <w:top w:val="single" w:sz="4" w:space="0" w:color="auto"/>
              <w:left w:val="single" w:sz="4" w:space="0" w:color="auto"/>
              <w:right w:val="single" w:sz="4" w:space="0" w:color="auto"/>
            </w:tcBorders>
          </w:tcPr>
          <w:p w14:paraId="37667B32"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IMD2</w:t>
            </w:r>
          </w:p>
        </w:tc>
      </w:tr>
      <w:tr w:rsidR="008F4D94" w:rsidRPr="009676E5" w14:paraId="68766DC3"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13FAC" w14:textId="77777777" w:rsidR="008F4D94" w:rsidRPr="001C5087" w:rsidRDefault="008F4D94" w:rsidP="00190399">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04C48AD2"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color w:val="000000"/>
                <w:sz w:val="18"/>
                <w:lang w:eastAsia="zh-CN"/>
              </w:rPr>
              <w:t>n66</w:t>
            </w:r>
          </w:p>
        </w:tc>
        <w:tc>
          <w:tcPr>
            <w:tcW w:w="960" w:type="dxa"/>
            <w:tcBorders>
              <w:top w:val="single" w:sz="4" w:space="0" w:color="auto"/>
              <w:left w:val="single" w:sz="4" w:space="0" w:color="auto"/>
              <w:right w:val="single" w:sz="4" w:space="0" w:color="auto"/>
            </w:tcBorders>
          </w:tcPr>
          <w:p w14:paraId="030E4BE5"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1777.5</w:t>
            </w:r>
          </w:p>
        </w:tc>
        <w:tc>
          <w:tcPr>
            <w:tcW w:w="964" w:type="dxa"/>
            <w:tcBorders>
              <w:top w:val="single" w:sz="4" w:space="0" w:color="auto"/>
              <w:left w:val="single" w:sz="4" w:space="0" w:color="auto"/>
              <w:right w:val="single" w:sz="4" w:space="0" w:color="auto"/>
            </w:tcBorders>
          </w:tcPr>
          <w:p w14:paraId="56824D1B"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5FD4F880"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084E225E" w14:textId="77777777" w:rsidR="008F4D94" w:rsidRPr="001C5087" w:rsidRDefault="008F4D94" w:rsidP="00190399">
            <w:pPr>
              <w:keepNext/>
              <w:keepLines/>
              <w:spacing w:after="0"/>
              <w:jc w:val="center"/>
              <w:rPr>
                <w:rFonts w:ascii="Arial" w:eastAsia="等线" w:hAnsi="Arial"/>
                <w:sz w:val="18"/>
                <w:lang w:eastAsia="zh-CN"/>
              </w:rPr>
            </w:pPr>
            <w:r>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388917C9"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E62573A" w14:textId="77777777" w:rsidR="008F4D94" w:rsidRPr="001C5087" w:rsidRDefault="008F4D94" w:rsidP="00190399">
            <w:pPr>
              <w:keepNext/>
              <w:keepLines/>
              <w:spacing w:after="0"/>
              <w:jc w:val="center"/>
              <w:rPr>
                <w:rFonts w:ascii="Arial" w:eastAsia="等线" w:hAnsi="Arial"/>
                <w:sz w:val="18"/>
              </w:rPr>
            </w:pPr>
            <w:r w:rsidRPr="001C508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1DB94AC7" w14:textId="77777777" w:rsidR="008F4D94" w:rsidRPr="001C5087" w:rsidRDefault="008F4D94" w:rsidP="00190399">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r>
    </w:tbl>
    <w:p w14:paraId="225DB7E5" w14:textId="77777777" w:rsidR="008F4D94" w:rsidRPr="00636D5A" w:rsidRDefault="008F4D94" w:rsidP="008F4D94">
      <w:pPr>
        <w:keepNext/>
        <w:keepLines/>
        <w:overflowPunct w:val="0"/>
        <w:autoSpaceDE w:val="0"/>
        <w:autoSpaceDN w:val="0"/>
        <w:adjustRightInd w:val="0"/>
        <w:textAlignment w:val="baseline"/>
        <w:rPr>
          <w:rFonts w:eastAsia="Times New Roman"/>
          <w:color w:val="FF0000"/>
          <w:lang w:val="en-US" w:eastAsia="en-GB"/>
        </w:rPr>
      </w:pPr>
    </w:p>
    <w:p w14:paraId="00648ECF" w14:textId="77777777" w:rsidR="008F4D94" w:rsidRDefault="008F4D94" w:rsidP="008F4D94">
      <w:pPr>
        <w:rPr>
          <w:color w:val="0070C0"/>
        </w:rPr>
      </w:pPr>
    </w:p>
    <w:p w14:paraId="2CC73AAC" w14:textId="77777777" w:rsidR="008F4D94" w:rsidRPr="00CF42FD" w:rsidRDefault="008F4D94" w:rsidP="00CF42FD">
      <w:pPr>
        <w:pStyle w:val="21"/>
      </w:pPr>
      <w:bookmarkStart w:id="448" w:name="_Toc180420639"/>
      <w:r w:rsidRPr="00CF42FD">
        <w:t>5.35</w:t>
      </w:r>
      <w:r w:rsidRPr="00CF42FD">
        <w:tab/>
        <w:t>CA_n7-n29-n77</w:t>
      </w:r>
      <w:bookmarkEnd w:id="448"/>
    </w:p>
    <w:p w14:paraId="7222970C" w14:textId="77777777" w:rsidR="008F4D94" w:rsidRPr="00636D5A" w:rsidRDefault="008F4D94" w:rsidP="008F4D94">
      <w:pPr>
        <w:keepNext/>
        <w:keepLines/>
        <w:spacing w:before="120"/>
        <w:ind w:left="1134" w:hanging="1134"/>
        <w:outlineLvl w:val="2"/>
        <w:rPr>
          <w:rFonts w:ascii="Arial" w:eastAsia="等线" w:hAnsi="Arial" w:cs="Arial"/>
          <w:sz w:val="28"/>
          <w:szCs w:val="28"/>
          <w:lang w:val="en-US" w:eastAsia="zh-CN"/>
        </w:rPr>
      </w:pPr>
      <w:r>
        <w:rPr>
          <w:rFonts w:ascii="Arial" w:eastAsia="等线" w:hAnsi="Arial"/>
          <w:sz w:val="28"/>
        </w:rPr>
        <w:t>5.35</w:t>
      </w:r>
      <w:r w:rsidRPr="00636D5A">
        <w:rPr>
          <w:rFonts w:ascii="Arial" w:eastAsia="等线" w:hAnsi="Arial"/>
          <w:sz w:val="28"/>
        </w:rPr>
        <w:t>.1</w:t>
      </w:r>
      <w:r w:rsidRPr="00636D5A">
        <w:rPr>
          <w:rFonts w:ascii="Arial" w:eastAsia="等线" w:hAnsi="Arial"/>
          <w:sz w:val="28"/>
        </w:rPr>
        <w:tab/>
      </w:r>
      <w:r w:rsidRPr="00636D5A">
        <w:rPr>
          <w:rFonts w:ascii="Arial" w:eastAsia="等线" w:hAnsi="Arial" w:cs="Arial"/>
          <w:sz w:val="28"/>
          <w:szCs w:val="28"/>
          <w:lang w:val="en-US" w:eastAsia="zh-CN"/>
        </w:rPr>
        <w:t>Common for 1 band UL and 2 bands UL CA</w:t>
      </w:r>
    </w:p>
    <w:p w14:paraId="3409A949" w14:textId="77777777" w:rsidR="008F4D94" w:rsidRPr="00CF42FD" w:rsidRDefault="008F4D94" w:rsidP="00CF42FD">
      <w:pPr>
        <w:pStyle w:val="41"/>
      </w:pPr>
      <w:bookmarkStart w:id="449" w:name="_Toc180420640"/>
      <w:r w:rsidRPr="00CF42FD">
        <w:t>5.35.1.1</w:t>
      </w:r>
      <w:r w:rsidRPr="00CF42FD">
        <w:tab/>
        <w:t>Operating bands for CA</w:t>
      </w:r>
      <w:bookmarkEnd w:id="449"/>
    </w:p>
    <w:p w14:paraId="71B02E28"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5.35</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33441480"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EE7B02B" w14:textId="77777777" w:rsidR="008F4D94" w:rsidRPr="00636D5A" w:rsidRDefault="008F4D94" w:rsidP="00190399">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95E0A01"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2C4E5"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385AB0" w14:textId="77777777" w:rsidR="008F4D94" w:rsidRPr="00636D5A" w:rsidRDefault="008F4D94" w:rsidP="00190399">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0CFBCF15"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3F6A0487"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D3395F"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34CDC06"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6A1A08E"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994147"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4C6D5B74"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13C90AC"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B870A52"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6A3E4F3" w14:textId="77777777" w:rsidR="008F4D94" w:rsidRPr="00636D5A" w:rsidRDefault="008F4D94" w:rsidP="00190399">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930D2D"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03892CA1"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A3E65"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13186696"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A243D51"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B512870"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7884C95D"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81CB18" w14:textId="77777777" w:rsidR="008F4D94" w:rsidRPr="00636D5A" w:rsidRDefault="008F4D94" w:rsidP="00190399">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4E5930CF" w14:textId="77777777" w:rsidR="008F4D94" w:rsidRPr="00636D5A" w:rsidRDefault="008F4D94" w:rsidP="00190399">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EB24DEA" w14:textId="77777777" w:rsidR="008F4D94" w:rsidRPr="00636D5A" w:rsidRDefault="008F4D94" w:rsidP="00190399">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963E63F" w14:textId="77777777" w:rsidR="008F4D94" w:rsidRPr="00636D5A" w:rsidRDefault="008F4D94" w:rsidP="00190399">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8F4D94" w:rsidRPr="00636D5A" w14:paraId="1155ED96"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2DE3C2" w14:textId="77777777" w:rsidR="008F4D94" w:rsidRPr="00636D5A" w:rsidRDefault="008F4D94" w:rsidP="00190399">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10873D68"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F4B6D8A"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B607CB" w14:textId="77777777" w:rsidR="008F4D94" w:rsidRPr="00636D5A" w:rsidRDefault="008F4D94" w:rsidP="00190399">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TDD</w:t>
            </w:r>
          </w:p>
        </w:tc>
      </w:tr>
    </w:tbl>
    <w:p w14:paraId="28884A44" w14:textId="77777777" w:rsidR="008F4D94" w:rsidRPr="00636D5A" w:rsidRDefault="008F4D94" w:rsidP="008F4D94">
      <w:pPr>
        <w:rPr>
          <w:rFonts w:eastAsia="等线"/>
          <w:lang w:eastAsia="zh-CN"/>
        </w:rPr>
      </w:pPr>
    </w:p>
    <w:p w14:paraId="0F95E414" w14:textId="77777777" w:rsidR="008F4D94" w:rsidRPr="00CF42FD" w:rsidRDefault="008F4D94" w:rsidP="00CF42FD">
      <w:pPr>
        <w:pStyle w:val="41"/>
      </w:pPr>
      <w:bookmarkStart w:id="450" w:name="_Toc180420641"/>
      <w:r w:rsidRPr="00CF42FD">
        <w:t>5.35.1.2</w:t>
      </w:r>
      <w:r w:rsidRPr="00CF42FD">
        <w:tab/>
        <w:t>Channel bandwidths per operating band for CA</w:t>
      </w:r>
      <w:bookmarkEnd w:id="450"/>
    </w:p>
    <w:p w14:paraId="045B90C9"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5.35</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4AC90B67" w14:textId="77777777" w:rsidTr="00190399">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E275E" w14:textId="77777777" w:rsidR="008F4D94" w:rsidRPr="00636D5A" w:rsidRDefault="008F4D94" w:rsidP="00190399">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01B0E70B" w14:textId="77777777" w:rsidTr="00190399">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DC7487C" w14:textId="77777777" w:rsidR="008F4D94" w:rsidRPr="00636D5A" w:rsidRDefault="008F4D94" w:rsidP="00190399">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1347D44"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5B6405D"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BD02580"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3B6C28" w14:textId="77777777" w:rsidR="008F4D94" w:rsidRPr="00636D5A" w:rsidRDefault="008F4D94" w:rsidP="00190399">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17CC9688" w14:textId="77777777" w:rsidTr="00190399">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9C406C" w14:textId="77777777" w:rsidR="008F4D94" w:rsidRPr="00636D5A" w:rsidRDefault="008F4D94" w:rsidP="00190399">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57606E9D" w14:textId="77777777" w:rsidR="008F4D94" w:rsidRPr="00636D5A" w:rsidRDefault="008F4D94" w:rsidP="00190399">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98065DD"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D0872F" w14:textId="77777777" w:rsidR="008F4D94" w:rsidRPr="00636D5A" w:rsidRDefault="008F4D94" w:rsidP="00190399">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3DEDCE3" w14:textId="77777777" w:rsidR="008F4D94" w:rsidRPr="00636D5A" w:rsidRDefault="008F4D94" w:rsidP="00190399">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6CB57F21" w14:textId="77777777" w:rsidTr="00190399">
        <w:trPr>
          <w:trHeight w:val="70"/>
        </w:trPr>
        <w:tc>
          <w:tcPr>
            <w:tcW w:w="932" w:type="pct"/>
            <w:tcBorders>
              <w:left w:val="single" w:sz="4" w:space="0" w:color="auto"/>
              <w:right w:val="single" w:sz="4" w:space="0" w:color="auto"/>
            </w:tcBorders>
            <w:shd w:val="clear" w:color="auto" w:fill="auto"/>
            <w:vAlign w:val="center"/>
          </w:tcPr>
          <w:p w14:paraId="1EB79D60"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051D27AC"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87A303"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0858667" w14:textId="77777777" w:rsidR="008F4D94" w:rsidRPr="00636D5A" w:rsidRDefault="008F4D94" w:rsidP="00190399">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D81EEDE" w14:textId="77777777" w:rsidR="008F4D94" w:rsidRPr="00636D5A" w:rsidRDefault="008F4D94" w:rsidP="00190399">
            <w:pPr>
              <w:spacing w:after="0"/>
              <w:rPr>
                <w:rFonts w:ascii="Arial" w:eastAsia="等线" w:hAnsi="Arial" w:cs="Arial"/>
                <w:sz w:val="18"/>
                <w:szCs w:val="18"/>
              </w:rPr>
            </w:pPr>
          </w:p>
        </w:tc>
      </w:tr>
      <w:tr w:rsidR="008F4D94" w:rsidRPr="00636D5A" w14:paraId="13AC03CF"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09DB15F2"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4E58941"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CF601F"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A7797B" w14:textId="77777777" w:rsidR="008F4D94" w:rsidRPr="00636D5A" w:rsidRDefault="008F4D94" w:rsidP="00190399">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6DEC0C98" w14:textId="77777777" w:rsidR="008F4D94" w:rsidRPr="00636D5A" w:rsidRDefault="008F4D94" w:rsidP="00190399">
            <w:pPr>
              <w:spacing w:after="0"/>
              <w:rPr>
                <w:rFonts w:ascii="Arial" w:eastAsia="等线" w:hAnsi="Arial" w:cs="Arial"/>
                <w:sz w:val="18"/>
                <w:szCs w:val="18"/>
              </w:rPr>
            </w:pPr>
          </w:p>
        </w:tc>
      </w:tr>
      <w:tr w:rsidR="008F4D94" w:rsidRPr="00636D5A" w14:paraId="7608CB22" w14:textId="77777777" w:rsidTr="00190399">
        <w:trPr>
          <w:trHeight w:val="132"/>
        </w:trPr>
        <w:tc>
          <w:tcPr>
            <w:tcW w:w="932" w:type="pct"/>
            <w:tcBorders>
              <w:top w:val="single" w:sz="4" w:space="0" w:color="auto"/>
              <w:left w:val="single" w:sz="4" w:space="0" w:color="auto"/>
              <w:right w:val="single" w:sz="4" w:space="0" w:color="auto"/>
            </w:tcBorders>
            <w:shd w:val="clear" w:color="auto" w:fill="auto"/>
            <w:vAlign w:val="center"/>
          </w:tcPr>
          <w:p w14:paraId="491AC57C" w14:textId="77777777" w:rsidR="008F4D94" w:rsidRPr="00636D5A" w:rsidRDefault="008F4D94" w:rsidP="00190399">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A-n29A-n77(2A)</w:t>
            </w:r>
          </w:p>
        </w:tc>
        <w:tc>
          <w:tcPr>
            <w:tcW w:w="1028" w:type="pct"/>
            <w:tcBorders>
              <w:top w:val="single" w:sz="4" w:space="0" w:color="auto"/>
              <w:left w:val="nil"/>
              <w:right w:val="single" w:sz="4" w:space="0" w:color="auto"/>
            </w:tcBorders>
            <w:shd w:val="clear" w:color="auto" w:fill="auto"/>
            <w:vAlign w:val="center"/>
          </w:tcPr>
          <w:p w14:paraId="2317031C" w14:textId="77777777" w:rsidR="008F4D94" w:rsidRDefault="008F4D94" w:rsidP="00190399">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A-n77A</w:t>
            </w:r>
          </w:p>
          <w:p w14:paraId="44DF1393" w14:textId="77777777" w:rsidR="008F4D94" w:rsidRPr="00636D5A" w:rsidRDefault="008F4D94" w:rsidP="00190399">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CFED667"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7740BC1" w14:textId="77777777" w:rsidR="008F4D94" w:rsidRPr="005B75C4" w:rsidRDefault="008F4D94" w:rsidP="00190399">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59F3B8E3" w14:textId="77777777" w:rsidR="008F4D94" w:rsidRPr="00636D5A" w:rsidRDefault="008F4D94" w:rsidP="00190399">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4DDDC0BF" w14:textId="77777777" w:rsidTr="00190399">
        <w:trPr>
          <w:trHeight w:val="70"/>
        </w:trPr>
        <w:tc>
          <w:tcPr>
            <w:tcW w:w="932" w:type="pct"/>
            <w:tcBorders>
              <w:left w:val="single" w:sz="4" w:space="0" w:color="auto"/>
              <w:right w:val="single" w:sz="4" w:space="0" w:color="auto"/>
            </w:tcBorders>
            <w:shd w:val="clear" w:color="auto" w:fill="auto"/>
            <w:vAlign w:val="center"/>
          </w:tcPr>
          <w:p w14:paraId="4A65BC0E"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3BEC43B9"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EED37D"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23466F5" w14:textId="77777777" w:rsidR="008F4D94" w:rsidRPr="005B75C4" w:rsidRDefault="008F4D94" w:rsidP="00190399">
            <w:pPr>
              <w:spacing w:before="100" w:beforeAutospacing="1" w:after="0"/>
              <w:jc w:val="center"/>
              <w:rPr>
                <w:rFonts w:ascii="Arial" w:eastAsia="等线" w:hAnsi="Arial" w:cs="Arial"/>
                <w:sz w:val="18"/>
                <w:szCs w:val="18"/>
                <w:lang w:eastAsia="zh-CN" w:bidi="ar"/>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EAB48" w14:textId="77777777" w:rsidR="008F4D94" w:rsidRPr="00636D5A" w:rsidRDefault="008F4D94" w:rsidP="00190399">
            <w:pPr>
              <w:spacing w:after="0"/>
              <w:rPr>
                <w:rFonts w:ascii="Arial" w:eastAsia="等线" w:hAnsi="Arial" w:cs="Arial"/>
                <w:sz w:val="18"/>
                <w:szCs w:val="18"/>
              </w:rPr>
            </w:pPr>
          </w:p>
        </w:tc>
      </w:tr>
      <w:tr w:rsidR="008F4D94" w:rsidRPr="00636D5A" w14:paraId="0AF6BE85"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F384630"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CE9815F"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4DC7F"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5BDCCF" w14:textId="77777777" w:rsidR="008F4D94" w:rsidRPr="005B75C4" w:rsidRDefault="008F4D94" w:rsidP="00190399">
            <w:pPr>
              <w:spacing w:before="100" w:beforeAutospacing="1" w:after="0"/>
              <w:jc w:val="center"/>
              <w:rPr>
                <w:rFonts w:ascii="Arial" w:eastAsia="等线" w:hAnsi="Arial" w:cs="Arial"/>
                <w:sz w:val="18"/>
                <w:szCs w:val="18"/>
                <w:lang w:eastAsia="zh-CN" w:bidi="ar"/>
              </w:rPr>
            </w:pPr>
            <w:r w:rsidRPr="00AE062D">
              <w:rPr>
                <w:rFonts w:ascii="Arial" w:eastAsia="等线"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1B32E7E3" w14:textId="77777777" w:rsidR="008F4D94" w:rsidRPr="00636D5A" w:rsidRDefault="008F4D94" w:rsidP="00190399">
            <w:pPr>
              <w:spacing w:after="0"/>
              <w:rPr>
                <w:rFonts w:ascii="Arial" w:eastAsia="等线" w:hAnsi="Arial" w:cs="Arial"/>
                <w:sz w:val="18"/>
                <w:szCs w:val="18"/>
              </w:rPr>
            </w:pPr>
          </w:p>
        </w:tc>
      </w:tr>
      <w:tr w:rsidR="008F4D94" w:rsidRPr="00636D5A" w14:paraId="547C7DE0" w14:textId="77777777" w:rsidTr="00190399">
        <w:trPr>
          <w:trHeight w:val="70"/>
        </w:trPr>
        <w:tc>
          <w:tcPr>
            <w:tcW w:w="932" w:type="pct"/>
            <w:tcBorders>
              <w:top w:val="single" w:sz="4" w:space="0" w:color="auto"/>
              <w:left w:val="single" w:sz="4" w:space="0" w:color="auto"/>
              <w:right w:val="single" w:sz="4" w:space="0" w:color="auto"/>
            </w:tcBorders>
            <w:shd w:val="clear" w:color="auto" w:fill="auto"/>
            <w:vAlign w:val="center"/>
          </w:tcPr>
          <w:p w14:paraId="36F799A2" w14:textId="77777777" w:rsidR="008F4D94" w:rsidRPr="00636D5A" w:rsidRDefault="008F4D94" w:rsidP="00190399">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A-n29A-n77(3A)</w:t>
            </w:r>
          </w:p>
        </w:tc>
        <w:tc>
          <w:tcPr>
            <w:tcW w:w="1028" w:type="pct"/>
            <w:tcBorders>
              <w:top w:val="single" w:sz="4" w:space="0" w:color="auto"/>
              <w:left w:val="nil"/>
              <w:right w:val="single" w:sz="4" w:space="0" w:color="auto"/>
            </w:tcBorders>
            <w:shd w:val="clear" w:color="auto" w:fill="auto"/>
            <w:vAlign w:val="center"/>
          </w:tcPr>
          <w:p w14:paraId="53CDA0DC" w14:textId="77777777" w:rsidR="008F4D94" w:rsidRDefault="008F4D94" w:rsidP="00190399">
            <w:pPr>
              <w:spacing w:after="0"/>
              <w:rPr>
                <w:rFonts w:ascii="Arial" w:eastAsia="等线" w:hAnsi="Arial" w:cs="Arial"/>
                <w:color w:val="000000"/>
                <w:sz w:val="18"/>
                <w:szCs w:val="18"/>
              </w:rPr>
            </w:pPr>
            <w:r w:rsidRPr="00F6567D">
              <w:rPr>
                <w:rFonts w:ascii="Arial" w:eastAsia="等线" w:hAnsi="Arial" w:cs="Arial"/>
                <w:color w:val="000000"/>
                <w:sz w:val="18"/>
                <w:szCs w:val="18"/>
              </w:rPr>
              <w:t>CA_</w:t>
            </w:r>
            <w:r>
              <w:rPr>
                <w:rFonts w:ascii="Arial" w:eastAsia="等线" w:hAnsi="Arial" w:cs="Arial"/>
                <w:color w:val="000000"/>
                <w:sz w:val="18"/>
                <w:szCs w:val="18"/>
              </w:rPr>
              <w:t>n7</w:t>
            </w:r>
            <w:r w:rsidRPr="00F6567D">
              <w:rPr>
                <w:rFonts w:ascii="Arial" w:eastAsia="等线" w:hAnsi="Arial" w:cs="Arial"/>
                <w:color w:val="000000"/>
                <w:sz w:val="18"/>
                <w:szCs w:val="18"/>
              </w:rPr>
              <w:t>A-n77A</w:t>
            </w:r>
          </w:p>
          <w:p w14:paraId="12A0FCEE" w14:textId="77777777" w:rsidR="008F4D94" w:rsidRPr="00636D5A" w:rsidRDefault="008F4D94" w:rsidP="00190399">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513E43E"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27F7B1" w14:textId="77777777" w:rsidR="008F4D94" w:rsidRPr="005B75C4" w:rsidRDefault="008F4D94" w:rsidP="00190399">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4355FA9F" w14:textId="77777777" w:rsidR="008F4D94" w:rsidRPr="00AE062D" w:rsidRDefault="008F4D94" w:rsidP="00190399">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07CD5ABC" w14:textId="77777777" w:rsidTr="00190399">
        <w:trPr>
          <w:trHeight w:val="70"/>
        </w:trPr>
        <w:tc>
          <w:tcPr>
            <w:tcW w:w="932" w:type="pct"/>
            <w:tcBorders>
              <w:left w:val="single" w:sz="4" w:space="0" w:color="auto"/>
              <w:right w:val="single" w:sz="4" w:space="0" w:color="auto"/>
            </w:tcBorders>
            <w:shd w:val="clear" w:color="auto" w:fill="auto"/>
            <w:vAlign w:val="center"/>
          </w:tcPr>
          <w:p w14:paraId="46F5EB97"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635BEB4D"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5ED4F1"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91C17F0" w14:textId="77777777" w:rsidR="008F4D94" w:rsidRPr="005B75C4" w:rsidRDefault="008F4D94" w:rsidP="00190399">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55CF2BBA" w14:textId="77777777" w:rsidR="008F4D94" w:rsidRPr="00636D5A" w:rsidRDefault="008F4D94" w:rsidP="00190399">
            <w:pPr>
              <w:spacing w:after="0"/>
              <w:rPr>
                <w:rFonts w:ascii="Arial" w:eastAsia="等线" w:hAnsi="Arial" w:cs="Arial"/>
                <w:sz w:val="18"/>
                <w:szCs w:val="18"/>
              </w:rPr>
            </w:pPr>
          </w:p>
        </w:tc>
      </w:tr>
      <w:tr w:rsidR="008F4D94" w:rsidRPr="00636D5A" w14:paraId="370CA92E"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C1EA1CE" w14:textId="77777777" w:rsidR="008F4D94" w:rsidRPr="00636D5A" w:rsidRDefault="008F4D94" w:rsidP="00190399">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E324EEC" w14:textId="77777777" w:rsidR="008F4D94" w:rsidRPr="00636D5A" w:rsidRDefault="008F4D94" w:rsidP="00190399">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0AB3F0" w14:textId="77777777" w:rsidR="008F4D94" w:rsidRPr="00636D5A" w:rsidRDefault="008F4D94" w:rsidP="00190399">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4A5CFF0" w14:textId="77777777" w:rsidR="008F4D94" w:rsidRPr="005B75C4" w:rsidRDefault="008F4D94" w:rsidP="00190399">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826E42E" w14:textId="77777777" w:rsidR="008F4D94" w:rsidRPr="00636D5A" w:rsidRDefault="008F4D94" w:rsidP="00190399">
            <w:pPr>
              <w:spacing w:after="0"/>
              <w:rPr>
                <w:rFonts w:ascii="Arial" w:eastAsia="等线" w:hAnsi="Arial" w:cs="Arial"/>
                <w:sz w:val="18"/>
                <w:szCs w:val="18"/>
              </w:rPr>
            </w:pPr>
          </w:p>
        </w:tc>
      </w:tr>
    </w:tbl>
    <w:p w14:paraId="7BC315D6" w14:textId="77777777" w:rsidR="008F4D94" w:rsidRPr="00636D5A" w:rsidRDefault="008F4D94" w:rsidP="008F4D94">
      <w:pPr>
        <w:spacing w:after="0"/>
        <w:rPr>
          <w:rFonts w:eastAsia="Calibri"/>
          <w:lang w:eastAsia="ko-KR"/>
        </w:rPr>
      </w:pPr>
    </w:p>
    <w:p w14:paraId="0629A191" w14:textId="77777777" w:rsidR="008F4D94" w:rsidRPr="00F94621" w:rsidRDefault="008F4D94" w:rsidP="008F4D94">
      <w:pPr>
        <w:rPr>
          <w:rFonts w:eastAsia="等线"/>
          <w:iCs/>
        </w:rPr>
      </w:pPr>
    </w:p>
    <w:p w14:paraId="0627DDAB" w14:textId="77777777" w:rsidR="008F4D94" w:rsidRPr="00CF42FD" w:rsidRDefault="008F4D94" w:rsidP="00CF42FD">
      <w:pPr>
        <w:pStyle w:val="41"/>
      </w:pPr>
      <w:bookmarkStart w:id="451" w:name="_Toc180420642"/>
      <w:r w:rsidRPr="00CF42FD">
        <w:t>5.35.1.3</w:t>
      </w:r>
      <w:r w:rsidRPr="00CF42FD">
        <w:tab/>
        <w:t>∆T</w:t>
      </w:r>
      <w:r w:rsidRPr="00CF42FD">
        <w:rPr>
          <w:vertAlign w:val="subscript"/>
        </w:rPr>
        <w:t>IB</w:t>
      </w:r>
      <w:proofErr w:type="gramStart"/>
      <w:r w:rsidRPr="00CF42FD">
        <w:rPr>
          <w:vertAlign w:val="subscript"/>
        </w:rPr>
        <w:t>,c</w:t>
      </w:r>
      <w:proofErr w:type="gramEnd"/>
      <w:r w:rsidRPr="00CF42FD">
        <w:t xml:space="preserve"> and ∆R</w:t>
      </w:r>
      <w:r w:rsidRPr="00CF42FD">
        <w:rPr>
          <w:vertAlign w:val="subscript"/>
        </w:rPr>
        <w:t>IB,c</w:t>
      </w:r>
      <w:r w:rsidRPr="00CF42FD">
        <w:t xml:space="preserve"> values</w:t>
      </w:r>
      <w:bookmarkEnd w:id="451"/>
    </w:p>
    <w:p w14:paraId="426FA01E"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77</w:t>
      </w:r>
      <w:r w:rsidRPr="00636D5A">
        <w:rPr>
          <w:rFonts w:eastAsia="等线"/>
        </w:rPr>
        <w:t xml:space="preserve">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w:t>
      </w:r>
      <w:proofErr w:type="gramStart"/>
      <w:r w:rsidRPr="00636D5A">
        <w:rPr>
          <w:rFonts w:eastAsia="等线"/>
          <w:vertAlign w:val="subscript"/>
        </w:rPr>
        <w:t>,c</w:t>
      </w:r>
      <w:proofErr w:type="gramEnd"/>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r>
        <w:rPr>
          <w:rFonts w:eastAsia="等线"/>
        </w:rPr>
        <w:t>, reusing from CA_n7-n12-n77.</w:t>
      </w:r>
    </w:p>
    <w:p w14:paraId="4F5E852D" w14:textId="77777777" w:rsidR="008F4D94" w:rsidRPr="00AE062D" w:rsidRDefault="008F4D94" w:rsidP="008F4D94">
      <w:pPr>
        <w:keepNext/>
        <w:keepLines/>
        <w:spacing w:before="60"/>
        <w:jc w:val="center"/>
        <w:rPr>
          <w:rFonts w:ascii="Arial" w:eastAsia="等线" w:hAnsi="Arial" w:cs="Arial"/>
          <w:b/>
        </w:rPr>
      </w:pPr>
      <w:r w:rsidRPr="00AE062D">
        <w:rPr>
          <w:rFonts w:ascii="Arial" w:eastAsia="等线" w:hAnsi="Arial" w:cs="Arial"/>
          <w:b/>
        </w:rPr>
        <w:t xml:space="preserve">Table </w:t>
      </w:r>
      <w:r>
        <w:rPr>
          <w:rFonts w:ascii="Arial" w:eastAsia="等线" w:hAnsi="Arial" w:cs="Arial" w:hint="eastAsia"/>
          <w:b/>
        </w:rPr>
        <w:t>5.35</w:t>
      </w:r>
      <w:r w:rsidRPr="00AE062D">
        <w:rPr>
          <w:rFonts w:ascii="Arial" w:eastAsia="等线" w:hAnsi="Arial" w:cs="Arial"/>
          <w:b/>
        </w:rPr>
        <w:t>.1.3-1: ΔT</w:t>
      </w:r>
      <w:r w:rsidRPr="00AE062D">
        <w:rPr>
          <w:rFonts w:ascii="Arial" w:eastAsia="等线" w:hAnsi="Arial" w:cs="Arial"/>
          <w:b/>
          <w:vertAlign w:val="subscript"/>
        </w:rPr>
        <w:t>IB</w:t>
      </w:r>
      <w:proofErr w:type="gramStart"/>
      <w:r w:rsidRPr="00AE062D">
        <w:rPr>
          <w:rFonts w:ascii="Arial" w:eastAsia="等线" w:hAnsi="Arial" w:cs="Arial"/>
          <w:b/>
          <w:vertAlign w:val="subscript"/>
        </w:rPr>
        <w:t>,c</w:t>
      </w:r>
      <w:proofErr w:type="gramEnd"/>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AE062D" w14:paraId="349C4107" w14:textId="77777777" w:rsidTr="00190399">
        <w:trPr>
          <w:jc w:val="center"/>
        </w:trPr>
        <w:tc>
          <w:tcPr>
            <w:tcW w:w="2336" w:type="dxa"/>
            <w:vMerge w:val="restart"/>
            <w:tcBorders>
              <w:top w:val="single" w:sz="4" w:space="0" w:color="auto"/>
              <w:left w:val="single" w:sz="4" w:space="0" w:color="auto"/>
              <w:right w:val="single" w:sz="4" w:space="0" w:color="auto"/>
            </w:tcBorders>
          </w:tcPr>
          <w:p w14:paraId="7827E6DC" w14:textId="77777777" w:rsidR="008F4D94" w:rsidRPr="00AE062D" w:rsidRDefault="008F4D94" w:rsidP="00190399">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D08C1F" w14:textId="77777777" w:rsidR="008F4D94" w:rsidRPr="00AE062D" w:rsidRDefault="008F4D94" w:rsidP="00190399">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8F4D94" w:rsidRPr="00AE062D" w14:paraId="57184C8B" w14:textId="77777777" w:rsidTr="00190399">
        <w:trPr>
          <w:jc w:val="center"/>
        </w:trPr>
        <w:tc>
          <w:tcPr>
            <w:tcW w:w="2336" w:type="dxa"/>
            <w:vMerge/>
            <w:tcBorders>
              <w:left w:val="single" w:sz="4" w:space="0" w:color="auto"/>
              <w:bottom w:val="single" w:sz="4" w:space="0" w:color="auto"/>
              <w:right w:val="single" w:sz="4" w:space="0" w:color="auto"/>
            </w:tcBorders>
          </w:tcPr>
          <w:p w14:paraId="6977731F" w14:textId="77777777" w:rsidR="008F4D94" w:rsidRPr="00AE062D" w:rsidRDefault="008F4D94" w:rsidP="00190399">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85457" w14:textId="77777777" w:rsidR="008F4D94" w:rsidRPr="00AE062D" w:rsidRDefault="008F4D94" w:rsidP="00190399">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8F4D94" w:rsidRPr="00AE062D" w14:paraId="25027E01"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D6083" w14:textId="77777777" w:rsidR="008F4D94" w:rsidRPr="00AE062D" w:rsidRDefault="008F4D94" w:rsidP="00190399">
            <w:pPr>
              <w:keepNext/>
              <w:keepLines/>
              <w:spacing w:after="0"/>
              <w:jc w:val="center"/>
              <w:rPr>
                <w:rFonts w:ascii="Arial" w:hAnsi="Arial"/>
                <w:color w:val="000000"/>
                <w:sz w:val="18"/>
                <w:lang w:val="en-US" w:eastAsia="zh-CN"/>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w:t>
            </w:r>
            <w:r>
              <w:rPr>
                <w:rFonts w:ascii="Arial" w:eastAsia="等线" w:hAnsi="Arial"/>
                <w:color w:val="000000"/>
                <w:sz w:val="18"/>
                <w:lang w:eastAsia="zh-CN"/>
              </w:rPr>
              <w:t>7</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AC70A1" w14:textId="77777777" w:rsidR="008F4D94" w:rsidRPr="00AE062D" w:rsidRDefault="008F4D94" w:rsidP="00190399">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9D809" w14:textId="77777777" w:rsidR="008F4D94" w:rsidRPr="00AE062D" w:rsidRDefault="008F4D94" w:rsidP="00190399">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19B60" w14:textId="77777777" w:rsidR="008F4D94" w:rsidRPr="00AE062D" w:rsidRDefault="008F4D94" w:rsidP="00190399">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8F4D94" w:rsidRPr="00AE062D" w14:paraId="6CA89937"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A8B4D1" w14:textId="77777777" w:rsidR="008F4D94" w:rsidRPr="00AE062D" w:rsidRDefault="008F4D94" w:rsidP="00190399">
            <w:pPr>
              <w:keepNext/>
              <w:keepLines/>
              <w:spacing w:after="0"/>
              <w:ind w:left="851" w:hanging="851"/>
              <w:rPr>
                <w:rFonts w:ascii="Arial" w:eastAsia="等线" w:hAnsi="Arial"/>
                <w:color w:val="000000"/>
                <w:sz w:val="18"/>
                <w:lang w:eastAsia="ja-JP"/>
              </w:rPr>
            </w:pPr>
            <w:r w:rsidRPr="00AE062D">
              <w:rPr>
                <w:rFonts w:ascii="Arial" w:eastAsia="等线" w:hAnsi="Arial"/>
                <w:color w:val="000000"/>
                <w:sz w:val="18"/>
                <w:lang w:eastAsia="ja-JP"/>
              </w:rPr>
              <w:t>NOTE *:</w:t>
            </w:r>
            <w:r w:rsidRPr="00AE062D">
              <w:rPr>
                <w:rFonts w:ascii="Arial" w:eastAsia="等线" w:hAnsi="Arial"/>
                <w:color w:val="000000"/>
                <w:sz w:val="18"/>
                <w:lang w:eastAsia="ja-JP"/>
              </w:rPr>
              <w:tab/>
              <w:t>“-” denotes ΔT</w:t>
            </w:r>
            <w:r w:rsidRPr="00AE062D">
              <w:rPr>
                <w:rFonts w:ascii="Arial" w:eastAsia="等线" w:hAnsi="Arial"/>
                <w:color w:val="000000"/>
                <w:sz w:val="18"/>
                <w:vertAlign w:val="subscript"/>
                <w:lang w:eastAsia="ja-JP"/>
              </w:rPr>
              <w:t>IB</w:t>
            </w:r>
            <w:proofErr w:type="gramStart"/>
            <w:r w:rsidRPr="00AE062D">
              <w:rPr>
                <w:rFonts w:ascii="Arial" w:eastAsia="等线" w:hAnsi="Arial"/>
                <w:color w:val="000000"/>
                <w:sz w:val="18"/>
                <w:vertAlign w:val="subscript"/>
                <w:lang w:eastAsia="ja-JP"/>
              </w:rPr>
              <w:t>,c</w:t>
            </w:r>
            <w:proofErr w:type="gramEnd"/>
            <w:r w:rsidRPr="00AE062D">
              <w:rPr>
                <w:rFonts w:ascii="Arial" w:eastAsia="等线" w:hAnsi="Arial"/>
                <w:color w:val="000000"/>
                <w:sz w:val="18"/>
                <w:lang w:eastAsia="ja-JP"/>
              </w:rPr>
              <w:t xml:space="preserve"> = 0.</w:t>
            </w:r>
          </w:p>
          <w:p w14:paraId="422DA891" w14:textId="77777777" w:rsidR="008F4D94" w:rsidRPr="00AE062D" w:rsidRDefault="008F4D94" w:rsidP="00190399">
            <w:pPr>
              <w:keepNext/>
              <w:keepLines/>
              <w:spacing w:after="0"/>
              <w:ind w:left="851" w:hanging="851"/>
              <w:rPr>
                <w:rFonts w:ascii="Arial" w:hAnsi="Arial" w:cs="Arial"/>
                <w:color w:val="000000"/>
                <w:sz w:val="18"/>
                <w:szCs w:val="22"/>
                <w:lang w:val="en-US" w:eastAsia="zh-CN"/>
              </w:rPr>
            </w:pPr>
            <w:r w:rsidRPr="00AE062D">
              <w:rPr>
                <w:rFonts w:ascii="Arial" w:eastAsia="等线" w:hAnsi="Arial"/>
                <w:color w:val="000000"/>
                <w:sz w:val="18"/>
              </w:rPr>
              <w:t>NOTE **:</w:t>
            </w:r>
            <w:r w:rsidRPr="00AE062D">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1B0ACB51" w14:textId="77777777" w:rsidR="008F4D94" w:rsidRPr="00AE062D" w:rsidRDefault="008F4D94" w:rsidP="008F4D94">
      <w:pPr>
        <w:keepNext/>
        <w:keepLines/>
        <w:rPr>
          <w:rFonts w:ascii="Arial" w:eastAsia="等线" w:hAnsi="Arial" w:cs="Arial"/>
        </w:rPr>
      </w:pPr>
    </w:p>
    <w:p w14:paraId="0826B17B" w14:textId="77777777" w:rsidR="008F4D94" w:rsidRPr="00AE062D" w:rsidRDefault="008F4D94" w:rsidP="008F4D94">
      <w:pPr>
        <w:keepNext/>
        <w:keepLines/>
        <w:spacing w:before="60"/>
        <w:jc w:val="center"/>
        <w:rPr>
          <w:rFonts w:ascii="Arial" w:eastAsia="等线" w:hAnsi="Arial"/>
          <w:b/>
        </w:rPr>
      </w:pPr>
      <w:r w:rsidRPr="00AE062D">
        <w:rPr>
          <w:rFonts w:ascii="Arial" w:eastAsia="等线" w:hAnsi="Arial" w:cs="Arial"/>
          <w:b/>
        </w:rPr>
        <w:t xml:space="preserve">Table </w:t>
      </w:r>
      <w:r>
        <w:rPr>
          <w:rFonts w:ascii="Arial" w:eastAsia="等线" w:hAnsi="Arial" w:cs="Arial"/>
          <w:b/>
        </w:rPr>
        <w:t>5.35</w:t>
      </w:r>
      <w:r w:rsidRPr="00AE062D">
        <w:rPr>
          <w:rFonts w:ascii="Arial" w:eastAsia="等线" w:hAnsi="Arial" w:cs="Arial"/>
          <w:b/>
        </w:rPr>
        <w:t>.1.3-2: ΔR</w:t>
      </w:r>
      <w:r w:rsidRPr="00AE062D">
        <w:rPr>
          <w:rFonts w:ascii="Arial" w:eastAsia="等线" w:hAnsi="Arial" w:cs="Arial"/>
          <w:b/>
          <w:vertAlign w:val="subscript"/>
        </w:rPr>
        <w:t>IB</w:t>
      </w:r>
      <w:proofErr w:type="gramStart"/>
      <w:r w:rsidRPr="00AE062D">
        <w:rPr>
          <w:rFonts w:ascii="Arial" w:eastAsia="等线" w:hAnsi="Arial" w:cs="Arial"/>
          <w:b/>
          <w:vertAlign w:val="subscript"/>
        </w:rPr>
        <w:t>,c</w:t>
      </w:r>
      <w:proofErr w:type="gramEnd"/>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AE062D" w14:paraId="4322EBBB" w14:textId="77777777" w:rsidTr="00190399">
        <w:trPr>
          <w:trHeight w:val="187"/>
          <w:jc w:val="center"/>
        </w:trPr>
        <w:tc>
          <w:tcPr>
            <w:tcW w:w="1594" w:type="dxa"/>
            <w:vMerge w:val="restart"/>
          </w:tcPr>
          <w:p w14:paraId="4F7360FF" w14:textId="77777777" w:rsidR="008F4D94" w:rsidRPr="00AE062D" w:rsidRDefault="008F4D94" w:rsidP="00190399">
            <w:pPr>
              <w:keepNext/>
              <w:keepLines/>
              <w:spacing w:after="0"/>
              <w:jc w:val="center"/>
              <w:rPr>
                <w:rFonts w:ascii="Arial" w:eastAsia="等线" w:hAnsi="Arial"/>
                <w:b/>
                <w:color w:val="000000"/>
                <w:sz w:val="18"/>
              </w:rPr>
            </w:pPr>
            <w:r w:rsidRPr="00AE062D">
              <w:rPr>
                <w:rFonts w:ascii="Arial" w:eastAsia="等线" w:hAnsi="Arial"/>
                <w:b/>
                <w:color w:val="000000"/>
                <w:sz w:val="18"/>
              </w:rPr>
              <w:t>Inter-band CA combination</w:t>
            </w:r>
          </w:p>
        </w:tc>
        <w:tc>
          <w:tcPr>
            <w:tcW w:w="5845" w:type="dxa"/>
            <w:gridSpan w:val="3"/>
            <w:vAlign w:val="center"/>
          </w:tcPr>
          <w:p w14:paraId="185D0203" w14:textId="77777777" w:rsidR="008F4D94" w:rsidRPr="00AE062D" w:rsidRDefault="008F4D94" w:rsidP="00190399">
            <w:pPr>
              <w:keepNext/>
              <w:keepLines/>
              <w:spacing w:after="0"/>
              <w:jc w:val="center"/>
              <w:rPr>
                <w:rFonts w:ascii="Arial" w:eastAsia="等线" w:hAnsi="Arial"/>
                <w:b/>
                <w:color w:val="000000"/>
                <w:sz w:val="18"/>
              </w:rPr>
            </w:pPr>
            <w:r w:rsidRPr="00AE062D">
              <w:rPr>
                <w:rFonts w:ascii="Arial" w:eastAsia="等线" w:hAnsi="Arial"/>
                <w:b/>
                <w:color w:val="000000"/>
                <w:sz w:val="18"/>
              </w:rPr>
              <w:t>ΔR</w:t>
            </w:r>
            <w:r w:rsidRPr="00AE062D">
              <w:rPr>
                <w:rFonts w:ascii="Arial" w:eastAsia="等线" w:hAnsi="Arial"/>
                <w:b/>
                <w:color w:val="000000"/>
                <w:sz w:val="18"/>
                <w:vertAlign w:val="subscript"/>
              </w:rPr>
              <w:t>IB,c</w:t>
            </w:r>
            <w:r w:rsidRPr="00AE062D">
              <w:rPr>
                <w:rFonts w:ascii="Arial" w:eastAsia="等线" w:hAnsi="Arial"/>
                <w:b/>
                <w:color w:val="000000"/>
                <w:sz w:val="18"/>
              </w:rPr>
              <w:t xml:space="preserve"> for NR bands (dB)</w:t>
            </w:r>
            <w:r w:rsidRPr="00AE062D">
              <w:rPr>
                <w:rFonts w:ascii="Arial" w:eastAsia="等线" w:hAnsi="Arial"/>
                <w:b/>
                <w:color w:val="000000"/>
                <w:sz w:val="18"/>
                <w:vertAlign w:val="superscript"/>
              </w:rPr>
              <w:t>*</w:t>
            </w:r>
          </w:p>
        </w:tc>
      </w:tr>
      <w:tr w:rsidR="008F4D94" w:rsidRPr="00AE062D" w14:paraId="343A94A5" w14:textId="77777777" w:rsidTr="00190399">
        <w:trPr>
          <w:trHeight w:val="187"/>
          <w:jc w:val="center"/>
        </w:trPr>
        <w:tc>
          <w:tcPr>
            <w:tcW w:w="1594" w:type="dxa"/>
            <w:vMerge/>
            <w:tcBorders>
              <w:bottom w:val="single" w:sz="4" w:space="0" w:color="auto"/>
            </w:tcBorders>
          </w:tcPr>
          <w:p w14:paraId="2DBA3914" w14:textId="77777777" w:rsidR="008F4D94" w:rsidRPr="00AE062D" w:rsidRDefault="008F4D94" w:rsidP="00190399">
            <w:pPr>
              <w:keepNext/>
              <w:keepLines/>
              <w:spacing w:after="0"/>
              <w:jc w:val="center"/>
              <w:rPr>
                <w:rFonts w:ascii="Arial" w:eastAsia="等线" w:hAnsi="Arial"/>
                <w:b/>
                <w:color w:val="000000"/>
                <w:sz w:val="18"/>
              </w:rPr>
            </w:pPr>
          </w:p>
        </w:tc>
        <w:tc>
          <w:tcPr>
            <w:tcW w:w="5845" w:type="dxa"/>
            <w:gridSpan w:val="3"/>
            <w:vAlign w:val="center"/>
          </w:tcPr>
          <w:p w14:paraId="5C2C8D6E" w14:textId="77777777" w:rsidR="008F4D94" w:rsidRPr="00AE062D" w:rsidRDefault="008F4D94" w:rsidP="00190399">
            <w:pPr>
              <w:keepNext/>
              <w:keepLines/>
              <w:spacing w:after="0"/>
              <w:jc w:val="center"/>
              <w:rPr>
                <w:rFonts w:ascii="Arial" w:eastAsia="等线" w:hAnsi="Arial"/>
                <w:b/>
                <w:color w:val="000000"/>
                <w:sz w:val="18"/>
              </w:rPr>
            </w:pPr>
            <w:r w:rsidRPr="00AE062D">
              <w:rPr>
                <w:rFonts w:ascii="Arial" w:eastAsia="等线" w:hAnsi="Arial"/>
                <w:b/>
                <w:color w:val="000000"/>
                <w:sz w:val="18"/>
              </w:rPr>
              <w:t>Component band in order of bands in configuration</w:t>
            </w:r>
            <w:r w:rsidRPr="00AE062D">
              <w:rPr>
                <w:rFonts w:ascii="Arial" w:eastAsia="等线" w:hAnsi="Arial"/>
                <w:b/>
                <w:color w:val="000000"/>
                <w:sz w:val="18"/>
                <w:vertAlign w:val="superscript"/>
              </w:rPr>
              <w:t>**</w:t>
            </w:r>
          </w:p>
        </w:tc>
      </w:tr>
      <w:tr w:rsidR="008F4D94" w:rsidRPr="00AE062D" w14:paraId="63EF1791" w14:textId="77777777" w:rsidTr="00190399">
        <w:trPr>
          <w:trHeight w:val="187"/>
          <w:jc w:val="center"/>
        </w:trPr>
        <w:tc>
          <w:tcPr>
            <w:tcW w:w="1594" w:type="dxa"/>
            <w:tcBorders>
              <w:bottom w:val="single" w:sz="4" w:space="0" w:color="auto"/>
            </w:tcBorders>
            <w:shd w:val="clear" w:color="auto" w:fill="auto"/>
          </w:tcPr>
          <w:p w14:paraId="4665560F" w14:textId="77777777" w:rsidR="008F4D94" w:rsidRPr="00AE062D" w:rsidRDefault="008F4D94" w:rsidP="00190399">
            <w:pPr>
              <w:keepNext/>
              <w:keepLines/>
              <w:spacing w:after="0"/>
              <w:jc w:val="center"/>
              <w:rPr>
                <w:rFonts w:ascii="Arial" w:eastAsia="等线" w:hAnsi="Arial"/>
                <w:color w:val="000000"/>
                <w:sz w:val="18"/>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w:t>
            </w:r>
            <w:r>
              <w:rPr>
                <w:rFonts w:ascii="Arial" w:eastAsia="等线" w:hAnsi="Arial"/>
                <w:color w:val="000000"/>
                <w:sz w:val="18"/>
                <w:lang w:eastAsia="zh-CN"/>
              </w:rPr>
              <w:t>7</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48" w:type="dxa"/>
            <w:vAlign w:val="center"/>
          </w:tcPr>
          <w:p w14:paraId="38A3484E" w14:textId="77777777" w:rsidR="008F4D94" w:rsidRPr="00AE062D" w:rsidRDefault="008F4D94" w:rsidP="0019039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vAlign w:val="center"/>
          </w:tcPr>
          <w:p w14:paraId="6B199D6B" w14:textId="77777777" w:rsidR="008F4D94" w:rsidRPr="00AE062D" w:rsidRDefault="008F4D94" w:rsidP="0019039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vAlign w:val="center"/>
          </w:tcPr>
          <w:p w14:paraId="50B8FDD8" w14:textId="77777777" w:rsidR="008F4D94" w:rsidRPr="00AE062D" w:rsidRDefault="008F4D94" w:rsidP="00190399">
            <w:pPr>
              <w:keepNext/>
              <w:keepLines/>
              <w:spacing w:after="0"/>
              <w:jc w:val="center"/>
              <w:rPr>
                <w:rFonts w:ascii="Arial" w:eastAsia="等线" w:hAnsi="Arial"/>
                <w:color w:val="000000"/>
                <w:sz w:val="18"/>
                <w:lang w:eastAsia="zh-CN"/>
              </w:rPr>
            </w:pPr>
            <w:r w:rsidRPr="00AE062D">
              <w:rPr>
                <w:rFonts w:ascii="Arial" w:eastAsia="等线" w:hAnsi="Arial"/>
                <w:color w:val="000000"/>
                <w:sz w:val="18"/>
                <w:lang w:eastAsia="zh-CN"/>
              </w:rPr>
              <w:t>0.5</w:t>
            </w:r>
          </w:p>
        </w:tc>
      </w:tr>
      <w:tr w:rsidR="008F4D94" w:rsidRPr="00636D5A" w14:paraId="173ADFC9" w14:textId="77777777" w:rsidTr="00190399">
        <w:trPr>
          <w:trHeight w:val="187"/>
          <w:jc w:val="center"/>
        </w:trPr>
        <w:tc>
          <w:tcPr>
            <w:tcW w:w="7439" w:type="dxa"/>
            <w:gridSpan w:val="4"/>
            <w:tcBorders>
              <w:top w:val="single" w:sz="4" w:space="0" w:color="auto"/>
            </w:tcBorders>
            <w:shd w:val="clear" w:color="auto" w:fill="auto"/>
          </w:tcPr>
          <w:p w14:paraId="6667F62E" w14:textId="77777777" w:rsidR="008F4D94" w:rsidRPr="00AE062D" w:rsidRDefault="008F4D94" w:rsidP="00190399">
            <w:pPr>
              <w:keepLines/>
              <w:spacing w:after="0"/>
              <w:ind w:left="870" w:hanging="870"/>
              <w:rPr>
                <w:rFonts w:eastAsia="等线" w:cs="Arial"/>
                <w:color w:val="000000"/>
                <w:lang w:eastAsia="ja-JP"/>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 xml:space="preserve"> “-” denotes ΔR</w:t>
            </w:r>
            <w:r w:rsidRPr="00AE062D">
              <w:rPr>
                <w:rFonts w:ascii="Arial" w:eastAsia="等线" w:hAnsi="Arial" w:cs="Arial"/>
                <w:color w:val="000000"/>
                <w:sz w:val="18"/>
                <w:vertAlign w:val="subscript"/>
                <w:lang w:eastAsia="ja-JP"/>
              </w:rPr>
              <w:t>IB</w:t>
            </w:r>
            <w:proofErr w:type="gramStart"/>
            <w:r w:rsidRPr="00AE062D">
              <w:rPr>
                <w:rFonts w:ascii="Arial" w:eastAsia="等线" w:hAnsi="Arial" w:cs="Arial"/>
                <w:color w:val="000000"/>
                <w:sz w:val="18"/>
                <w:vertAlign w:val="subscript"/>
                <w:lang w:eastAsia="ja-JP"/>
              </w:rPr>
              <w:t>,c</w:t>
            </w:r>
            <w:proofErr w:type="gramEnd"/>
            <w:r w:rsidRPr="00AE062D">
              <w:rPr>
                <w:rFonts w:ascii="Arial" w:eastAsia="等线" w:hAnsi="Arial" w:cs="Arial"/>
                <w:color w:val="000000"/>
                <w:sz w:val="18"/>
                <w:lang w:eastAsia="ja-JP"/>
              </w:rPr>
              <w:t xml:space="preserve"> = 0.</w:t>
            </w:r>
          </w:p>
          <w:p w14:paraId="3D5C411E" w14:textId="77777777" w:rsidR="008F4D94" w:rsidRPr="00636D5A" w:rsidRDefault="008F4D94" w:rsidP="00190399">
            <w:pPr>
              <w:keepLines/>
              <w:spacing w:after="0"/>
              <w:ind w:left="870" w:hanging="870"/>
              <w:rPr>
                <w:rFonts w:ascii="Arial" w:eastAsia="等线" w:hAnsi="Arial"/>
                <w:color w:val="000000"/>
                <w:sz w:val="18"/>
                <w:lang w:val="en-US"/>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8A7EB39" w14:textId="77777777" w:rsidR="008F4D94" w:rsidRPr="00636D5A" w:rsidRDefault="008F4D94" w:rsidP="008F4D94">
      <w:pPr>
        <w:rPr>
          <w:rFonts w:eastAsia="等线"/>
        </w:rPr>
      </w:pPr>
    </w:p>
    <w:p w14:paraId="6CF7D54D" w14:textId="77777777" w:rsidR="008F4D94" w:rsidRPr="00636D5A" w:rsidRDefault="008F4D94" w:rsidP="008F4D94">
      <w:pPr>
        <w:keepNext/>
        <w:keepLines/>
        <w:spacing w:before="120"/>
        <w:ind w:left="1134" w:hanging="1134"/>
        <w:outlineLvl w:val="2"/>
        <w:rPr>
          <w:rFonts w:ascii="Arial" w:eastAsia="等线" w:hAnsi="Arial" w:cs="Arial"/>
          <w:sz w:val="28"/>
          <w:szCs w:val="28"/>
          <w:lang w:val="en-US" w:eastAsia="zh-CN"/>
        </w:rPr>
      </w:pPr>
      <w:r>
        <w:rPr>
          <w:rFonts w:ascii="Arial" w:eastAsia="等线" w:hAnsi="Arial" w:cs="Arial"/>
          <w:sz w:val="28"/>
          <w:szCs w:val="28"/>
          <w:lang w:val="en-US" w:eastAsia="zh-CN"/>
        </w:rPr>
        <w:t>5.35</w:t>
      </w:r>
      <w:r w:rsidRPr="00636D5A">
        <w:rPr>
          <w:rFonts w:ascii="Arial" w:eastAsia="等线" w:hAnsi="Arial" w:cs="Arial"/>
          <w:sz w:val="28"/>
          <w:szCs w:val="28"/>
          <w:lang w:val="en-US" w:eastAsia="zh-CN"/>
        </w:rPr>
        <w:t>.2</w:t>
      </w:r>
      <w:r w:rsidRPr="00636D5A">
        <w:rPr>
          <w:rFonts w:ascii="Arial" w:eastAsia="等线" w:hAnsi="Arial" w:cs="Arial"/>
          <w:sz w:val="28"/>
          <w:szCs w:val="28"/>
          <w:lang w:val="en-US" w:eastAsia="zh-CN"/>
        </w:rPr>
        <w:tab/>
        <w:t>Specific for 2 bands UL CA</w:t>
      </w:r>
    </w:p>
    <w:p w14:paraId="7ABEE4E1" w14:textId="77777777" w:rsidR="008F4D94" w:rsidRPr="00CF42FD" w:rsidRDefault="008F4D94" w:rsidP="00CF42FD">
      <w:pPr>
        <w:pStyle w:val="41"/>
      </w:pPr>
      <w:bookmarkStart w:id="452" w:name="_Toc180420643"/>
      <w:r w:rsidRPr="00CF42FD">
        <w:t>5.35.2.1</w:t>
      </w:r>
      <w:r w:rsidRPr="00CF42FD">
        <w:tab/>
        <w:t>UE co-existence studies</w:t>
      </w:r>
      <w:bookmarkEnd w:id="452"/>
    </w:p>
    <w:p w14:paraId="085F79F6" w14:textId="77777777" w:rsidR="008F4D94" w:rsidRPr="00CF42FD" w:rsidRDefault="008F4D94" w:rsidP="00CF42FD">
      <w:pPr>
        <w:pStyle w:val="51"/>
        <w:rPr>
          <w:snapToGrid w:val="0"/>
        </w:rPr>
      </w:pPr>
      <w:bookmarkStart w:id="453" w:name="_Toc180420644"/>
      <w:r w:rsidRPr="00CF42FD">
        <w:rPr>
          <w:snapToGrid w:val="0"/>
        </w:rPr>
        <w:t>5.35.2.1.1</w:t>
      </w:r>
      <w:r w:rsidRPr="00CF42FD">
        <w:rPr>
          <w:snapToGrid w:val="0"/>
        </w:rPr>
        <w:tab/>
        <w:t>Co-existence studies for 2UL band with 1CC per band</w:t>
      </w:r>
      <w:bookmarkEnd w:id="453"/>
    </w:p>
    <w:p w14:paraId="51D68D56"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5.35</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7</w:t>
      </w:r>
      <w:r w:rsidRPr="00636D5A">
        <w:rPr>
          <w:rFonts w:eastAsia="MS Mincho"/>
        </w:rPr>
        <w:t>A-n</w:t>
      </w:r>
      <w:r>
        <w:rPr>
          <w:rFonts w:eastAsia="MS Mincho"/>
        </w:rPr>
        <w:t>77</w:t>
      </w:r>
      <w:r w:rsidRPr="00636D5A">
        <w:rPr>
          <w:rFonts w:eastAsia="MS Mincho"/>
        </w:rPr>
        <w:t>A.</w:t>
      </w:r>
    </w:p>
    <w:p w14:paraId="2EF8F436"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5.35</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19F65C70"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D7889" w14:textId="77777777" w:rsidR="008F4D94" w:rsidRPr="00636D5A" w:rsidRDefault="008F4D94" w:rsidP="00190399">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ED18" w14:textId="77777777" w:rsidR="008F4D94" w:rsidRPr="00706CAB" w:rsidRDefault="008F4D94" w:rsidP="00190399">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59CF1" w14:textId="77777777" w:rsidR="008F4D94" w:rsidRPr="00706CAB" w:rsidRDefault="008F4D94" w:rsidP="00190399">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2A09E" w14:textId="77777777" w:rsidR="008F4D94" w:rsidRPr="00706CAB" w:rsidRDefault="008F4D94" w:rsidP="00190399">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8A9C9" w14:textId="77777777" w:rsidR="008F4D94" w:rsidRPr="00706CAB" w:rsidRDefault="008F4D94" w:rsidP="00190399">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y_high</w:t>
            </w:r>
          </w:p>
        </w:tc>
      </w:tr>
      <w:tr w:rsidR="008F4D94" w:rsidRPr="00AE062D" w14:paraId="51E6AFC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4F50E" w14:textId="77777777" w:rsidR="008F4D94" w:rsidRPr="00636D5A" w:rsidRDefault="008F4D94" w:rsidP="00190399">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9CEB0" w14:textId="77777777" w:rsidR="008F4D94" w:rsidRPr="00706CAB" w:rsidRDefault="008F4D94" w:rsidP="00190399">
            <w:pPr>
              <w:keepNext/>
              <w:keepLines/>
              <w:spacing w:after="0"/>
              <w:jc w:val="center"/>
              <w:rPr>
                <w:rFonts w:ascii="Arial" w:eastAsia="等线" w:hAnsi="Arial"/>
                <w:sz w:val="18"/>
                <w:lang w:val="en-US"/>
              </w:rPr>
            </w:pPr>
            <w:r w:rsidRPr="00706CAB">
              <w:rPr>
                <w:rFonts w:ascii="Arial" w:eastAsia="等线" w:hAnsi="Arial"/>
                <w:sz w:val="18"/>
                <w:lang w:val="en-US"/>
              </w:rPr>
              <w:t>|</w:t>
            </w:r>
            <w:r w:rsidRPr="00706CAB">
              <w:rPr>
                <w:rFonts w:ascii="Arial" w:eastAsia="等线" w:hAnsi="Arial"/>
                <w:sz w:val="18"/>
                <w:lang w:eastAsia="zh-CN"/>
              </w:rPr>
              <w:t>f</w:t>
            </w:r>
            <w:r w:rsidRPr="00706CAB">
              <w:rPr>
                <w:rFonts w:ascii="Arial" w:eastAsia="等线" w:hAnsi="Arial"/>
                <w:sz w:val="18"/>
                <w:vertAlign w:val="subscript"/>
                <w:lang w:eastAsia="zh-CN"/>
              </w:rPr>
              <w:t>y</w:t>
            </w:r>
            <w:r w:rsidRPr="00706CAB">
              <w:rPr>
                <w:rFonts w:ascii="Arial" w:eastAsia="等线" w:hAnsi="Arial"/>
                <w:sz w:val="18"/>
                <w:vertAlign w:val="subscript"/>
                <w:lang w:val="en-US"/>
              </w:rPr>
              <w:t>_low</w:t>
            </w:r>
            <w:r w:rsidRPr="00706CAB">
              <w:rPr>
                <w:rFonts w:ascii="Arial" w:eastAsia="等线" w:hAnsi="Arial"/>
                <w:sz w:val="18"/>
                <w:lang w:val="en-US"/>
              </w:rPr>
              <w:t xml:space="preserve"> – f</w:t>
            </w:r>
            <w:r w:rsidRPr="00706CAB">
              <w:rPr>
                <w:rFonts w:ascii="Arial" w:eastAsia="等线" w:hAnsi="Arial"/>
                <w:sz w:val="18"/>
                <w:vertAlign w:val="subscript"/>
                <w:lang w:val="en-US"/>
              </w:rPr>
              <w:t>x_high</w:t>
            </w:r>
            <w:r w:rsidRPr="00706CAB">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AFD0B" w14:textId="77777777" w:rsidR="008F4D94" w:rsidRPr="00706CAB" w:rsidRDefault="008F4D94" w:rsidP="00190399">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y_high</w:t>
            </w:r>
            <w:r w:rsidRPr="00706CAB">
              <w:rPr>
                <w:rFonts w:ascii="Arial" w:eastAsia="等线" w:hAnsi="Arial"/>
                <w:sz w:val="18"/>
                <w:lang w:val="en-US"/>
              </w:rPr>
              <w:t xml:space="preserve"> – f</w:t>
            </w:r>
            <w:r w:rsidRPr="00706CAB">
              <w:rPr>
                <w:rFonts w:ascii="Arial" w:eastAsia="等线" w:hAnsi="Arial"/>
                <w:sz w:val="18"/>
                <w:vertAlign w:val="subscript"/>
                <w:lang w:val="en-US"/>
              </w:rPr>
              <w:t>x_low</w:t>
            </w:r>
            <w:r w:rsidRPr="00706CAB">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A774C" w14:textId="77777777" w:rsidR="008F4D94" w:rsidRPr="00706CAB" w:rsidRDefault="008F4D94" w:rsidP="00190399">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y_low</w:t>
            </w:r>
            <w:r w:rsidRPr="00706CAB">
              <w:rPr>
                <w:rFonts w:ascii="Arial" w:eastAsia="等线" w:hAnsi="Arial"/>
                <w:sz w:val="18"/>
                <w:lang w:val="en-US"/>
              </w:rPr>
              <w:t xml:space="preserve"> + f</w:t>
            </w:r>
            <w:r w:rsidRPr="00706CAB">
              <w:rPr>
                <w:rFonts w:ascii="Arial" w:eastAsia="等线" w:hAnsi="Arial"/>
                <w:sz w:val="18"/>
                <w:vertAlign w:val="subscript"/>
                <w:lang w:val="en-US"/>
              </w:rPr>
              <w:t>x_low</w:t>
            </w:r>
            <w:r w:rsidRPr="00706CAB">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F7275" w14:textId="77777777" w:rsidR="008F4D94" w:rsidRPr="00706CAB" w:rsidRDefault="008F4D94" w:rsidP="00190399">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y_high</w:t>
            </w:r>
            <w:r w:rsidRPr="00706CAB">
              <w:rPr>
                <w:rFonts w:ascii="Arial" w:eastAsia="等线" w:hAnsi="Arial"/>
                <w:sz w:val="18"/>
                <w:lang w:val="en-US"/>
              </w:rPr>
              <w:t xml:space="preserve"> + f</w:t>
            </w:r>
            <w:r w:rsidRPr="00706CAB">
              <w:rPr>
                <w:rFonts w:ascii="Arial" w:eastAsia="等线" w:hAnsi="Arial"/>
                <w:sz w:val="18"/>
                <w:vertAlign w:val="subscript"/>
                <w:lang w:val="en-US"/>
              </w:rPr>
              <w:t>x_high</w:t>
            </w:r>
            <w:r w:rsidRPr="00706CAB">
              <w:rPr>
                <w:rFonts w:ascii="Arial" w:eastAsia="等线" w:hAnsi="Arial"/>
                <w:sz w:val="18"/>
                <w:lang w:val="en-US"/>
              </w:rPr>
              <w:t>|</w:t>
            </w:r>
          </w:p>
        </w:tc>
      </w:tr>
      <w:tr w:rsidR="008F4D94" w:rsidRPr="00AE062D" w14:paraId="739802F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2EEEB"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C45DA1"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730–1700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89C10"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5800–6770</w:t>
            </w:r>
          </w:p>
        </w:tc>
      </w:tr>
      <w:tr w:rsidR="008F4D94" w:rsidRPr="00AE062D" w14:paraId="73BA02F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62F1F"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3A8211"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9C9CCB"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37F0B1"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195AB6"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701B382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0612C"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CABAE"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800–1840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EBC2"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4030–5900</w:t>
            </w:r>
          </w:p>
        </w:tc>
      </w:tr>
      <w:tr w:rsidR="008F4D94" w:rsidRPr="00AE062D" w14:paraId="74B832A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55534"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2989E"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058803"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FD827"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3FA5B"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1DB4824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BEFFB"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B25CC2"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8300–9340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D3986"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9100–10970</w:t>
            </w:r>
          </w:p>
        </w:tc>
      </w:tr>
      <w:tr w:rsidR="008F4D94" w:rsidRPr="00AE062D" w14:paraId="221107E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C76A"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EFF224"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–1*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29379B"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46F7B2"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993EF4"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3071899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A27E1"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8A43A"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3300–4410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11579"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7330–10100</w:t>
            </w:r>
          </w:p>
        </w:tc>
      </w:tr>
      <w:tr w:rsidR="008F4D94" w:rsidRPr="00AE062D" w14:paraId="1E1505D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930E4"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56109"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B877AE"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61D406C8" w14:textId="77777777" w:rsidR="008F4D94" w:rsidRPr="00765670" w:rsidRDefault="008F4D94" w:rsidP="00190399">
            <w:pPr>
              <w:keepNext/>
              <w:keepLines/>
              <w:spacing w:after="0"/>
              <w:jc w:val="center"/>
              <w:rPr>
                <w:rFonts w:ascii="Arial" w:eastAsia="等线" w:hAnsi="Arial" w:cs="Arial"/>
                <w:sz w:val="18"/>
                <w:highlight w:val="yellow"/>
                <w:lang w:val="en-US"/>
              </w:rPr>
            </w:pPr>
          </w:p>
        </w:tc>
      </w:tr>
      <w:tr w:rsidR="008F4D94" w:rsidRPr="00AE062D" w14:paraId="30A88A9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CF0A1"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11D3"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1460-3400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1BD0B47B" w14:textId="77777777" w:rsidR="008F4D94" w:rsidRPr="00765670" w:rsidRDefault="008F4D94" w:rsidP="00190399">
            <w:pPr>
              <w:keepNext/>
              <w:keepLines/>
              <w:spacing w:after="0"/>
              <w:jc w:val="center"/>
              <w:rPr>
                <w:rFonts w:ascii="Arial" w:eastAsia="等线" w:hAnsi="Arial" w:cs="Arial"/>
                <w:sz w:val="18"/>
                <w:highlight w:val="yellow"/>
                <w:lang w:eastAsia="ja-JP"/>
              </w:rPr>
            </w:pPr>
          </w:p>
        </w:tc>
      </w:tr>
      <w:tr w:rsidR="008F4D94" w:rsidRPr="00AE062D" w14:paraId="165EBB5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CF0" w14:textId="77777777" w:rsidR="008F4D94" w:rsidRPr="00636D5A" w:rsidRDefault="008F4D94" w:rsidP="00190399">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38F9D"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+1*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A95E5D" w14:textId="77777777" w:rsidR="008F4D94" w:rsidRPr="00765670" w:rsidRDefault="008F4D94" w:rsidP="00190399">
            <w:pPr>
              <w:keepNext/>
              <w:keepLines/>
              <w:spacing w:after="0"/>
              <w:jc w:val="center"/>
              <w:rPr>
                <w:rFonts w:ascii="Arial" w:eastAsia="等线" w:hAnsi="Arial" w:cs="Arial"/>
                <w:sz w:val="18"/>
                <w:highlight w:val="yellow"/>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5F7F1"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455B070"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4948C01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6B03B"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3B247"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10800–11910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B4EBF"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12400–15170</w:t>
            </w:r>
          </w:p>
        </w:tc>
      </w:tr>
      <w:tr w:rsidR="008F4D94" w:rsidRPr="00AE062D" w14:paraId="20AD9A9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E0FDF"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3857F"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154EC7" w14:textId="77777777" w:rsidR="008F4D94" w:rsidRPr="00765670" w:rsidRDefault="008F4D94" w:rsidP="00190399">
            <w:pPr>
              <w:keepNext/>
              <w:keepLines/>
              <w:spacing w:after="0"/>
              <w:jc w:val="center"/>
              <w:rPr>
                <w:rFonts w:ascii="Arial" w:eastAsia="等线" w:hAnsi="Arial" w:cs="Arial"/>
                <w:sz w:val="18"/>
                <w:highlight w:val="yellow"/>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97BE282" w14:textId="77777777" w:rsidR="008F4D94" w:rsidRPr="00765670" w:rsidRDefault="008F4D94" w:rsidP="00190399">
            <w:pPr>
              <w:keepNext/>
              <w:keepLines/>
              <w:spacing w:after="0"/>
              <w:jc w:val="center"/>
              <w:rPr>
                <w:rFonts w:ascii="Arial" w:eastAsia="等线" w:hAnsi="Arial" w:cs="Arial"/>
                <w:sz w:val="18"/>
                <w:highlight w:val="yellow"/>
                <w:lang w:val="en-US"/>
              </w:rPr>
            </w:pPr>
          </w:p>
        </w:tc>
      </w:tr>
      <w:tr w:rsidR="008F4D94" w:rsidRPr="00AE062D" w14:paraId="23449BF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0C5B6"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A0B3"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11600–13540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B8AB4BD" w14:textId="77777777" w:rsidR="008F4D94" w:rsidRPr="00765670" w:rsidRDefault="008F4D94" w:rsidP="00190399">
            <w:pPr>
              <w:keepNext/>
              <w:keepLines/>
              <w:spacing w:after="0"/>
              <w:jc w:val="center"/>
              <w:rPr>
                <w:rFonts w:ascii="Arial" w:eastAsia="等线" w:hAnsi="Arial" w:cs="Arial"/>
                <w:sz w:val="18"/>
                <w:highlight w:val="yellow"/>
                <w:lang w:eastAsia="ja-JP"/>
              </w:rPr>
            </w:pPr>
          </w:p>
        </w:tc>
      </w:tr>
      <w:tr w:rsidR="008F4D94" w:rsidRPr="00AE062D" w14:paraId="39F1F91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027DA"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A596DB"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994666"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E6DAD"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326FA5"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10F9760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CB8C7"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79553B"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10630–14300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C76EFC"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5800–6980</w:t>
            </w:r>
          </w:p>
        </w:tc>
      </w:tr>
      <w:tr w:rsidR="008F4D94" w:rsidRPr="00AE062D" w14:paraId="1A9BA05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14155"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A43776"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F0A50D"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F8AEE1"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59A855"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-3*f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7B0F6D0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407AB" w14:textId="77777777" w:rsidR="008F4D94" w:rsidRPr="00636D5A" w:rsidRDefault="008F4D94" w:rsidP="00190399">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71CF1"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4760–7600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DF9A8"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690–1110</w:t>
            </w:r>
          </w:p>
        </w:tc>
      </w:tr>
      <w:tr w:rsidR="008F4D94" w:rsidRPr="00AE062D" w14:paraId="21C9B27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C54B"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B8B9C"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07D6CF"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C895B3"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B23A6FA"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2F8F3F4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F6900"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BF793"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15700–19370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57C53"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13300–14480</w:t>
            </w:r>
          </w:p>
        </w:tc>
      </w:tr>
      <w:tr w:rsidR="008F4D94" w:rsidRPr="00AE062D" w14:paraId="2E175F4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BCA22"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6426F"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2F6C20"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3CC42"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CFE880" w14:textId="77777777" w:rsidR="008F4D94" w:rsidRPr="00706CAB" w:rsidRDefault="008F4D94" w:rsidP="00190399">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2817512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DF18A" w14:textId="77777777" w:rsidR="008F4D94" w:rsidRPr="00636D5A" w:rsidRDefault="008F4D94" w:rsidP="00190399">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82C6D"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14900–17740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D1DA6" w14:textId="77777777" w:rsidR="008F4D94" w:rsidRPr="00706CAB" w:rsidRDefault="008F4D94" w:rsidP="00190399">
            <w:pPr>
              <w:keepNext/>
              <w:keepLines/>
              <w:spacing w:after="0"/>
              <w:jc w:val="center"/>
              <w:rPr>
                <w:rFonts w:ascii="Arial" w:eastAsia="等线" w:hAnsi="Arial" w:cs="Arial"/>
                <w:sz w:val="18"/>
                <w:lang w:eastAsia="ja-JP"/>
              </w:rPr>
            </w:pPr>
            <w:r w:rsidRPr="00706CAB">
              <w:rPr>
                <w:rFonts w:ascii="Arial" w:eastAsia="等线" w:hAnsi="Arial" w:cs="Arial"/>
                <w:sz w:val="18"/>
                <w:lang w:val="en-US"/>
              </w:rPr>
              <w:t>14100–16110</w:t>
            </w:r>
          </w:p>
        </w:tc>
      </w:tr>
      <w:tr w:rsidR="008F4D94" w:rsidRPr="00636D5A" w14:paraId="5BB4EF7A"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13BEE" w14:textId="77777777" w:rsidR="008F4D94" w:rsidRPr="00636D5A" w:rsidRDefault="008F4D94" w:rsidP="00190399">
            <w:pPr>
              <w:keepNext/>
              <w:keepLines/>
              <w:spacing w:after="0"/>
              <w:rPr>
                <w:rFonts w:ascii="Arial" w:eastAsia="等线" w:hAnsi="Arial"/>
                <w:sz w:val="18"/>
                <w:lang w:val="en-US"/>
              </w:rPr>
            </w:pPr>
            <w:proofErr w:type="gramStart"/>
            <w:r w:rsidRPr="00636D5A">
              <w:rPr>
                <w:rFonts w:ascii="Arial" w:eastAsia="等线" w:hAnsi="Arial"/>
                <w:sz w:val="18"/>
              </w:rPr>
              <w:t>NOTE :</w:t>
            </w:r>
            <w:proofErr w:type="gramEnd"/>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4754093D" w14:textId="77777777" w:rsidR="008F4D94" w:rsidRDefault="008F4D94" w:rsidP="008F4D94">
      <w:pPr>
        <w:rPr>
          <w:rFonts w:ascii="Arial" w:eastAsia="等线" w:hAnsi="Arial" w:cs="Arial"/>
          <w:b/>
        </w:rPr>
      </w:pPr>
    </w:p>
    <w:p w14:paraId="7DF354E7" w14:textId="77777777" w:rsidR="008F4D94" w:rsidRPr="00C44591" w:rsidRDefault="008F4D94" w:rsidP="008F4D94">
      <w:pPr>
        <w:rPr>
          <w:rFonts w:eastAsia="MS Mincho"/>
        </w:rPr>
      </w:pPr>
      <w:r w:rsidRPr="00BF5D34">
        <w:rPr>
          <w:rFonts w:eastAsia="MS Mincho"/>
        </w:rPr>
        <w:t xml:space="preserve">Based on the above table, </w:t>
      </w:r>
      <w:r>
        <w:rPr>
          <w:rFonts w:eastAsia="MS Mincho"/>
        </w:rPr>
        <w:t>IMD5</w:t>
      </w:r>
      <w:r w:rsidRPr="00BF5D34">
        <w:rPr>
          <w:rFonts w:eastAsia="等线" w:cs="等线"/>
          <w:szCs w:val="21"/>
          <w:lang w:eastAsia="ko-KR"/>
        </w:rPr>
        <w:t xml:space="preserve"> generated by </w:t>
      </w:r>
      <w:r w:rsidRPr="00BF5D34">
        <w:rPr>
          <w:rFonts w:eastAsia="MS Mincho"/>
        </w:rPr>
        <w:t>UL CA_n</w:t>
      </w:r>
      <w:r>
        <w:rPr>
          <w:rFonts w:eastAsia="MS Mincho"/>
        </w:rPr>
        <w:t>7</w:t>
      </w:r>
      <w:r w:rsidRPr="00BF5D34">
        <w:rPr>
          <w:rFonts w:eastAsia="MS Mincho"/>
        </w:rPr>
        <w:t>A-n</w:t>
      </w:r>
      <w:r>
        <w:rPr>
          <w:rFonts w:eastAsia="MS Mincho"/>
        </w:rPr>
        <w:t>77</w:t>
      </w:r>
      <w:r w:rsidRPr="00BF5D34">
        <w:rPr>
          <w:rFonts w:eastAsia="MS Mincho"/>
        </w:rPr>
        <w:t xml:space="preserve">A </w:t>
      </w:r>
      <w:r w:rsidRPr="00BF5D34">
        <w:rPr>
          <w:rFonts w:eastAsia="等线" w:cs="等线"/>
          <w:szCs w:val="21"/>
          <w:lang w:eastAsia="ko-KR"/>
        </w:rPr>
        <w:t xml:space="preserve">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7B0D29C2" w14:textId="77777777" w:rsidR="008F4D94" w:rsidRDefault="008F4D94" w:rsidP="008F4D94">
      <w:pPr>
        <w:rPr>
          <w:rFonts w:eastAsia="等线" w:cs="等线"/>
          <w:szCs w:val="21"/>
          <w:lang w:eastAsia="ko-KR"/>
        </w:rPr>
      </w:pPr>
      <w:r w:rsidRPr="0050554F">
        <w:rPr>
          <w:rFonts w:eastAsia="等线" w:cs="等线" w:hint="eastAsia"/>
          <w:szCs w:val="21"/>
          <w:lang w:eastAsia="ko-KR"/>
        </w:rPr>
        <w:t>I</w:t>
      </w:r>
      <w:r w:rsidRPr="0050554F">
        <w:rPr>
          <w:rFonts w:eastAsia="等线" w:cs="等线"/>
          <w:szCs w:val="21"/>
          <w:lang w:eastAsia="ko-KR"/>
        </w:rPr>
        <w:t xml:space="preserve">n addition, there is no </w:t>
      </w:r>
      <w:r>
        <w:rPr>
          <w:rFonts w:eastAsia="等线" w:cs="等线"/>
          <w:szCs w:val="21"/>
          <w:lang w:eastAsia="ko-KR"/>
        </w:rPr>
        <w:t>additional</w:t>
      </w:r>
      <w:r w:rsidRPr="0050554F">
        <w:rPr>
          <w:rFonts w:eastAsia="等线" w:cs="等线"/>
          <w:szCs w:val="21"/>
          <w:lang w:eastAsia="ko-KR"/>
        </w:rPr>
        <w:t xml:space="preserve"> MSD due to</w:t>
      </w:r>
      <w:r>
        <w:rPr>
          <w:rFonts w:eastAsia="等线" w:cs="等线"/>
          <w:szCs w:val="21"/>
          <w:lang w:eastAsia="ko-KR"/>
        </w:rPr>
        <w:t xml:space="preserve"> UL</w:t>
      </w:r>
      <w:r w:rsidRPr="0050554F">
        <w:rPr>
          <w:rFonts w:eastAsia="等线" w:cs="等线"/>
          <w:szCs w:val="21"/>
          <w:lang w:eastAsia="ko-KR"/>
        </w:rPr>
        <w:t xml:space="preserve"> CA_</w:t>
      </w:r>
      <w:proofErr w:type="gramStart"/>
      <w:r w:rsidRPr="0050554F">
        <w:rPr>
          <w:rFonts w:eastAsia="等线" w:cs="等线"/>
          <w:szCs w:val="21"/>
          <w:lang w:eastAsia="ko-KR"/>
        </w:rPr>
        <w:t>n77(</w:t>
      </w:r>
      <w:proofErr w:type="gramEnd"/>
      <w:r w:rsidRPr="0050554F">
        <w:rPr>
          <w:rFonts w:eastAsia="等线" w:cs="等线"/>
          <w:szCs w:val="21"/>
          <w:lang w:eastAsia="ko-KR"/>
        </w:rPr>
        <w:t>2A) need</w:t>
      </w:r>
      <w:r>
        <w:rPr>
          <w:rFonts w:eastAsia="等线" w:cs="等线"/>
          <w:szCs w:val="21"/>
          <w:lang w:eastAsia="ko-KR"/>
        </w:rPr>
        <w:t>s</w:t>
      </w:r>
      <w:r w:rsidRPr="0050554F">
        <w:rPr>
          <w:rFonts w:eastAsia="等线" w:cs="等线"/>
          <w:szCs w:val="21"/>
          <w:lang w:eastAsia="ko-KR"/>
        </w:rPr>
        <w:t xml:space="preserve"> to </w:t>
      </w:r>
      <w:r>
        <w:rPr>
          <w:rFonts w:eastAsia="等线" w:cs="等线"/>
          <w:szCs w:val="21"/>
          <w:lang w:eastAsia="ko-KR"/>
        </w:rPr>
        <w:t xml:space="preserve">be </w:t>
      </w:r>
      <w:r w:rsidRPr="0050554F">
        <w:rPr>
          <w:rFonts w:eastAsia="等线" w:cs="等线"/>
          <w:szCs w:val="21"/>
          <w:lang w:eastAsia="ko-KR"/>
        </w:rPr>
        <w:t>specified</w:t>
      </w:r>
      <w:r>
        <w:rPr>
          <w:rFonts w:eastAsia="等线" w:cs="等线"/>
          <w:szCs w:val="21"/>
          <w:lang w:eastAsia="ko-KR"/>
        </w:rPr>
        <w:t xml:space="preserve"> for three bands DL configuration</w:t>
      </w:r>
      <w:r w:rsidRPr="0050554F">
        <w:rPr>
          <w:rFonts w:eastAsia="等线" w:cs="等线"/>
          <w:szCs w:val="21"/>
          <w:lang w:eastAsia="ko-KR"/>
        </w:rPr>
        <w:t>.</w:t>
      </w:r>
    </w:p>
    <w:p w14:paraId="430803D1" w14:textId="77777777" w:rsidR="008F4D94" w:rsidRPr="00A27C0E" w:rsidRDefault="008F4D94" w:rsidP="008F4D94">
      <w:pPr>
        <w:rPr>
          <w:rFonts w:eastAsia="等线" w:cs="等线"/>
          <w:szCs w:val="21"/>
          <w:lang w:eastAsia="ko-KR"/>
        </w:rPr>
      </w:pPr>
    </w:p>
    <w:p w14:paraId="25874B02" w14:textId="77777777" w:rsidR="008F4D94" w:rsidRPr="00CF42FD" w:rsidRDefault="008F4D94" w:rsidP="00CF42FD">
      <w:pPr>
        <w:pStyle w:val="41"/>
      </w:pPr>
      <w:bookmarkStart w:id="454" w:name="_Toc180420645"/>
      <w:r w:rsidRPr="00CF42FD">
        <w:t>5.35.2.2</w:t>
      </w:r>
      <w:r w:rsidRPr="00CF42FD">
        <w:tab/>
        <w:t>REFSENS requirements</w:t>
      </w:r>
      <w:bookmarkEnd w:id="454"/>
    </w:p>
    <w:p w14:paraId="52555CA6" w14:textId="77777777" w:rsidR="008F4D94" w:rsidRPr="00E13FCE" w:rsidRDefault="008F4D94" w:rsidP="008F4D94">
      <w:pPr>
        <w:pStyle w:val="B1"/>
        <w:ind w:left="0" w:firstLine="0"/>
        <w:jc w:val="both"/>
      </w:pPr>
      <w:r>
        <w:t xml:space="preserve">Based on the co-existence studies, MSD for IMD5 is introduced as following, the values are reused from </w:t>
      </w:r>
      <w:r w:rsidRPr="00E13FCE">
        <w:t>DC_7A-29A_n78A</w:t>
      </w:r>
      <w: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233B374E" w14:textId="77777777" w:rsidTr="001903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D02CBD" w14:textId="77777777" w:rsidR="008F4D94" w:rsidRDefault="008F4D94" w:rsidP="00190399">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511FBB" w14:textId="77777777" w:rsidR="008F4D94" w:rsidRDefault="008F4D94" w:rsidP="00190399">
            <w:pPr>
              <w:pStyle w:val="TAH"/>
            </w:pPr>
            <w:r>
              <w:t>Source of IMD</w:t>
            </w:r>
          </w:p>
        </w:tc>
      </w:tr>
      <w:tr w:rsidR="008F4D94" w14:paraId="0C9823EA" w14:textId="77777777" w:rsidTr="001903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5742B" w14:textId="77777777" w:rsidR="008F4D94" w:rsidRDefault="008F4D94" w:rsidP="00190399">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065E5F" w14:textId="77777777" w:rsidR="008F4D94" w:rsidRDefault="008F4D94" w:rsidP="00190399">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5F7107" w14:textId="77777777" w:rsidR="008F4D94" w:rsidRDefault="008F4D94" w:rsidP="0019039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FDF9B" w14:textId="77777777" w:rsidR="008F4D94" w:rsidRDefault="008F4D94" w:rsidP="0019039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1EA6A" w14:textId="77777777" w:rsidR="008F4D94" w:rsidRDefault="008F4D94" w:rsidP="0019039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7ACBB0" w14:textId="77777777" w:rsidR="008F4D94" w:rsidRDefault="008F4D94" w:rsidP="0019039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E4D6FB" w14:textId="77777777" w:rsidR="008F4D94" w:rsidRDefault="008F4D94" w:rsidP="001903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D18564B" w14:textId="77777777" w:rsidR="008F4D94" w:rsidRDefault="008F4D94" w:rsidP="001903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9B33F82" w14:textId="77777777" w:rsidR="008F4D94" w:rsidRDefault="008F4D94" w:rsidP="00190399">
            <w:pPr>
              <w:pStyle w:val="TAH"/>
            </w:pPr>
          </w:p>
        </w:tc>
      </w:tr>
      <w:tr w:rsidR="008F4D94" w14:paraId="32B4500D"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678A3" w14:textId="77777777" w:rsidR="008F4D94" w:rsidRDefault="008F4D94" w:rsidP="00190399">
            <w:pPr>
              <w:pStyle w:val="TAC"/>
              <w:rPr>
                <w:lang w:eastAsia="zh-CN"/>
              </w:rPr>
            </w:pPr>
            <w:r>
              <w:rPr>
                <w:color w:val="000000"/>
                <w:lang w:eastAsia="zh-CN"/>
              </w:rPr>
              <w:t>CA_n7-n29-n77</w:t>
            </w:r>
          </w:p>
        </w:tc>
        <w:tc>
          <w:tcPr>
            <w:tcW w:w="1146" w:type="dxa"/>
            <w:tcBorders>
              <w:top w:val="single" w:sz="4" w:space="0" w:color="auto"/>
              <w:left w:val="single" w:sz="4" w:space="0" w:color="auto"/>
              <w:right w:val="single" w:sz="4" w:space="0" w:color="auto"/>
            </w:tcBorders>
            <w:vAlign w:val="center"/>
          </w:tcPr>
          <w:p w14:paraId="646EDAA2" w14:textId="77777777" w:rsidR="008F4D94" w:rsidRDefault="008F4D94" w:rsidP="00190399">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0BC65564" w14:textId="77777777" w:rsidR="008F4D94" w:rsidRPr="00C6438D" w:rsidRDefault="008F4D94" w:rsidP="00190399">
            <w:pPr>
              <w:pStyle w:val="TAC"/>
              <w:rPr>
                <w:lang w:eastAsia="zh-CN"/>
              </w:rPr>
            </w:pPr>
            <w:r>
              <w:t>2540</w:t>
            </w:r>
          </w:p>
        </w:tc>
        <w:tc>
          <w:tcPr>
            <w:tcW w:w="964" w:type="dxa"/>
            <w:tcBorders>
              <w:top w:val="single" w:sz="4" w:space="0" w:color="auto"/>
              <w:left w:val="single" w:sz="4" w:space="0" w:color="auto"/>
              <w:right w:val="single" w:sz="4" w:space="0" w:color="auto"/>
            </w:tcBorders>
          </w:tcPr>
          <w:p w14:paraId="52C69D51" w14:textId="77777777" w:rsidR="008F4D94" w:rsidRPr="00C6438D" w:rsidRDefault="008F4D94" w:rsidP="00190399">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8E0AEA" w14:textId="77777777" w:rsidR="008F4D94" w:rsidRPr="00C6438D" w:rsidRDefault="008F4D94" w:rsidP="00190399">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6C45685B" w14:textId="77777777" w:rsidR="008F4D94" w:rsidRPr="00C6438D" w:rsidRDefault="008F4D94" w:rsidP="00190399">
            <w:pPr>
              <w:pStyle w:val="TAC"/>
              <w:rPr>
                <w:lang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DC1517C" w14:textId="77777777" w:rsidR="008F4D94" w:rsidRPr="00C6438D" w:rsidRDefault="008F4D94" w:rsidP="00190399">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C5FE793" w14:textId="77777777" w:rsidR="008F4D94" w:rsidRPr="00A1115A" w:rsidRDefault="008F4D94" w:rsidP="00190399">
            <w:pPr>
              <w:pStyle w:val="TAC"/>
            </w:pPr>
            <w:r w:rsidRPr="00A1115A">
              <w:t>FDD</w:t>
            </w:r>
          </w:p>
        </w:tc>
        <w:tc>
          <w:tcPr>
            <w:tcW w:w="1057" w:type="dxa"/>
            <w:tcBorders>
              <w:top w:val="single" w:sz="4" w:space="0" w:color="auto"/>
              <w:left w:val="single" w:sz="4" w:space="0" w:color="auto"/>
              <w:right w:val="single" w:sz="4" w:space="0" w:color="auto"/>
            </w:tcBorders>
          </w:tcPr>
          <w:p w14:paraId="4643D0F6" w14:textId="77777777" w:rsidR="008F4D94" w:rsidRDefault="008F4D94" w:rsidP="00190399">
            <w:pPr>
              <w:pStyle w:val="TAC"/>
              <w:rPr>
                <w:lang w:eastAsia="zh-CN"/>
              </w:rPr>
            </w:pPr>
            <w:r>
              <w:t>N/A</w:t>
            </w:r>
          </w:p>
        </w:tc>
      </w:tr>
      <w:tr w:rsidR="008F4D94" w14:paraId="079B258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BEAA" w14:textId="77777777" w:rsidR="008F4D94" w:rsidRDefault="008F4D94" w:rsidP="00190399">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26596" w14:textId="77777777" w:rsidR="008F4D94" w:rsidRDefault="008F4D94" w:rsidP="00190399">
            <w:pPr>
              <w:pStyle w:val="TAC"/>
              <w:rPr>
                <w:lang w:eastAsia="zh-CN"/>
              </w:rPr>
            </w:pPr>
            <w:r>
              <w:rPr>
                <w:color w:val="000000"/>
                <w:lang w:eastAsia="zh-CN"/>
              </w:rPr>
              <w:t>n29</w:t>
            </w:r>
          </w:p>
        </w:tc>
        <w:tc>
          <w:tcPr>
            <w:tcW w:w="960" w:type="dxa"/>
            <w:tcBorders>
              <w:top w:val="single" w:sz="4" w:space="0" w:color="auto"/>
              <w:left w:val="single" w:sz="4" w:space="0" w:color="auto"/>
              <w:right w:val="single" w:sz="4" w:space="0" w:color="auto"/>
            </w:tcBorders>
          </w:tcPr>
          <w:p w14:paraId="5D2FFF8F" w14:textId="77777777" w:rsidR="008F4D94" w:rsidRPr="00C6438D" w:rsidRDefault="008F4D94" w:rsidP="00190399">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56C0983" w14:textId="77777777" w:rsidR="008F4D94" w:rsidRPr="00C6438D" w:rsidRDefault="008F4D94" w:rsidP="00190399">
            <w:pPr>
              <w:pStyle w:val="TAC"/>
              <w:rPr>
                <w:lang w:eastAsia="zh-CN"/>
              </w:rPr>
            </w:pPr>
            <w:r>
              <w:t>5</w:t>
            </w:r>
          </w:p>
        </w:tc>
        <w:tc>
          <w:tcPr>
            <w:tcW w:w="960" w:type="dxa"/>
            <w:tcBorders>
              <w:top w:val="single" w:sz="4" w:space="0" w:color="auto"/>
              <w:left w:val="single" w:sz="4" w:space="0" w:color="auto"/>
              <w:right w:val="single" w:sz="4" w:space="0" w:color="auto"/>
            </w:tcBorders>
          </w:tcPr>
          <w:p w14:paraId="6CB5A407" w14:textId="77777777" w:rsidR="008F4D94" w:rsidRPr="00C6438D" w:rsidRDefault="008F4D94" w:rsidP="00190399">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F629EA7" w14:textId="77777777" w:rsidR="008F4D94" w:rsidRPr="00C6438D" w:rsidRDefault="008F4D94" w:rsidP="00190399">
            <w:pPr>
              <w:pStyle w:val="TAC"/>
              <w:rPr>
                <w:lang w:eastAsia="zh-CN"/>
              </w:rPr>
            </w:pPr>
            <w:r>
              <w:t>720</w:t>
            </w:r>
          </w:p>
        </w:tc>
        <w:tc>
          <w:tcPr>
            <w:tcW w:w="977" w:type="dxa"/>
            <w:tcBorders>
              <w:top w:val="single" w:sz="4" w:space="0" w:color="auto"/>
              <w:left w:val="single" w:sz="4" w:space="0" w:color="auto"/>
              <w:bottom w:val="single" w:sz="4" w:space="0" w:color="auto"/>
              <w:right w:val="single" w:sz="4" w:space="0" w:color="auto"/>
            </w:tcBorders>
          </w:tcPr>
          <w:p w14:paraId="556D14C1" w14:textId="77777777" w:rsidR="008F4D94" w:rsidRPr="00C6438D" w:rsidRDefault="008F4D94" w:rsidP="00190399">
            <w:pPr>
              <w:pStyle w:val="TAC"/>
              <w:rPr>
                <w:lang w:eastAsia="zh-CN"/>
              </w:rPr>
            </w:pPr>
            <w:r>
              <w:t>3.0</w:t>
            </w:r>
          </w:p>
        </w:tc>
        <w:tc>
          <w:tcPr>
            <w:tcW w:w="828" w:type="dxa"/>
            <w:tcBorders>
              <w:top w:val="single" w:sz="4" w:space="0" w:color="auto"/>
              <w:left w:val="single" w:sz="4" w:space="0" w:color="auto"/>
              <w:right w:val="single" w:sz="4" w:space="0" w:color="auto"/>
            </w:tcBorders>
          </w:tcPr>
          <w:p w14:paraId="54C210C5" w14:textId="77777777" w:rsidR="008F4D94" w:rsidRPr="00A1115A" w:rsidRDefault="008F4D94" w:rsidP="00190399">
            <w:pPr>
              <w:pStyle w:val="TAC"/>
            </w:pPr>
            <w:r>
              <w:t>SDL</w:t>
            </w:r>
          </w:p>
        </w:tc>
        <w:tc>
          <w:tcPr>
            <w:tcW w:w="1057" w:type="dxa"/>
            <w:tcBorders>
              <w:top w:val="single" w:sz="4" w:space="0" w:color="auto"/>
              <w:left w:val="single" w:sz="4" w:space="0" w:color="auto"/>
              <w:right w:val="single" w:sz="4" w:space="0" w:color="auto"/>
            </w:tcBorders>
          </w:tcPr>
          <w:p w14:paraId="340A3B8B" w14:textId="77777777" w:rsidR="008F4D94" w:rsidRDefault="008F4D94" w:rsidP="00190399">
            <w:pPr>
              <w:pStyle w:val="TAC"/>
              <w:rPr>
                <w:lang w:eastAsia="zh-CN"/>
              </w:rPr>
            </w:pPr>
            <w:r>
              <w:t>IMD5</w:t>
            </w:r>
          </w:p>
        </w:tc>
      </w:tr>
      <w:tr w:rsidR="008F4D94" w14:paraId="57F5025A"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A8FD1" w14:textId="77777777" w:rsidR="008F4D94" w:rsidRDefault="008F4D94" w:rsidP="00190399">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C297A" w14:textId="77777777" w:rsidR="008F4D94" w:rsidRDefault="008F4D94" w:rsidP="00190399">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48802462" w14:textId="77777777" w:rsidR="008F4D94" w:rsidRPr="00C6438D" w:rsidRDefault="008F4D94" w:rsidP="00190399">
            <w:pPr>
              <w:pStyle w:val="TAC"/>
              <w:rPr>
                <w:lang w:eastAsia="zh-CN"/>
              </w:rPr>
            </w:pPr>
            <w:r>
              <w:t>3450</w:t>
            </w:r>
          </w:p>
        </w:tc>
        <w:tc>
          <w:tcPr>
            <w:tcW w:w="964" w:type="dxa"/>
            <w:tcBorders>
              <w:top w:val="single" w:sz="4" w:space="0" w:color="auto"/>
              <w:left w:val="single" w:sz="4" w:space="0" w:color="auto"/>
              <w:right w:val="single" w:sz="4" w:space="0" w:color="auto"/>
            </w:tcBorders>
          </w:tcPr>
          <w:p w14:paraId="77008F20" w14:textId="77777777" w:rsidR="008F4D94" w:rsidRPr="00C6438D" w:rsidRDefault="008F4D94" w:rsidP="00190399">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B7FC26C" w14:textId="77777777" w:rsidR="008F4D94" w:rsidRPr="00C6438D" w:rsidRDefault="008F4D94" w:rsidP="00190399">
            <w:pPr>
              <w:pStyle w:val="TAC"/>
              <w:rPr>
                <w:lang w:eastAsia="zh-CN"/>
              </w:rPr>
            </w:pPr>
            <w:r>
              <w:t>50</w:t>
            </w:r>
          </w:p>
        </w:tc>
        <w:tc>
          <w:tcPr>
            <w:tcW w:w="960" w:type="dxa"/>
            <w:tcBorders>
              <w:top w:val="single" w:sz="4" w:space="0" w:color="auto"/>
              <w:left w:val="single" w:sz="4" w:space="0" w:color="auto"/>
              <w:right w:val="single" w:sz="4" w:space="0" w:color="auto"/>
            </w:tcBorders>
          </w:tcPr>
          <w:p w14:paraId="1F52968F" w14:textId="77777777" w:rsidR="008F4D94" w:rsidRPr="00C6438D" w:rsidRDefault="008F4D94" w:rsidP="00190399">
            <w:pPr>
              <w:pStyle w:val="TAC"/>
              <w:rPr>
                <w:lang w:eastAsia="zh-CN"/>
              </w:rPr>
            </w:pPr>
            <w:r>
              <w:t>3450</w:t>
            </w:r>
          </w:p>
        </w:tc>
        <w:tc>
          <w:tcPr>
            <w:tcW w:w="977" w:type="dxa"/>
            <w:tcBorders>
              <w:top w:val="single" w:sz="4" w:space="0" w:color="auto"/>
              <w:left w:val="single" w:sz="4" w:space="0" w:color="auto"/>
              <w:bottom w:val="single" w:sz="4" w:space="0" w:color="auto"/>
              <w:right w:val="single" w:sz="4" w:space="0" w:color="auto"/>
            </w:tcBorders>
          </w:tcPr>
          <w:p w14:paraId="3E66A006" w14:textId="77777777" w:rsidR="008F4D94" w:rsidRPr="00C6438D" w:rsidRDefault="008F4D94" w:rsidP="00190399">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215E93D" w14:textId="77777777" w:rsidR="008F4D94" w:rsidRPr="00A1115A" w:rsidRDefault="008F4D94" w:rsidP="00190399">
            <w:pPr>
              <w:pStyle w:val="TAC"/>
            </w:pPr>
            <w:r>
              <w:t>TDD</w:t>
            </w:r>
          </w:p>
        </w:tc>
        <w:tc>
          <w:tcPr>
            <w:tcW w:w="1057" w:type="dxa"/>
            <w:tcBorders>
              <w:top w:val="single" w:sz="4" w:space="0" w:color="auto"/>
              <w:left w:val="single" w:sz="4" w:space="0" w:color="auto"/>
              <w:right w:val="single" w:sz="4" w:space="0" w:color="auto"/>
            </w:tcBorders>
          </w:tcPr>
          <w:p w14:paraId="1DA18195" w14:textId="77777777" w:rsidR="008F4D94" w:rsidRDefault="008F4D94" w:rsidP="00190399">
            <w:pPr>
              <w:pStyle w:val="TAC"/>
              <w:rPr>
                <w:lang w:eastAsia="zh-CN"/>
              </w:rPr>
            </w:pPr>
            <w:r>
              <w:t>N/A</w:t>
            </w:r>
          </w:p>
        </w:tc>
      </w:tr>
    </w:tbl>
    <w:p w14:paraId="6D6823A3" w14:textId="77777777" w:rsidR="008F4D94" w:rsidRPr="00706CAB" w:rsidRDefault="008F4D94" w:rsidP="008F4D94">
      <w:pPr>
        <w:pStyle w:val="B1"/>
        <w:ind w:left="0" w:firstLine="0"/>
        <w:jc w:val="both"/>
        <w:rPr>
          <w:rFonts w:ascii="Arial" w:hAnsi="Arial" w:cs="Arial"/>
          <w:b/>
          <w:color w:val="FF0000"/>
          <w:sz w:val="24"/>
          <w:lang w:eastAsia="zh-CN"/>
        </w:rPr>
      </w:pPr>
    </w:p>
    <w:p w14:paraId="4F2C2876" w14:textId="77777777" w:rsidR="008F4D94" w:rsidRDefault="008F4D94" w:rsidP="008F4D94">
      <w:pPr>
        <w:pStyle w:val="21"/>
        <w:numPr>
          <w:ilvl w:val="1"/>
          <w:numId w:val="0"/>
        </w:numPr>
        <w:rPr>
          <w:rFonts w:eastAsia="宋体"/>
          <w:lang w:val="en-US" w:eastAsia="zh-CN"/>
        </w:rPr>
      </w:pPr>
      <w:bookmarkStart w:id="455" w:name="_Toc180420646"/>
      <w:r>
        <w:rPr>
          <w:rFonts w:eastAsia="宋体" w:hint="eastAsia"/>
          <w:lang w:eastAsia="zh-CN"/>
        </w:rPr>
        <w:t>5.36</w:t>
      </w:r>
      <w:r>
        <w:tab/>
      </w:r>
      <w:r>
        <w:rPr>
          <w:rFonts w:eastAsia="宋体" w:hint="eastAsia"/>
          <w:lang w:val="en-US" w:eastAsia="zh-CN"/>
        </w:rPr>
        <w:tab/>
      </w:r>
      <w:r>
        <w:rPr>
          <w:rFonts w:eastAsia="宋体" w:hint="eastAsia"/>
          <w:lang w:val="en-US" w:eastAsia="zh-CN"/>
        </w:rPr>
        <w:tab/>
        <w:t>n3A-n40A-n79A</w:t>
      </w:r>
      <w:bookmarkEnd w:id="455"/>
    </w:p>
    <w:p w14:paraId="6C1927A2" w14:textId="77777777" w:rsidR="008F4D94" w:rsidRDefault="008F4D94" w:rsidP="008F4D94">
      <w:pPr>
        <w:pStyle w:val="31"/>
        <w:numPr>
          <w:ilvl w:val="2"/>
          <w:numId w:val="0"/>
        </w:numPr>
        <w:rPr>
          <w:rFonts w:cs="Arial"/>
          <w:lang w:val="en-US" w:eastAsia="zh-CN"/>
        </w:rPr>
      </w:pPr>
      <w:bookmarkStart w:id="456" w:name="_Toc180420647"/>
      <w:r>
        <w:rPr>
          <w:rFonts w:eastAsia="宋体" w:hint="eastAsia"/>
          <w:lang w:eastAsia="zh-CN"/>
        </w:rPr>
        <w:t>5.36</w:t>
      </w:r>
      <w:r>
        <w:t>.1</w:t>
      </w:r>
      <w:r>
        <w:tab/>
      </w:r>
      <w:r>
        <w:rPr>
          <w:rFonts w:cs="Arial"/>
          <w:szCs w:val="28"/>
          <w:lang w:val="en-US" w:eastAsia="zh-CN"/>
        </w:rPr>
        <w:t>Common for 1 band UL and 2 bands UL CA</w:t>
      </w:r>
      <w:bookmarkEnd w:id="456"/>
    </w:p>
    <w:p w14:paraId="1C1259DB" w14:textId="77777777" w:rsidR="008F4D94" w:rsidRDefault="008F4D94" w:rsidP="008F4D94">
      <w:pPr>
        <w:pStyle w:val="41"/>
        <w:numPr>
          <w:ilvl w:val="3"/>
          <w:numId w:val="0"/>
        </w:numPr>
        <w:rPr>
          <w:rFonts w:cs="Arial"/>
          <w:lang w:eastAsia="zh-CN"/>
        </w:rPr>
      </w:pPr>
      <w:bookmarkStart w:id="457" w:name="_Toc180420648"/>
      <w:r>
        <w:t>5.36.1.1</w:t>
      </w:r>
      <w:r>
        <w:tab/>
      </w:r>
      <w:r>
        <w:rPr>
          <w:rFonts w:eastAsia="宋体" w:hint="eastAsia"/>
          <w:lang w:val="en-US" w:eastAsia="zh-CN"/>
        </w:rPr>
        <w:tab/>
      </w:r>
      <w:r>
        <w:rPr>
          <w:rFonts w:cs="Arial"/>
          <w:lang w:eastAsia="zh-CN"/>
        </w:rPr>
        <w:t>Operating bands for CA</w:t>
      </w:r>
      <w:bookmarkEnd w:id="457"/>
    </w:p>
    <w:p w14:paraId="070DDE89" w14:textId="77777777" w:rsidR="008F4D94" w:rsidRDefault="008F4D94" w:rsidP="008F4D94">
      <w:pPr>
        <w:pStyle w:val="TH"/>
      </w:pPr>
      <w:r>
        <w:rPr>
          <w:rFonts w:cs="Arial"/>
        </w:rPr>
        <w:t xml:space="preserve">Table </w:t>
      </w:r>
      <w:r>
        <w:rPr>
          <w:rFonts w:cs="Arial" w:hint="eastAsia"/>
          <w:lang w:val="en-US" w:eastAsia="zh-CN"/>
        </w:rPr>
        <w:t>5.36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14:paraId="68DEAC64"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A1ED52F" w14:textId="77777777" w:rsidR="008F4D94" w:rsidRDefault="008F4D94" w:rsidP="00190399">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E53461"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1751F1"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AF6930" w14:textId="77777777" w:rsidR="008F4D94" w:rsidRDefault="008F4D94" w:rsidP="00190399">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46319BA"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8F4D94" w14:paraId="223980B1"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885E88" w14:textId="77777777" w:rsidR="008F4D94" w:rsidRDefault="008F4D94" w:rsidP="00190399">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79F57F5"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FE0F99"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91FE5" w14:textId="77777777" w:rsidR="008F4D94" w:rsidRDefault="008F4D94" w:rsidP="00190399">
            <w:pPr>
              <w:keepNext/>
              <w:keepLines/>
              <w:spacing w:after="0"/>
              <w:rPr>
                <w:rFonts w:ascii="Arial" w:eastAsia="Calibri" w:hAnsi="Arial" w:cs="Arial"/>
                <w:b/>
                <w:bCs/>
                <w:sz w:val="18"/>
                <w:szCs w:val="18"/>
                <w:lang w:val="en-US" w:eastAsia="zh-CN"/>
              </w:rPr>
            </w:pPr>
          </w:p>
        </w:tc>
      </w:tr>
      <w:tr w:rsidR="008F4D94" w14:paraId="763BC61D"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0ABA61" w14:textId="77777777" w:rsidR="008F4D94" w:rsidRDefault="008F4D94" w:rsidP="00190399">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D9CD7EF"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514A43F"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EDD61C" w14:textId="77777777" w:rsidR="008F4D94" w:rsidRDefault="008F4D94" w:rsidP="00190399">
            <w:pPr>
              <w:keepNext/>
              <w:keepLines/>
              <w:spacing w:after="0"/>
              <w:rPr>
                <w:rFonts w:ascii="Arial" w:eastAsia="Calibri" w:hAnsi="Arial" w:cs="Arial"/>
                <w:b/>
                <w:bCs/>
                <w:sz w:val="18"/>
                <w:szCs w:val="18"/>
                <w:lang w:val="en-US" w:eastAsia="zh-CN"/>
              </w:rPr>
            </w:pPr>
          </w:p>
        </w:tc>
      </w:tr>
      <w:tr w:rsidR="008F4D94" w14:paraId="0C33A0F2"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2C2D7C" w14:textId="77777777" w:rsidR="008F4D94" w:rsidRDefault="008F4D94" w:rsidP="00190399">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n3</w:t>
            </w:r>
          </w:p>
        </w:tc>
        <w:tc>
          <w:tcPr>
            <w:tcW w:w="3536" w:type="dxa"/>
            <w:tcBorders>
              <w:top w:val="single" w:sz="4" w:space="0" w:color="auto"/>
              <w:left w:val="single" w:sz="4" w:space="0" w:color="auto"/>
              <w:bottom w:val="single" w:sz="4" w:space="0" w:color="auto"/>
              <w:right w:val="single" w:sz="4" w:space="0" w:color="auto"/>
            </w:tcBorders>
            <w:vAlign w:val="center"/>
          </w:tcPr>
          <w:p w14:paraId="2FD9DE11" w14:textId="77777777" w:rsidR="008F4D94" w:rsidRDefault="008F4D94" w:rsidP="00190399">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1710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1785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428FAEE" w14:textId="77777777" w:rsidR="008F4D94" w:rsidRDefault="008F4D94" w:rsidP="00190399">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1805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lang w:val="en-US" w:eastAsia="zh-CN"/>
              </w:rPr>
              <w:t>1880</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32F649D" w14:textId="77777777" w:rsidR="008F4D94" w:rsidRDefault="008F4D94" w:rsidP="00190399">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8F4D94" w14:paraId="380D634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B22973" w14:textId="77777777" w:rsidR="008F4D94" w:rsidRDefault="008F4D94" w:rsidP="00190399">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54ECE9D5" w14:textId="77777777" w:rsidR="008F4D94" w:rsidRDefault="008F4D94" w:rsidP="00190399">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2400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D36E0B" w14:textId="77777777" w:rsidR="008F4D94" w:rsidRDefault="008F4D94" w:rsidP="00190399">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2400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D31516C" w14:textId="77777777" w:rsidR="008F4D94" w:rsidRDefault="008F4D94" w:rsidP="00190399">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8F4D94" w14:paraId="18BB7303"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60908" w14:textId="77777777" w:rsidR="008F4D94" w:rsidRDefault="008F4D94" w:rsidP="00190399">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20B5763D" w14:textId="77777777" w:rsidR="008F4D94" w:rsidRDefault="008F4D94" w:rsidP="00190399">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85BF39" w14:textId="77777777" w:rsidR="008F4D94" w:rsidRDefault="008F4D94" w:rsidP="00190399">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205EF55" w14:textId="77777777" w:rsidR="008F4D94" w:rsidRDefault="008F4D94" w:rsidP="00190399">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6A37F97A" w14:textId="77777777" w:rsidR="008F4D94" w:rsidRDefault="008F4D94" w:rsidP="008F4D94">
      <w:pPr>
        <w:rPr>
          <w:lang w:eastAsia="zh-CN"/>
        </w:rPr>
      </w:pPr>
    </w:p>
    <w:p w14:paraId="006AB0CA" w14:textId="77777777" w:rsidR="008F4D94" w:rsidRDefault="008F4D94" w:rsidP="008F4D94">
      <w:pPr>
        <w:pStyle w:val="41"/>
        <w:numPr>
          <w:ilvl w:val="3"/>
          <w:numId w:val="0"/>
        </w:numPr>
      </w:pPr>
      <w:bookmarkStart w:id="458" w:name="_Toc180420649"/>
      <w:r>
        <w:rPr>
          <w:rFonts w:eastAsia="宋体" w:hint="eastAsia"/>
          <w:lang w:eastAsia="zh-CN"/>
        </w:rPr>
        <w:t>5.36</w:t>
      </w:r>
      <w:r>
        <w:t>.1.2</w:t>
      </w:r>
      <w:r>
        <w:tab/>
      </w:r>
      <w:r>
        <w:rPr>
          <w:rFonts w:cs="Arial"/>
          <w:lang w:eastAsia="zh-CN"/>
        </w:rPr>
        <w:t>Channel bandwidths per operating band for CA</w:t>
      </w:r>
      <w:bookmarkEnd w:id="458"/>
    </w:p>
    <w:p w14:paraId="180CE557" w14:textId="77777777" w:rsidR="008F4D94" w:rsidRDefault="008F4D94" w:rsidP="008F4D94">
      <w:pPr>
        <w:pStyle w:val="TH"/>
        <w:rPr>
          <w:lang w:val="en-US" w:eastAsia="zh-CN"/>
        </w:rPr>
      </w:pPr>
      <w:r>
        <w:rPr>
          <w:rFonts w:cs="Arial"/>
        </w:rPr>
        <w:t xml:space="preserve">Table </w:t>
      </w:r>
      <w:r>
        <w:rPr>
          <w:rFonts w:cs="Arial" w:hint="eastAsia"/>
          <w:lang w:val="en-US" w:eastAsia="zh-CN"/>
        </w:rPr>
        <w:t>5.36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w:t>
      </w:r>
      <w:proofErr w:type="gramStart"/>
      <w:r>
        <w:rPr>
          <w:rFonts w:cs="Arial"/>
          <w:lang w:val="en-US" w:eastAsia="zh-CN"/>
        </w:rPr>
        <w:t>nY+</w:t>
      </w:r>
      <w:proofErr w:type="gramEnd"/>
      <w:r>
        <w:rPr>
          <w:rFonts w:cs="Arial"/>
          <w:lang w:val="en-US" w:eastAsia="zh-CN"/>
        </w:rPr>
        <w:t>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F4D94" w14:paraId="6B903982"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1C6F7AC" w14:textId="77777777" w:rsidR="008F4D94" w:rsidRDefault="008F4D94" w:rsidP="0019039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186841" w14:textId="77777777" w:rsidR="008F4D94" w:rsidRDefault="008F4D94" w:rsidP="0019039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642A7B" w14:textId="77777777" w:rsidR="008F4D94" w:rsidRDefault="008F4D94" w:rsidP="0019039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BE7240" w14:textId="77777777" w:rsidR="008F4D94" w:rsidRDefault="008F4D94" w:rsidP="0019039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631B240" w14:textId="77777777" w:rsidR="008F4D94" w:rsidRDefault="008F4D94" w:rsidP="00190399">
            <w:pPr>
              <w:pStyle w:val="TAH"/>
              <w:overflowPunct w:val="0"/>
              <w:autoSpaceDE w:val="0"/>
              <w:autoSpaceDN w:val="0"/>
              <w:adjustRightInd w:val="0"/>
              <w:rPr>
                <w:szCs w:val="18"/>
                <w:lang w:val="en-US" w:eastAsia="zh-CN"/>
              </w:rPr>
            </w:pPr>
            <w:r>
              <w:t>Bandwidth combination set</w:t>
            </w:r>
          </w:p>
        </w:tc>
      </w:tr>
      <w:tr w:rsidR="008F4D94" w14:paraId="248BE8AB" w14:textId="77777777" w:rsidTr="00190399">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16FB1E99" w14:textId="77777777" w:rsidR="008F4D94" w:rsidRDefault="008F4D94" w:rsidP="0019039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9C7D" w14:textId="77777777" w:rsidR="008F4D94" w:rsidRDefault="008F4D94" w:rsidP="00190399">
            <w:pPr>
              <w:pStyle w:val="TAC"/>
              <w:overflowPunct w:val="0"/>
              <w:autoSpaceDE w:val="0"/>
              <w:autoSpaceDN w:val="0"/>
              <w:adjustRightInd w:val="0"/>
              <w:rPr>
                <w:szCs w:val="18"/>
                <w:lang w:eastAsia="zh-CN"/>
              </w:rPr>
            </w:pPr>
            <w:r>
              <w:rPr>
                <w:rFonts w:hint="eastAsia"/>
                <w:szCs w:val="18"/>
                <w:lang w:eastAsia="zh-CN"/>
              </w:rPr>
              <w:t>CA_n3A-n40A</w:t>
            </w:r>
          </w:p>
          <w:p w14:paraId="166D3723" w14:textId="77777777" w:rsidR="008F4D94" w:rsidRDefault="008F4D94" w:rsidP="00190399">
            <w:pPr>
              <w:pStyle w:val="TAC"/>
              <w:overflowPunct w:val="0"/>
              <w:autoSpaceDE w:val="0"/>
              <w:autoSpaceDN w:val="0"/>
              <w:adjustRightInd w:val="0"/>
              <w:rPr>
                <w:szCs w:val="18"/>
                <w:lang w:eastAsia="zh-CN"/>
              </w:rPr>
            </w:pPr>
            <w:r>
              <w:rPr>
                <w:rFonts w:hint="eastAsia"/>
                <w:szCs w:val="18"/>
                <w:lang w:eastAsia="zh-CN"/>
              </w:rPr>
              <w:t>CA_n3A-n79A</w:t>
            </w:r>
          </w:p>
          <w:p w14:paraId="76E8F761" w14:textId="77777777" w:rsidR="008F4D94" w:rsidRDefault="008F4D94" w:rsidP="00190399">
            <w:pPr>
              <w:pStyle w:val="TAC"/>
              <w:overflowPunct w:val="0"/>
              <w:autoSpaceDE w:val="0"/>
              <w:autoSpaceDN w:val="0"/>
              <w:adjustRightInd w:val="0"/>
              <w:rPr>
                <w:rFonts w:eastAsia="宋体"/>
                <w:szCs w:val="18"/>
                <w:lang w:val="en-US" w:eastAsia="zh-CN"/>
              </w:rPr>
            </w:pPr>
            <w:r>
              <w:rPr>
                <w:rFonts w:hint="eastAsia"/>
                <w:szCs w:val="18"/>
                <w:lang w:eastAsia="zh-CN"/>
              </w:rPr>
              <w:t>CA_n40A-n79A</w:t>
            </w:r>
          </w:p>
        </w:tc>
        <w:tc>
          <w:tcPr>
            <w:tcW w:w="730" w:type="dxa"/>
            <w:tcBorders>
              <w:left w:val="single" w:sz="4" w:space="0" w:color="auto"/>
              <w:right w:val="single" w:sz="4" w:space="0" w:color="auto"/>
            </w:tcBorders>
            <w:vAlign w:val="center"/>
          </w:tcPr>
          <w:p w14:paraId="626730E2" w14:textId="77777777" w:rsidR="008F4D94" w:rsidRDefault="008F4D94" w:rsidP="00190399">
            <w:pPr>
              <w:pStyle w:val="TAC"/>
              <w:rPr>
                <w:rFonts w:eastAsia="宋体"/>
                <w:szCs w:val="18"/>
                <w:lang w:val="en-US" w:eastAsia="zh-CN"/>
              </w:rPr>
            </w:pPr>
            <w:r>
              <w:rPr>
                <w:rFonts w:eastAsia="宋体" w:hint="eastAsia"/>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B36A1" w14:textId="77777777" w:rsidR="008F4D94" w:rsidRDefault="008F4D94" w:rsidP="00190399">
            <w:pPr>
              <w:pStyle w:val="TAC"/>
              <w:rPr>
                <w:rFonts w:eastAsia="宋体"/>
                <w:lang w:val="en-US" w:eastAsia="zh-CN"/>
              </w:rPr>
            </w:pPr>
            <w:bookmarkStart w:id="459" w:name="OLE_LINK10"/>
            <w:r>
              <w:rPr>
                <w:rFonts w:eastAsia="宋体" w:cs="Arial" w:hint="eastAsia"/>
                <w:kern w:val="2"/>
                <w:lang w:val="en-US" w:eastAsia="zh-CN"/>
              </w:rPr>
              <w:t>See n3 channel bandwidths in Table 5.3.5-1</w:t>
            </w:r>
            <w:bookmarkEnd w:id="459"/>
            <w:r>
              <w:rPr>
                <w:rFonts w:eastAsia="宋体" w:cs="Arial" w:hint="eastAsia"/>
                <w:kern w:val="2"/>
                <w:lang w:val="en-US" w:eastAsia="zh-CN"/>
              </w:rPr>
              <w:t xml:space="preserve"> </w:t>
            </w:r>
          </w:p>
        </w:tc>
        <w:tc>
          <w:tcPr>
            <w:tcW w:w="1360" w:type="dxa"/>
            <w:tcBorders>
              <w:left w:val="single" w:sz="4" w:space="0" w:color="auto"/>
              <w:bottom w:val="nil"/>
              <w:right w:val="single" w:sz="4" w:space="0" w:color="auto"/>
            </w:tcBorders>
            <w:shd w:val="clear" w:color="auto" w:fill="auto"/>
            <w:vAlign w:val="center"/>
          </w:tcPr>
          <w:p w14:paraId="2DFB80E0" w14:textId="77777777" w:rsidR="008F4D94" w:rsidRDefault="008F4D94" w:rsidP="00190399">
            <w:pPr>
              <w:pStyle w:val="TAC"/>
              <w:overflowPunct w:val="0"/>
              <w:autoSpaceDE w:val="0"/>
              <w:autoSpaceDN w:val="0"/>
              <w:adjustRightInd w:val="0"/>
              <w:rPr>
                <w:szCs w:val="18"/>
                <w:lang w:val="en-US" w:eastAsia="zh-CN"/>
              </w:rPr>
            </w:pPr>
            <w:r>
              <w:rPr>
                <w:rFonts w:hint="eastAsia"/>
                <w:szCs w:val="18"/>
                <w:lang w:val="en-US" w:eastAsia="zh-CN"/>
              </w:rPr>
              <w:t>4 and 5</w:t>
            </w:r>
          </w:p>
        </w:tc>
      </w:tr>
      <w:tr w:rsidR="008F4D94" w14:paraId="1B6B2B5E" w14:textId="77777777" w:rsidTr="00190399">
        <w:trPr>
          <w:trHeight w:val="187"/>
        </w:trPr>
        <w:tc>
          <w:tcPr>
            <w:tcW w:w="1983" w:type="dxa"/>
            <w:tcBorders>
              <w:top w:val="nil"/>
              <w:left w:val="single" w:sz="4" w:space="0" w:color="auto"/>
              <w:bottom w:val="nil"/>
              <w:right w:val="single" w:sz="4" w:space="0" w:color="auto"/>
            </w:tcBorders>
            <w:shd w:val="clear" w:color="auto" w:fill="auto"/>
            <w:vAlign w:val="center"/>
          </w:tcPr>
          <w:p w14:paraId="2669B30D" w14:textId="77777777" w:rsidR="008F4D94" w:rsidRDefault="008F4D94" w:rsidP="0019039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C5C6" w14:textId="77777777" w:rsidR="008F4D94" w:rsidRDefault="008F4D94" w:rsidP="0019039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DE24C7" w14:textId="77777777" w:rsidR="008F4D94" w:rsidRDefault="008F4D94" w:rsidP="00190399">
            <w:pPr>
              <w:pStyle w:val="TAC"/>
              <w:rPr>
                <w:rFonts w:eastAsia="宋体"/>
                <w:szCs w:val="18"/>
                <w:lang w:val="en-US" w:eastAsia="zh-CN"/>
              </w:rPr>
            </w:pPr>
            <w:r>
              <w:rPr>
                <w:rFonts w:eastAsia="宋体"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5DD0F" w14:textId="77777777" w:rsidR="008F4D94" w:rsidRDefault="008F4D94" w:rsidP="00190399">
            <w:pPr>
              <w:pStyle w:val="TAC"/>
              <w:rPr>
                <w:rFonts w:eastAsia="宋体"/>
                <w:lang w:val="en-US" w:eastAsia="zh-CN"/>
              </w:rPr>
            </w:pPr>
            <w:r>
              <w:rPr>
                <w:rFonts w:eastAsia="宋体" w:cs="Arial" w:hint="eastAsia"/>
                <w:kern w:val="2"/>
                <w:lang w:val="en-US" w:eastAsia="zh-CN"/>
              </w:rPr>
              <w:t xml:space="preserve">See n40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C6E381B" w14:textId="77777777" w:rsidR="008F4D94" w:rsidRDefault="008F4D94" w:rsidP="00190399">
            <w:pPr>
              <w:pStyle w:val="TAC"/>
              <w:overflowPunct w:val="0"/>
              <w:autoSpaceDE w:val="0"/>
              <w:autoSpaceDN w:val="0"/>
              <w:adjustRightInd w:val="0"/>
              <w:rPr>
                <w:szCs w:val="18"/>
                <w:lang w:val="en-US" w:eastAsia="zh-CN"/>
              </w:rPr>
            </w:pPr>
          </w:p>
        </w:tc>
      </w:tr>
      <w:tr w:rsidR="008F4D94" w14:paraId="7E26180B"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B7A87" w14:textId="77777777" w:rsidR="008F4D94" w:rsidRDefault="008F4D94" w:rsidP="0019039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94E4" w14:textId="77777777" w:rsidR="008F4D94" w:rsidRDefault="008F4D94" w:rsidP="0019039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4AE72" w14:textId="77777777" w:rsidR="008F4D94" w:rsidRDefault="008F4D94" w:rsidP="00190399">
            <w:pPr>
              <w:pStyle w:val="TAC"/>
              <w:rPr>
                <w:rFonts w:eastAsia="宋体"/>
                <w:szCs w:val="18"/>
                <w:lang w:val="en-US" w:eastAsia="zh-CN"/>
              </w:rPr>
            </w:pPr>
            <w:r>
              <w:rPr>
                <w:rFonts w:eastAsia="宋体"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25070E" w14:textId="77777777" w:rsidR="008F4D94" w:rsidRDefault="008F4D94" w:rsidP="00190399">
            <w:pPr>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9466" w14:textId="77777777" w:rsidR="008F4D94" w:rsidRDefault="008F4D94" w:rsidP="00190399">
            <w:pPr>
              <w:pStyle w:val="TAC"/>
              <w:overflowPunct w:val="0"/>
              <w:autoSpaceDE w:val="0"/>
              <w:autoSpaceDN w:val="0"/>
              <w:adjustRightInd w:val="0"/>
              <w:rPr>
                <w:szCs w:val="18"/>
                <w:lang w:val="en-US" w:eastAsia="zh-CN"/>
              </w:rPr>
            </w:pPr>
          </w:p>
        </w:tc>
      </w:tr>
    </w:tbl>
    <w:p w14:paraId="16755C1A" w14:textId="77777777" w:rsidR="008F4D94" w:rsidRDefault="008F4D94" w:rsidP="008F4D94">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2F5B1FE6" w14:textId="77777777" w:rsidR="008F4D94" w:rsidRDefault="008F4D94" w:rsidP="008F4D94">
      <w:pPr>
        <w:pStyle w:val="41"/>
        <w:numPr>
          <w:ilvl w:val="3"/>
          <w:numId w:val="0"/>
        </w:numPr>
      </w:pPr>
      <w:bookmarkStart w:id="460" w:name="_Toc180420650"/>
      <w:r>
        <w:rPr>
          <w:rFonts w:eastAsia="宋体" w:hint="eastAsia"/>
          <w:lang w:eastAsia="zh-CN"/>
        </w:rPr>
        <w:t>5.36</w:t>
      </w:r>
      <w:r>
        <w:t>.1.3</w:t>
      </w:r>
      <w:r>
        <w:tab/>
      </w:r>
      <w:r>
        <w:rPr>
          <w:lang w:val="en-US" w:eastAsia="zh-CN"/>
        </w:rPr>
        <w:t>∆TIB</w:t>
      </w:r>
      <w:proofErr w:type="gramStart"/>
      <w:r>
        <w:rPr>
          <w:rFonts w:hint="eastAsia"/>
          <w:lang w:val="en-US" w:eastAsia="zh-CN"/>
        </w:rPr>
        <w:t>,c</w:t>
      </w:r>
      <w:proofErr w:type="gramEnd"/>
      <w:r>
        <w:rPr>
          <w:lang w:val="en-US" w:eastAsia="zh-CN"/>
        </w:rPr>
        <w:t xml:space="preserve"> and ∆RIB</w:t>
      </w:r>
      <w:r>
        <w:rPr>
          <w:rFonts w:hint="eastAsia"/>
          <w:lang w:val="en-US" w:eastAsia="zh-CN"/>
        </w:rPr>
        <w:t>,c</w:t>
      </w:r>
      <w:r>
        <w:rPr>
          <w:lang w:val="en-US" w:eastAsia="zh-CN"/>
        </w:rPr>
        <w:t xml:space="preserve"> values</w:t>
      </w:r>
      <w:bookmarkEnd w:id="460"/>
    </w:p>
    <w:p w14:paraId="55E374D9" w14:textId="77777777" w:rsidR="008F4D94" w:rsidRDefault="008F4D94" w:rsidP="008F4D94">
      <w:pPr>
        <w:rPr>
          <w:rFonts w:eastAsia="宋体"/>
          <w:kern w:val="2"/>
          <w:lang w:val="en-US" w:eastAsia="zh-CN"/>
        </w:rPr>
      </w:pPr>
      <w:r>
        <w:rPr>
          <w:rFonts w:eastAsia="宋体"/>
          <w:kern w:val="2"/>
          <w:lang w:val="en-US" w:eastAsia="zh-CN"/>
        </w:rPr>
        <w:t>For CA_</w:t>
      </w:r>
      <w:r>
        <w:rPr>
          <w:rFonts w:eastAsia="宋体" w:hint="eastAsia"/>
          <w:kern w:val="2"/>
          <w:lang w:val="en-US" w:eastAsia="zh-CN"/>
        </w:rPr>
        <w:t>n3</w:t>
      </w:r>
      <w:r>
        <w:rPr>
          <w:rFonts w:eastAsia="宋体"/>
          <w:kern w:val="2"/>
          <w:lang w:val="en-US" w:eastAsia="zh-CN"/>
        </w:rPr>
        <w:t>-</w:t>
      </w:r>
      <w:r>
        <w:rPr>
          <w:rFonts w:eastAsia="宋体" w:hint="eastAsia"/>
          <w:kern w:val="2"/>
          <w:lang w:val="en-US" w:eastAsia="zh-CN"/>
        </w:rPr>
        <w:t>n40</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IB</w:t>
      </w:r>
      <w:proofErr w:type="gramStart"/>
      <w:r>
        <w:rPr>
          <w:rFonts w:eastAsia="宋体"/>
          <w:kern w:val="2"/>
          <w:vertAlign w:val="subscript"/>
          <w:lang w:val="en-US" w:eastAsia="zh-CN"/>
        </w:rPr>
        <w:t>,c</w:t>
      </w:r>
      <w:proofErr w:type="gramEnd"/>
      <w:r>
        <w:rPr>
          <w:rFonts w:eastAsia="宋体"/>
          <w:kern w:val="2"/>
          <w:vertAlign w:val="subscript"/>
          <w:lang w:val="en-US" w:eastAsia="zh-CN"/>
        </w:rPr>
        <w:t xml:space="preserve">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are proposed in the following tables:</w:t>
      </w:r>
    </w:p>
    <w:p w14:paraId="12068ED0" w14:textId="77777777" w:rsidR="008F4D94" w:rsidRDefault="008F4D94" w:rsidP="008F4D94">
      <w:pPr>
        <w:pStyle w:val="TH"/>
      </w:pPr>
      <w:r>
        <w:rPr>
          <w:rFonts w:cs="Arial"/>
        </w:rPr>
        <w:t>Table 5.36.1.3-1: ΔT</w:t>
      </w:r>
      <w:r>
        <w:rPr>
          <w:rFonts w:cs="Arial"/>
          <w:vertAlign w:val="subscript"/>
        </w:rPr>
        <w:t>IB</w:t>
      </w:r>
      <w:proofErr w:type="gramStart"/>
      <w:r>
        <w:rPr>
          <w:rFonts w:cs="Arial"/>
          <w:vertAlign w:val="subscript"/>
        </w:rPr>
        <w:t>,c</w:t>
      </w:r>
      <w:proofErr w:type="gram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14:paraId="2072E9CF" w14:textId="77777777" w:rsidTr="00190399">
        <w:trPr>
          <w:jc w:val="center"/>
        </w:trPr>
        <w:tc>
          <w:tcPr>
            <w:tcW w:w="2336" w:type="dxa"/>
            <w:vMerge w:val="restart"/>
            <w:tcBorders>
              <w:top w:val="single" w:sz="4" w:space="0" w:color="auto"/>
              <w:left w:val="single" w:sz="4" w:space="0" w:color="auto"/>
              <w:right w:val="single" w:sz="4" w:space="0" w:color="auto"/>
            </w:tcBorders>
          </w:tcPr>
          <w:p w14:paraId="20A17D35" w14:textId="77777777" w:rsidR="008F4D94" w:rsidRDefault="008F4D94" w:rsidP="00190399">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4D2435" w14:textId="77777777" w:rsidR="008F4D94" w:rsidRDefault="008F4D94" w:rsidP="00190399">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8F4D94" w14:paraId="6BABF7FE" w14:textId="77777777" w:rsidTr="00190399">
        <w:trPr>
          <w:jc w:val="center"/>
        </w:trPr>
        <w:tc>
          <w:tcPr>
            <w:tcW w:w="2336" w:type="dxa"/>
            <w:vMerge/>
            <w:tcBorders>
              <w:left w:val="single" w:sz="4" w:space="0" w:color="auto"/>
              <w:bottom w:val="single" w:sz="4" w:space="0" w:color="auto"/>
              <w:right w:val="single" w:sz="4" w:space="0" w:color="auto"/>
            </w:tcBorders>
          </w:tcPr>
          <w:p w14:paraId="73807B0B" w14:textId="77777777" w:rsidR="008F4D94" w:rsidRDefault="008F4D94" w:rsidP="00190399">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FD54D3" w14:textId="77777777" w:rsidR="008F4D94" w:rsidRDefault="008F4D94" w:rsidP="00190399">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8F4D94" w14:paraId="03462FAD"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5C735" w14:textId="77777777" w:rsidR="008F4D94" w:rsidRDefault="008F4D94" w:rsidP="00190399">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w:t>
            </w:r>
            <w:r>
              <w:rPr>
                <w:rFonts w:ascii="Arial" w:eastAsia="宋体" w:hAnsi="Arial" w:cs="Arial" w:hint="eastAsia"/>
                <w:kern w:val="2"/>
                <w:sz w:val="18"/>
                <w:szCs w:val="18"/>
                <w:lang w:val="en-US" w:eastAsia="zh-CN"/>
              </w:rPr>
              <w:t>n3</w:t>
            </w:r>
            <w:r>
              <w:rPr>
                <w:rFonts w:ascii="Arial" w:eastAsia="宋体"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8C80083" w14:textId="77777777" w:rsidR="008F4D94" w:rsidRDefault="008F4D94" w:rsidP="00190399">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C88DA4" w14:textId="77777777" w:rsidR="008F4D94" w:rsidRDefault="008F4D94" w:rsidP="00190399">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E7D35" w14:textId="77777777" w:rsidR="008F4D94" w:rsidRDefault="008F4D94" w:rsidP="00190399">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0.8</w:t>
            </w:r>
          </w:p>
        </w:tc>
      </w:tr>
      <w:tr w:rsidR="008F4D94" w14:paraId="0C709B1D"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9FB606" w14:textId="77777777" w:rsidR="008F4D94" w:rsidRDefault="008F4D94" w:rsidP="00190399">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w:t>
            </w:r>
            <w:proofErr w:type="gramStart"/>
            <w:r>
              <w:rPr>
                <w:rFonts w:cs="Arial"/>
                <w:szCs w:val="18"/>
                <w:vertAlign w:val="subscript"/>
                <w:lang w:eastAsia="ja-JP"/>
              </w:rPr>
              <w:t>,c</w:t>
            </w:r>
            <w:proofErr w:type="gramEnd"/>
            <w:r>
              <w:rPr>
                <w:rFonts w:cs="Arial"/>
                <w:szCs w:val="18"/>
                <w:lang w:eastAsia="ja-JP"/>
              </w:rPr>
              <w:t xml:space="preserve"> = 0.</w:t>
            </w:r>
          </w:p>
          <w:p w14:paraId="2816C42C" w14:textId="77777777" w:rsidR="008F4D94" w:rsidRDefault="008F4D94" w:rsidP="00190399">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6FB53D1" w14:textId="77777777" w:rsidR="008F4D94" w:rsidRDefault="008F4D94" w:rsidP="008F4D94">
      <w:pPr>
        <w:rPr>
          <w:rFonts w:ascii="Arial" w:hAnsi="Arial" w:cs="Arial"/>
          <w:lang w:eastAsia="ko-KR"/>
        </w:rPr>
      </w:pPr>
    </w:p>
    <w:p w14:paraId="02CB602E" w14:textId="77777777" w:rsidR="008F4D94" w:rsidRDefault="008F4D94" w:rsidP="008F4D94">
      <w:pPr>
        <w:pStyle w:val="TH"/>
      </w:pPr>
      <w:r>
        <w:rPr>
          <w:rFonts w:cs="Arial"/>
        </w:rPr>
        <w:t>Table 5.36.1.3-2: ΔR</w:t>
      </w:r>
      <w:r>
        <w:rPr>
          <w:rFonts w:cs="Arial"/>
          <w:vertAlign w:val="subscript"/>
        </w:rPr>
        <w:t>IB</w:t>
      </w:r>
      <w:proofErr w:type="gramStart"/>
      <w:r>
        <w:rPr>
          <w:rFonts w:cs="Arial"/>
          <w:vertAlign w:val="subscript"/>
        </w:rPr>
        <w:t>,c</w:t>
      </w:r>
      <w:proofErr w:type="gram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8F4D94" w14:paraId="72B724B9" w14:textId="77777777" w:rsidTr="00190399">
        <w:trPr>
          <w:trHeight w:val="187"/>
          <w:jc w:val="center"/>
        </w:trPr>
        <w:tc>
          <w:tcPr>
            <w:tcW w:w="1594" w:type="dxa"/>
            <w:vMerge w:val="restart"/>
          </w:tcPr>
          <w:p w14:paraId="4F3583BA" w14:textId="77777777" w:rsidR="008F4D94" w:rsidRDefault="008F4D94" w:rsidP="00190399">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530B4732" w14:textId="77777777" w:rsidR="008F4D94" w:rsidRDefault="008F4D94" w:rsidP="00190399">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8F4D94" w14:paraId="58CAC73A" w14:textId="77777777" w:rsidTr="00190399">
        <w:trPr>
          <w:trHeight w:val="187"/>
          <w:jc w:val="center"/>
        </w:trPr>
        <w:tc>
          <w:tcPr>
            <w:tcW w:w="1594" w:type="dxa"/>
            <w:vMerge/>
            <w:tcBorders>
              <w:bottom w:val="single" w:sz="4" w:space="0" w:color="auto"/>
            </w:tcBorders>
          </w:tcPr>
          <w:p w14:paraId="7708CC0F" w14:textId="77777777" w:rsidR="008F4D94" w:rsidRDefault="008F4D94" w:rsidP="00190399">
            <w:pPr>
              <w:keepNext/>
              <w:keepLines/>
              <w:spacing w:after="0"/>
              <w:jc w:val="center"/>
              <w:rPr>
                <w:rFonts w:ascii="Arial" w:eastAsia="等线" w:hAnsi="Arial" w:cs="Arial"/>
                <w:b/>
                <w:sz w:val="18"/>
                <w:szCs w:val="18"/>
              </w:rPr>
            </w:pPr>
          </w:p>
        </w:tc>
        <w:tc>
          <w:tcPr>
            <w:tcW w:w="5845" w:type="dxa"/>
            <w:gridSpan w:val="3"/>
            <w:vAlign w:val="center"/>
          </w:tcPr>
          <w:p w14:paraId="27894939" w14:textId="77777777" w:rsidR="008F4D94" w:rsidRDefault="008F4D94" w:rsidP="00190399">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8F4D94" w14:paraId="4533B25B" w14:textId="77777777" w:rsidTr="00190399">
        <w:trPr>
          <w:trHeight w:val="187"/>
          <w:jc w:val="center"/>
        </w:trPr>
        <w:tc>
          <w:tcPr>
            <w:tcW w:w="1594" w:type="dxa"/>
            <w:shd w:val="clear" w:color="auto" w:fill="auto"/>
          </w:tcPr>
          <w:p w14:paraId="7649ECC2" w14:textId="77777777" w:rsidR="008F4D94" w:rsidRDefault="008F4D94" w:rsidP="00190399">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w:t>
            </w:r>
            <w:r>
              <w:rPr>
                <w:rFonts w:ascii="Arial" w:eastAsia="宋体" w:hAnsi="Arial" w:cs="Arial" w:hint="eastAsia"/>
                <w:kern w:val="2"/>
                <w:sz w:val="18"/>
                <w:szCs w:val="18"/>
                <w:lang w:val="en-US" w:eastAsia="zh-CN"/>
              </w:rPr>
              <w:t>n3</w:t>
            </w:r>
            <w:r>
              <w:rPr>
                <w:rFonts w:ascii="Arial" w:eastAsia="宋体" w:hAnsi="Arial" w:cs="Arial"/>
                <w:kern w:val="2"/>
                <w:sz w:val="18"/>
                <w:szCs w:val="18"/>
                <w:lang w:val="en-US" w:eastAsia="zh-CN"/>
              </w:rPr>
              <w:t>-n40-n79</w:t>
            </w:r>
          </w:p>
        </w:tc>
        <w:tc>
          <w:tcPr>
            <w:tcW w:w="1948" w:type="dxa"/>
            <w:vAlign w:val="center"/>
          </w:tcPr>
          <w:p w14:paraId="0D0CD5E0" w14:textId="77777777" w:rsidR="008F4D94" w:rsidRDefault="008F4D94" w:rsidP="00190399">
            <w:pPr>
              <w:keepNext/>
              <w:keepLines/>
              <w:spacing w:after="0"/>
              <w:jc w:val="center"/>
              <w:rPr>
                <w:rFonts w:ascii="Arial" w:eastAsia="等线" w:hAnsi="Arial" w:cs="Arial"/>
                <w:sz w:val="18"/>
                <w:szCs w:val="18"/>
                <w:lang w:val="en-US" w:eastAsia="zh-CN"/>
              </w:rPr>
            </w:pPr>
            <w:r>
              <w:rPr>
                <w:rFonts w:ascii="Arial" w:hAnsi="Arial" w:cs="Arial"/>
                <w:sz w:val="18"/>
                <w:szCs w:val="18"/>
                <w:lang w:eastAsia="zh-CN"/>
              </w:rPr>
              <w:t>-</w:t>
            </w:r>
          </w:p>
        </w:tc>
        <w:tc>
          <w:tcPr>
            <w:tcW w:w="1948" w:type="dxa"/>
            <w:vAlign w:val="center"/>
          </w:tcPr>
          <w:p w14:paraId="4075AE8B" w14:textId="77777777" w:rsidR="008F4D94" w:rsidRDefault="008F4D94" w:rsidP="00190399">
            <w:pPr>
              <w:keepNext/>
              <w:keepLines/>
              <w:spacing w:after="0"/>
              <w:jc w:val="center"/>
              <w:rPr>
                <w:rFonts w:ascii="Arial" w:eastAsia="等线" w:hAnsi="Arial" w:cs="Arial"/>
                <w:sz w:val="18"/>
                <w:szCs w:val="18"/>
                <w:lang w:val="en-US" w:eastAsia="zh-CN"/>
              </w:rPr>
            </w:pPr>
            <w:r>
              <w:rPr>
                <w:rFonts w:ascii="Arial" w:hAnsi="Arial" w:cs="Arial" w:hint="eastAsia"/>
                <w:sz w:val="18"/>
                <w:szCs w:val="18"/>
                <w:lang w:val="en-US" w:eastAsia="zh-CN"/>
              </w:rPr>
              <w:t>-</w:t>
            </w:r>
          </w:p>
        </w:tc>
        <w:tc>
          <w:tcPr>
            <w:tcW w:w="1949" w:type="dxa"/>
            <w:vAlign w:val="center"/>
          </w:tcPr>
          <w:p w14:paraId="7DB5DEDD" w14:textId="77777777" w:rsidR="008F4D94" w:rsidRDefault="008F4D94" w:rsidP="00190399">
            <w:pPr>
              <w:keepNext/>
              <w:keepLines/>
              <w:spacing w:after="0"/>
              <w:jc w:val="center"/>
              <w:rPr>
                <w:rFonts w:ascii="Arial" w:eastAsia="等线" w:hAnsi="Arial" w:cs="Arial"/>
                <w:sz w:val="18"/>
                <w:szCs w:val="18"/>
                <w:lang w:val="en-US" w:eastAsia="zh-CN"/>
              </w:rPr>
            </w:pPr>
            <w:r>
              <w:rPr>
                <w:rFonts w:ascii="Arial" w:hAnsi="Arial" w:cs="Arial" w:hint="eastAsia"/>
                <w:sz w:val="18"/>
                <w:szCs w:val="18"/>
                <w:lang w:val="en-US" w:eastAsia="zh-CN"/>
              </w:rPr>
              <w:t>0.5</w:t>
            </w:r>
          </w:p>
        </w:tc>
      </w:tr>
      <w:tr w:rsidR="008F4D94" w14:paraId="40DB52DD" w14:textId="77777777" w:rsidTr="00190399">
        <w:trPr>
          <w:trHeight w:val="187"/>
          <w:jc w:val="center"/>
        </w:trPr>
        <w:tc>
          <w:tcPr>
            <w:tcW w:w="7439" w:type="dxa"/>
            <w:gridSpan w:val="4"/>
            <w:tcBorders>
              <w:bottom w:val="single" w:sz="4" w:space="0" w:color="auto"/>
            </w:tcBorders>
            <w:shd w:val="clear" w:color="auto" w:fill="auto"/>
          </w:tcPr>
          <w:p w14:paraId="6B4E2074" w14:textId="77777777" w:rsidR="008F4D94" w:rsidRDefault="008F4D94" w:rsidP="00190399">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w:t>
            </w:r>
            <w:proofErr w:type="gramStart"/>
            <w:r>
              <w:rPr>
                <w:rFonts w:ascii="Arial" w:eastAsia="等线" w:hAnsi="Arial" w:cs="Arial"/>
                <w:sz w:val="18"/>
                <w:szCs w:val="18"/>
                <w:vertAlign w:val="subscript"/>
                <w:lang w:eastAsia="ja-JP"/>
              </w:rPr>
              <w:t>,c</w:t>
            </w:r>
            <w:proofErr w:type="gramEnd"/>
            <w:r>
              <w:rPr>
                <w:rFonts w:ascii="Arial" w:eastAsia="等线" w:hAnsi="Arial" w:cs="Arial"/>
                <w:sz w:val="18"/>
                <w:szCs w:val="18"/>
                <w:lang w:eastAsia="ja-JP"/>
              </w:rPr>
              <w:t xml:space="preserve"> = 0.</w:t>
            </w:r>
          </w:p>
          <w:p w14:paraId="2F3FE25A" w14:textId="77777777" w:rsidR="008F4D94" w:rsidRDefault="008F4D94" w:rsidP="00190399">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w:t>
            </w:r>
            <w:r>
              <w:rPr>
                <w:rFonts w:ascii="Arial" w:eastAsia="等线" w:hAnsi="Arial" w:cs="Arial" w:hint="eastAsia"/>
                <w:sz w:val="18"/>
                <w:szCs w:val="18"/>
                <w:lang w:eastAsia="zh-CN"/>
              </w:rPr>
              <w:t>n3</w:t>
            </w:r>
            <w:r>
              <w:rPr>
                <w:rFonts w:ascii="Arial" w:eastAsia="等线" w:hAnsi="Arial" w:cs="Arial"/>
                <w:sz w:val="18"/>
                <w:szCs w:val="18"/>
                <w:lang w:eastAsia="ja-JP"/>
              </w:rPr>
              <w:t xml:space="preserve"> the band order from left to right is n1, n3 and </w:t>
            </w:r>
            <w:r>
              <w:rPr>
                <w:rFonts w:ascii="Arial" w:eastAsia="等线" w:hAnsi="Arial" w:cs="Arial" w:hint="eastAsia"/>
                <w:sz w:val="18"/>
                <w:szCs w:val="18"/>
                <w:lang w:eastAsia="zh-CN"/>
              </w:rPr>
              <w:t>n3</w:t>
            </w:r>
            <w:r>
              <w:rPr>
                <w:rFonts w:ascii="Arial" w:eastAsia="等线" w:hAnsi="Arial" w:cs="Arial"/>
                <w:sz w:val="18"/>
                <w:szCs w:val="18"/>
                <w:lang w:eastAsia="ja-JP"/>
              </w:rPr>
              <w:t>.</w:t>
            </w:r>
          </w:p>
        </w:tc>
      </w:tr>
    </w:tbl>
    <w:p w14:paraId="3906BCA8" w14:textId="77777777" w:rsidR="008F4D94" w:rsidRDefault="008F4D94" w:rsidP="008F4D94">
      <w:pPr>
        <w:rPr>
          <w:rFonts w:eastAsia="宋体"/>
          <w:kern w:val="2"/>
          <w:lang w:val="en-US" w:eastAsia="zh-CN"/>
        </w:rPr>
      </w:pPr>
    </w:p>
    <w:p w14:paraId="528040BD" w14:textId="77777777" w:rsidR="008F4D94" w:rsidRDefault="008F4D94" w:rsidP="008F4D94">
      <w:pPr>
        <w:pStyle w:val="31"/>
        <w:numPr>
          <w:ilvl w:val="2"/>
          <w:numId w:val="0"/>
        </w:numPr>
        <w:rPr>
          <w:rFonts w:cs="Arial"/>
          <w:lang w:eastAsia="zh-CN"/>
        </w:rPr>
      </w:pPr>
      <w:bookmarkStart w:id="461" w:name="_Toc109046458"/>
      <w:bookmarkStart w:id="462" w:name="_Toc180420651"/>
      <w:r>
        <w:rPr>
          <w:rFonts w:eastAsia="宋体" w:hint="eastAsia"/>
          <w:lang w:eastAsia="zh-CN"/>
        </w:rPr>
        <w:t>5.36</w:t>
      </w:r>
      <w:r>
        <w:t>.2</w:t>
      </w:r>
      <w:r>
        <w:tab/>
      </w:r>
      <w:r>
        <w:rPr>
          <w:rFonts w:cs="Arial"/>
          <w:szCs w:val="28"/>
          <w:lang w:eastAsia="zh-CN"/>
        </w:rPr>
        <w:t>Specific for 2 bands UL CA</w:t>
      </w:r>
      <w:bookmarkEnd w:id="461"/>
      <w:bookmarkEnd w:id="462"/>
    </w:p>
    <w:p w14:paraId="1D4065FC" w14:textId="77777777" w:rsidR="008F4D94" w:rsidRDefault="008F4D94" w:rsidP="008F4D94">
      <w:pPr>
        <w:pStyle w:val="41"/>
        <w:numPr>
          <w:ilvl w:val="3"/>
          <w:numId w:val="0"/>
        </w:numPr>
        <w:rPr>
          <w:rFonts w:cs="Arial"/>
          <w:lang w:eastAsia="zh-CN"/>
        </w:rPr>
      </w:pPr>
      <w:bookmarkStart w:id="463" w:name="_Toc109046459"/>
      <w:bookmarkStart w:id="464" w:name="_Toc180420652"/>
      <w:r>
        <w:rPr>
          <w:rFonts w:eastAsia="宋体" w:hint="eastAsia"/>
          <w:lang w:eastAsia="zh-CN"/>
        </w:rPr>
        <w:t>5.36</w:t>
      </w:r>
      <w:r>
        <w:t>.2.1</w:t>
      </w:r>
      <w:r>
        <w:tab/>
      </w:r>
      <w:r>
        <w:rPr>
          <w:rFonts w:cs="Arial"/>
          <w:lang w:eastAsia="zh-CN"/>
        </w:rPr>
        <w:t>UE co-existence studies</w:t>
      </w:r>
      <w:bookmarkEnd w:id="463"/>
      <w:bookmarkEnd w:id="464"/>
    </w:p>
    <w:p w14:paraId="4A95276C" w14:textId="77777777" w:rsidR="008F4D94" w:rsidRDefault="008F4D94" w:rsidP="008F4D94">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n40</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rFonts w:hint="eastAsia"/>
          <w:color w:val="auto"/>
          <w:szCs w:val="18"/>
          <w:lang w:val="en-US" w:eastAsia="zh-CN"/>
        </w:rPr>
        <w:t>n40</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71640E3"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5" w:name="OLE_LINK6"/>
      <w:r>
        <w:rPr>
          <w:rFonts w:hint="eastAsia"/>
          <w:color w:val="auto"/>
          <w:lang w:val="en-US" w:eastAsia="zh-CN"/>
        </w:rPr>
        <w:t xml:space="preserve">IMD5 issue </w:t>
      </w:r>
      <w:r>
        <w:rPr>
          <w:color w:val="auto"/>
          <w:lang w:val="en-US" w:eastAsia="zh-CN"/>
        </w:rPr>
        <w:t xml:space="preserve">caused by </w:t>
      </w:r>
      <w:r>
        <w:rPr>
          <w:rFonts w:hint="eastAsia"/>
          <w:color w:val="auto"/>
          <w:lang w:val="en-US" w:eastAsia="zh-CN"/>
        </w:rPr>
        <w:t>n3</w:t>
      </w:r>
      <w:r>
        <w:rPr>
          <w:color w:val="auto"/>
          <w:lang w:val="en-US" w:eastAsia="zh-CN"/>
        </w:rPr>
        <w:t>+</w:t>
      </w:r>
      <w:r>
        <w:rPr>
          <w:rFonts w:hint="eastAsia"/>
          <w:color w:val="auto"/>
          <w:lang w:val="en-US" w:eastAsia="zh-CN"/>
        </w:rPr>
        <w:t xml:space="preserve">n40, i.e.  </w:t>
      </w:r>
      <w:proofErr w:type="gramStart"/>
      <w:r>
        <w:rPr>
          <w:rFonts w:hint="eastAsia"/>
          <w:color w:val="auto"/>
          <w:lang w:val="en-US" w:eastAsia="zh-CN"/>
        </w:rPr>
        <w:t>f</w:t>
      </w:r>
      <w:r w:rsidRPr="00190399">
        <w:rPr>
          <w:color w:val="auto"/>
          <w:vertAlign w:val="subscript"/>
          <w:lang w:val="en-US" w:eastAsia="zh-CN"/>
        </w:rPr>
        <w:t>n40</w:t>
      </w:r>
      <w:r>
        <w:rPr>
          <w:rFonts w:hint="eastAsia"/>
          <w:color w:val="auto"/>
          <w:lang w:val="en-US" w:eastAsia="zh-CN"/>
        </w:rPr>
        <w:t>-4*</w:t>
      </w:r>
      <w:proofErr w:type="gramEnd"/>
      <w:r>
        <w:rPr>
          <w:rFonts w:hint="eastAsia"/>
          <w:color w:val="auto"/>
          <w:lang w:val="en-US" w:eastAsia="zh-CN"/>
        </w:rPr>
        <w:t>f</w:t>
      </w:r>
      <w:r w:rsidRPr="00190399">
        <w:rPr>
          <w:color w:val="auto"/>
          <w:vertAlign w:val="subscript"/>
          <w:lang w:val="en-US" w:eastAsia="zh-CN"/>
        </w:rPr>
        <w:t>n3</w:t>
      </w:r>
      <w:r w:rsidRPr="00190399">
        <w:rPr>
          <w:color w:val="auto"/>
          <w:lang w:val="en-US" w:eastAsia="zh-CN"/>
        </w:rPr>
        <w:t>,</w:t>
      </w:r>
      <w:r>
        <w:rPr>
          <w:rFonts w:hint="eastAsia"/>
          <w:color w:val="auto"/>
          <w:lang w:val="en-US" w:eastAsia="zh-CN"/>
        </w:rPr>
        <w:t xml:space="preserve"> </w:t>
      </w:r>
      <w:r>
        <w:rPr>
          <w:color w:val="auto"/>
          <w:lang w:val="en-US" w:eastAsia="zh-CN"/>
        </w:rPr>
        <w:t xml:space="preserve">fall into the its own band </w:t>
      </w:r>
      <w:r>
        <w:rPr>
          <w:rFonts w:hint="eastAsia"/>
          <w:color w:val="auto"/>
          <w:lang w:val="en-US" w:eastAsia="zh-CN"/>
        </w:rPr>
        <w:t xml:space="preserve">n79 </w:t>
      </w:r>
      <w:r>
        <w:rPr>
          <w:color w:val="auto"/>
          <w:lang w:val="en-US" w:eastAsia="zh-CN"/>
        </w:rPr>
        <w:t>Rx</w:t>
      </w:r>
      <w:bookmarkEnd w:id="465"/>
      <w:r>
        <w:rPr>
          <w:rFonts w:hint="eastAsia"/>
          <w:color w:val="auto"/>
          <w:lang w:val="en-US" w:eastAsia="zh-CN"/>
        </w:rPr>
        <w:t>;</w:t>
      </w:r>
    </w:p>
    <w:p w14:paraId="0BC41877"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6" w:name="OLE_LINK16"/>
      <w:r>
        <w:rPr>
          <w:rFonts w:hint="eastAsia"/>
          <w:color w:val="auto"/>
          <w:lang w:val="en-US" w:eastAsia="zh-CN"/>
        </w:rPr>
        <w:t>IMD5 issue</w:t>
      </w:r>
      <w:r>
        <w:rPr>
          <w:color w:val="auto"/>
          <w:lang w:val="en-US" w:eastAsia="zh-CN"/>
        </w:rPr>
        <w:t xml:space="preserve"> caused by </w:t>
      </w:r>
      <w:r>
        <w:rPr>
          <w:rFonts w:hint="eastAsia"/>
          <w:color w:val="auto"/>
          <w:lang w:val="en-US" w:eastAsia="zh-CN"/>
        </w:rPr>
        <w:t>n3</w:t>
      </w:r>
      <w:r>
        <w:rPr>
          <w:color w:val="auto"/>
          <w:lang w:val="en-US" w:eastAsia="zh-CN"/>
        </w:rPr>
        <w:t>+</w:t>
      </w:r>
      <w:r>
        <w:rPr>
          <w:rFonts w:hint="eastAsia"/>
          <w:color w:val="auto"/>
          <w:lang w:val="en-US" w:eastAsia="zh-CN"/>
        </w:rPr>
        <w:t xml:space="preserve">n79, i.e.  </w:t>
      </w:r>
      <w:proofErr w:type="gramStart"/>
      <w:r>
        <w:rPr>
          <w:rFonts w:hint="eastAsia"/>
          <w:color w:val="auto"/>
          <w:lang w:val="en-US" w:eastAsia="zh-CN"/>
        </w:rPr>
        <w:t>f</w:t>
      </w:r>
      <w:r>
        <w:rPr>
          <w:rFonts w:hint="eastAsia"/>
          <w:color w:val="auto"/>
          <w:vertAlign w:val="subscript"/>
          <w:lang w:val="en-US" w:eastAsia="zh-CN"/>
        </w:rPr>
        <w:t>n79</w:t>
      </w:r>
      <w:r>
        <w:rPr>
          <w:rFonts w:hint="eastAsia"/>
          <w:color w:val="auto"/>
          <w:lang w:val="en-US" w:eastAsia="zh-CN"/>
        </w:rPr>
        <w:t>-4*</w:t>
      </w:r>
      <w:proofErr w:type="gramEnd"/>
      <w:r>
        <w:rPr>
          <w:rFonts w:hint="eastAsia"/>
          <w:color w:val="auto"/>
          <w:lang w:val="en-US" w:eastAsia="zh-CN"/>
        </w:rPr>
        <w:t>f</w:t>
      </w:r>
      <w:r>
        <w:rPr>
          <w:rFonts w:hint="eastAsia"/>
          <w:color w:val="auto"/>
          <w:vertAlign w:val="subscript"/>
          <w:lang w:val="en-US" w:eastAsia="zh-CN"/>
        </w:rPr>
        <w:t>n3</w:t>
      </w:r>
      <w:r>
        <w:rPr>
          <w:rFonts w:hint="eastAsia"/>
          <w:color w:val="auto"/>
          <w:lang w:val="en-US" w:eastAsia="zh-CN"/>
        </w:rPr>
        <w:t>,</w:t>
      </w:r>
      <w:r>
        <w:rPr>
          <w:color w:val="auto"/>
          <w:lang w:val="en-US" w:eastAsia="zh-CN"/>
        </w:rPr>
        <w:t xml:space="preserve"> </w:t>
      </w:r>
      <w:bookmarkStart w:id="467" w:name="OLE_LINK8"/>
      <w:r>
        <w:rPr>
          <w:color w:val="auto"/>
          <w:lang w:val="en-US" w:eastAsia="zh-CN"/>
        </w:rPr>
        <w:t>fall into the its own band n</w:t>
      </w:r>
      <w:r>
        <w:rPr>
          <w:rFonts w:hint="eastAsia"/>
          <w:color w:val="auto"/>
          <w:lang w:val="en-US" w:eastAsia="zh-CN"/>
        </w:rPr>
        <w:t>40</w:t>
      </w:r>
      <w:r>
        <w:rPr>
          <w:color w:val="auto"/>
          <w:lang w:val="en-US" w:eastAsia="zh-CN"/>
        </w:rPr>
        <w:t xml:space="preserve"> Rx</w:t>
      </w:r>
      <w:bookmarkEnd w:id="467"/>
      <w:r>
        <w:rPr>
          <w:rFonts w:hint="eastAsia"/>
          <w:color w:val="auto"/>
          <w:lang w:val="en-US" w:eastAsia="zh-CN"/>
        </w:rPr>
        <w:t>;</w:t>
      </w:r>
    </w:p>
    <w:p w14:paraId="7CEB3218"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8" w:name="OLE_LINK20"/>
      <w:bookmarkStart w:id="469" w:name="OLE_LINK9"/>
      <w:bookmarkEnd w:id="466"/>
      <w:r>
        <w:rPr>
          <w:rFonts w:hint="eastAsia"/>
          <w:color w:val="auto"/>
          <w:lang w:val="en-US" w:eastAsia="zh-CN"/>
        </w:rPr>
        <w:t>IMD5 issue</w:t>
      </w:r>
      <w:r>
        <w:rPr>
          <w:color w:val="auto"/>
          <w:lang w:val="en-US" w:eastAsia="zh-CN"/>
        </w:rPr>
        <w:t xml:space="preserve"> caused by </w:t>
      </w:r>
      <w:r>
        <w:rPr>
          <w:rFonts w:hint="eastAsia"/>
          <w:color w:val="auto"/>
          <w:lang w:val="en-US" w:eastAsia="zh-CN"/>
        </w:rPr>
        <w:t>n40</w:t>
      </w:r>
      <w:r>
        <w:rPr>
          <w:color w:val="auto"/>
          <w:lang w:val="en-US" w:eastAsia="zh-CN"/>
        </w:rPr>
        <w:t>+</w:t>
      </w:r>
      <w:r>
        <w:rPr>
          <w:rFonts w:hint="eastAsia"/>
          <w:color w:val="auto"/>
          <w:lang w:val="en-US" w:eastAsia="zh-CN"/>
        </w:rPr>
        <w:t>n79, i.e.  2*f</w:t>
      </w:r>
      <w:r>
        <w:rPr>
          <w:rFonts w:hint="eastAsia"/>
          <w:color w:val="auto"/>
          <w:vertAlign w:val="subscript"/>
          <w:lang w:val="en-US" w:eastAsia="zh-CN"/>
        </w:rPr>
        <w:t>n79</w:t>
      </w:r>
      <w:r>
        <w:rPr>
          <w:rFonts w:hint="eastAsia"/>
          <w:color w:val="auto"/>
          <w:lang w:val="en-US" w:eastAsia="zh-CN"/>
        </w:rPr>
        <w:t>-3*f</w:t>
      </w:r>
      <w:r>
        <w:rPr>
          <w:rFonts w:hint="eastAsia"/>
          <w:color w:val="auto"/>
          <w:vertAlign w:val="subscript"/>
          <w:lang w:val="en-US" w:eastAsia="zh-CN"/>
        </w:rPr>
        <w:t>n40</w:t>
      </w:r>
      <w:proofErr w:type="gramStart"/>
      <w:r>
        <w:rPr>
          <w:rFonts w:hint="eastAsia"/>
          <w:color w:val="auto"/>
          <w:lang w:val="en-US" w:eastAsia="zh-CN"/>
        </w:rPr>
        <w:t>,</w:t>
      </w:r>
      <w:r>
        <w:rPr>
          <w:color w:val="auto"/>
          <w:lang w:val="en-US" w:eastAsia="zh-CN"/>
        </w:rPr>
        <w:t xml:space="preserve">  fall</w:t>
      </w:r>
      <w:proofErr w:type="gramEnd"/>
      <w:r>
        <w:rPr>
          <w:color w:val="auto"/>
          <w:lang w:val="en-US" w:eastAsia="zh-CN"/>
        </w:rPr>
        <w:t xml:space="preserve"> into the its own band n</w:t>
      </w:r>
      <w:r>
        <w:rPr>
          <w:rFonts w:hint="eastAsia"/>
          <w:color w:val="auto"/>
          <w:lang w:val="en-US" w:eastAsia="zh-CN"/>
        </w:rPr>
        <w:t>3</w:t>
      </w:r>
      <w:r>
        <w:rPr>
          <w:color w:val="auto"/>
          <w:lang w:val="en-US" w:eastAsia="zh-CN"/>
        </w:rPr>
        <w:t xml:space="preserve"> Rx</w:t>
      </w:r>
      <w:r>
        <w:rPr>
          <w:rFonts w:hint="eastAsia"/>
          <w:color w:val="auto"/>
          <w:lang w:val="en-US" w:eastAsia="zh-CN"/>
        </w:rPr>
        <w:t xml:space="preserve">; </w:t>
      </w:r>
    </w:p>
    <w:bookmarkEnd w:id="468"/>
    <w:p w14:paraId="65EDAAA4"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p>
    <w:p w14:paraId="69B85361" w14:textId="77777777" w:rsidR="008F4D94" w:rsidRDefault="008F4D94" w:rsidP="008F4D94">
      <w:pPr>
        <w:pStyle w:val="41"/>
        <w:numPr>
          <w:ilvl w:val="3"/>
          <w:numId w:val="0"/>
        </w:numPr>
        <w:rPr>
          <w:rFonts w:cs="Arial"/>
          <w:lang w:eastAsia="zh-CN"/>
        </w:rPr>
      </w:pPr>
      <w:bookmarkStart w:id="470" w:name="_Toc109046460"/>
      <w:bookmarkStart w:id="471" w:name="_Toc180420653"/>
      <w:bookmarkEnd w:id="469"/>
      <w:r>
        <w:rPr>
          <w:rFonts w:eastAsia="宋体" w:hint="eastAsia"/>
          <w:lang w:eastAsia="zh-CN"/>
        </w:rPr>
        <w:t>5.36</w:t>
      </w:r>
      <w:r>
        <w:t>.2.2</w:t>
      </w:r>
      <w:r>
        <w:tab/>
      </w:r>
      <w:r>
        <w:rPr>
          <w:rFonts w:cs="Arial"/>
          <w:szCs w:val="22"/>
          <w:lang w:val="en-US" w:eastAsia="zh-CN"/>
        </w:rPr>
        <w:t>REFSENS requirements</w:t>
      </w:r>
      <w:bookmarkEnd w:id="470"/>
      <w:bookmarkEnd w:id="471"/>
    </w:p>
    <w:p w14:paraId="5F63AF77" w14:textId="77777777" w:rsidR="008F4D94" w:rsidRDefault="008F4D94" w:rsidP="008F4D94">
      <w:pPr>
        <w:spacing w:after="120"/>
        <w:rPr>
          <w:rFonts w:eastAsia="宋体"/>
          <w:kern w:val="2"/>
          <w:lang w:val="en-US" w:eastAsia="zh-CN"/>
        </w:rPr>
      </w:pPr>
      <w:r>
        <w:t>Based on co-existence studies additional MSD is needed to be define</w:t>
      </w:r>
      <w:r>
        <w:rPr>
          <w:rFonts w:eastAsia="宋体" w:hint="eastAsia"/>
          <w:lang w:val="en-US" w:eastAsia="zh-CN"/>
        </w:rPr>
        <w:t>d. The MSD values are proposed in table 5.36</w:t>
      </w:r>
      <w:r>
        <w:t>.</w:t>
      </w:r>
      <w:r>
        <w:rPr>
          <w:rFonts w:eastAsia="宋体" w:hint="eastAsia"/>
          <w:lang w:val="en-US" w:eastAsia="zh-CN"/>
        </w:rPr>
        <w:t>2.2</w:t>
      </w:r>
      <w:r>
        <w:t>-</w:t>
      </w:r>
      <w:r>
        <w:rPr>
          <w:lang w:val="en-US" w:eastAsia="zh-TW"/>
        </w:rPr>
        <w:t>1</w:t>
      </w:r>
      <w:proofErr w:type="gramStart"/>
      <w:r>
        <w:t>.</w:t>
      </w:r>
      <w:r>
        <w:rPr>
          <w:rFonts w:eastAsia="宋体" w:hint="eastAsia"/>
          <w:lang w:val="en-US" w:eastAsia="zh-CN"/>
        </w:rPr>
        <w:t>.</w:t>
      </w:r>
      <w:proofErr w:type="gramEnd"/>
    </w:p>
    <w:p w14:paraId="0E4F5268" w14:textId="77777777" w:rsidR="008F4D94" w:rsidRDefault="008F4D94" w:rsidP="008F4D94">
      <w:pPr>
        <w:pStyle w:val="TH"/>
        <w:rPr>
          <w:rFonts w:eastAsia="宋体"/>
          <w:lang w:val="en-US" w:eastAsia="zh-CN"/>
        </w:rPr>
      </w:pPr>
      <w:r>
        <w:rPr>
          <w:rFonts w:hint="eastAsia"/>
          <w:lang w:val="en-US" w:eastAsia="zh-CN"/>
        </w:rPr>
        <w:t>T</w:t>
      </w:r>
      <w:r>
        <w:rPr>
          <w:lang w:eastAsia="zh-CN"/>
        </w:rPr>
        <w:t xml:space="preserve">able </w:t>
      </w:r>
      <w:r>
        <w:rPr>
          <w:rFonts w:hint="eastAsia"/>
          <w:lang w:val="en-US" w:eastAsia="zh-CN"/>
        </w:rPr>
        <w:t>5.36</w:t>
      </w:r>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46"/>
        <w:gridCol w:w="1029"/>
        <w:gridCol w:w="1092"/>
        <w:gridCol w:w="855"/>
        <w:gridCol w:w="1032"/>
        <w:gridCol w:w="901"/>
        <w:gridCol w:w="677"/>
      </w:tblGrid>
      <w:tr w:rsidR="008F4D94" w14:paraId="17C7B0DE" w14:textId="77777777" w:rsidTr="00190399">
        <w:trPr>
          <w:trHeight w:val="648"/>
          <w:jc w:val="center"/>
        </w:trPr>
        <w:tc>
          <w:tcPr>
            <w:tcW w:w="1483" w:type="pct"/>
            <w:tcBorders>
              <w:top w:val="single" w:sz="4" w:space="0" w:color="auto"/>
              <w:left w:val="single" w:sz="4" w:space="0" w:color="auto"/>
              <w:bottom w:val="single" w:sz="4" w:space="0" w:color="auto"/>
              <w:right w:val="single" w:sz="4" w:space="0" w:color="auto"/>
            </w:tcBorders>
            <w:vAlign w:val="center"/>
          </w:tcPr>
          <w:p w14:paraId="14192205" w14:textId="77777777" w:rsidR="008F4D94" w:rsidRDefault="008F4D94" w:rsidP="00190399">
            <w:pPr>
              <w:pStyle w:val="TAH"/>
            </w:pPr>
            <w:r>
              <w:rPr>
                <w:rFonts w:eastAsia="宋体"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233AE32C" w14:textId="77777777" w:rsidR="008F4D94" w:rsidRDefault="008F4D94" w:rsidP="00190399">
            <w:pPr>
              <w:pStyle w:val="TAH"/>
            </w:pPr>
            <w:r>
              <w:rPr>
                <w:lang w:eastAsia="ja-JP"/>
              </w:rPr>
              <w:t>NR</w:t>
            </w:r>
            <w:r>
              <w:t xml:space="preserve"> band</w:t>
            </w:r>
          </w:p>
        </w:tc>
        <w:tc>
          <w:tcPr>
            <w:tcW w:w="584" w:type="pct"/>
            <w:tcBorders>
              <w:top w:val="single" w:sz="4" w:space="0" w:color="auto"/>
              <w:left w:val="single" w:sz="4" w:space="0" w:color="auto"/>
              <w:bottom w:val="single" w:sz="4" w:space="0" w:color="auto"/>
              <w:right w:val="single" w:sz="4" w:space="0" w:color="auto"/>
            </w:tcBorders>
            <w:vAlign w:val="center"/>
          </w:tcPr>
          <w:p w14:paraId="2529E228" w14:textId="77777777" w:rsidR="008F4D94" w:rsidRDefault="008F4D94" w:rsidP="00190399">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52D5E3D5" w14:textId="77777777" w:rsidR="008F4D94" w:rsidRDefault="008F4D94" w:rsidP="00190399">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72925145" w14:textId="77777777" w:rsidR="008F4D94" w:rsidRDefault="008F4D94" w:rsidP="00190399">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7244BDAC" w14:textId="77777777" w:rsidR="008F4D94" w:rsidRDefault="008F4D94" w:rsidP="00190399">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522D6831" w14:textId="77777777" w:rsidR="008F4D94" w:rsidRDefault="008F4D94" w:rsidP="00190399">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3303119E" w14:textId="77777777" w:rsidR="008F4D94" w:rsidRDefault="008F4D94" w:rsidP="00190399">
            <w:pPr>
              <w:pStyle w:val="TAH"/>
            </w:pPr>
            <w:r>
              <w:t>IMD order</w:t>
            </w:r>
          </w:p>
        </w:tc>
      </w:tr>
      <w:tr w:rsidR="008F4D94" w14:paraId="11619D12" w14:textId="77777777" w:rsidTr="00190399">
        <w:trPr>
          <w:trHeight w:val="305"/>
          <w:jc w:val="center"/>
        </w:trPr>
        <w:tc>
          <w:tcPr>
            <w:tcW w:w="1483" w:type="pct"/>
            <w:tcBorders>
              <w:top w:val="single" w:sz="4" w:space="0" w:color="auto"/>
              <w:left w:val="single" w:sz="4" w:space="0" w:color="auto"/>
              <w:bottom w:val="nil"/>
              <w:right w:val="single" w:sz="4" w:space="0" w:color="auto"/>
            </w:tcBorders>
            <w:vAlign w:val="center"/>
          </w:tcPr>
          <w:p w14:paraId="62D8FFA6" w14:textId="77777777" w:rsidR="008F4D94" w:rsidRDefault="008F4D94" w:rsidP="00190399">
            <w:pPr>
              <w:pStyle w:val="TAC"/>
              <w:rPr>
                <w:lang w:eastAsia="zh-TW"/>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w:t>
            </w:r>
            <w:r>
              <w:rPr>
                <w:rFonts w:eastAsia="宋体"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39D47CB0" w14:textId="77777777" w:rsidR="008F4D94" w:rsidRDefault="008F4D94" w:rsidP="00190399">
            <w:pPr>
              <w:keepNext/>
              <w:keepLines/>
              <w:spacing w:after="0"/>
              <w:jc w:val="center"/>
              <w:rPr>
                <w:lang w:eastAsia="zh-TW"/>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27C04FAB" w14:textId="77777777" w:rsidR="008F4D94" w:rsidRDefault="008F4D94" w:rsidP="00190399">
            <w:pPr>
              <w:pStyle w:val="TAC"/>
              <w:rPr>
                <w:rFonts w:eastAsia="宋体"/>
                <w:lang w:val="en-US" w:eastAsia="zh-CN"/>
              </w:rPr>
            </w:pPr>
            <w:r>
              <w:rPr>
                <w:rFonts w:eastAsia="宋体"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17BD23E6" w14:textId="77777777" w:rsidR="008F4D94" w:rsidRDefault="008F4D94" w:rsidP="00190399">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E16DAB0" w14:textId="77777777" w:rsidR="008F4D94" w:rsidRDefault="008F4D94" w:rsidP="00190399">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DD06B40" w14:textId="77777777" w:rsidR="008F4D94" w:rsidRDefault="008F4D94" w:rsidP="00190399">
            <w:pPr>
              <w:pStyle w:val="TAC"/>
              <w:rPr>
                <w:lang w:val="en-US" w:eastAsia="zh-TW"/>
              </w:rPr>
            </w:pPr>
            <w:r>
              <w:rPr>
                <w:rFonts w:cs="Arial" w:hint="eastAsia"/>
                <w:kern w:val="2"/>
                <w:szCs w:val="24"/>
                <w:lang w:val="en-US" w:eastAsia="zh-CN"/>
              </w:rPr>
              <w:t>1877.5</w:t>
            </w:r>
          </w:p>
        </w:tc>
        <w:tc>
          <w:tcPr>
            <w:tcW w:w="511" w:type="pct"/>
            <w:tcBorders>
              <w:top w:val="single" w:sz="4" w:space="0" w:color="auto"/>
              <w:left w:val="single" w:sz="4" w:space="0" w:color="auto"/>
              <w:right w:val="single" w:sz="4" w:space="0" w:color="auto"/>
            </w:tcBorders>
            <w:noWrap/>
            <w:vAlign w:val="center"/>
          </w:tcPr>
          <w:p w14:paraId="1FAF63DF" w14:textId="77777777" w:rsidR="008F4D94" w:rsidRDefault="008F4D94" w:rsidP="00190399">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269731E3" w14:textId="77777777" w:rsidR="008F4D94" w:rsidRDefault="008F4D94" w:rsidP="00190399">
            <w:pPr>
              <w:pStyle w:val="TAC"/>
              <w:rPr>
                <w:lang w:eastAsia="zh-TW"/>
              </w:rPr>
            </w:pPr>
            <w:r>
              <w:rPr>
                <w:rFonts w:eastAsia="Malgun Gothic" w:cs="Arial"/>
                <w:kern w:val="2"/>
                <w:szCs w:val="24"/>
                <w:lang w:eastAsia="ko-KR"/>
              </w:rPr>
              <w:t>N/A</w:t>
            </w:r>
          </w:p>
        </w:tc>
      </w:tr>
      <w:tr w:rsidR="008F4D94" w14:paraId="403D876F"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68D37994" w14:textId="77777777" w:rsidR="008F4D94" w:rsidRDefault="008F4D94" w:rsidP="00190399">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13EC0BE5" w14:textId="77777777" w:rsidR="008F4D94" w:rsidRDefault="008F4D94" w:rsidP="00190399">
            <w:pPr>
              <w:keepNext/>
              <w:keepLines/>
              <w:spacing w:after="0"/>
              <w:jc w:val="center"/>
              <w:rPr>
                <w:lang w:eastAsia="zh-TW"/>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190FD99" w14:textId="77777777" w:rsidR="008F4D94" w:rsidRDefault="008F4D94" w:rsidP="00190399">
            <w:pPr>
              <w:pStyle w:val="TAC"/>
              <w:rPr>
                <w:lang w:val="en-US" w:eastAsia="zh-TW"/>
              </w:rPr>
            </w:pPr>
            <w:r>
              <w:rPr>
                <w:rFonts w:cs="Arial" w:hint="eastAsia"/>
                <w:kern w:val="2"/>
                <w:szCs w:val="24"/>
                <w:lang w:val="en-US" w:eastAsia="zh-CN"/>
              </w:rPr>
              <w:t>2310</w:t>
            </w:r>
          </w:p>
        </w:tc>
        <w:tc>
          <w:tcPr>
            <w:tcW w:w="619" w:type="pct"/>
            <w:tcBorders>
              <w:top w:val="single" w:sz="4" w:space="0" w:color="auto"/>
              <w:left w:val="single" w:sz="4" w:space="0" w:color="auto"/>
              <w:bottom w:val="single" w:sz="4" w:space="0" w:color="auto"/>
              <w:right w:val="single" w:sz="4" w:space="0" w:color="auto"/>
            </w:tcBorders>
            <w:noWrap/>
            <w:vAlign w:val="center"/>
          </w:tcPr>
          <w:p w14:paraId="125DB345" w14:textId="77777777" w:rsidR="008F4D94" w:rsidRDefault="008F4D94" w:rsidP="00190399">
            <w:pPr>
              <w:pStyle w:val="TAC"/>
              <w:rPr>
                <w:lang w:eastAsia="zh-TW"/>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2FB32BFE" w14:textId="77777777" w:rsidR="008F4D94" w:rsidRDefault="008F4D94" w:rsidP="00190399">
            <w:pPr>
              <w:pStyle w:val="TAC"/>
              <w:rPr>
                <w:lang w:val="en-US" w:eastAsia="zh-TW"/>
              </w:rPr>
            </w:pPr>
            <w:r>
              <w:rPr>
                <w:rFonts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07AB8585" w14:textId="77777777" w:rsidR="008F4D94" w:rsidRDefault="008F4D94" w:rsidP="00190399">
            <w:pPr>
              <w:pStyle w:val="TAC"/>
              <w:rPr>
                <w:lang w:val="en-US" w:eastAsia="zh-TW"/>
              </w:rPr>
            </w:pPr>
            <w:r>
              <w:rPr>
                <w:rFonts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5A2DF56A" w14:textId="77777777" w:rsidR="008F4D94" w:rsidRDefault="008F4D94" w:rsidP="00190399">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02CC2E5" w14:textId="77777777" w:rsidR="008F4D94" w:rsidRDefault="008F4D94" w:rsidP="00190399">
            <w:pPr>
              <w:pStyle w:val="TAC"/>
              <w:rPr>
                <w:lang w:eastAsia="zh-TW"/>
              </w:rPr>
            </w:pPr>
            <w:r>
              <w:rPr>
                <w:rFonts w:eastAsia="Malgun Gothic" w:cs="Arial"/>
                <w:kern w:val="2"/>
                <w:szCs w:val="24"/>
                <w:lang w:eastAsia="ko-KR"/>
              </w:rPr>
              <w:t>N/A</w:t>
            </w:r>
          </w:p>
        </w:tc>
      </w:tr>
      <w:tr w:rsidR="008F4D94" w14:paraId="3FCE6CB4"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138188AA" w14:textId="77777777" w:rsidR="008F4D94" w:rsidRDefault="008F4D94" w:rsidP="00190399">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6B64A557" w14:textId="77777777" w:rsidR="008F4D94" w:rsidRDefault="008F4D94" w:rsidP="00190399">
            <w:pPr>
              <w:keepNext/>
              <w:keepLines/>
              <w:spacing w:after="0"/>
              <w:jc w:val="center"/>
              <w:rPr>
                <w:lang w:val="en-US" w:eastAsia="zh-TW"/>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0F27F4AB" w14:textId="77777777" w:rsidR="008F4D94" w:rsidRDefault="008F4D94" w:rsidP="00190399">
            <w:pPr>
              <w:pStyle w:val="TAC"/>
              <w:rPr>
                <w:rFonts w:eastAsia="宋体"/>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0AE1F38E" w14:textId="77777777" w:rsidR="008F4D94" w:rsidRDefault="008F4D94" w:rsidP="00190399">
            <w:pPr>
              <w:pStyle w:val="TAC"/>
              <w:rPr>
                <w:rFonts w:eastAsia="宋体"/>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1949413D" w14:textId="77777777" w:rsidR="008F4D94" w:rsidRDefault="008F4D94" w:rsidP="00190399">
            <w:pPr>
              <w:pStyle w:val="TAC"/>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2A5892E9" w14:textId="77777777" w:rsidR="008F4D94" w:rsidRDefault="008F4D94" w:rsidP="00190399">
            <w:pPr>
              <w:pStyle w:val="TAC"/>
              <w:rPr>
                <w:rFonts w:eastAsia="Times New Roman"/>
                <w:lang w:val="en-US"/>
              </w:rPr>
            </w:pPr>
            <w:r>
              <w:rPr>
                <w:rFonts w:eastAsia="宋体"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2308AEA4" w14:textId="77777777" w:rsidR="008F4D94" w:rsidRDefault="008F4D94" w:rsidP="00190399">
            <w:pPr>
              <w:pStyle w:val="TAC"/>
              <w:rPr>
                <w:lang w:val="en-US" w:eastAsia="zh-TW"/>
              </w:rPr>
            </w:pPr>
            <w:r>
              <w:rPr>
                <w:rFonts w:eastAsia="宋体" w:cs="Arial" w:hint="eastAsia"/>
                <w:kern w:val="2"/>
                <w:szCs w:val="24"/>
                <w:lang w:val="en-US" w:eastAsia="zh-CN"/>
              </w:rPr>
              <w:t>3.3</w:t>
            </w:r>
          </w:p>
        </w:tc>
        <w:tc>
          <w:tcPr>
            <w:tcW w:w="373" w:type="pct"/>
            <w:tcBorders>
              <w:top w:val="single" w:sz="4" w:space="0" w:color="auto"/>
              <w:left w:val="single" w:sz="4" w:space="0" w:color="auto"/>
              <w:bottom w:val="single" w:sz="4" w:space="0" w:color="auto"/>
              <w:right w:val="single" w:sz="4" w:space="0" w:color="auto"/>
            </w:tcBorders>
            <w:vAlign w:val="center"/>
          </w:tcPr>
          <w:p w14:paraId="1F2093AF" w14:textId="77777777" w:rsidR="008F4D94" w:rsidRDefault="008F4D94" w:rsidP="00190399">
            <w:pPr>
              <w:pStyle w:val="TAC"/>
              <w:rPr>
                <w:lang w:eastAsia="zh-TW"/>
              </w:rPr>
            </w:pPr>
            <w:r>
              <w:rPr>
                <w:rFonts w:cs="Arial"/>
                <w:kern w:val="2"/>
                <w:szCs w:val="24"/>
                <w:lang w:eastAsia="ja-JP"/>
              </w:rPr>
              <w:t>IMD</w:t>
            </w:r>
            <w:r>
              <w:rPr>
                <w:rFonts w:eastAsia="宋体" w:cs="Arial" w:hint="eastAsia"/>
                <w:kern w:val="2"/>
                <w:szCs w:val="24"/>
                <w:lang w:val="en-US" w:eastAsia="zh-CN"/>
              </w:rPr>
              <w:t>5</w:t>
            </w:r>
          </w:p>
        </w:tc>
      </w:tr>
      <w:tr w:rsidR="008F4D94" w14:paraId="1F32EBEC"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6D2CFDD8" w14:textId="77777777" w:rsidR="008F4D94" w:rsidRDefault="008F4D94" w:rsidP="00190399">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2133A1B" w14:textId="77777777" w:rsidR="008F4D94" w:rsidRDefault="008F4D94" w:rsidP="00190399">
            <w:pPr>
              <w:keepNext/>
              <w:keepLines/>
              <w:spacing w:after="0"/>
              <w:jc w:val="center"/>
              <w:rPr>
                <w:rFonts w:cs="Arial"/>
                <w:kern w:val="2"/>
                <w:szCs w:val="24"/>
                <w:lang w:eastAsia="zh-CN"/>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66A91AB6" w14:textId="77777777" w:rsidR="008F4D94" w:rsidRDefault="008F4D94" w:rsidP="00190399">
            <w:pPr>
              <w:pStyle w:val="TAC"/>
              <w:rPr>
                <w:rFonts w:eastAsia="宋体"/>
                <w:szCs w:val="24"/>
                <w:lang w:val="en-US" w:eastAsia="zh-CN"/>
              </w:rPr>
            </w:pPr>
            <w:r>
              <w:rPr>
                <w:rFonts w:eastAsia="宋体"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0072B088" w14:textId="77777777" w:rsidR="008F4D94" w:rsidRDefault="008F4D94" w:rsidP="00190399">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AEB00E9" w14:textId="77777777" w:rsidR="008F4D94" w:rsidRDefault="008F4D94" w:rsidP="00190399">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48ECAA1" w14:textId="77777777" w:rsidR="008F4D94" w:rsidRDefault="008F4D94" w:rsidP="00190399">
            <w:pPr>
              <w:pStyle w:val="TAC"/>
              <w:rPr>
                <w:szCs w:val="24"/>
                <w:lang w:val="en-US" w:eastAsia="zh-CN"/>
              </w:rPr>
            </w:pPr>
            <w:r>
              <w:rPr>
                <w:rFonts w:cs="Arial" w:hint="eastAsia"/>
                <w:kern w:val="2"/>
                <w:szCs w:val="24"/>
                <w:lang w:val="en-US" w:eastAsia="zh-CN"/>
              </w:rPr>
              <w:t>1877.5</w:t>
            </w:r>
          </w:p>
        </w:tc>
        <w:tc>
          <w:tcPr>
            <w:tcW w:w="511" w:type="pct"/>
            <w:tcBorders>
              <w:top w:val="single" w:sz="4" w:space="0" w:color="auto"/>
              <w:left w:val="single" w:sz="4" w:space="0" w:color="auto"/>
              <w:bottom w:val="single" w:sz="4" w:space="0" w:color="auto"/>
              <w:right w:val="single" w:sz="4" w:space="0" w:color="auto"/>
            </w:tcBorders>
            <w:noWrap/>
            <w:vAlign w:val="center"/>
          </w:tcPr>
          <w:p w14:paraId="65005B93" w14:textId="77777777" w:rsidR="008F4D94" w:rsidRDefault="008F4D94" w:rsidP="00190399">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9C6157B" w14:textId="77777777" w:rsidR="008F4D94" w:rsidRDefault="008F4D94" w:rsidP="00190399">
            <w:pPr>
              <w:pStyle w:val="TAC"/>
              <w:rPr>
                <w:rFonts w:eastAsia="Malgun Gothic"/>
                <w:szCs w:val="24"/>
                <w:lang w:eastAsia="ko-KR"/>
              </w:rPr>
            </w:pPr>
            <w:r>
              <w:rPr>
                <w:rFonts w:eastAsia="Malgun Gothic" w:cs="Arial"/>
                <w:kern w:val="2"/>
                <w:szCs w:val="24"/>
                <w:lang w:eastAsia="ko-KR"/>
              </w:rPr>
              <w:t>N/A</w:t>
            </w:r>
          </w:p>
        </w:tc>
      </w:tr>
      <w:tr w:rsidR="008F4D94" w14:paraId="21BE8AAE"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7F918736"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CFD1197" w14:textId="77777777" w:rsidR="008F4D94" w:rsidRDefault="008F4D94" w:rsidP="00190399">
            <w:pPr>
              <w:keepNext/>
              <w:keepLines/>
              <w:spacing w:after="0"/>
              <w:jc w:val="center"/>
              <w:rPr>
                <w:rFonts w:cs="Arial"/>
                <w:kern w:val="2"/>
                <w:szCs w:val="24"/>
                <w:lang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39881C7"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6CB7AAC6" w14:textId="77777777" w:rsidR="008F4D94" w:rsidRDefault="008F4D94" w:rsidP="00190399">
            <w:pPr>
              <w:pStyle w:val="TAC"/>
              <w:rPr>
                <w:rFonts w:eastAsia="Malgun Gothic"/>
                <w:szCs w:val="24"/>
                <w:lang w:eastAsia="ko-KR"/>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D1F54F4" w14:textId="77777777" w:rsidR="008F4D94" w:rsidRDefault="008F4D94" w:rsidP="00190399">
            <w:pPr>
              <w:pStyle w:val="TAC"/>
              <w:rPr>
                <w:rFonts w:eastAsia="Malgun Gothic"/>
                <w:szCs w:val="24"/>
                <w:lang w:eastAsia="ko-KR"/>
              </w:rPr>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160B0B8E" w14:textId="77777777" w:rsidR="008F4D94" w:rsidRDefault="008F4D94" w:rsidP="00190399">
            <w:pPr>
              <w:pStyle w:val="TAC"/>
              <w:rPr>
                <w:szCs w:val="24"/>
                <w:lang w:val="en-US" w:eastAsia="zh-CN"/>
              </w:rPr>
            </w:pPr>
            <w:r>
              <w:rPr>
                <w:rFonts w:eastAsia="宋体"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40C7042D" w14:textId="77777777" w:rsidR="008F4D94" w:rsidRDefault="008F4D94" w:rsidP="00190399">
            <w:pPr>
              <w:pStyle w:val="TAC"/>
              <w:rPr>
                <w:rFonts w:eastAsia="Malgun Gothic"/>
                <w:szCs w:val="24"/>
                <w:lang w:val="en-US" w:eastAsia="ko-KR"/>
              </w:rPr>
            </w:pPr>
            <w:r>
              <w:rPr>
                <w:rFonts w:eastAsia="宋体" w:cs="Arial" w:hint="eastAsia"/>
                <w:kern w:val="2"/>
                <w:szCs w:val="24"/>
                <w:lang w:val="en-US" w:eastAsia="zh-CN"/>
              </w:rPr>
              <w:t>5.9</w:t>
            </w:r>
          </w:p>
        </w:tc>
        <w:tc>
          <w:tcPr>
            <w:tcW w:w="373" w:type="pct"/>
            <w:tcBorders>
              <w:top w:val="single" w:sz="4" w:space="0" w:color="auto"/>
              <w:left w:val="single" w:sz="4" w:space="0" w:color="auto"/>
              <w:bottom w:val="single" w:sz="4" w:space="0" w:color="auto"/>
              <w:right w:val="single" w:sz="4" w:space="0" w:color="auto"/>
            </w:tcBorders>
            <w:vAlign w:val="center"/>
          </w:tcPr>
          <w:p w14:paraId="2DF81807"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IMD5</w:t>
            </w:r>
          </w:p>
        </w:tc>
      </w:tr>
      <w:tr w:rsidR="008F4D94" w14:paraId="6922C97E"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25DAE94A"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A347893" w14:textId="77777777" w:rsidR="008F4D94" w:rsidRDefault="008F4D94" w:rsidP="00190399">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A027E30"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4820</w:t>
            </w:r>
          </w:p>
        </w:tc>
        <w:tc>
          <w:tcPr>
            <w:tcW w:w="619" w:type="pct"/>
            <w:tcBorders>
              <w:top w:val="single" w:sz="4" w:space="0" w:color="auto"/>
              <w:left w:val="single" w:sz="4" w:space="0" w:color="auto"/>
              <w:bottom w:val="single" w:sz="4" w:space="0" w:color="auto"/>
              <w:right w:val="single" w:sz="4" w:space="0" w:color="auto"/>
            </w:tcBorders>
            <w:noWrap/>
            <w:vAlign w:val="center"/>
          </w:tcPr>
          <w:p w14:paraId="3CAFC8A9"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3EB1D156"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46B8B732" w14:textId="77777777" w:rsidR="008F4D94" w:rsidRDefault="008F4D94" w:rsidP="00190399">
            <w:pPr>
              <w:pStyle w:val="TAC"/>
              <w:rPr>
                <w:szCs w:val="24"/>
                <w:lang w:val="en-US" w:eastAsia="zh-CN"/>
              </w:rPr>
            </w:pPr>
            <w:r>
              <w:rPr>
                <w:rFonts w:eastAsia="宋体"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3758C2AB" w14:textId="77777777" w:rsidR="008F4D94" w:rsidRDefault="008F4D94" w:rsidP="00190399">
            <w:pPr>
              <w:pStyle w:val="TAC"/>
              <w:rPr>
                <w:rFonts w:eastAsia="宋体"/>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330FB3A" w14:textId="77777777" w:rsidR="008F4D94" w:rsidRDefault="008F4D94" w:rsidP="00190399">
            <w:pPr>
              <w:pStyle w:val="TAC"/>
              <w:rPr>
                <w:rFonts w:eastAsia="Malgun Gothic"/>
                <w:szCs w:val="24"/>
                <w:lang w:eastAsia="ko-KR"/>
              </w:rPr>
            </w:pPr>
            <w:r>
              <w:rPr>
                <w:rFonts w:eastAsia="Malgun Gothic" w:cs="Arial"/>
                <w:kern w:val="2"/>
                <w:szCs w:val="24"/>
                <w:lang w:eastAsia="ko-KR"/>
              </w:rPr>
              <w:t>N/A</w:t>
            </w:r>
          </w:p>
        </w:tc>
      </w:tr>
      <w:tr w:rsidR="008F4D94" w14:paraId="69730A36"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7698D66A"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0669312" w14:textId="77777777" w:rsidR="008F4D94" w:rsidRDefault="008F4D94" w:rsidP="00190399">
            <w:pPr>
              <w:keepNext/>
              <w:keepLines/>
              <w:spacing w:after="0"/>
              <w:jc w:val="center"/>
              <w:rPr>
                <w:rFonts w:cs="Arial"/>
                <w:kern w:val="2"/>
                <w:szCs w:val="24"/>
                <w:lang w:val="en-US" w:eastAsia="zh-CN"/>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5A250F66"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ACCB18A" w14:textId="77777777" w:rsidR="008F4D94" w:rsidRDefault="008F4D94" w:rsidP="00190399">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79C3F424" w14:textId="77777777" w:rsidR="008F4D94" w:rsidRDefault="008F4D94" w:rsidP="00190399">
            <w:pPr>
              <w:pStyle w:val="TAC"/>
              <w:rPr>
                <w:rFonts w:eastAsia="Malgun Gothic"/>
                <w:szCs w:val="24"/>
                <w:lang w:val="en-US" w:eastAsia="zh-CN"/>
              </w:rPr>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6D79F054" w14:textId="77777777" w:rsidR="008F4D94" w:rsidRDefault="008F4D94" w:rsidP="00190399">
            <w:pPr>
              <w:pStyle w:val="TAC"/>
              <w:rPr>
                <w:szCs w:val="24"/>
                <w:lang w:val="en-US" w:eastAsia="zh-CN"/>
              </w:rPr>
            </w:pPr>
            <w:r>
              <w:rPr>
                <w:rFonts w:cs="Arial" w:hint="eastAsia"/>
                <w:kern w:val="2"/>
                <w:szCs w:val="24"/>
                <w:lang w:val="en-US" w:eastAsia="zh-CN"/>
              </w:rPr>
              <w:t>1850</w:t>
            </w:r>
          </w:p>
        </w:tc>
        <w:tc>
          <w:tcPr>
            <w:tcW w:w="511" w:type="pct"/>
            <w:tcBorders>
              <w:top w:val="single" w:sz="4" w:space="0" w:color="auto"/>
              <w:left w:val="single" w:sz="4" w:space="0" w:color="auto"/>
              <w:bottom w:val="single" w:sz="4" w:space="0" w:color="auto"/>
              <w:right w:val="single" w:sz="4" w:space="0" w:color="auto"/>
            </w:tcBorders>
            <w:noWrap/>
            <w:vAlign w:val="center"/>
          </w:tcPr>
          <w:p w14:paraId="7A05AC0A"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4.7</w:t>
            </w:r>
          </w:p>
        </w:tc>
        <w:tc>
          <w:tcPr>
            <w:tcW w:w="373" w:type="pct"/>
            <w:tcBorders>
              <w:top w:val="single" w:sz="4" w:space="0" w:color="auto"/>
              <w:left w:val="single" w:sz="4" w:space="0" w:color="auto"/>
              <w:bottom w:val="single" w:sz="4" w:space="0" w:color="auto"/>
              <w:right w:val="single" w:sz="4" w:space="0" w:color="auto"/>
            </w:tcBorders>
            <w:vAlign w:val="center"/>
          </w:tcPr>
          <w:p w14:paraId="46A600A1" w14:textId="77777777" w:rsidR="008F4D94" w:rsidRDefault="008F4D94" w:rsidP="00190399">
            <w:pPr>
              <w:pStyle w:val="TAC"/>
              <w:rPr>
                <w:rFonts w:eastAsia="Malgun Gothic"/>
                <w:szCs w:val="24"/>
                <w:lang w:eastAsia="ko-KR"/>
              </w:rPr>
            </w:pPr>
            <w:r>
              <w:rPr>
                <w:rFonts w:eastAsia="宋体" w:cs="Arial" w:hint="eastAsia"/>
                <w:kern w:val="2"/>
                <w:szCs w:val="24"/>
                <w:lang w:val="en-US" w:eastAsia="zh-CN"/>
              </w:rPr>
              <w:t>IMD5</w:t>
            </w:r>
          </w:p>
        </w:tc>
      </w:tr>
      <w:tr w:rsidR="008F4D94" w14:paraId="519A84A2"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7D5B9EC4"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EE6CDA6" w14:textId="77777777" w:rsidR="008F4D94" w:rsidRDefault="008F4D94" w:rsidP="00190399">
            <w:pPr>
              <w:keepNext/>
              <w:keepLines/>
              <w:spacing w:after="0"/>
              <w:jc w:val="center"/>
              <w:rPr>
                <w:rFonts w:cs="Arial"/>
                <w:kern w:val="2"/>
                <w:szCs w:val="24"/>
                <w:lang w:val="en-US"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376C2A4E"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2350</w:t>
            </w:r>
          </w:p>
        </w:tc>
        <w:tc>
          <w:tcPr>
            <w:tcW w:w="619" w:type="pct"/>
            <w:tcBorders>
              <w:top w:val="single" w:sz="4" w:space="0" w:color="auto"/>
              <w:left w:val="single" w:sz="4" w:space="0" w:color="auto"/>
              <w:bottom w:val="single" w:sz="4" w:space="0" w:color="auto"/>
              <w:right w:val="single" w:sz="4" w:space="0" w:color="auto"/>
            </w:tcBorders>
            <w:noWrap/>
            <w:vAlign w:val="center"/>
          </w:tcPr>
          <w:p w14:paraId="4B9FB360" w14:textId="77777777" w:rsidR="008F4D94" w:rsidRDefault="008F4D94" w:rsidP="00190399">
            <w:pPr>
              <w:pStyle w:val="TAC"/>
              <w:rPr>
                <w:rFonts w:eastAsia="Malgun Gothic"/>
                <w:szCs w:val="24"/>
                <w:lang w:val="en-US" w:eastAsia="zh-CN"/>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8B136D3" w14:textId="77777777" w:rsidR="008F4D94" w:rsidRDefault="008F4D94" w:rsidP="00190399">
            <w:pPr>
              <w:pStyle w:val="TAC"/>
              <w:rPr>
                <w:rFonts w:eastAsia="Malgun Gothic"/>
                <w:szCs w:val="24"/>
                <w:lang w:val="en-US" w:eastAsia="zh-CN"/>
              </w:rPr>
            </w:pPr>
            <w:r>
              <w:rPr>
                <w:rFonts w:eastAsia="宋体"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1912B65" w14:textId="77777777" w:rsidR="008F4D94" w:rsidRDefault="008F4D94" w:rsidP="00190399">
            <w:pPr>
              <w:pStyle w:val="TAC"/>
              <w:rPr>
                <w:szCs w:val="24"/>
                <w:lang w:val="en-US" w:eastAsia="zh-CN"/>
              </w:rPr>
            </w:pPr>
            <w:r>
              <w:rPr>
                <w:rFonts w:eastAsia="宋体" w:cs="Arial" w:hint="eastAsia"/>
                <w:kern w:val="2"/>
                <w:szCs w:val="24"/>
                <w:lang w:val="en-US" w:eastAsia="zh-CN"/>
              </w:rPr>
              <w:t>2350</w:t>
            </w:r>
          </w:p>
        </w:tc>
        <w:tc>
          <w:tcPr>
            <w:tcW w:w="511" w:type="pct"/>
            <w:tcBorders>
              <w:top w:val="single" w:sz="4" w:space="0" w:color="auto"/>
              <w:left w:val="single" w:sz="4" w:space="0" w:color="auto"/>
              <w:bottom w:val="single" w:sz="4" w:space="0" w:color="auto"/>
              <w:right w:val="single" w:sz="4" w:space="0" w:color="auto"/>
            </w:tcBorders>
            <w:noWrap/>
            <w:vAlign w:val="center"/>
          </w:tcPr>
          <w:p w14:paraId="493AAD5D" w14:textId="77777777" w:rsidR="008F4D94" w:rsidRDefault="008F4D94" w:rsidP="00190399">
            <w:pPr>
              <w:pStyle w:val="TAC"/>
              <w:rPr>
                <w:rFonts w:eastAsia="Malgun Gothic"/>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B19A34C" w14:textId="77777777" w:rsidR="008F4D94" w:rsidRDefault="008F4D94" w:rsidP="00190399">
            <w:pPr>
              <w:pStyle w:val="TAC"/>
              <w:rPr>
                <w:rFonts w:eastAsia="宋体"/>
                <w:szCs w:val="24"/>
                <w:lang w:val="en-US" w:eastAsia="ko-KR"/>
              </w:rPr>
            </w:pPr>
            <w:r>
              <w:rPr>
                <w:rFonts w:eastAsia="Malgun Gothic" w:cs="Arial"/>
                <w:kern w:val="2"/>
                <w:szCs w:val="24"/>
                <w:lang w:eastAsia="ko-KR"/>
              </w:rPr>
              <w:t>N/A</w:t>
            </w:r>
          </w:p>
        </w:tc>
      </w:tr>
      <w:tr w:rsidR="008F4D94" w14:paraId="07AFE552" w14:textId="77777777" w:rsidTr="00190399">
        <w:trPr>
          <w:trHeight w:val="306"/>
          <w:jc w:val="center"/>
        </w:trPr>
        <w:tc>
          <w:tcPr>
            <w:tcW w:w="1483" w:type="pct"/>
            <w:tcBorders>
              <w:top w:val="nil"/>
              <w:left w:val="single" w:sz="4" w:space="0" w:color="auto"/>
              <w:bottom w:val="single" w:sz="4" w:space="0" w:color="auto"/>
              <w:right w:val="single" w:sz="4" w:space="0" w:color="auto"/>
            </w:tcBorders>
            <w:vAlign w:val="center"/>
          </w:tcPr>
          <w:p w14:paraId="2FDF1597"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C4C1A6C" w14:textId="77777777" w:rsidR="008F4D94" w:rsidRDefault="008F4D94" w:rsidP="00190399">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E9E6F89"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4450</w:t>
            </w:r>
          </w:p>
        </w:tc>
        <w:tc>
          <w:tcPr>
            <w:tcW w:w="619" w:type="pct"/>
            <w:tcBorders>
              <w:top w:val="single" w:sz="4" w:space="0" w:color="auto"/>
              <w:left w:val="single" w:sz="4" w:space="0" w:color="auto"/>
              <w:bottom w:val="single" w:sz="4" w:space="0" w:color="auto"/>
              <w:right w:val="single" w:sz="4" w:space="0" w:color="auto"/>
            </w:tcBorders>
            <w:noWrap/>
            <w:vAlign w:val="center"/>
          </w:tcPr>
          <w:p w14:paraId="0F29AD7E"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4CF182A1" w14:textId="77777777" w:rsidR="008F4D94" w:rsidRDefault="008F4D94" w:rsidP="00190399">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682D3BBE" w14:textId="77777777" w:rsidR="008F4D94" w:rsidRDefault="008F4D94" w:rsidP="00190399">
            <w:pPr>
              <w:pStyle w:val="TAC"/>
              <w:rPr>
                <w:szCs w:val="24"/>
                <w:lang w:val="en-US" w:eastAsia="zh-CN"/>
              </w:rPr>
            </w:pPr>
            <w:r>
              <w:rPr>
                <w:rFonts w:cs="Arial" w:hint="eastAsia"/>
                <w:kern w:val="2"/>
                <w:szCs w:val="24"/>
                <w:lang w:val="en-US" w:eastAsia="zh-CN"/>
              </w:rPr>
              <w:t>4450</w:t>
            </w:r>
          </w:p>
        </w:tc>
        <w:tc>
          <w:tcPr>
            <w:tcW w:w="511" w:type="pct"/>
            <w:tcBorders>
              <w:top w:val="single" w:sz="4" w:space="0" w:color="auto"/>
              <w:left w:val="single" w:sz="4" w:space="0" w:color="auto"/>
              <w:bottom w:val="single" w:sz="4" w:space="0" w:color="auto"/>
              <w:right w:val="single" w:sz="4" w:space="0" w:color="auto"/>
            </w:tcBorders>
            <w:noWrap/>
            <w:vAlign w:val="center"/>
          </w:tcPr>
          <w:p w14:paraId="2A59DF63" w14:textId="77777777" w:rsidR="008F4D94" w:rsidRDefault="008F4D94" w:rsidP="00190399">
            <w:pPr>
              <w:pStyle w:val="TAC"/>
              <w:rPr>
                <w:rFonts w:eastAsia="宋体"/>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4DB9A00" w14:textId="77777777" w:rsidR="008F4D94" w:rsidRDefault="008F4D94" w:rsidP="00190399">
            <w:pPr>
              <w:pStyle w:val="TAC"/>
              <w:rPr>
                <w:rFonts w:eastAsia="Malgun Gothic"/>
                <w:szCs w:val="24"/>
                <w:lang w:eastAsia="ko-KR"/>
              </w:rPr>
            </w:pPr>
            <w:r>
              <w:rPr>
                <w:rFonts w:eastAsia="Malgun Gothic" w:cs="Arial"/>
                <w:kern w:val="2"/>
                <w:szCs w:val="24"/>
                <w:lang w:eastAsia="ko-KR"/>
              </w:rPr>
              <w:t>N/A</w:t>
            </w:r>
          </w:p>
        </w:tc>
      </w:tr>
    </w:tbl>
    <w:p w14:paraId="01FD1CD0" w14:textId="77777777" w:rsidR="008F4D94" w:rsidRDefault="008F4D94" w:rsidP="008F4D94">
      <w:pPr>
        <w:spacing w:after="120"/>
        <w:rPr>
          <w:rFonts w:eastAsia="宋体"/>
          <w:kern w:val="2"/>
          <w:lang w:val="en-US" w:eastAsia="zh-CN"/>
        </w:rPr>
      </w:pPr>
    </w:p>
    <w:p w14:paraId="6646F682" w14:textId="77777777" w:rsidR="008F4D94" w:rsidRDefault="008F4D94" w:rsidP="008F4D94">
      <w:pPr>
        <w:pStyle w:val="21"/>
      </w:pPr>
      <w:bookmarkStart w:id="472" w:name="_Toc180420654"/>
      <w:r>
        <w:t>5.37</w:t>
      </w:r>
      <w:r>
        <w:tab/>
        <w:t>CA_n3-n7-n77</w:t>
      </w:r>
      <w:bookmarkEnd w:id="472"/>
    </w:p>
    <w:p w14:paraId="4B6BB3BE" w14:textId="77777777" w:rsidR="008F4D94" w:rsidRDefault="008F4D94" w:rsidP="008F4D94">
      <w:pPr>
        <w:pStyle w:val="31"/>
        <w:rPr>
          <w:rFonts w:cs="Arial"/>
          <w:szCs w:val="28"/>
          <w:lang w:val="en-US" w:eastAsia="zh-CN"/>
        </w:rPr>
      </w:pPr>
      <w:bookmarkStart w:id="473" w:name="_Toc180420655"/>
      <w:r>
        <w:t>5.37.1</w:t>
      </w:r>
      <w:r>
        <w:tab/>
      </w:r>
      <w:r>
        <w:rPr>
          <w:rFonts w:cs="Arial"/>
          <w:szCs w:val="28"/>
          <w:lang w:val="en-US" w:eastAsia="zh-CN"/>
        </w:rPr>
        <w:t>Common for 1 band UL and 2 bands UL CA</w:t>
      </w:r>
      <w:bookmarkEnd w:id="473"/>
    </w:p>
    <w:p w14:paraId="7DDB5AAF" w14:textId="77777777" w:rsidR="008F4D94" w:rsidRDefault="008F4D94" w:rsidP="008F4D94">
      <w:pPr>
        <w:pStyle w:val="41"/>
      </w:pPr>
      <w:bookmarkStart w:id="474" w:name="_Toc180420656"/>
      <w:r>
        <w:t>5.37.1.1</w:t>
      </w:r>
      <w:r>
        <w:tab/>
      </w:r>
      <w:r>
        <w:rPr>
          <w:rFonts w:cs="Arial"/>
          <w:lang w:eastAsia="zh-CN"/>
        </w:rPr>
        <w:t>Operating bands for CA</w:t>
      </w:r>
      <w:bookmarkEnd w:id="474"/>
    </w:p>
    <w:p w14:paraId="6332E388" w14:textId="77777777" w:rsidR="008F4D94" w:rsidRDefault="008F4D94" w:rsidP="008F4D94">
      <w:pPr>
        <w:pStyle w:val="TH"/>
        <w:rPr>
          <w:lang w:val="en-US"/>
        </w:rPr>
      </w:pPr>
      <w:r>
        <w:rPr>
          <w:rFonts w:cs="Arial"/>
        </w:rPr>
        <w:t xml:space="preserve">Table </w:t>
      </w:r>
      <w:r>
        <w:rPr>
          <w:rFonts w:cs="Arial" w:hint="eastAsia"/>
          <w:lang w:val="en-US" w:eastAsia="zh-CN"/>
        </w:rPr>
        <w:t>5.37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B9877E5"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FD144"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B1BF7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3AE0421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53A2C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6D477241"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3C7099"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B8605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C54E3B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FB1A659" w14:textId="77777777" w:rsidR="008F4D94" w:rsidRDefault="008F4D94" w:rsidP="00190399">
            <w:pPr>
              <w:spacing w:after="0"/>
              <w:rPr>
                <w:rFonts w:ascii="Arial" w:hAnsi="Arial" w:cs="Arial"/>
                <w:b/>
                <w:bCs/>
                <w:color w:val="000000"/>
                <w:sz w:val="18"/>
                <w:szCs w:val="18"/>
              </w:rPr>
            </w:pPr>
          </w:p>
        </w:tc>
      </w:tr>
      <w:tr w:rsidR="008F4D94" w14:paraId="02EA9590"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F72438"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C3554E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506221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56AAFD" w14:textId="77777777" w:rsidR="008F4D94" w:rsidRDefault="008F4D94" w:rsidP="00190399">
            <w:pPr>
              <w:spacing w:after="0"/>
              <w:rPr>
                <w:rFonts w:ascii="Aptos Narrow" w:hAnsi="Aptos Narrow"/>
                <w:color w:val="000000"/>
                <w:sz w:val="22"/>
                <w:szCs w:val="22"/>
              </w:rPr>
            </w:pPr>
          </w:p>
        </w:tc>
      </w:tr>
      <w:tr w:rsidR="008F4D94" w14:paraId="4C335356"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786D2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32FF978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2660A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FA29B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9B8670"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10F7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w:t>
            </w:r>
          </w:p>
        </w:tc>
        <w:tc>
          <w:tcPr>
            <w:tcW w:w="2760" w:type="dxa"/>
            <w:tcBorders>
              <w:top w:val="nil"/>
              <w:left w:val="nil"/>
              <w:bottom w:val="single" w:sz="4" w:space="0" w:color="auto"/>
              <w:right w:val="single" w:sz="4" w:space="0" w:color="auto"/>
            </w:tcBorders>
            <w:shd w:val="clear" w:color="auto" w:fill="auto"/>
            <w:vAlign w:val="center"/>
            <w:hideMark/>
          </w:tcPr>
          <w:p w14:paraId="6DE4EA7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2500-2570</w:t>
            </w:r>
          </w:p>
        </w:tc>
        <w:tc>
          <w:tcPr>
            <w:tcW w:w="2860" w:type="dxa"/>
            <w:tcBorders>
              <w:top w:val="nil"/>
              <w:left w:val="nil"/>
              <w:bottom w:val="single" w:sz="4" w:space="0" w:color="auto"/>
              <w:right w:val="single" w:sz="4" w:space="0" w:color="auto"/>
            </w:tcBorders>
            <w:shd w:val="clear" w:color="auto" w:fill="auto"/>
            <w:vAlign w:val="center"/>
            <w:hideMark/>
          </w:tcPr>
          <w:p w14:paraId="020332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2620-2690</w:t>
            </w:r>
          </w:p>
        </w:tc>
        <w:tc>
          <w:tcPr>
            <w:tcW w:w="1100" w:type="dxa"/>
            <w:tcBorders>
              <w:top w:val="nil"/>
              <w:left w:val="nil"/>
              <w:bottom w:val="single" w:sz="4" w:space="0" w:color="auto"/>
              <w:right w:val="single" w:sz="4" w:space="0" w:color="auto"/>
            </w:tcBorders>
            <w:shd w:val="clear" w:color="auto" w:fill="auto"/>
            <w:vAlign w:val="center"/>
            <w:hideMark/>
          </w:tcPr>
          <w:p w14:paraId="4FB8AB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182D1D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816B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6F08CE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3FD4C46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607F5F9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62B9D2FD" w14:textId="77777777" w:rsidR="008F4D94" w:rsidRDefault="008F4D94" w:rsidP="008F4D94">
      <w:pPr>
        <w:pStyle w:val="TH"/>
      </w:pPr>
    </w:p>
    <w:p w14:paraId="0DE02D99" w14:textId="77777777" w:rsidR="008F4D94" w:rsidRPr="005D2633" w:rsidRDefault="008F4D94" w:rsidP="008F4D94">
      <w:pPr>
        <w:pStyle w:val="41"/>
        <w:rPr>
          <w:rFonts w:cs="Arial"/>
          <w:lang w:eastAsia="zh-CN"/>
        </w:rPr>
      </w:pPr>
      <w:bookmarkStart w:id="475" w:name="_Toc180420657"/>
      <w:r>
        <w:rPr>
          <w:rFonts w:cs="Arial"/>
          <w:lang w:eastAsia="zh-CN"/>
        </w:rPr>
        <w:t>5.37</w:t>
      </w:r>
      <w:r w:rsidRPr="005D2633">
        <w:rPr>
          <w:rFonts w:cs="Arial"/>
          <w:lang w:eastAsia="zh-CN"/>
        </w:rPr>
        <w:t>.1.2</w:t>
      </w:r>
      <w:r w:rsidRPr="005D2633">
        <w:rPr>
          <w:rFonts w:cs="Arial"/>
          <w:lang w:eastAsia="zh-CN"/>
        </w:rPr>
        <w:tab/>
      </w:r>
      <w:r>
        <w:rPr>
          <w:rFonts w:cs="Arial"/>
          <w:lang w:eastAsia="zh-CN"/>
        </w:rPr>
        <w:t>Channel bandwidths per operating band for CA</w:t>
      </w:r>
      <w:bookmarkEnd w:id="475"/>
    </w:p>
    <w:p w14:paraId="6C41F975"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840"/>
        <w:gridCol w:w="850"/>
        <w:gridCol w:w="3969"/>
        <w:gridCol w:w="1202"/>
      </w:tblGrid>
      <w:tr w:rsidR="008F4D94" w14:paraId="753CA6AC"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0BE428"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F40B08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D31403" w14:textId="77777777" w:rsidR="008F4D94" w:rsidRDefault="008F4D94" w:rsidP="00190399">
            <w:pPr>
              <w:pStyle w:val="TAH"/>
              <w:rPr>
                <w:szCs w:val="18"/>
                <w:lang w:eastAsia="zh-CN"/>
              </w:rPr>
            </w:pPr>
            <w:r>
              <w:t>NR CA configuration</w:t>
            </w:r>
          </w:p>
        </w:tc>
        <w:tc>
          <w:tcPr>
            <w:tcW w:w="1840" w:type="dxa"/>
            <w:tcBorders>
              <w:left w:val="single" w:sz="4" w:space="0" w:color="auto"/>
              <w:bottom w:val="single" w:sz="4" w:space="0" w:color="auto"/>
              <w:right w:val="single" w:sz="4" w:space="0" w:color="auto"/>
            </w:tcBorders>
            <w:shd w:val="clear" w:color="auto" w:fill="auto"/>
            <w:vAlign w:val="center"/>
          </w:tcPr>
          <w:p w14:paraId="66B396EC"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850" w:type="dxa"/>
            <w:tcBorders>
              <w:left w:val="single" w:sz="4" w:space="0" w:color="auto"/>
              <w:right w:val="single" w:sz="4" w:space="0" w:color="auto"/>
            </w:tcBorders>
            <w:vAlign w:val="center"/>
          </w:tcPr>
          <w:p w14:paraId="12B1C1CA"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486424FE"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4EC1078" w14:textId="77777777" w:rsidR="008F4D94" w:rsidRDefault="008F4D94" w:rsidP="00190399">
            <w:pPr>
              <w:pStyle w:val="TAH"/>
              <w:rPr>
                <w:szCs w:val="18"/>
                <w:lang w:val="en-US" w:eastAsia="zh-CN"/>
              </w:rPr>
            </w:pPr>
            <w:r>
              <w:t>Bandwidth combination set</w:t>
            </w:r>
          </w:p>
        </w:tc>
      </w:tr>
      <w:tr w:rsidR="008F4D94" w14:paraId="61A9EF3E"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0D1DB"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CA_n3A-n7A-n77A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33F9BD9" w14:textId="77777777" w:rsidR="008F4D94" w:rsidRPr="00B00CBD" w:rsidRDefault="008F4D94" w:rsidP="00190399">
            <w:pPr>
              <w:pStyle w:val="TAC"/>
              <w:rPr>
                <w:rFonts w:eastAsia="宋体" w:cs="Arial"/>
                <w:szCs w:val="18"/>
                <w:lang w:val="en-US" w:eastAsia="zh-CN"/>
              </w:rPr>
            </w:pPr>
            <w:r w:rsidRPr="0092218E">
              <w:rPr>
                <w:rFonts w:eastAsia="宋体" w:cs="Arial"/>
                <w:szCs w:val="18"/>
                <w:lang w:eastAsia="zh-CN"/>
              </w:rPr>
              <w:t>CA_n3A-n7A</w:t>
            </w:r>
            <w:r w:rsidRPr="0092218E">
              <w:rPr>
                <w:rFonts w:eastAsia="宋体" w:cs="Arial"/>
                <w:szCs w:val="18"/>
                <w:lang w:eastAsia="zh-CN"/>
              </w:rPr>
              <w:br/>
              <w:t>CA_n3A-n77A</w:t>
            </w:r>
            <w:r w:rsidRPr="0092218E">
              <w:rPr>
                <w:rFonts w:eastAsia="宋体" w:cs="Arial"/>
                <w:szCs w:val="18"/>
                <w:lang w:eastAsia="zh-CN"/>
              </w:rPr>
              <w:br/>
              <w:t>CA_n7A-n77A</w:t>
            </w:r>
          </w:p>
        </w:tc>
        <w:tc>
          <w:tcPr>
            <w:tcW w:w="850" w:type="dxa"/>
            <w:tcBorders>
              <w:left w:val="single" w:sz="4" w:space="0" w:color="auto"/>
              <w:right w:val="single" w:sz="4" w:space="0" w:color="auto"/>
            </w:tcBorders>
            <w:vAlign w:val="center"/>
          </w:tcPr>
          <w:p w14:paraId="3A4A8CC7"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590789EE" w14:textId="77777777" w:rsidR="008F4D94" w:rsidRPr="0092218E" w:rsidRDefault="008F4D94" w:rsidP="00190399">
            <w:pPr>
              <w:keepNext/>
              <w:keepLines/>
              <w:spacing w:after="0"/>
              <w:jc w:val="center"/>
              <w:textAlignment w:val="bottom"/>
              <w:rPr>
                <w:rFonts w:ascii="Arial" w:hAnsi="Arial" w:cs="Arial"/>
                <w:sz w:val="18"/>
                <w:szCs w:val="18"/>
                <w:lang w:val="en-US" w:eastAsia="zh-CN"/>
              </w:rPr>
            </w:pPr>
            <w:r w:rsidRPr="00661D66">
              <w:rPr>
                <w:rFonts w:ascii="Arial" w:hAnsi="Arial" w:cs="Arial"/>
                <w:sz w:val="18"/>
                <w:szCs w:val="18"/>
                <w:lang w:eastAsia="zh-CN"/>
              </w:rPr>
              <w:t>n3 channel bandwidths in Table 5.3.5-1</w:t>
            </w:r>
          </w:p>
        </w:tc>
        <w:tc>
          <w:tcPr>
            <w:tcW w:w="1202" w:type="dxa"/>
            <w:tcBorders>
              <w:left w:val="single" w:sz="4" w:space="0" w:color="auto"/>
              <w:bottom w:val="nil"/>
              <w:right w:val="single" w:sz="4" w:space="0" w:color="auto"/>
            </w:tcBorders>
            <w:shd w:val="clear" w:color="auto" w:fill="auto"/>
            <w:vAlign w:val="center"/>
          </w:tcPr>
          <w:p w14:paraId="114365ED"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04F7FC5A"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F4BF590" w14:textId="77777777" w:rsidR="008F4D94" w:rsidRPr="00B00CBD" w:rsidRDefault="008F4D94" w:rsidP="00190399">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30187F90" w14:textId="77777777" w:rsidR="008F4D94" w:rsidRPr="00B00CBD" w:rsidRDefault="008F4D94" w:rsidP="00190399">
            <w:pPr>
              <w:pStyle w:val="TAC"/>
              <w:rPr>
                <w:rFonts w:cs="Arial"/>
                <w:szCs w:val="18"/>
                <w:lang w:val="en-US" w:eastAsia="zh-CN"/>
              </w:rPr>
            </w:pPr>
          </w:p>
        </w:tc>
        <w:tc>
          <w:tcPr>
            <w:tcW w:w="850" w:type="dxa"/>
            <w:tcBorders>
              <w:left w:val="single" w:sz="4" w:space="0" w:color="auto"/>
              <w:right w:val="single" w:sz="4" w:space="0" w:color="auto"/>
            </w:tcBorders>
            <w:vAlign w:val="center"/>
          </w:tcPr>
          <w:p w14:paraId="36E28085" w14:textId="77777777" w:rsidR="008F4D94" w:rsidRPr="00B00CBD" w:rsidRDefault="008F4D94" w:rsidP="00190399">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2A69338D" w14:textId="77777777" w:rsidR="008F4D94" w:rsidRPr="0092218E"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20EB7BC5" w14:textId="77777777" w:rsidR="008F4D94" w:rsidRPr="00B00CBD" w:rsidRDefault="008F4D94" w:rsidP="00190399">
            <w:pPr>
              <w:pStyle w:val="TAC"/>
              <w:rPr>
                <w:rFonts w:cs="Arial"/>
                <w:szCs w:val="18"/>
                <w:lang w:val="en-US" w:eastAsia="zh-CN"/>
              </w:rPr>
            </w:pPr>
          </w:p>
        </w:tc>
      </w:tr>
      <w:tr w:rsidR="008F4D94" w14:paraId="31400B2E"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3898BC9F" w14:textId="77777777" w:rsidR="008F4D94" w:rsidRPr="00B00CBD" w:rsidRDefault="008F4D94" w:rsidP="00190399">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688F4E1" w14:textId="77777777" w:rsidR="008F4D94" w:rsidRPr="00B00CBD" w:rsidRDefault="008F4D94" w:rsidP="00190399">
            <w:pPr>
              <w:pStyle w:val="TAC"/>
              <w:rPr>
                <w:rFonts w:cs="Arial"/>
                <w:szCs w:val="18"/>
                <w:lang w:val="en-US" w:eastAsia="zh-CN"/>
              </w:rPr>
            </w:pPr>
          </w:p>
        </w:tc>
        <w:tc>
          <w:tcPr>
            <w:tcW w:w="850" w:type="dxa"/>
            <w:tcBorders>
              <w:left w:val="single" w:sz="4" w:space="0" w:color="auto"/>
              <w:right w:val="single" w:sz="4" w:space="0" w:color="auto"/>
            </w:tcBorders>
            <w:vAlign w:val="center"/>
          </w:tcPr>
          <w:p w14:paraId="5F2742C3" w14:textId="77777777" w:rsidR="008F4D94" w:rsidRDefault="008F4D94" w:rsidP="00190399">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03929AE" w14:textId="77777777" w:rsidR="008F4D94" w:rsidRPr="0092218E"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C00AED6" w14:textId="77777777" w:rsidR="008F4D94" w:rsidRPr="00B00CBD" w:rsidRDefault="008F4D94" w:rsidP="00190399">
            <w:pPr>
              <w:pStyle w:val="TAC"/>
              <w:rPr>
                <w:rFonts w:cs="Arial"/>
                <w:szCs w:val="18"/>
                <w:lang w:val="en-US" w:eastAsia="zh-CN"/>
              </w:rPr>
            </w:pPr>
          </w:p>
        </w:tc>
      </w:tr>
      <w:tr w:rsidR="008F4D94" w14:paraId="6BB65B58"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00F9B7DC" w14:textId="77777777" w:rsidR="008F4D94" w:rsidRPr="00B00CBD" w:rsidRDefault="008F4D94" w:rsidP="00190399">
            <w:pPr>
              <w:pStyle w:val="TAC"/>
              <w:rPr>
                <w:rFonts w:cs="Arial"/>
                <w:szCs w:val="18"/>
                <w:lang w:val="en-US" w:eastAsia="zh-CN"/>
              </w:rPr>
            </w:pPr>
            <w:r>
              <w:rPr>
                <w:rFonts w:eastAsia="宋体" w:cs="Arial"/>
                <w:szCs w:val="18"/>
                <w:lang w:val="en-US" w:eastAsia="zh-CN"/>
              </w:rPr>
              <w:t>CA_n3A-n7A-n77(2A)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70F25BA" w14:textId="77777777" w:rsidR="008F4D94" w:rsidRDefault="008F4D94" w:rsidP="00190399">
            <w:pPr>
              <w:pStyle w:val="TAC"/>
              <w:rPr>
                <w:rFonts w:cs="Arial"/>
                <w:szCs w:val="18"/>
                <w:lang w:eastAsia="zh-CN"/>
              </w:rPr>
            </w:pPr>
            <w:r w:rsidRPr="0092218E">
              <w:rPr>
                <w:rFonts w:cs="Arial"/>
                <w:szCs w:val="18"/>
                <w:lang w:eastAsia="zh-CN"/>
              </w:rPr>
              <w:t>CA_n77(2A)</w:t>
            </w:r>
          </w:p>
          <w:p w14:paraId="6B2709E4" w14:textId="77777777" w:rsidR="008F4D94" w:rsidRPr="0092218E" w:rsidRDefault="008F4D94" w:rsidP="00190399">
            <w:pPr>
              <w:pStyle w:val="TAC"/>
              <w:rPr>
                <w:rFonts w:cs="Arial"/>
                <w:szCs w:val="18"/>
                <w:lang w:eastAsia="zh-CN"/>
              </w:rPr>
            </w:pPr>
            <w:r w:rsidRPr="0092218E">
              <w:rPr>
                <w:rFonts w:cs="Arial"/>
                <w:szCs w:val="18"/>
                <w:lang w:eastAsia="zh-CN"/>
              </w:rPr>
              <w:t>CA_n3A-n7A</w:t>
            </w:r>
            <w:r w:rsidRPr="0092218E">
              <w:rPr>
                <w:rFonts w:cs="Arial"/>
                <w:szCs w:val="18"/>
                <w:lang w:eastAsia="zh-CN"/>
              </w:rPr>
              <w:br/>
              <w:t>CA_n3A-n77A</w:t>
            </w:r>
            <w:r w:rsidRPr="0092218E">
              <w:rPr>
                <w:rFonts w:cs="Arial"/>
                <w:szCs w:val="18"/>
                <w:lang w:eastAsia="zh-CN"/>
              </w:rPr>
              <w:br/>
              <w:t>CA_n7A-n77A</w:t>
            </w:r>
          </w:p>
        </w:tc>
        <w:tc>
          <w:tcPr>
            <w:tcW w:w="850" w:type="dxa"/>
            <w:tcBorders>
              <w:left w:val="single" w:sz="4" w:space="0" w:color="auto"/>
              <w:right w:val="single" w:sz="4" w:space="0" w:color="auto"/>
            </w:tcBorders>
            <w:vAlign w:val="center"/>
          </w:tcPr>
          <w:p w14:paraId="53B35372" w14:textId="77777777" w:rsidR="008F4D94"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19515F5" w14:textId="77777777" w:rsidR="008F4D94" w:rsidRPr="0092218E" w:rsidRDefault="008F4D94" w:rsidP="00190399">
            <w:pPr>
              <w:keepNext/>
              <w:keepLines/>
              <w:spacing w:after="0"/>
              <w:jc w:val="center"/>
              <w:textAlignment w:val="bottom"/>
              <w:rPr>
                <w:rFonts w:ascii="Arial" w:eastAsia="宋体" w:hAnsi="Arial" w:cs="Arial"/>
                <w:sz w:val="18"/>
                <w:szCs w:val="18"/>
                <w:lang w:val="en-US" w:eastAsia="zh-CN" w:bidi="ar"/>
              </w:rPr>
            </w:pPr>
            <w:r w:rsidRPr="00661D66">
              <w:rPr>
                <w:rFonts w:ascii="Arial" w:hAnsi="Arial" w:cs="Arial"/>
                <w:sz w:val="18"/>
                <w:szCs w:val="18"/>
                <w:lang w:eastAsia="zh-CN"/>
              </w:rPr>
              <w:t>n3 channel bandwidths in Table 5.3.5-1</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780DCD"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60C11E89"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DDB3222" w14:textId="77777777" w:rsidR="008F4D94" w:rsidRPr="00B00CBD" w:rsidRDefault="008F4D94" w:rsidP="00190399">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6D1F233B" w14:textId="77777777" w:rsidR="008F4D94" w:rsidRPr="00B00CBD" w:rsidRDefault="008F4D94" w:rsidP="00190399">
            <w:pPr>
              <w:pStyle w:val="TAC"/>
              <w:rPr>
                <w:rFonts w:cs="Arial"/>
                <w:szCs w:val="18"/>
                <w:lang w:val="en-US" w:eastAsia="zh-CN"/>
              </w:rPr>
            </w:pPr>
          </w:p>
        </w:tc>
        <w:tc>
          <w:tcPr>
            <w:tcW w:w="850" w:type="dxa"/>
            <w:tcBorders>
              <w:left w:val="single" w:sz="4" w:space="0" w:color="auto"/>
              <w:right w:val="single" w:sz="4" w:space="0" w:color="auto"/>
            </w:tcBorders>
            <w:vAlign w:val="center"/>
          </w:tcPr>
          <w:p w14:paraId="5E978950" w14:textId="77777777" w:rsidR="008F4D94" w:rsidRDefault="008F4D94" w:rsidP="00190399">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767BBE11"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0437839F" w14:textId="77777777" w:rsidR="008F4D94" w:rsidRPr="00B00CBD" w:rsidRDefault="008F4D94" w:rsidP="00190399">
            <w:pPr>
              <w:pStyle w:val="TAC"/>
              <w:rPr>
                <w:rFonts w:cs="Arial"/>
                <w:szCs w:val="18"/>
                <w:lang w:val="en-US" w:eastAsia="zh-CN"/>
              </w:rPr>
            </w:pPr>
          </w:p>
        </w:tc>
      </w:tr>
      <w:tr w:rsidR="008F4D94" w14:paraId="4890DD06"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BBD5B50" w14:textId="77777777" w:rsidR="008F4D94" w:rsidRPr="00B00CBD" w:rsidRDefault="008F4D94" w:rsidP="00190399">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A64FB54" w14:textId="77777777" w:rsidR="008F4D94" w:rsidRPr="00B00CBD" w:rsidRDefault="008F4D94" w:rsidP="00190399">
            <w:pPr>
              <w:pStyle w:val="TAC"/>
              <w:rPr>
                <w:rFonts w:cs="Arial"/>
                <w:szCs w:val="18"/>
                <w:lang w:val="en-US" w:eastAsia="zh-CN"/>
              </w:rPr>
            </w:pPr>
          </w:p>
        </w:tc>
        <w:tc>
          <w:tcPr>
            <w:tcW w:w="850" w:type="dxa"/>
            <w:tcBorders>
              <w:left w:val="single" w:sz="4" w:space="0" w:color="auto"/>
              <w:right w:val="single" w:sz="4" w:space="0" w:color="auto"/>
            </w:tcBorders>
            <w:vAlign w:val="center"/>
          </w:tcPr>
          <w:p w14:paraId="6F0ABBAD" w14:textId="77777777" w:rsidR="008F4D94" w:rsidRDefault="008F4D94" w:rsidP="00190399">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9CEC6D9" w14:textId="77777777" w:rsidR="008F4D94" w:rsidRPr="0092218E"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w:t>
            </w:r>
            <w:r w:rsidRPr="0092218E">
              <w:rPr>
                <w:rFonts w:ascii="Arial" w:eastAsia="宋体" w:hAnsi="Arial" w:cs="Arial"/>
                <w:sz w:val="18"/>
                <w:szCs w:val="18"/>
                <w:lang w:eastAsia="zh-CN" w:bidi="ar"/>
              </w:rPr>
              <w:t>A_n77(2A)_BCS4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CAF34FE" w14:textId="77777777" w:rsidR="008F4D94" w:rsidRPr="00B00CBD" w:rsidRDefault="008F4D94" w:rsidP="00190399">
            <w:pPr>
              <w:pStyle w:val="TAC"/>
              <w:rPr>
                <w:rFonts w:cs="Arial"/>
                <w:szCs w:val="18"/>
                <w:lang w:val="en-US" w:eastAsia="zh-CN"/>
              </w:rPr>
            </w:pPr>
          </w:p>
        </w:tc>
      </w:tr>
    </w:tbl>
    <w:p w14:paraId="787C0678" w14:textId="77777777" w:rsidR="008F4D94" w:rsidRDefault="008F4D94" w:rsidP="008F4D94">
      <w:pPr>
        <w:pStyle w:val="41"/>
        <w:rPr>
          <w:rFonts w:cs="Arial"/>
          <w:szCs w:val="22"/>
          <w:lang w:val="en-US" w:eastAsia="zh-CN"/>
        </w:rPr>
      </w:pPr>
      <w:bookmarkStart w:id="476" w:name="_Toc180420658"/>
      <w:r>
        <w:rPr>
          <w:rFonts w:cs="Arial"/>
          <w:lang w:eastAsia="zh-CN"/>
        </w:rPr>
        <w:t>5.37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76"/>
    </w:p>
    <w:p w14:paraId="49111AE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w:t>
      </w:r>
      <w:r>
        <w:rPr>
          <w:lang w:val="en-US" w:eastAsia="zh-CN"/>
        </w:rPr>
        <w:t>-n77</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taken from CA_n3-n7-n78.</w:t>
      </w:r>
    </w:p>
    <w:p w14:paraId="30414285" w14:textId="77777777" w:rsidR="008F4D94" w:rsidRDefault="008F4D94" w:rsidP="008F4D94">
      <w:pPr>
        <w:pStyle w:val="TH"/>
      </w:pPr>
      <w:r>
        <w:t xml:space="preserve">Table </w:t>
      </w:r>
      <w:r>
        <w:rPr>
          <w:rFonts w:hint="eastAsia"/>
          <w:lang w:val="en-US" w:eastAsia="zh-CN"/>
        </w:rPr>
        <w:t>5.37</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CellMar>
          <w:left w:w="0" w:type="dxa"/>
          <w:right w:w="0" w:type="dxa"/>
        </w:tblCellMar>
        <w:tblLook w:val="04A0" w:firstRow="1" w:lastRow="0" w:firstColumn="1" w:lastColumn="0" w:noHBand="0" w:noVBand="1"/>
      </w:tblPr>
      <w:tblGrid>
        <w:gridCol w:w="1720"/>
        <w:gridCol w:w="1940"/>
        <w:gridCol w:w="1820"/>
        <w:gridCol w:w="2080"/>
      </w:tblGrid>
      <w:tr w:rsidR="008F4D94" w14:paraId="47A117D0"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1A9CE"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FC143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D0F2371" w14:textId="77777777" w:rsidTr="00190399">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747C" w14:textId="77777777" w:rsidR="008F4D94" w:rsidRDefault="008F4D94" w:rsidP="00190399">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A507E6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7D7E63F"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8CF8B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CA_n3-n7-n77</w:t>
            </w:r>
          </w:p>
        </w:tc>
        <w:tc>
          <w:tcPr>
            <w:tcW w:w="1940" w:type="dxa"/>
            <w:tcBorders>
              <w:top w:val="nil"/>
              <w:left w:val="nil"/>
              <w:bottom w:val="single" w:sz="4" w:space="0" w:color="auto"/>
              <w:right w:val="single" w:sz="4" w:space="0" w:color="auto"/>
            </w:tcBorders>
            <w:shd w:val="clear" w:color="auto" w:fill="auto"/>
            <w:vAlign w:val="center"/>
            <w:hideMark/>
          </w:tcPr>
          <w:p w14:paraId="3D38EA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0.6</w:t>
            </w:r>
          </w:p>
        </w:tc>
        <w:tc>
          <w:tcPr>
            <w:tcW w:w="1820" w:type="dxa"/>
            <w:tcBorders>
              <w:top w:val="nil"/>
              <w:left w:val="nil"/>
              <w:bottom w:val="single" w:sz="4" w:space="0" w:color="auto"/>
              <w:right w:val="single" w:sz="4" w:space="0" w:color="auto"/>
            </w:tcBorders>
            <w:shd w:val="clear" w:color="auto" w:fill="auto"/>
            <w:vAlign w:val="center"/>
            <w:hideMark/>
          </w:tcPr>
          <w:p w14:paraId="4B8FE34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0.6</w:t>
            </w:r>
          </w:p>
        </w:tc>
        <w:tc>
          <w:tcPr>
            <w:tcW w:w="2080" w:type="dxa"/>
            <w:tcBorders>
              <w:top w:val="nil"/>
              <w:left w:val="nil"/>
              <w:bottom w:val="single" w:sz="4" w:space="0" w:color="auto"/>
              <w:right w:val="single" w:sz="4" w:space="0" w:color="auto"/>
            </w:tcBorders>
            <w:shd w:val="clear" w:color="auto" w:fill="auto"/>
            <w:vAlign w:val="center"/>
            <w:hideMark/>
          </w:tcPr>
          <w:p w14:paraId="6A0F4B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0.8</w:t>
            </w:r>
          </w:p>
        </w:tc>
      </w:tr>
      <w:tr w:rsidR="008F4D94" w14:paraId="49809E61"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0A8DF05"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648C7BA" w14:textId="77777777" w:rsidR="008F4D94" w:rsidRDefault="008F4D94" w:rsidP="008F4D94">
      <w:pPr>
        <w:pStyle w:val="TH"/>
        <w:spacing w:before="120" w:after="120"/>
        <w:rPr>
          <w:lang w:eastAsia="zh-CN"/>
        </w:rPr>
      </w:pPr>
      <w:r>
        <w:t xml:space="preserve"> Table </w:t>
      </w:r>
      <w:r>
        <w:rPr>
          <w:lang w:val="en-US" w:eastAsia="zh-CN"/>
        </w:rPr>
        <w:t>5.37.1.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CellMar>
          <w:left w:w="0" w:type="dxa"/>
          <w:right w:w="0" w:type="dxa"/>
        </w:tblCellMar>
        <w:tblLook w:val="04A0" w:firstRow="1" w:lastRow="0" w:firstColumn="1" w:lastColumn="0" w:noHBand="0" w:noVBand="1"/>
      </w:tblPr>
      <w:tblGrid>
        <w:gridCol w:w="1820"/>
        <w:gridCol w:w="2040"/>
        <w:gridCol w:w="2080"/>
        <w:gridCol w:w="2100"/>
      </w:tblGrid>
      <w:tr w:rsidR="008F4D94" w14:paraId="22CF2558"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31845"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0A66BF8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C3D686C" w14:textId="77777777" w:rsidTr="00190399">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5F61" w14:textId="77777777" w:rsidR="008F4D94" w:rsidRDefault="008F4D94" w:rsidP="00190399">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D0183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2AEE787"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2ADBAF6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CA_n3-n7-n77</w:t>
            </w:r>
          </w:p>
        </w:tc>
        <w:tc>
          <w:tcPr>
            <w:tcW w:w="2040" w:type="dxa"/>
            <w:tcBorders>
              <w:top w:val="nil"/>
              <w:left w:val="nil"/>
              <w:bottom w:val="single" w:sz="4" w:space="0" w:color="auto"/>
              <w:right w:val="single" w:sz="4" w:space="0" w:color="auto"/>
            </w:tcBorders>
            <w:shd w:val="clear" w:color="auto" w:fill="auto"/>
            <w:vAlign w:val="center"/>
            <w:hideMark/>
          </w:tcPr>
          <w:p w14:paraId="48E5F1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0.2</w:t>
            </w:r>
          </w:p>
        </w:tc>
        <w:tc>
          <w:tcPr>
            <w:tcW w:w="2080" w:type="dxa"/>
            <w:tcBorders>
              <w:top w:val="nil"/>
              <w:left w:val="nil"/>
              <w:bottom w:val="single" w:sz="4" w:space="0" w:color="auto"/>
              <w:right w:val="single" w:sz="4" w:space="0" w:color="auto"/>
            </w:tcBorders>
            <w:shd w:val="clear" w:color="auto" w:fill="auto"/>
            <w:vAlign w:val="center"/>
            <w:hideMark/>
          </w:tcPr>
          <w:p w14:paraId="387402E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0.2</w:t>
            </w:r>
          </w:p>
        </w:tc>
        <w:tc>
          <w:tcPr>
            <w:tcW w:w="2100" w:type="dxa"/>
            <w:tcBorders>
              <w:top w:val="nil"/>
              <w:left w:val="nil"/>
              <w:bottom w:val="single" w:sz="4" w:space="0" w:color="auto"/>
              <w:right w:val="single" w:sz="4" w:space="0" w:color="auto"/>
            </w:tcBorders>
            <w:shd w:val="clear" w:color="auto" w:fill="auto"/>
            <w:vAlign w:val="center"/>
            <w:hideMark/>
          </w:tcPr>
          <w:p w14:paraId="559F7D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0.5</w:t>
            </w:r>
          </w:p>
        </w:tc>
      </w:tr>
      <w:tr w:rsidR="008F4D94" w14:paraId="58A3DDC0"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AF51E9A"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17EE67E" w14:textId="77777777" w:rsidR="008F4D94" w:rsidRPr="005D2633" w:rsidRDefault="008F4D94" w:rsidP="008F4D94">
      <w:pPr>
        <w:pStyle w:val="31"/>
        <w:rPr>
          <w:rFonts w:cs="Arial"/>
          <w:szCs w:val="28"/>
          <w:lang w:val="en-US" w:eastAsia="zh-CN"/>
        </w:rPr>
      </w:pPr>
      <w:r w:rsidRPr="005D2633">
        <w:rPr>
          <w:rFonts w:cs="Arial"/>
          <w:szCs w:val="28"/>
          <w:lang w:val="en-US" w:eastAsia="zh-CN"/>
        </w:rPr>
        <w:t xml:space="preserve"> </w:t>
      </w:r>
      <w:bookmarkStart w:id="477" w:name="_Toc180420659"/>
      <w:r>
        <w:rPr>
          <w:rFonts w:cs="Arial"/>
          <w:szCs w:val="28"/>
          <w:lang w:val="en-US" w:eastAsia="zh-CN"/>
        </w:rPr>
        <w:t>5.37</w:t>
      </w:r>
      <w:r w:rsidRPr="005D2633">
        <w:rPr>
          <w:rFonts w:cs="Arial"/>
          <w:szCs w:val="28"/>
          <w:lang w:val="en-US" w:eastAsia="zh-CN"/>
        </w:rPr>
        <w:t>.2</w:t>
      </w:r>
      <w:r w:rsidRPr="005D2633">
        <w:rPr>
          <w:rFonts w:cs="Arial"/>
          <w:szCs w:val="28"/>
          <w:lang w:val="en-US" w:eastAsia="zh-CN"/>
        </w:rPr>
        <w:tab/>
        <w:t>Specific for 2 bands UL CA</w:t>
      </w:r>
      <w:bookmarkEnd w:id="477"/>
    </w:p>
    <w:p w14:paraId="1C5D3E27" w14:textId="77777777" w:rsidR="008F4D94" w:rsidRPr="00140BB6" w:rsidRDefault="008F4D94" w:rsidP="008F4D94">
      <w:pPr>
        <w:pStyle w:val="41"/>
      </w:pPr>
      <w:bookmarkStart w:id="478" w:name="_Toc180420660"/>
      <w:r>
        <w:t>5.37</w:t>
      </w:r>
      <w:r w:rsidRPr="00140BB6">
        <w:t>.2.1</w:t>
      </w:r>
      <w:r w:rsidRPr="00140BB6">
        <w:tab/>
        <w:t>UE co-existence studies</w:t>
      </w:r>
      <w:bookmarkEnd w:id="478"/>
    </w:p>
    <w:p w14:paraId="4026117F" w14:textId="77777777" w:rsidR="008F4D94" w:rsidRPr="00242348" w:rsidRDefault="008F4D94" w:rsidP="008F4D94">
      <w:pPr>
        <w:pStyle w:val="51"/>
        <w:rPr>
          <w:snapToGrid w:val="0"/>
        </w:rPr>
      </w:pPr>
      <w:bookmarkStart w:id="479" w:name="_Toc180420661"/>
      <w:r>
        <w:rPr>
          <w:rFonts w:hint="eastAsia"/>
          <w:snapToGrid w:val="0"/>
        </w:rPr>
        <w:t>5.37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79"/>
    </w:p>
    <w:p w14:paraId="0F79F8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w:t>
      </w:r>
      <w:r w:rsidRPr="00A76C0A">
        <w:rPr>
          <w:rFonts w:eastAsia="MS Mincho"/>
        </w:rPr>
        <w:t>A.</w:t>
      </w:r>
    </w:p>
    <w:p w14:paraId="554D6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1824999"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ADB6C"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2606AA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7E8F0F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70510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E2311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7E3E41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4E514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174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2F2C9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CD770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5C95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F7B77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B1906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FDC80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715 - 860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EEF9F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4210 - 4355</w:t>
            </w:r>
          </w:p>
        </w:tc>
      </w:tr>
      <w:tr w:rsidR="008F4D94" w14:paraId="4A74EC76"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65F6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C76A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33F615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4EE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ADB7E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F3F91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A059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83A26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850 - 1070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9385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3215 - 3430</w:t>
            </w:r>
          </w:p>
        </w:tc>
      </w:tr>
      <w:tr w:rsidR="008F4D94" w14:paraId="77423D4E"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A7AEC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E84C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D166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43FF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B531B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73470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6E02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41498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5920 - 6140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AD827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6710 - 6925</w:t>
            </w:r>
          </w:p>
        </w:tc>
      </w:tr>
      <w:tr w:rsidR="008F4D94" w14:paraId="2A4BF2F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8C7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789FE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9B2F8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7AC98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92DD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372B44"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523E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62E5E6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2560 - 2855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BE7A1C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5715 - 6000</w:t>
            </w:r>
          </w:p>
        </w:tc>
      </w:tr>
      <w:tr w:rsidR="008F4D94" w14:paraId="69C2C92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83717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A5EBE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57F22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F2B2D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5C3997"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0ACA79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AA69A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1720 - 1430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473E670" w14:textId="77777777" w:rsidR="008F4D94" w:rsidRDefault="008F4D94" w:rsidP="00190399">
            <w:pPr>
              <w:spacing w:after="0"/>
              <w:rPr>
                <w:rFonts w:ascii="Arial" w:hAnsi="Arial" w:cs="Arial"/>
                <w:color w:val="000000"/>
                <w:sz w:val="18"/>
                <w:szCs w:val="18"/>
              </w:rPr>
            </w:pPr>
          </w:p>
        </w:tc>
      </w:tr>
      <w:tr w:rsidR="008F4D94" w14:paraId="4ED41F7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1A4D1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0B5EB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3D6E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A73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BBF5D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4D4EC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C8D01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4E38F0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7630 - 7925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F2810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9210 - 9495</w:t>
            </w:r>
          </w:p>
        </w:tc>
      </w:tr>
      <w:tr w:rsidR="008F4D94" w14:paraId="6B82ECB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2E7B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10AB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E55A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790A0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91F9A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BFDC1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6BD77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8420 - 8710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36D4E4" w14:textId="77777777" w:rsidR="008F4D94" w:rsidRDefault="008F4D94" w:rsidP="00190399">
            <w:pPr>
              <w:spacing w:after="0"/>
              <w:rPr>
                <w:rFonts w:ascii="Arial" w:hAnsi="Arial" w:cs="Arial"/>
                <w:color w:val="000000"/>
                <w:sz w:val="18"/>
                <w:szCs w:val="18"/>
              </w:rPr>
            </w:pPr>
          </w:p>
        </w:tc>
      </w:tr>
      <w:tr w:rsidR="008F4D94" w14:paraId="70903492"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2473A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75E02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25162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CEC17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FAA2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10ECA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DB60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57D277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8570 - 8215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5F38B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4640 - 4270</w:t>
            </w:r>
          </w:p>
        </w:tc>
      </w:tr>
      <w:tr w:rsidR="008F4D94" w14:paraId="5A4A69B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3807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374E95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2895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04183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210F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37FC0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7A1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4640F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4290 - 3930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37D6C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355 - 10</w:t>
            </w:r>
          </w:p>
        </w:tc>
      </w:tr>
      <w:tr w:rsidR="008F4D94" w14:paraId="4B9449A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CC103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09754C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9BB8E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1207C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598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2EEDB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DACC6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DFAC5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11710 - 12065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E325D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9340 - 9710</w:t>
            </w:r>
          </w:p>
        </w:tc>
      </w:tr>
      <w:tr w:rsidR="008F4D94" w14:paraId="47211E2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6151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510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0DC66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81BD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4549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963C2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E543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B40EB7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10920 - 11280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5096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10130 - 10495</w:t>
            </w:r>
          </w:p>
        </w:tc>
      </w:tr>
      <w:tr w:rsidR="008F4D94" w14:paraId="26D9A087"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8DD964"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F034A9" w14:textId="77777777" w:rsidR="008F4D94" w:rsidRDefault="008F4D94" w:rsidP="008F4D94">
      <w:pPr>
        <w:pStyle w:val="TH"/>
        <w:rPr>
          <w:rFonts w:eastAsia="MS Mincho"/>
        </w:rPr>
      </w:pPr>
    </w:p>
    <w:p w14:paraId="6B20F42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6A43AEA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5F028AFA" w14:textId="77777777" w:rsidTr="00190399">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E38E"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819A2D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A88ED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204324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08E9E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F6B9A65"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9A71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10D0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635A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155ED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E57F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50167B"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0F09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0FB1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0E5E9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5010 - 5985</w:t>
            </w:r>
          </w:p>
        </w:tc>
      </w:tr>
      <w:tr w:rsidR="008F4D94" w14:paraId="43132C4E"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B53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2D5EC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98ED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E89E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054AC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F4F43AD"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978F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567A3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9BBA8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4815 - 6690</w:t>
            </w:r>
          </w:p>
        </w:tc>
      </w:tr>
      <w:tr w:rsidR="008F4D94" w14:paraId="0B8BD68E"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E4290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205C7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B9014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73727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FA048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BAFF"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2CB9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386C8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D56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8310 - 10185</w:t>
            </w:r>
          </w:p>
        </w:tc>
      </w:tr>
      <w:tr w:rsidR="008F4D94" w14:paraId="62095AC9"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E2A0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396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F980F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D523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5FA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5C972B"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ECACC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AE483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5E0C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8115 - 10890</w:t>
            </w:r>
          </w:p>
        </w:tc>
      </w:tr>
      <w:tr w:rsidR="008F4D94" w14:paraId="3F38DE44"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20300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E03D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B6CF8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4445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87BBAF6"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B3AC5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E79D6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8E9F22" w14:textId="77777777" w:rsidR="008F4D94" w:rsidRDefault="008F4D94" w:rsidP="00190399">
            <w:pPr>
              <w:spacing w:after="0"/>
              <w:rPr>
                <w:rFonts w:ascii="Arial" w:hAnsi="Arial" w:cs="Arial"/>
                <w:color w:val="000000"/>
                <w:sz w:val="18"/>
                <w:szCs w:val="18"/>
              </w:rPr>
            </w:pPr>
          </w:p>
        </w:tc>
      </w:tr>
      <w:tr w:rsidR="008F4D94" w14:paraId="46D255EC"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C0408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377D6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7D2D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3ABA1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02CF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E7E47C"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372C8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32EA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2663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11610 - 14385</w:t>
            </w:r>
          </w:p>
        </w:tc>
      </w:tr>
      <w:tr w:rsidR="008F4D94" w14:paraId="2FA2F527"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352BC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BDE77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AD41E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C7235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4963C3"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A3B66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8987F9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633086" w14:textId="77777777" w:rsidR="008F4D94" w:rsidRDefault="008F4D94" w:rsidP="00190399">
            <w:pPr>
              <w:spacing w:after="0"/>
              <w:rPr>
                <w:rFonts w:ascii="Arial" w:hAnsi="Arial" w:cs="Arial"/>
                <w:color w:val="000000"/>
                <w:sz w:val="18"/>
                <w:szCs w:val="18"/>
              </w:rPr>
            </w:pPr>
          </w:p>
        </w:tc>
      </w:tr>
      <w:tr w:rsidR="008F4D94" w14:paraId="178EDE0C"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851CF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3E8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F0EA6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E0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0E6D9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1F505"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E9420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9623C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E7C6C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3840 - 2640</w:t>
            </w:r>
          </w:p>
        </w:tc>
      </w:tr>
      <w:tr w:rsidR="008F4D94" w14:paraId="45F330EC"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E19F2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A368F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FDD43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34D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6FA3F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D6854E"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A8ABE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83C9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8A3F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1245 - 3270</w:t>
            </w:r>
          </w:p>
        </w:tc>
      </w:tr>
      <w:tr w:rsidR="008F4D94" w14:paraId="11AB31EC"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6C4EDF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EA9E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D76E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B7222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A6237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D3884"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A6EC3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C1171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A03CE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10140 - 11340</w:t>
            </w:r>
          </w:p>
        </w:tc>
      </w:tr>
      <w:tr w:rsidR="008F4D94" w14:paraId="790DAF05"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7E0E8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0EE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CE1F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AD7CB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6F3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4BE844"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0047D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D16BE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258AD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11730 - 13755</w:t>
            </w:r>
          </w:p>
        </w:tc>
      </w:tr>
      <w:tr w:rsidR="008F4D94" w14:paraId="0FC33A51" w14:textId="77777777" w:rsidTr="00190399">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A5F34"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FA0E29B" w14:textId="77777777" w:rsidR="008F4D94" w:rsidRDefault="008F4D94" w:rsidP="008F4D94">
      <w:pPr>
        <w:pStyle w:val="TH"/>
        <w:rPr>
          <w:rFonts w:eastAsia="MS Mincho"/>
        </w:rPr>
      </w:pPr>
    </w:p>
    <w:p w14:paraId="6A22427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n7</w:t>
      </w:r>
      <w:r w:rsidRPr="00A76C0A">
        <w:rPr>
          <w:rFonts w:eastAsia="MS Mincho"/>
        </w:rPr>
        <w:t>A-</w:t>
      </w:r>
      <w:r>
        <w:rPr>
          <w:rFonts w:eastAsia="MS Mincho"/>
        </w:rPr>
        <w:t>n77</w:t>
      </w:r>
      <w:r w:rsidRPr="00A76C0A">
        <w:rPr>
          <w:rFonts w:eastAsia="MS Mincho"/>
        </w:rPr>
        <w:t>A.</w:t>
      </w:r>
    </w:p>
    <w:p w14:paraId="3F5C366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CellMar>
          <w:left w:w="0" w:type="dxa"/>
          <w:right w:w="0" w:type="dxa"/>
        </w:tblCellMar>
        <w:tblLook w:val="04A0" w:firstRow="1" w:lastRow="0" w:firstColumn="1" w:lastColumn="0" w:noHBand="0" w:noVBand="1"/>
      </w:tblPr>
      <w:tblGrid>
        <w:gridCol w:w="2900"/>
        <w:gridCol w:w="1760"/>
        <w:gridCol w:w="1660"/>
        <w:gridCol w:w="1680"/>
        <w:gridCol w:w="1780"/>
      </w:tblGrid>
      <w:tr w:rsidR="008F4D94" w14:paraId="16237257" w14:textId="77777777" w:rsidTr="00190399">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EF14"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00B94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2D142B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F969F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6393A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86BEC4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E627D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92E10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CEE0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7E890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55C13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BD647F"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533EA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963EC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730 - 1700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F2B95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5800 - 6770</w:t>
            </w:r>
          </w:p>
        </w:tc>
      </w:tr>
      <w:tr w:rsidR="008F4D94" w14:paraId="03A6E83B"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C53BD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C94BF6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7FC3A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81094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4E94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4D443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D99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D2DAC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800 - 1840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20FB1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4030 - 5900</w:t>
            </w:r>
          </w:p>
        </w:tc>
      </w:tr>
      <w:tr w:rsidR="008F4D94" w14:paraId="14CBFE63"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3E1D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08956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7BE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3D96A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CA23C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A42009"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EAD52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FF69E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8300 - 9340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8E497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9100 - 10970</w:t>
            </w:r>
          </w:p>
        </w:tc>
      </w:tr>
      <w:tr w:rsidR="008F4D94" w14:paraId="1A0084FC"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DC4A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1DE3C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B924F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CBC40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82B8E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95E199"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FA882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6C48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3300 - 4410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EEEA0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7330 - 10100</w:t>
            </w:r>
          </w:p>
        </w:tc>
      </w:tr>
      <w:tr w:rsidR="008F4D94" w14:paraId="6A14528D"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FC5B2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411C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E257E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5391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2E91D0"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AFDB8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D8621A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3400 - 1460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72DA3" w14:textId="77777777" w:rsidR="008F4D94" w:rsidRDefault="008F4D94" w:rsidP="00190399">
            <w:pPr>
              <w:spacing w:after="0"/>
              <w:rPr>
                <w:rFonts w:ascii="Arial" w:hAnsi="Arial" w:cs="Arial"/>
                <w:color w:val="000000"/>
                <w:sz w:val="18"/>
                <w:szCs w:val="18"/>
              </w:rPr>
            </w:pPr>
          </w:p>
        </w:tc>
      </w:tr>
      <w:tr w:rsidR="008F4D94" w14:paraId="4097BC79"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9CE35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C9F6A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07C56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2DA3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F52BA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B414DA"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26378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D2D0ED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10800 - 11910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9EE49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12400 - 15170</w:t>
            </w:r>
          </w:p>
        </w:tc>
      </w:tr>
      <w:tr w:rsidR="008F4D94" w14:paraId="5EADC405"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90B82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F66D0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C1F88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68B32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33D29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5E06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BE175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11600 - 13540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37672" w14:textId="77777777" w:rsidR="008F4D94" w:rsidRDefault="008F4D94" w:rsidP="00190399">
            <w:pPr>
              <w:spacing w:after="0"/>
              <w:rPr>
                <w:rFonts w:ascii="Arial" w:hAnsi="Arial" w:cs="Arial"/>
                <w:color w:val="000000"/>
                <w:sz w:val="18"/>
                <w:szCs w:val="18"/>
              </w:rPr>
            </w:pPr>
          </w:p>
        </w:tc>
      </w:tr>
      <w:tr w:rsidR="008F4D94" w14:paraId="5A60C005"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221F1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0103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4B24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90CC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2CDE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0E2FD0"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372C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46486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14300 - 10630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538B2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6980 - 5800</w:t>
            </w:r>
          </w:p>
        </w:tc>
      </w:tr>
      <w:tr w:rsidR="008F4D94" w14:paraId="42721BC4"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4CED8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B41C3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E5274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20F9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1854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E54731"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0122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E56E3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7600 - 4760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C1D3B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1110 - 900</w:t>
            </w:r>
          </w:p>
        </w:tc>
      </w:tr>
      <w:tr w:rsidR="008F4D94" w14:paraId="6A574B06"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E8DF9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DD5A36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EB801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9CBC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7ED01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E1E874"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6088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0E2441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15700 - 19370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5A00E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13300 - 14480</w:t>
            </w:r>
          </w:p>
        </w:tc>
      </w:tr>
      <w:tr w:rsidR="008F4D94" w14:paraId="3ADB227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9F5CA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B1E9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6153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76D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AF5E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AC92EB"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C5146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AAD8F7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14900 - 17740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570F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14100 - 16110</w:t>
            </w:r>
          </w:p>
        </w:tc>
      </w:tr>
      <w:tr w:rsidR="008F4D94" w14:paraId="265C4124" w14:textId="77777777" w:rsidTr="00190399">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D28A0"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C3BD2B4" w14:textId="77777777" w:rsidR="008F4D94" w:rsidRDefault="008F4D94" w:rsidP="008F4D94">
      <w:pPr>
        <w:rPr>
          <w:snapToGrid w:val="0"/>
        </w:rPr>
      </w:pPr>
    </w:p>
    <w:p w14:paraId="5E0F07F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1 </w:t>
      </w:r>
      <w:r>
        <w:rPr>
          <w:snapToGrid w:val="0"/>
        </w:rPr>
        <w:t>there is IMD3 and IMD5 from n3 and n7 into RX band n77.</w:t>
      </w:r>
    </w:p>
    <w:p w14:paraId="01B0D6D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2 </w:t>
      </w:r>
      <w:r>
        <w:rPr>
          <w:snapToGrid w:val="0"/>
        </w:rPr>
        <w:t>there is IMD5 from n3 and n77 into RX band n7.</w:t>
      </w:r>
    </w:p>
    <w:p w14:paraId="782E963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 and n77 into RX band n3.</w:t>
      </w:r>
    </w:p>
    <w:p w14:paraId="2E46EC2C" w14:textId="77777777" w:rsidR="008F4D94" w:rsidRDefault="008F4D94" w:rsidP="008F4D94">
      <w:pPr>
        <w:pStyle w:val="51"/>
      </w:pPr>
      <w:r w:rsidRPr="00242348">
        <w:rPr>
          <w:rFonts w:hint="eastAsia"/>
          <w:snapToGrid w:val="0"/>
        </w:rPr>
        <w:t xml:space="preserve"> </w:t>
      </w:r>
      <w:r w:rsidRPr="00AB69C8">
        <w:t xml:space="preserve"> </w:t>
      </w:r>
      <w:bookmarkStart w:id="480" w:name="_Toc180420662"/>
      <w:r>
        <w:t>5.37</w:t>
      </w:r>
      <w:r w:rsidRPr="00AB69C8">
        <w:t>.2.</w:t>
      </w:r>
      <w:r>
        <w:t>2</w:t>
      </w:r>
      <w:r w:rsidRPr="00AB69C8">
        <w:tab/>
        <w:t>REFSENS requirements</w:t>
      </w:r>
      <w:bookmarkEnd w:id="480"/>
    </w:p>
    <w:p w14:paraId="71DF1325" w14:textId="77777777" w:rsidR="008F4D94" w:rsidRPr="00905311" w:rsidRDefault="008F4D94" w:rsidP="008F4D94">
      <w:r>
        <w:t>The MSD requirements are based on CA_n3-n7-n78 and DC_3-7_n77.</w:t>
      </w:r>
    </w:p>
    <w:p w14:paraId="15EE77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3B9F187"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660D9D"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253046" w14:textId="77777777" w:rsidR="008F4D94" w:rsidRPr="006E069C" w:rsidRDefault="008F4D94" w:rsidP="00190399">
            <w:pPr>
              <w:pStyle w:val="TAH"/>
            </w:pPr>
            <w:r w:rsidRPr="006E069C">
              <w:t>Source of IMD</w:t>
            </w:r>
          </w:p>
        </w:tc>
      </w:tr>
      <w:tr w:rsidR="008F4D94" w:rsidRPr="006E069C" w14:paraId="6C9F5ED1"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F73AAE0"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6F1D54"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8C50411"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939F73C"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FCEAAAF"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676FF5F"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E2FCCD4"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AD1E1BF"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0CE1243" w14:textId="77777777" w:rsidR="008F4D94" w:rsidRPr="006E069C" w:rsidRDefault="008F4D94" w:rsidP="00190399">
            <w:pPr>
              <w:pStyle w:val="TAH"/>
            </w:pPr>
          </w:p>
        </w:tc>
      </w:tr>
      <w:tr w:rsidR="008F4D94" w:rsidRPr="000B4D6A" w14:paraId="412BC53E"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566E5" w14:textId="77777777" w:rsidR="008F4D94" w:rsidRPr="000B4D6A" w:rsidRDefault="008F4D94" w:rsidP="00190399">
            <w:pPr>
              <w:pStyle w:val="TAC"/>
              <w:rPr>
                <w:lang w:val="en-US" w:eastAsia="zh-CN"/>
              </w:rPr>
            </w:pPr>
            <w:r w:rsidRPr="0092218E">
              <w:rPr>
                <w:lang w:val="en-US" w:eastAsia="zh-CN"/>
              </w:rPr>
              <w:t>CA_n3-n7-n7</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F49397B" w14:textId="77777777" w:rsidR="008F4D94" w:rsidRPr="000B4D6A" w:rsidRDefault="008F4D94" w:rsidP="00190399">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2EF8CD" w14:textId="77777777" w:rsidR="008F4D94" w:rsidRPr="000B4D6A" w:rsidRDefault="008F4D94" w:rsidP="00190399">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0BB780"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8B79FA" w14:textId="77777777" w:rsidR="008F4D94" w:rsidRPr="000B4D6A" w:rsidRDefault="008F4D94" w:rsidP="00190399">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DD32272" w14:textId="77777777" w:rsidR="008F4D94" w:rsidRPr="000B4D6A" w:rsidRDefault="008F4D94" w:rsidP="00190399">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7DD32DA" w14:textId="77777777" w:rsidR="008F4D94" w:rsidRPr="0092218E" w:rsidRDefault="008F4D94" w:rsidP="00190399">
            <w:pPr>
              <w:pStyle w:val="TAC"/>
              <w:rPr>
                <w:lang w:val="en-US" w:eastAsia="zh-CN"/>
              </w:rPr>
            </w:pPr>
            <w:r w:rsidRPr="0092218E">
              <w:rPr>
                <w:lang w:val="en-US" w:eastAsia="zh-CN"/>
              </w:rPr>
              <w:t>17.6</w:t>
            </w:r>
          </w:p>
        </w:tc>
        <w:tc>
          <w:tcPr>
            <w:tcW w:w="828" w:type="dxa"/>
            <w:tcBorders>
              <w:top w:val="single" w:sz="4" w:space="0" w:color="auto"/>
              <w:left w:val="single" w:sz="4" w:space="0" w:color="auto"/>
              <w:bottom w:val="single" w:sz="4" w:space="0" w:color="auto"/>
              <w:right w:val="single" w:sz="4" w:space="0" w:color="auto"/>
            </w:tcBorders>
          </w:tcPr>
          <w:p w14:paraId="1BF49AF5"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9609B" w14:textId="77777777" w:rsidR="008F4D94" w:rsidRPr="000B4D6A" w:rsidRDefault="008F4D94" w:rsidP="00190399">
            <w:pPr>
              <w:pStyle w:val="TAC"/>
            </w:pPr>
            <w:r w:rsidRPr="0092218E">
              <w:t>IMD3</w:t>
            </w:r>
          </w:p>
        </w:tc>
      </w:tr>
      <w:tr w:rsidR="008F4D94" w:rsidRPr="000B4D6A" w14:paraId="156ADA9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73AB86F"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C25D28" w14:textId="77777777" w:rsidR="008F4D94" w:rsidRPr="000B4D6A" w:rsidRDefault="008F4D94" w:rsidP="00190399">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57C9169" w14:textId="77777777" w:rsidR="008F4D94" w:rsidRPr="000B4D6A" w:rsidRDefault="008F4D94" w:rsidP="00190399">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76E346BA"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1D48C2" w14:textId="77777777" w:rsidR="008F4D94" w:rsidRPr="000B4D6A"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7CDF44" w14:textId="77777777" w:rsidR="008F4D94" w:rsidRPr="000B4D6A" w:rsidRDefault="008F4D94" w:rsidP="00190399">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F8E14A9"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BB72E1"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3199F" w14:textId="77777777" w:rsidR="008F4D94" w:rsidRPr="000B4D6A" w:rsidRDefault="008F4D94" w:rsidP="00190399">
            <w:pPr>
              <w:pStyle w:val="TAC"/>
            </w:pPr>
            <w:r w:rsidRPr="0092218E">
              <w:t>N/A</w:t>
            </w:r>
          </w:p>
        </w:tc>
      </w:tr>
      <w:tr w:rsidR="008F4D94" w:rsidRPr="000B4D6A" w14:paraId="1316FD8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F50364F"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4046AD" w14:textId="77777777" w:rsidR="008F4D94" w:rsidRPr="000B4D6A" w:rsidRDefault="008F4D94" w:rsidP="00190399">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3E40362" w14:textId="77777777" w:rsidR="008F4D94" w:rsidRPr="000B4D6A" w:rsidRDefault="008F4D94" w:rsidP="00190399">
            <w:pPr>
              <w:pStyle w:val="TAC"/>
              <w:rPr>
                <w:lang w:val="en-US" w:eastAsia="zh-CN"/>
              </w:rPr>
            </w:pPr>
            <w:r w:rsidRPr="0092218E">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6D62AAB5" w14:textId="77777777" w:rsidR="008F4D94" w:rsidRPr="000B4D6A" w:rsidRDefault="008F4D94" w:rsidP="00190399">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3BC601" w14:textId="77777777" w:rsidR="008F4D94" w:rsidRPr="000B4D6A" w:rsidRDefault="008F4D94" w:rsidP="00190399">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281610" w14:textId="77777777" w:rsidR="008F4D94" w:rsidRPr="000B4D6A" w:rsidRDefault="008F4D94" w:rsidP="00190399">
            <w:pPr>
              <w:pStyle w:val="TAC"/>
              <w:rPr>
                <w:lang w:val="en-US" w:eastAsia="zh-CN"/>
              </w:rPr>
            </w:pPr>
            <w:r w:rsidRPr="0092218E">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11E34DD7"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2DE57B" w14:textId="77777777" w:rsidR="008F4D94" w:rsidRPr="000B4D6A" w:rsidRDefault="008F4D94" w:rsidP="00190399">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9783F" w14:textId="77777777" w:rsidR="008F4D94" w:rsidRPr="000B4D6A" w:rsidRDefault="008F4D94" w:rsidP="00190399">
            <w:pPr>
              <w:pStyle w:val="TAC"/>
            </w:pPr>
            <w:r w:rsidRPr="0092218E">
              <w:t>N/A</w:t>
            </w:r>
          </w:p>
        </w:tc>
      </w:tr>
      <w:tr w:rsidR="008F4D94" w:rsidRPr="000B4D6A" w14:paraId="74571BD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409DD04"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70D7A4" w14:textId="77777777" w:rsidR="008F4D94" w:rsidRPr="000B4D6A" w:rsidRDefault="008F4D94" w:rsidP="00190399">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90D8BB7" w14:textId="77777777" w:rsidR="008F4D94" w:rsidRPr="000B4D6A" w:rsidRDefault="008F4D94" w:rsidP="00190399">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B5BCDA"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ADB12" w14:textId="77777777" w:rsidR="008F4D94" w:rsidRPr="000B4D6A" w:rsidRDefault="008F4D94" w:rsidP="00190399">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53469E" w14:textId="77777777" w:rsidR="008F4D94" w:rsidRPr="000B4D6A" w:rsidRDefault="008F4D94" w:rsidP="00190399">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4C8BF4B" w14:textId="77777777" w:rsidR="008F4D94" w:rsidRPr="0092218E" w:rsidRDefault="008F4D94" w:rsidP="00190399">
            <w:pPr>
              <w:pStyle w:val="TAC"/>
              <w:rPr>
                <w:lang w:val="en-US" w:eastAsia="zh-CN"/>
              </w:rPr>
            </w:pPr>
            <w:r w:rsidRPr="0092218E">
              <w:rPr>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45F53F2"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517F" w14:textId="77777777" w:rsidR="008F4D94" w:rsidRPr="000B4D6A" w:rsidRDefault="008F4D94" w:rsidP="00190399">
            <w:pPr>
              <w:pStyle w:val="TAC"/>
            </w:pPr>
            <w:r w:rsidRPr="0092218E">
              <w:t>IMD4</w:t>
            </w:r>
          </w:p>
        </w:tc>
      </w:tr>
      <w:tr w:rsidR="008F4D94" w:rsidRPr="000B4D6A" w14:paraId="235B2F6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CD536B1"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007BB" w14:textId="77777777" w:rsidR="008F4D94" w:rsidRPr="000B4D6A" w:rsidRDefault="008F4D94" w:rsidP="00190399">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556C32" w14:textId="77777777" w:rsidR="008F4D94" w:rsidRPr="000B4D6A" w:rsidRDefault="008F4D94" w:rsidP="00190399">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60249D25"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AD6C41" w14:textId="77777777" w:rsidR="008F4D94" w:rsidRPr="000B4D6A"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1EF552" w14:textId="77777777" w:rsidR="008F4D94" w:rsidRPr="000B4D6A" w:rsidRDefault="008F4D94" w:rsidP="00190399">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5B6206E"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070D68"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A0269" w14:textId="77777777" w:rsidR="008F4D94" w:rsidRPr="000B4D6A" w:rsidRDefault="008F4D94" w:rsidP="00190399">
            <w:pPr>
              <w:pStyle w:val="TAC"/>
            </w:pPr>
            <w:r w:rsidRPr="0092218E">
              <w:t>N/A</w:t>
            </w:r>
          </w:p>
        </w:tc>
      </w:tr>
      <w:tr w:rsidR="008F4D94" w:rsidRPr="000B4D6A" w14:paraId="364EEF2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C35E079"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F1774C" w14:textId="77777777" w:rsidR="008F4D94" w:rsidRPr="000B4D6A" w:rsidRDefault="008F4D94" w:rsidP="00190399">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F7A6377" w14:textId="77777777" w:rsidR="008F4D94" w:rsidRPr="000B4D6A" w:rsidRDefault="008F4D94" w:rsidP="00190399">
            <w:pPr>
              <w:pStyle w:val="TAC"/>
              <w:rPr>
                <w:lang w:val="en-US" w:eastAsia="zh-CN"/>
              </w:rPr>
            </w:pPr>
            <w:r w:rsidRPr="0092218E">
              <w:rPr>
                <w:lang w:val="en-US" w:eastAsia="zh-CN"/>
              </w:rPr>
              <w:t>3475</w:t>
            </w:r>
          </w:p>
        </w:tc>
        <w:tc>
          <w:tcPr>
            <w:tcW w:w="1012" w:type="dxa"/>
            <w:tcBorders>
              <w:top w:val="single" w:sz="4" w:space="0" w:color="auto"/>
              <w:left w:val="single" w:sz="4" w:space="0" w:color="auto"/>
              <w:bottom w:val="single" w:sz="4" w:space="0" w:color="auto"/>
              <w:right w:val="single" w:sz="4" w:space="0" w:color="auto"/>
            </w:tcBorders>
          </w:tcPr>
          <w:p w14:paraId="1546C9AA" w14:textId="77777777" w:rsidR="008F4D94" w:rsidRPr="000B4D6A" w:rsidRDefault="008F4D94" w:rsidP="00190399">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B334EE" w14:textId="77777777" w:rsidR="008F4D94" w:rsidRPr="000B4D6A" w:rsidRDefault="008F4D94" w:rsidP="00190399">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0274D1" w14:textId="77777777" w:rsidR="008F4D94" w:rsidRPr="000B4D6A" w:rsidRDefault="008F4D94" w:rsidP="00190399">
            <w:pPr>
              <w:pStyle w:val="TAC"/>
              <w:rPr>
                <w:lang w:val="en-US" w:eastAsia="zh-CN"/>
              </w:rPr>
            </w:pPr>
            <w:r w:rsidRPr="0092218E">
              <w:rPr>
                <w:lang w:val="en-US" w:eastAsia="zh-CN"/>
              </w:rPr>
              <w:t>3475</w:t>
            </w:r>
          </w:p>
        </w:tc>
        <w:tc>
          <w:tcPr>
            <w:tcW w:w="797" w:type="dxa"/>
            <w:tcBorders>
              <w:top w:val="single" w:sz="4" w:space="0" w:color="auto"/>
              <w:left w:val="single" w:sz="4" w:space="0" w:color="auto"/>
              <w:bottom w:val="single" w:sz="4" w:space="0" w:color="auto"/>
              <w:right w:val="single" w:sz="4" w:space="0" w:color="auto"/>
            </w:tcBorders>
          </w:tcPr>
          <w:p w14:paraId="26482E0D"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B5E13" w14:textId="77777777" w:rsidR="008F4D94" w:rsidRPr="000B4D6A" w:rsidRDefault="008F4D94" w:rsidP="00190399">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4BEF7" w14:textId="77777777" w:rsidR="008F4D94" w:rsidRPr="000B4D6A" w:rsidRDefault="008F4D94" w:rsidP="00190399">
            <w:pPr>
              <w:pStyle w:val="TAC"/>
            </w:pPr>
            <w:r w:rsidRPr="0092218E">
              <w:t>N/A</w:t>
            </w:r>
          </w:p>
        </w:tc>
      </w:tr>
      <w:tr w:rsidR="008F4D94" w:rsidRPr="000B4D6A" w14:paraId="4E95A17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D3AB5AB"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582190" w14:textId="77777777" w:rsidR="008F4D94" w:rsidRPr="0092218E" w:rsidRDefault="008F4D94" w:rsidP="00190399">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00C4CE1" w14:textId="77777777" w:rsidR="008F4D94" w:rsidRPr="0092218E" w:rsidRDefault="008F4D94" w:rsidP="00190399">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22EE3D17" w14:textId="77777777" w:rsidR="008F4D94" w:rsidRPr="0092218E"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AA5DD2" w14:textId="77777777" w:rsidR="008F4D94" w:rsidRPr="0092218E"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DDF930" w14:textId="77777777" w:rsidR="008F4D94" w:rsidRPr="0092218E" w:rsidRDefault="008F4D94" w:rsidP="00190399">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20AD6D3F"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D650" w14:textId="77777777" w:rsidR="008F4D94" w:rsidRPr="0092218E"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E9F64" w14:textId="77777777" w:rsidR="008F4D94" w:rsidRPr="0092218E" w:rsidRDefault="008F4D94" w:rsidP="00190399">
            <w:pPr>
              <w:pStyle w:val="TAC"/>
            </w:pPr>
            <w:r>
              <w:t>N/A</w:t>
            </w:r>
          </w:p>
        </w:tc>
      </w:tr>
      <w:tr w:rsidR="008F4D94" w:rsidRPr="000B4D6A" w14:paraId="56FB0BF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D60E9F0"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B787F" w14:textId="77777777" w:rsidR="008F4D94" w:rsidRPr="0092218E" w:rsidRDefault="008F4D94" w:rsidP="00190399">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F4A97F2" w14:textId="77777777" w:rsidR="008F4D94" w:rsidRPr="0092218E"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B409C4" w14:textId="77777777" w:rsidR="008F4D94" w:rsidRPr="0092218E"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E75893" w14:textId="77777777" w:rsidR="008F4D94" w:rsidRPr="0092218E" w:rsidRDefault="008F4D94" w:rsidP="00190399">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3DFE55" w14:textId="77777777" w:rsidR="008F4D94" w:rsidRPr="0092218E" w:rsidRDefault="008F4D94" w:rsidP="00190399">
            <w:pPr>
              <w:pStyle w:val="TAC"/>
              <w:rPr>
                <w:lang w:val="en-US"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752D12E" w14:textId="77777777" w:rsidR="008F4D94" w:rsidRPr="0092218E" w:rsidRDefault="008F4D94" w:rsidP="00190399">
            <w:pPr>
              <w:pStyle w:val="TAC"/>
              <w:rPr>
                <w:lang w:val="en-US" w:eastAsia="zh-CN"/>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tcPr>
          <w:p w14:paraId="1F2FA46F" w14:textId="77777777" w:rsidR="008F4D94" w:rsidRPr="0092218E"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3FE2F" w14:textId="77777777" w:rsidR="008F4D94" w:rsidRPr="0092218E" w:rsidRDefault="008F4D94" w:rsidP="00190399">
            <w:pPr>
              <w:pStyle w:val="TAC"/>
            </w:pPr>
            <w:r>
              <w:t>IMD5</w:t>
            </w:r>
          </w:p>
        </w:tc>
      </w:tr>
      <w:tr w:rsidR="008F4D94" w:rsidRPr="000B4D6A" w14:paraId="2BE8FBC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806FA17"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B542C3" w14:textId="77777777" w:rsidR="008F4D94" w:rsidRPr="0092218E" w:rsidRDefault="008F4D94" w:rsidP="00190399">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ACEF6CD" w14:textId="77777777" w:rsidR="008F4D94" w:rsidRPr="0092218E" w:rsidRDefault="008F4D94" w:rsidP="00190399">
            <w:pPr>
              <w:pStyle w:val="TAC"/>
              <w:rPr>
                <w:lang w:val="en-US" w:eastAsia="zh-CN"/>
              </w:rPr>
            </w:pPr>
            <w:r>
              <w:rPr>
                <w:lang w:val="en-US" w:eastAsia="zh-CN"/>
              </w:rPr>
              <w:t>4175</w:t>
            </w:r>
          </w:p>
        </w:tc>
        <w:tc>
          <w:tcPr>
            <w:tcW w:w="1012" w:type="dxa"/>
            <w:tcBorders>
              <w:top w:val="single" w:sz="4" w:space="0" w:color="auto"/>
              <w:left w:val="single" w:sz="4" w:space="0" w:color="auto"/>
              <w:bottom w:val="single" w:sz="4" w:space="0" w:color="auto"/>
              <w:right w:val="single" w:sz="4" w:space="0" w:color="auto"/>
            </w:tcBorders>
          </w:tcPr>
          <w:p w14:paraId="00DEE6A6" w14:textId="77777777" w:rsidR="008F4D94" w:rsidRPr="0092218E"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32F6C" w14:textId="77777777" w:rsidR="008F4D94" w:rsidRPr="0092218E" w:rsidRDefault="008F4D94" w:rsidP="00190399">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7EEFCA" w14:textId="77777777" w:rsidR="008F4D94" w:rsidRPr="0092218E" w:rsidRDefault="008F4D94" w:rsidP="00190399">
            <w:pPr>
              <w:pStyle w:val="TAC"/>
              <w:rPr>
                <w:lang w:val="en-US" w:eastAsia="zh-CN"/>
              </w:rPr>
            </w:pPr>
            <w:r>
              <w:rPr>
                <w:lang w:val="en-US" w:eastAsia="zh-CN"/>
              </w:rPr>
              <w:t>4175</w:t>
            </w:r>
          </w:p>
        </w:tc>
        <w:tc>
          <w:tcPr>
            <w:tcW w:w="797" w:type="dxa"/>
            <w:tcBorders>
              <w:top w:val="single" w:sz="4" w:space="0" w:color="auto"/>
              <w:left w:val="single" w:sz="4" w:space="0" w:color="auto"/>
              <w:bottom w:val="single" w:sz="4" w:space="0" w:color="auto"/>
              <w:right w:val="single" w:sz="4" w:space="0" w:color="auto"/>
            </w:tcBorders>
          </w:tcPr>
          <w:p w14:paraId="2EC20E82"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34E97" w14:textId="77777777" w:rsidR="008F4D94" w:rsidRPr="0092218E" w:rsidRDefault="008F4D94" w:rsidP="00190399">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AEDFE" w14:textId="77777777" w:rsidR="008F4D94" w:rsidRPr="0092218E" w:rsidRDefault="008F4D94" w:rsidP="00190399">
            <w:pPr>
              <w:pStyle w:val="TAC"/>
            </w:pPr>
            <w:r>
              <w:t>N/A</w:t>
            </w:r>
          </w:p>
        </w:tc>
      </w:tr>
      <w:tr w:rsidR="008F4D94" w:rsidRPr="000B4D6A" w14:paraId="1FBA062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40F8DE2"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2DE5D" w14:textId="77777777" w:rsidR="008F4D94" w:rsidRPr="000B4D6A" w:rsidRDefault="008F4D94" w:rsidP="00190399">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D93F4B" w14:textId="77777777" w:rsidR="008F4D94" w:rsidRPr="000B4D6A" w:rsidRDefault="008F4D94" w:rsidP="00190399">
            <w:pPr>
              <w:pStyle w:val="TAC"/>
              <w:rPr>
                <w:lang w:val="en-US" w:eastAsia="zh-CN"/>
              </w:rPr>
            </w:pPr>
            <w:r w:rsidRPr="0092218E">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5E1236"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ED8605" w14:textId="77777777" w:rsidR="008F4D94" w:rsidRPr="000B4D6A"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3B56F0" w14:textId="77777777" w:rsidR="008F4D94" w:rsidRPr="000B4D6A" w:rsidRDefault="008F4D94" w:rsidP="00190399">
            <w:pPr>
              <w:pStyle w:val="TAC"/>
              <w:rPr>
                <w:lang w:val="en-US" w:eastAsia="zh-CN"/>
              </w:rPr>
            </w:pPr>
            <w:r w:rsidRPr="0092218E">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53832F52"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B3979"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8CB3F" w14:textId="77777777" w:rsidR="008F4D94" w:rsidRPr="000B4D6A" w:rsidRDefault="008F4D94" w:rsidP="00190399">
            <w:pPr>
              <w:pStyle w:val="TAC"/>
            </w:pPr>
            <w:r w:rsidRPr="0092218E">
              <w:t>N/A</w:t>
            </w:r>
          </w:p>
        </w:tc>
      </w:tr>
      <w:tr w:rsidR="008F4D94" w:rsidRPr="000B4D6A" w14:paraId="59FF05B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E89FC73"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A6A729" w14:textId="77777777" w:rsidR="008F4D94" w:rsidRPr="000B4D6A" w:rsidRDefault="008F4D94" w:rsidP="00190399">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A67B27F" w14:textId="77777777" w:rsidR="008F4D94" w:rsidRPr="000B4D6A" w:rsidRDefault="008F4D94" w:rsidP="00190399">
            <w:pPr>
              <w:pStyle w:val="TAC"/>
              <w:rPr>
                <w:lang w:val="en-US" w:eastAsia="zh-CN"/>
              </w:rPr>
            </w:pPr>
            <w:r w:rsidRPr="0092218E">
              <w:rPr>
                <w:lang w:val="en-US" w:eastAsia="zh-CN"/>
              </w:rPr>
              <w:t>2560</w:t>
            </w:r>
          </w:p>
        </w:tc>
        <w:tc>
          <w:tcPr>
            <w:tcW w:w="1012" w:type="dxa"/>
            <w:tcBorders>
              <w:top w:val="single" w:sz="4" w:space="0" w:color="auto"/>
              <w:left w:val="single" w:sz="4" w:space="0" w:color="auto"/>
              <w:bottom w:val="single" w:sz="4" w:space="0" w:color="auto"/>
              <w:right w:val="single" w:sz="4" w:space="0" w:color="auto"/>
            </w:tcBorders>
          </w:tcPr>
          <w:p w14:paraId="2737B3D7"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FB02B1" w14:textId="77777777" w:rsidR="008F4D94" w:rsidRPr="000B4D6A"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313FF" w14:textId="77777777" w:rsidR="008F4D94" w:rsidRPr="000B4D6A" w:rsidRDefault="008F4D94" w:rsidP="00190399">
            <w:pPr>
              <w:pStyle w:val="TAC"/>
              <w:rPr>
                <w:lang w:val="en-US" w:eastAsia="zh-CN"/>
              </w:rPr>
            </w:pPr>
            <w:r w:rsidRPr="0092218E">
              <w:rPr>
                <w:lang w:val="en-US" w:eastAsia="zh-CN"/>
              </w:rPr>
              <w:t>2680</w:t>
            </w:r>
          </w:p>
        </w:tc>
        <w:tc>
          <w:tcPr>
            <w:tcW w:w="797" w:type="dxa"/>
            <w:tcBorders>
              <w:top w:val="single" w:sz="4" w:space="0" w:color="auto"/>
              <w:left w:val="single" w:sz="4" w:space="0" w:color="auto"/>
              <w:bottom w:val="single" w:sz="4" w:space="0" w:color="auto"/>
              <w:right w:val="single" w:sz="4" w:space="0" w:color="auto"/>
            </w:tcBorders>
          </w:tcPr>
          <w:p w14:paraId="7142F35A"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7EBC1B"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32DC1" w14:textId="77777777" w:rsidR="008F4D94" w:rsidRPr="000B4D6A" w:rsidRDefault="008F4D94" w:rsidP="00190399">
            <w:pPr>
              <w:pStyle w:val="TAC"/>
            </w:pPr>
            <w:r w:rsidRPr="0092218E">
              <w:t>N/A</w:t>
            </w:r>
          </w:p>
        </w:tc>
      </w:tr>
      <w:tr w:rsidR="008F4D94" w:rsidRPr="000B4D6A" w14:paraId="22F06DD9"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A93E6"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8994D" w14:textId="77777777" w:rsidR="008F4D94" w:rsidRPr="000B4D6A" w:rsidRDefault="008F4D94" w:rsidP="00190399">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3FDE20A" w14:textId="77777777" w:rsidR="008F4D94" w:rsidRPr="000B4D6A" w:rsidRDefault="008F4D94" w:rsidP="00190399">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D53C8D" w14:textId="77777777" w:rsidR="008F4D94" w:rsidRPr="000B4D6A" w:rsidRDefault="008F4D94" w:rsidP="00190399">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80B96D" w14:textId="77777777" w:rsidR="008F4D94" w:rsidRPr="000B4D6A" w:rsidRDefault="008F4D94" w:rsidP="00190399">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565A06" w14:textId="77777777" w:rsidR="008F4D94" w:rsidRPr="000B4D6A" w:rsidRDefault="008F4D94" w:rsidP="00190399">
            <w:pPr>
              <w:pStyle w:val="TAC"/>
              <w:rPr>
                <w:lang w:val="en-US" w:eastAsia="zh-CN"/>
              </w:rPr>
            </w:pPr>
            <w:r w:rsidRPr="0092218E">
              <w:rPr>
                <w:lang w:val="en-US" w:eastAsia="zh-CN"/>
              </w:rPr>
              <w:t>3390</w:t>
            </w:r>
          </w:p>
        </w:tc>
        <w:tc>
          <w:tcPr>
            <w:tcW w:w="797" w:type="dxa"/>
            <w:tcBorders>
              <w:top w:val="single" w:sz="4" w:space="0" w:color="auto"/>
              <w:left w:val="single" w:sz="4" w:space="0" w:color="auto"/>
              <w:bottom w:val="single" w:sz="4" w:space="0" w:color="auto"/>
              <w:right w:val="single" w:sz="4" w:space="0" w:color="auto"/>
            </w:tcBorders>
          </w:tcPr>
          <w:p w14:paraId="34C86056" w14:textId="77777777" w:rsidR="008F4D94" w:rsidRPr="0092218E" w:rsidRDefault="008F4D94" w:rsidP="00190399">
            <w:pPr>
              <w:pStyle w:val="TAC"/>
              <w:rPr>
                <w:lang w:val="en-US" w:eastAsia="zh-CN"/>
              </w:rPr>
            </w:pPr>
            <w:r w:rsidRPr="0092218E">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6249A03" w14:textId="77777777" w:rsidR="008F4D94" w:rsidRPr="000B4D6A" w:rsidRDefault="008F4D94" w:rsidP="00190399">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5259A" w14:textId="77777777" w:rsidR="008F4D94" w:rsidRPr="000B4D6A" w:rsidRDefault="008F4D94" w:rsidP="00190399">
            <w:pPr>
              <w:pStyle w:val="TAC"/>
            </w:pPr>
            <w:r w:rsidRPr="0092218E">
              <w:t>IMD3</w:t>
            </w:r>
            <w:r w:rsidRPr="00905311">
              <w:rPr>
                <w:vertAlign w:val="superscript"/>
              </w:rPr>
              <w:t>1</w:t>
            </w:r>
          </w:p>
        </w:tc>
      </w:tr>
      <w:tr w:rsidR="008F4D94" w:rsidRPr="000B4D6A" w14:paraId="7182166E"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CB2DCB2" w14:textId="77777777" w:rsidR="008F4D94" w:rsidRPr="000B4D6A" w:rsidRDefault="008F4D94" w:rsidP="00190399">
            <w:pPr>
              <w:pStyle w:val="TAN"/>
              <w:rPr>
                <w:lang w:eastAsia="ja-JP"/>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p w14:paraId="74C981B6" w14:textId="77777777" w:rsidR="008F4D94" w:rsidRPr="0092218E" w:rsidRDefault="008F4D94" w:rsidP="00190399">
            <w:pPr>
              <w:pStyle w:val="TAC"/>
            </w:pPr>
          </w:p>
        </w:tc>
      </w:tr>
    </w:tbl>
    <w:p w14:paraId="26A368C8" w14:textId="77777777" w:rsidR="008F4D94" w:rsidRDefault="008F4D94" w:rsidP="008F4D94">
      <w:pPr>
        <w:rPr>
          <w:color w:val="0070C0"/>
        </w:rPr>
      </w:pPr>
    </w:p>
    <w:p w14:paraId="65F78D02" w14:textId="77777777" w:rsidR="008F4D94" w:rsidRDefault="008F4D94" w:rsidP="008F4D94">
      <w:pPr>
        <w:pStyle w:val="21"/>
      </w:pPr>
      <w:bookmarkStart w:id="481" w:name="_Toc180420663"/>
      <w:r>
        <w:t>5.38</w:t>
      </w:r>
      <w:r>
        <w:tab/>
        <w:t>CA_n1-n20-n41</w:t>
      </w:r>
      <w:bookmarkEnd w:id="481"/>
    </w:p>
    <w:p w14:paraId="64E96316" w14:textId="77777777" w:rsidR="008F4D94" w:rsidRDefault="008F4D94" w:rsidP="008F4D94">
      <w:pPr>
        <w:pStyle w:val="31"/>
        <w:rPr>
          <w:rFonts w:cs="Arial"/>
          <w:szCs w:val="28"/>
          <w:lang w:val="en-US" w:eastAsia="zh-CN"/>
        </w:rPr>
      </w:pPr>
      <w:bookmarkStart w:id="482" w:name="_Toc180420664"/>
      <w:r>
        <w:t>5.38.1</w:t>
      </w:r>
      <w:r>
        <w:tab/>
      </w:r>
      <w:r>
        <w:rPr>
          <w:rFonts w:cs="Arial"/>
          <w:szCs w:val="28"/>
          <w:lang w:val="en-US" w:eastAsia="zh-CN"/>
        </w:rPr>
        <w:t>Common for 1 band UL and 2 bands UL CA</w:t>
      </w:r>
      <w:bookmarkEnd w:id="482"/>
    </w:p>
    <w:p w14:paraId="688B2944" w14:textId="77777777" w:rsidR="008F4D94" w:rsidRDefault="008F4D94" w:rsidP="008F4D94">
      <w:pPr>
        <w:pStyle w:val="41"/>
      </w:pPr>
      <w:bookmarkStart w:id="483" w:name="_Toc180420665"/>
      <w:r>
        <w:t>5.38.1.1</w:t>
      </w:r>
      <w:r>
        <w:tab/>
      </w:r>
      <w:r>
        <w:rPr>
          <w:rFonts w:cs="Arial"/>
          <w:lang w:eastAsia="zh-CN"/>
        </w:rPr>
        <w:t>Operating bands for CA</w:t>
      </w:r>
      <w:bookmarkEnd w:id="483"/>
    </w:p>
    <w:p w14:paraId="3DBB1395" w14:textId="77777777" w:rsidR="008F4D94" w:rsidRDefault="008F4D94" w:rsidP="008F4D94">
      <w:pPr>
        <w:pStyle w:val="TH"/>
        <w:rPr>
          <w:lang w:val="en-US"/>
        </w:rPr>
      </w:pPr>
      <w:r>
        <w:rPr>
          <w:rFonts w:cs="Arial"/>
        </w:rPr>
        <w:t xml:space="preserve">Table </w:t>
      </w:r>
      <w:r>
        <w:rPr>
          <w:rFonts w:cs="Arial" w:hint="eastAsia"/>
          <w:lang w:val="en-US" w:eastAsia="zh-CN"/>
        </w:rPr>
        <w:t>5.38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EF6628E"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B1AF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76356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BEC32D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F6774B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5A320D"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2FD100"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E71F11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43B2EE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4D8390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44D72C8A"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EF18A"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FC52CA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A4EBD4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9BF8ED3" w14:textId="77777777" w:rsidR="008F4D94" w:rsidRDefault="008F4D94" w:rsidP="00190399">
            <w:pPr>
              <w:spacing w:after="0"/>
              <w:rPr>
                <w:rFonts w:ascii="Aptos Narrow" w:hAnsi="Aptos Narrow"/>
                <w:color w:val="000000"/>
                <w:sz w:val="22"/>
                <w:szCs w:val="22"/>
              </w:rPr>
            </w:pPr>
            <w:r>
              <w:rPr>
                <w:rFonts w:ascii="Aptos Narrow" w:hAnsi="Aptos Narrow"/>
                <w:color w:val="000000"/>
                <w:sz w:val="22"/>
                <w:szCs w:val="22"/>
              </w:rPr>
              <w:t> </w:t>
            </w:r>
          </w:p>
        </w:tc>
      </w:tr>
      <w:tr w:rsidR="008F4D94" w14:paraId="46EBB523"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D475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2AAFD1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3616955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1B6D308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FD841FA"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90D07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5D9B1DE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2D726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32F082D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3BB397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6805C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4FB2D46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1A8C1C5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0C28C93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10993E57" w14:textId="77777777" w:rsidR="008F4D94" w:rsidRDefault="008F4D94" w:rsidP="008F4D94">
      <w:pPr>
        <w:pStyle w:val="TH"/>
      </w:pPr>
    </w:p>
    <w:p w14:paraId="61F93F7C" w14:textId="77777777" w:rsidR="008F4D94" w:rsidRPr="005D2633" w:rsidRDefault="008F4D94" w:rsidP="008F4D94">
      <w:pPr>
        <w:pStyle w:val="41"/>
        <w:rPr>
          <w:rFonts w:cs="Arial"/>
          <w:lang w:eastAsia="zh-CN"/>
        </w:rPr>
      </w:pPr>
      <w:bookmarkStart w:id="484" w:name="_Toc180420666"/>
      <w:r>
        <w:rPr>
          <w:rFonts w:cs="Arial"/>
          <w:lang w:eastAsia="zh-CN"/>
        </w:rPr>
        <w:t>5.38</w:t>
      </w:r>
      <w:r w:rsidRPr="005D2633">
        <w:rPr>
          <w:rFonts w:cs="Arial"/>
          <w:lang w:eastAsia="zh-CN"/>
        </w:rPr>
        <w:t>.1.2</w:t>
      </w:r>
      <w:r w:rsidRPr="005D2633">
        <w:rPr>
          <w:rFonts w:cs="Arial"/>
          <w:lang w:eastAsia="zh-CN"/>
        </w:rPr>
        <w:tab/>
      </w:r>
      <w:r>
        <w:rPr>
          <w:rFonts w:cs="Arial"/>
          <w:lang w:eastAsia="zh-CN"/>
        </w:rPr>
        <w:t>Channel bandwidths per operating band for CA</w:t>
      </w:r>
      <w:bookmarkEnd w:id="484"/>
    </w:p>
    <w:p w14:paraId="3205548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473E948"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187DE9D"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85FA101"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C92422"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87BEFEF"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5B09DE2"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3A5BCE6"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4C7635" w14:textId="77777777" w:rsidR="008F4D94" w:rsidRDefault="008F4D94" w:rsidP="00190399">
            <w:pPr>
              <w:pStyle w:val="TAH"/>
              <w:rPr>
                <w:szCs w:val="18"/>
                <w:lang w:val="en-US" w:eastAsia="zh-CN"/>
              </w:rPr>
            </w:pPr>
            <w:r>
              <w:t>Bandwidth combination set</w:t>
            </w:r>
          </w:p>
        </w:tc>
      </w:tr>
      <w:tr w:rsidR="008F4D94" w14:paraId="63076A5A"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27B05D5C" w14:textId="77777777" w:rsidR="008F4D94" w:rsidRPr="00B00CBD" w:rsidRDefault="008F4D94" w:rsidP="00190399">
            <w:pPr>
              <w:pStyle w:val="TAC"/>
              <w:rPr>
                <w:rFonts w:eastAsia="宋体" w:cs="Arial"/>
                <w:szCs w:val="18"/>
                <w:lang w:val="en-US" w:eastAsia="zh-CN"/>
              </w:rPr>
            </w:pPr>
            <w:r w:rsidRPr="00445A3B">
              <w:rPr>
                <w:rFonts w:eastAsia="宋体" w:cs="Arial"/>
                <w:szCs w:val="18"/>
                <w:lang w:val="en-US" w:eastAsia="zh-CN"/>
              </w:rPr>
              <w:t>CA_n1A-n20A-n41A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3FA5C87" w14:textId="77777777" w:rsidR="008F4D94" w:rsidRPr="00445A3B" w:rsidRDefault="008F4D94" w:rsidP="00190399">
            <w:pPr>
              <w:pStyle w:val="TAC"/>
              <w:rPr>
                <w:rFonts w:eastAsia="宋体" w:cs="Arial"/>
                <w:szCs w:val="18"/>
                <w:lang w:val="en-US" w:eastAsia="zh-CN"/>
              </w:rPr>
            </w:pPr>
            <w:r w:rsidRPr="00445A3B">
              <w:rPr>
                <w:rFonts w:eastAsia="宋体" w:cs="Arial"/>
                <w:szCs w:val="18"/>
                <w:lang w:val="en-US" w:eastAsia="zh-CN"/>
              </w:rPr>
              <w:t>CA_n1A-n20A</w:t>
            </w:r>
          </w:p>
          <w:p w14:paraId="26BC732C" w14:textId="77777777" w:rsidR="008F4D94" w:rsidRPr="00445A3B" w:rsidRDefault="008F4D94" w:rsidP="00190399">
            <w:pPr>
              <w:pStyle w:val="TAC"/>
              <w:rPr>
                <w:rFonts w:eastAsia="宋体" w:cs="Arial"/>
                <w:szCs w:val="18"/>
                <w:lang w:val="en-US" w:eastAsia="zh-CN"/>
              </w:rPr>
            </w:pPr>
            <w:r w:rsidRPr="00445A3B">
              <w:rPr>
                <w:rFonts w:eastAsia="宋体" w:cs="Arial"/>
                <w:szCs w:val="18"/>
                <w:lang w:val="en-US" w:eastAsia="zh-CN"/>
              </w:rPr>
              <w:t>CA_n1A-n41A</w:t>
            </w:r>
          </w:p>
          <w:p w14:paraId="269B2771" w14:textId="77777777" w:rsidR="008F4D94" w:rsidRPr="00B00CBD" w:rsidRDefault="008F4D94" w:rsidP="00190399">
            <w:pPr>
              <w:pStyle w:val="TAC"/>
              <w:rPr>
                <w:rFonts w:eastAsia="宋体" w:cs="Arial"/>
                <w:szCs w:val="18"/>
                <w:lang w:val="en-US" w:eastAsia="zh-CN"/>
              </w:rPr>
            </w:pPr>
            <w:r w:rsidRPr="00445A3B">
              <w:rPr>
                <w:rFonts w:eastAsia="宋体" w:cs="Arial"/>
                <w:szCs w:val="18"/>
                <w:lang w:val="en-US" w:eastAsia="zh-CN"/>
              </w:rPr>
              <w:t>CA_n20A-n41A</w:t>
            </w:r>
          </w:p>
        </w:tc>
        <w:tc>
          <w:tcPr>
            <w:tcW w:w="709" w:type="dxa"/>
            <w:tcBorders>
              <w:left w:val="single" w:sz="4" w:space="0" w:color="auto"/>
              <w:right w:val="single" w:sz="4" w:space="0" w:color="auto"/>
            </w:tcBorders>
            <w:vAlign w:val="center"/>
          </w:tcPr>
          <w:p w14:paraId="2944E654"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344FAE8" w14:textId="77777777" w:rsidR="008F4D94" w:rsidRPr="00EF0E56" w:rsidRDefault="008F4D94" w:rsidP="00190399">
            <w:pPr>
              <w:keepNext/>
              <w:keepLines/>
              <w:spacing w:after="0"/>
              <w:jc w:val="center"/>
              <w:textAlignment w:val="bottom"/>
              <w:rPr>
                <w:rFonts w:ascii="Arial" w:hAnsi="Arial" w:cs="Arial"/>
                <w:sz w:val="18"/>
                <w:szCs w:val="16"/>
                <w:lang w:val="en-US" w:eastAsia="zh-CN"/>
              </w:rPr>
            </w:pPr>
            <w:r w:rsidRPr="00EF0E56">
              <w:rPr>
                <w:rFonts w:ascii="Arial" w:eastAsia="宋体" w:hAnsi="Arial" w:cs="Arial"/>
                <w:color w:val="000000"/>
                <w:sz w:val="18"/>
                <w:szCs w:val="16"/>
                <w:lang w:val="en-US" w:eastAsia="zh-CN" w:bidi="ar"/>
              </w:rPr>
              <w:t>5, 10, 15, 20, 25, 30, 40,</w:t>
            </w:r>
            <w:r>
              <w:rPr>
                <w:rFonts w:ascii="Arial" w:eastAsia="宋体" w:hAnsi="Arial" w:cs="Arial"/>
                <w:color w:val="000000"/>
                <w:sz w:val="18"/>
                <w:szCs w:val="16"/>
                <w:lang w:val="en-US" w:eastAsia="zh-CN" w:bidi="ar"/>
              </w:rPr>
              <w:t xml:space="preserve"> 45,</w:t>
            </w:r>
            <w:r w:rsidRPr="00EF0E56">
              <w:rPr>
                <w:rFonts w:ascii="Arial" w:eastAsia="宋体" w:hAnsi="Arial" w:cs="Arial"/>
                <w:color w:val="000000"/>
                <w:sz w:val="18"/>
                <w:szCs w:val="16"/>
                <w:lang w:val="en-US" w:eastAsia="zh-CN" w:bidi="ar"/>
              </w:rPr>
              <w:t xml:space="preserve"> 50</w:t>
            </w:r>
          </w:p>
        </w:tc>
        <w:tc>
          <w:tcPr>
            <w:tcW w:w="1360" w:type="dxa"/>
            <w:tcBorders>
              <w:left w:val="single" w:sz="4" w:space="0" w:color="auto"/>
              <w:bottom w:val="nil"/>
              <w:right w:val="single" w:sz="4" w:space="0" w:color="auto"/>
            </w:tcBorders>
            <w:shd w:val="clear" w:color="auto" w:fill="auto"/>
            <w:vAlign w:val="center"/>
          </w:tcPr>
          <w:p w14:paraId="185A80AF"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14FD38F5"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2E87E20D"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DF7E105"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19803D8F"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67C64806" w14:textId="77777777" w:rsidR="008F4D94" w:rsidRPr="00EF0E56" w:rsidRDefault="008F4D94" w:rsidP="00190399">
            <w:pPr>
              <w:keepNext/>
              <w:keepLines/>
              <w:spacing w:after="0"/>
              <w:jc w:val="center"/>
              <w:textAlignment w:val="bottom"/>
              <w:rPr>
                <w:rFonts w:ascii="Arial" w:eastAsia="宋体" w:hAnsi="Arial" w:cs="Arial"/>
                <w:sz w:val="18"/>
                <w:szCs w:val="16"/>
                <w:lang w:val="en-US" w:eastAsia="zh-CN" w:bidi="ar"/>
              </w:rPr>
            </w:pPr>
            <w:r w:rsidRPr="00EF0E56">
              <w:rPr>
                <w:rFonts w:ascii="Arial" w:eastAsia="宋体" w:hAnsi="Arial" w:cs="Arial"/>
                <w:color w:val="000000"/>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C60D69" w14:textId="77777777" w:rsidR="008F4D94" w:rsidRPr="00B00CBD" w:rsidRDefault="008F4D94" w:rsidP="00190399">
            <w:pPr>
              <w:pStyle w:val="TAC"/>
              <w:rPr>
                <w:rFonts w:cs="Arial"/>
                <w:szCs w:val="18"/>
                <w:lang w:val="en-US" w:eastAsia="zh-CN"/>
              </w:rPr>
            </w:pPr>
          </w:p>
        </w:tc>
      </w:tr>
      <w:tr w:rsidR="008F4D94" w14:paraId="07D3D173"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517ED13D"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92E00E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4E48AE9" w14:textId="77777777" w:rsidR="008F4D94"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0EB1D7F3"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4DCF" w14:textId="77777777" w:rsidR="008F4D94" w:rsidRPr="00B00CBD" w:rsidRDefault="008F4D94" w:rsidP="00190399">
            <w:pPr>
              <w:pStyle w:val="TAC"/>
              <w:rPr>
                <w:rFonts w:cs="Arial"/>
                <w:szCs w:val="18"/>
                <w:lang w:val="en-US" w:eastAsia="zh-CN"/>
              </w:rPr>
            </w:pPr>
          </w:p>
        </w:tc>
      </w:tr>
    </w:tbl>
    <w:p w14:paraId="6416D4AF" w14:textId="77777777" w:rsidR="008F4D94" w:rsidRDefault="008F4D94" w:rsidP="008F4D94">
      <w:pPr>
        <w:pStyle w:val="41"/>
        <w:rPr>
          <w:rFonts w:cs="Arial"/>
          <w:szCs w:val="22"/>
          <w:lang w:val="en-US" w:eastAsia="zh-CN"/>
        </w:rPr>
      </w:pPr>
      <w:bookmarkStart w:id="485" w:name="_Toc180420667"/>
      <w:r>
        <w:rPr>
          <w:rFonts w:cs="Arial"/>
          <w:lang w:eastAsia="zh-CN"/>
        </w:rPr>
        <w:t>5.38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85"/>
    </w:p>
    <w:p w14:paraId="5AEA285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-n41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values are reused from CA_n1-n18-n41 which are given in the tables below.</w:t>
      </w:r>
    </w:p>
    <w:p w14:paraId="641AB1F3" w14:textId="77777777" w:rsidR="008F4D94" w:rsidRDefault="008F4D94" w:rsidP="008F4D94">
      <w:pPr>
        <w:pStyle w:val="TH"/>
      </w:pPr>
      <w:r>
        <w:t xml:space="preserve">Table </w:t>
      </w:r>
      <w:r>
        <w:rPr>
          <w:rFonts w:hint="eastAsia"/>
          <w:lang w:val="en-US" w:eastAsia="zh-CN"/>
        </w:rPr>
        <w:t>5.38</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51B33C7"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9AC6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CC74E7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D2D7E0"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9E4ABC" w14:textId="77777777" w:rsidR="008F4D94" w:rsidRDefault="008F4D94" w:rsidP="00190399">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6A5E86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280426"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4B04E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CA_n1-n20-n41</w:t>
            </w:r>
          </w:p>
        </w:tc>
        <w:tc>
          <w:tcPr>
            <w:tcW w:w="2040" w:type="dxa"/>
            <w:tcBorders>
              <w:top w:val="nil"/>
              <w:left w:val="nil"/>
              <w:bottom w:val="single" w:sz="4" w:space="0" w:color="auto"/>
              <w:right w:val="single" w:sz="4" w:space="0" w:color="auto"/>
            </w:tcBorders>
            <w:shd w:val="clear" w:color="auto" w:fill="auto"/>
            <w:hideMark/>
          </w:tcPr>
          <w:p w14:paraId="7AD05D17" w14:textId="77777777" w:rsidR="008F4D94" w:rsidRPr="000A067E" w:rsidRDefault="008F4D94" w:rsidP="00190399">
            <w:pPr>
              <w:spacing w:after="0"/>
              <w:jc w:val="center"/>
              <w:rPr>
                <w:rFonts w:ascii="Arial" w:hAnsi="Arial" w:cs="Arial"/>
                <w:color w:val="000000"/>
                <w:sz w:val="18"/>
                <w:szCs w:val="18"/>
              </w:rPr>
            </w:pPr>
            <w:r w:rsidRPr="000A067E">
              <w:rPr>
                <w:rFonts w:ascii="Arial" w:hAnsi="Arial" w:cs="Arial"/>
                <w:color w:val="000000"/>
                <w:sz w:val="18"/>
                <w:szCs w:val="18"/>
              </w:rPr>
              <w:t>0.5</w:t>
            </w:r>
          </w:p>
        </w:tc>
        <w:tc>
          <w:tcPr>
            <w:tcW w:w="1900" w:type="dxa"/>
            <w:tcBorders>
              <w:top w:val="nil"/>
              <w:left w:val="nil"/>
              <w:bottom w:val="single" w:sz="4" w:space="0" w:color="auto"/>
              <w:right w:val="single" w:sz="4" w:space="0" w:color="auto"/>
            </w:tcBorders>
            <w:shd w:val="clear" w:color="auto" w:fill="auto"/>
            <w:hideMark/>
          </w:tcPr>
          <w:p w14:paraId="269045C0" w14:textId="77777777" w:rsidR="008F4D94" w:rsidRPr="000A067E" w:rsidRDefault="008F4D94" w:rsidP="00190399">
            <w:pPr>
              <w:spacing w:after="0"/>
              <w:jc w:val="center"/>
              <w:rPr>
                <w:rFonts w:ascii="Arial" w:hAnsi="Arial" w:cs="Arial"/>
                <w:color w:val="000000"/>
                <w:sz w:val="18"/>
                <w:szCs w:val="18"/>
              </w:rPr>
            </w:pPr>
            <w:r w:rsidRPr="000A067E">
              <w:rPr>
                <w:rFonts w:ascii="Arial" w:hAnsi="Arial" w:cs="Arial"/>
                <w:color w:val="000000"/>
                <w:sz w:val="18"/>
                <w:szCs w:val="18"/>
              </w:rPr>
              <w:t>0.3</w:t>
            </w:r>
          </w:p>
        </w:tc>
        <w:tc>
          <w:tcPr>
            <w:tcW w:w="2180" w:type="dxa"/>
            <w:tcBorders>
              <w:top w:val="nil"/>
              <w:left w:val="nil"/>
              <w:bottom w:val="single" w:sz="4" w:space="0" w:color="auto"/>
              <w:right w:val="single" w:sz="4" w:space="0" w:color="auto"/>
            </w:tcBorders>
            <w:shd w:val="clear" w:color="auto" w:fill="auto"/>
            <w:hideMark/>
          </w:tcPr>
          <w:p w14:paraId="07D09D1D" w14:textId="77777777" w:rsidR="008F4D94" w:rsidRPr="000A067E" w:rsidRDefault="008F4D94" w:rsidP="00190399">
            <w:pPr>
              <w:spacing w:after="0"/>
              <w:jc w:val="center"/>
              <w:rPr>
                <w:rFonts w:ascii="Arial" w:hAnsi="Arial" w:cs="Arial"/>
                <w:color w:val="000000"/>
                <w:sz w:val="18"/>
                <w:szCs w:val="18"/>
              </w:rPr>
            </w:pPr>
            <w:r w:rsidRPr="000A067E">
              <w:rPr>
                <w:rFonts w:ascii="Arial" w:hAnsi="Arial" w:cs="Arial"/>
                <w:color w:val="000000"/>
                <w:sz w:val="18"/>
                <w:szCs w:val="18"/>
                <w:lang w:val="en-US"/>
              </w:rPr>
              <w:t>0.5</w:t>
            </w:r>
          </w:p>
        </w:tc>
      </w:tr>
      <w:tr w:rsidR="008F4D94" w14:paraId="4E2A31D4"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422DC"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3C67F09" w14:textId="77777777" w:rsidR="008F4D94" w:rsidRDefault="008F4D94" w:rsidP="008F4D94"/>
    <w:p w14:paraId="31046120" w14:textId="77777777" w:rsidR="008F4D94" w:rsidRDefault="008F4D94" w:rsidP="008F4D94">
      <w:r>
        <w:sym w:font="Symbol" w:char="F044"/>
      </w:r>
      <w:r>
        <w:t>R</w:t>
      </w:r>
      <w:r>
        <w:rPr>
          <w:vertAlign w:val="subscript"/>
        </w:rPr>
        <w:t>IB</w:t>
      </w:r>
      <w:proofErr w:type="gramStart"/>
      <w:r>
        <w:rPr>
          <w:vertAlign w:val="subscript"/>
          <w:lang w:eastAsia="zh-CN"/>
        </w:rPr>
        <w:t>,c</w:t>
      </w:r>
      <w:proofErr w:type="gramEnd"/>
      <w:r>
        <w:t xml:space="preserve"> values are reused from CA_n1-n28-n41 which are given in the tables below.</w:t>
      </w:r>
    </w:p>
    <w:p w14:paraId="100ECED6" w14:textId="77777777" w:rsidR="008F4D94" w:rsidRDefault="008F4D94" w:rsidP="008F4D94">
      <w:pPr>
        <w:pStyle w:val="TH"/>
        <w:spacing w:before="120" w:after="120"/>
        <w:rPr>
          <w:lang w:eastAsia="zh-CN"/>
        </w:rPr>
      </w:pPr>
      <w:r>
        <w:t xml:space="preserve">Table </w:t>
      </w:r>
      <w:r>
        <w:rPr>
          <w:lang w:val="en-US" w:eastAsia="zh-CN"/>
        </w:rPr>
        <w:t>5.38.1.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35F8ACD"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1A2C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5C6ED7F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DE2D66"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235CA82D" w14:textId="77777777" w:rsidR="008F4D94" w:rsidRDefault="008F4D94" w:rsidP="00190399">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4AC87B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4443A6D"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B8080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CA_n1-n20-n41</w:t>
            </w:r>
          </w:p>
        </w:tc>
        <w:tc>
          <w:tcPr>
            <w:tcW w:w="2140" w:type="dxa"/>
            <w:tcBorders>
              <w:top w:val="nil"/>
              <w:left w:val="nil"/>
              <w:bottom w:val="single" w:sz="4" w:space="0" w:color="auto"/>
              <w:right w:val="single" w:sz="4" w:space="0" w:color="auto"/>
            </w:tcBorders>
            <w:shd w:val="clear" w:color="auto" w:fill="auto"/>
            <w:hideMark/>
          </w:tcPr>
          <w:p w14:paraId="4BC76A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w:t>
            </w:r>
          </w:p>
        </w:tc>
        <w:tc>
          <w:tcPr>
            <w:tcW w:w="2180" w:type="dxa"/>
            <w:tcBorders>
              <w:top w:val="nil"/>
              <w:left w:val="nil"/>
              <w:bottom w:val="single" w:sz="4" w:space="0" w:color="auto"/>
              <w:right w:val="single" w:sz="4" w:space="0" w:color="auto"/>
            </w:tcBorders>
            <w:shd w:val="clear" w:color="auto" w:fill="auto"/>
            <w:hideMark/>
          </w:tcPr>
          <w:p w14:paraId="3C434C39" w14:textId="77777777" w:rsidR="008F4D94" w:rsidRDefault="008F4D94" w:rsidP="00190399">
            <w:pPr>
              <w:spacing w:after="0"/>
              <w:jc w:val="center"/>
              <w:rPr>
                <w:rFonts w:ascii="Arial" w:hAnsi="Arial" w:cs="Arial"/>
                <w:color w:val="000000"/>
                <w:sz w:val="18"/>
                <w:szCs w:val="18"/>
              </w:rPr>
            </w:pPr>
            <w:r>
              <w:rPr>
                <w:rFonts w:ascii="Arial" w:hAnsi="Arial" w:cs="Arial"/>
                <w:sz w:val="18"/>
                <w:szCs w:val="18"/>
              </w:rPr>
              <w:t>0.2</w:t>
            </w:r>
          </w:p>
        </w:tc>
        <w:tc>
          <w:tcPr>
            <w:tcW w:w="2200" w:type="dxa"/>
            <w:tcBorders>
              <w:top w:val="nil"/>
              <w:left w:val="nil"/>
              <w:bottom w:val="single" w:sz="4" w:space="0" w:color="auto"/>
              <w:right w:val="single" w:sz="4" w:space="0" w:color="auto"/>
            </w:tcBorders>
            <w:shd w:val="clear" w:color="auto" w:fill="auto"/>
            <w:hideMark/>
          </w:tcPr>
          <w:p w14:paraId="7CD00B0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w:t>
            </w:r>
          </w:p>
        </w:tc>
      </w:tr>
      <w:tr w:rsidR="008F4D94" w14:paraId="17D03A77"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823FA3"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A5FB070" w14:textId="77777777" w:rsidR="008F4D94" w:rsidRPr="005D2633" w:rsidRDefault="008F4D94" w:rsidP="008F4D94">
      <w:pPr>
        <w:pStyle w:val="31"/>
        <w:rPr>
          <w:rFonts w:cs="Arial"/>
          <w:szCs w:val="28"/>
          <w:lang w:val="en-US" w:eastAsia="zh-CN"/>
        </w:rPr>
      </w:pPr>
      <w:bookmarkStart w:id="486" w:name="_Toc180420668"/>
      <w:r>
        <w:rPr>
          <w:rFonts w:cs="Arial"/>
          <w:szCs w:val="28"/>
          <w:lang w:val="en-US" w:eastAsia="zh-CN"/>
        </w:rPr>
        <w:t>5.38</w:t>
      </w:r>
      <w:r w:rsidRPr="005D2633">
        <w:rPr>
          <w:rFonts w:cs="Arial"/>
          <w:szCs w:val="28"/>
          <w:lang w:val="en-US" w:eastAsia="zh-CN"/>
        </w:rPr>
        <w:t>.2</w:t>
      </w:r>
      <w:r w:rsidRPr="005D2633">
        <w:rPr>
          <w:rFonts w:cs="Arial"/>
          <w:szCs w:val="28"/>
          <w:lang w:val="en-US" w:eastAsia="zh-CN"/>
        </w:rPr>
        <w:tab/>
        <w:t>Specific for 2 bands UL CA</w:t>
      </w:r>
      <w:bookmarkEnd w:id="486"/>
    </w:p>
    <w:p w14:paraId="34007DEC" w14:textId="77777777" w:rsidR="008F4D94" w:rsidRPr="00140BB6" w:rsidRDefault="008F4D94" w:rsidP="008F4D94">
      <w:pPr>
        <w:pStyle w:val="41"/>
      </w:pPr>
      <w:bookmarkStart w:id="487" w:name="_Toc180420669"/>
      <w:r>
        <w:t>5.38</w:t>
      </w:r>
      <w:r w:rsidRPr="00140BB6">
        <w:t>.2.1</w:t>
      </w:r>
      <w:r w:rsidRPr="00140BB6">
        <w:tab/>
        <w:t>UE co-existence studies</w:t>
      </w:r>
      <w:bookmarkEnd w:id="487"/>
    </w:p>
    <w:p w14:paraId="11EB9A48" w14:textId="77777777" w:rsidR="008F4D94" w:rsidRPr="00242348" w:rsidRDefault="008F4D94" w:rsidP="008F4D94">
      <w:pPr>
        <w:pStyle w:val="51"/>
        <w:rPr>
          <w:snapToGrid w:val="0"/>
        </w:rPr>
      </w:pPr>
      <w:bookmarkStart w:id="488" w:name="_Toc180420670"/>
      <w:r>
        <w:rPr>
          <w:rFonts w:hint="eastAsia"/>
          <w:snapToGrid w:val="0"/>
        </w:rPr>
        <w:t>5.38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88"/>
    </w:p>
    <w:p w14:paraId="168A83F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AF4687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7A2B20F"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E57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666E0B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C79D0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BDFF98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7362D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7EA2FC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95C3E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88BE8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01D3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0C5D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723F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BF039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373BB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A6FD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A2345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5AD1DE68"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FA6A3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CA75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0DC3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78E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B22F6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F47E8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4E210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05532C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9C91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47ABB393"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6CE9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5076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F16C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D2B0C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F6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8D077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14EF2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26D84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44B97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07A6709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64414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52889C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3B24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F481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1898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0CD43"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9B30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962ED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90E93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0EA31A9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DF3FD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69FB2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7F86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652E0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CE14D9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2408D4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78453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E033A53" w14:textId="77777777" w:rsidR="008F4D94" w:rsidRDefault="008F4D94" w:rsidP="00190399">
            <w:pPr>
              <w:spacing w:after="0"/>
              <w:rPr>
                <w:rFonts w:ascii="Arial" w:hAnsi="Arial" w:cs="Arial"/>
                <w:color w:val="000000"/>
                <w:sz w:val="18"/>
                <w:szCs w:val="18"/>
              </w:rPr>
            </w:pPr>
          </w:p>
        </w:tc>
      </w:tr>
      <w:tr w:rsidR="008F4D94" w14:paraId="693AF52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A6B09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62E27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96106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FEE7F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719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B2A6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DAEFD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B2F164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770E4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1182B3C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47B51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5FB52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A190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08D8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CC3F80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37F8E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5418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94164C7" w14:textId="77777777" w:rsidR="008F4D94" w:rsidRDefault="008F4D94" w:rsidP="00190399">
            <w:pPr>
              <w:spacing w:after="0"/>
              <w:rPr>
                <w:rFonts w:ascii="Arial" w:hAnsi="Arial" w:cs="Arial"/>
                <w:color w:val="000000"/>
                <w:sz w:val="18"/>
                <w:szCs w:val="18"/>
              </w:rPr>
            </w:pPr>
          </w:p>
        </w:tc>
      </w:tr>
      <w:tr w:rsidR="008F4D94" w14:paraId="553D499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0F77F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D7B158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F5B6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58106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37972F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E67DDB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3E405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617F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41ABC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45C884B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B188F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DFB9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DA758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DC76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2CCCC5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75B5E4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9944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322D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0EDA18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EFE3B6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73CFBF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B57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6D0DE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BB30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144946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EBA4F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3A1F0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C65C4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CF548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26661ED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24D90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A76D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11BD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02B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B0958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3AC86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B9BEB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D5B36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4FDF6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00E88B87"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275B5C"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43D68DF" w14:textId="77777777" w:rsidR="008F4D94" w:rsidRDefault="008F4D94" w:rsidP="008F4D94">
      <w:pPr>
        <w:pStyle w:val="TH"/>
        <w:rPr>
          <w:rFonts w:eastAsia="MS Mincho"/>
        </w:rPr>
      </w:pPr>
    </w:p>
    <w:p w14:paraId="72ED2F6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03F7EE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566513"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4DFC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338B58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1998BC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9556C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2EA40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FB9A03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7051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0320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01B11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F30E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EF4F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2A96D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4560E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A3A42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516 - 770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DE7B3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4416 - 4670</w:t>
            </w:r>
          </w:p>
        </w:tc>
      </w:tr>
      <w:tr w:rsidR="008F4D94" w14:paraId="028FBF8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8D0F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FA4F23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EDE09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CD86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ACC1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D6ECE5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B36D2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16FDD4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1150 - 1464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B8877F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3012 - 3460</w:t>
            </w:r>
          </w:p>
        </w:tc>
      </w:tr>
      <w:tr w:rsidR="008F4D94" w14:paraId="1B47322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EDD65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4484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8B96C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4543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0A3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CE9C5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AB03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272FD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6336 - 6650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62CFE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6912 - 7360</w:t>
            </w:r>
          </w:p>
        </w:tc>
      </w:tr>
      <w:tr w:rsidR="008F4D94" w14:paraId="1FF9378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51BEF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E186E3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47FA7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603E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40549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2AB93A"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D45C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DD7F4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3070 - 3444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78A2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5508 - 6150</w:t>
            </w:r>
          </w:p>
        </w:tc>
      </w:tr>
      <w:tr w:rsidR="008F4D94" w14:paraId="036E59F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0CA7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346D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4992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822FB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CAB9F7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7D958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BDDEBC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1540 - 1032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AB10AD" w14:textId="77777777" w:rsidR="008F4D94" w:rsidRDefault="008F4D94" w:rsidP="00190399">
            <w:pPr>
              <w:spacing w:after="0"/>
              <w:rPr>
                <w:rFonts w:ascii="Arial" w:hAnsi="Arial" w:cs="Arial"/>
                <w:color w:val="000000"/>
                <w:sz w:val="18"/>
                <w:szCs w:val="18"/>
              </w:rPr>
            </w:pPr>
          </w:p>
        </w:tc>
      </w:tr>
      <w:tr w:rsidR="008F4D94" w14:paraId="338831E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1007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4C324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3154E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3524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C91D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243097"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EF909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954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8256 - 8630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8D5C8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9408 - 10050</w:t>
            </w:r>
          </w:p>
        </w:tc>
      </w:tr>
      <w:tr w:rsidR="008F4D94" w14:paraId="65371DD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68E08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7991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DFFB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C045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99479D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80688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367E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8832 - 9340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8A47E78" w14:textId="77777777" w:rsidR="008F4D94" w:rsidRDefault="008F4D94" w:rsidP="00190399">
            <w:pPr>
              <w:spacing w:after="0"/>
              <w:rPr>
                <w:rFonts w:ascii="Arial" w:hAnsi="Arial" w:cs="Arial"/>
                <w:color w:val="000000"/>
                <w:sz w:val="18"/>
                <w:szCs w:val="18"/>
              </w:rPr>
            </w:pPr>
          </w:p>
        </w:tc>
      </w:tr>
      <w:tr w:rsidR="008F4D94" w14:paraId="273CCFA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13FCE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9DB3B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961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CBC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AE9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77136"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F616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5D4881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8840 - 8004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76A6B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5424 - 4990</w:t>
            </w:r>
          </w:p>
        </w:tc>
      </w:tr>
      <w:tr w:rsidR="008F4D94" w14:paraId="2768EB9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EEE2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68F0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EFC6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B07F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15F5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FFCC8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22F77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B7B7FF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4230 - 3528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EA1A4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948 - 380</w:t>
            </w:r>
          </w:p>
        </w:tc>
      </w:tr>
      <w:tr w:rsidR="008F4D94" w14:paraId="24CC852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55EE4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A2B2E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B5CF4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D0F8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A9DE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E11BF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1CAAD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7D1ED9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11904 - 12740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958A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10176 - 10610</w:t>
            </w:r>
          </w:p>
        </w:tc>
      </w:tr>
      <w:tr w:rsidR="008F4D94" w14:paraId="6E18E11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FB600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69F98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C7D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2D00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68D0A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F5977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803FE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1FF68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11328 - 12030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40832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10752 - 11320</w:t>
            </w:r>
          </w:p>
        </w:tc>
      </w:tr>
      <w:tr w:rsidR="008F4D94" w14:paraId="35DFB13C"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622A"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9F2BAD" w14:textId="77777777" w:rsidR="008F4D94" w:rsidRDefault="008F4D94" w:rsidP="008F4D94">
      <w:pPr>
        <w:pStyle w:val="TH"/>
        <w:rPr>
          <w:rFonts w:eastAsia="MS Mincho"/>
        </w:rPr>
      </w:pPr>
    </w:p>
    <w:p w14:paraId="325B86B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7C4C899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FA31A65"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BDD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EDE19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F4E4D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CFC6E9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7B2C5AC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AD683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38850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65382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BCB4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6E0A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A7F6A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A2654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83C4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1209BC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B05BFF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21467C4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14735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99B7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211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4DE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03E4E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E3770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AAB5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2C635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BEB59D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30E5909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596E0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DDF3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E1DE9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246D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7CD4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4A476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E9493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ABE5E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69FBE0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30C7236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A2C02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BB210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420F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7E2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5A2E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4E73A6"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A4D53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499C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DCA90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3B9E84B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B780E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5D99A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809065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498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045437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5537B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484BC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38F6C94" w14:textId="77777777" w:rsidR="008F4D94" w:rsidRDefault="008F4D94" w:rsidP="00190399">
            <w:pPr>
              <w:spacing w:after="0"/>
              <w:rPr>
                <w:rFonts w:ascii="Arial" w:hAnsi="Arial" w:cs="Arial"/>
                <w:color w:val="000000"/>
                <w:sz w:val="18"/>
                <w:szCs w:val="18"/>
              </w:rPr>
            </w:pPr>
          </w:p>
        </w:tc>
      </w:tr>
      <w:tr w:rsidR="008F4D94" w14:paraId="46E2121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9A33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383CC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8105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B22E8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8AED9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9746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DC344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CE454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45C66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3DE4F17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53471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C30A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4245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61617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BB0D9F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1036E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6F9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C60768D" w14:textId="77777777" w:rsidR="008F4D94" w:rsidRDefault="008F4D94" w:rsidP="00190399">
            <w:pPr>
              <w:spacing w:after="0"/>
              <w:rPr>
                <w:rFonts w:ascii="Arial" w:hAnsi="Arial" w:cs="Arial"/>
                <w:color w:val="000000"/>
                <w:sz w:val="18"/>
                <w:szCs w:val="18"/>
              </w:rPr>
            </w:pPr>
          </w:p>
        </w:tc>
      </w:tr>
      <w:tr w:rsidR="008F4D94" w14:paraId="1ABE3CA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A68AE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22CC12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9BB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50D3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7CB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1EAE7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2A06C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A538D0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257673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5DE0893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18327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D550F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44FB2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3464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38C06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0DA27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D3DE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3D8E5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B8B0A0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16F3FF5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1F625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D0D52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1600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2E84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B02E7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984527"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97CAE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50DEE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83567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724B264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A1DF0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5F6051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EB6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1C10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AA8F5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71EE3C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8217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F8005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31A8A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5258A170"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1456F4"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361483" w14:textId="77777777" w:rsidR="008F4D94" w:rsidRDefault="008F4D94" w:rsidP="008F4D94"/>
    <w:p w14:paraId="0EBDC2BB" w14:textId="77777777" w:rsidR="008F4D94" w:rsidRDefault="008F4D94" w:rsidP="008F4D94">
      <w:r w:rsidRPr="00431A03">
        <w:t xml:space="preserve">Based on the analysis in Table </w:t>
      </w:r>
      <w:r>
        <w:t>5.38</w:t>
      </w:r>
      <w:r w:rsidRPr="00431A03">
        <w:t>.2.1.1-2 there is IMD5 from n1 and n</w:t>
      </w:r>
      <w:r>
        <w:t>41</w:t>
      </w:r>
      <w:r w:rsidRPr="00431A03">
        <w:t xml:space="preserve"> into RX band n</w:t>
      </w:r>
      <w:r>
        <w:t>20</w:t>
      </w:r>
      <w:r w:rsidRPr="00431A03">
        <w:t>.</w:t>
      </w:r>
    </w:p>
    <w:p w14:paraId="20E42AF2" w14:textId="77777777" w:rsidR="008F4D94" w:rsidRPr="00431A03" w:rsidRDefault="008F4D94" w:rsidP="008F4D94"/>
    <w:p w14:paraId="6C50436E" w14:textId="77777777" w:rsidR="008F4D94" w:rsidRPr="00AB69C8" w:rsidRDefault="008F4D94" w:rsidP="008F4D94">
      <w:pPr>
        <w:pStyle w:val="41"/>
      </w:pPr>
      <w:bookmarkStart w:id="489" w:name="_Toc180420671"/>
      <w:r>
        <w:t>5.38</w:t>
      </w:r>
      <w:r w:rsidRPr="00AB69C8">
        <w:t>.2.</w:t>
      </w:r>
      <w:r>
        <w:t>2</w:t>
      </w:r>
      <w:r w:rsidRPr="00AB69C8">
        <w:tab/>
        <w:t>REFSENS requirements</w:t>
      </w:r>
      <w:bookmarkEnd w:id="489"/>
    </w:p>
    <w:p w14:paraId="5E37B1AB" w14:textId="77777777" w:rsidR="008F4D94" w:rsidRPr="00BB5307" w:rsidRDefault="008F4D94" w:rsidP="008F4D94">
      <w:pPr>
        <w:rPr>
          <w:b/>
          <w:lang w:val="en-US"/>
        </w:rPr>
      </w:pPr>
      <w:r w:rsidRPr="00BB5307">
        <w:t>The MSD value has been taken from CA_n1-n</w:t>
      </w:r>
      <w:r>
        <w:t>18</w:t>
      </w:r>
      <w:r w:rsidRPr="00BB5307">
        <w:t>-n4</w:t>
      </w:r>
      <w:r>
        <w:t>1.</w:t>
      </w:r>
    </w:p>
    <w:p w14:paraId="19A7DDBE" w14:textId="77777777" w:rsidR="008F4D94" w:rsidRDefault="008F4D94" w:rsidP="008F4D94">
      <w:pPr>
        <w:keepNext/>
        <w:keepLines/>
        <w:spacing w:before="240" w:after="120"/>
        <w:jc w:val="center"/>
        <w:rPr>
          <w:b/>
          <w:lang w:val="en-US"/>
        </w:rPr>
      </w:pPr>
    </w:p>
    <w:p w14:paraId="57F275B9" w14:textId="77777777" w:rsidR="008F4D94" w:rsidRDefault="008F4D94" w:rsidP="008F4D94">
      <w:pPr>
        <w:keepNext/>
        <w:keepLines/>
        <w:spacing w:before="240" w:after="120"/>
        <w:jc w:val="center"/>
        <w:rPr>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C1A77B5"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9B20CA"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458C0B" w14:textId="77777777" w:rsidR="008F4D94" w:rsidRPr="006E069C" w:rsidRDefault="008F4D94" w:rsidP="00190399">
            <w:pPr>
              <w:pStyle w:val="TAH"/>
            </w:pPr>
            <w:r w:rsidRPr="006E069C">
              <w:t>Source of IMD</w:t>
            </w:r>
          </w:p>
        </w:tc>
      </w:tr>
      <w:tr w:rsidR="008F4D94" w:rsidRPr="006E069C" w14:paraId="6B5C1AD1"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E6F424D"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4F853A"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EB6C249"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448378D"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187C535"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0A569CE"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4D8DEB9"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E545B6"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CB01D2C" w14:textId="77777777" w:rsidR="008F4D94" w:rsidRPr="006E069C" w:rsidRDefault="008F4D94" w:rsidP="00190399">
            <w:pPr>
              <w:pStyle w:val="TAH"/>
            </w:pPr>
          </w:p>
        </w:tc>
      </w:tr>
      <w:tr w:rsidR="008F4D94" w:rsidRPr="006E069C" w14:paraId="3A2412C8"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DAB1A" w14:textId="77777777" w:rsidR="008F4D94" w:rsidRPr="006E069C" w:rsidRDefault="008F4D94" w:rsidP="00190399">
            <w:pPr>
              <w:pStyle w:val="TAC"/>
              <w:rPr>
                <w:lang w:val="en-US" w:eastAsia="zh-CN"/>
              </w:rPr>
            </w:pPr>
            <w:r>
              <w:rPr>
                <w:lang w:val="en-US" w:eastAsia="zh-CN"/>
              </w:rPr>
              <w:t>CA_n1-n20-n41</w:t>
            </w:r>
          </w:p>
        </w:tc>
        <w:tc>
          <w:tcPr>
            <w:tcW w:w="923" w:type="dxa"/>
            <w:tcBorders>
              <w:top w:val="single" w:sz="4" w:space="0" w:color="auto"/>
              <w:left w:val="single" w:sz="4" w:space="0" w:color="auto"/>
              <w:right w:val="single" w:sz="4" w:space="0" w:color="auto"/>
            </w:tcBorders>
          </w:tcPr>
          <w:p w14:paraId="3B19E2EE" w14:textId="77777777" w:rsidR="008F4D94" w:rsidRPr="006E069C"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6B23A02C" w14:textId="77777777" w:rsidR="008F4D94" w:rsidRPr="006E069C" w:rsidRDefault="008F4D94" w:rsidP="00190399">
            <w:pPr>
              <w:pStyle w:val="TAC"/>
              <w:rPr>
                <w:lang w:val="en-US" w:eastAsia="zh-CN"/>
              </w:rPr>
            </w:pPr>
            <w:r>
              <w:rPr>
                <w:lang w:val="en-US" w:eastAsia="zh-CN"/>
              </w:rPr>
              <w:t>1970</w:t>
            </w:r>
          </w:p>
        </w:tc>
        <w:tc>
          <w:tcPr>
            <w:tcW w:w="1012" w:type="dxa"/>
            <w:tcBorders>
              <w:top w:val="single" w:sz="4" w:space="0" w:color="auto"/>
              <w:left w:val="single" w:sz="4" w:space="0" w:color="auto"/>
              <w:right w:val="single" w:sz="4" w:space="0" w:color="auto"/>
            </w:tcBorders>
          </w:tcPr>
          <w:p w14:paraId="50C49E69"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1FE07AD"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2979300C" w14:textId="77777777" w:rsidR="008F4D94" w:rsidRPr="006E069C" w:rsidRDefault="008F4D94" w:rsidP="00190399">
            <w:pPr>
              <w:pStyle w:val="TAC"/>
              <w:rPr>
                <w:lang w:val="en-US" w:eastAsia="zh-CN"/>
              </w:rPr>
            </w:pPr>
            <w:r>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934F8AE"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7034E727"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94A8FF" w14:textId="77777777" w:rsidR="008F4D94" w:rsidRPr="006E069C" w:rsidRDefault="008F4D94" w:rsidP="00190399">
            <w:pPr>
              <w:pStyle w:val="TAC"/>
            </w:pPr>
            <w:r>
              <w:t>N/A</w:t>
            </w:r>
          </w:p>
        </w:tc>
      </w:tr>
      <w:tr w:rsidR="008F4D94" w:rsidRPr="006E069C" w14:paraId="13DEB66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4F15BD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C66FA"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5E73693"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257041"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50590F"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275806D" w14:textId="77777777" w:rsidR="008F4D94" w:rsidRPr="006E069C" w:rsidRDefault="008F4D94" w:rsidP="00190399">
            <w:pPr>
              <w:pStyle w:val="TAC"/>
              <w:rPr>
                <w:lang w:val="en-US" w:eastAsia="zh-CN"/>
              </w:rPr>
            </w:pPr>
            <w:r>
              <w:rPr>
                <w:lang w:val="en-US" w:eastAsia="zh-CN"/>
              </w:rPr>
              <w:t>810</w:t>
            </w:r>
          </w:p>
        </w:tc>
        <w:tc>
          <w:tcPr>
            <w:tcW w:w="797" w:type="dxa"/>
            <w:tcBorders>
              <w:top w:val="single" w:sz="4" w:space="0" w:color="auto"/>
              <w:left w:val="single" w:sz="4" w:space="0" w:color="auto"/>
              <w:bottom w:val="single" w:sz="4" w:space="0" w:color="auto"/>
              <w:right w:val="single" w:sz="4" w:space="0" w:color="auto"/>
            </w:tcBorders>
          </w:tcPr>
          <w:p w14:paraId="40CC7F42" w14:textId="77777777" w:rsidR="008F4D94" w:rsidRPr="006E069C" w:rsidRDefault="008F4D94" w:rsidP="00190399">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tcPr>
          <w:p w14:paraId="003AE085"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4041D" w14:textId="77777777" w:rsidR="008F4D94" w:rsidRPr="006E069C" w:rsidRDefault="008F4D94" w:rsidP="00190399">
            <w:pPr>
              <w:pStyle w:val="TAC"/>
            </w:pPr>
            <w:r>
              <w:t>IMD5</w:t>
            </w:r>
          </w:p>
        </w:tc>
      </w:tr>
      <w:tr w:rsidR="008F4D94" w:rsidRPr="006E069C" w14:paraId="40B34757"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B55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032159E5"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right w:val="single" w:sz="4" w:space="0" w:color="auto"/>
            </w:tcBorders>
          </w:tcPr>
          <w:p w14:paraId="31825BC4" w14:textId="77777777" w:rsidR="008F4D94" w:rsidRPr="006E069C" w:rsidRDefault="008F4D94" w:rsidP="00190399">
            <w:pPr>
              <w:pStyle w:val="TAC"/>
              <w:rPr>
                <w:lang w:val="en-US" w:eastAsia="zh-CN"/>
              </w:rPr>
            </w:pPr>
            <w:r>
              <w:rPr>
                <w:lang w:val="en-US" w:eastAsia="zh-CN"/>
              </w:rPr>
              <w:t>2550</w:t>
            </w:r>
          </w:p>
        </w:tc>
        <w:tc>
          <w:tcPr>
            <w:tcW w:w="1012" w:type="dxa"/>
            <w:tcBorders>
              <w:top w:val="single" w:sz="4" w:space="0" w:color="auto"/>
              <w:left w:val="single" w:sz="4" w:space="0" w:color="auto"/>
              <w:right w:val="single" w:sz="4" w:space="0" w:color="auto"/>
            </w:tcBorders>
          </w:tcPr>
          <w:p w14:paraId="7107432C"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3EA8DF14"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F82D1E9" w14:textId="77777777" w:rsidR="008F4D94" w:rsidRPr="006E069C" w:rsidRDefault="008F4D94" w:rsidP="00190399">
            <w:pPr>
              <w:pStyle w:val="TAC"/>
              <w:rPr>
                <w:lang w:val="en-US" w:eastAsia="zh-CN"/>
              </w:rPr>
            </w:pPr>
            <w:r>
              <w:rPr>
                <w:lang w:val="en-US" w:eastAsia="zh-CN"/>
              </w:rPr>
              <w:t>2550</w:t>
            </w:r>
          </w:p>
        </w:tc>
        <w:tc>
          <w:tcPr>
            <w:tcW w:w="797" w:type="dxa"/>
            <w:tcBorders>
              <w:top w:val="single" w:sz="4" w:space="0" w:color="auto"/>
              <w:left w:val="single" w:sz="4" w:space="0" w:color="auto"/>
              <w:bottom w:val="single" w:sz="4" w:space="0" w:color="auto"/>
              <w:right w:val="single" w:sz="4" w:space="0" w:color="auto"/>
            </w:tcBorders>
          </w:tcPr>
          <w:p w14:paraId="08BBDB13"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29D00C18"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6CC44B" w14:textId="77777777" w:rsidR="008F4D94" w:rsidRPr="006E069C" w:rsidRDefault="008F4D94" w:rsidP="00190399">
            <w:pPr>
              <w:pStyle w:val="TAC"/>
            </w:pPr>
            <w:r>
              <w:t>N/A</w:t>
            </w:r>
          </w:p>
        </w:tc>
      </w:tr>
    </w:tbl>
    <w:p w14:paraId="38C4A322" w14:textId="77777777" w:rsidR="008F4D94" w:rsidRDefault="008F4D94" w:rsidP="008F4D94">
      <w:pPr>
        <w:rPr>
          <w:color w:val="0070C0"/>
        </w:rPr>
      </w:pPr>
    </w:p>
    <w:p w14:paraId="6AB3109D" w14:textId="77777777" w:rsidR="008F4D94" w:rsidRDefault="008F4D94" w:rsidP="008F4D94">
      <w:pPr>
        <w:pStyle w:val="21"/>
      </w:pPr>
      <w:bookmarkStart w:id="490" w:name="_Toc180420672"/>
      <w:r>
        <w:t>5.39</w:t>
      </w:r>
      <w:r>
        <w:tab/>
        <w:t>CA_n1-n20-n77</w:t>
      </w:r>
      <w:bookmarkEnd w:id="490"/>
    </w:p>
    <w:p w14:paraId="729138E4" w14:textId="77777777" w:rsidR="008F4D94" w:rsidRDefault="008F4D94" w:rsidP="008F4D94">
      <w:pPr>
        <w:pStyle w:val="31"/>
        <w:rPr>
          <w:rFonts w:cs="Arial"/>
          <w:szCs w:val="28"/>
          <w:lang w:val="en-US" w:eastAsia="zh-CN"/>
        </w:rPr>
      </w:pPr>
      <w:bookmarkStart w:id="491" w:name="_Toc180420673"/>
      <w:r>
        <w:t>5.39.1</w:t>
      </w:r>
      <w:r>
        <w:tab/>
      </w:r>
      <w:r>
        <w:rPr>
          <w:rFonts w:cs="Arial"/>
          <w:szCs w:val="28"/>
          <w:lang w:val="en-US" w:eastAsia="zh-CN"/>
        </w:rPr>
        <w:t>Common for 1 band UL and 2 bands UL CA</w:t>
      </w:r>
      <w:bookmarkEnd w:id="491"/>
    </w:p>
    <w:p w14:paraId="48406535" w14:textId="77777777" w:rsidR="008F4D94" w:rsidRDefault="008F4D94" w:rsidP="008F4D94">
      <w:pPr>
        <w:pStyle w:val="41"/>
      </w:pPr>
      <w:bookmarkStart w:id="492" w:name="_Toc180420674"/>
      <w:r>
        <w:t>5.39.1.1</w:t>
      </w:r>
      <w:r>
        <w:tab/>
      </w:r>
      <w:r>
        <w:rPr>
          <w:rFonts w:cs="Arial"/>
          <w:lang w:eastAsia="zh-CN"/>
        </w:rPr>
        <w:t>Operating bands for CA</w:t>
      </w:r>
      <w:bookmarkEnd w:id="492"/>
    </w:p>
    <w:p w14:paraId="69778F1F" w14:textId="77777777" w:rsidR="008F4D94" w:rsidRDefault="008F4D94" w:rsidP="008F4D94">
      <w:pPr>
        <w:pStyle w:val="TH"/>
        <w:rPr>
          <w:lang w:val="en-US"/>
        </w:rPr>
      </w:pPr>
      <w:r>
        <w:rPr>
          <w:rFonts w:cs="Arial"/>
        </w:rPr>
        <w:t xml:space="preserve">Table </w:t>
      </w:r>
      <w:r>
        <w:rPr>
          <w:rFonts w:cs="Arial" w:hint="eastAsia"/>
          <w:lang w:val="en-US" w:eastAsia="zh-CN"/>
        </w:rPr>
        <w:t>5.39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05E1D98A"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A958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307C3F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BF4FB9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063F6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D088B2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632DB1"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BDCBFB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B4605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8E1E48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987723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EF990"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E48CB1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79A46A5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390EAAB" w14:textId="77777777" w:rsidR="008F4D94" w:rsidRDefault="008F4D94" w:rsidP="00190399">
            <w:pPr>
              <w:spacing w:after="0"/>
              <w:rPr>
                <w:rFonts w:ascii="Aptos Narrow" w:hAnsi="Aptos Narrow"/>
                <w:color w:val="000000"/>
                <w:sz w:val="22"/>
                <w:szCs w:val="22"/>
              </w:rPr>
            </w:pPr>
            <w:r>
              <w:rPr>
                <w:rFonts w:ascii="Aptos Narrow" w:hAnsi="Aptos Narrow"/>
                <w:color w:val="000000"/>
                <w:sz w:val="22"/>
                <w:szCs w:val="22"/>
              </w:rPr>
              <w:t> </w:t>
            </w:r>
          </w:p>
        </w:tc>
      </w:tr>
      <w:tr w:rsidR="008F4D94" w14:paraId="321E25B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35AE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7281B9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75AC1D0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66E31E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6C3526"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9A22D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9377C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0BE97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AC173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076B0623"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3FEEA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43B3AC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5EFFB5A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E8C8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2FD714A7" w14:textId="77777777" w:rsidR="008F4D94" w:rsidRDefault="008F4D94" w:rsidP="008F4D94">
      <w:pPr>
        <w:pStyle w:val="TH"/>
      </w:pPr>
    </w:p>
    <w:p w14:paraId="69401D63" w14:textId="77777777" w:rsidR="008F4D94" w:rsidRPr="005D2633" w:rsidRDefault="008F4D94" w:rsidP="008F4D94">
      <w:pPr>
        <w:pStyle w:val="41"/>
        <w:rPr>
          <w:rFonts w:cs="Arial"/>
          <w:lang w:eastAsia="zh-CN"/>
        </w:rPr>
      </w:pPr>
      <w:bookmarkStart w:id="493" w:name="_Toc180420675"/>
      <w:r>
        <w:rPr>
          <w:rFonts w:cs="Arial"/>
          <w:lang w:eastAsia="zh-CN"/>
        </w:rPr>
        <w:t>5.39</w:t>
      </w:r>
      <w:r w:rsidRPr="005D2633">
        <w:rPr>
          <w:rFonts w:cs="Arial"/>
          <w:lang w:eastAsia="zh-CN"/>
        </w:rPr>
        <w:t>.1.2</w:t>
      </w:r>
      <w:r w:rsidRPr="005D2633">
        <w:rPr>
          <w:rFonts w:cs="Arial"/>
          <w:lang w:eastAsia="zh-CN"/>
        </w:rPr>
        <w:tab/>
      </w:r>
      <w:r>
        <w:rPr>
          <w:rFonts w:cs="Arial"/>
          <w:lang w:eastAsia="zh-CN"/>
        </w:rPr>
        <w:t>Channel bandwidths per operating band for CA</w:t>
      </w:r>
      <w:bookmarkEnd w:id="493"/>
    </w:p>
    <w:p w14:paraId="5BB44D2F"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76C7BEE0"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F01E555"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EA556EF"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67F27EC6" w14:textId="77777777" w:rsidR="008F4D94" w:rsidRDefault="008F4D94" w:rsidP="00190399">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5CF6653E"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396EA44" w14:textId="77777777" w:rsidR="008F4D94" w:rsidRDefault="008F4D94" w:rsidP="00190399">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7FA61E5F"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22E82377" w14:textId="77777777" w:rsidR="008F4D94" w:rsidRDefault="008F4D94" w:rsidP="00190399">
            <w:pPr>
              <w:pStyle w:val="TAH"/>
              <w:rPr>
                <w:szCs w:val="18"/>
                <w:lang w:val="en-US" w:eastAsia="zh-CN"/>
              </w:rPr>
            </w:pPr>
            <w:r>
              <w:t>Bandwidth combination set</w:t>
            </w:r>
          </w:p>
        </w:tc>
      </w:tr>
      <w:tr w:rsidR="008F4D94" w14:paraId="5323D2BB"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6804EC55"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FEB6D18" w14:textId="77777777" w:rsidR="008F4D94" w:rsidRPr="00604593" w:rsidRDefault="008F4D94" w:rsidP="00190399">
            <w:pPr>
              <w:pStyle w:val="TAC"/>
              <w:rPr>
                <w:rFonts w:eastAsia="宋体" w:cs="Arial"/>
                <w:szCs w:val="18"/>
                <w:lang w:eastAsia="zh-CN"/>
              </w:rPr>
            </w:pPr>
            <w:r w:rsidRPr="00604593">
              <w:rPr>
                <w:rFonts w:eastAsia="宋体" w:cs="Arial"/>
                <w:szCs w:val="18"/>
                <w:lang w:eastAsia="zh-CN"/>
              </w:rPr>
              <w:t>CA_n1A-n20A</w:t>
            </w:r>
          </w:p>
          <w:p w14:paraId="25C500FF" w14:textId="77777777" w:rsidR="008F4D94" w:rsidRPr="00604593" w:rsidRDefault="008F4D94" w:rsidP="00190399">
            <w:pPr>
              <w:pStyle w:val="TAC"/>
              <w:rPr>
                <w:rFonts w:eastAsia="宋体" w:cs="Arial"/>
                <w:szCs w:val="18"/>
                <w:lang w:eastAsia="zh-CN"/>
              </w:rPr>
            </w:pPr>
            <w:r w:rsidRPr="00604593">
              <w:rPr>
                <w:rFonts w:eastAsia="宋体" w:cs="Arial"/>
                <w:szCs w:val="18"/>
                <w:lang w:eastAsia="zh-CN"/>
              </w:rPr>
              <w:t>CA_n1A-n77A</w:t>
            </w:r>
          </w:p>
          <w:p w14:paraId="11C3F0DC" w14:textId="77777777" w:rsidR="008F4D94" w:rsidRPr="00604593" w:rsidRDefault="008F4D94" w:rsidP="00190399">
            <w:pPr>
              <w:pStyle w:val="TAC"/>
              <w:rPr>
                <w:rFonts w:eastAsia="宋体" w:cs="Arial"/>
                <w:szCs w:val="18"/>
                <w:lang w:eastAsia="zh-CN"/>
              </w:rPr>
            </w:pPr>
            <w:r w:rsidRPr="00604593">
              <w:rPr>
                <w:rFonts w:eastAsia="宋体" w:cs="Arial"/>
                <w:szCs w:val="18"/>
                <w:lang w:eastAsia="zh-CN"/>
              </w:rPr>
              <w:t>CA_n20A-n77A</w:t>
            </w:r>
          </w:p>
        </w:tc>
        <w:tc>
          <w:tcPr>
            <w:tcW w:w="709" w:type="dxa"/>
            <w:tcBorders>
              <w:left w:val="single" w:sz="4" w:space="0" w:color="auto"/>
              <w:right w:val="single" w:sz="4" w:space="0" w:color="auto"/>
            </w:tcBorders>
            <w:vAlign w:val="center"/>
          </w:tcPr>
          <w:p w14:paraId="24FBE092"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6DE300CD"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left w:val="single" w:sz="4" w:space="0" w:color="auto"/>
              <w:bottom w:val="nil"/>
              <w:right w:val="single" w:sz="4" w:space="0" w:color="auto"/>
            </w:tcBorders>
            <w:shd w:val="clear" w:color="auto" w:fill="auto"/>
            <w:vAlign w:val="center"/>
          </w:tcPr>
          <w:p w14:paraId="38A2A86B" w14:textId="77777777" w:rsidR="008F4D94" w:rsidRPr="00B00CBD" w:rsidRDefault="008F4D94" w:rsidP="00190399">
            <w:pPr>
              <w:pStyle w:val="TAC"/>
              <w:rPr>
                <w:rFonts w:cs="Arial"/>
                <w:szCs w:val="18"/>
                <w:lang w:val="en-US" w:eastAsia="zh-CN"/>
              </w:rPr>
            </w:pPr>
            <w:r w:rsidRPr="00604593">
              <w:rPr>
                <w:rFonts w:eastAsia="宋体" w:cs="Arial"/>
                <w:szCs w:val="18"/>
                <w:lang w:val="en-US" w:eastAsia="zh-CN" w:bidi="ar"/>
              </w:rPr>
              <w:t>4 and 5</w:t>
            </w:r>
          </w:p>
        </w:tc>
      </w:tr>
      <w:tr w:rsidR="008F4D94" w14:paraId="17A6A2BF"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2058432D"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515D6C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1DCC045"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CC8F134"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73DA456F" w14:textId="77777777" w:rsidR="008F4D94" w:rsidRPr="00B00CBD" w:rsidRDefault="008F4D94" w:rsidP="00190399">
            <w:pPr>
              <w:pStyle w:val="TAC"/>
              <w:rPr>
                <w:rFonts w:cs="Arial"/>
                <w:szCs w:val="18"/>
                <w:lang w:val="en-US" w:eastAsia="zh-CN"/>
              </w:rPr>
            </w:pPr>
          </w:p>
        </w:tc>
      </w:tr>
      <w:tr w:rsidR="008F4D94" w14:paraId="62F20124"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6EBE30C2"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161653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07571DB"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149DCE34"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604593">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4FC6D19" w14:textId="77777777" w:rsidR="008F4D94" w:rsidRPr="00B00CBD" w:rsidRDefault="008F4D94" w:rsidP="00190399">
            <w:pPr>
              <w:pStyle w:val="TAC"/>
              <w:rPr>
                <w:rFonts w:cs="Arial"/>
                <w:szCs w:val="18"/>
                <w:lang w:val="en-US" w:eastAsia="zh-CN"/>
              </w:rPr>
            </w:pPr>
          </w:p>
        </w:tc>
      </w:tr>
      <w:tr w:rsidR="008F4D94" w14:paraId="0E177147"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7922B098" w14:textId="77777777" w:rsidR="008F4D94" w:rsidRPr="00B00CBD" w:rsidRDefault="008F4D94" w:rsidP="00190399">
            <w:pPr>
              <w:pStyle w:val="TAC"/>
              <w:rPr>
                <w:rFonts w:cs="Arial"/>
                <w:szCs w:val="18"/>
                <w:lang w:val="en-US" w:eastAsia="zh-CN"/>
              </w:rPr>
            </w:pPr>
            <w:r w:rsidRPr="00604593">
              <w:rPr>
                <w:rFonts w:cs="Arial"/>
                <w:szCs w:val="18"/>
                <w:lang w:eastAsia="zh-CN"/>
              </w:rPr>
              <w:t>CA_n</w:t>
            </w:r>
            <w:r>
              <w:rPr>
                <w:rFonts w:cs="Arial"/>
                <w:szCs w:val="18"/>
                <w:lang w:eastAsia="zh-CN"/>
              </w:rPr>
              <w:t>1</w:t>
            </w:r>
            <w:r w:rsidRPr="00604593">
              <w:rPr>
                <w:rFonts w:cs="Arial"/>
                <w:szCs w:val="18"/>
                <w:lang w:eastAsia="zh-CN"/>
              </w:rPr>
              <w:t>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42DDB459" w14:textId="77777777" w:rsidR="008F4D94" w:rsidRPr="00604593" w:rsidRDefault="008F4D94" w:rsidP="00190399">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A-n20A</w:t>
            </w:r>
          </w:p>
          <w:p w14:paraId="4E5CA15C" w14:textId="77777777" w:rsidR="008F4D94" w:rsidRPr="00604593" w:rsidRDefault="008F4D94" w:rsidP="00190399">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A-n77A</w:t>
            </w:r>
          </w:p>
          <w:p w14:paraId="52A716E5" w14:textId="77777777" w:rsidR="008F4D94" w:rsidRPr="00604593" w:rsidRDefault="008F4D94" w:rsidP="00190399">
            <w:pPr>
              <w:pStyle w:val="TAC"/>
              <w:rPr>
                <w:rFonts w:cs="Arial"/>
                <w:szCs w:val="18"/>
                <w:lang w:eastAsia="zh-CN"/>
              </w:rPr>
            </w:pPr>
            <w:r w:rsidRPr="00604593">
              <w:rPr>
                <w:rFonts w:cs="Arial"/>
                <w:szCs w:val="18"/>
                <w:lang w:eastAsia="zh-CN"/>
              </w:rPr>
              <w:t>CA_n20A-n77A</w:t>
            </w:r>
          </w:p>
        </w:tc>
        <w:tc>
          <w:tcPr>
            <w:tcW w:w="709" w:type="dxa"/>
            <w:tcBorders>
              <w:left w:val="single" w:sz="4" w:space="0" w:color="auto"/>
              <w:right w:val="single" w:sz="4" w:space="0" w:color="auto"/>
            </w:tcBorders>
            <w:vAlign w:val="center"/>
          </w:tcPr>
          <w:p w14:paraId="6F262C2D" w14:textId="77777777" w:rsidR="008F4D94" w:rsidRDefault="008F4D94" w:rsidP="00190399">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2679A426"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top w:val="single" w:sz="4" w:space="0" w:color="auto"/>
              <w:left w:val="single" w:sz="4" w:space="0" w:color="auto"/>
              <w:bottom w:val="nil"/>
              <w:right w:val="single" w:sz="4" w:space="0" w:color="auto"/>
            </w:tcBorders>
            <w:shd w:val="clear" w:color="auto" w:fill="auto"/>
            <w:vAlign w:val="center"/>
          </w:tcPr>
          <w:p w14:paraId="239B0B91" w14:textId="77777777" w:rsidR="008F4D94" w:rsidRPr="00B00CBD" w:rsidRDefault="008F4D94" w:rsidP="00190399">
            <w:pPr>
              <w:pStyle w:val="TAC"/>
              <w:rPr>
                <w:rFonts w:cs="Arial"/>
                <w:szCs w:val="18"/>
                <w:lang w:val="en-US" w:eastAsia="zh-CN"/>
              </w:rPr>
            </w:pPr>
            <w:r w:rsidRPr="00604593">
              <w:rPr>
                <w:rFonts w:eastAsia="宋体" w:cs="Arial"/>
                <w:szCs w:val="18"/>
                <w:lang w:val="en-US" w:eastAsia="zh-CN" w:bidi="ar"/>
              </w:rPr>
              <w:t>4 and 5</w:t>
            </w:r>
          </w:p>
        </w:tc>
      </w:tr>
      <w:tr w:rsidR="008F4D94" w14:paraId="4F84A98C"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34615BBA"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1608CB7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A731083" w14:textId="77777777" w:rsidR="008F4D94"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B4D61D5"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2AF05F7" w14:textId="77777777" w:rsidR="008F4D94" w:rsidRPr="00B00CBD" w:rsidRDefault="008F4D94" w:rsidP="00190399">
            <w:pPr>
              <w:pStyle w:val="TAC"/>
              <w:rPr>
                <w:rFonts w:cs="Arial"/>
                <w:szCs w:val="18"/>
                <w:lang w:val="en-US" w:eastAsia="zh-CN"/>
              </w:rPr>
            </w:pPr>
          </w:p>
        </w:tc>
      </w:tr>
      <w:tr w:rsidR="008F4D94" w14:paraId="7F50D40B"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2F695161"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63B0D4"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983B6DD"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D0B343E"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604593">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31E0274F" w14:textId="77777777" w:rsidR="008F4D94" w:rsidRPr="00B00CBD" w:rsidRDefault="008F4D94" w:rsidP="00190399">
            <w:pPr>
              <w:pStyle w:val="TAC"/>
              <w:rPr>
                <w:rFonts w:cs="Arial"/>
                <w:szCs w:val="18"/>
                <w:lang w:val="en-US" w:eastAsia="zh-CN"/>
              </w:rPr>
            </w:pPr>
          </w:p>
        </w:tc>
      </w:tr>
    </w:tbl>
    <w:p w14:paraId="5AE39BBC" w14:textId="77777777" w:rsidR="008F4D94" w:rsidRDefault="008F4D94" w:rsidP="008F4D94">
      <w:pPr>
        <w:pStyle w:val="41"/>
        <w:rPr>
          <w:rFonts w:cs="Arial"/>
          <w:szCs w:val="22"/>
          <w:lang w:val="en-US" w:eastAsia="zh-CN"/>
        </w:rPr>
      </w:pPr>
      <w:bookmarkStart w:id="494" w:name="_Toc180420676"/>
      <w:r>
        <w:rPr>
          <w:rFonts w:cs="Arial"/>
          <w:lang w:eastAsia="zh-CN"/>
        </w:rPr>
        <w:t>5.39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94"/>
    </w:p>
    <w:p w14:paraId="68DA714F"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-n77</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n20</w:t>
      </w:r>
      <w:r w:rsidRPr="00680938">
        <w:rPr>
          <w:rFonts w:eastAsia="等线" w:cs="Arial"/>
          <w:szCs w:val="22"/>
          <w:lang w:val="sv-SE" w:eastAsia="zh-CN"/>
        </w:rPr>
        <w:t>-n78</w:t>
      </w:r>
      <w:r>
        <w:rPr>
          <w:rFonts w:eastAsia="等线" w:cs="Arial"/>
          <w:szCs w:val="22"/>
          <w:lang w:val="sv-SE" w:eastAsia="zh-CN"/>
        </w:rPr>
        <w:t xml:space="preserve"> as </w:t>
      </w:r>
      <w:r>
        <w:t>given in the tables below.</w:t>
      </w:r>
    </w:p>
    <w:p w14:paraId="1F39C0C3" w14:textId="77777777" w:rsidR="008F4D94" w:rsidRDefault="008F4D94" w:rsidP="008F4D94">
      <w:pPr>
        <w:pStyle w:val="TH"/>
      </w:pPr>
      <w:r>
        <w:t xml:space="preserve">Table </w:t>
      </w:r>
      <w:r>
        <w:rPr>
          <w:rFonts w:hint="eastAsia"/>
          <w:lang w:val="en-US" w:eastAsia="zh-CN"/>
        </w:rPr>
        <w:t>5.39</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CF13804"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4C33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1CE3098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FA4F15D"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CFEBF3A" w14:textId="77777777" w:rsidR="008F4D94" w:rsidRDefault="008F4D94" w:rsidP="00190399">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3FB02B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F3A1ED0"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5CC5B6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CA_n1-n20-n77</w:t>
            </w:r>
          </w:p>
        </w:tc>
        <w:tc>
          <w:tcPr>
            <w:tcW w:w="2040" w:type="dxa"/>
            <w:tcBorders>
              <w:top w:val="nil"/>
              <w:left w:val="nil"/>
              <w:bottom w:val="single" w:sz="4" w:space="0" w:color="auto"/>
              <w:right w:val="single" w:sz="4" w:space="0" w:color="auto"/>
            </w:tcBorders>
            <w:shd w:val="clear" w:color="auto" w:fill="auto"/>
            <w:vAlign w:val="center"/>
            <w:hideMark/>
          </w:tcPr>
          <w:p w14:paraId="7BDC0184" w14:textId="77777777" w:rsidR="008F4D94" w:rsidRPr="007C4117" w:rsidRDefault="008F4D94" w:rsidP="00190399">
            <w:pPr>
              <w:spacing w:after="0"/>
              <w:jc w:val="center"/>
              <w:rPr>
                <w:rFonts w:ascii="Arial" w:hAnsi="Arial" w:cs="Arial"/>
                <w:color w:val="000000"/>
                <w:sz w:val="18"/>
                <w:szCs w:val="18"/>
              </w:rPr>
            </w:pPr>
            <w:r w:rsidRPr="007C4117">
              <w:rPr>
                <w:rFonts w:ascii="Arial" w:hAnsi="Arial" w:cs="Arial"/>
                <w:sz w:val="18"/>
                <w:szCs w:val="18"/>
                <w:lang w:val="en-US" w:eastAsia="zh-CN"/>
              </w:rPr>
              <w:t>0.3</w:t>
            </w:r>
          </w:p>
        </w:tc>
        <w:tc>
          <w:tcPr>
            <w:tcW w:w="1900" w:type="dxa"/>
            <w:tcBorders>
              <w:top w:val="nil"/>
              <w:left w:val="nil"/>
              <w:bottom w:val="single" w:sz="4" w:space="0" w:color="auto"/>
              <w:right w:val="single" w:sz="4" w:space="0" w:color="auto"/>
            </w:tcBorders>
            <w:shd w:val="clear" w:color="auto" w:fill="auto"/>
            <w:vAlign w:val="center"/>
            <w:hideMark/>
          </w:tcPr>
          <w:p w14:paraId="42332980" w14:textId="77777777" w:rsidR="008F4D94" w:rsidRPr="007C4117" w:rsidRDefault="008F4D94" w:rsidP="00190399">
            <w:pPr>
              <w:spacing w:after="0"/>
              <w:jc w:val="center"/>
              <w:rPr>
                <w:rFonts w:ascii="Arial" w:hAnsi="Arial" w:cs="Arial"/>
                <w:color w:val="000000"/>
                <w:sz w:val="18"/>
                <w:szCs w:val="18"/>
              </w:rPr>
            </w:pPr>
            <w:r w:rsidRPr="007C4117">
              <w:rPr>
                <w:rFonts w:ascii="Arial" w:hAnsi="Arial" w:cs="Arial"/>
                <w:color w:val="000000"/>
                <w:sz w:val="18"/>
                <w:szCs w:val="18"/>
                <w:lang w:val="en-US" w:eastAsia="zh-CN"/>
              </w:rPr>
              <w:t>0.6</w:t>
            </w:r>
          </w:p>
        </w:tc>
        <w:tc>
          <w:tcPr>
            <w:tcW w:w="2180" w:type="dxa"/>
            <w:tcBorders>
              <w:top w:val="nil"/>
              <w:left w:val="nil"/>
              <w:bottom w:val="single" w:sz="4" w:space="0" w:color="auto"/>
              <w:right w:val="single" w:sz="4" w:space="0" w:color="auto"/>
            </w:tcBorders>
            <w:shd w:val="clear" w:color="auto" w:fill="auto"/>
            <w:vAlign w:val="center"/>
            <w:hideMark/>
          </w:tcPr>
          <w:p w14:paraId="3FCBF9C7" w14:textId="77777777" w:rsidR="008F4D94" w:rsidRPr="007C4117" w:rsidRDefault="008F4D94" w:rsidP="00190399">
            <w:pPr>
              <w:spacing w:after="0"/>
              <w:jc w:val="center"/>
              <w:rPr>
                <w:rFonts w:ascii="Arial" w:hAnsi="Arial" w:cs="Arial"/>
                <w:color w:val="000000"/>
                <w:sz w:val="18"/>
                <w:szCs w:val="18"/>
              </w:rPr>
            </w:pPr>
            <w:r w:rsidRPr="007C4117">
              <w:rPr>
                <w:rFonts w:ascii="Arial" w:eastAsia="等线" w:hAnsi="Arial" w:cs="Arial"/>
                <w:color w:val="000000"/>
                <w:sz w:val="18"/>
                <w:szCs w:val="18"/>
                <w:lang w:val="en-US" w:eastAsia="zh-CN"/>
              </w:rPr>
              <w:t>0.8</w:t>
            </w:r>
          </w:p>
        </w:tc>
      </w:tr>
      <w:tr w:rsidR="008F4D94" w14:paraId="3CC5D7F6"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BCCB08"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CFABAFB" w14:textId="77777777" w:rsidR="008F4D94" w:rsidRDefault="008F4D94" w:rsidP="008F4D94">
      <w:pPr>
        <w:pStyle w:val="TH"/>
        <w:spacing w:before="120" w:after="120"/>
        <w:rPr>
          <w:lang w:eastAsia="zh-CN"/>
        </w:rPr>
      </w:pPr>
      <w:r>
        <w:t xml:space="preserve">Table </w:t>
      </w:r>
      <w:r>
        <w:rPr>
          <w:lang w:val="en-US" w:eastAsia="zh-CN"/>
        </w:rPr>
        <w:t>5.39.1.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4A929FC7"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E3F5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93B7F6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184EF8B"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76087293" w14:textId="77777777" w:rsidR="008F4D94" w:rsidRDefault="008F4D94" w:rsidP="00190399">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20771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2BDDBAA"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3E660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CA_n1-n20-n77</w:t>
            </w:r>
          </w:p>
        </w:tc>
        <w:tc>
          <w:tcPr>
            <w:tcW w:w="2140" w:type="dxa"/>
            <w:tcBorders>
              <w:top w:val="nil"/>
              <w:left w:val="nil"/>
              <w:bottom w:val="single" w:sz="4" w:space="0" w:color="auto"/>
              <w:right w:val="single" w:sz="4" w:space="0" w:color="auto"/>
            </w:tcBorders>
            <w:shd w:val="clear" w:color="auto" w:fill="auto"/>
            <w:vAlign w:val="center"/>
            <w:hideMark/>
          </w:tcPr>
          <w:p w14:paraId="38146A6E" w14:textId="77777777" w:rsidR="008F4D94" w:rsidRPr="007C4117" w:rsidRDefault="008F4D94" w:rsidP="00190399">
            <w:pPr>
              <w:spacing w:after="0"/>
              <w:jc w:val="center"/>
              <w:rPr>
                <w:rFonts w:ascii="Arial" w:hAnsi="Arial" w:cs="Arial"/>
                <w:color w:val="000000"/>
                <w:sz w:val="18"/>
                <w:szCs w:val="18"/>
              </w:rPr>
            </w:pPr>
            <w:r w:rsidRPr="007C4117">
              <w:rPr>
                <w:rFonts w:ascii="Arial" w:eastAsia="等线" w:hAnsi="Arial" w:cs="Arial"/>
                <w:sz w:val="18"/>
                <w:szCs w:val="18"/>
                <w:lang w:val="en-US" w:eastAsia="zh-CN"/>
              </w:rPr>
              <w:t>-</w:t>
            </w:r>
          </w:p>
        </w:tc>
        <w:tc>
          <w:tcPr>
            <w:tcW w:w="2180" w:type="dxa"/>
            <w:tcBorders>
              <w:top w:val="nil"/>
              <w:left w:val="nil"/>
              <w:bottom w:val="single" w:sz="4" w:space="0" w:color="auto"/>
              <w:right w:val="single" w:sz="4" w:space="0" w:color="auto"/>
            </w:tcBorders>
            <w:shd w:val="clear" w:color="auto" w:fill="auto"/>
            <w:vAlign w:val="center"/>
            <w:hideMark/>
          </w:tcPr>
          <w:p w14:paraId="0243D52E" w14:textId="77777777" w:rsidR="008F4D94" w:rsidRPr="007C4117" w:rsidRDefault="008F4D94" w:rsidP="00190399">
            <w:pPr>
              <w:spacing w:after="0"/>
              <w:jc w:val="center"/>
              <w:rPr>
                <w:rFonts w:ascii="Arial" w:hAnsi="Arial" w:cs="Arial"/>
                <w:color w:val="000000"/>
                <w:sz w:val="18"/>
                <w:szCs w:val="18"/>
              </w:rPr>
            </w:pPr>
            <w:r w:rsidRPr="007C4117">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F5609AB" w14:textId="77777777" w:rsidR="008F4D94" w:rsidRPr="007C4117" w:rsidRDefault="008F4D94" w:rsidP="00190399">
            <w:pPr>
              <w:spacing w:after="0"/>
              <w:jc w:val="center"/>
              <w:rPr>
                <w:rFonts w:ascii="Arial" w:hAnsi="Arial" w:cs="Arial"/>
                <w:color w:val="000000"/>
                <w:sz w:val="18"/>
                <w:szCs w:val="18"/>
              </w:rPr>
            </w:pPr>
            <w:r w:rsidRPr="007C4117">
              <w:rPr>
                <w:rFonts w:ascii="Arial" w:eastAsia="等线" w:hAnsi="Arial" w:cs="Arial"/>
                <w:color w:val="000000"/>
                <w:sz w:val="18"/>
                <w:szCs w:val="18"/>
                <w:lang w:val="en-US" w:eastAsia="zh-CN"/>
              </w:rPr>
              <w:t>0.5</w:t>
            </w:r>
          </w:p>
        </w:tc>
      </w:tr>
      <w:tr w:rsidR="008F4D94" w14:paraId="7922DE50"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A0BA95"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9B78A63" w14:textId="77777777" w:rsidR="008F4D94" w:rsidRPr="005D2633" w:rsidRDefault="008F4D94" w:rsidP="008F4D94">
      <w:pPr>
        <w:pStyle w:val="31"/>
        <w:rPr>
          <w:rFonts w:cs="Arial"/>
          <w:szCs w:val="28"/>
          <w:lang w:val="en-US" w:eastAsia="zh-CN"/>
        </w:rPr>
      </w:pPr>
      <w:bookmarkStart w:id="495" w:name="_Toc180420677"/>
      <w:r>
        <w:rPr>
          <w:rFonts w:cs="Arial"/>
          <w:szCs w:val="28"/>
          <w:lang w:val="en-US" w:eastAsia="zh-CN"/>
        </w:rPr>
        <w:t>5.39</w:t>
      </w:r>
      <w:r w:rsidRPr="005D2633">
        <w:rPr>
          <w:rFonts w:cs="Arial"/>
          <w:szCs w:val="28"/>
          <w:lang w:val="en-US" w:eastAsia="zh-CN"/>
        </w:rPr>
        <w:t>.2</w:t>
      </w:r>
      <w:r w:rsidRPr="005D2633">
        <w:rPr>
          <w:rFonts w:cs="Arial"/>
          <w:szCs w:val="28"/>
          <w:lang w:val="en-US" w:eastAsia="zh-CN"/>
        </w:rPr>
        <w:tab/>
        <w:t>Specific for 2 bands UL CA</w:t>
      </w:r>
      <w:bookmarkEnd w:id="495"/>
    </w:p>
    <w:p w14:paraId="2144E463" w14:textId="77777777" w:rsidR="008F4D94" w:rsidRPr="00140BB6" w:rsidRDefault="008F4D94" w:rsidP="008F4D94">
      <w:pPr>
        <w:pStyle w:val="41"/>
      </w:pPr>
      <w:bookmarkStart w:id="496" w:name="_Toc180420678"/>
      <w:r>
        <w:t>5.39</w:t>
      </w:r>
      <w:r w:rsidRPr="00140BB6">
        <w:t>.2.1</w:t>
      </w:r>
      <w:r w:rsidRPr="00140BB6">
        <w:tab/>
        <w:t>UE co-existence studies</w:t>
      </w:r>
      <w:bookmarkEnd w:id="496"/>
    </w:p>
    <w:p w14:paraId="6AFA7D6F" w14:textId="77777777" w:rsidR="008F4D94" w:rsidRPr="00242348" w:rsidRDefault="008F4D94" w:rsidP="008F4D94">
      <w:pPr>
        <w:pStyle w:val="51"/>
        <w:rPr>
          <w:snapToGrid w:val="0"/>
        </w:rPr>
      </w:pPr>
      <w:bookmarkStart w:id="497" w:name="_Toc180420679"/>
      <w:r>
        <w:rPr>
          <w:rFonts w:hint="eastAsia"/>
          <w:snapToGrid w:val="0"/>
        </w:rPr>
        <w:t>5.39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97"/>
    </w:p>
    <w:p w14:paraId="26AAF28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0725F6F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3DA7EC52"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FD4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80B36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D6F5BD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24519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05B67C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D6D2C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E21C8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1203C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C1D6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56B3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3B7A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4C2E3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973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371F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68387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6C338984"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95B1F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3D8731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351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D85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7938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29308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2F873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63FEF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38E80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3EEC2484"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376D6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6DEC4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0D448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0B54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B766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99663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41B1F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55650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2110FD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7C53E48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F37E9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E4D01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47713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E48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D2996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2B5AC"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73D0D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0677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2DBDB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46EAB58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904BD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B983F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07876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E3100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9AB61A5"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4400B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DB8D0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DBDE948" w14:textId="77777777" w:rsidR="008F4D94" w:rsidRDefault="008F4D94" w:rsidP="00190399">
            <w:pPr>
              <w:spacing w:after="0"/>
              <w:rPr>
                <w:rFonts w:ascii="Arial" w:hAnsi="Arial" w:cs="Arial"/>
                <w:color w:val="000000"/>
                <w:sz w:val="18"/>
                <w:szCs w:val="18"/>
              </w:rPr>
            </w:pPr>
          </w:p>
        </w:tc>
      </w:tr>
      <w:tr w:rsidR="008F4D94" w14:paraId="67024BF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CDE5C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BF4361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CCF3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E484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47C94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93AB7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29170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65284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8C7299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67E87F3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251E9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A1349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E7E71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9897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714433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D64DCC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76DE4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839A8F9" w14:textId="77777777" w:rsidR="008F4D94" w:rsidRDefault="008F4D94" w:rsidP="00190399">
            <w:pPr>
              <w:spacing w:after="0"/>
              <w:rPr>
                <w:rFonts w:ascii="Arial" w:hAnsi="Arial" w:cs="Arial"/>
                <w:color w:val="000000"/>
                <w:sz w:val="18"/>
                <w:szCs w:val="18"/>
              </w:rPr>
            </w:pPr>
          </w:p>
        </w:tc>
      </w:tr>
      <w:tr w:rsidR="008F4D94" w14:paraId="449B110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640D8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C676E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5AE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2803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E1D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E0FE5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E815D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9A1DE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A60D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11AE12D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8AA70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3673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4F382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D42EA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0F013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35C580"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14971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F646C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105CA7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669C6E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E679C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FDB46B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3509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AF4CE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27516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48AF17"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01B0B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2E539E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EBB34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0CEB63D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71BD1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706D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C80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91B5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79DB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687E3F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62EDE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74E725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864EC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7AEAA720"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41F1EC"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71A5FE7" w14:textId="77777777" w:rsidR="008F4D94" w:rsidRDefault="008F4D94" w:rsidP="008F4D94">
      <w:pPr>
        <w:pStyle w:val="TH"/>
      </w:pPr>
    </w:p>
    <w:p w14:paraId="69DDDC55" w14:textId="77777777" w:rsidR="008F4D94" w:rsidRDefault="008F4D94" w:rsidP="008F4D94">
      <w:pPr>
        <w:pStyle w:val="TH"/>
        <w:rPr>
          <w:rFonts w:eastAsia="MS Mincho"/>
        </w:rPr>
      </w:pPr>
    </w:p>
    <w:p w14:paraId="7F5AAAA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451B9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BCF96C"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7F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49F65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F7E07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BB6B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84C35E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E8FE4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B96CB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B8E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E99A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CBDA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D9AB39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6BDDB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70A44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5AABC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1320 - 2280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7DD54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5220 - 6180</w:t>
            </w:r>
          </w:p>
        </w:tc>
      </w:tr>
      <w:tr w:rsidR="008F4D94" w14:paraId="3270645D"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26401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174FD6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29625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AE26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08E6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3EE3F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C7135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3E868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BB447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4620 - 6480</w:t>
            </w:r>
          </w:p>
        </w:tc>
      </w:tr>
      <w:tr w:rsidR="008F4D94" w14:paraId="622E5ED1"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3BB9C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F7A13F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5C17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0671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B2C6B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33B48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86F5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0D50AC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7140 - 8160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0BD69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8520 - 10380</w:t>
            </w:r>
          </w:p>
        </w:tc>
      </w:tr>
      <w:tr w:rsidR="008F4D94" w14:paraId="577BD39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A145F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9060F9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91CFA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D911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91DE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DADB2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724BE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D6F89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0CB07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7920 - 10680</w:t>
            </w:r>
          </w:p>
        </w:tc>
      </w:tr>
      <w:tr w:rsidR="008F4D94" w14:paraId="3F31CB6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169F7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F178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A1A99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F320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F9CB8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5400A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AA249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4560 - 2640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4B9757" w14:textId="77777777" w:rsidR="008F4D94" w:rsidRDefault="008F4D94" w:rsidP="00190399">
            <w:pPr>
              <w:spacing w:after="0"/>
              <w:rPr>
                <w:rFonts w:ascii="Arial" w:hAnsi="Arial" w:cs="Arial"/>
                <w:color w:val="000000"/>
                <w:sz w:val="18"/>
                <w:szCs w:val="18"/>
              </w:rPr>
            </w:pPr>
          </w:p>
        </w:tc>
      </w:tr>
      <w:tr w:rsidR="008F4D94" w14:paraId="6F726BF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02F69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3BB60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84AB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481D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1547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B7B9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A56AB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FB523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9060 - 10140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8E8F4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11820 - 14580</w:t>
            </w:r>
          </w:p>
        </w:tc>
      </w:tr>
      <w:tr w:rsidR="008F4D94" w14:paraId="7AE85B5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6075A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8DFA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C0BC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0744D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7B8B1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043E9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0E3078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10440 - 12360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0A538A9" w14:textId="77777777" w:rsidR="008F4D94" w:rsidRDefault="008F4D94" w:rsidP="00190399">
            <w:pPr>
              <w:spacing w:after="0"/>
              <w:rPr>
                <w:rFonts w:ascii="Arial" w:hAnsi="Arial" w:cs="Arial"/>
                <w:color w:val="000000"/>
                <w:sz w:val="18"/>
                <w:szCs w:val="18"/>
              </w:rPr>
            </w:pPr>
          </w:p>
        </w:tc>
      </w:tr>
      <w:tr w:rsidR="008F4D94" w14:paraId="71A2572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93566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5B8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B6225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48D77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7EC04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99B69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F64F5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34E338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14880 - 11220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1C0FD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4620 - 3480</w:t>
            </w:r>
          </w:p>
        </w:tc>
      </w:tr>
      <w:tr w:rsidR="008F4D94" w14:paraId="44EDC46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FE1A1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3AD0E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6CDAE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16F58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D6D67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DD9C86"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94A05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0D7622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8760 - 5940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DC34A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660 - 2640</w:t>
            </w:r>
          </w:p>
        </w:tc>
      </w:tr>
      <w:tr w:rsidR="008F4D94" w14:paraId="7A45D63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CAAC0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3753B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93DAB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3A77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0CD4A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7110E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38D36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11F56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15120 - 18780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0016A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10980 - 12120</w:t>
            </w:r>
          </w:p>
        </w:tc>
      </w:tr>
      <w:tr w:rsidR="008F4D94" w14:paraId="23D9BB1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A255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C136F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6677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0CC8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6D44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5DCB2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EC071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D83EF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13740 - 16560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F371B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12360 - 14340</w:t>
            </w:r>
          </w:p>
        </w:tc>
      </w:tr>
      <w:tr w:rsidR="008F4D94" w14:paraId="78D5AEA9"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84D99"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89A7F8F" w14:textId="77777777" w:rsidR="008F4D94" w:rsidRDefault="008F4D94" w:rsidP="008F4D94">
      <w:pPr>
        <w:pStyle w:val="TH"/>
        <w:rPr>
          <w:rFonts w:eastAsia="MS Mincho"/>
        </w:rPr>
      </w:pPr>
    </w:p>
    <w:p w14:paraId="1A1C55A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C0EFD8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98D6A11"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E2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696C85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19185B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C336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A00BE3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193DF3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2AE93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1B10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324A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57E6E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442CBD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BCC63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E6F31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09408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FC6BB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4132 - 5062</w:t>
            </w:r>
          </w:p>
        </w:tc>
      </w:tr>
      <w:tr w:rsidR="008F4D94" w14:paraId="16FCA09F"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0DD09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077D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5654C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E974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FE61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DCA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AA9E9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9426B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9DCBC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5738 - 7568</w:t>
            </w:r>
          </w:p>
        </w:tc>
      </w:tr>
      <w:tr w:rsidR="008F4D94" w14:paraId="5CE748A4"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E0A51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E2A6C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186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AFFF7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E90EB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68159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DAAF9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8E2E6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9738B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7432 - 9262</w:t>
            </w:r>
          </w:p>
        </w:tc>
      </w:tr>
      <w:tr w:rsidR="008F4D94" w14:paraId="7C39144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1B39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22E73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C26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1AE1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339D1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3B14C5"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CC957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8E681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D3B47B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9038 - 11768</w:t>
            </w:r>
          </w:p>
        </w:tc>
      </w:tr>
      <w:tr w:rsidR="008F4D94" w14:paraId="1CDF3B9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98828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3B73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290B8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AC23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AC33796"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FEE05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F1F99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40123B3" w14:textId="77777777" w:rsidR="008F4D94" w:rsidRDefault="008F4D94" w:rsidP="00190399">
            <w:pPr>
              <w:spacing w:after="0"/>
              <w:rPr>
                <w:rFonts w:ascii="Arial" w:hAnsi="Arial" w:cs="Arial"/>
                <w:color w:val="000000"/>
                <w:sz w:val="18"/>
                <w:szCs w:val="18"/>
              </w:rPr>
            </w:pPr>
          </w:p>
        </w:tc>
      </w:tr>
      <w:tr w:rsidR="008F4D94" w14:paraId="445997F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39C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C66C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D077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BB5A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8F5AF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0C9A4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26AA0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4BDB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7FE9E5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10732 - 13462</w:t>
            </w:r>
          </w:p>
        </w:tc>
      </w:tr>
      <w:tr w:rsidR="008F4D94" w14:paraId="0312C7D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86DA8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7A2C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1B8A8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9DF02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71A4ED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8A058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4031E9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6B9F5E0" w14:textId="77777777" w:rsidR="008F4D94" w:rsidRDefault="008F4D94" w:rsidP="00190399">
            <w:pPr>
              <w:spacing w:after="0"/>
              <w:rPr>
                <w:rFonts w:ascii="Arial" w:hAnsi="Arial" w:cs="Arial"/>
                <w:color w:val="000000"/>
                <w:sz w:val="18"/>
                <w:szCs w:val="18"/>
              </w:rPr>
            </w:pPr>
          </w:p>
        </w:tc>
      </w:tr>
      <w:tr w:rsidR="008F4D94" w14:paraId="17617D6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50085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45C5BC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3936E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5D4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3683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58CBE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3E52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4BE19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1B1DF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148 - 872</w:t>
            </w:r>
          </w:p>
        </w:tc>
      </w:tr>
      <w:tr w:rsidR="008F4D94" w14:paraId="7ABDBDE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93CBA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AF821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1DAA0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0402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F7A1D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B36CD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2B4B7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FAFA8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6924B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4014 - 5904</w:t>
            </w:r>
          </w:p>
        </w:tc>
      </w:tr>
      <w:tr w:rsidR="008F4D94" w14:paraId="6638B02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63F39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8590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AF62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181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27641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2012F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CBDA6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85BD3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B9AC9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6628 - 7648</w:t>
            </w:r>
          </w:p>
        </w:tc>
      </w:tr>
      <w:tr w:rsidR="008F4D94" w14:paraId="14B1CC8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4B1C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A3DD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C284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217A3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5597A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0A559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0DE6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61744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5B5C31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9096 - 10986</w:t>
            </w:r>
          </w:p>
        </w:tc>
      </w:tr>
      <w:tr w:rsidR="008F4D94" w14:paraId="4E30798C"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38FCD"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4B3D40A" w14:textId="77777777" w:rsidR="008F4D94" w:rsidRDefault="008F4D94" w:rsidP="008F4D94"/>
    <w:p w14:paraId="71DA57D9"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1 </w:t>
      </w:r>
      <w:r>
        <w:rPr>
          <w:snapToGrid w:val="0"/>
        </w:rPr>
        <w:t>there are IMD3 and IMD5 from n1 and n20 into RX band n77.</w:t>
      </w:r>
    </w:p>
    <w:p w14:paraId="6069265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2 </w:t>
      </w:r>
      <w:r>
        <w:rPr>
          <w:snapToGrid w:val="0"/>
        </w:rPr>
        <w:t>there is IMD5 from n1 and n77 into RX band n20.</w:t>
      </w:r>
    </w:p>
    <w:p w14:paraId="3CF0402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n20 and n77 into RX band n1.</w:t>
      </w:r>
    </w:p>
    <w:p w14:paraId="67D9F7A0" w14:textId="77777777" w:rsidR="008F4D94" w:rsidRDefault="008F4D94" w:rsidP="008F4D94"/>
    <w:p w14:paraId="2FFD9EB3" w14:textId="77777777" w:rsidR="008F4D94" w:rsidRDefault="008F4D94" w:rsidP="008F4D94">
      <w:pPr>
        <w:pStyle w:val="41"/>
      </w:pPr>
      <w:bookmarkStart w:id="498" w:name="_Toc180420680"/>
      <w:r>
        <w:t>5.39</w:t>
      </w:r>
      <w:r w:rsidRPr="00AB69C8">
        <w:t>.2.</w:t>
      </w:r>
      <w:r>
        <w:t>2</w:t>
      </w:r>
      <w:r w:rsidRPr="00AB69C8">
        <w:tab/>
        <w:t>REFSENS requirements</w:t>
      </w:r>
      <w:bookmarkEnd w:id="498"/>
    </w:p>
    <w:p w14:paraId="2FBE103F" w14:textId="77777777" w:rsidR="008F4D94" w:rsidRPr="007C4117" w:rsidRDefault="008F4D94" w:rsidP="008F4D94">
      <w:r>
        <w:t>The MSD requirements are re-used from CA_n1-n18-n77.</w:t>
      </w:r>
    </w:p>
    <w:p w14:paraId="298204D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6DB961A"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C00C901"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2C12D7" w14:textId="77777777" w:rsidR="008F4D94" w:rsidRPr="006E069C" w:rsidRDefault="008F4D94" w:rsidP="00190399">
            <w:pPr>
              <w:pStyle w:val="TAH"/>
            </w:pPr>
            <w:r w:rsidRPr="006E069C">
              <w:t>Source of IMD</w:t>
            </w:r>
          </w:p>
        </w:tc>
      </w:tr>
      <w:tr w:rsidR="008F4D94" w:rsidRPr="006E069C" w14:paraId="57785CE8"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11A2EAC"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47D646A"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981E796"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779E3E5B"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CCB133C"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5ADA71B"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1F0AD7F"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93CB030"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3FED1D" w14:textId="77777777" w:rsidR="008F4D94" w:rsidRPr="006E069C" w:rsidRDefault="008F4D94" w:rsidP="00190399">
            <w:pPr>
              <w:pStyle w:val="TAH"/>
            </w:pPr>
          </w:p>
        </w:tc>
      </w:tr>
      <w:tr w:rsidR="008F4D94" w:rsidRPr="006E069C" w14:paraId="25C200DA"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11549" w14:textId="77777777" w:rsidR="008F4D94" w:rsidRPr="006E069C" w:rsidRDefault="008F4D94" w:rsidP="00190399">
            <w:pPr>
              <w:pStyle w:val="TAC"/>
              <w:rPr>
                <w:lang w:val="en-US" w:eastAsia="zh-CN"/>
              </w:rPr>
            </w:pPr>
            <w:r>
              <w:rPr>
                <w:rFonts w:cs="Arial"/>
                <w:color w:val="000000"/>
                <w:szCs w:val="18"/>
              </w:rPr>
              <w:t>CA_n1-n20-n77</w:t>
            </w:r>
          </w:p>
        </w:tc>
        <w:tc>
          <w:tcPr>
            <w:tcW w:w="923" w:type="dxa"/>
            <w:tcBorders>
              <w:top w:val="single" w:sz="4" w:space="0" w:color="auto"/>
              <w:left w:val="single" w:sz="4" w:space="0" w:color="auto"/>
              <w:right w:val="single" w:sz="4" w:space="0" w:color="auto"/>
            </w:tcBorders>
          </w:tcPr>
          <w:p w14:paraId="3BEA65AA" w14:textId="77777777" w:rsidR="008F4D94" w:rsidRPr="006E069C"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A4B03ED" w14:textId="77777777" w:rsidR="008F4D94" w:rsidRPr="006E069C" w:rsidRDefault="008F4D94" w:rsidP="00190399">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AE2546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7CD64FC"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DA808C4"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2650C5C"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right w:val="single" w:sz="4" w:space="0" w:color="auto"/>
            </w:tcBorders>
          </w:tcPr>
          <w:p w14:paraId="0998185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EB73B0" w14:textId="77777777" w:rsidR="008F4D94" w:rsidRPr="006E069C" w:rsidRDefault="008F4D94" w:rsidP="00190399">
            <w:pPr>
              <w:pStyle w:val="TAC"/>
            </w:pPr>
            <w:r w:rsidRPr="00E2543B">
              <w:rPr>
                <w:lang w:val="en-US" w:eastAsia="zh-CN"/>
              </w:rPr>
              <w:t>N/A</w:t>
            </w:r>
          </w:p>
        </w:tc>
      </w:tr>
      <w:tr w:rsidR="008F4D94" w:rsidRPr="006E069C" w14:paraId="4C94445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EA783D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797E03"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EE407B1"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D07D98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31142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DE8BD5"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EA753A7"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410F73"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A8A30" w14:textId="77777777" w:rsidR="008F4D94" w:rsidRPr="006E069C" w:rsidRDefault="008F4D94" w:rsidP="00190399">
            <w:pPr>
              <w:pStyle w:val="TAC"/>
            </w:pPr>
            <w:r w:rsidRPr="00E2543B">
              <w:rPr>
                <w:lang w:val="en-US" w:eastAsia="zh-CN"/>
              </w:rPr>
              <w:t>N/A</w:t>
            </w:r>
          </w:p>
        </w:tc>
      </w:tr>
      <w:tr w:rsidR="008F4D94" w:rsidRPr="006E069C" w14:paraId="046304C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F0F26A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9EAF2"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5C71484" w14:textId="77777777" w:rsidR="008F4D94" w:rsidRPr="006E069C" w:rsidRDefault="008F4D94" w:rsidP="00190399">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16AD42F"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5AECCF" w14:textId="77777777" w:rsidR="008F4D94" w:rsidRPr="006E069C" w:rsidRDefault="008F4D94" w:rsidP="00190399">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3BA3F5" w14:textId="77777777" w:rsidR="008F4D94" w:rsidRPr="006E069C" w:rsidRDefault="008F4D94" w:rsidP="00190399">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340DB0EA" w14:textId="77777777" w:rsidR="008F4D94" w:rsidRPr="006E069C" w:rsidRDefault="008F4D94" w:rsidP="0019039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C48E2B8"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E5AEC" w14:textId="77777777" w:rsidR="008F4D94" w:rsidRPr="006E069C" w:rsidRDefault="008F4D94" w:rsidP="00190399">
            <w:pPr>
              <w:pStyle w:val="TAC"/>
            </w:pPr>
            <w:r>
              <w:t>IMD3</w:t>
            </w:r>
            <w:r w:rsidRPr="007C4117">
              <w:rPr>
                <w:vertAlign w:val="superscript"/>
              </w:rPr>
              <w:t>1</w:t>
            </w:r>
          </w:p>
        </w:tc>
      </w:tr>
      <w:tr w:rsidR="008F4D94" w:rsidRPr="006E069C" w14:paraId="554C201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5BAEF2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49E9A" w14:textId="77777777" w:rsidR="008F4D94"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7F55D13" w14:textId="77777777" w:rsidR="008F4D94" w:rsidRPr="006E069C" w:rsidRDefault="008F4D94" w:rsidP="00190399">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B0087A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610522"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0EBFAA"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FDBE68C"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288A90"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879F9" w14:textId="77777777" w:rsidR="008F4D94" w:rsidRPr="006E069C" w:rsidRDefault="008F4D94" w:rsidP="00190399">
            <w:pPr>
              <w:pStyle w:val="TAC"/>
            </w:pPr>
            <w:r>
              <w:rPr>
                <w:lang w:val="en-US" w:eastAsia="zh-CN"/>
              </w:rPr>
              <w:t>N/A</w:t>
            </w:r>
          </w:p>
        </w:tc>
      </w:tr>
      <w:tr w:rsidR="008F4D94" w:rsidRPr="006E069C" w14:paraId="31F907C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47916D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6EC859"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908AA50" w14:textId="77777777" w:rsidR="008F4D94" w:rsidRPr="006E069C" w:rsidRDefault="008F4D94" w:rsidP="00190399">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C7AB0C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DD9E7C" w14:textId="77777777" w:rsidR="008F4D94" w:rsidRPr="006E069C" w:rsidRDefault="008F4D94" w:rsidP="00190399">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15D81B"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F107493" w14:textId="77777777" w:rsidR="008F4D94" w:rsidRPr="006E069C" w:rsidRDefault="008F4D94" w:rsidP="00190399">
            <w:pPr>
              <w:pStyle w:val="TAC"/>
              <w:rPr>
                <w:lang w:val="en-US" w:eastAsia="zh-CN"/>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tcPr>
          <w:p w14:paraId="7555137A"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9149F" w14:textId="77777777" w:rsidR="008F4D94" w:rsidRPr="006E069C" w:rsidRDefault="008F4D94" w:rsidP="00190399">
            <w:pPr>
              <w:pStyle w:val="TAC"/>
            </w:pPr>
            <w:r>
              <w:t>IMD5</w:t>
            </w:r>
          </w:p>
        </w:tc>
      </w:tr>
      <w:tr w:rsidR="008F4D94" w:rsidRPr="006E069C" w14:paraId="54E71DD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9AC4C5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F9606D" w14:textId="77777777" w:rsidR="008F4D94"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6F4FFA0" w14:textId="77777777" w:rsidR="008F4D94" w:rsidRPr="006E069C" w:rsidRDefault="008F4D94" w:rsidP="00190399">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2FFF88A6"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2A14F4"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72CDE0" w14:textId="77777777" w:rsidR="008F4D94" w:rsidRPr="006E069C" w:rsidRDefault="008F4D94" w:rsidP="00190399">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550E051"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A6A61"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8FD4E5" w14:textId="77777777" w:rsidR="008F4D94" w:rsidRPr="006E069C" w:rsidRDefault="008F4D94" w:rsidP="00190399">
            <w:pPr>
              <w:pStyle w:val="TAC"/>
            </w:pPr>
            <w:r>
              <w:rPr>
                <w:lang w:val="en-US" w:eastAsia="zh-CN"/>
              </w:rPr>
              <w:t>N/A</w:t>
            </w:r>
          </w:p>
        </w:tc>
      </w:tr>
      <w:tr w:rsidR="008F4D94" w:rsidRPr="006E069C" w14:paraId="385E070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171D53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0CA931" w14:textId="77777777" w:rsidR="008F4D94"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BC3A853" w14:textId="77777777" w:rsidR="008F4D94" w:rsidRPr="006E069C" w:rsidRDefault="008F4D94" w:rsidP="00190399">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C1D44BB"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E285D5" w14:textId="77777777" w:rsidR="008F4D94" w:rsidRPr="006E069C" w:rsidRDefault="008F4D94" w:rsidP="00190399">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2353CA9"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F64D1AC" w14:textId="77777777" w:rsidR="008F4D94" w:rsidRPr="006E069C" w:rsidRDefault="008F4D94" w:rsidP="00190399">
            <w:pPr>
              <w:pStyle w:val="TAC"/>
              <w:rPr>
                <w:lang w:val="en-US" w:eastAsia="zh-CN"/>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tcPr>
          <w:p w14:paraId="69CC88C1"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739B7" w14:textId="77777777" w:rsidR="008F4D94" w:rsidRPr="006E069C" w:rsidRDefault="008F4D94" w:rsidP="00190399">
            <w:pPr>
              <w:pStyle w:val="TAC"/>
            </w:pPr>
            <w:r>
              <w:t>IMD3</w:t>
            </w:r>
          </w:p>
        </w:tc>
      </w:tr>
      <w:tr w:rsidR="008F4D94" w:rsidRPr="006E069C" w14:paraId="6AB8896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A3FB64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40F133"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7213D5"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26FB835"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FA9D53"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724B59"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2C17924"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10B74"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155E1" w14:textId="77777777" w:rsidR="008F4D94" w:rsidRPr="006E069C" w:rsidRDefault="008F4D94" w:rsidP="00190399">
            <w:pPr>
              <w:pStyle w:val="TAC"/>
            </w:pPr>
            <w:r w:rsidRPr="00E268B4">
              <w:rPr>
                <w:lang w:val="en-US" w:eastAsia="zh-CN"/>
              </w:rPr>
              <w:t>N/A</w:t>
            </w:r>
          </w:p>
        </w:tc>
      </w:tr>
      <w:tr w:rsidR="008F4D94" w:rsidRPr="006E069C" w14:paraId="3F19D07D"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D21F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8DEFBC" w14:textId="77777777" w:rsidR="008F4D94"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332A655" w14:textId="77777777" w:rsidR="008F4D94" w:rsidRPr="006E069C" w:rsidRDefault="008F4D94" w:rsidP="00190399">
            <w:pPr>
              <w:pStyle w:val="TAC"/>
              <w:rPr>
                <w:lang w:val="en-US" w:eastAsia="zh-CN"/>
              </w:rPr>
            </w:pPr>
            <w:r>
              <w:rPr>
                <w:lang w:val="en-US" w:eastAsia="zh-CN"/>
              </w:rPr>
              <w:t>3834</w:t>
            </w:r>
          </w:p>
        </w:tc>
        <w:tc>
          <w:tcPr>
            <w:tcW w:w="1012" w:type="dxa"/>
            <w:tcBorders>
              <w:top w:val="single" w:sz="4" w:space="0" w:color="auto"/>
              <w:left w:val="single" w:sz="4" w:space="0" w:color="auto"/>
              <w:bottom w:val="single" w:sz="4" w:space="0" w:color="auto"/>
              <w:right w:val="single" w:sz="4" w:space="0" w:color="auto"/>
            </w:tcBorders>
          </w:tcPr>
          <w:p w14:paraId="5923FD12"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B06E7C"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B67D0" w14:textId="77777777" w:rsidR="008F4D94" w:rsidRPr="006E069C" w:rsidRDefault="008F4D94" w:rsidP="00190399">
            <w:pPr>
              <w:pStyle w:val="TAC"/>
              <w:rPr>
                <w:lang w:val="en-US" w:eastAsia="zh-CN"/>
              </w:rPr>
            </w:pPr>
            <w:r>
              <w:rPr>
                <w:lang w:val="en-US" w:eastAsia="zh-CN"/>
              </w:rPr>
              <w:t>3834</w:t>
            </w:r>
          </w:p>
        </w:tc>
        <w:tc>
          <w:tcPr>
            <w:tcW w:w="797" w:type="dxa"/>
            <w:tcBorders>
              <w:top w:val="single" w:sz="4" w:space="0" w:color="auto"/>
              <w:left w:val="single" w:sz="4" w:space="0" w:color="auto"/>
              <w:bottom w:val="single" w:sz="4" w:space="0" w:color="auto"/>
              <w:right w:val="single" w:sz="4" w:space="0" w:color="auto"/>
            </w:tcBorders>
          </w:tcPr>
          <w:p w14:paraId="721A4517"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D97BD6"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0C3F1" w14:textId="77777777" w:rsidR="008F4D94" w:rsidRPr="006E069C" w:rsidRDefault="008F4D94" w:rsidP="00190399">
            <w:pPr>
              <w:pStyle w:val="TAC"/>
            </w:pPr>
            <w:r w:rsidRPr="00E268B4">
              <w:rPr>
                <w:lang w:val="en-US" w:eastAsia="zh-CN"/>
              </w:rPr>
              <w:t>N/A</w:t>
            </w:r>
          </w:p>
        </w:tc>
      </w:tr>
      <w:tr w:rsidR="008F4D94" w:rsidRPr="006E069C" w14:paraId="6EC70253"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C602061" w14:textId="77777777" w:rsidR="008F4D94" w:rsidRPr="003D2E7D" w:rsidRDefault="008F4D94" w:rsidP="00190399">
            <w:pPr>
              <w:pStyle w:val="TAN"/>
              <w:rPr>
                <w:lang w:eastAsia="zh-CN"/>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tc>
      </w:tr>
    </w:tbl>
    <w:p w14:paraId="63B1293B" w14:textId="77777777" w:rsidR="008F4D94" w:rsidRDefault="008F4D94" w:rsidP="008F4D94">
      <w:pPr>
        <w:rPr>
          <w:color w:val="0070C0"/>
        </w:rPr>
      </w:pPr>
    </w:p>
    <w:p w14:paraId="1E8798AC" w14:textId="77777777" w:rsidR="008F4D94" w:rsidRPr="00B26E21" w:rsidRDefault="008F4D94" w:rsidP="008F4D94">
      <w:pPr>
        <w:rPr>
          <w:color w:val="0070C0"/>
        </w:rPr>
      </w:pPr>
    </w:p>
    <w:p w14:paraId="52F8C8F6" w14:textId="77777777" w:rsidR="008F4D94" w:rsidRDefault="008F4D94" w:rsidP="008F4D94">
      <w:pPr>
        <w:rPr>
          <w:color w:val="0070C0"/>
        </w:rPr>
      </w:pPr>
    </w:p>
    <w:p w14:paraId="2D427456" w14:textId="77777777" w:rsidR="008F4D94" w:rsidRDefault="008F4D94" w:rsidP="008F4D94">
      <w:pPr>
        <w:pStyle w:val="21"/>
      </w:pPr>
      <w:bookmarkStart w:id="499" w:name="_Toc180420681"/>
      <w:r>
        <w:t>5.40</w:t>
      </w:r>
      <w:r>
        <w:tab/>
        <w:t>CA_n1-n71-n77</w:t>
      </w:r>
      <w:bookmarkEnd w:id="499"/>
    </w:p>
    <w:p w14:paraId="6975E174" w14:textId="77777777" w:rsidR="008F4D94" w:rsidRDefault="008F4D94" w:rsidP="008F4D94">
      <w:pPr>
        <w:pStyle w:val="31"/>
        <w:rPr>
          <w:rFonts w:cs="Arial"/>
          <w:szCs w:val="28"/>
          <w:lang w:val="en-US" w:eastAsia="zh-CN"/>
        </w:rPr>
      </w:pPr>
      <w:bookmarkStart w:id="500" w:name="_Toc180420682"/>
      <w:r>
        <w:t>5.40.1</w:t>
      </w:r>
      <w:r>
        <w:tab/>
      </w:r>
      <w:r>
        <w:rPr>
          <w:rFonts w:cs="Arial"/>
          <w:szCs w:val="28"/>
          <w:lang w:val="en-US" w:eastAsia="zh-CN"/>
        </w:rPr>
        <w:t>Common for 1 band UL and 2 bands UL CA</w:t>
      </w:r>
      <w:bookmarkEnd w:id="500"/>
    </w:p>
    <w:p w14:paraId="6A5713A7" w14:textId="77777777" w:rsidR="008F4D94" w:rsidRDefault="008F4D94" w:rsidP="008F4D94">
      <w:pPr>
        <w:pStyle w:val="41"/>
      </w:pPr>
      <w:bookmarkStart w:id="501" w:name="_Toc180420683"/>
      <w:r>
        <w:t>5.40.1.1</w:t>
      </w:r>
      <w:r>
        <w:tab/>
      </w:r>
      <w:r>
        <w:rPr>
          <w:rFonts w:cs="Arial"/>
          <w:lang w:eastAsia="zh-CN"/>
        </w:rPr>
        <w:t>Operating bands for CA</w:t>
      </w:r>
      <w:bookmarkEnd w:id="501"/>
    </w:p>
    <w:p w14:paraId="2999D8D1" w14:textId="77777777" w:rsidR="008F4D94" w:rsidRDefault="008F4D94" w:rsidP="008F4D94">
      <w:pPr>
        <w:pStyle w:val="TH"/>
        <w:rPr>
          <w:lang w:val="en-US"/>
        </w:rPr>
      </w:pPr>
      <w:r>
        <w:rPr>
          <w:rFonts w:cs="Arial"/>
        </w:rPr>
        <w:t xml:space="preserve">Table </w:t>
      </w:r>
      <w:r>
        <w:rPr>
          <w:rFonts w:cs="Arial" w:hint="eastAsia"/>
          <w:lang w:val="en-US" w:eastAsia="zh-CN"/>
        </w:rPr>
        <w:t>5.40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FE25F9D"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A07"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D64B8A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C0E0FF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287D42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2B095E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7AF182"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99002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4BD1F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67BB3E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362E74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72BC17"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BA6B90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6148F4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DC9021D"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51E3EE2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4F79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27EEE3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2A18B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A7B93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310166B8"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3363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E7619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3CBA5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6972F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A2161B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CE69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12B03A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0DD3F0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16BB4A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5DADF089" w14:textId="77777777" w:rsidR="008F4D94" w:rsidRDefault="008F4D94" w:rsidP="008F4D94">
      <w:pPr>
        <w:pStyle w:val="TH"/>
      </w:pPr>
    </w:p>
    <w:p w14:paraId="74F18FCF" w14:textId="77777777" w:rsidR="008F4D94" w:rsidRPr="005D2633" w:rsidRDefault="008F4D94" w:rsidP="008F4D94">
      <w:pPr>
        <w:pStyle w:val="41"/>
        <w:rPr>
          <w:rFonts w:cs="Arial"/>
          <w:lang w:eastAsia="zh-CN"/>
        </w:rPr>
      </w:pPr>
      <w:bookmarkStart w:id="502" w:name="_Toc180420684"/>
      <w:r>
        <w:rPr>
          <w:rFonts w:cs="Arial"/>
          <w:lang w:eastAsia="zh-CN"/>
        </w:rPr>
        <w:t>5.40</w:t>
      </w:r>
      <w:r w:rsidRPr="005D2633">
        <w:rPr>
          <w:rFonts w:cs="Arial"/>
          <w:lang w:eastAsia="zh-CN"/>
        </w:rPr>
        <w:t>.1.2</w:t>
      </w:r>
      <w:r w:rsidRPr="005D2633">
        <w:rPr>
          <w:rFonts w:cs="Arial"/>
          <w:lang w:eastAsia="zh-CN"/>
        </w:rPr>
        <w:tab/>
      </w:r>
      <w:r>
        <w:rPr>
          <w:rFonts w:cs="Arial"/>
          <w:lang w:eastAsia="zh-CN"/>
        </w:rPr>
        <w:t>Channel bandwidths per operating band for CA</w:t>
      </w:r>
      <w:bookmarkEnd w:id="502"/>
    </w:p>
    <w:p w14:paraId="7226E27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567"/>
        <w:gridCol w:w="3811"/>
        <w:gridCol w:w="1360"/>
      </w:tblGrid>
      <w:tr w:rsidR="008F4D94" w14:paraId="5D192E98"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8CA1F22"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DD3FC71"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2A1D75DB" w14:textId="77777777" w:rsidR="008F4D94" w:rsidRDefault="008F4D94" w:rsidP="00190399">
            <w:pPr>
              <w:pStyle w:val="TAH"/>
              <w:rPr>
                <w:szCs w:val="18"/>
                <w:lang w:eastAsia="zh-CN"/>
              </w:rPr>
            </w:pPr>
            <w:r>
              <w:t>NR CA configuration</w:t>
            </w:r>
          </w:p>
        </w:tc>
        <w:tc>
          <w:tcPr>
            <w:tcW w:w="1984" w:type="dxa"/>
            <w:tcBorders>
              <w:left w:val="single" w:sz="4" w:space="0" w:color="auto"/>
              <w:bottom w:val="single" w:sz="4" w:space="0" w:color="auto"/>
              <w:right w:val="single" w:sz="4" w:space="0" w:color="auto"/>
            </w:tcBorders>
            <w:shd w:val="clear" w:color="auto" w:fill="auto"/>
            <w:vAlign w:val="center"/>
          </w:tcPr>
          <w:p w14:paraId="473F16F8"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567" w:type="dxa"/>
            <w:tcBorders>
              <w:left w:val="single" w:sz="4" w:space="0" w:color="auto"/>
              <w:right w:val="single" w:sz="4" w:space="0" w:color="auto"/>
            </w:tcBorders>
            <w:vAlign w:val="center"/>
          </w:tcPr>
          <w:p w14:paraId="5A60FBB6"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A56A3B"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92F9A" w14:textId="77777777" w:rsidR="008F4D94" w:rsidRDefault="008F4D94" w:rsidP="00190399">
            <w:pPr>
              <w:pStyle w:val="TAH"/>
              <w:rPr>
                <w:szCs w:val="18"/>
                <w:lang w:val="en-US" w:eastAsia="zh-CN"/>
              </w:rPr>
            </w:pPr>
            <w:r>
              <w:t>Bandwidth combination set</w:t>
            </w:r>
          </w:p>
        </w:tc>
      </w:tr>
      <w:tr w:rsidR="008F4D94" w14:paraId="28DDCA90"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68883831"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CA_n1A-n71A-n77A</w:t>
            </w:r>
          </w:p>
        </w:tc>
        <w:tc>
          <w:tcPr>
            <w:tcW w:w="1984" w:type="dxa"/>
            <w:tcBorders>
              <w:top w:val="single" w:sz="4" w:space="0" w:color="auto"/>
              <w:left w:val="single" w:sz="4" w:space="0" w:color="auto"/>
              <w:bottom w:val="nil"/>
              <w:right w:val="single" w:sz="4" w:space="0" w:color="auto"/>
            </w:tcBorders>
            <w:shd w:val="clear" w:color="auto" w:fill="auto"/>
            <w:vAlign w:val="center"/>
          </w:tcPr>
          <w:p w14:paraId="4CE09208" w14:textId="77777777" w:rsidR="008F4D94" w:rsidRPr="004906ED" w:rsidRDefault="008F4D94" w:rsidP="00190399">
            <w:pPr>
              <w:pStyle w:val="TAC"/>
              <w:rPr>
                <w:rFonts w:eastAsia="宋体" w:cs="Arial"/>
                <w:szCs w:val="18"/>
                <w:lang w:val="en-US" w:eastAsia="zh-CN"/>
              </w:rPr>
            </w:pPr>
            <w:r w:rsidRPr="004906ED">
              <w:rPr>
                <w:rFonts w:eastAsia="宋体" w:cs="Arial"/>
                <w:szCs w:val="18"/>
                <w:lang w:val="en-US" w:eastAsia="zh-CN"/>
              </w:rPr>
              <w:t>CA_n1A-n71A</w:t>
            </w:r>
          </w:p>
          <w:p w14:paraId="5E4F1BC4" w14:textId="77777777" w:rsidR="008F4D94" w:rsidRPr="004906ED" w:rsidRDefault="008F4D94" w:rsidP="00190399">
            <w:pPr>
              <w:pStyle w:val="TAC"/>
              <w:rPr>
                <w:rFonts w:eastAsia="宋体" w:cs="Arial"/>
                <w:szCs w:val="18"/>
                <w:lang w:val="en-US" w:eastAsia="zh-CN"/>
              </w:rPr>
            </w:pPr>
            <w:r w:rsidRPr="004906ED">
              <w:rPr>
                <w:rFonts w:eastAsia="宋体" w:cs="Arial"/>
                <w:szCs w:val="18"/>
                <w:lang w:val="en-US" w:eastAsia="zh-CN"/>
              </w:rPr>
              <w:t>CA_n1A-n77A</w:t>
            </w:r>
          </w:p>
          <w:p w14:paraId="1BE90665" w14:textId="77777777" w:rsidR="008F4D94" w:rsidRPr="00B00CBD" w:rsidRDefault="008F4D94" w:rsidP="00190399">
            <w:pPr>
              <w:pStyle w:val="TAC"/>
              <w:rPr>
                <w:rFonts w:eastAsia="宋体" w:cs="Arial"/>
                <w:szCs w:val="18"/>
                <w:lang w:val="en-US" w:eastAsia="zh-CN"/>
              </w:rPr>
            </w:pPr>
            <w:r w:rsidRPr="004906ED">
              <w:rPr>
                <w:rFonts w:eastAsia="宋体" w:cs="Arial"/>
                <w:szCs w:val="18"/>
                <w:lang w:val="en-US" w:eastAsia="zh-CN"/>
              </w:rPr>
              <w:t>CA_n71A-n77A</w:t>
            </w:r>
          </w:p>
        </w:tc>
        <w:tc>
          <w:tcPr>
            <w:tcW w:w="567" w:type="dxa"/>
            <w:tcBorders>
              <w:left w:val="single" w:sz="4" w:space="0" w:color="auto"/>
              <w:right w:val="single" w:sz="4" w:space="0" w:color="auto"/>
            </w:tcBorders>
            <w:vAlign w:val="center"/>
          </w:tcPr>
          <w:p w14:paraId="55A72283"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E3E2EB"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4C85175B"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6F86237"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5FB0BB3F" w14:textId="77777777" w:rsidR="008F4D94" w:rsidRPr="00B00CBD" w:rsidRDefault="008F4D94" w:rsidP="00190399">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1A0C3DED" w14:textId="77777777" w:rsidR="008F4D94" w:rsidRPr="00B00CBD" w:rsidRDefault="008F4D94" w:rsidP="00190399">
            <w:pPr>
              <w:pStyle w:val="TAC"/>
              <w:rPr>
                <w:rFonts w:cs="Arial"/>
                <w:szCs w:val="18"/>
                <w:lang w:val="en-US" w:eastAsia="zh-CN"/>
              </w:rPr>
            </w:pPr>
          </w:p>
        </w:tc>
        <w:tc>
          <w:tcPr>
            <w:tcW w:w="567" w:type="dxa"/>
            <w:tcBorders>
              <w:left w:val="single" w:sz="4" w:space="0" w:color="auto"/>
              <w:right w:val="single" w:sz="4" w:space="0" w:color="auto"/>
            </w:tcBorders>
            <w:vAlign w:val="center"/>
          </w:tcPr>
          <w:p w14:paraId="62B05F00"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3395BCB"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33796" w14:textId="77777777" w:rsidR="008F4D94" w:rsidRPr="00B00CBD" w:rsidRDefault="008F4D94" w:rsidP="00190399">
            <w:pPr>
              <w:pStyle w:val="TAC"/>
              <w:rPr>
                <w:rFonts w:cs="Arial"/>
                <w:szCs w:val="18"/>
                <w:lang w:val="en-US" w:eastAsia="zh-CN"/>
              </w:rPr>
            </w:pPr>
          </w:p>
        </w:tc>
      </w:tr>
      <w:tr w:rsidR="008F4D94" w14:paraId="761DFE77"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41DCA0F6" w14:textId="77777777" w:rsidR="008F4D94" w:rsidRPr="00B00CBD" w:rsidRDefault="008F4D94" w:rsidP="00190399">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4817D40F" w14:textId="77777777" w:rsidR="008F4D94" w:rsidRPr="00B00CBD" w:rsidRDefault="008F4D94" w:rsidP="00190399">
            <w:pPr>
              <w:pStyle w:val="TAC"/>
              <w:rPr>
                <w:rFonts w:cs="Arial"/>
                <w:szCs w:val="18"/>
                <w:lang w:val="en-US" w:eastAsia="zh-CN"/>
              </w:rPr>
            </w:pPr>
          </w:p>
        </w:tc>
        <w:tc>
          <w:tcPr>
            <w:tcW w:w="567" w:type="dxa"/>
            <w:tcBorders>
              <w:left w:val="single" w:sz="4" w:space="0" w:color="auto"/>
              <w:bottom w:val="single" w:sz="4" w:space="0" w:color="auto"/>
              <w:right w:val="single" w:sz="4" w:space="0" w:color="auto"/>
            </w:tcBorders>
            <w:vAlign w:val="center"/>
          </w:tcPr>
          <w:p w14:paraId="552F235B" w14:textId="77777777" w:rsidR="008F4D94" w:rsidRDefault="008F4D94" w:rsidP="00190399">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C6C4715"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4906ED">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AF1F" w14:textId="77777777" w:rsidR="008F4D94" w:rsidRPr="00B00CBD" w:rsidRDefault="008F4D94" w:rsidP="00190399">
            <w:pPr>
              <w:pStyle w:val="TAC"/>
              <w:rPr>
                <w:rFonts w:cs="Arial"/>
                <w:szCs w:val="18"/>
                <w:lang w:val="en-US" w:eastAsia="zh-CN"/>
              </w:rPr>
            </w:pPr>
          </w:p>
        </w:tc>
      </w:tr>
      <w:tr w:rsidR="008F4D94" w14:paraId="67380205"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77B822FF" w14:textId="77777777" w:rsidR="008F4D94" w:rsidRPr="00B00CBD" w:rsidRDefault="008F4D94" w:rsidP="00190399">
            <w:pPr>
              <w:pStyle w:val="TAC"/>
              <w:rPr>
                <w:rFonts w:cs="Arial"/>
                <w:szCs w:val="18"/>
                <w:lang w:val="en-US" w:eastAsia="zh-CN"/>
              </w:rPr>
            </w:pPr>
            <w:r>
              <w:rPr>
                <w:rFonts w:eastAsia="宋体" w:cs="Arial"/>
                <w:szCs w:val="18"/>
                <w:lang w:val="en-US" w:eastAsia="zh-CN"/>
              </w:rPr>
              <w:t>CA_n1A-n71A-n77(2A)</w:t>
            </w:r>
          </w:p>
        </w:tc>
        <w:tc>
          <w:tcPr>
            <w:tcW w:w="1984" w:type="dxa"/>
            <w:tcBorders>
              <w:top w:val="single" w:sz="4" w:space="0" w:color="auto"/>
              <w:left w:val="single" w:sz="4" w:space="0" w:color="auto"/>
              <w:bottom w:val="nil"/>
              <w:right w:val="single" w:sz="4" w:space="0" w:color="auto"/>
            </w:tcBorders>
            <w:shd w:val="clear" w:color="auto" w:fill="auto"/>
            <w:vAlign w:val="center"/>
          </w:tcPr>
          <w:p w14:paraId="6E2395EF" w14:textId="77777777" w:rsidR="008F4D94" w:rsidRPr="004906ED" w:rsidRDefault="008F4D94" w:rsidP="00190399">
            <w:pPr>
              <w:pStyle w:val="TAC"/>
              <w:rPr>
                <w:rFonts w:cs="Arial"/>
                <w:szCs w:val="18"/>
                <w:lang w:val="en-US" w:eastAsia="zh-CN"/>
              </w:rPr>
            </w:pPr>
            <w:r w:rsidRPr="004906ED">
              <w:rPr>
                <w:rFonts w:cs="Arial"/>
                <w:szCs w:val="18"/>
                <w:lang w:val="en-US" w:eastAsia="zh-CN"/>
              </w:rPr>
              <w:t>CA_n1A-n71A</w:t>
            </w:r>
          </w:p>
          <w:p w14:paraId="663BD10E" w14:textId="77777777" w:rsidR="008F4D94" w:rsidRPr="004906ED" w:rsidRDefault="008F4D94" w:rsidP="00190399">
            <w:pPr>
              <w:pStyle w:val="TAC"/>
              <w:rPr>
                <w:rFonts w:cs="Arial"/>
                <w:szCs w:val="18"/>
                <w:lang w:val="en-US" w:eastAsia="zh-CN"/>
              </w:rPr>
            </w:pPr>
            <w:r w:rsidRPr="004906ED">
              <w:rPr>
                <w:rFonts w:cs="Arial"/>
                <w:szCs w:val="18"/>
                <w:lang w:val="en-US" w:eastAsia="zh-CN"/>
              </w:rPr>
              <w:t>CA_n1A-n77A</w:t>
            </w:r>
          </w:p>
          <w:p w14:paraId="1FD00132" w14:textId="77777777" w:rsidR="008F4D94" w:rsidRPr="00B00CBD" w:rsidRDefault="008F4D94" w:rsidP="00190399">
            <w:pPr>
              <w:pStyle w:val="TAC"/>
              <w:rPr>
                <w:rFonts w:cs="Arial"/>
                <w:szCs w:val="18"/>
                <w:lang w:val="en-US" w:eastAsia="zh-CN"/>
              </w:rPr>
            </w:pPr>
            <w:r w:rsidRPr="004906ED">
              <w:rPr>
                <w:rFonts w:cs="Arial"/>
                <w:szCs w:val="18"/>
                <w:lang w:val="en-US" w:eastAsia="zh-CN"/>
              </w:rPr>
              <w:t>CA_n71A-n77A</w:t>
            </w:r>
          </w:p>
        </w:tc>
        <w:tc>
          <w:tcPr>
            <w:tcW w:w="567" w:type="dxa"/>
            <w:tcBorders>
              <w:top w:val="single" w:sz="4" w:space="0" w:color="auto"/>
              <w:left w:val="single" w:sz="4" w:space="0" w:color="auto"/>
              <w:right w:val="single" w:sz="4" w:space="0" w:color="auto"/>
            </w:tcBorders>
            <w:vAlign w:val="center"/>
          </w:tcPr>
          <w:p w14:paraId="09CA9F5A" w14:textId="77777777" w:rsidR="008F4D94"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3D4FFE69"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DD42"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173A78C6"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6AB259DF" w14:textId="77777777" w:rsidR="008F4D94" w:rsidRPr="00B00CBD" w:rsidRDefault="008F4D94" w:rsidP="00190399">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572EBAF8" w14:textId="77777777" w:rsidR="008F4D94" w:rsidRPr="00B00CBD" w:rsidRDefault="008F4D94" w:rsidP="00190399">
            <w:pPr>
              <w:pStyle w:val="TAC"/>
              <w:rPr>
                <w:rFonts w:cs="Arial"/>
                <w:szCs w:val="18"/>
                <w:lang w:val="en-US" w:eastAsia="zh-CN"/>
              </w:rPr>
            </w:pPr>
          </w:p>
        </w:tc>
        <w:tc>
          <w:tcPr>
            <w:tcW w:w="567" w:type="dxa"/>
            <w:tcBorders>
              <w:left w:val="single" w:sz="4" w:space="0" w:color="auto"/>
              <w:right w:val="single" w:sz="4" w:space="0" w:color="auto"/>
            </w:tcBorders>
            <w:vAlign w:val="center"/>
          </w:tcPr>
          <w:p w14:paraId="36C798B5"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23A1EB7"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AB9067B" w14:textId="77777777" w:rsidR="008F4D94" w:rsidRPr="00B00CBD" w:rsidRDefault="008F4D94" w:rsidP="00190399">
            <w:pPr>
              <w:pStyle w:val="TAC"/>
              <w:rPr>
                <w:rFonts w:cs="Arial"/>
                <w:szCs w:val="18"/>
                <w:lang w:val="en-US" w:eastAsia="zh-CN"/>
              </w:rPr>
            </w:pPr>
          </w:p>
        </w:tc>
      </w:tr>
      <w:tr w:rsidR="008F4D94" w14:paraId="38E1FFF7"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39380079" w14:textId="77777777" w:rsidR="008F4D94" w:rsidRPr="00B00CBD" w:rsidRDefault="008F4D94" w:rsidP="00190399">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76F2CE" w14:textId="77777777" w:rsidR="008F4D94" w:rsidRPr="00B00CBD" w:rsidRDefault="008F4D94" w:rsidP="00190399">
            <w:pPr>
              <w:pStyle w:val="TAC"/>
              <w:rPr>
                <w:rFonts w:cs="Arial"/>
                <w:szCs w:val="18"/>
                <w:lang w:val="en-US" w:eastAsia="zh-CN"/>
              </w:rPr>
            </w:pPr>
          </w:p>
        </w:tc>
        <w:tc>
          <w:tcPr>
            <w:tcW w:w="567" w:type="dxa"/>
            <w:tcBorders>
              <w:left w:val="single" w:sz="4" w:space="0" w:color="auto"/>
              <w:right w:val="single" w:sz="4" w:space="0" w:color="auto"/>
            </w:tcBorders>
            <w:vAlign w:val="center"/>
          </w:tcPr>
          <w:p w14:paraId="524DA24D" w14:textId="77777777" w:rsidR="008F4D94" w:rsidRDefault="008F4D94" w:rsidP="00190399">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758392B"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5EE40" w14:textId="77777777" w:rsidR="008F4D94" w:rsidRPr="00B00CBD" w:rsidRDefault="008F4D94" w:rsidP="00190399">
            <w:pPr>
              <w:pStyle w:val="TAC"/>
              <w:rPr>
                <w:rFonts w:cs="Arial"/>
                <w:szCs w:val="18"/>
                <w:lang w:val="en-US" w:eastAsia="zh-CN"/>
              </w:rPr>
            </w:pPr>
          </w:p>
        </w:tc>
      </w:tr>
    </w:tbl>
    <w:p w14:paraId="51258417" w14:textId="77777777" w:rsidR="008F4D94" w:rsidRDefault="008F4D94" w:rsidP="008F4D94">
      <w:pPr>
        <w:pStyle w:val="41"/>
        <w:rPr>
          <w:rFonts w:cs="Arial"/>
          <w:szCs w:val="22"/>
          <w:lang w:val="en-US" w:eastAsia="zh-CN"/>
        </w:rPr>
      </w:pPr>
      <w:bookmarkStart w:id="503" w:name="_Toc180420685"/>
      <w:r>
        <w:rPr>
          <w:rFonts w:cs="Arial"/>
          <w:lang w:eastAsia="zh-CN"/>
        </w:rPr>
        <w:t>5.40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03"/>
    </w:p>
    <w:p w14:paraId="27494CA2"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-n77</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and are given in the tables below.</w:t>
      </w:r>
    </w:p>
    <w:p w14:paraId="420DBA5E" w14:textId="77777777" w:rsidR="008F4D94" w:rsidRDefault="008F4D94" w:rsidP="008F4D94">
      <w:pPr>
        <w:pStyle w:val="TH"/>
      </w:pPr>
      <w:r>
        <w:t xml:space="preserve">Table </w:t>
      </w:r>
      <w:r>
        <w:rPr>
          <w:rFonts w:hint="eastAsia"/>
          <w:lang w:val="en-US" w:eastAsia="zh-CN"/>
        </w:rPr>
        <w:t>5.40</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7817CC5"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387FC"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39748E3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EC00BD"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D9C7DC3"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79186C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236E34D"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CE556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CA_n1-n71-n77</w:t>
            </w:r>
          </w:p>
        </w:tc>
        <w:tc>
          <w:tcPr>
            <w:tcW w:w="1940" w:type="dxa"/>
            <w:tcBorders>
              <w:top w:val="nil"/>
              <w:left w:val="nil"/>
              <w:bottom w:val="single" w:sz="4" w:space="0" w:color="auto"/>
              <w:right w:val="single" w:sz="4" w:space="0" w:color="auto"/>
            </w:tcBorders>
            <w:shd w:val="clear" w:color="auto" w:fill="auto"/>
            <w:vAlign w:val="center"/>
            <w:hideMark/>
          </w:tcPr>
          <w:p w14:paraId="252CF416" w14:textId="77777777" w:rsidR="008F4D94" w:rsidRPr="002F0165" w:rsidRDefault="008F4D94" w:rsidP="00190399">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489CAC3C" w14:textId="77777777" w:rsidR="008F4D94" w:rsidRPr="002F0165" w:rsidRDefault="008F4D94" w:rsidP="00190399">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3D885523" w14:textId="77777777" w:rsidR="008F4D94" w:rsidRPr="002F0165" w:rsidRDefault="008F4D94" w:rsidP="00190399">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0.8</w:t>
            </w:r>
          </w:p>
        </w:tc>
      </w:tr>
      <w:tr w:rsidR="008F4D94" w14:paraId="607D79D6"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AD4AA"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8B7FF27" w14:textId="77777777" w:rsidR="008F4D94" w:rsidRDefault="008F4D94" w:rsidP="008F4D94">
      <w:pPr>
        <w:pStyle w:val="TH"/>
        <w:spacing w:before="120" w:after="120"/>
        <w:rPr>
          <w:lang w:eastAsia="zh-CN"/>
        </w:rPr>
      </w:pPr>
      <w:r>
        <w:t xml:space="preserve">Table </w:t>
      </w:r>
      <w:r>
        <w:rPr>
          <w:lang w:val="en-US" w:eastAsia="zh-CN"/>
        </w:rPr>
        <w:t>5.40.1.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1A7D93D"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45109"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765A64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EBC45D1"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45D9E4"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5C4ECC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069A155"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7CF2D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CA_n1-n71-n77</w:t>
            </w:r>
          </w:p>
        </w:tc>
        <w:tc>
          <w:tcPr>
            <w:tcW w:w="2040" w:type="dxa"/>
            <w:tcBorders>
              <w:top w:val="nil"/>
              <w:left w:val="nil"/>
              <w:bottom w:val="single" w:sz="4" w:space="0" w:color="auto"/>
              <w:right w:val="single" w:sz="4" w:space="0" w:color="auto"/>
            </w:tcBorders>
            <w:shd w:val="clear" w:color="auto" w:fill="auto"/>
            <w:vAlign w:val="center"/>
            <w:hideMark/>
          </w:tcPr>
          <w:p w14:paraId="4207F7A5" w14:textId="77777777" w:rsidR="008F4D94" w:rsidRPr="002F0165" w:rsidRDefault="008F4D94" w:rsidP="00190399">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6B45766" w14:textId="77777777" w:rsidR="008F4D94" w:rsidRPr="002F0165" w:rsidRDefault="008F4D94" w:rsidP="00190399">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0F89B175" w14:textId="77777777" w:rsidR="008F4D94" w:rsidRPr="002F0165" w:rsidRDefault="008F4D94" w:rsidP="00190399">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0.5</w:t>
            </w:r>
          </w:p>
        </w:tc>
      </w:tr>
      <w:tr w:rsidR="008F4D94" w14:paraId="5C7BD76A"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5F0CD3"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603D268" w14:textId="77777777" w:rsidR="008F4D94" w:rsidRPr="005D2633" w:rsidRDefault="008F4D94" w:rsidP="008F4D94">
      <w:pPr>
        <w:pStyle w:val="31"/>
        <w:rPr>
          <w:rFonts w:cs="Arial"/>
          <w:szCs w:val="28"/>
          <w:lang w:val="en-US" w:eastAsia="zh-CN"/>
        </w:rPr>
      </w:pPr>
      <w:bookmarkStart w:id="504" w:name="_Toc180420686"/>
      <w:r>
        <w:rPr>
          <w:rFonts w:cs="Arial"/>
          <w:szCs w:val="28"/>
          <w:lang w:val="en-US" w:eastAsia="zh-CN"/>
        </w:rPr>
        <w:t>5.40</w:t>
      </w:r>
      <w:r w:rsidRPr="005D2633">
        <w:rPr>
          <w:rFonts w:cs="Arial"/>
          <w:szCs w:val="28"/>
          <w:lang w:val="en-US" w:eastAsia="zh-CN"/>
        </w:rPr>
        <w:t>.2</w:t>
      </w:r>
      <w:r w:rsidRPr="005D2633">
        <w:rPr>
          <w:rFonts w:cs="Arial"/>
          <w:szCs w:val="28"/>
          <w:lang w:val="en-US" w:eastAsia="zh-CN"/>
        </w:rPr>
        <w:tab/>
        <w:t>Specific for 2 bands UL CA</w:t>
      </w:r>
      <w:bookmarkEnd w:id="504"/>
    </w:p>
    <w:p w14:paraId="2BAB8B8A" w14:textId="77777777" w:rsidR="008F4D94" w:rsidRPr="00140BB6" w:rsidRDefault="008F4D94" w:rsidP="008F4D94">
      <w:pPr>
        <w:pStyle w:val="41"/>
      </w:pPr>
      <w:bookmarkStart w:id="505" w:name="_Toc180420687"/>
      <w:r>
        <w:t>5.40</w:t>
      </w:r>
      <w:r w:rsidRPr="00140BB6">
        <w:t>.2.1</w:t>
      </w:r>
      <w:r w:rsidRPr="00140BB6">
        <w:tab/>
        <w:t>UE co-existence studies</w:t>
      </w:r>
      <w:bookmarkEnd w:id="505"/>
    </w:p>
    <w:p w14:paraId="6F1509F7" w14:textId="77777777" w:rsidR="008F4D94" w:rsidRPr="00242348" w:rsidRDefault="008F4D94" w:rsidP="008F4D94">
      <w:pPr>
        <w:pStyle w:val="51"/>
        <w:rPr>
          <w:snapToGrid w:val="0"/>
        </w:rPr>
      </w:pPr>
      <w:bookmarkStart w:id="506" w:name="_Toc180420688"/>
      <w:r>
        <w:rPr>
          <w:rFonts w:hint="eastAsia"/>
          <w:snapToGrid w:val="0"/>
        </w:rPr>
        <w:t>5.40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06"/>
    </w:p>
    <w:p w14:paraId="152C4AF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5F44672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0678730"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2E5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F9BA98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1C35A2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E67BB7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9021A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C66E84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A2AE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0BEF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FF35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B92A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4D4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4F885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EA06E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71758E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B999D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2583 - 2678</w:t>
            </w:r>
          </w:p>
        </w:tc>
      </w:tr>
      <w:tr w:rsidR="008F4D94" w14:paraId="55330710"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2F985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F487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EBB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7299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7B03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4C3B8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A2D77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30C43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E4B0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654 - 524</w:t>
            </w:r>
          </w:p>
        </w:tc>
      </w:tr>
      <w:tr w:rsidR="008F4D94" w14:paraId="182D0584"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94CE2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4E6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FFDC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CD7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859E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03752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9626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E8023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4E7F73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3246 - 3376</w:t>
            </w:r>
          </w:p>
        </w:tc>
      </w:tr>
      <w:tr w:rsidR="008F4D94" w14:paraId="3D44FDA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2759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5712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6ACC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2A4E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1A8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BA7BBA"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C4ECC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BB92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E503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9 - 174</w:t>
            </w:r>
          </w:p>
        </w:tc>
      </w:tr>
      <w:tr w:rsidR="008F4D94" w14:paraId="2FB5B6B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29615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8921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E92A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13DA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392A59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30290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7A1FBF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C4CA640" w14:textId="77777777" w:rsidR="008F4D94" w:rsidRDefault="008F4D94" w:rsidP="00190399">
            <w:pPr>
              <w:rPr>
                <w:rFonts w:ascii="Arial" w:hAnsi="Arial" w:cs="Arial"/>
                <w:color w:val="000000"/>
                <w:sz w:val="18"/>
                <w:szCs w:val="18"/>
              </w:rPr>
            </w:pPr>
          </w:p>
        </w:tc>
      </w:tr>
      <w:tr w:rsidR="008F4D94" w14:paraId="271A7D2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852F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C4EE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EF6A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C967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A34F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BBF71C"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120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94698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A1796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3909 - 4074</w:t>
            </w:r>
          </w:p>
        </w:tc>
      </w:tr>
      <w:tr w:rsidR="008F4D94" w14:paraId="38D51B9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9C9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9B98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347F2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31F0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5633B5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8F68C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2B2C7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9F17DD" w14:textId="77777777" w:rsidR="008F4D94" w:rsidRDefault="008F4D94" w:rsidP="00190399">
            <w:pPr>
              <w:rPr>
                <w:rFonts w:ascii="Arial" w:hAnsi="Arial" w:cs="Arial"/>
                <w:color w:val="000000"/>
                <w:sz w:val="18"/>
                <w:szCs w:val="18"/>
              </w:rPr>
            </w:pPr>
          </w:p>
        </w:tc>
      </w:tr>
      <w:tr w:rsidR="008F4D94" w14:paraId="0CFE356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98D4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DE51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7EF8A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B25BD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A90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AB28C0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BE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BC7D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2CB8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7257 - 6982</w:t>
            </w:r>
          </w:p>
        </w:tc>
      </w:tr>
      <w:tr w:rsidR="008F4D94" w14:paraId="04305BA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B2456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81D52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0594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1305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C20B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7BE5B2"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39F2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1481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A8B0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4614 - 4364</w:t>
            </w:r>
          </w:p>
        </w:tc>
      </w:tr>
      <w:tr w:rsidR="008F4D94" w14:paraId="015AE1F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27C9B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7222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9361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13BA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2802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9FE9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529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1967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94A27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8343 - 8618</w:t>
            </w:r>
          </w:p>
        </w:tc>
      </w:tr>
      <w:tr w:rsidR="008F4D94" w14:paraId="7B45952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18EE5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D3F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BCE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3E37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E834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6CB2B9"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8627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676D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EF8FC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7086 - 7336</w:t>
            </w:r>
          </w:p>
        </w:tc>
      </w:tr>
      <w:tr w:rsidR="008F4D94" w14:paraId="45D3F26E"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11115D"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F083109" w14:textId="77777777" w:rsidR="008F4D94" w:rsidRDefault="008F4D94" w:rsidP="008F4D94">
      <w:pPr>
        <w:pStyle w:val="TH"/>
        <w:rPr>
          <w:rFonts w:eastAsia="MS Mincho"/>
        </w:rPr>
      </w:pPr>
    </w:p>
    <w:p w14:paraId="284E26A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92C817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660"/>
        <w:gridCol w:w="1680"/>
        <w:gridCol w:w="1760"/>
      </w:tblGrid>
      <w:tr w:rsidR="008F4D94" w14:paraId="74EFA633" w14:textId="77777777" w:rsidTr="00190399">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CA88"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045C8E4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DCA65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A1CC3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223DD5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D91BE"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8C7F0EF"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972C4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423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6F6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52D5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C3BAC51"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2CEB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85E35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1320 - 2280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3BBF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5220 - 6180</w:t>
            </w:r>
          </w:p>
        </w:tc>
      </w:tr>
      <w:tr w:rsidR="008F4D94" w14:paraId="3346C606"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84E7A0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5ABB6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751A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79DB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F814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F1E7A3"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27A16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468DD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FB622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4620 - 6480</w:t>
            </w:r>
          </w:p>
        </w:tc>
      </w:tr>
      <w:tr w:rsidR="008F4D94" w14:paraId="2C8A20C0"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500DC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82DD3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11FC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1B83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99F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FA1CABA"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173D0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788D99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7140 - 8160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56E52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8520 - 10380</w:t>
            </w:r>
          </w:p>
        </w:tc>
      </w:tr>
      <w:tr w:rsidR="008F4D94" w14:paraId="3F2E0BE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EB3F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7EB1E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0A02C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977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379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0005DE"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8A69E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D0E122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DBE5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7920 - 10680</w:t>
            </w:r>
          </w:p>
        </w:tc>
      </w:tr>
      <w:tr w:rsidR="008F4D94" w14:paraId="65D25E41"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EDC92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E49A2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E42E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C5A1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04BB0F9"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76D5E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3F7F2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A24C94F" w14:textId="77777777" w:rsidR="008F4D94" w:rsidRDefault="008F4D94" w:rsidP="00190399">
            <w:pPr>
              <w:rPr>
                <w:rFonts w:ascii="Arial" w:hAnsi="Arial" w:cs="Arial"/>
                <w:color w:val="000000"/>
                <w:sz w:val="18"/>
                <w:szCs w:val="18"/>
              </w:rPr>
            </w:pPr>
          </w:p>
        </w:tc>
      </w:tr>
      <w:tr w:rsidR="008F4D94" w14:paraId="24B4403C"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2D0E8B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37BBC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0A89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42A0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1D7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783A4D"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210FA4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05DCC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9060 - 10140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E4D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11820 - 14580</w:t>
            </w:r>
          </w:p>
        </w:tc>
      </w:tr>
      <w:tr w:rsidR="008F4D94" w14:paraId="7D27492F"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861672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BBE17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9B8A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821A0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97A3FA6"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2F8CE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63D6B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10440 - 12360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4F6249" w14:textId="77777777" w:rsidR="008F4D94" w:rsidRDefault="008F4D94" w:rsidP="00190399">
            <w:pPr>
              <w:rPr>
                <w:rFonts w:ascii="Arial" w:hAnsi="Arial" w:cs="Arial"/>
                <w:color w:val="000000"/>
                <w:sz w:val="18"/>
                <w:szCs w:val="18"/>
              </w:rPr>
            </w:pPr>
          </w:p>
        </w:tc>
      </w:tr>
      <w:tr w:rsidR="008F4D94" w14:paraId="6865C98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E86E7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3CE296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BB8E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4507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2A5E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716B90"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3F1D0A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0EDDA95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694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4620 - 3480</w:t>
            </w:r>
          </w:p>
        </w:tc>
      </w:tr>
      <w:tr w:rsidR="008F4D94" w14:paraId="4F17FDA5"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38432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27654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82E8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0F6A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6F62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4B5A91"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6A94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1BFCE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52D1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660 - 2640</w:t>
            </w:r>
          </w:p>
        </w:tc>
      </w:tr>
      <w:tr w:rsidR="008F4D94" w14:paraId="74D44A0D"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DE49B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DBFA2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27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3934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F29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C9285F"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29DBA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3DD0E3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15120 - 18780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76CD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10980 - 12120</w:t>
            </w:r>
          </w:p>
        </w:tc>
      </w:tr>
      <w:tr w:rsidR="008F4D94" w14:paraId="3335E267"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1E869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01E7D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BC4B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9DCB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9027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C77159"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53B5F5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41C6336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13740 - 16560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ADB36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12360 - 14340</w:t>
            </w:r>
          </w:p>
        </w:tc>
      </w:tr>
      <w:tr w:rsidR="008F4D94" w14:paraId="4651B9F9"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2664"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85868A9" w14:textId="77777777" w:rsidR="008F4D94" w:rsidRDefault="008F4D94" w:rsidP="008F4D94">
      <w:pPr>
        <w:pStyle w:val="TH"/>
      </w:pPr>
    </w:p>
    <w:p w14:paraId="02B4081F" w14:textId="77777777" w:rsidR="008F4D94" w:rsidRDefault="008F4D94" w:rsidP="008F4D94">
      <w:pPr>
        <w:pStyle w:val="TH"/>
        <w:rPr>
          <w:rFonts w:eastAsia="MS Mincho"/>
        </w:rPr>
      </w:pPr>
    </w:p>
    <w:p w14:paraId="4FA82FE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0241A17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660"/>
        <w:gridCol w:w="1680"/>
        <w:gridCol w:w="1780"/>
      </w:tblGrid>
      <w:tr w:rsidR="008F4D94" w14:paraId="409A1EAF" w14:textId="77777777" w:rsidTr="00190399">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EFE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2C3121F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3F0FD6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F36889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224AB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BF4E451"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7FA3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867C7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672F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83C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303F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C3A2AC6"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CE7A82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6E2B464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52E3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3963 - 4898</w:t>
            </w:r>
          </w:p>
        </w:tc>
      </w:tr>
      <w:tr w:rsidR="008F4D94" w14:paraId="6C172BBF"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87DC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D1E1E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8B97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4212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BF4D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62449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FF637F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CF03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D8A5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5902 - 7737</w:t>
            </w:r>
          </w:p>
        </w:tc>
      </w:tr>
      <w:tr w:rsidR="008F4D94" w14:paraId="775C7891"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EE70B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F66A2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710A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817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19DA1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B973D"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8A571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233B4C3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E8C64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7263 - 9098</w:t>
            </w:r>
          </w:p>
        </w:tc>
      </w:tr>
      <w:tr w:rsidR="008F4D94" w14:paraId="41BDE4E8"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4B5EC4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23565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813B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DEFC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91AD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BCFA69"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036A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77242D9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1F680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9202 - 11937</w:t>
            </w:r>
          </w:p>
        </w:tc>
      </w:tr>
      <w:tr w:rsidR="008F4D94" w14:paraId="76636687"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DF60B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8E2C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81E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939F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A5831C4"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E613FA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53D3D8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198035" w14:textId="77777777" w:rsidR="008F4D94" w:rsidRDefault="008F4D94" w:rsidP="00190399">
            <w:pPr>
              <w:rPr>
                <w:rFonts w:ascii="Arial" w:hAnsi="Arial" w:cs="Arial"/>
                <w:color w:val="000000"/>
                <w:sz w:val="18"/>
                <w:szCs w:val="18"/>
              </w:rPr>
            </w:pPr>
          </w:p>
        </w:tc>
      </w:tr>
      <w:tr w:rsidR="008F4D94" w14:paraId="43AEA095"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47A151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A8877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4F5A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5933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C26B3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E8387C"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533ED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D9E4E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454EA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10563 - 13298</w:t>
            </w:r>
          </w:p>
        </w:tc>
      </w:tr>
      <w:tr w:rsidR="008F4D94" w14:paraId="1322BA3C"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CBCDA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069C78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C786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76A8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8E27B32"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64F4ED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B8F52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450BFFF" w14:textId="77777777" w:rsidR="008F4D94" w:rsidRDefault="008F4D94" w:rsidP="00190399">
            <w:pPr>
              <w:rPr>
                <w:rFonts w:ascii="Arial" w:hAnsi="Arial" w:cs="Arial"/>
                <w:color w:val="000000"/>
                <w:sz w:val="18"/>
                <w:szCs w:val="18"/>
              </w:rPr>
            </w:pPr>
          </w:p>
        </w:tc>
      </w:tr>
      <w:tr w:rsidR="008F4D94" w14:paraId="437EBF12"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CF3A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3CE4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1311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152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DF60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400541"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074DF7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EAEC9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E6C5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508 - 1548</w:t>
            </w:r>
          </w:p>
        </w:tc>
      </w:tr>
      <w:tr w:rsidR="008F4D94" w14:paraId="45C8DFE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163D7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04006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34D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714D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BD49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78D205"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642C1F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0A16FB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31D5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4506 - 6411</w:t>
            </w:r>
          </w:p>
        </w:tc>
      </w:tr>
      <w:tr w:rsidR="008F4D94" w14:paraId="10F6410C"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E1DCDA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8665B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D9B7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71D2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99C6C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AD69F1"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2A163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A41AC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A4C88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5952 - 6992</w:t>
            </w:r>
          </w:p>
        </w:tc>
      </w:tr>
      <w:tr w:rsidR="008F4D94" w14:paraId="75C1ADD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C5EAE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D2CF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69C2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7B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09DF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A601F33"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237A59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BD8759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23CC4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8589 - 10494</w:t>
            </w:r>
          </w:p>
        </w:tc>
      </w:tr>
      <w:tr w:rsidR="008F4D94" w14:paraId="0987E5BB"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9C0D8"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84E072" w14:textId="77777777" w:rsidR="008F4D94" w:rsidRDefault="008F4D94" w:rsidP="008F4D94">
      <w:pPr>
        <w:rPr>
          <w:snapToGrid w:val="0"/>
        </w:rPr>
      </w:pPr>
    </w:p>
    <w:p w14:paraId="2DA3410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 xml:space="preserve">1 </w:t>
      </w:r>
      <w:r>
        <w:rPr>
          <w:snapToGrid w:val="0"/>
        </w:rPr>
        <w:t>there is IMD3 and IMD4 from n1 and n71 into RX band n77.</w:t>
      </w:r>
    </w:p>
    <w:p w14:paraId="6B021ADB"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n77 into RX band n71.</w:t>
      </w:r>
    </w:p>
    <w:p w14:paraId="4ACD2CA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n71 and n77 into RX band n1.</w:t>
      </w:r>
    </w:p>
    <w:p w14:paraId="3C38096B" w14:textId="77777777" w:rsidR="008F4D94" w:rsidRDefault="008F4D94" w:rsidP="008F4D94">
      <w:pPr>
        <w:pStyle w:val="41"/>
      </w:pPr>
      <w:bookmarkStart w:id="507" w:name="_Toc180420689"/>
      <w:r>
        <w:t>5.40</w:t>
      </w:r>
      <w:r w:rsidRPr="00AB69C8">
        <w:t>.2.</w:t>
      </w:r>
      <w:r>
        <w:t>2</w:t>
      </w:r>
      <w:r w:rsidRPr="00AB69C8">
        <w:tab/>
        <w:t>REFSENS requirements</w:t>
      </w:r>
      <w:bookmarkEnd w:id="507"/>
    </w:p>
    <w:p w14:paraId="4CCE3186" w14:textId="77777777" w:rsidR="008F4D94" w:rsidRPr="002F3D3D" w:rsidRDefault="008F4D94" w:rsidP="008F4D94">
      <w:r>
        <w:t>The MSD requirements are re-used from CA_n1-n78-n105.</w:t>
      </w:r>
    </w:p>
    <w:p w14:paraId="1D4ED1DA"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AB29B3"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3D54872"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493CB7" w14:textId="77777777" w:rsidR="008F4D94" w:rsidRPr="006E069C" w:rsidRDefault="008F4D94" w:rsidP="00190399">
            <w:pPr>
              <w:pStyle w:val="TAH"/>
            </w:pPr>
            <w:r w:rsidRPr="006E069C">
              <w:t>Source of IMD</w:t>
            </w:r>
          </w:p>
        </w:tc>
      </w:tr>
      <w:tr w:rsidR="008F4D94" w:rsidRPr="006E069C" w14:paraId="3678FE42"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D6B7D1D"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AB8725"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26C6677"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3A3BCC6"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B8DADBB"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54EA272"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4BABC23"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AD08AEB"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D6E2B1E" w14:textId="77777777" w:rsidR="008F4D94" w:rsidRPr="006E069C" w:rsidRDefault="008F4D94" w:rsidP="00190399">
            <w:pPr>
              <w:pStyle w:val="TAH"/>
            </w:pPr>
          </w:p>
        </w:tc>
      </w:tr>
      <w:tr w:rsidR="008F4D94" w:rsidRPr="006E069C" w14:paraId="431290BB"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EF43B" w14:textId="77777777" w:rsidR="008F4D94" w:rsidRPr="006E069C" w:rsidRDefault="008F4D94" w:rsidP="00190399">
            <w:pPr>
              <w:pStyle w:val="TAC"/>
              <w:rPr>
                <w:lang w:val="en-US" w:eastAsia="zh-CN"/>
              </w:rPr>
            </w:pPr>
            <w:r>
              <w:rPr>
                <w:lang w:val="en-US" w:eastAsia="zh-CN"/>
              </w:rPr>
              <w:t>CA_n1-n71-n77</w:t>
            </w:r>
          </w:p>
        </w:tc>
        <w:tc>
          <w:tcPr>
            <w:tcW w:w="923" w:type="dxa"/>
            <w:tcBorders>
              <w:top w:val="single" w:sz="4" w:space="0" w:color="auto"/>
              <w:left w:val="single" w:sz="4" w:space="0" w:color="auto"/>
              <w:right w:val="single" w:sz="4" w:space="0" w:color="auto"/>
            </w:tcBorders>
            <w:vAlign w:val="center"/>
          </w:tcPr>
          <w:p w14:paraId="6AAC557F" w14:textId="77777777" w:rsidR="008F4D94" w:rsidRPr="006E069C" w:rsidRDefault="008F4D94" w:rsidP="00190399">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058CFB6" w14:textId="77777777" w:rsidR="008F4D94" w:rsidRPr="006E069C" w:rsidRDefault="008F4D94" w:rsidP="00190399">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256C82"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28C08694"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CF79CF3"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24D1787"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8C7C9F"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95ACCB" w14:textId="77777777" w:rsidR="008F4D94" w:rsidRPr="006E069C" w:rsidRDefault="008F4D94" w:rsidP="00190399">
            <w:pPr>
              <w:pStyle w:val="TAC"/>
            </w:pPr>
            <w:r w:rsidRPr="00D462F1">
              <w:rPr>
                <w:lang w:val="en-US" w:eastAsia="zh-CN"/>
              </w:rPr>
              <w:t>N/A</w:t>
            </w:r>
          </w:p>
        </w:tc>
      </w:tr>
      <w:tr w:rsidR="008F4D94" w:rsidRPr="006E069C" w14:paraId="3233FEF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A473D7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0EAFF0" w14:textId="77777777" w:rsidR="008F4D94" w:rsidRPr="006E069C" w:rsidRDefault="008F4D94" w:rsidP="00190399">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8067A1"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9142C02"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E91C1F"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AE8BCF0" w14:textId="77777777" w:rsidR="008F4D94" w:rsidRPr="006E069C" w:rsidRDefault="008F4D94" w:rsidP="00190399">
            <w:pPr>
              <w:pStyle w:val="TAC"/>
              <w:rPr>
                <w:lang w:val="en-US" w:eastAsia="zh-CN"/>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A4F76A" w14:textId="77777777" w:rsidR="008F4D94" w:rsidRPr="006E069C" w:rsidRDefault="008F4D94" w:rsidP="00190399">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5CB46823"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BDD43" w14:textId="77777777" w:rsidR="008F4D94" w:rsidRPr="006E069C" w:rsidRDefault="008F4D94" w:rsidP="00190399">
            <w:pPr>
              <w:pStyle w:val="TAC"/>
            </w:pPr>
            <w:r w:rsidRPr="00D462F1">
              <w:rPr>
                <w:lang w:val="en-US" w:eastAsia="zh-CN"/>
              </w:rPr>
              <w:t>IMD3</w:t>
            </w:r>
          </w:p>
        </w:tc>
      </w:tr>
      <w:tr w:rsidR="008F4D94" w:rsidRPr="006E069C" w14:paraId="23C161C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FC87F2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C3C574" w14:textId="77777777" w:rsidR="008F4D94" w:rsidRPr="006E069C" w:rsidRDefault="008F4D94" w:rsidP="00190399">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067AC065" w14:textId="77777777" w:rsidR="008F4D94" w:rsidRPr="006E069C" w:rsidRDefault="008F4D94" w:rsidP="00190399">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2E33A095"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44F52" w14:textId="77777777" w:rsidR="008F4D94" w:rsidRPr="006E069C"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83B26F" w14:textId="77777777" w:rsidR="008F4D94" w:rsidRPr="006E069C" w:rsidRDefault="008F4D94" w:rsidP="00190399">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E614EA0"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2252C"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8C2AE" w14:textId="77777777" w:rsidR="008F4D94" w:rsidRPr="006E069C" w:rsidRDefault="008F4D94" w:rsidP="00190399">
            <w:pPr>
              <w:pStyle w:val="TAC"/>
            </w:pPr>
            <w:r w:rsidRPr="00D462F1">
              <w:rPr>
                <w:lang w:val="en-US" w:eastAsia="zh-CN"/>
              </w:rPr>
              <w:t>N/A</w:t>
            </w:r>
          </w:p>
        </w:tc>
      </w:tr>
      <w:tr w:rsidR="008F4D94" w:rsidRPr="006E069C" w14:paraId="5E758FB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CD1F87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51ABC" w14:textId="77777777" w:rsidR="008F4D94" w:rsidRPr="00D462F1" w:rsidRDefault="008F4D94" w:rsidP="00190399">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64F78A9" w14:textId="77777777" w:rsidR="008F4D94" w:rsidRPr="00D462F1" w:rsidRDefault="008F4D94" w:rsidP="00190399">
            <w:pPr>
              <w:pStyle w:val="TAC"/>
              <w:rPr>
                <w:rFonts w:cs="Arial"/>
                <w:color w:val="000000"/>
                <w:szCs w:val="18"/>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71D4C77B"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F59C98"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851DB5" w14:textId="77777777" w:rsidR="008F4D94" w:rsidRPr="00D462F1" w:rsidRDefault="008F4D94" w:rsidP="00190399">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0CD15BDC"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DB5C0"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274BF" w14:textId="77777777" w:rsidR="008F4D94" w:rsidRPr="00D462F1" w:rsidRDefault="008F4D94" w:rsidP="00190399">
            <w:pPr>
              <w:pStyle w:val="TAC"/>
              <w:rPr>
                <w:lang w:val="en-US" w:eastAsia="zh-CN"/>
              </w:rPr>
            </w:pPr>
            <w:r w:rsidRPr="00D462F1">
              <w:rPr>
                <w:lang w:val="en-US" w:eastAsia="zh-CN"/>
              </w:rPr>
              <w:t>N/A</w:t>
            </w:r>
          </w:p>
        </w:tc>
      </w:tr>
      <w:tr w:rsidR="008F4D94" w:rsidRPr="006E069C" w14:paraId="7F74408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F18230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45D18"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E74393D" w14:textId="77777777" w:rsidR="008F4D94" w:rsidRPr="00D462F1" w:rsidRDefault="008F4D94" w:rsidP="00190399">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BC492A2"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3A108A"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99671B"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5156302"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024B"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8C46D" w14:textId="77777777" w:rsidR="008F4D94" w:rsidRPr="00D462F1" w:rsidRDefault="008F4D94" w:rsidP="00190399">
            <w:pPr>
              <w:pStyle w:val="TAC"/>
              <w:rPr>
                <w:lang w:val="en-US" w:eastAsia="zh-CN"/>
              </w:rPr>
            </w:pPr>
            <w:r w:rsidRPr="00D462F1">
              <w:rPr>
                <w:lang w:val="en-US" w:eastAsia="zh-CN"/>
              </w:rPr>
              <w:t>N/A</w:t>
            </w:r>
          </w:p>
        </w:tc>
      </w:tr>
      <w:tr w:rsidR="008F4D94" w:rsidRPr="006E069C" w14:paraId="1B5B222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9DC0DA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038EC2"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588AE4C"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938356" w14:textId="77777777" w:rsidR="008F4D94" w:rsidRPr="00D462F1"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22391C"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8F5A9DB" w14:textId="77777777" w:rsidR="008F4D94" w:rsidRPr="00D462F1" w:rsidRDefault="008F4D94" w:rsidP="00190399">
            <w:pPr>
              <w:pStyle w:val="TAC"/>
              <w:rPr>
                <w:rFonts w:cs="Arial"/>
                <w:color w:val="000000"/>
                <w:szCs w:val="18"/>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38229B9" w14:textId="77777777" w:rsidR="008F4D94" w:rsidRPr="00D462F1" w:rsidRDefault="008F4D94" w:rsidP="00190399">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23877F04"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08A02" w14:textId="77777777" w:rsidR="008F4D94" w:rsidRPr="00D462F1" w:rsidRDefault="008F4D94" w:rsidP="00190399">
            <w:pPr>
              <w:pStyle w:val="TAC"/>
              <w:rPr>
                <w:lang w:val="en-US" w:eastAsia="zh-CN"/>
              </w:rPr>
            </w:pPr>
            <w:r w:rsidRPr="00D462F1">
              <w:rPr>
                <w:lang w:val="en-US" w:eastAsia="zh-CN"/>
              </w:rPr>
              <w:t>IMD3</w:t>
            </w:r>
          </w:p>
        </w:tc>
      </w:tr>
      <w:tr w:rsidR="008F4D94" w:rsidRPr="006E069C" w14:paraId="6A28552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23916B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2861D0" w14:textId="77777777" w:rsidR="008F4D94" w:rsidRPr="00D462F1" w:rsidRDefault="008F4D94" w:rsidP="00190399">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F3D366A" w14:textId="77777777" w:rsidR="008F4D94" w:rsidRDefault="008F4D94" w:rsidP="00190399">
            <w:pPr>
              <w:pStyle w:val="TAC"/>
              <w:rPr>
                <w:rFonts w:cs="Arial"/>
                <w:color w:val="000000"/>
                <w:szCs w:val="18"/>
              </w:rPr>
            </w:pPr>
            <w:r>
              <w:rPr>
                <w:rFonts w:cs="Arial"/>
                <w:color w:val="000000"/>
                <w:szCs w:val="18"/>
              </w:rPr>
              <w:t>1950</w:t>
            </w:r>
          </w:p>
        </w:tc>
        <w:tc>
          <w:tcPr>
            <w:tcW w:w="1012" w:type="dxa"/>
            <w:tcBorders>
              <w:top w:val="single" w:sz="4" w:space="0" w:color="auto"/>
              <w:left w:val="single" w:sz="4" w:space="0" w:color="auto"/>
              <w:bottom w:val="single" w:sz="4" w:space="0" w:color="auto"/>
              <w:right w:val="single" w:sz="4" w:space="0" w:color="auto"/>
            </w:tcBorders>
          </w:tcPr>
          <w:p w14:paraId="5A5D4FC8"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A8C3D"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72DF2C" w14:textId="77777777" w:rsidR="008F4D94" w:rsidRPr="00D462F1" w:rsidRDefault="008F4D94" w:rsidP="00190399">
            <w:pPr>
              <w:pStyle w:val="TAC"/>
              <w:rPr>
                <w:rFonts w:cs="Arial"/>
                <w:color w:val="000000"/>
                <w:szCs w:val="18"/>
              </w:rPr>
            </w:pPr>
            <w:r w:rsidRPr="00D462F1">
              <w:rPr>
                <w:rFonts w:cs="Arial"/>
                <w:color w:val="000000"/>
                <w:szCs w:val="18"/>
              </w:rPr>
              <w:t>21</w:t>
            </w:r>
            <w:r>
              <w:rPr>
                <w:rFonts w:cs="Arial"/>
                <w:color w:val="000000"/>
                <w:szCs w:val="18"/>
              </w:rPr>
              <w:t>4</w:t>
            </w:r>
            <w:r w:rsidRPr="00D462F1">
              <w:rPr>
                <w:rFonts w:cs="Arial"/>
                <w:color w:val="000000"/>
                <w:szCs w:val="18"/>
              </w:rPr>
              <w:t>0</w:t>
            </w:r>
          </w:p>
        </w:tc>
        <w:tc>
          <w:tcPr>
            <w:tcW w:w="797" w:type="dxa"/>
            <w:tcBorders>
              <w:top w:val="single" w:sz="4" w:space="0" w:color="auto"/>
              <w:left w:val="single" w:sz="4" w:space="0" w:color="auto"/>
              <w:bottom w:val="single" w:sz="4" w:space="0" w:color="auto"/>
              <w:right w:val="single" w:sz="4" w:space="0" w:color="auto"/>
            </w:tcBorders>
          </w:tcPr>
          <w:p w14:paraId="5AE85ABF" w14:textId="77777777" w:rsidR="008F4D94" w:rsidRPr="00D462F1" w:rsidRDefault="008F4D94" w:rsidP="00190399">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E4155"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D1B98" w14:textId="77777777" w:rsidR="008F4D94" w:rsidRPr="00D462F1" w:rsidRDefault="008F4D94" w:rsidP="00190399">
            <w:pPr>
              <w:pStyle w:val="TAC"/>
              <w:rPr>
                <w:lang w:val="en-US" w:eastAsia="zh-CN"/>
              </w:rPr>
            </w:pPr>
            <w:r w:rsidRPr="00D462F1">
              <w:rPr>
                <w:lang w:val="en-US" w:eastAsia="zh-CN"/>
              </w:rPr>
              <w:t>N/A</w:t>
            </w:r>
          </w:p>
        </w:tc>
      </w:tr>
      <w:tr w:rsidR="008F4D94" w:rsidRPr="006E069C" w14:paraId="00C416A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857CF8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21CE7"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0DBAB19" w14:textId="77777777" w:rsidR="008F4D94" w:rsidRDefault="008F4D94" w:rsidP="00190399">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363FCE7A"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E0E37B"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83B242"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355A803E" w14:textId="77777777" w:rsidR="008F4D94" w:rsidRPr="00D462F1" w:rsidRDefault="008F4D94" w:rsidP="00190399">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6A483"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21532" w14:textId="77777777" w:rsidR="008F4D94" w:rsidRPr="00D462F1" w:rsidRDefault="008F4D94" w:rsidP="00190399">
            <w:pPr>
              <w:pStyle w:val="TAC"/>
              <w:rPr>
                <w:lang w:val="en-US" w:eastAsia="zh-CN"/>
              </w:rPr>
            </w:pPr>
            <w:r w:rsidRPr="00D462F1">
              <w:rPr>
                <w:lang w:val="en-US" w:eastAsia="zh-CN"/>
              </w:rPr>
              <w:t>N/A</w:t>
            </w:r>
          </w:p>
        </w:tc>
      </w:tr>
      <w:tr w:rsidR="008F4D94" w:rsidRPr="006E069C" w14:paraId="7D620E6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DA6B9E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36783D"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44AF6658" w14:textId="77777777" w:rsidR="008F4D94"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F621ED" w14:textId="77777777" w:rsidR="008F4D94" w:rsidRPr="00D462F1"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04ECC" w14:textId="77777777" w:rsidR="008F4D94" w:rsidRDefault="008F4D94" w:rsidP="00190399">
            <w:pPr>
              <w:pStyle w:val="TAC"/>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D5BCFCF" w14:textId="77777777" w:rsidR="008F4D94" w:rsidRPr="00D462F1" w:rsidRDefault="008F4D94" w:rsidP="00190399">
            <w:pPr>
              <w:pStyle w:val="TAC"/>
              <w:rPr>
                <w:rFonts w:cs="Arial"/>
                <w:color w:val="000000"/>
                <w:szCs w:val="18"/>
              </w:rPr>
            </w:pPr>
            <w:r w:rsidRPr="00D462F1">
              <w:rPr>
                <w:rFonts w:cs="Arial"/>
                <w:color w:val="000000"/>
                <w:szCs w:val="18"/>
              </w:rPr>
              <w:t>3</w:t>
            </w:r>
            <w:r>
              <w:rPr>
                <w:rFonts w:cs="Arial"/>
                <w:color w:val="000000"/>
                <w:szCs w:val="18"/>
              </w:rPr>
              <w:t>992</w:t>
            </w:r>
          </w:p>
        </w:tc>
        <w:tc>
          <w:tcPr>
            <w:tcW w:w="797" w:type="dxa"/>
            <w:tcBorders>
              <w:top w:val="single" w:sz="4" w:space="0" w:color="auto"/>
              <w:left w:val="single" w:sz="4" w:space="0" w:color="auto"/>
              <w:bottom w:val="single" w:sz="4" w:space="0" w:color="auto"/>
              <w:right w:val="single" w:sz="4" w:space="0" w:color="auto"/>
            </w:tcBorders>
          </w:tcPr>
          <w:p w14:paraId="56402106" w14:textId="77777777" w:rsidR="008F4D94" w:rsidRPr="00D462F1" w:rsidRDefault="008F4D94" w:rsidP="00190399">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53FC170"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CD2DC" w14:textId="77777777" w:rsidR="008F4D94" w:rsidRPr="00D462F1" w:rsidRDefault="008F4D94" w:rsidP="00190399">
            <w:pPr>
              <w:pStyle w:val="TAC"/>
              <w:rPr>
                <w:lang w:val="en-US" w:eastAsia="zh-CN"/>
              </w:rPr>
            </w:pPr>
            <w:r>
              <w:rPr>
                <w:lang w:val="en-US" w:eastAsia="zh-CN"/>
              </w:rPr>
              <w:t>IMD4</w:t>
            </w:r>
          </w:p>
        </w:tc>
      </w:tr>
      <w:tr w:rsidR="008F4D94" w:rsidRPr="006E069C" w14:paraId="094EE3B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5D0308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2AF72" w14:textId="77777777" w:rsidR="008F4D94" w:rsidRPr="00D462F1" w:rsidRDefault="008F4D94" w:rsidP="00190399">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9715A51"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CA2AE36"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025730"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D792CB" w14:textId="77777777" w:rsidR="008F4D94" w:rsidRPr="00D462F1" w:rsidRDefault="008F4D94" w:rsidP="00190399">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55276517" w14:textId="77777777" w:rsidR="008F4D94" w:rsidRPr="00D462F1" w:rsidRDefault="008F4D94" w:rsidP="00190399">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5DFA0C"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E7E45" w14:textId="77777777" w:rsidR="008F4D94" w:rsidRPr="00D462F1" w:rsidRDefault="008F4D94" w:rsidP="00190399">
            <w:pPr>
              <w:pStyle w:val="TAC"/>
              <w:rPr>
                <w:lang w:val="en-US" w:eastAsia="zh-CN"/>
              </w:rPr>
            </w:pPr>
            <w:r w:rsidRPr="00D462F1">
              <w:rPr>
                <w:lang w:val="en-US" w:eastAsia="zh-CN"/>
              </w:rPr>
              <w:t>IMD3</w:t>
            </w:r>
          </w:p>
        </w:tc>
      </w:tr>
      <w:tr w:rsidR="008F4D94" w:rsidRPr="006E069C" w14:paraId="6E0D752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283151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BCD05"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51A39" w14:textId="77777777" w:rsidR="008F4D94" w:rsidRPr="00D462F1" w:rsidRDefault="008F4D94" w:rsidP="00190399">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F4BDBA3"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3601BD"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ED7D83"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7F4D9DE"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6D3DE"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CAA9" w14:textId="77777777" w:rsidR="008F4D94" w:rsidRPr="00D462F1" w:rsidRDefault="008F4D94" w:rsidP="00190399">
            <w:pPr>
              <w:pStyle w:val="TAC"/>
              <w:rPr>
                <w:lang w:val="en-US" w:eastAsia="zh-CN"/>
              </w:rPr>
            </w:pPr>
            <w:r w:rsidRPr="00D462F1">
              <w:rPr>
                <w:lang w:val="en-US" w:eastAsia="zh-CN"/>
              </w:rPr>
              <w:t>N/A</w:t>
            </w:r>
          </w:p>
        </w:tc>
      </w:tr>
      <w:tr w:rsidR="008F4D94" w:rsidRPr="006E069C" w14:paraId="04BCE65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5546F7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455D2E"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714A0F3" w14:textId="77777777" w:rsidR="008F4D94" w:rsidRPr="00D462F1" w:rsidRDefault="008F4D94" w:rsidP="00190399">
            <w:pPr>
              <w:pStyle w:val="TAC"/>
              <w:rPr>
                <w:rFonts w:cs="Arial"/>
                <w:color w:val="000000"/>
                <w:szCs w:val="18"/>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6D6F720D" w14:textId="77777777" w:rsidR="008F4D94" w:rsidRPr="00D462F1"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774C97" w14:textId="77777777" w:rsidR="008F4D94" w:rsidRPr="00D462F1"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C21E09" w14:textId="77777777" w:rsidR="008F4D94" w:rsidRPr="00D462F1" w:rsidRDefault="008F4D94" w:rsidP="00190399">
            <w:pPr>
              <w:pStyle w:val="TAC"/>
              <w:rPr>
                <w:rFonts w:cs="Arial"/>
                <w:color w:val="000000"/>
                <w:szCs w:val="18"/>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40072FAA"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BC51EA"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9F70F3" w14:textId="77777777" w:rsidR="008F4D94" w:rsidRPr="00D462F1" w:rsidRDefault="008F4D94" w:rsidP="00190399">
            <w:pPr>
              <w:pStyle w:val="TAC"/>
              <w:rPr>
                <w:lang w:val="en-US" w:eastAsia="zh-CN"/>
              </w:rPr>
            </w:pPr>
            <w:r w:rsidRPr="00D462F1">
              <w:rPr>
                <w:lang w:val="en-US" w:eastAsia="zh-CN"/>
              </w:rPr>
              <w:t>N/A</w:t>
            </w:r>
          </w:p>
        </w:tc>
      </w:tr>
      <w:tr w:rsidR="008F4D94" w:rsidRPr="006E069C" w14:paraId="60C6CBE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DDD0C5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30428D" w14:textId="77777777" w:rsidR="008F4D94" w:rsidRPr="00D462F1" w:rsidRDefault="008F4D94" w:rsidP="00190399">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A75CAE0"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3F4E14C"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73E5FF"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D4B22C1" w14:textId="77777777" w:rsidR="008F4D94" w:rsidRPr="00D462F1" w:rsidRDefault="008F4D94" w:rsidP="00190399">
            <w:pPr>
              <w:pStyle w:val="TAC"/>
              <w:rPr>
                <w:rFonts w:cs="Arial"/>
                <w:color w:val="000000"/>
                <w:szCs w:val="18"/>
              </w:rPr>
            </w:pPr>
            <w:r w:rsidRPr="00D462F1">
              <w:rPr>
                <w:rFonts w:cs="Arial"/>
                <w:color w:val="000000"/>
                <w:szCs w:val="18"/>
              </w:rPr>
              <w:t>21</w:t>
            </w:r>
            <w:r>
              <w:rPr>
                <w:rFonts w:cs="Arial"/>
                <w:color w:val="000000"/>
                <w:szCs w:val="18"/>
              </w:rPr>
              <w:t>41</w:t>
            </w:r>
          </w:p>
        </w:tc>
        <w:tc>
          <w:tcPr>
            <w:tcW w:w="797" w:type="dxa"/>
            <w:tcBorders>
              <w:top w:val="single" w:sz="4" w:space="0" w:color="auto"/>
              <w:left w:val="single" w:sz="4" w:space="0" w:color="auto"/>
              <w:bottom w:val="single" w:sz="4" w:space="0" w:color="auto"/>
              <w:right w:val="single" w:sz="4" w:space="0" w:color="auto"/>
            </w:tcBorders>
          </w:tcPr>
          <w:p w14:paraId="76812C03" w14:textId="77777777" w:rsidR="008F4D94" w:rsidRPr="00D462F1" w:rsidRDefault="008F4D94" w:rsidP="00190399">
            <w:pPr>
              <w:pStyle w:val="TAC"/>
              <w:rPr>
                <w:lang w:val="en-US" w:eastAsia="zh-CN"/>
              </w:rPr>
            </w:pPr>
            <w:r w:rsidRPr="00D462F1">
              <w:rPr>
                <w:lang w:eastAsia="ja-JP"/>
              </w:rPr>
              <w:t>1</w:t>
            </w:r>
            <w:r>
              <w:rPr>
                <w:lang w:eastAsia="ja-JP"/>
              </w:rPr>
              <w:t>0</w:t>
            </w:r>
            <w:r w:rsidRPr="00D462F1">
              <w:rPr>
                <w:lang w:eastAsia="ja-JP"/>
              </w:rPr>
              <w:t>.</w:t>
            </w:r>
            <w:r>
              <w:rPr>
                <w:lang w:eastAsia="ja-JP"/>
              </w:rPr>
              <w:t>1</w:t>
            </w:r>
          </w:p>
        </w:tc>
        <w:tc>
          <w:tcPr>
            <w:tcW w:w="828" w:type="dxa"/>
            <w:tcBorders>
              <w:top w:val="single" w:sz="4" w:space="0" w:color="auto"/>
              <w:left w:val="single" w:sz="4" w:space="0" w:color="auto"/>
              <w:bottom w:val="single" w:sz="4" w:space="0" w:color="auto"/>
              <w:right w:val="single" w:sz="4" w:space="0" w:color="auto"/>
            </w:tcBorders>
            <w:vAlign w:val="center"/>
          </w:tcPr>
          <w:p w14:paraId="5482707D"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25FED" w14:textId="77777777" w:rsidR="008F4D94" w:rsidRPr="00D462F1" w:rsidRDefault="008F4D94" w:rsidP="00190399">
            <w:pPr>
              <w:pStyle w:val="TAC"/>
              <w:rPr>
                <w:lang w:val="en-US" w:eastAsia="zh-CN"/>
              </w:rPr>
            </w:pPr>
            <w:r>
              <w:rPr>
                <w:lang w:val="en-US" w:eastAsia="zh-CN"/>
              </w:rPr>
              <w:t>IMD4</w:t>
            </w:r>
          </w:p>
        </w:tc>
      </w:tr>
      <w:tr w:rsidR="008F4D94" w:rsidRPr="006E069C" w14:paraId="737D81E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5886D3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21E0A"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0D71750" w14:textId="77777777" w:rsidR="008F4D94" w:rsidRPr="00D462F1" w:rsidRDefault="008F4D94" w:rsidP="00190399">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76A61BF2"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8B027B"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EB145B"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2D78C193"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6E811"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18879" w14:textId="77777777" w:rsidR="008F4D94" w:rsidRPr="00D462F1" w:rsidRDefault="008F4D94" w:rsidP="00190399">
            <w:pPr>
              <w:pStyle w:val="TAC"/>
              <w:rPr>
                <w:lang w:val="en-US" w:eastAsia="zh-CN"/>
              </w:rPr>
            </w:pPr>
            <w:r w:rsidRPr="00D462F1">
              <w:rPr>
                <w:lang w:val="en-US" w:eastAsia="zh-CN"/>
              </w:rPr>
              <w:t>N/A</w:t>
            </w:r>
          </w:p>
        </w:tc>
      </w:tr>
      <w:tr w:rsidR="008F4D94" w:rsidRPr="006E069C" w14:paraId="692C9728"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E6D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EAC0A"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ADAC9DB" w14:textId="77777777" w:rsidR="008F4D94" w:rsidRPr="00D462F1" w:rsidRDefault="008F4D94" w:rsidP="00190399">
            <w:pPr>
              <w:pStyle w:val="TAC"/>
              <w:rPr>
                <w:rFonts w:cs="Arial"/>
                <w:color w:val="000000"/>
                <w:szCs w:val="18"/>
              </w:rPr>
            </w:pPr>
            <w:r>
              <w:rPr>
                <w:rFonts w:cs="Arial"/>
                <w:color w:val="000000"/>
                <w:szCs w:val="18"/>
              </w:rPr>
              <w:t>4181</w:t>
            </w:r>
          </w:p>
        </w:tc>
        <w:tc>
          <w:tcPr>
            <w:tcW w:w="1012" w:type="dxa"/>
            <w:tcBorders>
              <w:top w:val="single" w:sz="4" w:space="0" w:color="auto"/>
              <w:left w:val="single" w:sz="4" w:space="0" w:color="auto"/>
              <w:bottom w:val="single" w:sz="4" w:space="0" w:color="auto"/>
              <w:right w:val="single" w:sz="4" w:space="0" w:color="auto"/>
            </w:tcBorders>
          </w:tcPr>
          <w:p w14:paraId="367EC8AD" w14:textId="77777777" w:rsidR="008F4D94" w:rsidRPr="00D462F1"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E560E7" w14:textId="77777777" w:rsidR="008F4D94" w:rsidRPr="00D462F1"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C33F68" w14:textId="77777777" w:rsidR="008F4D94" w:rsidRPr="00D462F1" w:rsidRDefault="008F4D94" w:rsidP="00190399">
            <w:pPr>
              <w:pStyle w:val="TAC"/>
              <w:rPr>
                <w:rFonts w:cs="Arial"/>
                <w:color w:val="000000"/>
                <w:szCs w:val="18"/>
              </w:rPr>
            </w:pPr>
            <w:r>
              <w:rPr>
                <w:rFonts w:cs="Arial"/>
                <w:color w:val="000000"/>
                <w:szCs w:val="18"/>
              </w:rPr>
              <w:t>4181</w:t>
            </w:r>
          </w:p>
        </w:tc>
        <w:tc>
          <w:tcPr>
            <w:tcW w:w="797" w:type="dxa"/>
            <w:tcBorders>
              <w:top w:val="single" w:sz="4" w:space="0" w:color="auto"/>
              <w:left w:val="single" w:sz="4" w:space="0" w:color="auto"/>
              <w:bottom w:val="single" w:sz="4" w:space="0" w:color="auto"/>
              <w:right w:val="single" w:sz="4" w:space="0" w:color="auto"/>
            </w:tcBorders>
          </w:tcPr>
          <w:p w14:paraId="2764492E"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83FBA"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1B07D" w14:textId="77777777" w:rsidR="008F4D94" w:rsidRPr="00D462F1" w:rsidRDefault="008F4D94" w:rsidP="00190399">
            <w:pPr>
              <w:pStyle w:val="TAC"/>
              <w:rPr>
                <w:lang w:val="en-US" w:eastAsia="zh-CN"/>
              </w:rPr>
            </w:pPr>
            <w:r w:rsidRPr="00D462F1">
              <w:rPr>
                <w:lang w:val="en-US" w:eastAsia="zh-CN"/>
              </w:rPr>
              <w:t>N/A</w:t>
            </w:r>
          </w:p>
        </w:tc>
      </w:tr>
    </w:tbl>
    <w:p w14:paraId="6EAFBB03" w14:textId="77777777" w:rsidR="008F4D94" w:rsidRDefault="008F4D94" w:rsidP="008F4D94">
      <w:pPr>
        <w:rPr>
          <w:color w:val="0070C0"/>
        </w:rPr>
      </w:pPr>
    </w:p>
    <w:p w14:paraId="66A647FE" w14:textId="77777777" w:rsidR="008F4D94" w:rsidRDefault="008F4D94" w:rsidP="008F4D94">
      <w:pPr>
        <w:pStyle w:val="21"/>
      </w:pPr>
      <w:bookmarkStart w:id="508" w:name="_Toc180420690"/>
      <w:r>
        <w:t>5.41</w:t>
      </w:r>
      <w:r>
        <w:tab/>
        <w:t>CA_n3-n20-n41</w:t>
      </w:r>
      <w:bookmarkEnd w:id="508"/>
    </w:p>
    <w:p w14:paraId="1424B650" w14:textId="77777777" w:rsidR="008F4D94" w:rsidRDefault="008F4D94" w:rsidP="008F4D94">
      <w:pPr>
        <w:pStyle w:val="31"/>
        <w:rPr>
          <w:rFonts w:cs="Arial"/>
          <w:szCs w:val="28"/>
          <w:lang w:val="en-US" w:eastAsia="zh-CN"/>
        </w:rPr>
      </w:pPr>
      <w:bookmarkStart w:id="509" w:name="_Toc180420691"/>
      <w:r>
        <w:t>5.41.1</w:t>
      </w:r>
      <w:r>
        <w:tab/>
      </w:r>
      <w:r>
        <w:rPr>
          <w:rFonts w:cs="Arial"/>
          <w:szCs w:val="28"/>
          <w:lang w:val="en-US" w:eastAsia="zh-CN"/>
        </w:rPr>
        <w:t>Common for 1 band UL and 2 bands UL CA</w:t>
      </w:r>
      <w:bookmarkEnd w:id="509"/>
    </w:p>
    <w:p w14:paraId="5F72E923" w14:textId="77777777" w:rsidR="008F4D94" w:rsidRDefault="008F4D94" w:rsidP="008F4D94">
      <w:pPr>
        <w:pStyle w:val="41"/>
      </w:pPr>
      <w:bookmarkStart w:id="510" w:name="_Toc180420692"/>
      <w:r>
        <w:t>5.41.1.1</w:t>
      </w:r>
      <w:r>
        <w:tab/>
      </w:r>
      <w:r>
        <w:rPr>
          <w:rFonts w:cs="Arial"/>
          <w:lang w:eastAsia="zh-CN"/>
        </w:rPr>
        <w:t>Operating bands for CA</w:t>
      </w:r>
      <w:bookmarkEnd w:id="510"/>
    </w:p>
    <w:p w14:paraId="5666C7E5" w14:textId="77777777" w:rsidR="008F4D94" w:rsidRDefault="008F4D94" w:rsidP="008F4D94">
      <w:pPr>
        <w:pStyle w:val="TH"/>
        <w:rPr>
          <w:lang w:val="en-US"/>
        </w:rPr>
      </w:pPr>
      <w:r>
        <w:rPr>
          <w:rFonts w:cs="Arial"/>
        </w:rPr>
        <w:t xml:space="preserve">Table </w:t>
      </w:r>
      <w:r>
        <w:rPr>
          <w:rFonts w:cs="Arial" w:hint="eastAsia"/>
          <w:lang w:val="en-US" w:eastAsia="zh-CN"/>
        </w:rPr>
        <w:t>5.41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951CAA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0F70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B584C4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5731B5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BED4A8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1911D5"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D7604D"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E962D5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255FB0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78C43F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9EE4"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DF8D0"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7CF14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6E57793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CD2488A" w14:textId="77777777" w:rsidR="008F4D94" w:rsidRDefault="008F4D94" w:rsidP="00190399">
            <w:pPr>
              <w:spacing w:after="0"/>
              <w:rPr>
                <w:rFonts w:ascii="Aptos Narrow" w:hAnsi="Aptos Narrow"/>
                <w:color w:val="000000"/>
                <w:sz w:val="22"/>
                <w:szCs w:val="22"/>
              </w:rPr>
            </w:pPr>
            <w:r>
              <w:rPr>
                <w:rFonts w:ascii="Aptos Narrow" w:hAnsi="Aptos Narrow"/>
                <w:color w:val="000000"/>
                <w:sz w:val="22"/>
                <w:szCs w:val="22"/>
              </w:rPr>
              <w:t> </w:t>
            </w:r>
          </w:p>
        </w:tc>
      </w:tr>
      <w:tr w:rsidR="008F4D94" w14:paraId="677523DB"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1D52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7DF73D4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0F7C5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C5657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3CE8D91"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ED64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52F71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581CDE1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681FCD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CA8B4D7"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19C10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650E083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65E49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4A410D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2F2E82D5" w14:textId="77777777" w:rsidR="008F4D94" w:rsidRDefault="008F4D94" w:rsidP="008F4D94">
      <w:pPr>
        <w:pStyle w:val="TH"/>
      </w:pPr>
    </w:p>
    <w:p w14:paraId="265E0058" w14:textId="77777777" w:rsidR="008F4D94" w:rsidRPr="005D2633" w:rsidRDefault="008F4D94" w:rsidP="008F4D94">
      <w:pPr>
        <w:pStyle w:val="41"/>
        <w:rPr>
          <w:rFonts w:cs="Arial"/>
          <w:lang w:eastAsia="zh-CN"/>
        </w:rPr>
      </w:pPr>
      <w:bookmarkStart w:id="511" w:name="_Toc180420693"/>
      <w:r>
        <w:rPr>
          <w:rFonts w:cs="Arial"/>
          <w:lang w:eastAsia="zh-CN"/>
        </w:rPr>
        <w:t>5.41</w:t>
      </w:r>
      <w:r w:rsidRPr="005D2633">
        <w:rPr>
          <w:rFonts w:cs="Arial"/>
          <w:lang w:eastAsia="zh-CN"/>
        </w:rPr>
        <w:t>.1.2</w:t>
      </w:r>
      <w:r w:rsidRPr="005D2633">
        <w:rPr>
          <w:rFonts w:cs="Arial"/>
          <w:lang w:eastAsia="zh-CN"/>
        </w:rPr>
        <w:tab/>
      </w:r>
      <w:r>
        <w:rPr>
          <w:rFonts w:cs="Arial"/>
          <w:lang w:eastAsia="zh-CN"/>
        </w:rPr>
        <w:t>Channel bandwidths per operating band for CA</w:t>
      </w:r>
      <w:bookmarkEnd w:id="511"/>
    </w:p>
    <w:p w14:paraId="7F3FF71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3207AABD"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67C34"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0227E6E"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B2DD1F3"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7DC477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8ADB71B"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B5666B7"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CAF6780" w14:textId="77777777" w:rsidR="008F4D94" w:rsidRDefault="008F4D94" w:rsidP="00190399">
            <w:pPr>
              <w:pStyle w:val="TAH"/>
              <w:rPr>
                <w:szCs w:val="18"/>
                <w:lang w:val="en-US" w:eastAsia="zh-CN"/>
              </w:rPr>
            </w:pPr>
            <w:r>
              <w:t>Bandwidth combination set</w:t>
            </w:r>
          </w:p>
        </w:tc>
      </w:tr>
      <w:tr w:rsidR="008F4D94" w14:paraId="337B8498"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90F23"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1A68F01" w14:textId="77777777" w:rsidR="008F4D94" w:rsidRPr="00903362" w:rsidRDefault="008F4D94" w:rsidP="00190399">
            <w:pPr>
              <w:pStyle w:val="TAC"/>
              <w:rPr>
                <w:rFonts w:eastAsia="宋体" w:cs="Arial"/>
                <w:szCs w:val="18"/>
                <w:lang w:eastAsia="zh-CN"/>
              </w:rPr>
            </w:pPr>
            <w:r w:rsidRPr="00903362">
              <w:rPr>
                <w:rFonts w:eastAsia="宋体" w:cs="Arial"/>
                <w:szCs w:val="18"/>
                <w:lang w:eastAsia="zh-CN"/>
              </w:rPr>
              <w:t>CA_n3A-n20A</w:t>
            </w:r>
          </w:p>
          <w:p w14:paraId="3DC8D24F" w14:textId="77777777" w:rsidR="008F4D94" w:rsidRPr="00903362" w:rsidRDefault="008F4D94" w:rsidP="00190399">
            <w:pPr>
              <w:pStyle w:val="TAC"/>
              <w:rPr>
                <w:rFonts w:eastAsia="宋体" w:cs="Arial"/>
                <w:szCs w:val="18"/>
                <w:lang w:eastAsia="zh-CN"/>
              </w:rPr>
            </w:pPr>
            <w:r w:rsidRPr="00903362">
              <w:rPr>
                <w:rFonts w:eastAsia="宋体" w:cs="Arial"/>
                <w:szCs w:val="18"/>
                <w:lang w:eastAsia="zh-CN"/>
              </w:rPr>
              <w:t>CA_n3A-n41A</w:t>
            </w:r>
          </w:p>
          <w:p w14:paraId="5C38FC56" w14:textId="77777777" w:rsidR="008F4D94" w:rsidRPr="00903362" w:rsidRDefault="008F4D94" w:rsidP="00190399">
            <w:pPr>
              <w:pStyle w:val="TAC"/>
              <w:rPr>
                <w:rFonts w:eastAsia="宋体" w:cs="Arial"/>
                <w:szCs w:val="18"/>
                <w:lang w:eastAsia="zh-CN"/>
              </w:rPr>
            </w:pPr>
            <w:r w:rsidRPr="00903362">
              <w:rPr>
                <w:rFonts w:eastAsia="宋体" w:cs="Arial"/>
                <w:szCs w:val="18"/>
                <w:lang w:eastAsia="zh-CN"/>
              </w:rPr>
              <w:t>CA_n20A-n41A</w:t>
            </w:r>
          </w:p>
          <w:p w14:paraId="11354EB4" w14:textId="77777777" w:rsidR="008F4D94" w:rsidRPr="00B00CBD"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4519129A"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DEB7529" w14:textId="77777777" w:rsidR="008F4D94" w:rsidRPr="00903362" w:rsidRDefault="008F4D94" w:rsidP="00190399">
            <w:pPr>
              <w:keepNext/>
              <w:keepLines/>
              <w:spacing w:after="0"/>
              <w:jc w:val="center"/>
              <w:textAlignment w:val="bottom"/>
              <w:rPr>
                <w:rFonts w:ascii="Arial" w:hAnsi="Arial" w:cs="Arial"/>
                <w:sz w:val="18"/>
                <w:szCs w:val="16"/>
                <w:lang w:val="en-US" w:eastAsia="zh-CN"/>
              </w:rPr>
            </w:pPr>
            <w:r w:rsidRPr="00903362">
              <w:rPr>
                <w:rFonts w:ascii="Arial" w:hAnsi="Arial" w:cs="Arial"/>
                <w:sz w:val="18"/>
                <w:szCs w:val="16"/>
                <w:lang w:val="en-US" w:eastAsia="zh-CN" w:bidi="ar"/>
              </w:rPr>
              <w:t xml:space="preserve">5, 10, 15, 20, 25, 30, </w:t>
            </w:r>
            <w:r>
              <w:rPr>
                <w:rFonts w:ascii="Arial" w:hAnsi="Arial" w:cs="Arial"/>
                <w:sz w:val="18"/>
                <w:szCs w:val="16"/>
                <w:lang w:val="en-US" w:eastAsia="zh-CN" w:bidi="ar"/>
              </w:rPr>
              <w:t xml:space="preserve">45, </w:t>
            </w:r>
            <w:r w:rsidRPr="00903362">
              <w:rPr>
                <w:rFonts w:ascii="Arial" w:hAnsi="Arial" w:cs="Arial"/>
                <w:sz w:val="18"/>
                <w:szCs w:val="16"/>
                <w:lang w:val="en-US" w:eastAsia="zh-CN" w:bidi="ar"/>
              </w:rPr>
              <w:t>40</w:t>
            </w:r>
            <w:r>
              <w:rPr>
                <w:rFonts w:ascii="Arial" w:hAnsi="Arial" w:cs="Arial"/>
                <w:sz w:val="18"/>
                <w:szCs w:val="16"/>
                <w:lang w:val="en-US" w:eastAsia="zh-CN" w:bidi="ar"/>
              </w:rPr>
              <w:t>, 45, 50</w:t>
            </w:r>
          </w:p>
        </w:tc>
        <w:tc>
          <w:tcPr>
            <w:tcW w:w="1360" w:type="dxa"/>
            <w:tcBorders>
              <w:left w:val="single" w:sz="4" w:space="0" w:color="auto"/>
              <w:bottom w:val="nil"/>
              <w:right w:val="single" w:sz="4" w:space="0" w:color="auto"/>
            </w:tcBorders>
            <w:shd w:val="clear" w:color="auto" w:fill="auto"/>
            <w:vAlign w:val="center"/>
          </w:tcPr>
          <w:p w14:paraId="7CFA9037"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26DB49F9"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249A836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AED0A4"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B870A75"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6A8ED0A" w14:textId="77777777" w:rsidR="008F4D94" w:rsidRPr="00903362" w:rsidRDefault="008F4D94" w:rsidP="00190399">
            <w:pPr>
              <w:keepNext/>
              <w:keepLines/>
              <w:spacing w:after="0"/>
              <w:jc w:val="center"/>
              <w:textAlignment w:val="bottom"/>
              <w:rPr>
                <w:rFonts w:ascii="Arial" w:eastAsia="宋体" w:hAnsi="Arial" w:cs="Arial"/>
                <w:sz w:val="18"/>
                <w:szCs w:val="16"/>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9A7DDD" w14:textId="77777777" w:rsidR="008F4D94" w:rsidRPr="00B00CBD" w:rsidRDefault="008F4D94" w:rsidP="00190399">
            <w:pPr>
              <w:pStyle w:val="TAC"/>
              <w:rPr>
                <w:rFonts w:cs="Arial"/>
                <w:szCs w:val="18"/>
                <w:lang w:val="en-US" w:eastAsia="zh-CN"/>
              </w:rPr>
            </w:pPr>
          </w:p>
        </w:tc>
      </w:tr>
      <w:tr w:rsidR="008F4D94" w14:paraId="1BBD94A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5B1A24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AAA9EC9"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E9A5293" w14:textId="77777777" w:rsidR="008F4D94"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515E84CD"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9D8A" w14:textId="77777777" w:rsidR="008F4D94" w:rsidRPr="00B00CBD" w:rsidRDefault="008F4D94" w:rsidP="00190399">
            <w:pPr>
              <w:pStyle w:val="TAC"/>
              <w:rPr>
                <w:rFonts w:cs="Arial"/>
                <w:szCs w:val="18"/>
                <w:lang w:val="en-US" w:eastAsia="zh-CN"/>
              </w:rPr>
            </w:pPr>
          </w:p>
        </w:tc>
      </w:tr>
    </w:tbl>
    <w:p w14:paraId="52FC4BCB" w14:textId="77777777" w:rsidR="008F4D94" w:rsidRDefault="008F4D94" w:rsidP="008F4D94">
      <w:pPr>
        <w:pStyle w:val="41"/>
        <w:rPr>
          <w:rFonts w:cs="Arial"/>
          <w:szCs w:val="22"/>
          <w:lang w:val="en-US" w:eastAsia="zh-CN"/>
        </w:rPr>
      </w:pPr>
      <w:bookmarkStart w:id="512" w:name="_Toc180420694"/>
      <w:r>
        <w:rPr>
          <w:rFonts w:cs="Arial"/>
          <w:lang w:eastAsia="zh-CN"/>
        </w:rPr>
        <w:t>5.41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12"/>
    </w:p>
    <w:p w14:paraId="33F47A05"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-n41</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CA_n3-n18-n41 as given in the tables below.</w:t>
      </w:r>
    </w:p>
    <w:p w14:paraId="44F9F266" w14:textId="77777777" w:rsidR="008F4D94" w:rsidRDefault="008F4D94" w:rsidP="008F4D94">
      <w:pPr>
        <w:pStyle w:val="TH"/>
      </w:pPr>
      <w:r>
        <w:t xml:space="preserve">Table </w:t>
      </w:r>
      <w:r>
        <w:rPr>
          <w:rFonts w:hint="eastAsia"/>
          <w:lang w:val="en-US" w:eastAsia="zh-CN"/>
        </w:rPr>
        <w:t>5.41</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33764822"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5121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022D5F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47198E"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BBA0210" w14:textId="77777777" w:rsidR="008F4D94" w:rsidRDefault="008F4D94" w:rsidP="00190399">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9EE05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611F12F"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1AC25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CA_n3-n20-n41</w:t>
            </w:r>
          </w:p>
        </w:tc>
        <w:tc>
          <w:tcPr>
            <w:tcW w:w="2040" w:type="dxa"/>
            <w:tcBorders>
              <w:top w:val="nil"/>
              <w:left w:val="nil"/>
              <w:bottom w:val="single" w:sz="4" w:space="0" w:color="auto"/>
              <w:right w:val="single" w:sz="4" w:space="0" w:color="auto"/>
            </w:tcBorders>
            <w:shd w:val="clear" w:color="auto" w:fill="auto"/>
            <w:hideMark/>
          </w:tcPr>
          <w:p w14:paraId="041E82E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lang w:val="en-US"/>
              </w:rPr>
              <w:t>0.5</w:t>
            </w:r>
          </w:p>
        </w:tc>
        <w:tc>
          <w:tcPr>
            <w:tcW w:w="1900" w:type="dxa"/>
            <w:tcBorders>
              <w:top w:val="nil"/>
              <w:left w:val="nil"/>
              <w:bottom w:val="single" w:sz="4" w:space="0" w:color="auto"/>
              <w:right w:val="single" w:sz="4" w:space="0" w:color="auto"/>
            </w:tcBorders>
            <w:shd w:val="clear" w:color="auto" w:fill="auto"/>
            <w:hideMark/>
          </w:tcPr>
          <w:p w14:paraId="2190087F" w14:textId="77777777" w:rsidR="008F4D94" w:rsidRDefault="008F4D94" w:rsidP="00190399">
            <w:pPr>
              <w:spacing w:after="0"/>
              <w:jc w:val="center"/>
              <w:rPr>
                <w:rFonts w:ascii="Arial" w:hAnsi="Arial" w:cs="Arial"/>
                <w:color w:val="000000"/>
                <w:sz w:val="18"/>
                <w:szCs w:val="18"/>
              </w:rPr>
            </w:pPr>
            <w:r>
              <w:rPr>
                <w:rFonts w:ascii="Arial" w:hAnsi="Arial" w:cs="Arial"/>
                <w:sz w:val="18"/>
                <w:szCs w:val="18"/>
                <w:lang w:val="en-US"/>
              </w:rPr>
              <w:t>0.3</w:t>
            </w:r>
          </w:p>
        </w:tc>
        <w:tc>
          <w:tcPr>
            <w:tcW w:w="2180" w:type="dxa"/>
            <w:tcBorders>
              <w:top w:val="nil"/>
              <w:left w:val="nil"/>
              <w:bottom w:val="single" w:sz="4" w:space="0" w:color="auto"/>
              <w:right w:val="single" w:sz="4" w:space="0" w:color="auto"/>
            </w:tcBorders>
            <w:shd w:val="clear" w:color="auto" w:fill="auto"/>
            <w:hideMark/>
          </w:tcPr>
          <w:p w14:paraId="2DA2B54C" w14:textId="77777777" w:rsidR="008F4D94" w:rsidRDefault="008F4D94" w:rsidP="00190399">
            <w:pPr>
              <w:spacing w:after="0"/>
              <w:jc w:val="center"/>
              <w:rPr>
                <w:rFonts w:ascii="Arial" w:hAnsi="Arial" w:cs="Arial"/>
                <w:color w:val="000000"/>
                <w:sz w:val="18"/>
                <w:szCs w:val="18"/>
              </w:rPr>
            </w:pPr>
            <w:r>
              <w:rPr>
                <w:rFonts w:ascii="Arial" w:hAnsi="Arial" w:cs="Arial"/>
                <w:sz w:val="18"/>
                <w:szCs w:val="18"/>
                <w:lang w:val="en-US"/>
              </w:rPr>
              <w:t>0.3</w:t>
            </w:r>
            <w:r>
              <w:rPr>
                <w:rFonts w:ascii="Arial" w:hAnsi="Arial" w:cs="Arial"/>
                <w:sz w:val="18"/>
                <w:szCs w:val="18"/>
                <w:vertAlign w:val="superscript"/>
                <w:lang w:val="en-US"/>
              </w:rPr>
              <w:t>1</w:t>
            </w:r>
            <w:r>
              <w:rPr>
                <w:rFonts w:ascii="Arial" w:hAnsi="Arial" w:cs="Arial"/>
                <w:sz w:val="18"/>
                <w:szCs w:val="18"/>
                <w:lang w:val="en-US"/>
              </w:rPr>
              <w:t xml:space="preserve"> / 0.8</w:t>
            </w:r>
            <w:r>
              <w:rPr>
                <w:rFonts w:ascii="Arial" w:hAnsi="Arial" w:cs="Arial"/>
                <w:sz w:val="18"/>
                <w:szCs w:val="18"/>
                <w:vertAlign w:val="superscript"/>
                <w:lang w:val="en-US"/>
              </w:rPr>
              <w:t>2</w:t>
            </w:r>
          </w:p>
        </w:tc>
      </w:tr>
      <w:tr w:rsidR="008F4D94" w14:paraId="5956B707"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5E8A58" w14:textId="77777777" w:rsidR="008F4D94" w:rsidRDefault="008F4D94" w:rsidP="00190399">
            <w:pPr>
              <w:spacing w:after="0"/>
              <w:ind w:firstLineChars="17" w:firstLine="31"/>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p w14:paraId="0AEE0586" w14:textId="77777777" w:rsidR="008F4D94" w:rsidRPr="0067409D" w:rsidRDefault="008F4D94" w:rsidP="00190399">
            <w:pPr>
              <w:pStyle w:val="TAN"/>
              <w:keepNext w:val="0"/>
              <w:keepLines w:val="0"/>
              <w:widowControl w:val="0"/>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685697F4" w14:textId="77777777" w:rsidR="008F4D94" w:rsidRPr="0067409D" w:rsidRDefault="008F4D94" w:rsidP="00190399">
            <w:pPr>
              <w:pStyle w:val="TAN"/>
              <w:keepNext w:val="0"/>
              <w:keepLines w:val="0"/>
              <w:widowControl w:val="0"/>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5D106745" w14:textId="77777777" w:rsidR="008F4D94" w:rsidRDefault="008F4D94" w:rsidP="00190399">
            <w:pPr>
              <w:spacing w:after="0"/>
              <w:ind w:firstLineChars="600" w:firstLine="1080"/>
              <w:rPr>
                <w:rFonts w:ascii="Arial" w:hAnsi="Arial" w:cs="Arial"/>
                <w:color w:val="000000"/>
                <w:sz w:val="18"/>
                <w:szCs w:val="18"/>
              </w:rPr>
            </w:pPr>
          </w:p>
        </w:tc>
      </w:tr>
    </w:tbl>
    <w:p w14:paraId="6EB87622" w14:textId="77777777" w:rsidR="008F4D94" w:rsidRDefault="008F4D94" w:rsidP="008F4D94">
      <w:pPr>
        <w:pStyle w:val="TH"/>
        <w:spacing w:before="120" w:after="120"/>
        <w:rPr>
          <w:lang w:eastAsia="zh-CN"/>
        </w:rPr>
      </w:pPr>
      <w:r>
        <w:t xml:space="preserve">Table </w:t>
      </w:r>
      <w:r>
        <w:rPr>
          <w:lang w:val="en-US" w:eastAsia="zh-CN"/>
        </w:rPr>
        <w:t>5.41.1.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9375A8C"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8FA7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8CCF09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EF5CCD7"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99B0CF" w14:textId="77777777" w:rsidR="008F4D94" w:rsidRDefault="008F4D94" w:rsidP="00190399">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220CA1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617D608"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26C030F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CA_n3-n20-n41</w:t>
            </w:r>
          </w:p>
        </w:tc>
        <w:tc>
          <w:tcPr>
            <w:tcW w:w="2140" w:type="dxa"/>
            <w:tcBorders>
              <w:top w:val="nil"/>
              <w:left w:val="nil"/>
              <w:bottom w:val="single" w:sz="4" w:space="0" w:color="auto"/>
              <w:right w:val="single" w:sz="4" w:space="0" w:color="auto"/>
            </w:tcBorders>
            <w:shd w:val="clear" w:color="auto" w:fill="auto"/>
            <w:vAlign w:val="center"/>
            <w:hideMark/>
          </w:tcPr>
          <w:p w14:paraId="3622696A" w14:textId="77777777" w:rsidR="008F4D94" w:rsidRPr="00903362" w:rsidRDefault="008F4D94" w:rsidP="00190399">
            <w:pPr>
              <w:spacing w:after="0"/>
              <w:jc w:val="center"/>
              <w:rPr>
                <w:rFonts w:ascii="Arial" w:hAnsi="Arial" w:cs="Arial"/>
                <w:color w:val="000000"/>
                <w:sz w:val="18"/>
                <w:szCs w:val="18"/>
              </w:rPr>
            </w:pPr>
            <w:r w:rsidRPr="00903362">
              <w:rPr>
                <w:rFonts w:ascii="Arial" w:eastAsia="等线" w:hAnsi="Arial" w:cs="Arial"/>
                <w:sz w:val="18"/>
                <w:szCs w:val="18"/>
              </w:rPr>
              <w:t>-</w:t>
            </w:r>
          </w:p>
        </w:tc>
        <w:tc>
          <w:tcPr>
            <w:tcW w:w="2180" w:type="dxa"/>
            <w:tcBorders>
              <w:top w:val="nil"/>
              <w:left w:val="nil"/>
              <w:bottom w:val="single" w:sz="4" w:space="0" w:color="auto"/>
              <w:right w:val="single" w:sz="4" w:space="0" w:color="auto"/>
            </w:tcBorders>
            <w:shd w:val="clear" w:color="auto" w:fill="auto"/>
            <w:vAlign w:val="center"/>
            <w:hideMark/>
          </w:tcPr>
          <w:p w14:paraId="6132D582" w14:textId="77777777" w:rsidR="008F4D94" w:rsidRPr="00903362" w:rsidRDefault="008F4D94" w:rsidP="00190399">
            <w:pPr>
              <w:spacing w:after="0"/>
              <w:jc w:val="center"/>
              <w:rPr>
                <w:rFonts w:ascii="Arial" w:hAnsi="Arial" w:cs="Arial"/>
                <w:color w:val="000000"/>
                <w:sz w:val="18"/>
                <w:szCs w:val="18"/>
              </w:rPr>
            </w:pPr>
            <w:r w:rsidRPr="00903362">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635B96F" w14:textId="77777777" w:rsidR="008F4D94" w:rsidRPr="00903362" w:rsidRDefault="008F4D94" w:rsidP="00190399">
            <w:pPr>
              <w:spacing w:after="0"/>
              <w:jc w:val="center"/>
              <w:rPr>
                <w:rFonts w:ascii="Arial" w:hAnsi="Arial" w:cs="Arial"/>
                <w:color w:val="000000"/>
                <w:sz w:val="18"/>
                <w:szCs w:val="18"/>
              </w:rPr>
            </w:pPr>
            <w:r w:rsidRPr="00903362">
              <w:rPr>
                <w:rFonts w:ascii="Arial" w:eastAsia="等线" w:hAnsi="Arial" w:cs="Arial"/>
                <w:sz w:val="18"/>
                <w:szCs w:val="18"/>
              </w:rPr>
              <w:t>0</w:t>
            </w:r>
            <w:r w:rsidRPr="00903362">
              <w:rPr>
                <w:rFonts w:ascii="Arial" w:eastAsia="等线" w:hAnsi="Arial" w:cs="Arial"/>
                <w:sz w:val="18"/>
                <w:szCs w:val="18"/>
                <w:vertAlign w:val="superscript"/>
              </w:rPr>
              <w:t xml:space="preserve">1 </w:t>
            </w:r>
            <w:r w:rsidRPr="00903362">
              <w:rPr>
                <w:rFonts w:ascii="Arial" w:eastAsia="等线" w:hAnsi="Arial" w:cs="Arial"/>
                <w:sz w:val="18"/>
                <w:szCs w:val="18"/>
              </w:rPr>
              <w:t>/ 0.5</w:t>
            </w:r>
            <w:r w:rsidRPr="00903362">
              <w:rPr>
                <w:rFonts w:ascii="Arial" w:eastAsia="等线" w:hAnsi="Arial" w:cs="Arial"/>
                <w:sz w:val="18"/>
                <w:szCs w:val="18"/>
                <w:vertAlign w:val="superscript"/>
              </w:rPr>
              <w:t>2</w:t>
            </w:r>
          </w:p>
        </w:tc>
      </w:tr>
      <w:tr w:rsidR="008F4D94" w14:paraId="271B3E3A"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7AAA6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p w14:paraId="0BE70AEE" w14:textId="77777777" w:rsidR="008F4D94" w:rsidRPr="006E4F19" w:rsidRDefault="008F4D94" w:rsidP="00190399">
            <w:pPr>
              <w:pStyle w:val="TAN"/>
              <w:rPr>
                <w:rFonts w:eastAsia="等线"/>
                <w:lang w:eastAsia="zh-CN"/>
              </w:rPr>
            </w:pPr>
            <w:r w:rsidRPr="006E4F19">
              <w:rPr>
                <w:rFonts w:eastAsia="等线" w:hint="eastAsia"/>
                <w:lang w:eastAsia="zh-CN"/>
              </w:rPr>
              <w:t>NOTE 1:</w:t>
            </w:r>
            <w:r w:rsidRPr="006E4F19">
              <w:rPr>
                <w:rFonts w:eastAsia="等线"/>
              </w:rPr>
              <w:tab/>
            </w:r>
            <w:r w:rsidRPr="006E4F19">
              <w:rPr>
                <w:rFonts w:eastAsia="等线" w:hint="eastAsia"/>
                <w:lang w:eastAsia="zh-CN"/>
              </w:rPr>
              <w:t xml:space="preserve">Applicable for the frequency range of 2515-2690 MHz. </w:t>
            </w:r>
          </w:p>
          <w:p w14:paraId="399B0F13" w14:textId="77777777" w:rsidR="008F4D94" w:rsidRPr="006E4F19" w:rsidRDefault="008F4D94" w:rsidP="00190399">
            <w:pPr>
              <w:pStyle w:val="TAN"/>
              <w:rPr>
                <w:rFonts w:eastAsia="等线"/>
                <w:lang w:eastAsia="zh-CN"/>
              </w:rPr>
            </w:pPr>
            <w:r w:rsidRPr="006E4F19">
              <w:rPr>
                <w:rFonts w:eastAsia="等线" w:hint="eastAsia"/>
                <w:lang w:eastAsia="zh-CN"/>
              </w:rPr>
              <w:t>NOTE 2:</w:t>
            </w:r>
            <w:r w:rsidRPr="006E4F19">
              <w:rPr>
                <w:rFonts w:eastAsia="等线"/>
              </w:rPr>
              <w:tab/>
            </w:r>
            <w:r w:rsidRPr="006E4F19">
              <w:rPr>
                <w:rFonts w:eastAsia="等线" w:hint="eastAsia"/>
                <w:lang w:eastAsia="zh-CN"/>
              </w:rPr>
              <w:t>Applicable for the frequency range of 2496-2515 MHz.</w:t>
            </w:r>
          </w:p>
          <w:p w14:paraId="0C9E11BD" w14:textId="77777777" w:rsidR="008F4D94" w:rsidRDefault="008F4D94" w:rsidP="00190399">
            <w:pPr>
              <w:spacing w:after="0"/>
              <w:rPr>
                <w:rFonts w:ascii="Arial" w:hAnsi="Arial" w:cs="Arial"/>
                <w:color w:val="000000"/>
                <w:sz w:val="18"/>
                <w:szCs w:val="18"/>
              </w:rPr>
            </w:pPr>
          </w:p>
        </w:tc>
      </w:tr>
    </w:tbl>
    <w:p w14:paraId="5B2F043F" w14:textId="77777777" w:rsidR="008F4D94" w:rsidRPr="005D2633" w:rsidRDefault="008F4D94" w:rsidP="008F4D94">
      <w:pPr>
        <w:pStyle w:val="31"/>
        <w:rPr>
          <w:rFonts w:cs="Arial"/>
          <w:szCs w:val="28"/>
          <w:lang w:val="en-US" w:eastAsia="zh-CN"/>
        </w:rPr>
      </w:pPr>
      <w:bookmarkStart w:id="513" w:name="_Toc180420695"/>
      <w:r>
        <w:rPr>
          <w:rFonts w:cs="Arial"/>
          <w:szCs w:val="28"/>
          <w:lang w:val="en-US" w:eastAsia="zh-CN"/>
        </w:rPr>
        <w:t>5.41</w:t>
      </w:r>
      <w:r w:rsidRPr="005D2633">
        <w:rPr>
          <w:rFonts w:cs="Arial"/>
          <w:szCs w:val="28"/>
          <w:lang w:val="en-US" w:eastAsia="zh-CN"/>
        </w:rPr>
        <w:t>.2</w:t>
      </w:r>
      <w:r w:rsidRPr="005D2633">
        <w:rPr>
          <w:rFonts w:cs="Arial"/>
          <w:szCs w:val="28"/>
          <w:lang w:val="en-US" w:eastAsia="zh-CN"/>
        </w:rPr>
        <w:tab/>
        <w:t>Specific for 2 bands UL CA</w:t>
      </w:r>
      <w:bookmarkEnd w:id="513"/>
    </w:p>
    <w:p w14:paraId="35C2C22C" w14:textId="77777777" w:rsidR="008F4D94" w:rsidRPr="00140BB6" w:rsidRDefault="008F4D94" w:rsidP="008F4D94">
      <w:pPr>
        <w:pStyle w:val="41"/>
      </w:pPr>
      <w:bookmarkStart w:id="514" w:name="_Toc180420696"/>
      <w:r>
        <w:t>5.41</w:t>
      </w:r>
      <w:r w:rsidRPr="00140BB6">
        <w:t>.2.1</w:t>
      </w:r>
      <w:r w:rsidRPr="00140BB6">
        <w:tab/>
        <w:t>UE co-existence studies</w:t>
      </w:r>
      <w:bookmarkEnd w:id="514"/>
    </w:p>
    <w:p w14:paraId="0B9FF14C" w14:textId="77777777" w:rsidR="008F4D94" w:rsidRPr="00242348" w:rsidRDefault="008F4D94" w:rsidP="008F4D94">
      <w:pPr>
        <w:pStyle w:val="51"/>
        <w:rPr>
          <w:snapToGrid w:val="0"/>
        </w:rPr>
      </w:pPr>
      <w:bookmarkStart w:id="515" w:name="_Toc180420697"/>
      <w:r>
        <w:rPr>
          <w:rFonts w:hint="eastAsia"/>
          <w:snapToGrid w:val="0"/>
        </w:rPr>
        <w:t>5.41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15"/>
    </w:p>
    <w:p w14:paraId="11F8A5E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0B00AE9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870A371"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8D8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8324E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32B4F8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964B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3CCF21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6F9545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3AF14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4718B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8C22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09438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6FE6E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3BE64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24E76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CDCF1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8F083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2542 - 2647</w:t>
            </w:r>
          </w:p>
        </w:tc>
      </w:tr>
      <w:tr w:rsidR="008F4D94" w14:paraId="4AE25EBC"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FEDF2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C3CA6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9FA6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8722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50EE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BA47C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5928F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8651D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FDABF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121 - 14</w:t>
            </w:r>
          </w:p>
        </w:tc>
      </w:tr>
      <w:tr w:rsidR="008F4D94" w14:paraId="798F1DCC"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6016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568B5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2C41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CD3A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4A5A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36985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7703F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DEDD1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D4791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3374 - 3509</w:t>
            </w:r>
          </w:p>
        </w:tc>
      </w:tr>
      <w:tr w:rsidR="008F4D94" w14:paraId="36F7D12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7EF66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2C0B6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14CD4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37A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514C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18BE49"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C1ECCF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AAABE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9173E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711 - 876</w:t>
            </w:r>
          </w:p>
        </w:tc>
      </w:tr>
      <w:tr w:rsidR="008F4D94" w14:paraId="50A1597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48CE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D150F1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F13E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0F7771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00071E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8F12FF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C9465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F9C088A" w14:textId="77777777" w:rsidR="008F4D94" w:rsidRDefault="008F4D94" w:rsidP="00190399">
            <w:pPr>
              <w:spacing w:after="0"/>
              <w:rPr>
                <w:rFonts w:ascii="Arial" w:hAnsi="Arial" w:cs="Arial"/>
                <w:color w:val="000000"/>
                <w:sz w:val="18"/>
                <w:szCs w:val="18"/>
              </w:rPr>
            </w:pPr>
          </w:p>
        </w:tc>
      </w:tr>
      <w:tr w:rsidR="008F4D94" w14:paraId="7F50CB93"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1F31C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3C50D8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A518B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B2C7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9F46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B670E7"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9EC3D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ACB9EE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9C5D5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4206 - 4371</w:t>
            </w:r>
          </w:p>
        </w:tc>
      </w:tr>
      <w:tr w:rsidR="008F4D94" w14:paraId="240D973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164FF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E07A9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061D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A5CF4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FD57ED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6F945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9B9D2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BE80A08" w14:textId="77777777" w:rsidR="008F4D94" w:rsidRDefault="008F4D94" w:rsidP="00190399">
            <w:pPr>
              <w:spacing w:after="0"/>
              <w:rPr>
                <w:rFonts w:ascii="Arial" w:hAnsi="Arial" w:cs="Arial"/>
                <w:color w:val="000000"/>
                <w:sz w:val="18"/>
                <w:szCs w:val="18"/>
              </w:rPr>
            </w:pPr>
          </w:p>
        </w:tc>
      </w:tr>
      <w:tr w:rsidR="008F4D94" w14:paraId="6A1BA64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70D9B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5C73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CFABC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FD3CD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13FE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04F09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C6B21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AAA3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53FC5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6308 - 5978</w:t>
            </w:r>
          </w:p>
        </w:tc>
      </w:tr>
      <w:tr w:rsidR="008F4D94" w14:paraId="6F1FBEE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08FDB3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D932D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7FE03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CA22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A8FD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AD8C7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EAB58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A43A6C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62283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3691 - 3406</w:t>
            </w:r>
          </w:p>
        </w:tc>
      </w:tr>
      <w:tr w:rsidR="008F4D94" w14:paraId="5D9E2AF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F36E6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DF3AD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E10BC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DC65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FE7A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6BAE2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E2BCB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6F804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0998AB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7672 - 8002</w:t>
            </w:r>
          </w:p>
        </w:tc>
      </w:tr>
      <w:tr w:rsidR="008F4D94" w14:paraId="2D4FB37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04EAE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B58C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E98E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0779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D4A1C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D3998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42DE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2AD3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3B37A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6794 - 7079</w:t>
            </w:r>
          </w:p>
        </w:tc>
      </w:tr>
      <w:tr w:rsidR="008F4D94" w14:paraId="60F8DAAA"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93ED"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5E9A2D2" w14:textId="77777777" w:rsidR="008F4D94" w:rsidRDefault="008F4D94" w:rsidP="008F4D94">
      <w:pPr>
        <w:pStyle w:val="TH"/>
      </w:pPr>
    </w:p>
    <w:p w14:paraId="2F181DD1" w14:textId="77777777" w:rsidR="008F4D94" w:rsidRDefault="008F4D94" w:rsidP="008F4D94">
      <w:pPr>
        <w:pStyle w:val="TH"/>
        <w:rPr>
          <w:rFonts w:eastAsia="MS Mincho"/>
        </w:rPr>
      </w:pPr>
    </w:p>
    <w:p w14:paraId="4B3CB85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73798EA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144C12A"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3098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770ED3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4A004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BFA33D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8A4470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CF6B7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B32CE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CE0F5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FD8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8F64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173EC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22AB3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5BCAD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82776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711 - 980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2C3CB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4206 - 4475</w:t>
            </w:r>
          </w:p>
        </w:tc>
      </w:tr>
      <w:tr w:rsidR="008F4D94" w14:paraId="66AC0DE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E107D8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9ABB4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2915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1F11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EF62B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365B9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9E52E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0192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730 - 1074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32AD7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3207 - 3670</w:t>
            </w:r>
          </w:p>
        </w:tc>
      </w:tr>
      <w:tr w:rsidR="008F4D94" w14:paraId="77956BD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649F4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B3F1E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72342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4736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01A1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A9B36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57471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14FF0F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5916 - 6260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DAF30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6702 - 7165</w:t>
            </w:r>
          </w:p>
        </w:tc>
      </w:tr>
      <w:tr w:rsidR="008F4D94" w14:paraId="69451B5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542CD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4822D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6CA46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EC2C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8675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29E80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3775A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A8A03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2440 - 2859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16579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5703 - 6360</w:t>
            </w:r>
          </w:p>
        </w:tc>
      </w:tr>
      <w:tr w:rsidR="008F4D94" w14:paraId="72F18D7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B7680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1DB3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867B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0009F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EC8547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CCD8C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8A566A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1960 - 1422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C608B2F" w14:textId="77777777" w:rsidR="008F4D94" w:rsidRDefault="008F4D94" w:rsidP="00190399">
            <w:pPr>
              <w:spacing w:after="0"/>
              <w:rPr>
                <w:rFonts w:ascii="Arial" w:hAnsi="Arial" w:cs="Arial"/>
                <w:color w:val="000000"/>
                <w:sz w:val="18"/>
                <w:szCs w:val="18"/>
              </w:rPr>
            </w:pPr>
          </w:p>
        </w:tc>
      </w:tr>
      <w:tr w:rsidR="008F4D94" w14:paraId="24724A4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5DB45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DB8C2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89B75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F3B8B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0275E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9C48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986F7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5F8203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7626 - 8045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F9840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9198 - 9855</w:t>
            </w:r>
          </w:p>
        </w:tc>
      </w:tr>
      <w:tr w:rsidR="008F4D94" w14:paraId="7F7300B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0612D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0C9B3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AC5F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DE8A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E95FEC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F9EF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B2109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8412 - 8950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23461BA" w14:textId="77777777" w:rsidR="008F4D94" w:rsidRDefault="008F4D94" w:rsidP="00190399">
            <w:pPr>
              <w:spacing w:after="0"/>
              <w:rPr>
                <w:rFonts w:ascii="Arial" w:hAnsi="Arial" w:cs="Arial"/>
                <w:color w:val="000000"/>
                <w:sz w:val="18"/>
                <w:szCs w:val="18"/>
              </w:rPr>
            </w:pPr>
          </w:p>
        </w:tc>
      </w:tr>
      <w:tr w:rsidR="008F4D94" w14:paraId="7A4E79C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CDD5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A3DE1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8B2A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E4F2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04175B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D9F79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A3726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C68DDD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9050 - 8199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12733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4644 - 4150</w:t>
            </w:r>
          </w:p>
        </w:tc>
      </w:tr>
      <w:tr w:rsidR="008F4D94" w14:paraId="6DBFE1E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FC3F1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00C0F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AED3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6819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BA5ABE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CB743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495A5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A1BA12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4650 - 3918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0173F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363 - 250</w:t>
            </w:r>
          </w:p>
        </w:tc>
      </w:tr>
      <w:tr w:rsidR="008F4D94" w14:paraId="05CF664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35805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9BC8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12A4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369B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4F3BE1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405E0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9251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83D767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11694 - 12545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F5581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9336 - 9830</w:t>
            </w:r>
          </w:p>
        </w:tc>
      </w:tr>
      <w:tr w:rsidR="008F4D94" w14:paraId="7EED952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65010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CE517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B124D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EEF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98A4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02F96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7F000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23031A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10908 - 11640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EDC74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10122 - 10735</w:t>
            </w:r>
          </w:p>
        </w:tc>
      </w:tr>
      <w:tr w:rsidR="008F4D94" w14:paraId="2410F4E5"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270C54"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8FAAC4" w14:textId="77777777" w:rsidR="008F4D94" w:rsidRDefault="008F4D94" w:rsidP="008F4D94">
      <w:pPr>
        <w:pStyle w:val="TH"/>
      </w:pPr>
    </w:p>
    <w:p w14:paraId="5796F62C" w14:textId="77777777" w:rsidR="008F4D94" w:rsidRDefault="008F4D94" w:rsidP="008F4D94">
      <w:pPr>
        <w:pStyle w:val="TH"/>
        <w:rPr>
          <w:rFonts w:eastAsia="MS Mincho"/>
        </w:rPr>
      </w:pPr>
    </w:p>
    <w:p w14:paraId="556ECF1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70AE4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40C957C"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5DA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1A200B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01754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FCB24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5A5042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1FBE0C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CF862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5A19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A2575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CBF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95236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78485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A1FA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CD5E2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A2BEA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13F7050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BCBE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A53C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7BF03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BC98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337EFC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29244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8C5E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81DBA3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77C99E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2C7097B1"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61D78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96ACD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26B0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81F0F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054D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012E85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8313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0636D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71F6B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1C2D8B6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8BA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B5AF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2CF95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6565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E3833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A1391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48DD4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5DF33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48599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19090CB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17F54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B29A16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21A2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67613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6278BB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3A8A6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FDB534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7C17BFD7" w14:textId="77777777" w:rsidR="008F4D94" w:rsidRDefault="008F4D94" w:rsidP="00190399">
            <w:pPr>
              <w:spacing w:after="0"/>
              <w:rPr>
                <w:rFonts w:ascii="Arial" w:hAnsi="Arial" w:cs="Arial"/>
                <w:color w:val="000000"/>
                <w:sz w:val="18"/>
                <w:szCs w:val="18"/>
              </w:rPr>
            </w:pPr>
          </w:p>
        </w:tc>
      </w:tr>
      <w:tr w:rsidR="008F4D94" w14:paraId="0F7685B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8125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54A7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B3B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436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513B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59768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F58C0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0A101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17D52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48E5838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459A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190423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A37F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52BB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1C5442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2A0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0E3BD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719BF1C" w14:textId="77777777" w:rsidR="008F4D94" w:rsidRDefault="008F4D94" w:rsidP="00190399">
            <w:pPr>
              <w:spacing w:after="0"/>
              <w:rPr>
                <w:rFonts w:ascii="Arial" w:hAnsi="Arial" w:cs="Arial"/>
                <w:color w:val="000000"/>
                <w:sz w:val="18"/>
                <w:szCs w:val="18"/>
              </w:rPr>
            </w:pPr>
          </w:p>
        </w:tc>
      </w:tr>
      <w:tr w:rsidR="008F4D94" w14:paraId="2081D71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D461B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653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B88AA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ACEE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3670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A98DC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243F8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9A604A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0D84B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3F08C93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B15D7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5B8B5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CDA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696AE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03728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6529C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C80A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7F49B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3B2E1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301F007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0EBA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C5CFAC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0E46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3163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67BF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B4409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618F2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9BD8E4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809169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3BE95AF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E17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CEA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6DFF3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462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99A34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3EC72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54A20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D8EBF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E2360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2942F8A5"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BFFD8"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94994DB" w14:textId="77777777" w:rsidR="008F4D94" w:rsidRDefault="008F4D94" w:rsidP="008F4D94"/>
    <w:p w14:paraId="66E050E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n20 into RX band n41.</w:t>
      </w:r>
    </w:p>
    <w:p w14:paraId="468C825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n41 into RX band n20.</w:t>
      </w:r>
    </w:p>
    <w:p w14:paraId="1771F87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IMD2 from n20 and n41 into RX band n3.</w:t>
      </w:r>
    </w:p>
    <w:p w14:paraId="0A559612" w14:textId="77777777" w:rsidR="008F4D94" w:rsidRDefault="008F4D94" w:rsidP="008F4D94">
      <w:pPr>
        <w:pStyle w:val="41"/>
      </w:pPr>
      <w:bookmarkStart w:id="516" w:name="_Toc180420698"/>
      <w:r>
        <w:t>5.41</w:t>
      </w:r>
      <w:r w:rsidRPr="00AB69C8">
        <w:t>.2.</w:t>
      </w:r>
      <w:r>
        <w:t>2</w:t>
      </w:r>
      <w:r w:rsidRPr="00AB69C8">
        <w:tab/>
        <w:t>REFSENS requirements</w:t>
      </w:r>
      <w:bookmarkEnd w:id="516"/>
    </w:p>
    <w:p w14:paraId="106AE3CB" w14:textId="77777777" w:rsidR="008F4D94" w:rsidRPr="00AA3760" w:rsidRDefault="008F4D94" w:rsidP="008F4D94">
      <w:r>
        <w:t xml:space="preserve">The MSD requirements are re-used from CA_n3-n18-n41, </w:t>
      </w:r>
      <w:proofErr w:type="gramStart"/>
      <w:r>
        <w:t>excepts</w:t>
      </w:r>
      <w:proofErr w:type="gramEnd"/>
      <w:r>
        <w:t xml:space="preserve"> for IMD2 from n3 and n20 into RX band n41 where MSD requirement is re-used from CA_n5-n41-n66.</w:t>
      </w:r>
    </w:p>
    <w:p w14:paraId="6FB19F83" w14:textId="77777777" w:rsidR="008F4D94" w:rsidRPr="00316B84" w:rsidRDefault="008F4D94" w:rsidP="008F4D94"/>
    <w:p w14:paraId="0C414A5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1D607C6"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CDDF38"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F94B99" w14:textId="77777777" w:rsidR="008F4D94" w:rsidRPr="006E069C" w:rsidRDefault="008F4D94" w:rsidP="00190399">
            <w:pPr>
              <w:pStyle w:val="TAH"/>
            </w:pPr>
            <w:r w:rsidRPr="006E069C">
              <w:t>Source of IMD</w:t>
            </w:r>
          </w:p>
        </w:tc>
      </w:tr>
      <w:tr w:rsidR="008F4D94" w:rsidRPr="006E069C" w14:paraId="77C3D625"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F4EC94"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24C5B5"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AC15F5B"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7742583"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CFF6EB"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E407787"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6A364E15"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05E65E1"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07731F3" w14:textId="77777777" w:rsidR="008F4D94" w:rsidRPr="006E069C" w:rsidRDefault="008F4D94" w:rsidP="00190399">
            <w:pPr>
              <w:pStyle w:val="TAH"/>
            </w:pPr>
          </w:p>
        </w:tc>
      </w:tr>
      <w:tr w:rsidR="008F4D94" w:rsidRPr="006E069C" w14:paraId="71824CF8"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FB435A" w14:textId="77777777" w:rsidR="008F4D94" w:rsidRPr="006E069C" w:rsidRDefault="008F4D94" w:rsidP="00190399">
            <w:pPr>
              <w:pStyle w:val="TAC"/>
              <w:rPr>
                <w:lang w:val="en-US" w:eastAsia="zh-CN"/>
              </w:rPr>
            </w:pPr>
            <w:r>
              <w:rPr>
                <w:lang w:val="en-US" w:eastAsia="zh-CN"/>
              </w:rPr>
              <w:t>CA_n3-n20-n41</w:t>
            </w:r>
          </w:p>
        </w:tc>
        <w:tc>
          <w:tcPr>
            <w:tcW w:w="923" w:type="dxa"/>
            <w:tcBorders>
              <w:top w:val="single" w:sz="4" w:space="0" w:color="auto"/>
              <w:left w:val="single" w:sz="4" w:space="0" w:color="auto"/>
              <w:right w:val="single" w:sz="4" w:space="0" w:color="auto"/>
            </w:tcBorders>
          </w:tcPr>
          <w:p w14:paraId="7853A716" w14:textId="77777777" w:rsidR="008F4D94" w:rsidRPr="006E069C"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3C3DFD90" w14:textId="77777777" w:rsidR="008F4D94" w:rsidRPr="006E069C" w:rsidRDefault="008F4D94" w:rsidP="00190399">
            <w:pPr>
              <w:pStyle w:val="TAC"/>
              <w:rPr>
                <w:lang w:val="en-US" w:eastAsia="zh-CN"/>
              </w:rPr>
            </w:pPr>
            <w:r>
              <w:rPr>
                <w:lang w:val="en-US" w:eastAsia="zh-CN"/>
              </w:rPr>
              <w:t>1735</w:t>
            </w:r>
          </w:p>
        </w:tc>
        <w:tc>
          <w:tcPr>
            <w:tcW w:w="1012" w:type="dxa"/>
            <w:tcBorders>
              <w:top w:val="single" w:sz="4" w:space="0" w:color="auto"/>
              <w:left w:val="single" w:sz="4" w:space="0" w:color="auto"/>
              <w:right w:val="single" w:sz="4" w:space="0" w:color="auto"/>
            </w:tcBorders>
          </w:tcPr>
          <w:p w14:paraId="31355FD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7AAB5D6"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B0EC0D0" w14:textId="77777777" w:rsidR="008F4D94" w:rsidRPr="006E069C" w:rsidRDefault="008F4D94" w:rsidP="00190399">
            <w:pPr>
              <w:pStyle w:val="TAC"/>
              <w:rPr>
                <w:lang w:val="en-US" w:eastAsia="zh-CN"/>
              </w:rPr>
            </w:pPr>
            <w:r>
              <w:rPr>
                <w:lang w:val="en-US" w:eastAsia="zh-CN"/>
              </w:rPr>
              <w:t>1830</w:t>
            </w:r>
          </w:p>
        </w:tc>
        <w:tc>
          <w:tcPr>
            <w:tcW w:w="797" w:type="dxa"/>
            <w:tcBorders>
              <w:top w:val="single" w:sz="4" w:space="0" w:color="auto"/>
              <w:left w:val="single" w:sz="4" w:space="0" w:color="auto"/>
              <w:bottom w:val="single" w:sz="4" w:space="0" w:color="auto"/>
              <w:right w:val="single" w:sz="4" w:space="0" w:color="auto"/>
            </w:tcBorders>
          </w:tcPr>
          <w:p w14:paraId="2007BEE3"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right w:val="single" w:sz="4" w:space="0" w:color="auto"/>
            </w:tcBorders>
          </w:tcPr>
          <w:p w14:paraId="6432BD57"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9969943" w14:textId="77777777" w:rsidR="008F4D94" w:rsidRPr="006E069C" w:rsidRDefault="008F4D94" w:rsidP="00190399">
            <w:pPr>
              <w:pStyle w:val="TAC"/>
            </w:pPr>
            <w:r>
              <w:t>N/A</w:t>
            </w:r>
          </w:p>
        </w:tc>
      </w:tr>
      <w:tr w:rsidR="008F4D94" w:rsidRPr="006E069C" w14:paraId="064EEAB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ECFB7B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C69C7F"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6EB1DD"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0AA63B3"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BF799B"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A91643"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8C7D1FE"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CFEC52"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9C09C" w14:textId="77777777" w:rsidR="008F4D94" w:rsidRPr="006E069C" w:rsidRDefault="008F4D94" w:rsidP="00190399">
            <w:pPr>
              <w:pStyle w:val="TAC"/>
            </w:pPr>
            <w:r w:rsidRPr="00FD6450">
              <w:t>N/A</w:t>
            </w:r>
          </w:p>
        </w:tc>
      </w:tr>
      <w:tr w:rsidR="008F4D94" w:rsidRPr="006E069C" w14:paraId="04E8DEA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C8EC08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7DADCD"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F815D61"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0E805C9"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32EF07"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088E87" w14:textId="77777777" w:rsidR="008F4D94" w:rsidRPr="006E069C" w:rsidRDefault="008F4D94" w:rsidP="00190399">
            <w:pPr>
              <w:pStyle w:val="TAC"/>
              <w:rPr>
                <w:lang w:val="en-US" w:eastAsia="zh-CN"/>
              </w:rPr>
            </w:pPr>
            <w:r>
              <w:rPr>
                <w:lang w:val="en-US" w:eastAsia="zh-CN"/>
              </w:rPr>
              <w:t>2623</w:t>
            </w:r>
          </w:p>
        </w:tc>
        <w:tc>
          <w:tcPr>
            <w:tcW w:w="797" w:type="dxa"/>
            <w:tcBorders>
              <w:top w:val="single" w:sz="4" w:space="0" w:color="auto"/>
              <w:left w:val="single" w:sz="4" w:space="0" w:color="auto"/>
              <w:bottom w:val="single" w:sz="4" w:space="0" w:color="auto"/>
              <w:right w:val="single" w:sz="4" w:space="0" w:color="auto"/>
            </w:tcBorders>
          </w:tcPr>
          <w:p w14:paraId="1C508040" w14:textId="77777777" w:rsidR="008F4D94" w:rsidRPr="006E069C" w:rsidRDefault="008F4D94" w:rsidP="00190399">
            <w:pPr>
              <w:pStyle w:val="TAC"/>
              <w:rPr>
                <w:lang w:val="en-US" w:eastAsia="zh-CN"/>
              </w:rPr>
            </w:pPr>
            <w:r>
              <w:t>29</w:t>
            </w:r>
          </w:p>
        </w:tc>
        <w:tc>
          <w:tcPr>
            <w:tcW w:w="828" w:type="dxa"/>
            <w:tcBorders>
              <w:top w:val="single" w:sz="4" w:space="0" w:color="auto"/>
              <w:left w:val="single" w:sz="4" w:space="0" w:color="auto"/>
              <w:bottom w:val="single" w:sz="4" w:space="0" w:color="auto"/>
              <w:right w:val="single" w:sz="4" w:space="0" w:color="auto"/>
            </w:tcBorders>
          </w:tcPr>
          <w:p w14:paraId="5754DB5C"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03688" w14:textId="77777777" w:rsidR="008F4D94" w:rsidRPr="006E069C" w:rsidRDefault="008F4D94" w:rsidP="00190399">
            <w:pPr>
              <w:pStyle w:val="TAC"/>
            </w:pPr>
            <w:r>
              <w:t>IMD2</w:t>
            </w:r>
          </w:p>
        </w:tc>
      </w:tr>
      <w:tr w:rsidR="008F4D94" w:rsidRPr="006E069C" w14:paraId="2847017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4B20E5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DC4A56"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1CAA79" w14:textId="77777777" w:rsidR="008F4D94" w:rsidRPr="006E069C" w:rsidRDefault="008F4D94" w:rsidP="00190399">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61C4A6B7"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CB49D"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E9C7B9" w14:textId="77777777" w:rsidR="008F4D94" w:rsidRPr="006E069C" w:rsidRDefault="008F4D94" w:rsidP="00190399">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A9FD221"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04D3898"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0FBC2" w14:textId="77777777" w:rsidR="008F4D94" w:rsidRPr="006E069C" w:rsidRDefault="008F4D94" w:rsidP="00190399">
            <w:pPr>
              <w:pStyle w:val="TAC"/>
            </w:pPr>
            <w:r w:rsidRPr="00FD6450">
              <w:t>N/A</w:t>
            </w:r>
          </w:p>
        </w:tc>
      </w:tr>
      <w:tr w:rsidR="008F4D94" w:rsidRPr="006E069C" w14:paraId="2BA06EF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71010B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E1831"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AD2F63B"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A3CF486"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7D904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148DDE"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2935F95"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AC69A1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3335" w14:textId="77777777" w:rsidR="008F4D94" w:rsidRPr="006E069C" w:rsidRDefault="008F4D94" w:rsidP="00190399">
            <w:pPr>
              <w:pStyle w:val="TAC"/>
            </w:pPr>
            <w:r w:rsidRPr="00FD6450">
              <w:t>N/A</w:t>
            </w:r>
          </w:p>
        </w:tc>
      </w:tr>
      <w:tr w:rsidR="008F4D94" w:rsidRPr="006E069C" w14:paraId="1C6FB63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4CCE29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1DF9A0"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FE3423"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22E15B"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2C4B35"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54E005B" w14:textId="77777777" w:rsidR="008F4D94" w:rsidRPr="006E069C" w:rsidRDefault="008F4D94" w:rsidP="00190399">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C705D33" w14:textId="77777777" w:rsidR="008F4D94" w:rsidRPr="006E069C" w:rsidRDefault="008F4D94" w:rsidP="00190399">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2DB46BEF"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D73C8" w14:textId="77777777" w:rsidR="008F4D94" w:rsidRPr="006E069C" w:rsidRDefault="008F4D94" w:rsidP="00190399">
            <w:pPr>
              <w:pStyle w:val="TAC"/>
            </w:pPr>
            <w:r>
              <w:t>IMD3</w:t>
            </w:r>
          </w:p>
        </w:tc>
      </w:tr>
      <w:tr w:rsidR="008F4D94" w:rsidRPr="006E069C" w14:paraId="4F0E8F3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4AD5D6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60075"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AC4485" w14:textId="77777777" w:rsidR="008F4D94" w:rsidRPr="006E069C" w:rsidRDefault="008F4D94" w:rsidP="00190399">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06CD8F1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F81B7D"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43369E" w14:textId="77777777" w:rsidR="008F4D94" w:rsidRPr="006E069C" w:rsidRDefault="008F4D94" w:rsidP="00190399">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8932BAE"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0FF9BB6"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5655E" w14:textId="77777777" w:rsidR="008F4D94" w:rsidRPr="006E069C" w:rsidRDefault="008F4D94" w:rsidP="00190399">
            <w:pPr>
              <w:pStyle w:val="TAC"/>
            </w:pPr>
            <w:r w:rsidRPr="00FD6450">
              <w:t>N/A</w:t>
            </w:r>
          </w:p>
        </w:tc>
      </w:tr>
      <w:tr w:rsidR="008F4D94" w:rsidRPr="006E069C" w14:paraId="5322132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C999A3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BEB46F"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E1CC87C"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14425C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ADA66"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4496C59"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FCE5E62" w14:textId="77777777" w:rsidR="008F4D94" w:rsidRPr="006E069C" w:rsidRDefault="008F4D94" w:rsidP="00190399">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B07BD75"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BDB8A" w14:textId="77777777" w:rsidR="008F4D94" w:rsidRPr="006E069C" w:rsidRDefault="008F4D94" w:rsidP="00190399">
            <w:pPr>
              <w:pStyle w:val="TAC"/>
            </w:pPr>
            <w:r>
              <w:t>IMD2</w:t>
            </w:r>
          </w:p>
        </w:tc>
      </w:tr>
      <w:tr w:rsidR="008F4D94" w:rsidRPr="006E069C" w14:paraId="250A56A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D4586B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4E52F4"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D13C20" w14:textId="77777777" w:rsidR="008F4D94" w:rsidRPr="006E069C" w:rsidRDefault="008F4D94" w:rsidP="00190399">
            <w:pPr>
              <w:pStyle w:val="TAC"/>
              <w:rPr>
                <w:lang w:val="en-US" w:eastAsia="zh-CN"/>
              </w:rPr>
            </w:pPr>
            <w:r>
              <w:rPr>
                <w:lang w:val="en-US" w:eastAsia="zh-CN"/>
              </w:rPr>
              <w:t>2553</w:t>
            </w:r>
          </w:p>
        </w:tc>
        <w:tc>
          <w:tcPr>
            <w:tcW w:w="1012" w:type="dxa"/>
            <w:tcBorders>
              <w:top w:val="single" w:sz="4" w:space="0" w:color="auto"/>
              <w:left w:val="single" w:sz="4" w:space="0" w:color="auto"/>
              <w:bottom w:val="single" w:sz="4" w:space="0" w:color="auto"/>
              <w:right w:val="single" w:sz="4" w:space="0" w:color="auto"/>
            </w:tcBorders>
          </w:tcPr>
          <w:p w14:paraId="17FC572B"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8C14C"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0C4EAF" w14:textId="77777777" w:rsidR="008F4D94" w:rsidRPr="006E069C" w:rsidRDefault="008F4D94" w:rsidP="00190399">
            <w:pPr>
              <w:pStyle w:val="TAC"/>
              <w:rPr>
                <w:lang w:val="en-US" w:eastAsia="zh-CN"/>
              </w:rPr>
            </w:pPr>
            <w:r>
              <w:rPr>
                <w:lang w:val="en-US" w:eastAsia="zh-CN"/>
              </w:rPr>
              <w:t>2553</w:t>
            </w:r>
          </w:p>
        </w:tc>
        <w:tc>
          <w:tcPr>
            <w:tcW w:w="797" w:type="dxa"/>
            <w:tcBorders>
              <w:top w:val="single" w:sz="4" w:space="0" w:color="auto"/>
              <w:left w:val="single" w:sz="4" w:space="0" w:color="auto"/>
              <w:bottom w:val="single" w:sz="4" w:space="0" w:color="auto"/>
              <w:right w:val="single" w:sz="4" w:space="0" w:color="auto"/>
            </w:tcBorders>
          </w:tcPr>
          <w:p w14:paraId="1A3373C2"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2EC8755"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0A804" w14:textId="77777777" w:rsidR="008F4D94" w:rsidRPr="006E069C" w:rsidRDefault="008F4D94" w:rsidP="00190399">
            <w:pPr>
              <w:pStyle w:val="TAC"/>
            </w:pPr>
            <w:r w:rsidRPr="00FD6450">
              <w:t>N/A</w:t>
            </w:r>
          </w:p>
        </w:tc>
      </w:tr>
      <w:tr w:rsidR="008F4D94" w:rsidRPr="006E069C" w14:paraId="4F4A61E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8AB1D2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8A7539"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5C008EA" w14:textId="77777777" w:rsidR="008F4D94" w:rsidRPr="006E069C" w:rsidRDefault="008F4D94" w:rsidP="00190399">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0322C092"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42400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A060EE" w14:textId="77777777" w:rsidR="008F4D94" w:rsidRPr="006E069C" w:rsidRDefault="008F4D94" w:rsidP="00190399">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6AB3875D"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5CF333"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A9B07" w14:textId="77777777" w:rsidR="008F4D94" w:rsidRPr="006E069C" w:rsidRDefault="008F4D94" w:rsidP="00190399">
            <w:pPr>
              <w:pStyle w:val="TAC"/>
            </w:pPr>
            <w:r w:rsidRPr="00FD6450">
              <w:t>N/A</w:t>
            </w:r>
          </w:p>
        </w:tc>
      </w:tr>
      <w:tr w:rsidR="008F4D94" w:rsidRPr="006E069C" w14:paraId="2A50988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39A358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0463BE"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7358DA"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9245B2B"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CA4E65"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62E675C"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D401933" w14:textId="77777777" w:rsidR="008F4D94" w:rsidRPr="006E069C" w:rsidRDefault="008F4D94" w:rsidP="00190399">
            <w:pPr>
              <w:pStyle w:val="TAC"/>
              <w:rPr>
                <w:lang w:val="en-US" w:eastAsia="zh-CN"/>
              </w:rPr>
            </w:pPr>
            <w:r>
              <w:t>19</w:t>
            </w:r>
          </w:p>
        </w:tc>
        <w:tc>
          <w:tcPr>
            <w:tcW w:w="828" w:type="dxa"/>
            <w:tcBorders>
              <w:top w:val="single" w:sz="4" w:space="0" w:color="auto"/>
              <w:left w:val="single" w:sz="4" w:space="0" w:color="auto"/>
              <w:bottom w:val="single" w:sz="4" w:space="0" w:color="auto"/>
              <w:right w:val="single" w:sz="4" w:space="0" w:color="auto"/>
            </w:tcBorders>
          </w:tcPr>
          <w:p w14:paraId="2F139F22"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C9A85" w14:textId="77777777" w:rsidR="008F4D94" w:rsidRPr="006E069C" w:rsidRDefault="008F4D94" w:rsidP="00190399">
            <w:pPr>
              <w:pStyle w:val="TAC"/>
            </w:pPr>
            <w:r>
              <w:t>IMD3</w:t>
            </w:r>
          </w:p>
        </w:tc>
      </w:tr>
      <w:tr w:rsidR="008F4D94" w:rsidRPr="006E069C" w14:paraId="323941A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0F7BC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E855F"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14F7357" w14:textId="77777777" w:rsidR="008F4D94" w:rsidRPr="006E069C" w:rsidRDefault="008F4D94" w:rsidP="00190399">
            <w:pPr>
              <w:pStyle w:val="TAC"/>
              <w:rPr>
                <w:lang w:val="en-US" w:eastAsia="zh-CN"/>
              </w:rPr>
            </w:pPr>
            <w:r>
              <w:rPr>
                <w:lang w:val="en-US" w:eastAsia="zh-CN"/>
              </w:rPr>
              <w:t>2624</w:t>
            </w:r>
          </w:p>
        </w:tc>
        <w:tc>
          <w:tcPr>
            <w:tcW w:w="1012" w:type="dxa"/>
            <w:tcBorders>
              <w:top w:val="single" w:sz="4" w:space="0" w:color="auto"/>
              <w:left w:val="single" w:sz="4" w:space="0" w:color="auto"/>
              <w:bottom w:val="single" w:sz="4" w:space="0" w:color="auto"/>
              <w:right w:val="single" w:sz="4" w:space="0" w:color="auto"/>
            </w:tcBorders>
          </w:tcPr>
          <w:p w14:paraId="2008A4C1"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A532EB"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9F1AB2" w14:textId="77777777" w:rsidR="008F4D94" w:rsidRPr="006E069C" w:rsidRDefault="008F4D94" w:rsidP="00190399">
            <w:pPr>
              <w:pStyle w:val="TAC"/>
              <w:rPr>
                <w:lang w:val="en-US" w:eastAsia="zh-CN"/>
              </w:rPr>
            </w:pPr>
            <w:r>
              <w:rPr>
                <w:lang w:val="en-US" w:eastAsia="zh-CN"/>
              </w:rPr>
              <w:t>2624</w:t>
            </w:r>
          </w:p>
        </w:tc>
        <w:tc>
          <w:tcPr>
            <w:tcW w:w="797" w:type="dxa"/>
            <w:tcBorders>
              <w:top w:val="single" w:sz="4" w:space="0" w:color="auto"/>
              <w:left w:val="single" w:sz="4" w:space="0" w:color="auto"/>
              <w:bottom w:val="single" w:sz="4" w:space="0" w:color="auto"/>
              <w:right w:val="single" w:sz="4" w:space="0" w:color="auto"/>
            </w:tcBorders>
          </w:tcPr>
          <w:p w14:paraId="14CFD06B"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37B63BA"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D9BA8" w14:textId="77777777" w:rsidR="008F4D94" w:rsidRPr="006E069C" w:rsidRDefault="008F4D94" w:rsidP="00190399">
            <w:pPr>
              <w:pStyle w:val="TAC"/>
            </w:pPr>
            <w:r w:rsidRPr="00FD6450">
              <w:t>N/A</w:t>
            </w:r>
          </w:p>
        </w:tc>
      </w:tr>
      <w:tr w:rsidR="008F4D94" w:rsidRPr="006E069C" w14:paraId="6FEA50A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998009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5BED7C"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B28A35"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86CFD21"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7A7B8"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29F152" w14:textId="77777777" w:rsidR="008F4D94" w:rsidRPr="006E069C" w:rsidRDefault="008F4D94" w:rsidP="00190399">
            <w:pPr>
              <w:pStyle w:val="TAC"/>
              <w:rPr>
                <w:lang w:val="en-US" w:eastAsia="zh-CN"/>
              </w:rPr>
            </w:pPr>
            <w:r>
              <w:rPr>
                <w:lang w:val="en-US" w:eastAsia="zh-CN"/>
              </w:rPr>
              <w:t>1831</w:t>
            </w:r>
          </w:p>
        </w:tc>
        <w:tc>
          <w:tcPr>
            <w:tcW w:w="797" w:type="dxa"/>
            <w:tcBorders>
              <w:top w:val="single" w:sz="4" w:space="0" w:color="auto"/>
              <w:left w:val="single" w:sz="4" w:space="0" w:color="auto"/>
              <w:bottom w:val="single" w:sz="4" w:space="0" w:color="auto"/>
              <w:right w:val="single" w:sz="4" w:space="0" w:color="auto"/>
            </w:tcBorders>
          </w:tcPr>
          <w:p w14:paraId="261BA876" w14:textId="77777777" w:rsidR="008F4D94" w:rsidRPr="006E069C" w:rsidRDefault="008F4D94" w:rsidP="00190399">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E1A9043"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D0234" w14:textId="77777777" w:rsidR="008F4D94" w:rsidRPr="006E069C" w:rsidRDefault="008F4D94" w:rsidP="00190399">
            <w:pPr>
              <w:pStyle w:val="TAC"/>
            </w:pPr>
            <w:r>
              <w:t>IMD2</w:t>
            </w:r>
          </w:p>
        </w:tc>
      </w:tr>
      <w:tr w:rsidR="008F4D94" w:rsidRPr="006E069C" w14:paraId="6B48E8C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B2495E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83968"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BDF06E1"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6178CC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807A1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D9CA34"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D2F3005"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651DE7F"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18E31" w14:textId="77777777" w:rsidR="008F4D94" w:rsidRPr="006E069C" w:rsidRDefault="008F4D94" w:rsidP="00190399">
            <w:pPr>
              <w:pStyle w:val="TAC"/>
            </w:pPr>
            <w:r w:rsidRPr="00FD6450">
              <w:t>N/A</w:t>
            </w:r>
          </w:p>
        </w:tc>
      </w:tr>
      <w:tr w:rsidR="008F4D94" w:rsidRPr="006E069C" w14:paraId="5911BFC4"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6372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F1442"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6C90530" w14:textId="77777777" w:rsidR="008F4D94" w:rsidRPr="006E069C" w:rsidRDefault="008F4D94" w:rsidP="00190399">
            <w:pPr>
              <w:pStyle w:val="TAC"/>
              <w:rPr>
                <w:lang w:val="en-US" w:eastAsia="zh-CN"/>
              </w:rPr>
            </w:pPr>
            <w:r>
              <w:rPr>
                <w:lang w:val="en-US" w:eastAsia="zh-CN"/>
              </w:rPr>
              <w:t>2678</w:t>
            </w:r>
          </w:p>
        </w:tc>
        <w:tc>
          <w:tcPr>
            <w:tcW w:w="1012" w:type="dxa"/>
            <w:tcBorders>
              <w:top w:val="single" w:sz="4" w:space="0" w:color="auto"/>
              <w:left w:val="single" w:sz="4" w:space="0" w:color="auto"/>
              <w:bottom w:val="single" w:sz="4" w:space="0" w:color="auto"/>
              <w:right w:val="single" w:sz="4" w:space="0" w:color="auto"/>
            </w:tcBorders>
          </w:tcPr>
          <w:p w14:paraId="08D8DAC8"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DE40E"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32A5D0" w14:textId="77777777" w:rsidR="008F4D94" w:rsidRPr="006E069C" w:rsidRDefault="008F4D94" w:rsidP="00190399">
            <w:pPr>
              <w:pStyle w:val="TAC"/>
              <w:rPr>
                <w:lang w:val="en-US" w:eastAsia="zh-CN"/>
              </w:rPr>
            </w:pPr>
            <w:r>
              <w:rPr>
                <w:lang w:val="en-US" w:eastAsia="zh-CN"/>
              </w:rPr>
              <w:t>2678</w:t>
            </w:r>
          </w:p>
        </w:tc>
        <w:tc>
          <w:tcPr>
            <w:tcW w:w="797" w:type="dxa"/>
            <w:tcBorders>
              <w:top w:val="single" w:sz="4" w:space="0" w:color="auto"/>
              <w:left w:val="single" w:sz="4" w:space="0" w:color="auto"/>
              <w:bottom w:val="single" w:sz="4" w:space="0" w:color="auto"/>
              <w:right w:val="single" w:sz="4" w:space="0" w:color="auto"/>
            </w:tcBorders>
          </w:tcPr>
          <w:p w14:paraId="0F0FBCF0"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9CFF947"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B0B6A" w14:textId="77777777" w:rsidR="008F4D94" w:rsidRPr="006E069C" w:rsidRDefault="008F4D94" w:rsidP="00190399">
            <w:pPr>
              <w:pStyle w:val="TAC"/>
            </w:pPr>
            <w:r w:rsidRPr="00FD6450">
              <w:t>N/A</w:t>
            </w:r>
          </w:p>
        </w:tc>
      </w:tr>
    </w:tbl>
    <w:p w14:paraId="18F6AF60" w14:textId="77777777" w:rsidR="008F4D94" w:rsidRDefault="008F4D94" w:rsidP="008F4D94">
      <w:pPr>
        <w:rPr>
          <w:color w:val="0070C0"/>
        </w:rPr>
      </w:pPr>
    </w:p>
    <w:p w14:paraId="4AB2C24D" w14:textId="77777777" w:rsidR="008F4D94" w:rsidRDefault="008F4D94" w:rsidP="008F4D94">
      <w:pPr>
        <w:pStyle w:val="21"/>
      </w:pPr>
      <w:bookmarkStart w:id="517" w:name="_Toc180420699"/>
      <w:r>
        <w:t>5.42</w:t>
      </w:r>
      <w:r>
        <w:tab/>
        <w:t>CA_n3-n71-n77</w:t>
      </w:r>
      <w:bookmarkEnd w:id="517"/>
    </w:p>
    <w:p w14:paraId="46D4E84D" w14:textId="77777777" w:rsidR="008F4D94" w:rsidRDefault="008F4D94" w:rsidP="008F4D94">
      <w:pPr>
        <w:pStyle w:val="31"/>
        <w:rPr>
          <w:rFonts w:cs="Arial"/>
          <w:szCs w:val="28"/>
          <w:lang w:val="en-US" w:eastAsia="zh-CN"/>
        </w:rPr>
      </w:pPr>
      <w:bookmarkStart w:id="518" w:name="_Toc180420700"/>
      <w:r>
        <w:t>5.42.1</w:t>
      </w:r>
      <w:r>
        <w:tab/>
      </w:r>
      <w:r>
        <w:rPr>
          <w:rFonts w:cs="Arial"/>
          <w:szCs w:val="28"/>
          <w:lang w:val="en-US" w:eastAsia="zh-CN"/>
        </w:rPr>
        <w:t>Common for 1 band UL and 2 bands UL CA</w:t>
      </w:r>
      <w:bookmarkEnd w:id="518"/>
    </w:p>
    <w:p w14:paraId="70E0B420" w14:textId="77777777" w:rsidR="008F4D94" w:rsidRDefault="008F4D94" w:rsidP="008F4D94">
      <w:pPr>
        <w:pStyle w:val="41"/>
      </w:pPr>
      <w:bookmarkStart w:id="519" w:name="_Toc180420701"/>
      <w:r>
        <w:t>5.42.1.1</w:t>
      </w:r>
      <w:r>
        <w:tab/>
      </w:r>
      <w:r>
        <w:rPr>
          <w:rFonts w:cs="Arial"/>
          <w:lang w:eastAsia="zh-CN"/>
        </w:rPr>
        <w:t>Operating bands for CA</w:t>
      </w:r>
      <w:bookmarkEnd w:id="519"/>
    </w:p>
    <w:p w14:paraId="776B2DE0" w14:textId="77777777" w:rsidR="008F4D94" w:rsidRDefault="008F4D94" w:rsidP="008F4D94">
      <w:pPr>
        <w:pStyle w:val="TH"/>
        <w:rPr>
          <w:lang w:val="en-US"/>
        </w:rPr>
      </w:pPr>
      <w:r>
        <w:rPr>
          <w:rFonts w:cs="Arial"/>
        </w:rPr>
        <w:t xml:space="preserve">Table </w:t>
      </w:r>
      <w:r>
        <w:rPr>
          <w:rFonts w:cs="Arial" w:hint="eastAsia"/>
          <w:lang w:val="en-US" w:eastAsia="zh-CN"/>
        </w:rPr>
        <w:t>5.42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8594847"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BED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B54BD1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CE7EF3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D1814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48E1CCE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368A36"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B60F8D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237CF1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02105D8E" w14:textId="77777777" w:rsidR="008F4D94" w:rsidRDefault="008F4D94" w:rsidP="00190399">
            <w:pPr>
              <w:rPr>
                <w:rFonts w:ascii="Arial" w:hAnsi="Arial" w:cs="Arial"/>
                <w:b/>
                <w:bCs/>
                <w:color w:val="000000"/>
                <w:sz w:val="18"/>
                <w:szCs w:val="18"/>
              </w:rPr>
            </w:pPr>
          </w:p>
        </w:tc>
      </w:tr>
      <w:tr w:rsidR="008F4D94" w14:paraId="48E13D0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7E9C3B"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93C338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592002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1C11BC" w14:textId="77777777" w:rsidR="008F4D94" w:rsidRDefault="008F4D94" w:rsidP="00190399">
            <w:pPr>
              <w:rPr>
                <w:rFonts w:ascii="Aptos Narrow" w:hAnsi="Aptos Narrow"/>
                <w:color w:val="000000"/>
                <w:sz w:val="22"/>
                <w:szCs w:val="22"/>
              </w:rPr>
            </w:pPr>
          </w:p>
        </w:tc>
      </w:tr>
      <w:tr w:rsidR="008F4D94" w14:paraId="30EA800F"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EF06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D223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FB8EE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4912F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CCD6201"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3F8B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3C656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AE2F2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F8783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DBC5B7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58E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37A083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23D33F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7A280E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6E0E5905" w14:textId="77777777" w:rsidR="008F4D94" w:rsidRDefault="008F4D94" w:rsidP="008F4D94">
      <w:pPr>
        <w:pStyle w:val="TH"/>
      </w:pPr>
    </w:p>
    <w:p w14:paraId="3779FED7" w14:textId="77777777" w:rsidR="008F4D94" w:rsidRPr="005D2633" w:rsidRDefault="008F4D94" w:rsidP="008F4D94">
      <w:pPr>
        <w:pStyle w:val="41"/>
        <w:rPr>
          <w:rFonts w:cs="Arial"/>
          <w:lang w:eastAsia="zh-CN"/>
        </w:rPr>
      </w:pPr>
      <w:bookmarkStart w:id="520" w:name="_Toc180420702"/>
      <w:r>
        <w:rPr>
          <w:rFonts w:cs="Arial"/>
          <w:lang w:eastAsia="zh-CN"/>
        </w:rPr>
        <w:t>5.42</w:t>
      </w:r>
      <w:r w:rsidRPr="005D2633">
        <w:rPr>
          <w:rFonts w:cs="Arial"/>
          <w:lang w:eastAsia="zh-CN"/>
        </w:rPr>
        <w:t>.1.2</w:t>
      </w:r>
      <w:r w:rsidRPr="005D2633">
        <w:rPr>
          <w:rFonts w:cs="Arial"/>
          <w:lang w:eastAsia="zh-CN"/>
        </w:rPr>
        <w:tab/>
      </w:r>
      <w:r>
        <w:rPr>
          <w:rFonts w:cs="Arial"/>
          <w:lang w:eastAsia="zh-CN"/>
        </w:rPr>
        <w:t>Channel bandwidths per operating band for CA</w:t>
      </w:r>
      <w:bookmarkEnd w:id="520"/>
    </w:p>
    <w:p w14:paraId="5E3258D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243A91"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C872F09"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EB1596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DE7C5C2"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F9A91B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7D43AFF"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3E8209B"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B37973A" w14:textId="77777777" w:rsidR="008F4D94" w:rsidRDefault="008F4D94" w:rsidP="00190399">
            <w:pPr>
              <w:pStyle w:val="TAH"/>
              <w:rPr>
                <w:szCs w:val="18"/>
                <w:lang w:val="en-US" w:eastAsia="zh-CN"/>
              </w:rPr>
            </w:pPr>
            <w:r>
              <w:t>Bandwidth combination set</w:t>
            </w:r>
          </w:p>
        </w:tc>
      </w:tr>
      <w:tr w:rsidR="008F4D94" w14:paraId="39FF8BB9"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4BF62E9"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CA_n3A-n71A-n77A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D428214" w14:textId="77777777" w:rsidR="008F4D94" w:rsidRPr="009F77FB" w:rsidRDefault="008F4D94" w:rsidP="00190399">
            <w:pPr>
              <w:pStyle w:val="TAC"/>
              <w:rPr>
                <w:rFonts w:eastAsia="宋体" w:cs="Arial"/>
                <w:szCs w:val="18"/>
                <w:lang w:val="en-US" w:eastAsia="zh-CN"/>
              </w:rPr>
            </w:pPr>
            <w:r w:rsidRPr="009F77FB">
              <w:rPr>
                <w:rFonts w:eastAsia="宋体" w:cs="Arial"/>
                <w:szCs w:val="18"/>
                <w:lang w:val="en-US" w:eastAsia="zh-CN"/>
              </w:rPr>
              <w:t>CA_n3A-n71A</w:t>
            </w:r>
          </w:p>
          <w:p w14:paraId="1B84EF4B" w14:textId="77777777" w:rsidR="008F4D94" w:rsidRPr="009F77FB" w:rsidRDefault="008F4D94" w:rsidP="00190399">
            <w:pPr>
              <w:pStyle w:val="TAC"/>
              <w:rPr>
                <w:rFonts w:eastAsia="宋体" w:cs="Arial"/>
                <w:szCs w:val="18"/>
                <w:lang w:val="en-US" w:eastAsia="zh-CN"/>
              </w:rPr>
            </w:pPr>
            <w:r w:rsidRPr="009F77FB">
              <w:rPr>
                <w:rFonts w:eastAsia="宋体" w:cs="Arial"/>
                <w:szCs w:val="18"/>
                <w:lang w:val="en-US" w:eastAsia="zh-CN"/>
              </w:rPr>
              <w:t>CA_n3A-n77A</w:t>
            </w:r>
          </w:p>
          <w:p w14:paraId="55DCC24C" w14:textId="77777777" w:rsidR="008F4D94" w:rsidRPr="00B00CBD" w:rsidRDefault="008F4D94" w:rsidP="00190399">
            <w:pPr>
              <w:pStyle w:val="TAC"/>
              <w:rPr>
                <w:rFonts w:eastAsia="宋体" w:cs="Arial"/>
                <w:szCs w:val="18"/>
                <w:lang w:val="en-US" w:eastAsia="zh-CN"/>
              </w:rPr>
            </w:pPr>
            <w:r w:rsidRPr="009F77FB">
              <w:rPr>
                <w:rFonts w:eastAsia="宋体" w:cs="Arial"/>
                <w:szCs w:val="18"/>
                <w:lang w:val="en-US" w:eastAsia="zh-CN"/>
              </w:rPr>
              <w:t>CA_n71A-n77A</w:t>
            </w:r>
          </w:p>
        </w:tc>
        <w:tc>
          <w:tcPr>
            <w:tcW w:w="709" w:type="dxa"/>
            <w:tcBorders>
              <w:left w:val="single" w:sz="4" w:space="0" w:color="auto"/>
              <w:right w:val="single" w:sz="4" w:space="0" w:color="auto"/>
            </w:tcBorders>
            <w:vAlign w:val="center"/>
          </w:tcPr>
          <w:p w14:paraId="1116C457"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176F235"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B36A25D"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2E00919A"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1BA00C0E"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5FB3260"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70C87D0A"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671E59D"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290F9" w14:textId="77777777" w:rsidR="008F4D94" w:rsidRPr="00B00CBD" w:rsidRDefault="008F4D94" w:rsidP="00190399">
            <w:pPr>
              <w:pStyle w:val="TAC"/>
              <w:rPr>
                <w:rFonts w:cs="Arial"/>
                <w:szCs w:val="18"/>
                <w:lang w:val="en-US" w:eastAsia="zh-CN"/>
              </w:rPr>
            </w:pPr>
          </w:p>
        </w:tc>
      </w:tr>
      <w:tr w:rsidR="008F4D94" w14:paraId="2EA8D5DD"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E7F0F"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BD528C"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A146E24" w14:textId="77777777" w:rsidR="008F4D94" w:rsidRDefault="008F4D94" w:rsidP="00190399">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D25E80"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50CF" w14:textId="77777777" w:rsidR="008F4D94" w:rsidRPr="00B00CBD" w:rsidRDefault="008F4D94" w:rsidP="00190399">
            <w:pPr>
              <w:pStyle w:val="TAC"/>
              <w:rPr>
                <w:rFonts w:cs="Arial"/>
                <w:szCs w:val="18"/>
                <w:lang w:val="en-US" w:eastAsia="zh-CN"/>
              </w:rPr>
            </w:pPr>
          </w:p>
        </w:tc>
      </w:tr>
      <w:tr w:rsidR="008F4D94" w14:paraId="2685EDA5"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14FC3" w14:textId="77777777" w:rsidR="008F4D94" w:rsidRPr="00B00CBD" w:rsidRDefault="008F4D94" w:rsidP="00190399">
            <w:pPr>
              <w:pStyle w:val="TAC"/>
              <w:rPr>
                <w:rFonts w:cs="Arial"/>
                <w:szCs w:val="18"/>
                <w:lang w:val="en-US" w:eastAsia="zh-CN"/>
              </w:rPr>
            </w:pPr>
            <w:r>
              <w:rPr>
                <w:rFonts w:eastAsia="宋体" w:cs="Arial"/>
                <w:szCs w:val="18"/>
                <w:lang w:val="en-US" w:eastAsia="zh-CN"/>
              </w:rPr>
              <w:t>CA_n3A-n71A-n77(2A)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EFDA276" w14:textId="77777777" w:rsidR="008F4D94" w:rsidRPr="009F77FB" w:rsidRDefault="008F4D94" w:rsidP="00190399">
            <w:pPr>
              <w:pStyle w:val="TAC"/>
              <w:rPr>
                <w:rFonts w:eastAsia="宋体" w:cs="Arial"/>
                <w:szCs w:val="18"/>
                <w:lang w:val="en-US" w:eastAsia="zh-CN"/>
              </w:rPr>
            </w:pPr>
            <w:r w:rsidRPr="009F77FB">
              <w:rPr>
                <w:rFonts w:eastAsia="宋体" w:cs="Arial"/>
                <w:szCs w:val="18"/>
                <w:lang w:val="en-US" w:eastAsia="zh-CN"/>
              </w:rPr>
              <w:t>CA_n3A-n71A</w:t>
            </w:r>
          </w:p>
          <w:p w14:paraId="634E72AA" w14:textId="77777777" w:rsidR="008F4D94" w:rsidRPr="009F77FB" w:rsidRDefault="008F4D94" w:rsidP="00190399">
            <w:pPr>
              <w:pStyle w:val="TAC"/>
              <w:rPr>
                <w:rFonts w:eastAsia="宋体" w:cs="Arial"/>
                <w:szCs w:val="18"/>
                <w:lang w:val="en-US" w:eastAsia="zh-CN"/>
              </w:rPr>
            </w:pPr>
            <w:r w:rsidRPr="009F77FB">
              <w:rPr>
                <w:rFonts w:eastAsia="宋体" w:cs="Arial"/>
                <w:szCs w:val="18"/>
                <w:lang w:val="en-US" w:eastAsia="zh-CN"/>
              </w:rPr>
              <w:t>CA_n3A-n77A</w:t>
            </w:r>
          </w:p>
          <w:p w14:paraId="5391CFE1" w14:textId="77777777" w:rsidR="008F4D94" w:rsidRPr="00B00CBD" w:rsidRDefault="008F4D94" w:rsidP="00190399">
            <w:pPr>
              <w:pStyle w:val="TAC"/>
              <w:rPr>
                <w:rFonts w:cs="Arial"/>
                <w:szCs w:val="18"/>
                <w:lang w:val="en-US" w:eastAsia="zh-CN"/>
              </w:rPr>
            </w:pPr>
            <w:r w:rsidRPr="009F77FB">
              <w:rPr>
                <w:rFonts w:eastAsia="宋体" w:cs="Arial"/>
                <w:szCs w:val="18"/>
                <w:lang w:val="en-US" w:eastAsia="zh-CN"/>
              </w:rPr>
              <w:t>CA_n71A-n77A</w:t>
            </w:r>
          </w:p>
        </w:tc>
        <w:tc>
          <w:tcPr>
            <w:tcW w:w="709" w:type="dxa"/>
            <w:tcBorders>
              <w:top w:val="single" w:sz="4" w:space="0" w:color="auto"/>
              <w:left w:val="single" w:sz="4" w:space="0" w:color="auto"/>
              <w:right w:val="single" w:sz="4" w:space="0" w:color="auto"/>
            </w:tcBorders>
            <w:vAlign w:val="center"/>
          </w:tcPr>
          <w:p w14:paraId="1BE0C8B3"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19804C54"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CE910"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3ABDD92F"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7AFA9CD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B5F01D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6D7C346"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E6B0044"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9F5EE26" w14:textId="77777777" w:rsidR="008F4D94" w:rsidRPr="00B00CBD" w:rsidRDefault="008F4D94" w:rsidP="00190399">
            <w:pPr>
              <w:pStyle w:val="TAC"/>
              <w:rPr>
                <w:rFonts w:cs="Arial"/>
                <w:szCs w:val="18"/>
                <w:lang w:val="en-US" w:eastAsia="zh-CN"/>
              </w:rPr>
            </w:pPr>
          </w:p>
        </w:tc>
      </w:tr>
      <w:tr w:rsidR="008F4D94" w14:paraId="00AAEDF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2041AE74"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CE4B78"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F31FE55" w14:textId="77777777" w:rsidR="008F4D94" w:rsidRDefault="008F4D94" w:rsidP="00190399">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BF6BE27"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CA_n77(2A)_BCS_4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8549" w14:textId="77777777" w:rsidR="008F4D94" w:rsidRPr="00B00CBD" w:rsidRDefault="008F4D94" w:rsidP="00190399">
            <w:pPr>
              <w:pStyle w:val="TAC"/>
              <w:rPr>
                <w:rFonts w:cs="Arial"/>
                <w:szCs w:val="18"/>
                <w:lang w:val="en-US" w:eastAsia="zh-CN"/>
              </w:rPr>
            </w:pPr>
          </w:p>
        </w:tc>
      </w:tr>
    </w:tbl>
    <w:p w14:paraId="38777877" w14:textId="77777777" w:rsidR="008F4D94" w:rsidRDefault="008F4D94" w:rsidP="008F4D94">
      <w:pPr>
        <w:pStyle w:val="41"/>
        <w:rPr>
          <w:rFonts w:cs="Arial"/>
          <w:szCs w:val="22"/>
          <w:lang w:val="en-US" w:eastAsia="zh-CN"/>
        </w:rPr>
      </w:pPr>
      <w:bookmarkStart w:id="521" w:name="_Toc180420703"/>
      <w:r>
        <w:rPr>
          <w:rFonts w:cs="Arial"/>
          <w:lang w:eastAsia="zh-CN"/>
        </w:rPr>
        <w:t>5.42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21"/>
    </w:p>
    <w:p w14:paraId="5A554A5E"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-n77</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1512D4FD" w14:textId="77777777" w:rsidR="008F4D94" w:rsidRPr="009F77FB" w:rsidRDefault="008F4D94" w:rsidP="008F4D94">
      <w:pPr>
        <w:keepNext/>
        <w:keepLines/>
        <w:jc w:val="center"/>
        <w:rPr>
          <w:rFonts w:ascii="Arial" w:hAnsi="Arial" w:cs="Arial"/>
          <w:b/>
        </w:rPr>
      </w:pPr>
      <w:r w:rsidRPr="009F77FB">
        <w:rPr>
          <w:rFonts w:ascii="Arial" w:hAnsi="Arial" w:cs="Arial"/>
          <w:b/>
        </w:rPr>
        <w:t xml:space="preserve">Table </w:t>
      </w:r>
      <w:r>
        <w:rPr>
          <w:rFonts w:ascii="Arial" w:hAnsi="Arial" w:cs="Arial" w:hint="eastAsia"/>
          <w:b/>
        </w:rPr>
        <w:t>5.42</w:t>
      </w:r>
      <w:r w:rsidRPr="009F77FB">
        <w:rPr>
          <w:rFonts w:ascii="Arial" w:hAnsi="Arial" w:cs="Arial"/>
          <w:b/>
        </w:rPr>
        <w:t>.1.3-1: ΔTIB</w:t>
      </w:r>
      <w:proofErr w:type="gramStart"/>
      <w:r w:rsidRPr="009F77FB">
        <w:rPr>
          <w:rFonts w:ascii="Arial" w:hAnsi="Arial" w:cs="Arial"/>
          <w:b/>
        </w:rPr>
        <w:t>,c</w:t>
      </w:r>
      <w:proofErr w:type="gramEnd"/>
      <w:r w:rsidRPr="009F77FB">
        <w:rPr>
          <w:rFonts w:ascii="Arial" w:hAnsi="Arial" w:cs="Arial"/>
          <w:b/>
        </w:rPr>
        <w:t xml:space="preserve"> 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70C85A6"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1A36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66C1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F62021"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6703002"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8EE9C7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01F172D"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13B7F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CA_n3-n71-n77</w:t>
            </w:r>
          </w:p>
        </w:tc>
        <w:tc>
          <w:tcPr>
            <w:tcW w:w="1940" w:type="dxa"/>
            <w:tcBorders>
              <w:top w:val="nil"/>
              <w:left w:val="nil"/>
              <w:bottom w:val="single" w:sz="4" w:space="0" w:color="auto"/>
              <w:right w:val="single" w:sz="4" w:space="0" w:color="auto"/>
            </w:tcBorders>
            <w:shd w:val="clear" w:color="auto" w:fill="auto"/>
            <w:vAlign w:val="center"/>
            <w:hideMark/>
          </w:tcPr>
          <w:p w14:paraId="028A1467" w14:textId="77777777" w:rsidR="008F4D94" w:rsidRDefault="008F4D94" w:rsidP="00190399">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063D51FE" w14:textId="77777777" w:rsidR="008F4D94" w:rsidRDefault="008F4D94" w:rsidP="00190399">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797F34F2" w14:textId="77777777" w:rsidR="008F4D94" w:rsidRDefault="008F4D94" w:rsidP="00190399">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2B5AB5D3"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C8D9DC"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51FE1E84" w14:textId="77777777" w:rsidR="008F4D94" w:rsidRDefault="008F4D94" w:rsidP="008F4D94">
      <w:pPr>
        <w:pStyle w:val="TH"/>
        <w:spacing w:before="120" w:after="120"/>
        <w:rPr>
          <w:lang w:eastAsia="zh-CN"/>
        </w:rPr>
      </w:pPr>
      <w:r>
        <w:t xml:space="preserve">Table </w:t>
      </w:r>
      <w:r>
        <w:rPr>
          <w:lang w:val="en-US" w:eastAsia="zh-CN"/>
        </w:rPr>
        <w:t>5.42.1.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34980211"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5970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EDECE2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DA4CDF1"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69413BA"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39C5A05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30216"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67D9A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CA_n3-n71-n77</w:t>
            </w:r>
          </w:p>
        </w:tc>
        <w:tc>
          <w:tcPr>
            <w:tcW w:w="2040" w:type="dxa"/>
            <w:tcBorders>
              <w:top w:val="nil"/>
              <w:left w:val="nil"/>
              <w:bottom w:val="single" w:sz="4" w:space="0" w:color="auto"/>
              <w:right w:val="single" w:sz="4" w:space="0" w:color="auto"/>
            </w:tcBorders>
            <w:shd w:val="clear" w:color="auto" w:fill="auto"/>
            <w:vAlign w:val="center"/>
            <w:hideMark/>
          </w:tcPr>
          <w:p w14:paraId="7B9A1572" w14:textId="77777777" w:rsidR="008F4D94" w:rsidRDefault="008F4D94" w:rsidP="00190399">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6135AC0D" w14:textId="77777777" w:rsidR="008F4D94" w:rsidRDefault="008F4D94" w:rsidP="00190399">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63164F74" w14:textId="77777777" w:rsidR="008F4D94" w:rsidRDefault="008F4D94" w:rsidP="00190399">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0.5</w:t>
            </w:r>
          </w:p>
        </w:tc>
      </w:tr>
      <w:tr w:rsidR="008F4D94" w14:paraId="6C69F911"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A3E3E1"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84E235" w14:textId="77777777" w:rsidR="008F4D94" w:rsidRPr="005D2633" w:rsidRDefault="008F4D94" w:rsidP="008F4D94">
      <w:pPr>
        <w:pStyle w:val="31"/>
        <w:rPr>
          <w:rFonts w:cs="Arial"/>
          <w:szCs w:val="28"/>
          <w:lang w:val="en-US" w:eastAsia="zh-CN"/>
        </w:rPr>
      </w:pPr>
      <w:bookmarkStart w:id="522" w:name="_Toc180420704"/>
      <w:r>
        <w:rPr>
          <w:rFonts w:cs="Arial"/>
          <w:szCs w:val="28"/>
          <w:lang w:val="en-US" w:eastAsia="zh-CN"/>
        </w:rPr>
        <w:t>5.42</w:t>
      </w:r>
      <w:r w:rsidRPr="005D2633">
        <w:rPr>
          <w:rFonts w:cs="Arial"/>
          <w:szCs w:val="28"/>
          <w:lang w:val="en-US" w:eastAsia="zh-CN"/>
        </w:rPr>
        <w:t>.2</w:t>
      </w:r>
      <w:r w:rsidRPr="005D2633">
        <w:rPr>
          <w:rFonts w:cs="Arial"/>
          <w:szCs w:val="28"/>
          <w:lang w:val="en-US" w:eastAsia="zh-CN"/>
        </w:rPr>
        <w:tab/>
        <w:t>Specific for 2 bands UL CA</w:t>
      </w:r>
      <w:bookmarkEnd w:id="522"/>
    </w:p>
    <w:p w14:paraId="5CE6EDC8" w14:textId="77777777" w:rsidR="008F4D94" w:rsidRPr="00140BB6" w:rsidRDefault="008F4D94" w:rsidP="008F4D94">
      <w:pPr>
        <w:pStyle w:val="41"/>
      </w:pPr>
      <w:bookmarkStart w:id="523" w:name="_Toc180420705"/>
      <w:r>
        <w:t>5.42</w:t>
      </w:r>
      <w:r w:rsidRPr="00140BB6">
        <w:t>.2.1</w:t>
      </w:r>
      <w:r w:rsidRPr="00140BB6">
        <w:tab/>
        <w:t>UE co-existence studies</w:t>
      </w:r>
      <w:bookmarkEnd w:id="523"/>
    </w:p>
    <w:p w14:paraId="223D0C64" w14:textId="77777777" w:rsidR="008F4D94" w:rsidRPr="00242348" w:rsidRDefault="008F4D94" w:rsidP="008F4D94">
      <w:pPr>
        <w:pStyle w:val="51"/>
        <w:rPr>
          <w:snapToGrid w:val="0"/>
        </w:rPr>
      </w:pPr>
      <w:bookmarkStart w:id="524" w:name="_Toc180420706"/>
      <w:r>
        <w:rPr>
          <w:rFonts w:hint="eastAsia"/>
          <w:snapToGrid w:val="0"/>
        </w:rPr>
        <w:t>5.42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24"/>
    </w:p>
    <w:p w14:paraId="1B11200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B06CC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B23EFE9"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961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C01FD7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364D96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F4255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749894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702E4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7A14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B3D0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62F8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9EF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90B4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3F39F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AC6D6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5EDDBD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1169AD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2373 - 2483</w:t>
            </w:r>
          </w:p>
        </w:tc>
      </w:tr>
      <w:tr w:rsidR="008F4D94" w14:paraId="325A3A3E"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9FAF5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168B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141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9B76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6C3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884C8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933D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6C5A3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BD4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459 - 314</w:t>
            </w:r>
          </w:p>
        </w:tc>
      </w:tr>
      <w:tr w:rsidR="008F4D94" w14:paraId="4F96CC4D"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EC811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20B2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6462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1375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9560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5B259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2883D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57594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07CD4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3036 - 3181</w:t>
            </w:r>
          </w:p>
        </w:tc>
      </w:tr>
      <w:tr w:rsidR="008F4D94" w14:paraId="53155EE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BEC56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A925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110B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0253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431F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06F7E0"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5E6ED7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731638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C4C00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204 - 384</w:t>
            </w:r>
          </w:p>
        </w:tc>
      </w:tr>
      <w:tr w:rsidR="008F4D94" w14:paraId="4527F35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601C9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B36EE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5D37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15D8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B6D4EE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B045E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D765F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7D2C3" w14:textId="77777777" w:rsidR="008F4D94" w:rsidRDefault="008F4D94" w:rsidP="00190399">
            <w:pPr>
              <w:rPr>
                <w:rFonts w:ascii="Arial" w:hAnsi="Arial" w:cs="Arial"/>
                <w:color w:val="000000"/>
                <w:sz w:val="18"/>
                <w:szCs w:val="18"/>
              </w:rPr>
            </w:pPr>
          </w:p>
        </w:tc>
      </w:tr>
      <w:tr w:rsidR="008F4D94" w14:paraId="7F96A91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7868A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54AB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4855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0F0E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4DD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1CD72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E1E71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26A600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F1BE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3699 - 3879</w:t>
            </w:r>
          </w:p>
        </w:tc>
      </w:tr>
      <w:tr w:rsidR="008F4D94" w14:paraId="05EDE71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76993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150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42AF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5250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279A23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C7734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89EA31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8E48971" w14:textId="77777777" w:rsidR="008F4D94" w:rsidRDefault="008F4D94" w:rsidP="00190399">
            <w:pPr>
              <w:rPr>
                <w:rFonts w:ascii="Arial" w:hAnsi="Arial" w:cs="Arial"/>
                <w:color w:val="000000"/>
                <w:sz w:val="18"/>
                <w:szCs w:val="18"/>
              </w:rPr>
            </w:pPr>
          </w:p>
        </w:tc>
      </w:tr>
      <w:tr w:rsidR="008F4D94" w14:paraId="53ED9B7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0327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AC61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1C1F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E57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91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1BC451"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72EB7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CBF308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B4B8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6477 - 6142</w:t>
            </w:r>
          </w:p>
        </w:tc>
      </w:tr>
      <w:tr w:rsidR="008F4D94" w14:paraId="37EA75A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472A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315B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8761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AD7F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87D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B11E8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FE98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9F78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EFDAF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4029 - 3734</w:t>
            </w:r>
          </w:p>
        </w:tc>
      </w:tr>
      <w:tr w:rsidR="008F4D94" w14:paraId="189F5C0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EC521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11545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0A76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76D9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76A4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A79E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A0C5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D7A4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C2D60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7503 - 7838</w:t>
            </w:r>
          </w:p>
        </w:tc>
      </w:tr>
      <w:tr w:rsidR="008F4D94" w14:paraId="2C50EE0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4464B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D7D4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4E3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C49A5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1F7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485A089"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C8064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A621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6E2B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6456 - 6751</w:t>
            </w:r>
          </w:p>
        </w:tc>
      </w:tr>
      <w:tr w:rsidR="008F4D94" w14:paraId="5F56081A"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6C85CD"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281A664" w14:textId="77777777" w:rsidR="008F4D94" w:rsidRDefault="008F4D94" w:rsidP="008F4D94">
      <w:pPr>
        <w:pStyle w:val="TH"/>
        <w:rPr>
          <w:rFonts w:eastAsia="MS Mincho"/>
        </w:rPr>
      </w:pPr>
    </w:p>
    <w:p w14:paraId="42D8EEB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74BD38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02AC51CE" w14:textId="77777777" w:rsidTr="00190399">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DC9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04A02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C81492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DFDA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DB788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E67AC64"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CAEF2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448D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FBD1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984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8333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7396C9"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4D85D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158B1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84B0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5010 - 5985</w:t>
            </w:r>
          </w:p>
        </w:tc>
      </w:tr>
      <w:tr w:rsidR="008F4D94" w14:paraId="1796AFA4"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6C5BA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0536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50A25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45B4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2279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BC5DBB"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DCEB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4C7E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93B6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4815 - 6690</w:t>
            </w:r>
          </w:p>
        </w:tc>
      </w:tr>
      <w:tr w:rsidR="008F4D94" w14:paraId="27ABCBF6"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64813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BDC9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F6EF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3E44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DE8B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F2F1BB"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BC585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94B4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DE73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8310 - 10185</w:t>
            </w:r>
          </w:p>
        </w:tc>
      </w:tr>
      <w:tr w:rsidR="008F4D94" w14:paraId="09C6D2DF"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3076B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4808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7725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F1B6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F0AA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FD88CDC"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945C3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A1EA4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A609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8115 - 10890</w:t>
            </w:r>
          </w:p>
        </w:tc>
      </w:tr>
      <w:tr w:rsidR="008F4D94" w14:paraId="31E20A9A"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A0CF1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609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2903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7162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1125356"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BD90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4D632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9E27E42" w14:textId="77777777" w:rsidR="008F4D94" w:rsidRDefault="008F4D94" w:rsidP="00190399">
            <w:pPr>
              <w:rPr>
                <w:rFonts w:ascii="Arial" w:hAnsi="Arial" w:cs="Arial"/>
                <w:color w:val="000000"/>
                <w:sz w:val="18"/>
                <w:szCs w:val="18"/>
              </w:rPr>
            </w:pPr>
          </w:p>
        </w:tc>
      </w:tr>
      <w:tr w:rsidR="008F4D94" w14:paraId="17DF13CD"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3EE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A8B9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963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9AB3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E861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F4DA2F4"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7532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80EA59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F252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11610 - 14385</w:t>
            </w:r>
          </w:p>
        </w:tc>
      </w:tr>
      <w:tr w:rsidR="008F4D94" w14:paraId="7F7B1287"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71523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66AFC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6CD2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D4DE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CDB76B8"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82D2F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E3DC0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7D6012" w14:textId="77777777" w:rsidR="008F4D94" w:rsidRDefault="008F4D94" w:rsidP="00190399">
            <w:pPr>
              <w:rPr>
                <w:rFonts w:ascii="Arial" w:hAnsi="Arial" w:cs="Arial"/>
                <w:color w:val="000000"/>
                <w:sz w:val="18"/>
                <w:szCs w:val="18"/>
              </w:rPr>
            </w:pPr>
          </w:p>
        </w:tc>
      </w:tr>
      <w:tr w:rsidR="008F4D94" w14:paraId="4C305350"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66450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7456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385D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69C9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6B01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7C30A2"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F8EE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F552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6422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3840 - 2640</w:t>
            </w:r>
          </w:p>
        </w:tc>
      </w:tr>
      <w:tr w:rsidR="008F4D94" w14:paraId="411A9AAD"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288B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24F5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1FC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E21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0D58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9528DC"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ACB95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4FE8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9538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1245 - 3270</w:t>
            </w:r>
          </w:p>
        </w:tc>
      </w:tr>
      <w:tr w:rsidR="008F4D94" w14:paraId="5A6732E4"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D78B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C1C8A1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EAD2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A6B8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37F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868D13C"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83C1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C5B0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167A9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10140 - 11340</w:t>
            </w:r>
          </w:p>
        </w:tc>
      </w:tr>
      <w:tr w:rsidR="008F4D94" w14:paraId="279B2BF1"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82FCC6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C265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A4C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4FF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ABCB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3934D8"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1765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855035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6E6C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11730 - 13755</w:t>
            </w:r>
          </w:p>
        </w:tc>
      </w:tr>
      <w:tr w:rsidR="008F4D94" w14:paraId="34BF0D63" w14:textId="77777777" w:rsidTr="00190399">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AD205B"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071700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3AE26C1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Look w:val="04A0" w:firstRow="1" w:lastRow="0" w:firstColumn="1" w:lastColumn="0" w:noHBand="0" w:noVBand="1"/>
      </w:tblPr>
      <w:tblGrid>
        <w:gridCol w:w="2900"/>
        <w:gridCol w:w="1760"/>
        <w:gridCol w:w="1660"/>
        <w:gridCol w:w="1680"/>
        <w:gridCol w:w="1780"/>
      </w:tblGrid>
      <w:tr w:rsidR="008F4D94" w14:paraId="0D7630ED" w14:textId="77777777" w:rsidTr="00190399">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A2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8AD4B1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B26844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FAE5AB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DBB33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23E8BD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3FAA9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F7E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431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6BE1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B9E9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BC19ED"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86A7F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E797A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B206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3963 - 4898</w:t>
            </w:r>
          </w:p>
        </w:tc>
      </w:tr>
      <w:tr w:rsidR="008F4D94" w14:paraId="16EA6C1B"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3B742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E330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3D399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BCBD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B5FE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90155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41F2E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0FFFA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D06A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5902 - 7737</w:t>
            </w:r>
          </w:p>
        </w:tc>
      </w:tr>
      <w:tr w:rsidR="008F4D94" w14:paraId="2142EA27"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E9A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8DBEE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48D1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9AA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4BDB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7FAE54"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D95F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0ED64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3E7E4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7263 - 9098</w:t>
            </w:r>
          </w:p>
        </w:tc>
      </w:tr>
      <w:tr w:rsidR="008F4D94" w14:paraId="7099A188"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A4FB75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F3A45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89FE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EB85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714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BB32EE"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D6C0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A06C7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6DCF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9202 - 11937</w:t>
            </w:r>
          </w:p>
        </w:tc>
      </w:tr>
      <w:tr w:rsidR="008F4D94" w14:paraId="05A25B4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9DC66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D228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5571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E1AC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0E34923"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93703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3445F7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10E691D" w14:textId="77777777" w:rsidR="008F4D94" w:rsidRDefault="008F4D94" w:rsidP="00190399">
            <w:pPr>
              <w:rPr>
                <w:rFonts w:ascii="Arial" w:hAnsi="Arial" w:cs="Arial"/>
                <w:color w:val="000000"/>
                <w:sz w:val="18"/>
                <w:szCs w:val="18"/>
              </w:rPr>
            </w:pPr>
          </w:p>
        </w:tc>
      </w:tr>
      <w:tr w:rsidR="008F4D94" w14:paraId="447DF346"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79A81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3370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5D69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B66B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58B0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028253"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EAA0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A2E0A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45A6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10563 - 13298</w:t>
            </w:r>
          </w:p>
        </w:tc>
      </w:tr>
      <w:tr w:rsidR="008F4D94" w14:paraId="7B96197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4E713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D58F9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964E2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5B9C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44931CD"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5B15A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959E5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8C0B76A" w14:textId="77777777" w:rsidR="008F4D94" w:rsidRDefault="008F4D94" w:rsidP="00190399">
            <w:pPr>
              <w:rPr>
                <w:rFonts w:ascii="Arial" w:hAnsi="Arial" w:cs="Arial"/>
                <w:color w:val="000000"/>
                <w:sz w:val="18"/>
                <w:szCs w:val="18"/>
              </w:rPr>
            </w:pPr>
          </w:p>
        </w:tc>
      </w:tr>
      <w:tr w:rsidR="008F4D94" w14:paraId="7D2F348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086C9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3A1A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24A9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810C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B837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C778FC"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E327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E31E4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0E61B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508 - 1548</w:t>
            </w:r>
          </w:p>
        </w:tc>
      </w:tr>
      <w:tr w:rsidR="008F4D94" w14:paraId="286BE5F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79044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71D5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1DA0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9869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1CAED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B21029E"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6109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BFAA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0BEA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4506 - 6411</w:t>
            </w:r>
          </w:p>
        </w:tc>
      </w:tr>
      <w:tr w:rsidR="008F4D94" w14:paraId="1E2FDCB7"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6E6E6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8EFB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393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0B7A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62E6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E83DD"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33138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80DA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4F98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5952 - 6992</w:t>
            </w:r>
          </w:p>
        </w:tc>
      </w:tr>
      <w:tr w:rsidR="008F4D94" w14:paraId="3D234F5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659CF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4458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FF12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7FFC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0FAB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E6FB40"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EA6DEF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C3C1C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EED82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8589 - 10494</w:t>
            </w:r>
          </w:p>
        </w:tc>
      </w:tr>
      <w:tr w:rsidR="008F4D94" w14:paraId="1A33E6AC" w14:textId="77777777" w:rsidTr="00190399">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1B119"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F5863E" w14:textId="77777777" w:rsidR="006656B8" w:rsidRDefault="006656B8" w:rsidP="00CF42FD"/>
    <w:p w14:paraId="54251F1D" w14:textId="77777777" w:rsidR="008F4D94" w:rsidRPr="00627C18" w:rsidRDefault="008F4D94" w:rsidP="00CF42FD">
      <w:r w:rsidRPr="00627C18">
        <w:t xml:space="preserve">Based on the analysis in Table </w:t>
      </w:r>
      <w:r>
        <w:t>5.42</w:t>
      </w:r>
      <w:r w:rsidRPr="00627C18">
        <w:t>.2.1.1-1 there is</w:t>
      </w:r>
      <w:r>
        <w:t xml:space="preserve"> IMD3, IMD4 and IMD5 </w:t>
      </w:r>
      <w:r w:rsidRPr="00627C18">
        <w:t>from n</w:t>
      </w:r>
      <w:r>
        <w:t>3</w:t>
      </w:r>
      <w:r w:rsidRPr="00627C18">
        <w:t xml:space="preserve"> and n71 into RX band n7</w:t>
      </w:r>
      <w:r>
        <w:t>7</w:t>
      </w:r>
      <w:r w:rsidRPr="00627C18">
        <w:t>. </w:t>
      </w:r>
    </w:p>
    <w:p w14:paraId="2F277214" w14:textId="77777777" w:rsidR="008F4D94" w:rsidRPr="00627C18" w:rsidRDefault="008F4D94" w:rsidP="00CF42FD">
      <w:r w:rsidRPr="00627C18">
        <w:t xml:space="preserve">Based on the analysis in Table </w:t>
      </w:r>
      <w:r>
        <w:t>5.42</w:t>
      </w:r>
      <w:r w:rsidRPr="00627C18">
        <w:t>.2.1.1-</w:t>
      </w:r>
      <w:r>
        <w:t xml:space="preserve">2 </w:t>
      </w:r>
      <w:r w:rsidRPr="00627C18">
        <w:t>there is IMD</w:t>
      </w:r>
      <w:r>
        <w:t>3</w:t>
      </w:r>
      <w:r w:rsidRPr="00627C18">
        <w:t xml:space="preserve"> from n</w:t>
      </w:r>
      <w:r>
        <w:t>3</w:t>
      </w:r>
      <w:r w:rsidRPr="00627C18">
        <w:t xml:space="preserve"> and n7</w:t>
      </w:r>
      <w:r>
        <w:t>7</w:t>
      </w:r>
      <w:r w:rsidRPr="00627C18">
        <w:t xml:space="preserve"> into RX band n</w:t>
      </w:r>
      <w:r>
        <w:t>71</w:t>
      </w:r>
      <w:r w:rsidRPr="00627C18">
        <w:t>. </w:t>
      </w:r>
    </w:p>
    <w:p w14:paraId="17503B3D" w14:textId="77777777" w:rsidR="008F4D94" w:rsidRPr="00627C18" w:rsidRDefault="008F4D94" w:rsidP="00CF42FD">
      <w:r w:rsidRPr="00627C18">
        <w:t xml:space="preserve">Based on the analysis in Table </w:t>
      </w:r>
      <w:r>
        <w:t>5.42</w:t>
      </w:r>
      <w:r w:rsidRPr="00627C18">
        <w:t>.2.1.1-3 there is IMD</w:t>
      </w:r>
      <w:r>
        <w:t>4</w:t>
      </w:r>
      <w:r w:rsidRPr="00627C18">
        <w:t xml:space="preserve"> from n71 and n7</w:t>
      </w:r>
      <w:r>
        <w:t>7</w:t>
      </w:r>
      <w:r w:rsidRPr="00627C18">
        <w:t xml:space="preserve"> into RX band n</w:t>
      </w:r>
      <w:r>
        <w:t>3</w:t>
      </w:r>
      <w:r w:rsidRPr="00627C18">
        <w:t>. </w:t>
      </w:r>
    </w:p>
    <w:p w14:paraId="7BFD620E" w14:textId="77777777" w:rsidR="008F4D94" w:rsidRDefault="008F4D94" w:rsidP="00CF42FD">
      <w:pPr>
        <w:rPr>
          <w:snapToGrid w:val="0"/>
        </w:rPr>
      </w:pPr>
    </w:p>
    <w:p w14:paraId="42A7BD8E" w14:textId="77777777" w:rsidR="008F4D94" w:rsidRDefault="008F4D94" w:rsidP="008F4D94">
      <w:pPr>
        <w:pStyle w:val="41"/>
      </w:pPr>
      <w:bookmarkStart w:id="525" w:name="_Toc180420707"/>
      <w:r>
        <w:t>5.42</w:t>
      </w:r>
      <w:r w:rsidRPr="00AB69C8">
        <w:t>.2.</w:t>
      </w:r>
      <w:r>
        <w:t>2</w:t>
      </w:r>
      <w:r w:rsidRPr="00AB69C8">
        <w:tab/>
        <w:t>REFSENS requirements</w:t>
      </w:r>
      <w:bookmarkEnd w:id="525"/>
    </w:p>
    <w:p w14:paraId="381FBDD6" w14:textId="77777777" w:rsidR="008F4D94" w:rsidRPr="00F56C67" w:rsidRDefault="008F4D94" w:rsidP="008F4D94">
      <w:r>
        <w:t>The MSD values are re-used from CA_n66-n71-n77 for IMD3 into n77 and n71 and DC_71A_n25A-n77A for the IMD4 into n3.</w:t>
      </w:r>
    </w:p>
    <w:p w14:paraId="34C29EF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5.42</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F4D16B2"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95A77D3"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B3B5AB" w14:textId="77777777" w:rsidR="008F4D94" w:rsidRPr="006E069C" w:rsidRDefault="008F4D94" w:rsidP="00190399">
            <w:pPr>
              <w:pStyle w:val="TAH"/>
            </w:pPr>
            <w:r w:rsidRPr="006E069C">
              <w:t>Source of IMD</w:t>
            </w:r>
          </w:p>
        </w:tc>
      </w:tr>
      <w:tr w:rsidR="008F4D94" w:rsidRPr="006E069C" w14:paraId="7A99CB93"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B6C7FA1"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C6942F1"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D39F058"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C61CD0"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54C1DEC"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424AFB6"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E75D62C"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9A635F8"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7138B9" w14:textId="77777777" w:rsidR="008F4D94" w:rsidRPr="006E069C" w:rsidRDefault="008F4D94" w:rsidP="00190399">
            <w:pPr>
              <w:pStyle w:val="TAH"/>
            </w:pPr>
          </w:p>
        </w:tc>
      </w:tr>
      <w:tr w:rsidR="008F4D94" w:rsidRPr="006E069C" w14:paraId="0E8C88B3"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23B358" w14:textId="77777777" w:rsidR="008F4D94" w:rsidRDefault="008F4D94" w:rsidP="00190399">
            <w:pPr>
              <w:pStyle w:val="TAC"/>
              <w:rPr>
                <w:lang w:val="en-US" w:eastAsia="zh-CN"/>
              </w:rPr>
            </w:pPr>
            <w:r>
              <w:rPr>
                <w:lang w:val="en-US" w:eastAsia="zh-CN"/>
              </w:rPr>
              <w:t>CA_n3-n71-n77</w:t>
            </w:r>
          </w:p>
        </w:tc>
        <w:tc>
          <w:tcPr>
            <w:tcW w:w="923" w:type="dxa"/>
            <w:tcBorders>
              <w:top w:val="single" w:sz="4" w:space="0" w:color="auto"/>
              <w:left w:val="single" w:sz="4" w:space="0" w:color="auto"/>
              <w:right w:val="single" w:sz="4" w:space="0" w:color="auto"/>
            </w:tcBorders>
            <w:vAlign w:val="center"/>
          </w:tcPr>
          <w:p w14:paraId="69A43B5D" w14:textId="77777777" w:rsidR="008F4D94" w:rsidRPr="00D462F1" w:rsidRDefault="008F4D94" w:rsidP="00190399">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865D7D" w14:textId="77777777" w:rsidR="008F4D94" w:rsidRPr="00D462F1" w:rsidRDefault="008F4D94" w:rsidP="00190399">
            <w:pPr>
              <w:pStyle w:val="TAC"/>
              <w:rPr>
                <w:rFonts w:cs="Arial"/>
                <w:color w:val="000000"/>
                <w:szCs w:val="18"/>
              </w:rPr>
            </w:pPr>
            <w:r>
              <w:rPr>
                <w:rFonts w:cs="Arial"/>
                <w:color w:val="000000"/>
                <w:szCs w:val="18"/>
              </w:rPr>
              <w:t>1730</w:t>
            </w:r>
          </w:p>
        </w:tc>
        <w:tc>
          <w:tcPr>
            <w:tcW w:w="1012" w:type="dxa"/>
            <w:tcBorders>
              <w:top w:val="single" w:sz="4" w:space="0" w:color="auto"/>
              <w:left w:val="single" w:sz="4" w:space="0" w:color="auto"/>
              <w:right w:val="single" w:sz="4" w:space="0" w:color="auto"/>
            </w:tcBorders>
          </w:tcPr>
          <w:p w14:paraId="29BD642C" w14:textId="77777777" w:rsidR="008F4D94" w:rsidRPr="00D462F1"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1B8A4B4"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937A7D" w14:textId="77777777" w:rsidR="008F4D94" w:rsidRPr="00D462F1" w:rsidRDefault="008F4D94" w:rsidP="00190399">
            <w:pPr>
              <w:pStyle w:val="TAC"/>
              <w:rPr>
                <w:rFonts w:cs="Arial"/>
                <w:color w:val="000000"/>
                <w:szCs w:val="18"/>
              </w:rPr>
            </w:pPr>
            <w:r>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4BCED2DE"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7C7719"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9F1DBDD" w14:textId="77777777" w:rsidR="008F4D94" w:rsidRPr="00D462F1" w:rsidRDefault="008F4D94" w:rsidP="00190399">
            <w:pPr>
              <w:pStyle w:val="TAC"/>
              <w:rPr>
                <w:lang w:val="en-US" w:eastAsia="zh-CN"/>
              </w:rPr>
            </w:pPr>
            <w:r w:rsidRPr="00D462F1">
              <w:rPr>
                <w:lang w:val="en-US" w:eastAsia="zh-CN"/>
              </w:rPr>
              <w:t>N/A</w:t>
            </w:r>
          </w:p>
        </w:tc>
      </w:tr>
      <w:tr w:rsidR="008F4D94" w:rsidRPr="006E069C" w14:paraId="7767DE5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0650595"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E93F4B3"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0D1F737D" w14:textId="77777777" w:rsidR="008F4D94" w:rsidRPr="00D462F1" w:rsidRDefault="008F4D94" w:rsidP="00190399">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0A9E2AA6" w14:textId="77777777" w:rsidR="008F4D94" w:rsidRPr="00D462F1"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0D6EA88"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FF06780" w14:textId="77777777" w:rsidR="008F4D94" w:rsidRPr="00D462F1" w:rsidRDefault="008F4D94" w:rsidP="00190399">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4BFA2B2"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1509F"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0EA1F4" w14:textId="77777777" w:rsidR="008F4D94" w:rsidRPr="00D462F1" w:rsidRDefault="008F4D94" w:rsidP="00190399">
            <w:pPr>
              <w:pStyle w:val="TAC"/>
              <w:rPr>
                <w:lang w:val="en-US" w:eastAsia="zh-CN"/>
              </w:rPr>
            </w:pPr>
            <w:r w:rsidRPr="00D462F1">
              <w:rPr>
                <w:lang w:val="en-US" w:eastAsia="zh-CN"/>
              </w:rPr>
              <w:t>N/A</w:t>
            </w:r>
          </w:p>
        </w:tc>
      </w:tr>
      <w:tr w:rsidR="008F4D94" w:rsidRPr="006E069C" w14:paraId="268A928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6C97B22"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5A85A4C9"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540FA044"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6842418" w14:textId="77777777" w:rsidR="008F4D94" w:rsidRPr="00D462F1"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4669B34A"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right w:val="single" w:sz="4" w:space="0" w:color="auto"/>
            </w:tcBorders>
            <w:vAlign w:val="center"/>
          </w:tcPr>
          <w:p w14:paraId="60100069" w14:textId="77777777" w:rsidR="008F4D94" w:rsidRPr="00D462F1" w:rsidRDefault="008F4D94" w:rsidP="00190399">
            <w:pPr>
              <w:pStyle w:val="TAC"/>
              <w:rPr>
                <w:rFonts w:cs="Arial"/>
                <w:color w:val="000000"/>
                <w:szCs w:val="18"/>
              </w:rPr>
            </w:pPr>
            <w:r>
              <w:rPr>
                <w:rFonts w:cs="Arial"/>
                <w:color w:val="000000"/>
                <w:szCs w:val="18"/>
              </w:rPr>
              <w:t>4140</w:t>
            </w:r>
          </w:p>
        </w:tc>
        <w:tc>
          <w:tcPr>
            <w:tcW w:w="797" w:type="dxa"/>
            <w:tcBorders>
              <w:top w:val="single" w:sz="4" w:space="0" w:color="auto"/>
              <w:left w:val="single" w:sz="4" w:space="0" w:color="auto"/>
              <w:bottom w:val="single" w:sz="4" w:space="0" w:color="auto"/>
              <w:right w:val="single" w:sz="4" w:space="0" w:color="auto"/>
            </w:tcBorders>
          </w:tcPr>
          <w:p w14:paraId="60ECB6E0" w14:textId="77777777" w:rsidR="008F4D94" w:rsidRPr="00D462F1" w:rsidRDefault="008F4D94" w:rsidP="00190399">
            <w:pPr>
              <w:pStyle w:val="TAC"/>
              <w:rPr>
                <w:lang w:val="en-US" w:eastAsia="zh-CN"/>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vAlign w:val="center"/>
          </w:tcPr>
          <w:p w14:paraId="74309D71"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14F1BD" w14:textId="77777777" w:rsidR="008F4D94" w:rsidRPr="00D462F1" w:rsidRDefault="008F4D94" w:rsidP="00190399">
            <w:pPr>
              <w:pStyle w:val="TAC"/>
              <w:rPr>
                <w:lang w:val="en-US" w:eastAsia="zh-CN"/>
              </w:rPr>
            </w:pPr>
            <w:r w:rsidRPr="00D462F1">
              <w:rPr>
                <w:lang w:val="en-US" w:eastAsia="zh-CN"/>
              </w:rPr>
              <w:t>IMD</w:t>
            </w:r>
            <w:r>
              <w:rPr>
                <w:lang w:val="en-US" w:eastAsia="zh-CN"/>
              </w:rPr>
              <w:t>3</w:t>
            </w:r>
            <w:r>
              <w:rPr>
                <w:vertAlign w:val="superscript"/>
                <w:lang w:val="en-US" w:eastAsia="zh-CN"/>
              </w:rPr>
              <w:t>1</w:t>
            </w:r>
          </w:p>
        </w:tc>
      </w:tr>
      <w:tr w:rsidR="008F4D94" w:rsidRPr="006E069C" w14:paraId="609D655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D24786C"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B2C9B3A" w14:textId="77777777" w:rsidR="008F4D94" w:rsidRPr="00D462F1" w:rsidRDefault="008F4D94" w:rsidP="00190399">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294BF1AA" w14:textId="77777777" w:rsidR="008F4D94" w:rsidRDefault="008F4D94" w:rsidP="00190399">
            <w:pPr>
              <w:pStyle w:val="TAC"/>
              <w:rPr>
                <w:rFonts w:cs="Arial"/>
                <w:color w:val="000000"/>
                <w:szCs w:val="18"/>
              </w:rPr>
            </w:pPr>
            <w:r>
              <w:rPr>
                <w:rFonts w:cs="Arial"/>
                <w:color w:val="000000"/>
                <w:szCs w:val="18"/>
              </w:rPr>
              <w:t>1747</w:t>
            </w:r>
          </w:p>
        </w:tc>
        <w:tc>
          <w:tcPr>
            <w:tcW w:w="1012" w:type="dxa"/>
            <w:tcBorders>
              <w:top w:val="single" w:sz="4" w:space="0" w:color="auto"/>
              <w:left w:val="single" w:sz="4" w:space="0" w:color="auto"/>
              <w:right w:val="single" w:sz="4" w:space="0" w:color="auto"/>
            </w:tcBorders>
          </w:tcPr>
          <w:p w14:paraId="6182C851" w14:textId="77777777" w:rsidR="008F4D94"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14BC927"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70D56F" w14:textId="77777777" w:rsidR="008F4D94" w:rsidRDefault="008F4D94" w:rsidP="00190399">
            <w:pPr>
              <w:pStyle w:val="TAC"/>
              <w:rPr>
                <w:rFonts w:cs="Arial"/>
                <w:color w:val="000000"/>
                <w:szCs w:val="18"/>
              </w:rPr>
            </w:pPr>
            <w:r>
              <w:rPr>
                <w:rFonts w:cs="Arial"/>
                <w:color w:val="000000"/>
                <w:szCs w:val="18"/>
              </w:rPr>
              <w:t>1842</w:t>
            </w:r>
          </w:p>
        </w:tc>
        <w:tc>
          <w:tcPr>
            <w:tcW w:w="797" w:type="dxa"/>
            <w:tcBorders>
              <w:top w:val="single" w:sz="4" w:space="0" w:color="auto"/>
              <w:left w:val="single" w:sz="4" w:space="0" w:color="auto"/>
              <w:bottom w:val="single" w:sz="4" w:space="0" w:color="auto"/>
              <w:right w:val="single" w:sz="4" w:space="0" w:color="auto"/>
            </w:tcBorders>
          </w:tcPr>
          <w:p w14:paraId="1AB8A4F8" w14:textId="77777777" w:rsidR="008F4D94" w:rsidRPr="00D462F1" w:rsidRDefault="008F4D94" w:rsidP="00190399">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89D86ED"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4DFADB" w14:textId="77777777" w:rsidR="008F4D94" w:rsidRPr="00D462F1" w:rsidRDefault="008F4D94" w:rsidP="00190399">
            <w:pPr>
              <w:pStyle w:val="TAC"/>
              <w:rPr>
                <w:lang w:val="en-US" w:eastAsia="zh-CN"/>
              </w:rPr>
            </w:pPr>
            <w:r w:rsidRPr="00D462F1">
              <w:rPr>
                <w:lang w:val="en-US" w:eastAsia="zh-CN"/>
              </w:rPr>
              <w:t>N/A</w:t>
            </w:r>
          </w:p>
        </w:tc>
      </w:tr>
      <w:tr w:rsidR="008F4D94" w:rsidRPr="006E069C" w14:paraId="3911C81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145CD3E"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3DDF890F"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4399CD81" w14:textId="77777777" w:rsidR="008F4D94" w:rsidRDefault="008F4D94" w:rsidP="00190399">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7E6DAB85" w14:textId="77777777" w:rsidR="008F4D94"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05A0F77"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2A1035B4" w14:textId="77777777" w:rsidR="008F4D94" w:rsidRDefault="008F4D94" w:rsidP="00190399">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AE8FC54" w14:textId="77777777" w:rsidR="008F4D94" w:rsidRPr="00D462F1" w:rsidRDefault="008F4D94" w:rsidP="00190399">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724F65C"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00C0B14" w14:textId="77777777" w:rsidR="008F4D94" w:rsidRPr="00D462F1" w:rsidRDefault="008F4D94" w:rsidP="00190399">
            <w:pPr>
              <w:pStyle w:val="TAC"/>
              <w:rPr>
                <w:lang w:val="en-US" w:eastAsia="zh-CN"/>
              </w:rPr>
            </w:pPr>
            <w:r w:rsidRPr="00D462F1">
              <w:rPr>
                <w:lang w:val="en-US" w:eastAsia="zh-CN"/>
              </w:rPr>
              <w:t>N/A</w:t>
            </w:r>
          </w:p>
        </w:tc>
      </w:tr>
      <w:tr w:rsidR="008F4D94" w:rsidRPr="006E069C" w14:paraId="622EFC1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A353127"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5ABA478"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04D180D0" w14:textId="77777777" w:rsidR="008F4D94"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44770A5" w14:textId="77777777" w:rsidR="008F4D94"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3B955E9" w14:textId="77777777" w:rsidR="008F4D94" w:rsidRDefault="008F4D94" w:rsidP="00190399">
            <w:pPr>
              <w:pStyle w:val="TAC"/>
            </w:pPr>
            <w:r>
              <w:t>N/A</w:t>
            </w:r>
          </w:p>
        </w:tc>
        <w:tc>
          <w:tcPr>
            <w:tcW w:w="881" w:type="dxa"/>
            <w:tcBorders>
              <w:top w:val="single" w:sz="4" w:space="0" w:color="auto"/>
              <w:left w:val="single" w:sz="4" w:space="0" w:color="auto"/>
              <w:right w:val="single" w:sz="4" w:space="0" w:color="auto"/>
            </w:tcBorders>
            <w:vAlign w:val="center"/>
          </w:tcPr>
          <w:p w14:paraId="2821C21C" w14:textId="77777777" w:rsidR="008F4D94" w:rsidRDefault="008F4D94" w:rsidP="00190399">
            <w:pPr>
              <w:pStyle w:val="TAC"/>
              <w:rPr>
                <w:rFonts w:cs="Arial"/>
                <w:color w:val="000000"/>
                <w:szCs w:val="18"/>
              </w:rPr>
            </w:pPr>
            <w:r>
              <w:rPr>
                <w:rFonts w:cs="Arial"/>
                <w:color w:val="000000"/>
                <w:szCs w:val="18"/>
              </w:rPr>
              <w:t>3787</w:t>
            </w:r>
          </w:p>
        </w:tc>
        <w:tc>
          <w:tcPr>
            <w:tcW w:w="797" w:type="dxa"/>
            <w:tcBorders>
              <w:top w:val="single" w:sz="4" w:space="0" w:color="auto"/>
              <w:left w:val="single" w:sz="4" w:space="0" w:color="auto"/>
              <w:bottom w:val="single" w:sz="4" w:space="0" w:color="auto"/>
              <w:right w:val="single" w:sz="4" w:space="0" w:color="auto"/>
            </w:tcBorders>
          </w:tcPr>
          <w:p w14:paraId="32206664" w14:textId="77777777" w:rsidR="008F4D94" w:rsidRPr="00D462F1" w:rsidRDefault="008F4D94" w:rsidP="00190399">
            <w:pPr>
              <w:pStyle w:val="TAC"/>
              <w:rPr>
                <w:rFonts w:eastAsia="Malgun Gothic"/>
                <w:lang w:eastAsia="ko-KR"/>
              </w:rPr>
            </w:pPr>
            <w:r w:rsidRPr="00D462F1">
              <w:rPr>
                <w:rFonts w:eastAsia="Malgun Gothic"/>
                <w:lang w:eastAsia="ko-KR"/>
              </w:rPr>
              <w:t>1</w:t>
            </w:r>
            <w:r>
              <w:rPr>
                <w:rFonts w:eastAsia="Malgun Gothic"/>
                <w:lang w:eastAsia="ko-KR"/>
              </w:rPr>
              <w:t>0.1</w:t>
            </w:r>
          </w:p>
        </w:tc>
        <w:tc>
          <w:tcPr>
            <w:tcW w:w="828" w:type="dxa"/>
            <w:tcBorders>
              <w:top w:val="single" w:sz="4" w:space="0" w:color="auto"/>
              <w:left w:val="single" w:sz="4" w:space="0" w:color="auto"/>
              <w:right w:val="single" w:sz="4" w:space="0" w:color="auto"/>
            </w:tcBorders>
            <w:vAlign w:val="center"/>
          </w:tcPr>
          <w:p w14:paraId="2004E957"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7786E5E" w14:textId="77777777" w:rsidR="008F4D94" w:rsidRPr="00D462F1" w:rsidRDefault="008F4D94" w:rsidP="00190399">
            <w:pPr>
              <w:pStyle w:val="TAC"/>
              <w:rPr>
                <w:lang w:val="en-US" w:eastAsia="zh-CN"/>
              </w:rPr>
            </w:pPr>
            <w:r w:rsidRPr="00D462F1">
              <w:rPr>
                <w:lang w:val="en-US" w:eastAsia="zh-CN"/>
              </w:rPr>
              <w:t>IMD</w:t>
            </w:r>
            <w:r>
              <w:rPr>
                <w:lang w:val="en-US" w:eastAsia="zh-CN"/>
              </w:rPr>
              <w:t>4</w:t>
            </w:r>
          </w:p>
        </w:tc>
      </w:tr>
      <w:tr w:rsidR="008F4D94" w:rsidRPr="006E069C" w14:paraId="0349F06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F89E69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5FAF02" w14:textId="77777777" w:rsidR="008F4D94" w:rsidRPr="006E069C" w:rsidRDefault="008F4D94" w:rsidP="00190399">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79C9A123" w14:textId="77777777" w:rsidR="008F4D94" w:rsidRPr="006E069C" w:rsidRDefault="008F4D94" w:rsidP="00190399">
            <w:pPr>
              <w:pStyle w:val="TAC"/>
              <w:rPr>
                <w:lang w:val="en-US" w:eastAsia="zh-CN"/>
              </w:rPr>
            </w:pPr>
            <w:r w:rsidRPr="00D462F1">
              <w:rPr>
                <w:rFonts w:cs="Arial"/>
                <w:color w:val="000000"/>
                <w:szCs w:val="18"/>
              </w:rPr>
              <w:t>17</w:t>
            </w:r>
            <w:r>
              <w:rPr>
                <w:rFonts w:cs="Arial"/>
                <w:color w:val="000000"/>
                <w:szCs w:val="18"/>
              </w:rPr>
              <w:t>48</w:t>
            </w:r>
          </w:p>
        </w:tc>
        <w:tc>
          <w:tcPr>
            <w:tcW w:w="1012" w:type="dxa"/>
            <w:tcBorders>
              <w:top w:val="single" w:sz="4" w:space="0" w:color="auto"/>
              <w:left w:val="single" w:sz="4" w:space="0" w:color="auto"/>
              <w:right w:val="single" w:sz="4" w:space="0" w:color="auto"/>
            </w:tcBorders>
          </w:tcPr>
          <w:p w14:paraId="4737AB82"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DBB745E" w14:textId="77777777" w:rsidR="008F4D94" w:rsidRPr="006E069C" w:rsidRDefault="008F4D94" w:rsidP="00190399">
            <w:pPr>
              <w:pStyle w:val="TAC"/>
              <w:rPr>
                <w:lang w:val="en-US" w:eastAsia="zh-CN"/>
              </w:rPr>
            </w:pPr>
            <w:r>
              <w:t>25</w:t>
            </w:r>
          </w:p>
        </w:tc>
        <w:tc>
          <w:tcPr>
            <w:tcW w:w="881" w:type="dxa"/>
            <w:tcBorders>
              <w:top w:val="single" w:sz="4" w:space="0" w:color="auto"/>
              <w:left w:val="single" w:sz="4" w:space="0" w:color="auto"/>
              <w:right w:val="single" w:sz="4" w:space="0" w:color="auto"/>
            </w:tcBorders>
            <w:vAlign w:val="center"/>
          </w:tcPr>
          <w:p w14:paraId="5B6C0154" w14:textId="77777777" w:rsidR="008F4D94" w:rsidRPr="006E069C" w:rsidRDefault="008F4D94" w:rsidP="00190399">
            <w:pPr>
              <w:pStyle w:val="TAC"/>
              <w:rPr>
                <w:lang w:val="en-US" w:eastAsia="zh-CN"/>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597BE2C8" w14:textId="77777777" w:rsidR="008F4D94" w:rsidRPr="006E069C" w:rsidRDefault="008F4D94" w:rsidP="00190399">
            <w:pPr>
              <w:pStyle w:val="TAC"/>
              <w:rPr>
                <w:lang w:val="en-US" w:eastAsia="zh-CN"/>
              </w:rPr>
            </w:pPr>
            <w:r>
              <w:rPr>
                <w:szCs w:val="18"/>
                <w:lang w:eastAsia="ja-JP"/>
              </w:rPr>
              <w:t>N/A</w:t>
            </w:r>
          </w:p>
        </w:tc>
        <w:tc>
          <w:tcPr>
            <w:tcW w:w="828" w:type="dxa"/>
            <w:tcBorders>
              <w:top w:val="single" w:sz="4" w:space="0" w:color="auto"/>
              <w:left w:val="single" w:sz="4" w:space="0" w:color="auto"/>
              <w:right w:val="single" w:sz="4" w:space="0" w:color="auto"/>
            </w:tcBorders>
            <w:vAlign w:val="center"/>
          </w:tcPr>
          <w:p w14:paraId="00B808BF"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F34450E" w14:textId="77777777" w:rsidR="008F4D94" w:rsidRPr="006E069C" w:rsidRDefault="008F4D94" w:rsidP="00190399">
            <w:pPr>
              <w:pStyle w:val="TAC"/>
            </w:pPr>
            <w:r>
              <w:rPr>
                <w:lang w:val="en-US" w:eastAsia="zh-CN"/>
              </w:rPr>
              <w:t>N/A</w:t>
            </w:r>
          </w:p>
        </w:tc>
      </w:tr>
      <w:tr w:rsidR="008F4D94" w:rsidRPr="006E069C" w14:paraId="1EA6C35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6973A0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99E1A5" w14:textId="77777777" w:rsidR="008F4D94" w:rsidRPr="006E069C" w:rsidRDefault="008F4D94" w:rsidP="00190399">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472477D"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F2D6A5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565776"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766365D" w14:textId="77777777" w:rsidR="008F4D94" w:rsidRPr="006E069C" w:rsidRDefault="008F4D94" w:rsidP="00190399">
            <w:pPr>
              <w:pStyle w:val="TAC"/>
              <w:rPr>
                <w:lang w:val="en-US" w:eastAsia="zh-CN"/>
              </w:rPr>
            </w:pPr>
            <w:r>
              <w:rPr>
                <w:rFonts w:cs="Arial"/>
                <w:color w:val="000000"/>
                <w:szCs w:val="18"/>
              </w:rPr>
              <w:t>632</w:t>
            </w:r>
          </w:p>
        </w:tc>
        <w:tc>
          <w:tcPr>
            <w:tcW w:w="797" w:type="dxa"/>
            <w:tcBorders>
              <w:top w:val="single" w:sz="4" w:space="0" w:color="auto"/>
              <w:left w:val="single" w:sz="4" w:space="0" w:color="auto"/>
              <w:bottom w:val="single" w:sz="4" w:space="0" w:color="auto"/>
              <w:right w:val="single" w:sz="4" w:space="0" w:color="auto"/>
            </w:tcBorders>
          </w:tcPr>
          <w:p w14:paraId="1740683A" w14:textId="77777777" w:rsidR="008F4D94" w:rsidRPr="006E069C" w:rsidRDefault="008F4D94" w:rsidP="00190399">
            <w:pPr>
              <w:pStyle w:val="TAC"/>
              <w:rPr>
                <w:lang w:val="en-US"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CEB35C4"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A58A1" w14:textId="77777777" w:rsidR="008F4D94" w:rsidRPr="006E069C" w:rsidRDefault="008F4D94" w:rsidP="00190399">
            <w:pPr>
              <w:pStyle w:val="TAC"/>
            </w:pPr>
            <w:r>
              <w:rPr>
                <w:lang w:val="en-US" w:eastAsia="zh-CN"/>
              </w:rPr>
              <w:t>IMD3</w:t>
            </w:r>
          </w:p>
        </w:tc>
      </w:tr>
      <w:tr w:rsidR="008F4D94" w:rsidRPr="006E069C" w14:paraId="0367457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EA103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077B63" w14:textId="77777777" w:rsidR="008F4D94" w:rsidRPr="006E069C" w:rsidRDefault="008F4D94" w:rsidP="00190399">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4152841" w14:textId="77777777" w:rsidR="008F4D94" w:rsidRPr="006E069C" w:rsidRDefault="008F4D94" w:rsidP="00190399">
            <w:pPr>
              <w:pStyle w:val="TAC"/>
              <w:rPr>
                <w:lang w:val="en-US" w:eastAsia="zh-CN"/>
              </w:rPr>
            </w:pPr>
            <w:r>
              <w:rPr>
                <w:rFonts w:cs="Arial"/>
                <w:color w:val="000000"/>
                <w:szCs w:val="18"/>
              </w:rPr>
              <w:t>4128</w:t>
            </w:r>
          </w:p>
        </w:tc>
        <w:tc>
          <w:tcPr>
            <w:tcW w:w="1012" w:type="dxa"/>
            <w:tcBorders>
              <w:top w:val="single" w:sz="4" w:space="0" w:color="auto"/>
              <w:left w:val="single" w:sz="4" w:space="0" w:color="auto"/>
              <w:bottom w:val="single" w:sz="4" w:space="0" w:color="auto"/>
              <w:right w:val="single" w:sz="4" w:space="0" w:color="auto"/>
            </w:tcBorders>
          </w:tcPr>
          <w:p w14:paraId="6AB634A8"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0F094A" w14:textId="77777777" w:rsidR="008F4D94" w:rsidRPr="006E069C" w:rsidRDefault="008F4D94" w:rsidP="00190399">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AE44A2E" w14:textId="77777777" w:rsidR="008F4D94" w:rsidRPr="006E069C" w:rsidRDefault="008F4D94" w:rsidP="00190399">
            <w:pPr>
              <w:pStyle w:val="TAC"/>
              <w:rPr>
                <w:lang w:val="en-US" w:eastAsia="zh-CN"/>
              </w:rPr>
            </w:pPr>
            <w:r>
              <w:rPr>
                <w:rFonts w:cs="Arial"/>
                <w:color w:val="000000"/>
                <w:szCs w:val="18"/>
              </w:rPr>
              <w:t>4128</w:t>
            </w:r>
          </w:p>
        </w:tc>
        <w:tc>
          <w:tcPr>
            <w:tcW w:w="797" w:type="dxa"/>
            <w:tcBorders>
              <w:top w:val="single" w:sz="4" w:space="0" w:color="auto"/>
              <w:left w:val="single" w:sz="4" w:space="0" w:color="auto"/>
              <w:bottom w:val="single" w:sz="4" w:space="0" w:color="auto"/>
              <w:right w:val="single" w:sz="4" w:space="0" w:color="auto"/>
            </w:tcBorders>
          </w:tcPr>
          <w:p w14:paraId="62FE8892" w14:textId="77777777" w:rsidR="008F4D94" w:rsidRPr="006E069C" w:rsidRDefault="008F4D94" w:rsidP="00190399">
            <w:pPr>
              <w:pStyle w:val="TAC"/>
              <w:rPr>
                <w:lang w:val="en-US" w:eastAsia="zh-CN"/>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3C47"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75792" w14:textId="77777777" w:rsidR="008F4D94" w:rsidRPr="006E069C" w:rsidRDefault="008F4D94" w:rsidP="00190399">
            <w:pPr>
              <w:pStyle w:val="TAC"/>
            </w:pPr>
            <w:r>
              <w:rPr>
                <w:lang w:val="en-US" w:eastAsia="zh-CN"/>
              </w:rPr>
              <w:t>N/A</w:t>
            </w:r>
          </w:p>
        </w:tc>
      </w:tr>
      <w:tr w:rsidR="008F4D94" w:rsidRPr="006E069C" w14:paraId="2296032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BE0E6B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0817A" w14:textId="77777777" w:rsidR="008F4D94" w:rsidRPr="00D462F1" w:rsidRDefault="008F4D94" w:rsidP="00190399">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bottom w:val="single" w:sz="4" w:space="0" w:color="auto"/>
              <w:right w:val="single" w:sz="4" w:space="0" w:color="auto"/>
            </w:tcBorders>
          </w:tcPr>
          <w:p w14:paraId="24741497" w14:textId="77777777" w:rsidR="008F4D94" w:rsidRDefault="008F4D94" w:rsidP="00190399">
            <w:pPr>
              <w:pStyle w:val="TAC"/>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446B4A8" w14:textId="77777777" w:rsidR="008F4D94" w:rsidRPr="00D462F1" w:rsidRDefault="008F4D94" w:rsidP="00190399">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8D55AA" w14:textId="77777777" w:rsidR="008F4D94" w:rsidRDefault="008F4D94" w:rsidP="00190399">
            <w:pPr>
              <w:pStyle w:val="TAC"/>
            </w:pPr>
            <w:r>
              <w:t>N/A</w:t>
            </w:r>
          </w:p>
        </w:tc>
        <w:tc>
          <w:tcPr>
            <w:tcW w:w="881" w:type="dxa"/>
            <w:tcBorders>
              <w:top w:val="single" w:sz="4" w:space="0" w:color="auto"/>
              <w:left w:val="single" w:sz="4" w:space="0" w:color="auto"/>
              <w:bottom w:val="single" w:sz="4" w:space="0" w:color="auto"/>
              <w:right w:val="single" w:sz="4" w:space="0" w:color="auto"/>
            </w:tcBorders>
          </w:tcPr>
          <w:p w14:paraId="041C4349" w14:textId="77777777" w:rsidR="008F4D94" w:rsidRPr="00D462F1" w:rsidRDefault="008F4D94" w:rsidP="00190399">
            <w:pPr>
              <w:pStyle w:val="TAC"/>
              <w:rPr>
                <w:rFonts w:cs="Arial"/>
                <w:color w:val="000000"/>
                <w:szCs w:val="18"/>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4B4E09FB" w14:textId="77777777" w:rsidR="008F4D94" w:rsidRPr="00D462F1" w:rsidRDefault="008F4D94" w:rsidP="00190399">
            <w:pPr>
              <w:pStyle w:val="TAC"/>
              <w:rPr>
                <w:szCs w:val="18"/>
                <w:lang w:eastAsia="ja-JP"/>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BE1C072" w14:textId="77777777" w:rsidR="008F4D94" w:rsidRPr="00D462F1" w:rsidRDefault="008F4D94" w:rsidP="00190399">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09C38" w14:textId="77777777" w:rsidR="008F4D94" w:rsidRPr="00D462F1" w:rsidRDefault="008F4D94" w:rsidP="00190399">
            <w:pPr>
              <w:pStyle w:val="TAC"/>
              <w:rPr>
                <w:lang w:val="en-US" w:eastAsia="zh-CN"/>
              </w:rPr>
            </w:pPr>
            <w:r w:rsidRPr="00D462F1">
              <w:rPr>
                <w:color w:val="000000"/>
                <w:lang w:val="en-US" w:eastAsia="zh-CN"/>
              </w:rPr>
              <w:t>IMD</w:t>
            </w:r>
            <w:r>
              <w:rPr>
                <w:color w:val="000000"/>
                <w:lang w:val="en-US" w:eastAsia="zh-CN"/>
              </w:rPr>
              <w:t>4</w:t>
            </w:r>
          </w:p>
        </w:tc>
      </w:tr>
      <w:tr w:rsidR="008F4D94" w:rsidRPr="006E069C" w14:paraId="123D160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00313A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6DC5E"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tcPr>
          <w:p w14:paraId="2510DA31" w14:textId="77777777" w:rsidR="008F4D94" w:rsidRDefault="008F4D94" w:rsidP="00190399">
            <w:pPr>
              <w:pStyle w:val="TAC"/>
              <w:rPr>
                <w:rFonts w:cs="Arial"/>
                <w:color w:val="000000"/>
                <w:szCs w:val="18"/>
              </w:rPr>
            </w:pPr>
            <w:r w:rsidRPr="00D462F1">
              <w:rPr>
                <w:color w:val="000000"/>
                <w:lang w:val="en-US" w:eastAsia="zh-CN"/>
              </w:rPr>
              <w:t>6</w:t>
            </w:r>
            <w:r>
              <w:rPr>
                <w:color w:val="000000"/>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28F4DB0" w14:textId="77777777" w:rsidR="008F4D94" w:rsidRPr="00D462F1" w:rsidRDefault="008F4D94" w:rsidP="00190399">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A42225" w14:textId="77777777" w:rsidR="008F4D94" w:rsidRDefault="008F4D94" w:rsidP="00190399">
            <w:pPr>
              <w:pStyle w:val="TAC"/>
            </w:pPr>
            <w:r w:rsidRPr="00D462F1">
              <w:rPr>
                <w:color w:val="000000"/>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BEAAAE" w14:textId="77777777" w:rsidR="008F4D94" w:rsidRPr="00D462F1" w:rsidRDefault="008F4D94" w:rsidP="00190399">
            <w:pPr>
              <w:pStyle w:val="TAC"/>
              <w:rPr>
                <w:rFonts w:cs="Arial"/>
                <w:color w:val="000000"/>
                <w:szCs w:val="18"/>
              </w:rPr>
            </w:pPr>
            <w:r w:rsidRPr="00D462F1">
              <w:rPr>
                <w:color w:val="000000"/>
                <w:lang w:val="en-US" w:eastAsia="zh-CN"/>
              </w:rPr>
              <w:t>6</w:t>
            </w:r>
            <w:r>
              <w:rPr>
                <w:color w:val="000000"/>
                <w:lang w:val="en-US" w:eastAsia="zh-CN"/>
              </w:rPr>
              <w:t>3</w:t>
            </w:r>
            <w:r w:rsidRPr="00D462F1">
              <w:rPr>
                <w:color w:val="000000"/>
                <w:lang w:val="en-US" w:eastAsia="zh-CN"/>
              </w:rPr>
              <w:t>4</w:t>
            </w:r>
          </w:p>
        </w:tc>
        <w:tc>
          <w:tcPr>
            <w:tcW w:w="797" w:type="dxa"/>
            <w:tcBorders>
              <w:top w:val="single" w:sz="4" w:space="0" w:color="auto"/>
              <w:left w:val="single" w:sz="4" w:space="0" w:color="auto"/>
              <w:bottom w:val="single" w:sz="4" w:space="0" w:color="auto"/>
              <w:right w:val="single" w:sz="4" w:space="0" w:color="auto"/>
            </w:tcBorders>
          </w:tcPr>
          <w:p w14:paraId="42A68265" w14:textId="77777777" w:rsidR="008F4D94" w:rsidRPr="00D462F1" w:rsidRDefault="008F4D94" w:rsidP="00190399">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E5247A" w14:textId="77777777" w:rsidR="008F4D94" w:rsidRPr="00D462F1" w:rsidRDefault="008F4D94" w:rsidP="00190399">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5103F" w14:textId="77777777" w:rsidR="008F4D94" w:rsidRPr="00D462F1" w:rsidRDefault="008F4D94" w:rsidP="00190399">
            <w:pPr>
              <w:pStyle w:val="TAC"/>
              <w:rPr>
                <w:lang w:val="en-US" w:eastAsia="zh-CN"/>
              </w:rPr>
            </w:pPr>
            <w:r w:rsidRPr="00D462F1">
              <w:rPr>
                <w:color w:val="000000"/>
                <w:lang w:val="en-US" w:eastAsia="zh-CN"/>
              </w:rPr>
              <w:t>N/A</w:t>
            </w:r>
          </w:p>
        </w:tc>
      </w:tr>
      <w:tr w:rsidR="008F4D94" w:rsidRPr="006E069C" w14:paraId="06DEE7BE"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20B6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FBCBCD"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tcPr>
          <w:p w14:paraId="5DC65475" w14:textId="77777777" w:rsidR="008F4D94" w:rsidRDefault="008F4D94" w:rsidP="00190399">
            <w:pPr>
              <w:pStyle w:val="TAC"/>
              <w:rPr>
                <w:rFonts w:cs="Arial"/>
                <w:color w:val="000000"/>
                <w:szCs w:val="18"/>
              </w:rPr>
            </w:pPr>
            <w:r w:rsidRPr="00D462F1">
              <w:rPr>
                <w:color w:val="000000"/>
                <w:lang w:val="en-US" w:eastAsia="zh-CN"/>
              </w:rPr>
              <w:t>3</w:t>
            </w:r>
            <w:r>
              <w:rPr>
                <w:color w:val="000000"/>
                <w:lang w:val="en-US" w:eastAsia="zh-CN"/>
              </w:rPr>
              <w:t>883</w:t>
            </w:r>
          </w:p>
        </w:tc>
        <w:tc>
          <w:tcPr>
            <w:tcW w:w="1012" w:type="dxa"/>
            <w:tcBorders>
              <w:top w:val="single" w:sz="4" w:space="0" w:color="auto"/>
              <w:left w:val="single" w:sz="4" w:space="0" w:color="auto"/>
              <w:bottom w:val="single" w:sz="4" w:space="0" w:color="auto"/>
              <w:right w:val="single" w:sz="4" w:space="0" w:color="auto"/>
            </w:tcBorders>
          </w:tcPr>
          <w:p w14:paraId="1CA2F64E" w14:textId="77777777" w:rsidR="008F4D94" w:rsidRPr="00D462F1" w:rsidRDefault="008F4D94" w:rsidP="00190399">
            <w:pPr>
              <w:pStyle w:val="TAC"/>
              <w:rPr>
                <w:lang w:val="en-US" w:eastAsia="zh-CN"/>
              </w:rPr>
            </w:pPr>
            <w:r w:rsidRPr="00D462F1">
              <w:rPr>
                <w:rFonts w:hint="eastAsia"/>
                <w:color w:val="000000"/>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FD418" w14:textId="77777777" w:rsidR="008F4D94" w:rsidRDefault="008F4D94" w:rsidP="00190399">
            <w:pPr>
              <w:pStyle w:val="TAC"/>
            </w:pPr>
            <w:r w:rsidRPr="00D462F1">
              <w:rPr>
                <w:rFonts w:hint="eastAsia"/>
                <w:color w:val="000000"/>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087AAD" w14:textId="77777777" w:rsidR="008F4D94" w:rsidRPr="00D462F1" w:rsidRDefault="008F4D94" w:rsidP="00190399">
            <w:pPr>
              <w:pStyle w:val="TAC"/>
              <w:rPr>
                <w:rFonts w:cs="Arial"/>
                <w:color w:val="000000"/>
                <w:szCs w:val="18"/>
              </w:rPr>
            </w:pPr>
            <w:r w:rsidRPr="00D462F1">
              <w:rPr>
                <w:rFonts w:hint="eastAsia"/>
                <w:color w:val="000000"/>
                <w:lang w:val="en-US" w:eastAsia="zh-CN"/>
              </w:rPr>
              <w:t>3</w:t>
            </w:r>
            <w:r>
              <w:rPr>
                <w:color w:val="000000"/>
                <w:lang w:val="en-US" w:eastAsia="zh-CN"/>
              </w:rPr>
              <w:t>883</w:t>
            </w:r>
          </w:p>
        </w:tc>
        <w:tc>
          <w:tcPr>
            <w:tcW w:w="797" w:type="dxa"/>
            <w:tcBorders>
              <w:top w:val="single" w:sz="4" w:space="0" w:color="auto"/>
              <w:left w:val="single" w:sz="4" w:space="0" w:color="auto"/>
              <w:bottom w:val="single" w:sz="4" w:space="0" w:color="auto"/>
              <w:right w:val="single" w:sz="4" w:space="0" w:color="auto"/>
            </w:tcBorders>
          </w:tcPr>
          <w:p w14:paraId="62573682" w14:textId="77777777" w:rsidR="008F4D94" w:rsidRPr="00D462F1" w:rsidRDefault="008F4D94" w:rsidP="00190399">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D2F623" w14:textId="77777777" w:rsidR="008F4D94" w:rsidRPr="00D462F1" w:rsidRDefault="008F4D94" w:rsidP="00190399">
            <w:pPr>
              <w:pStyle w:val="TAC"/>
              <w:rPr>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97F8C" w14:textId="77777777" w:rsidR="008F4D94" w:rsidRPr="00D462F1" w:rsidRDefault="008F4D94" w:rsidP="00190399">
            <w:pPr>
              <w:pStyle w:val="TAC"/>
              <w:rPr>
                <w:lang w:val="en-US" w:eastAsia="zh-CN"/>
              </w:rPr>
            </w:pPr>
            <w:r w:rsidRPr="00D462F1">
              <w:rPr>
                <w:color w:val="000000"/>
                <w:lang w:val="en-US" w:eastAsia="zh-CN"/>
              </w:rPr>
              <w:t>N/A</w:t>
            </w:r>
          </w:p>
        </w:tc>
      </w:tr>
      <w:tr w:rsidR="008F4D94" w:rsidRPr="006E069C" w14:paraId="64BB14B4"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06D1B3F" w14:textId="77777777" w:rsidR="008F4D94" w:rsidRPr="00086697" w:rsidRDefault="008F4D94" w:rsidP="00190399">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78162EE7" w14:textId="77777777" w:rsidR="008F4D94" w:rsidRDefault="008F4D94" w:rsidP="008F4D94">
      <w:pPr>
        <w:pStyle w:val="21"/>
      </w:pPr>
      <w:bookmarkStart w:id="526" w:name="_Toc180420708"/>
      <w:r>
        <w:t>5.43</w:t>
      </w:r>
      <w:r>
        <w:tab/>
        <w:t>CA_n1-n41-n78</w:t>
      </w:r>
      <w:bookmarkEnd w:id="526"/>
    </w:p>
    <w:p w14:paraId="06125B3E" w14:textId="77777777" w:rsidR="008F4D94" w:rsidRDefault="008F4D94" w:rsidP="008F4D94">
      <w:pPr>
        <w:pStyle w:val="31"/>
        <w:rPr>
          <w:rFonts w:cs="Arial"/>
          <w:szCs w:val="28"/>
          <w:lang w:val="en-US" w:eastAsia="zh-CN"/>
        </w:rPr>
      </w:pPr>
      <w:bookmarkStart w:id="527" w:name="_Toc180420709"/>
      <w:r>
        <w:t>5.43.1</w:t>
      </w:r>
      <w:r>
        <w:tab/>
      </w:r>
      <w:r>
        <w:rPr>
          <w:rFonts w:cs="Arial"/>
          <w:szCs w:val="28"/>
          <w:lang w:val="en-US" w:eastAsia="zh-CN"/>
        </w:rPr>
        <w:t>Common for 1 band UL and 2 bands UL CA</w:t>
      </w:r>
      <w:bookmarkEnd w:id="527"/>
    </w:p>
    <w:p w14:paraId="09430ECD" w14:textId="77777777" w:rsidR="008F4D94" w:rsidRDefault="008F4D94" w:rsidP="008F4D94">
      <w:pPr>
        <w:pStyle w:val="41"/>
      </w:pPr>
      <w:bookmarkStart w:id="528" w:name="_Toc180420710"/>
      <w:r>
        <w:t>5.43.1.1</w:t>
      </w:r>
      <w:r>
        <w:tab/>
      </w:r>
      <w:r>
        <w:rPr>
          <w:rFonts w:cs="Arial"/>
          <w:lang w:eastAsia="zh-CN"/>
        </w:rPr>
        <w:t>Operating bands for CA</w:t>
      </w:r>
      <w:bookmarkEnd w:id="528"/>
    </w:p>
    <w:p w14:paraId="6C9B8791" w14:textId="77777777" w:rsidR="008F4D94" w:rsidRDefault="008F4D94" w:rsidP="008F4D94">
      <w:pPr>
        <w:pStyle w:val="TH"/>
        <w:rPr>
          <w:lang w:val="en-US"/>
        </w:rPr>
      </w:pPr>
      <w:r>
        <w:rPr>
          <w:rFonts w:cs="Arial"/>
        </w:rPr>
        <w:t xml:space="preserve">Table </w:t>
      </w:r>
      <w:r>
        <w:rPr>
          <w:rFonts w:cs="Arial" w:hint="eastAsia"/>
          <w:lang w:val="en-US" w:eastAsia="zh-CN"/>
        </w:rPr>
        <w:t>5.43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5C2DA127"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AF40"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CCC018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963FC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3BD7AD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67539C3"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8C4BEE"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A49BF7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A43993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7E5AA4E7" w14:textId="77777777" w:rsidR="008F4D94" w:rsidRDefault="008F4D94" w:rsidP="00190399">
            <w:pPr>
              <w:rPr>
                <w:rFonts w:ascii="Arial" w:hAnsi="Arial" w:cs="Arial"/>
                <w:b/>
                <w:bCs/>
                <w:color w:val="000000"/>
                <w:sz w:val="18"/>
                <w:szCs w:val="18"/>
              </w:rPr>
            </w:pPr>
          </w:p>
        </w:tc>
      </w:tr>
      <w:tr w:rsidR="008F4D94" w14:paraId="6B67EFBB"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35D3D2"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E0BDB0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7DDACA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E353CBD" w14:textId="77777777" w:rsidR="008F4D94" w:rsidRDefault="008F4D94" w:rsidP="00190399">
            <w:pPr>
              <w:rPr>
                <w:rFonts w:ascii="Aptos Narrow" w:hAnsi="Aptos Narrow"/>
                <w:color w:val="000000"/>
                <w:sz w:val="22"/>
                <w:szCs w:val="22"/>
              </w:rPr>
            </w:pPr>
          </w:p>
        </w:tc>
      </w:tr>
      <w:tr w:rsidR="008F4D94" w14:paraId="7AAABFB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64C7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3EC4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8FB4E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BF5AA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40DD2CE"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8A31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7A9B4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48BD6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3B78F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7E39D6E3"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5CEE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25487A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89196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4460B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0BF5BEC6" w14:textId="77777777" w:rsidR="008F4D94" w:rsidRDefault="008F4D94" w:rsidP="008F4D94">
      <w:pPr>
        <w:pStyle w:val="TH"/>
      </w:pPr>
    </w:p>
    <w:p w14:paraId="6DA47297" w14:textId="77777777" w:rsidR="008F4D94" w:rsidRPr="005D2633" w:rsidRDefault="008F4D94" w:rsidP="008F4D94">
      <w:pPr>
        <w:pStyle w:val="41"/>
        <w:rPr>
          <w:rFonts w:cs="Arial"/>
          <w:lang w:eastAsia="zh-CN"/>
        </w:rPr>
      </w:pPr>
      <w:bookmarkStart w:id="529" w:name="_Toc180420711"/>
      <w:r>
        <w:rPr>
          <w:rFonts w:cs="Arial"/>
          <w:lang w:eastAsia="zh-CN"/>
        </w:rPr>
        <w:t>5.43</w:t>
      </w:r>
      <w:r w:rsidRPr="005D2633">
        <w:rPr>
          <w:rFonts w:cs="Arial"/>
          <w:lang w:eastAsia="zh-CN"/>
        </w:rPr>
        <w:t>.1.2</w:t>
      </w:r>
      <w:r w:rsidRPr="005D2633">
        <w:rPr>
          <w:rFonts w:cs="Arial"/>
          <w:lang w:eastAsia="zh-CN"/>
        </w:rPr>
        <w:tab/>
      </w:r>
      <w:r>
        <w:rPr>
          <w:rFonts w:cs="Arial"/>
          <w:lang w:eastAsia="zh-CN"/>
        </w:rPr>
        <w:t>Channel bandwidths per operating band for CA</w:t>
      </w:r>
      <w:bookmarkEnd w:id="529"/>
    </w:p>
    <w:p w14:paraId="58CD01B1"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22D15A10"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BC6C070"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24D85FA"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78D554"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A9CD63A"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DD33953"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B4AFF38"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DC78F" w14:textId="77777777" w:rsidR="008F4D94" w:rsidRDefault="008F4D94" w:rsidP="00190399">
            <w:pPr>
              <w:pStyle w:val="TAH"/>
              <w:rPr>
                <w:szCs w:val="18"/>
                <w:lang w:val="en-US" w:eastAsia="zh-CN"/>
              </w:rPr>
            </w:pPr>
            <w:r>
              <w:t>Bandwidth combination set</w:t>
            </w:r>
          </w:p>
        </w:tc>
      </w:tr>
      <w:tr w:rsidR="008F4D94" w14:paraId="61DD574B"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9972C" w14:textId="77777777" w:rsidR="008F4D94" w:rsidRPr="00B00CBD" w:rsidRDefault="008F4D94" w:rsidP="00190399">
            <w:pPr>
              <w:pStyle w:val="TAC"/>
              <w:rPr>
                <w:rFonts w:cs="Arial"/>
                <w:szCs w:val="18"/>
                <w:lang w:val="en-US" w:eastAsia="zh-CN"/>
              </w:rPr>
            </w:pPr>
            <w:r>
              <w:rPr>
                <w:rFonts w:eastAsia="宋体" w:cs="Arial"/>
                <w:szCs w:val="18"/>
                <w:lang w:val="en-US" w:eastAsia="zh-CN"/>
              </w:rPr>
              <w:t>CA_n1A-n41A-n78C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7C9342C" w14:textId="77777777" w:rsidR="008F4D94" w:rsidRDefault="008F4D94" w:rsidP="00190399">
            <w:pPr>
              <w:pStyle w:val="TAC"/>
              <w:rPr>
                <w:rFonts w:cs="Arial"/>
                <w:szCs w:val="18"/>
                <w:lang w:val="en-US" w:eastAsia="zh-CN"/>
              </w:rPr>
            </w:pPr>
            <w:r>
              <w:rPr>
                <w:rFonts w:cs="Arial"/>
                <w:szCs w:val="18"/>
                <w:lang w:val="en-US" w:eastAsia="zh-CN"/>
              </w:rPr>
              <w:t>CA_n78C</w:t>
            </w:r>
          </w:p>
          <w:p w14:paraId="5CE356DF" w14:textId="77777777" w:rsidR="008F4D94" w:rsidRPr="00432071" w:rsidRDefault="008F4D94" w:rsidP="00190399">
            <w:pPr>
              <w:pStyle w:val="TAC"/>
              <w:rPr>
                <w:rFonts w:cs="Arial"/>
                <w:szCs w:val="18"/>
                <w:lang w:val="en-US" w:eastAsia="zh-CN"/>
              </w:rPr>
            </w:pPr>
            <w:r w:rsidRPr="00432071">
              <w:rPr>
                <w:rFonts w:cs="Arial"/>
                <w:szCs w:val="18"/>
                <w:lang w:val="en-US" w:eastAsia="zh-CN"/>
              </w:rPr>
              <w:t>CA_n1A-n41A</w:t>
            </w:r>
          </w:p>
          <w:p w14:paraId="18888F84" w14:textId="77777777" w:rsidR="008F4D94" w:rsidRPr="00432071" w:rsidRDefault="008F4D94" w:rsidP="00190399">
            <w:pPr>
              <w:pStyle w:val="TAC"/>
              <w:rPr>
                <w:rFonts w:cs="Arial"/>
                <w:szCs w:val="18"/>
                <w:lang w:val="en-US" w:eastAsia="zh-CN"/>
              </w:rPr>
            </w:pPr>
            <w:r w:rsidRPr="00432071">
              <w:rPr>
                <w:rFonts w:cs="Arial"/>
                <w:szCs w:val="18"/>
                <w:lang w:val="en-US" w:eastAsia="zh-CN"/>
              </w:rPr>
              <w:t>CA_n1A-n78A</w:t>
            </w:r>
          </w:p>
          <w:p w14:paraId="49F68103" w14:textId="77777777" w:rsidR="008F4D94" w:rsidRPr="00432071" w:rsidRDefault="008F4D94" w:rsidP="00190399">
            <w:pPr>
              <w:pStyle w:val="TAC"/>
              <w:rPr>
                <w:rFonts w:cs="Arial"/>
                <w:szCs w:val="18"/>
                <w:lang w:val="en-US" w:eastAsia="zh-CN"/>
              </w:rPr>
            </w:pPr>
            <w:r w:rsidRPr="00432071">
              <w:rPr>
                <w:rFonts w:cs="Arial"/>
                <w:szCs w:val="18"/>
                <w:lang w:val="en-US" w:eastAsia="zh-CN"/>
              </w:rPr>
              <w:t>CA_n1A-n78C</w:t>
            </w:r>
          </w:p>
          <w:p w14:paraId="10C02390" w14:textId="77777777" w:rsidR="008F4D94" w:rsidRPr="00432071" w:rsidRDefault="008F4D94" w:rsidP="00190399">
            <w:pPr>
              <w:pStyle w:val="TAC"/>
              <w:rPr>
                <w:rFonts w:cs="Arial"/>
                <w:szCs w:val="18"/>
                <w:lang w:val="en-US" w:eastAsia="zh-CN"/>
              </w:rPr>
            </w:pPr>
            <w:r w:rsidRPr="00432071">
              <w:rPr>
                <w:rFonts w:cs="Arial"/>
                <w:szCs w:val="18"/>
                <w:lang w:val="en-US" w:eastAsia="zh-CN"/>
              </w:rPr>
              <w:t>CA_n41A-n78A</w:t>
            </w:r>
          </w:p>
          <w:p w14:paraId="36210C20" w14:textId="77777777" w:rsidR="008F4D94" w:rsidRPr="00B00CBD" w:rsidRDefault="008F4D94" w:rsidP="00190399">
            <w:pPr>
              <w:pStyle w:val="TAC"/>
              <w:rPr>
                <w:rFonts w:cs="Arial"/>
                <w:szCs w:val="18"/>
                <w:lang w:val="en-US" w:eastAsia="zh-CN"/>
              </w:rPr>
            </w:pPr>
            <w:r w:rsidRPr="00432071">
              <w:rPr>
                <w:rFonts w:cs="Arial"/>
                <w:szCs w:val="18"/>
                <w:lang w:val="en-US" w:eastAsia="zh-CN"/>
              </w:rPr>
              <w:t>CA_n41A-n78C</w:t>
            </w:r>
          </w:p>
        </w:tc>
        <w:tc>
          <w:tcPr>
            <w:tcW w:w="709" w:type="dxa"/>
            <w:tcBorders>
              <w:top w:val="single" w:sz="4" w:space="0" w:color="auto"/>
              <w:left w:val="single" w:sz="4" w:space="0" w:color="auto"/>
              <w:right w:val="single" w:sz="4" w:space="0" w:color="auto"/>
            </w:tcBorders>
            <w:vAlign w:val="center"/>
          </w:tcPr>
          <w:p w14:paraId="2CDB0609" w14:textId="77777777" w:rsidR="008F4D94" w:rsidRDefault="008F4D94" w:rsidP="00190399">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69835C03"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rPr>
              <w:t>5,10,15,20,25,30,40,45,50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6DC9A3"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1A0FAFB1"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036AB37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728556"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772102E" w14:textId="77777777" w:rsidR="008F4D94"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DE389AE"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D25B14D" w14:textId="77777777" w:rsidR="008F4D94" w:rsidRPr="00B00CBD" w:rsidRDefault="008F4D94" w:rsidP="00190399">
            <w:pPr>
              <w:pStyle w:val="TAC"/>
              <w:rPr>
                <w:rFonts w:cs="Arial"/>
                <w:szCs w:val="18"/>
                <w:lang w:val="en-US" w:eastAsia="zh-CN"/>
              </w:rPr>
            </w:pPr>
          </w:p>
        </w:tc>
      </w:tr>
      <w:tr w:rsidR="008F4D94" w14:paraId="5CDD0A3D"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3CF2C"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BFBBD3"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4957C9F"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5DAB9F9"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431D79F8" w14:textId="77777777" w:rsidR="008F4D94" w:rsidRPr="00B00CBD" w:rsidRDefault="008F4D94" w:rsidP="00190399">
            <w:pPr>
              <w:pStyle w:val="TAC"/>
              <w:rPr>
                <w:rFonts w:cs="Arial"/>
                <w:szCs w:val="18"/>
                <w:lang w:val="en-US" w:eastAsia="zh-CN"/>
              </w:rPr>
            </w:pPr>
          </w:p>
        </w:tc>
      </w:tr>
    </w:tbl>
    <w:p w14:paraId="26DEBCA0" w14:textId="77777777" w:rsidR="008F4D94" w:rsidRDefault="008F4D94" w:rsidP="008F4D94">
      <w:pPr>
        <w:pStyle w:val="41"/>
        <w:rPr>
          <w:rFonts w:cs="Arial"/>
          <w:szCs w:val="22"/>
          <w:lang w:val="en-US" w:eastAsia="zh-CN"/>
        </w:rPr>
      </w:pPr>
      <w:bookmarkStart w:id="530" w:name="_Toc180420712"/>
      <w:r>
        <w:rPr>
          <w:rFonts w:cs="Arial"/>
          <w:lang w:eastAsia="zh-CN"/>
        </w:rPr>
        <w:t>5.43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30"/>
    </w:p>
    <w:p w14:paraId="49F70045"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3D22F1C" w14:textId="77777777" w:rsidR="008F4D94" w:rsidRPr="005D2633" w:rsidRDefault="008F4D94" w:rsidP="008F4D94">
      <w:pPr>
        <w:pStyle w:val="31"/>
        <w:rPr>
          <w:rFonts w:cs="Arial"/>
          <w:szCs w:val="28"/>
          <w:lang w:val="en-US" w:eastAsia="zh-CN"/>
        </w:rPr>
      </w:pPr>
      <w:bookmarkStart w:id="531" w:name="_Toc180420713"/>
      <w:r>
        <w:rPr>
          <w:rFonts w:cs="Arial"/>
          <w:szCs w:val="28"/>
          <w:lang w:val="en-US" w:eastAsia="zh-CN"/>
        </w:rPr>
        <w:t>5.43</w:t>
      </w:r>
      <w:r w:rsidRPr="005D2633">
        <w:rPr>
          <w:rFonts w:cs="Arial"/>
          <w:szCs w:val="28"/>
          <w:lang w:val="en-US" w:eastAsia="zh-CN"/>
        </w:rPr>
        <w:t>.2</w:t>
      </w:r>
      <w:r w:rsidRPr="005D2633">
        <w:rPr>
          <w:rFonts w:cs="Arial"/>
          <w:szCs w:val="28"/>
          <w:lang w:val="en-US" w:eastAsia="zh-CN"/>
        </w:rPr>
        <w:tab/>
        <w:t>Specific for 2 bands UL CA</w:t>
      </w:r>
      <w:bookmarkEnd w:id="531"/>
    </w:p>
    <w:p w14:paraId="5166090E" w14:textId="77777777" w:rsidR="008F4D94" w:rsidRPr="00140BB6" w:rsidRDefault="008F4D94" w:rsidP="008F4D94">
      <w:pPr>
        <w:pStyle w:val="41"/>
      </w:pPr>
      <w:bookmarkStart w:id="532" w:name="_Toc180420714"/>
      <w:r>
        <w:t>5.43</w:t>
      </w:r>
      <w:r w:rsidRPr="00140BB6">
        <w:t>.2.1</w:t>
      </w:r>
      <w:r w:rsidRPr="00140BB6">
        <w:tab/>
        <w:t>UE co-existence studies</w:t>
      </w:r>
      <w:bookmarkEnd w:id="532"/>
    </w:p>
    <w:p w14:paraId="52764DA7" w14:textId="77777777" w:rsidR="008F4D94" w:rsidRPr="00242348" w:rsidRDefault="008F4D94" w:rsidP="008F4D94">
      <w:pPr>
        <w:pStyle w:val="51"/>
        <w:rPr>
          <w:snapToGrid w:val="0"/>
        </w:rPr>
      </w:pPr>
      <w:bookmarkStart w:id="533" w:name="_Toc180420715"/>
      <w:r>
        <w:rPr>
          <w:rFonts w:hint="eastAsia"/>
          <w:snapToGrid w:val="0"/>
        </w:rPr>
        <w:t>5.43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33"/>
    </w:p>
    <w:p w14:paraId="1F8DEB44"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2876340" w14:textId="77777777" w:rsidR="008F4D94" w:rsidRPr="00242348" w:rsidRDefault="008F4D94" w:rsidP="008F4D94">
      <w:pPr>
        <w:pStyle w:val="51"/>
        <w:rPr>
          <w:snapToGrid w:val="0"/>
        </w:rPr>
      </w:pPr>
      <w:bookmarkStart w:id="534" w:name="_Toc180420716"/>
      <w:r>
        <w:rPr>
          <w:rFonts w:hint="eastAsia"/>
          <w:snapToGrid w:val="0"/>
        </w:rPr>
        <w:t>5.43</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34"/>
    </w:p>
    <w:p w14:paraId="3EF75608" w14:textId="77777777" w:rsidR="008F4D94" w:rsidRPr="00140BB6" w:rsidRDefault="008F4D94" w:rsidP="008F4D94">
      <w:r w:rsidRPr="00140BB6">
        <w:t xml:space="preserve">Table </w:t>
      </w:r>
      <w:r>
        <w:t>5.43</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w:t>
      </w:r>
      <w:r>
        <w:t>n1</w:t>
      </w:r>
      <w:r w:rsidRPr="00140BB6">
        <w:t>A-n</w:t>
      </w:r>
      <w:r>
        <w:t>78C</w:t>
      </w:r>
      <w:r w:rsidRPr="00140BB6">
        <w:t xml:space="preserve"> with n</w:t>
      </w:r>
      <w:r>
        <w:t>1A</w:t>
      </w:r>
      <w:r w:rsidRPr="00140BB6">
        <w:t>/</w:t>
      </w:r>
      <w:r>
        <w:t>78C</w:t>
      </w:r>
      <w:r w:rsidRPr="00140BB6">
        <w:t xml:space="preserve"> transmitting with a </w:t>
      </w:r>
      <w:r>
        <w:t xml:space="preserve">200 </w:t>
      </w:r>
      <w:r w:rsidRPr="00140BB6">
        <w:t>MHz maximum instantaneous bandwidth.</w:t>
      </w:r>
    </w:p>
    <w:p w14:paraId="31AC4B32" w14:textId="77777777" w:rsidR="008F4D94" w:rsidRPr="00140BB6" w:rsidRDefault="008F4D94" w:rsidP="008F4D94">
      <w:pPr>
        <w:pStyle w:val="TH"/>
      </w:pPr>
      <w:r w:rsidRPr="00140BB6">
        <w:t xml:space="preserve">Table </w:t>
      </w:r>
      <w:r>
        <w:t>5.43</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473539D8"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D9249"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71BB2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26CA8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796A29F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F8FD4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E1905D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51014D9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A0B517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F41C68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8439DB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9E64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63953E" w14:textId="77777777" w:rsidR="008F4D94" w:rsidRDefault="008F4D94" w:rsidP="00190399">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6163EF" w14:textId="77777777" w:rsidR="008F4D94" w:rsidRDefault="008F4D94" w:rsidP="00190399">
            <w:pPr>
              <w:jc w:val="center"/>
              <w:rPr>
                <w:color w:val="000000"/>
                <w:sz w:val="18"/>
                <w:szCs w:val="18"/>
              </w:rPr>
            </w:pPr>
            <w:r>
              <w:rPr>
                <w:color w:val="000000"/>
                <w:sz w:val="18"/>
                <w:szCs w:val="18"/>
              </w:rPr>
              <w:t>3300-3800</w:t>
            </w:r>
          </w:p>
        </w:tc>
      </w:tr>
      <w:tr w:rsidR="008F4D94" w14:paraId="1D119D5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056F4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C8B1125" w14:textId="77777777" w:rsidR="008F4D94" w:rsidRDefault="008F4D94" w:rsidP="00190399">
            <w:pPr>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3E1D99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08A19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467B191B"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7CE29A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B2119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FD94D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5E6DDF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8238A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325EF381"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B7EFD91"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1D29EEF"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8280906"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EEE89F" w14:textId="77777777" w:rsidR="008F4D94" w:rsidRDefault="008F4D94" w:rsidP="00190399">
            <w:pPr>
              <w:jc w:val="center"/>
              <w:rPr>
                <w:color w:val="000000"/>
                <w:sz w:val="18"/>
                <w:szCs w:val="18"/>
              </w:rPr>
            </w:pPr>
            <w:r>
              <w:rPr>
                <w:color w:val="000000"/>
                <w:sz w:val="18"/>
                <w:szCs w:val="18"/>
              </w:rPr>
              <w:t>0 -200</w:t>
            </w:r>
          </w:p>
        </w:tc>
      </w:tr>
      <w:tr w:rsidR="008F4D94" w14:paraId="1CAF702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B06A3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DE87F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B7D92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B5718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76585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139925C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16EC69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1C44AD7" w14:textId="77777777" w:rsidR="008F4D94" w:rsidRDefault="008F4D94" w:rsidP="00190399">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27813B7" w14:textId="77777777" w:rsidR="008F4D94" w:rsidRDefault="008F4D94" w:rsidP="00190399">
            <w:pPr>
              <w:jc w:val="center"/>
              <w:rPr>
                <w:color w:val="000000"/>
                <w:sz w:val="18"/>
                <w:szCs w:val="18"/>
              </w:rPr>
            </w:pPr>
            <w:r>
              <w:rPr>
                <w:color w:val="000000"/>
                <w:sz w:val="18"/>
                <w:szCs w:val="18"/>
              </w:rPr>
              <w:t>1980-2180</w:t>
            </w:r>
          </w:p>
        </w:tc>
      </w:tr>
      <w:tr w:rsidR="008F4D94" w14:paraId="490D89B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4A218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7F4E54D" w14:textId="77777777" w:rsidR="008F4D94" w:rsidRDefault="008F4D94" w:rsidP="00190399">
            <w:pPr>
              <w:rPr>
                <w:i/>
                <w:iCs/>
                <w:color w:val="FF0000"/>
              </w:rPr>
            </w:pPr>
            <w:r>
              <w:rPr>
                <w:i/>
                <w:iCs/>
                <w:color w:val="FF0000"/>
              </w:rPr>
              <w:t>There is no overlap</w:t>
            </w:r>
          </w:p>
        </w:tc>
      </w:tr>
      <w:tr w:rsidR="008F4D94" w14:paraId="0ED6BC5F"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695460"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5F0545A7" w14:textId="77777777" w:rsidR="008F4D94" w:rsidRDefault="008F4D94" w:rsidP="008F4D94">
      <w:pPr>
        <w:pStyle w:val="TH"/>
        <w:jc w:val="left"/>
        <w:rPr>
          <w:rFonts w:ascii="Times New Roman" w:hAnsi="Times New Roman"/>
          <w:b w:val="0"/>
        </w:rPr>
      </w:pPr>
    </w:p>
    <w:p w14:paraId="684DF9E6" w14:textId="77777777" w:rsidR="008F4D94" w:rsidRPr="00432071" w:rsidRDefault="008F4D94" w:rsidP="008F4D94">
      <w:pPr>
        <w:pStyle w:val="TH"/>
        <w:jc w:val="left"/>
        <w:rPr>
          <w:rFonts w:ascii="Times New Roman" w:hAnsi="Times New Roman"/>
          <w:b w:val="0"/>
        </w:rPr>
      </w:pPr>
      <w:r w:rsidRPr="00432071">
        <w:rPr>
          <w:rFonts w:ascii="Times New Roman" w:hAnsi="Times New Roman"/>
          <w:b w:val="0"/>
        </w:rPr>
        <w:t xml:space="preserve">Table </w:t>
      </w:r>
      <w:r>
        <w:rPr>
          <w:rFonts w:ascii="Times New Roman" w:hAnsi="Times New Roman"/>
          <w:b w:val="0"/>
        </w:rPr>
        <w:t>5.43</w:t>
      </w:r>
      <w:r w:rsidRPr="00432071">
        <w:rPr>
          <w:rFonts w:ascii="Times New Roman" w:hAnsi="Times New Roman"/>
          <w:b w:val="0"/>
        </w:rPr>
        <w:t>.2.1.2-</w:t>
      </w:r>
      <w:r>
        <w:rPr>
          <w:rFonts w:ascii="Times New Roman" w:hAnsi="Times New Roman"/>
          <w:b w:val="0"/>
        </w:rPr>
        <w:t>2</w:t>
      </w:r>
      <w:r w:rsidRPr="00432071">
        <w:rPr>
          <w:rFonts w:ascii="Times New Roman" w:hAnsi="Times New Roman"/>
          <w:b w:val="0"/>
        </w:rPr>
        <w:t xml:space="preserve"> provides the two UL band with one band, along with 2CC intra-band uplink CA triple beat products into band n1 interference analysis for CA_n</w:t>
      </w:r>
      <w:r>
        <w:rPr>
          <w:rFonts w:ascii="Times New Roman" w:hAnsi="Times New Roman"/>
          <w:b w:val="0"/>
        </w:rPr>
        <w:t>4</w:t>
      </w:r>
      <w:r w:rsidRPr="00432071">
        <w:rPr>
          <w:rFonts w:ascii="Times New Roman" w:hAnsi="Times New Roman"/>
          <w:b w:val="0"/>
        </w:rPr>
        <w:t>1A-n78C with n</w:t>
      </w:r>
      <w:r>
        <w:rPr>
          <w:rFonts w:ascii="Times New Roman" w:hAnsi="Times New Roman"/>
          <w:b w:val="0"/>
        </w:rPr>
        <w:t>41</w:t>
      </w:r>
      <w:r w:rsidRPr="00432071">
        <w:rPr>
          <w:rFonts w:ascii="Times New Roman" w:hAnsi="Times New Roman"/>
          <w:b w:val="0"/>
        </w:rPr>
        <w:t>A/78C transmitting with a 200 MHz maximum instantaneous bandwidth</w:t>
      </w:r>
    </w:p>
    <w:p w14:paraId="1278CB6B" w14:textId="77777777" w:rsidR="008F4D94" w:rsidRPr="00140BB6" w:rsidRDefault="008F4D94" w:rsidP="008F4D94">
      <w:pPr>
        <w:pStyle w:val="TH"/>
      </w:pPr>
      <w:r w:rsidRPr="00140BB6">
        <w:t xml:space="preserve">Table </w:t>
      </w:r>
      <w:r>
        <w:t>5.43</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7FF947E0"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079B3"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E999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n41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C0012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5C87AC3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474F3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FB7C28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27AEC06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7618504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DCD000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14D0D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5B9D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17C92C" w14:textId="77777777" w:rsidR="008F4D94" w:rsidRDefault="008F4D94" w:rsidP="00190399">
            <w:pPr>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8D62D2" w14:textId="77777777" w:rsidR="008F4D94" w:rsidRDefault="008F4D94" w:rsidP="00190399">
            <w:pPr>
              <w:jc w:val="center"/>
              <w:rPr>
                <w:color w:val="000000"/>
                <w:sz w:val="18"/>
                <w:szCs w:val="18"/>
              </w:rPr>
            </w:pPr>
            <w:r>
              <w:rPr>
                <w:color w:val="000000"/>
                <w:sz w:val="18"/>
                <w:szCs w:val="18"/>
              </w:rPr>
              <w:t>3300-3800</w:t>
            </w:r>
          </w:p>
        </w:tc>
      </w:tr>
      <w:tr w:rsidR="008F4D94" w14:paraId="47C24A0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9D2EB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F16BFBB" w14:textId="77777777" w:rsidR="008F4D94" w:rsidRDefault="008F4D94" w:rsidP="00190399">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06C656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1E4F6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42C696DE"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39E5DF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D8877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76D57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8BDD2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52EE2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28ED0243"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7969AC3"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7BC1C0E"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68D3089"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18BBD61" w14:textId="77777777" w:rsidR="008F4D94" w:rsidRDefault="008F4D94" w:rsidP="00190399">
            <w:pPr>
              <w:jc w:val="center"/>
              <w:rPr>
                <w:color w:val="000000"/>
                <w:sz w:val="18"/>
                <w:szCs w:val="18"/>
              </w:rPr>
            </w:pPr>
            <w:r>
              <w:rPr>
                <w:color w:val="000000"/>
                <w:sz w:val="18"/>
                <w:szCs w:val="18"/>
              </w:rPr>
              <w:t>0 -200</w:t>
            </w:r>
          </w:p>
        </w:tc>
      </w:tr>
      <w:tr w:rsidR="008F4D94" w14:paraId="6DD58BD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7C9DE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2C19C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8AD0D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1E901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2F576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688F432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632A5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5B7D01" w14:textId="77777777" w:rsidR="008F4D94" w:rsidRDefault="008F4D94" w:rsidP="00190399">
            <w:pPr>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D77ACF" w14:textId="77777777" w:rsidR="008F4D94" w:rsidRDefault="008F4D94" w:rsidP="00190399">
            <w:pPr>
              <w:jc w:val="center"/>
              <w:rPr>
                <w:color w:val="000000"/>
                <w:sz w:val="18"/>
                <w:szCs w:val="18"/>
              </w:rPr>
            </w:pPr>
            <w:r>
              <w:rPr>
                <w:color w:val="000000"/>
                <w:sz w:val="18"/>
                <w:szCs w:val="18"/>
              </w:rPr>
              <w:t>2690-2890</w:t>
            </w:r>
          </w:p>
        </w:tc>
      </w:tr>
      <w:tr w:rsidR="008F4D94" w14:paraId="40AAD1D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10BF0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C7C8944" w14:textId="77777777" w:rsidR="008F4D94" w:rsidRDefault="008F4D94" w:rsidP="00190399">
            <w:pPr>
              <w:rPr>
                <w:i/>
                <w:iCs/>
                <w:color w:val="FF0000"/>
              </w:rPr>
            </w:pPr>
            <w:r>
              <w:rPr>
                <w:i/>
                <w:iCs/>
                <w:color w:val="FF0000"/>
              </w:rPr>
              <w:t>There is no overlap</w:t>
            </w:r>
          </w:p>
        </w:tc>
      </w:tr>
      <w:tr w:rsidR="008F4D94" w14:paraId="2166F2A0"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41F528"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0576979B" w14:textId="77777777" w:rsidR="008F4D94" w:rsidRDefault="008F4D94" w:rsidP="008F4D94">
      <w:pPr>
        <w:pStyle w:val="41"/>
      </w:pPr>
    </w:p>
    <w:p w14:paraId="31A2C09E" w14:textId="77777777" w:rsidR="008F4D94" w:rsidRPr="00AB69C8" w:rsidRDefault="008F4D94" w:rsidP="008F4D94">
      <w:pPr>
        <w:pStyle w:val="41"/>
      </w:pPr>
      <w:bookmarkStart w:id="535" w:name="_Toc180420717"/>
      <w:r>
        <w:t>5.43</w:t>
      </w:r>
      <w:r w:rsidRPr="00AB69C8">
        <w:t>.2.</w:t>
      </w:r>
      <w:r>
        <w:t>2</w:t>
      </w:r>
      <w:r w:rsidRPr="00AB69C8">
        <w:tab/>
        <w:t>REFSENS requirements</w:t>
      </w:r>
      <w:bookmarkEnd w:id="535"/>
    </w:p>
    <w:p w14:paraId="4BC446CA" w14:textId="77777777" w:rsidR="008F4D94" w:rsidRPr="00FA0753" w:rsidRDefault="008F4D94" w:rsidP="008F4D94">
      <w:pPr>
        <w:rPr>
          <w:bCs/>
          <w:color w:val="0070C0"/>
        </w:rPr>
      </w:pPr>
      <w:r w:rsidRPr="00FA0753">
        <w:rPr>
          <w:bCs/>
          <w:lang w:val="en-US"/>
        </w:rPr>
        <w:t>No additional Refsens requirements needed</w:t>
      </w:r>
      <w:r>
        <w:rPr>
          <w:bCs/>
          <w:lang w:val="en-US"/>
        </w:rPr>
        <w:t>.</w:t>
      </w:r>
    </w:p>
    <w:p w14:paraId="43DC819C" w14:textId="77777777" w:rsidR="008F4D94" w:rsidRDefault="008F4D94" w:rsidP="008F4D94">
      <w:pPr>
        <w:rPr>
          <w:color w:val="0070C0"/>
        </w:rPr>
      </w:pPr>
    </w:p>
    <w:p w14:paraId="7D65096C" w14:textId="77777777" w:rsidR="008F4D94" w:rsidRDefault="008F4D94" w:rsidP="008F4D94">
      <w:pPr>
        <w:pStyle w:val="21"/>
      </w:pPr>
      <w:bookmarkStart w:id="536" w:name="_Toc180420718"/>
      <w:r>
        <w:t>5.44</w:t>
      </w:r>
      <w:r>
        <w:tab/>
        <w:t>CA_n1-n71-n78</w:t>
      </w:r>
      <w:bookmarkEnd w:id="536"/>
    </w:p>
    <w:p w14:paraId="28276694" w14:textId="77777777" w:rsidR="008F4D94" w:rsidRDefault="008F4D94" w:rsidP="008F4D94">
      <w:pPr>
        <w:pStyle w:val="31"/>
        <w:rPr>
          <w:rFonts w:cs="Arial"/>
          <w:szCs w:val="28"/>
          <w:lang w:val="en-US" w:eastAsia="zh-CN"/>
        </w:rPr>
      </w:pPr>
      <w:bookmarkStart w:id="537" w:name="_Toc180420719"/>
      <w:r>
        <w:t>5.44.1</w:t>
      </w:r>
      <w:r>
        <w:tab/>
      </w:r>
      <w:r>
        <w:rPr>
          <w:rFonts w:cs="Arial"/>
          <w:szCs w:val="28"/>
          <w:lang w:val="en-US" w:eastAsia="zh-CN"/>
        </w:rPr>
        <w:t>Common for 1 band UL and 2 bands UL CA</w:t>
      </w:r>
      <w:bookmarkEnd w:id="537"/>
    </w:p>
    <w:p w14:paraId="0A96F670" w14:textId="77777777" w:rsidR="008F4D94" w:rsidRDefault="008F4D94" w:rsidP="008F4D94">
      <w:pPr>
        <w:pStyle w:val="41"/>
      </w:pPr>
      <w:bookmarkStart w:id="538" w:name="_Toc180420720"/>
      <w:r>
        <w:t>5.44.1.1</w:t>
      </w:r>
      <w:r>
        <w:tab/>
      </w:r>
      <w:r>
        <w:rPr>
          <w:rFonts w:cs="Arial"/>
          <w:lang w:eastAsia="zh-CN"/>
        </w:rPr>
        <w:t>Operating bands for CA</w:t>
      </w:r>
      <w:bookmarkEnd w:id="538"/>
    </w:p>
    <w:p w14:paraId="5C78E2C7" w14:textId="77777777" w:rsidR="008F4D94" w:rsidRDefault="008F4D94" w:rsidP="008F4D94">
      <w:pPr>
        <w:pStyle w:val="TH"/>
        <w:rPr>
          <w:lang w:val="en-US"/>
        </w:rPr>
      </w:pPr>
      <w:r>
        <w:rPr>
          <w:rFonts w:cs="Arial"/>
        </w:rPr>
        <w:t xml:space="preserve">Table </w:t>
      </w:r>
      <w:r>
        <w:rPr>
          <w:rFonts w:cs="Arial" w:hint="eastAsia"/>
          <w:lang w:val="en-US" w:eastAsia="zh-CN"/>
        </w:rPr>
        <w:t>5.44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1F0D42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0E00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AC06B4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2E055B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0346106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D5CA1F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06C81C"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237CE0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1E71C0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A2B6208" w14:textId="77777777" w:rsidR="008F4D94" w:rsidRDefault="008F4D94" w:rsidP="00190399">
            <w:pPr>
              <w:rPr>
                <w:rFonts w:ascii="Arial" w:hAnsi="Arial" w:cs="Arial"/>
                <w:b/>
                <w:bCs/>
                <w:color w:val="000000"/>
                <w:sz w:val="18"/>
                <w:szCs w:val="18"/>
              </w:rPr>
            </w:pPr>
          </w:p>
        </w:tc>
      </w:tr>
      <w:tr w:rsidR="008F4D94" w14:paraId="38707E39"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DC755"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C9502F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BA0681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13C645CD" w14:textId="77777777" w:rsidR="008F4D94" w:rsidRDefault="008F4D94" w:rsidP="00190399">
            <w:pPr>
              <w:rPr>
                <w:rFonts w:ascii="Aptos Narrow" w:hAnsi="Aptos Narrow"/>
                <w:color w:val="000000"/>
                <w:sz w:val="22"/>
                <w:szCs w:val="22"/>
              </w:rPr>
            </w:pPr>
          </w:p>
        </w:tc>
      </w:tr>
      <w:tr w:rsidR="008F4D94" w14:paraId="28396740"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A725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7D6016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A57D7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FE63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426DCC3"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3AD8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159036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87D7B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60EB76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72901D15"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F00E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11742F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13EE7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55680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1DB8B4FA" w14:textId="77777777" w:rsidR="008F4D94" w:rsidRDefault="008F4D94" w:rsidP="008F4D94">
      <w:pPr>
        <w:pStyle w:val="TH"/>
      </w:pPr>
    </w:p>
    <w:p w14:paraId="5203A885" w14:textId="77777777" w:rsidR="008F4D94" w:rsidRPr="005D2633" w:rsidRDefault="008F4D94" w:rsidP="008F4D94">
      <w:pPr>
        <w:pStyle w:val="41"/>
        <w:rPr>
          <w:rFonts w:cs="Arial"/>
          <w:lang w:eastAsia="zh-CN"/>
        </w:rPr>
      </w:pPr>
      <w:bookmarkStart w:id="539" w:name="_Toc180420721"/>
      <w:r>
        <w:rPr>
          <w:rFonts w:cs="Arial"/>
          <w:lang w:eastAsia="zh-CN"/>
        </w:rPr>
        <w:t>5.44</w:t>
      </w:r>
      <w:r w:rsidRPr="005D2633">
        <w:rPr>
          <w:rFonts w:cs="Arial"/>
          <w:lang w:eastAsia="zh-CN"/>
        </w:rPr>
        <w:t>.1.2</w:t>
      </w:r>
      <w:r w:rsidRPr="005D2633">
        <w:rPr>
          <w:rFonts w:cs="Arial"/>
          <w:lang w:eastAsia="zh-CN"/>
        </w:rPr>
        <w:tab/>
      </w:r>
      <w:r>
        <w:rPr>
          <w:rFonts w:cs="Arial"/>
          <w:lang w:eastAsia="zh-CN"/>
        </w:rPr>
        <w:t>Channel bandwidths per operating band for CA</w:t>
      </w:r>
      <w:bookmarkEnd w:id="539"/>
    </w:p>
    <w:p w14:paraId="7164DE0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12640A21"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5A62847"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A323E5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E561C4"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4E4648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F0B3EE"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5339019"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62BD25E" w14:textId="77777777" w:rsidR="008F4D94" w:rsidRDefault="008F4D94" w:rsidP="00190399">
            <w:pPr>
              <w:pStyle w:val="TAH"/>
              <w:rPr>
                <w:szCs w:val="18"/>
                <w:lang w:val="en-US" w:eastAsia="zh-CN"/>
              </w:rPr>
            </w:pPr>
            <w:r>
              <w:t>Bandwidth combination set</w:t>
            </w:r>
          </w:p>
        </w:tc>
      </w:tr>
      <w:tr w:rsidR="008F4D94" w14:paraId="1CDC1504"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48E2916"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CCADB2E" w14:textId="77777777" w:rsidR="008F4D94" w:rsidRPr="00224B2F" w:rsidRDefault="008F4D94" w:rsidP="00190399">
            <w:pPr>
              <w:pStyle w:val="TAC"/>
              <w:rPr>
                <w:rFonts w:eastAsia="宋体" w:cs="Arial"/>
                <w:szCs w:val="18"/>
                <w:lang w:val="en-US" w:eastAsia="zh-CN"/>
              </w:rPr>
            </w:pPr>
            <w:r w:rsidRPr="00224B2F">
              <w:rPr>
                <w:rFonts w:eastAsia="宋体" w:cs="Arial"/>
                <w:szCs w:val="18"/>
                <w:lang w:val="en-US" w:eastAsia="zh-CN"/>
              </w:rPr>
              <w:t>CA_n1A-n71A</w:t>
            </w:r>
          </w:p>
          <w:p w14:paraId="7D47314C" w14:textId="77777777" w:rsidR="008F4D94" w:rsidRPr="00224B2F" w:rsidRDefault="008F4D94" w:rsidP="00190399">
            <w:pPr>
              <w:pStyle w:val="TAC"/>
              <w:rPr>
                <w:rFonts w:eastAsia="宋体" w:cs="Arial"/>
                <w:szCs w:val="18"/>
                <w:lang w:val="en-US" w:eastAsia="zh-CN"/>
              </w:rPr>
            </w:pPr>
            <w:r w:rsidRPr="00224B2F">
              <w:rPr>
                <w:rFonts w:eastAsia="宋体" w:cs="Arial"/>
                <w:szCs w:val="18"/>
                <w:lang w:val="en-US" w:eastAsia="zh-CN"/>
              </w:rPr>
              <w:t>CA_n1A-n78A</w:t>
            </w:r>
          </w:p>
          <w:p w14:paraId="2F3B3CA7" w14:textId="77777777" w:rsidR="008F4D94" w:rsidRPr="00B00CBD" w:rsidRDefault="008F4D94" w:rsidP="00190399">
            <w:pPr>
              <w:pStyle w:val="TAC"/>
              <w:rPr>
                <w:rFonts w:eastAsia="宋体" w:cs="Arial"/>
                <w:szCs w:val="18"/>
                <w:lang w:val="en-US" w:eastAsia="zh-CN"/>
              </w:rPr>
            </w:pPr>
            <w:r w:rsidRPr="00224B2F">
              <w:rPr>
                <w:rFonts w:eastAsia="宋体" w:cs="Arial"/>
                <w:szCs w:val="18"/>
                <w:lang w:val="en-US" w:eastAsia="zh-CN"/>
              </w:rPr>
              <w:t>CA_n71A-n78A</w:t>
            </w:r>
          </w:p>
        </w:tc>
        <w:tc>
          <w:tcPr>
            <w:tcW w:w="709" w:type="dxa"/>
            <w:tcBorders>
              <w:left w:val="single" w:sz="4" w:space="0" w:color="auto"/>
              <w:right w:val="single" w:sz="4" w:space="0" w:color="auto"/>
            </w:tcBorders>
            <w:vAlign w:val="center"/>
          </w:tcPr>
          <w:p w14:paraId="0E9298E1"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28FFAAC9"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3479996"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7D190168"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21F084E"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3B8E679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129AC41"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6C218A0"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F3771E4" w14:textId="77777777" w:rsidR="008F4D94" w:rsidRPr="00B00CBD" w:rsidRDefault="008F4D94" w:rsidP="00190399">
            <w:pPr>
              <w:pStyle w:val="TAC"/>
              <w:rPr>
                <w:rFonts w:cs="Arial"/>
                <w:szCs w:val="18"/>
                <w:lang w:val="en-US" w:eastAsia="zh-CN"/>
              </w:rPr>
            </w:pPr>
          </w:p>
        </w:tc>
      </w:tr>
      <w:tr w:rsidR="008F4D94" w14:paraId="6581A7CB"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357DAD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C73E8F0"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25BC0FD0"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B7631F"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Style w:val="normaltextrun"/>
                <w:rFonts w:ascii="Arial" w:hAnsi="Arial" w:cs="Arial"/>
                <w:sz w:val="18"/>
                <w:szCs w:val="18"/>
                <w:lang w:val="en-US"/>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7DD2" w14:textId="77777777" w:rsidR="008F4D94" w:rsidRPr="00B00CBD" w:rsidRDefault="008F4D94" w:rsidP="00190399">
            <w:pPr>
              <w:pStyle w:val="TAC"/>
              <w:rPr>
                <w:rFonts w:cs="Arial"/>
                <w:szCs w:val="18"/>
                <w:lang w:val="en-US" w:eastAsia="zh-CN"/>
              </w:rPr>
            </w:pPr>
          </w:p>
        </w:tc>
      </w:tr>
      <w:tr w:rsidR="008F4D94" w14:paraId="60779226"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3A0F1407" w14:textId="77777777" w:rsidR="008F4D94" w:rsidRPr="00B00CBD" w:rsidRDefault="008F4D94" w:rsidP="00190399">
            <w:pPr>
              <w:pStyle w:val="TAC"/>
              <w:rPr>
                <w:rFonts w:cs="Arial"/>
                <w:szCs w:val="18"/>
                <w:lang w:val="en-US" w:eastAsia="zh-CN"/>
              </w:rPr>
            </w:pPr>
            <w:r>
              <w:rPr>
                <w:rFonts w:eastAsia="宋体" w:cs="Arial"/>
                <w:szCs w:val="18"/>
                <w:lang w:val="en-US" w:eastAsia="zh-CN"/>
              </w:rPr>
              <w:t>CA_n1A-n71A-n78C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F801EFE" w14:textId="77777777" w:rsidR="008F4D94" w:rsidRDefault="008F4D94" w:rsidP="00190399">
            <w:pPr>
              <w:pStyle w:val="TAC"/>
              <w:rPr>
                <w:rFonts w:cs="Arial"/>
                <w:szCs w:val="18"/>
                <w:lang w:val="en-US" w:eastAsia="zh-CN"/>
              </w:rPr>
            </w:pPr>
            <w:r>
              <w:rPr>
                <w:rFonts w:cs="Arial"/>
                <w:szCs w:val="18"/>
                <w:lang w:val="en-US" w:eastAsia="zh-CN"/>
              </w:rPr>
              <w:t>CA_n78C</w:t>
            </w:r>
          </w:p>
          <w:p w14:paraId="2131D6EF" w14:textId="77777777" w:rsidR="008F4D94" w:rsidRPr="00224B2F" w:rsidRDefault="008F4D94" w:rsidP="00190399">
            <w:pPr>
              <w:pStyle w:val="TAC"/>
              <w:rPr>
                <w:rFonts w:cs="Arial"/>
                <w:szCs w:val="18"/>
                <w:lang w:val="en-US" w:eastAsia="zh-CN"/>
              </w:rPr>
            </w:pPr>
            <w:r w:rsidRPr="00224B2F">
              <w:rPr>
                <w:rFonts w:cs="Arial"/>
                <w:szCs w:val="18"/>
                <w:lang w:val="en-US" w:eastAsia="zh-CN"/>
              </w:rPr>
              <w:t>CA_n1A-n71A</w:t>
            </w:r>
          </w:p>
          <w:p w14:paraId="100F4E97" w14:textId="77777777" w:rsidR="008F4D94" w:rsidRPr="00224B2F" w:rsidRDefault="008F4D94" w:rsidP="00190399">
            <w:pPr>
              <w:pStyle w:val="TAC"/>
              <w:rPr>
                <w:rFonts w:cs="Arial"/>
                <w:szCs w:val="18"/>
                <w:lang w:val="en-US" w:eastAsia="zh-CN"/>
              </w:rPr>
            </w:pPr>
            <w:r w:rsidRPr="00224B2F">
              <w:rPr>
                <w:rFonts w:cs="Arial"/>
                <w:szCs w:val="18"/>
                <w:lang w:val="en-US" w:eastAsia="zh-CN"/>
              </w:rPr>
              <w:t>CA_n1A-n78A</w:t>
            </w:r>
          </w:p>
          <w:p w14:paraId="3646C070" w14:textId="77777777" w:rsidR="008F4D94" w:rsidRPr="00224B2F" w:rsidRDefault="008F4D94" w:rsidP="00190399">
            <w:pPr>
              <w:pStyle w:val="TAC"/>
              <w:rPr>
                <w:rFonts w:cs="Arial"/>
                <w:szCs w:val="18"/>
                <w:lang w:val="en-US" w:eastAsia="zh-CN"/>
              </w:rPr>
            </w:pPr>
            <w:r w:rsidRPr="00224B2F">
              <w:rPr>
                <w:rFonts w:cs="Arial"/>
                <w:szCs w:val="18"/>
                <w:lang w:val="en-US" w:eastAsia="zh-CN"/>
              </w:rPr>
              <w:t>CA_n1A-n78C</w:t>
            </w:r>
          </w:p>
          <w:p w14:paraId="53514A66" w14:textId="77777777" w:rsidR="008F4D94" w:rsidRPr="00224B2F" w:rsidRDefault="008F4D94" w:rsidP="00190399">
            <w:pPr>
              <w:pStyle w:val="TAC"/>
              <w:rPr>
                <w:rFonts w:cs="Arial"/>
                <w:szCs w:val="18"/>
                <w:lang w:val="en-US" w:eastAsia="zh-CN"/>
              </w:rPr>
            </w:pPr>
            <w:r w:rsidRPr="00224B2F">
              <w:rPr>
                <w:rFonts w:cs="Arial"/>
                <w:szCs w:val="18"/>
                <w:lang w:val="en-US" w:eastAsia="zh-CN"/>
              </w:rPr>
              <w:t>CA_n71A-n78A</w:t>
            </w:r>
          </w:p>
          <w:p w14:paraId="70A0105B" w14:textId="77777777" w:rsidR="008F4D94" w:rsidRPr="00B00CBD" w:rsidRDefault="008F4D94" w:rsidP="00190399">
            <w:pPr>
              <w:pStyle w:val="TAC"/>
              <w:rPr>
                <w:rFonts w:cs="Arial"/>
                <w:szCs w:val="18"/>
                <w:lang w:val="en-US" w:eastAsia="zh-CN"/>
              </w:rPr>
            </w:pPr>
            <w:r w:rsidRPr="00224B2F">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47A06314" w14:textId="77777777" w:rsidR="008F4D94"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6F05BF05"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0AF7"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0A1943D0"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662EB5A3"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8FB1565"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3707BBD"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D47D667"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57F917F7" w14:textId="77777777" w:rsidR="008F4D94" w:rsidRPr="00B00CBD" w:rsidRDefault="008F4D94" w:rsidP="00190399">
            <w:pPr>
              <w:pStyle w:val="TAC"/>
              <w:rPr>
                <w:rFonts w:cs="Arial"/>
                <w:szCs w:val="18"/>
                <w:lang w:val="en-US" w:eastAsia="zh-CN"/>
              </w:rPr>
            </w:pPr>
          </w:p>
        </w:tc>
      </w:tr>
      <w:tr w:rsidR="008F4D94" w14:paraId="0042C5AD"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064B375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E95CD1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3EA64DE"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22C6D3D"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C023" w14:textId="77777777" w:rsidR="008F4D94" w:rsidRPr="00B00CBD" w:rsidRDefault="008F4D94" w:rsidP="00190399">
            <w:pPr>
              <w:pStyle w:val="TAC"/>
              <w:rPr>
                <w:rFonts w:cs="Arial"/>
                <w:szCs w:val="18"/>
                <w:lang w:val="en-US" w:eastAsia="zh-CN"/>
              </w:rPr>
            </w:pPr>
          </w:p>
        </w:tc>
      </w:tr>
    </w:tbl>
    <w:p w14:paraId="1CA631DA" w14:textId="77777777" w:rsidR="008F4D94" w:rsidRDefault="008F4D94" w:rsidP="008F4D94">
      <w:pPr>
        <w:pStyle w:val="41"/>
        <w:rPr>
          <w:rFonts w:cs="Arial"/>
          <w:szCs w:val="22"/>
          <w:lang w:val="en-US" w:eastAsia="zh-CN"/>
        </w:rPr>
      </w:pPr>
      <w:bookmarkStart w:id="540" w:name="_Toc180420722"/>
      <w:r>
        <w:rPr>
          <w:rFonts w:cs="Arial"/>
          <w:lang w:eastAsia="zh-CN"/>
        </w:rPr>
        <w:t>5.44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40"/>
    </w:p>
    <w:p w14:paraId="2ED32DEC"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given in the tables below.</w:t>
      </w:r>
    </w:p>
    <w:p w14:paraId="769581A9" w14:textId="77777777" w:rsidR="008F4D94" w:rsidRDefault="008F4D94" w:rsidP="008F4D94">
      <w:pPr>
        <w:pStyle w:val="TH"/>
      </w:pPr>
      <w:r>
        <w:t xml:space="preserve">Table </w:t>
      </w:r>
      <w:r>
        <w:rPr>
          <w:rFonts w:hint="eastAsia"/>
          <w:lang w:val="en-US" w:eastAsia="zh-CN"/>
        </w:rPr>
        <w:t>5.44</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7CE56DFD"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C22C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0F0472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FC6EF1A"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B97B2C"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EB70EF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41DBDF"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DCFA7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CA_n1-n71-n78</w:t>
            </w:r>
          </w:p>
        </w:tc>
        <w:tc>
          <w:tcPr>
            <w:tcW w:w="1940" w:type="dxa"/>
            <w:tcBorders>
              <w:top w:val="nil"/>
              <w:left w:val="nil"/>
              <w:bottom w:val="single" w:sz="4" w:space="0" w:color="auto"/>
              <w:right w:val="single" w:sz="4" w:space="0" w:color="auto"/>
            </w:tcBorders>
            <w:shd w:val="clear" w:color="auto" w:fill="auto"/>
            <w:vAlign w:val="center"/>
            <w:hideMark/>
          </w:tcPr>
          <w:p w14:paraId="525C2776" w14:textId="77777777" w:rsidR="008F4D94" w:rsidRPr="00224B2F" w:rsidRDefault="008F4D94" w:rsidP="00190399">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3462C64A" w14:textId="77777777" w:rsidR="008F4D94" w:rsidRPr="00224B2F" w:rsidRDefault="008F4D94" w:rsidP="00190399">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6</w:t>
            </w:r>
          </w:p>
        </w:tc>
        <w:tc>
          <w:tcPr>
            <w:tcW w:w="2080" w:type="dxa"/>
            <w:tcBorders>
              <w:top w:val="nil"/>
              <w:left w:val="nil"/>
              <w:bottom w:val="single" w:sz="4" w:space="0" w:color="auto"/>
              <w:right w:val="single" w:sz="4" w:space="0" w:color="auto"/>
            </w:tcBorders>
            <w:shd w:val="clear" w:color="auto" w:fill="auto"/>
            <w:vAlign w:val="center"/>
            <w:hideMark/>
          </w:tcPr>
          <w:p w14:paraId="4C5DD85A" w14:textId="77777777" w:rsidR="008F4D94" w:rsidRPr="00224B2F" w:rsidRDefault="008F4D94" w:rsidP="00190399">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8</w:t>
            </w:r>
          </w:p>
        </w:tc>
      </w:tr>
      <w:tr w:rsidR="008F4D94" w14:paraId="50277BFA"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CD86C"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5CC105F" w14:textId="77777777" w:rsidR="008F4D94" w:rsidRDefault="008F4D94" w:rsidP="008F4D94">
      <w:pPr>
        <w:pStyle w:val="TH"/>
        <w:spacing w:before="120" w:after="120"/>
        <w:rPr>
          <w:lang w:eastAsia="zh-CN"/>
        </w:rPr>
      </w:pPr>
      <w:r>
        <w:t xml:space="preserve">Table </w:t>
      </w:r>
      <w:r>
        <w:rPr>
          <w:lang w:val="en-US" w:eastAsia="zh-CN"/>
        </w:rPr>
        <w:t>5.44.1.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6AA1F1F"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CCB3A"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2D4B2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258B232"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778A1F4"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9EA089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8795788"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FB8EF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CA_n1-n71-n78</w:t>
            </w:r>
          </w:p>
        </w:tc>
        <w:tc>
          <w:tcPr>
            <w:tcW w:w="2040" w:type="dxa"/>
            <w:tcBorders>
              <w:top w:val="nil"/>
              <w:left w:val="nil"/>
              <w:bottom w:val="single" w:sz="4" w:space="0" w:color="auto"/>
              <w:right w:val="single" w:sz="4" w:space="0" w:color="auto"/>
            </w:tcBorders>
            <w:shd w:val="clear" w:color="auto" w:fill="auto"/>
            <w:vAlign w:val="center"/>
            <w:hideMark/>
          </w:tcPr>
          <w:p w14:paraId="54BA52A0" w14:textId="77777777" w:rsidR="008F4D94" w:rsidRPr="00224B2F" w:rsidRDefault="008F4D94" w:rsidP="00190399">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0B00A037" w14:textId="77777777" w:rsidR="008F4D94" w:rsidRPr="00224B2F" w:rsidRDefault="008F4D94" w:rsidP="00190399">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0.</w:t>
            </w:r>
            <w:r>
              <w:rPr>
                <w:rFonts w:ascii="Arial" w:eastAsia="等线" w:hAnsi="Arial" w:cs="Arial"/>
                <w:color w:val="000000" w:themeColor="text1"/>
                <w:sz w:val="18"/>
                <w:szCs w:val="18"/>
                <w:lang w:eastAsia="zh-CN"/>
              </w:rPr>
              <w:t>2</w:t>
            </w:r>
          </w:p>
        </w:tc>
        <w:tc>
          <w:tcPr>
            <w:tcW w:w="2100" w:type="dxa"/>
            <w:tcBorders>
              <w:top w:val="nil"/>
              <w:left w:val="nil"/>
              <w:bottom w:val="single" w:sz="4" w:space="0" w:color="auto"/>
              <w:right w:val="single" w:sz="4" w:space="0" w:color="auto"/>
            </w:tcBorders>
            <w:shd w:val="clear" w:color="auto" w:fill="auto"/>
            <w:vAlign w:val="center"/>
            <w:hideMark/>
          </w:tcPr>
          <w:p w14:paraId="320F1A86" w14:textId="77777777" w:rsidR="008F4D94" w:rsidRPr="00224B2F" w:rsidRDefault="008F4D94" w:rsidP="00190399">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0.</w:t>
            </w:r>
            <w:r>
              <w:rPr>
                <w:rFonts w:ascii="Arial" w:eastAsia="等线" w:hAnsi="Arial" w:cs="Arial"/>
                <w:color w:val="000000" w:themeColor="text1"/>
                <w:sz w:val="18"/>
                <w:szCs w:val="18"/>
                <w:lang w:eastAsia="zh-CN"/>
              </w:rPr>
              <w:t>5</w:t>
            </w:r>
          </w:p>
        </w:tc>
      </w:tr>
      <w:tr w:rsidR="008F4D94" w14:paraId="049CE36D"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1FAF82"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1CD6DDE" w14:textId="77777777" w:rsidR="008F4D94" w:rsidRPr="005D2633" w:rsidRDefault="008F4D94" w:rsidP="008F4D94">
      <w:pPr>
        <w:pStyle w:val="31"/>
        <w:rPr>
          <w:rFonts w:cs="Arial"/>
          <w:szCs w:val="28"/>
          <w:lang w:val="en-US" w:eastAsia="zh-CN"/>
        </w:rPr>
      </w:pPr>
      <w:bookmarkStart w:id="541" w:name="_Toc180420723"/>
      <w:r>
        <w:rPr>
          <w:rFonts w:cs="Arial"/>
          <w:szCs w:val="28"/>
          <w:lang w:val="en-US" w:eastAsia="zh-CN"/>
        </w:rPr>
        <w:t>5.44</w:t>
      </w:r>
      <w:r w:rsidRPr="005D2633">
        <w:rPr>
          <w:rFonts w:cs="Arial"/>
          <w:szCs w:val="28"/>
          <w:lang w:val="en-US" w:eastAsia="zh-CN"/>
        </w:rPr>
        <w:t>.2</w:t>
      </w:r>
      <w:r w:rsidRPr="005D2633">
        <w:rPr>
          <w:rFonts w:cs="Arial"/>
          <w:szCs w:val="28"/>
          <w:lang w:val="en-US" w:eastAsia="zh-CN"/>
        </w:rPr>
        <w:tab/>
        <w:t>Specific for 2 bands UL CA</w:t>
      </w:r>
      <w:bookmarkEnd w:id="541"/>
    </w:p>
    <w:p w14:paraId="10FCAA01" w14:textId="77777777" w:rsidR="008F4D94" w:rsidRPr="00140BB6" w:rsidRDefault="008F4D94" w:rsidP="008F4D94">
      <w:pPr>
        <w:pStyle w:val="41"/>
      </w:pPr>
      <w:bookmarkStart w:id="542" w:name="_Toc180420724"/>
      <w:r>
        <w:t>5.44</w:t>
      </w:r>
      <w:r w:rsidRPr="00140BB6">
        <w:t>.2.1</w:t>
      </w:r>
      <w:r w:rsidRPr="00140BB6">
        <w:tab/>
        <w:t>UE co-existence studies</w:t>
      </w:r>
      <w:bookmarkEnd w:id="542"/>
    </w:p>
    <w:p w14:paraId="48129F5C" w14:textId="77777777" w:rsidR="008F4D94" w:rsidRPr="00242348" w:rsidRDefault="008F4D94" w:rsidP="008F4D94">
      <w:pPr>
        <w:pStyle w:val="51"/>
        <w:rPr>
          <w:snapToGrid w:val="0"/>
        </w:rPr>
      </w:pPr>
      <w:bookmarkStart w:id="543" w:name="_Toc180420725"/>
      <w:r>
        <w:rPr>
          <w:rFonts w:hint="eastAsia"/>
          <w:snapToGrid w:val="0"/>
        </w:rPr>
        <w:t>5.44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43"/>
    </w:p>
    <w:p w14:paraId="0D7872B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60D5148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5095F24"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F854"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A20949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EF067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C5378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EF0E6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DC815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939EFF"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47A2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2A8C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569EB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132E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47E0B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B0E5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543209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45FEA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2583 - 2678</w:t>
            </w:r>
          </w:p>
        </w:tc>
      </w:tr>
      <w:tr w:rsidR="008F4D94" w14:paraId="1B06AAC5"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84398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9FA5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9314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73A4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89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FE786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D205F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93C53C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72B8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654 - 524</w:t>
            </w:r>
          </w:p>
        </w:tc>
      </w:tr>
      <w:tr w:rsidR="008F4D94" w14:paraId="7ECDCE45"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E838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FE99A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DA12D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12C9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8FC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FB8C09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29E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BA727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AB2BB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3246 - 3376</w:t>
            </w:r>
          </w:p>
        </w:tc>
      </w:tr>
      <w:tr w:rsidR="008F4D94" w14:paraId="2D7C847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C1CBE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B855B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BCAC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3B9A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141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699EEF"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30E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9200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3C829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9 - 174</w:t>
            </w:r>
          </w:p>
        </w:tc>
      </w:tr>
      <w:tr w:rsidR="008F4D94" w14:paraId="3A8D595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21C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3294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88EB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C7C9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EC203E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AA538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53167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E92BF4E" w14:textId="77777777" w:rsidR="008F4D94" w:rsidRDefault="008F4D94" w:rsidP="00190399">
            <w:pPr>
              <w:rPr>
                <w:rFonts w:ascii="Arial" w:hAnsi="Arial" w:cs="Arial"/>
                <w:color w:val="000000"/>
                <w:sz w:val="18"/>
                <w:szCs w:val="18"/>
              </w:rPr>
            </w:pPr>
          </w:p>
        </w:tc>
      </w:tr>
      <w:tr w:rsidR="008F4D94" w14:paraId="5034B64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1BA1F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2212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38C6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2B94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273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853B2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40B11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9D73C4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1AB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3909 - 4074</w:t>
            </w:r>
          </w:p>
        </w:tc>
      </w:tr>
      <w:tr w:rsidR="008F4D94" w14:paraId="4C1D956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3C32E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7862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7587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E59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23A77A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F9E9A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84DBC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F0E2D3" w14:textId="77777777" w:rsidR="008F4D94" w:rsidRDefault="008F4D94" w:rsidP="00190399">
            <w:pPr>
              <w:rPr>
                <w:rFonts w:ascii="Arial" w:hAnsi="Arial" w:cs="Arial"/>
                <w:color w:val="000000"/>
                <w:sz w:val="18"/>
                <w:szCs w:val="18"/>
              </w:rPr>
            </w:pPr>
          </w:p>
        </w:tc>
      </w:tr>
      <w:tr w:rsidR="008F4D94" w14:paraId="53872D8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0DABB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F8282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E6767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5BE3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3D87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44CB7"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E9878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10224B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7109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7257 - 6982</w:t>
            </w:r>
          </w:p>
        </w:tc>
      </w:tr>
      <w:tr w:rsidR="008F4D94" w14:paraId="6D6937C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FFCD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463C7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F036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699E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04E2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AB2351"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8E78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CC241E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6786C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4614 - 4364</w:t>
            </w:r>
          </w:p>
        </w:tc>
      </w:tr>
      <w:tr w:rsidR="008F4D94" w14:paraId="76FEEB4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76A0C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308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256BE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E6C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EA1A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420EA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95331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D62F5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E397C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8343 - 8618</w:t>
            </w:r>
          </w:p>
        </w:tc>
      </w:tr>
      <w:tr w:rsidR="008F4D94" w14:paraId="1970E23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8C4F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E9A0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BAA9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FA86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F7C5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4BE85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A294D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A351C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A29C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7086 - 7336</w:t>
            </w:r>
          </w:p>
        </w:tc>
      </w:tr>
      <w:tr w:rsidR="008F4D94" w14:paraId="03C809B7"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1D295A"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C295573" w14:textId="77777777" w:rsidR="008F4D94" w:rsidRDefault="008F4D94" w:rsidP="008F4D94">
      <w:pPr>
        <w:pStyle w:val="TH"/>
      </w:pPr>
    </w:p>
    <w:p w14:paraId="48BFD77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02B912E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6D8387A"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C26A"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AD0285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A8553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D90C7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C139E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E258F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FFB721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53D6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5A0F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FD0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18D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A82A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7B85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C7C8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1320 - 1880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62D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5220 - 5780</w:t>
            </w:r>
          </w:p>
        </w:tc>
      </w:tr>
      <w:tr w:rsidR="008F4D94" w14:paraId="33F8F377"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3B02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691C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7C5E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48D4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DB6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CBBA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A0DE8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64AD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F129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4620 - 5680</w:t>
            </w:r>
          </w:p>
        </w:tc>
      </w:tr>
      <w:tr w:rsidR="008F4D94" w14:paraId="657E5E2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B647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2EB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5FFF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D9D1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4D9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44017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0224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605C5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7140 - 7760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C2EE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8520 - 9580</w:t>
            </w:r>
          </w:p>
        </w:tc>
      </w:tr>
      <w:tr w:rsidR="008F4D94" w14:paraId="74D66DA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F7D8D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44772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3FE69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FC8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5F6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8E00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3A0B7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D6C60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890D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7920 - 9480</w:t>
            </w:r>
          </w:p>
        </w:tc>
      </w:tr>
      <w:tr w:rsidR="008F4D94" w14:paraId="427D01A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96F2E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F1BF5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465F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F29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662BD4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B4EFF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665B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DAB51C" w14:textId="77777777" w:rsidR="008F4D94" w:rsidRDefault="008F4D94" w:rsidP="00190399">
            <w:pPr>
              <w:rPr>
                <w:rFonts w:ascii="Arial" w:hAnsi="Arial" w:cs="Arial"/>
                <w:color w:val="000000"/>
                <w:sz w:val="18"/>
                <w:szCs w:val="18"/>
              </w:rPr>
            </w:pPr>
          </w:p>
        </w:tc>
      </w:tr>
      <w:tr w:rsidR="008F4D94" w14:paraId="7194DD1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418E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93CDE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F24CA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6937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912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516F90"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F31D4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B6860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9060 - 9740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41A48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11820 - 13380</w:t>
            </w:r>
          </w:p>
        </w:tc>
      </w:tr>
      <w:tr w:rsidR="008F4D94" w14:paraId="700156C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1BAB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D491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F06C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8E87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4AAD33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6BF02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907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10440 - 11560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DBF74B" w14:textId="77777777" w:rsidR="008F4D94" w:rsidRDefault="008F4D94" w:rsidP="00190399">
            <w:pPr>
              <w:rPr>
                <w:rFonts w:ascii="Arial" w:hAnsi="Arial" w:cs="Arial"/>
                <w:color w:val="000000"/>
                <w:sz w:val="18"/>
                <w:szCs w:val="18"/>
              </w:rPr>
            </w:pPr>
          </w:p>
        </w:tc>
      </w:tr>
      <w:tr w:rsidR="008F4D94" w14:paraId="457C65F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7585B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97F2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4218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C3B5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06D7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8C581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60020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9BB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D44C9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4620 - 3880</w:t>
            </w:r>
          </w:p>
        </w:tc>
      </w:tr>
      <w:tr w:rsidR="008F4D94" w14:paraId="0AFA361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1B31A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4CDD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E172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FBB9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0DA1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30C330"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A1B3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23D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24DC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660 - 1840</w:t>
            </w:r>
          </w:p>
        </w:tc>
      </w:tr>
      <w:tr w:rsidR="008F4D94" w14:paraId="4D5DBE0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BCD2D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F16A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806C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C195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864D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216F6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4F315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25801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15120 - 17180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F10B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10980 - 11720</w:t>
            </w:r>
          </w:p>
        </w:tc>
      </w:tr>
      <w:tr w:rsidR="008F4D94" w14:paraId="14C3EE5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BDFB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16D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0493C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A08F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9F6A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B1069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9A247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374D16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13740 - 15360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931C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12360 - 13540</w:t>
            </w:r>
          </w:p>
        </w:tc>
      </w:tr>
      <w:tr w:rsidR="008F4D94" w14:paraId="0FFBA963"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7BD08"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49DE766" w14:textId="77777777" w:rsidR="008F4D94" w:rsidRDefault="008F4D94" w:rsidP="008F4D94">
      <w:pPr>
        <w:pStyle w:val="TH"/>
      </w:pPr>
    </w:p>
    <w:p w14:paraId="78C302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6C524ED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7C3AAA4"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B8D3"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C73B3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937682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DA44CD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325448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961DF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6321E"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6D7F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D023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3E504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E789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24591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08DB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4DAD6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708ED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3963 - 4498</w:t>
            </w:r>
          </w:p>
        </w:tc>
      </w:tr>
      <w:tr w:rsidR="008F4D94" w14:paraId="6A506C8A"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BC8A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CCEE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F5FE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1EC1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DE2367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531F9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60C6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DBDF3F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44CC0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5902 - 6937</w:t>
            </w:r>
          </w:p>
        </w:tc>
      </w:tr>
      <w:tr w:rsidR="008F4D94" w14:paraId="4C25A7A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EF22B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14B2D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1E61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9386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A154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C2C33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9D321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9886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60986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7263 - 8298</w:t>
            </w:r>
          </w:p>
        </w:tc>
      </w:tr>
      <w:tr w:rsidR="008F4D94" w14:paraId="6BAABFF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C8DA9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77C8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E65CF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DCE3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1C4C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0B3D5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420D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DBC4F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480C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9202 - 10737</w:t>
            </w:r>
          </w:p>
        </w:tc>
      </w:tr>
      <w:tr w:rsidR="008F4D94" w14:paraId="7E44A30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3CBB4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A2F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1F84D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391E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3A66160"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2F771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9F7CF7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2DF17F2" w14:textId="77777777" w:rsidR="008F4D94" w:rsidRDefault="008F4D94" w:rsidP="00190399">
            <w:pPr>
              <w:rPr>
                <w:rFonts w:ascii="Arial" w:hAnsi="Arial" w:cs="Arial"/>
                <w:color w:val="000000"/>
                <w:sz w:val="18"/>
                <w:szCs w:val="18"/>
              </w:rPr>
            </w:pPr>
          </w:p>
        </w:tc>
      </w:tr>
      <w:tr w:rsidR="008F4D94" w14:paraId="002F52C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27E2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DDCB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5A0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6C10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B3F0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BB528"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874E1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BCCCD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E494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10563 - 12098</w:t>
            </w:r>
          </w:p>
        </w:tc>
      </w:tr>
      <w:tr w:rsidR="008F4D94" w14:paraId="2E8390E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019A6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DE1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0BE5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80D5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EB0A9C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5A2AD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62AFD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5D7725" w14:textId="77777777" w:rsidR="008F4D94" w:rsidRDefault="008F4D94" w:rsidP="00190399">
            <w:pPr>
              <w:rPr>
                <w:rFonts w:ascii="Arial" w:hAnsi="Arial" w:cs="Arial"/>
                <w:color w:val="000000"/>
                <w:sz w:val="18"/>
                <w:szCs w:val="18"/>
              </w:rPr>
            </w:pPr>
          </w:p>
        </w:tc>
      </w:tr>
      <w:tr w:rsidR="008F4D94" w14:paraId="720082E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6ECB6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77E15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0C66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EF95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4068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B8F20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AA548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7A521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CA8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508 - 1148</w:t>
            </w:r>
          </w:p>
        </w:tc>
      </w:tr>
      <w:tr w:rsidR="008F4D94" w14:paraId="121F96C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2A3D4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77CB5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4686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B414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753F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480D34D"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8A23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A4FC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7FCA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4506 - 5611</w:t>
            </w:r>
          </w:p>
        </w:tc>
      </w:tr>
      <w:tr w:rsidR="008F4D94" w14:paraId="252CB85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36F7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AFC1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19A67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703C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BFB9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F50161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FA8CDA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E656A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9766D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5952 - 6592</w:t>
            </w:r>
          </w:p>
        </w:tc>
      </w:tr>
      <w:tr w:rsidR="008F4D94" w14:paraId="01D6A2D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6CA37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8C6B7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65B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0E0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20F7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0551C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32DF2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A810C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937F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8589 - 9694</w:t>
            </w:r>
          </w:p>
        </w:tc>
      </w:tr>
      <w:tr w:rsidR="008F4D94" w14:paraId="747DA499"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201977" w14:textId="77777777" w:rsidR="008F4D94" w:rsidRDefault="008F4D94" w:rsidP="00190399">
            <w:pPr>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3206E88" w14:textId="77777777" w:rsidR="008F4D94" w:rsidRDefault="008F4D94" w:rsidP="008F4D94">
      <w:pPr>
        <w:rPr>
          <w:snapToGrid w:val="0"/>
        </w:rPr>
      </w:pPr>
    </w:p>
    <w:p w14:paraId="5E3D0F1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 xml:space="preserve">1 </w:t>
      </w:r>
      <w:r>
        <w:rPr>
          <w:snapToGrid w:val="0"/>
        </w:rPr>
        <w:t>there is IMD3 from n1 and n71 into RX band n78.</w:t>
      </w:r>
    </w:p>
    <w:p w14:paraId="67784A8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n78 into RX band n71.</w:t>
      </w:r>
    </w:p>
    <w:p w14:paraId="0CD01C3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n71 and n78 into RX band n1.</w:t>
      </w:r>
    </w:p>
    <w:p w14:paraId="26D68D5F" w14:textId="77777777" w:rsidR="008F4D94" w:rsidRDefault="008F4D94" w:rsidP="008F4D94">
      <w:pPr>
        <w:pStyle w:val="51"/>
        <w:rPr>
          <w:snapToGrid w:val="0"/>
        </w:rPr>
      </w:pPr>
    </w:p>
    <w:p w14:paraId="0FFA3BDF" w14:textId="77777777" w:rsidR="008F4D94" w:rsidRPr="00242348" w:rsidRDefault="008F4D94" w:rsidP="008F4D94">
      <w:pPr>
        <w:pStyle w:val="51"/>
        <w:rPr>
          <w:snapToGrid w:val="0"/>
        </w:rPr>
      </w:pPr>
      <w:bookmarkStart w:id="544" w:name="_Toc180420726"/>
      <w:r>
        <w:rPr>
          <w:rFonts w:hint="eastAsia"/>
          <w:snapToGrid w:val="0"/>
        </w:rPr>
        <w:t>5.44</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44"/>
    </w:p>
    <w:p w14:paraId="0DD7A2FF" w14:textId="77777777" w:rsidR="008F4D94" w:rsidRPr="00140BB6" w:rsidRDefault="008F4D94" w:rsidP="008F4D94">
      <w:r w:rsidRPr="00140BB6">
        <w:t xml:space="preserve">Table </w:t>
      </w:r>
      <w:r>
        <w:t>5.44</w:t>
      </w:r>
      <w:r w:rsidRPr="00140BB6">
        <w:t>.2.</w:t>
      </w:r>
      <w:r>
        <w:t>1</w:t>
      </w:r>
      <w:r w:rsidRPr="00140BB6">
        <w:t>.2-1 provides the two UL band with one band, along with 2CC intra-band uplink CA triple beat products into band n</w:t>
      </w:r>
      <w:r>
        <w:t>71</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2494C0F8" w14:textId="77777777" w:rsidR="008F4D94" w:rsidRPr="00140BB6" w:rsidRDefault="008F4D94" w:rsidP="008F4D94">
      <w:pPr>
        <w:pStyle w:val="TH"/>
      </w:pPr>
      <w:r w:rsidRPr="00140BB6">
        <w:t xml:space="preserve">Table </w:t>
      </w:r>
      <w:r>
        <w:t>5.44</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0C6F9FC0"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A3A3"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81913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AD8FB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0AF0BE7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503F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EA788C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2C37AF6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6F50222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03A62E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2DAA0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C6A10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1CA1A5" w14:textId="77777777" w:rsidR="008F4D94" w:rsidRDefault="008F4D94" w:rsidP="00190399">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722CCE" w14:textId="77777777" w:rsidR="008F4D94" w:rsidRDefault="008F4D94" w:rsidP="00190399">
            <w:pPr>
              <w:jc w:val="center"/>
              <w:rPr>
                <w:color w:val="000000"/>
                <w:sz w:val="18"/>
                <w:szCs w:val="18"/>
              </w:rPr>
            </w:pPr>
            <w:r>
              <w:rPr>
                <w:color w:val="000000"/>
                <w:sz w:val="18"/>
                <w:szCs w:val="18"/>
              </w:rPr>
              <w:t>3300-3800</w:t>
            </w:r>
          </w:p>
        </w:tc>
      </w:tr>
      <w:tr w:rsidR="008F4D94" w14:paraId="0D383F72"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E0F4E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1F653C" w14:textId="77777777" w:rsidR="008F4D94" w:rsidRDefault="008F4D94" w:rsidP="00190399">
            <w:pPr>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97B6E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F3EF4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14F0DA9D"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1E6C37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CE692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49922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41CB66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33861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0F3E262E"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6FF822A"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33169E3"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9B80134"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3131CA2" w14:textId="77777777" w:rsidR="008F4D94" w:rsidRDefault="008F4D94" w:rsidP="00190399">
            <w:pPr>
              <w:jc w:val="center"/>
              <w:rPr>
                <w:color w:val="000000"/>
                <w:sz w:val="18"/>
                <w:szCs w:val="18"/>
              </w:rPr>
            </w:pPr>
            <w:r>
              <w:rPr>
                <w:color w:val="000000"/>
                <w:sz w:val="18"/>
                <w:szCs w:val="18"/>
              </w:rPr>
              <w:t>0 -200</w:t>
            </w:r>
          </w:p>
        </w:tc>
      </w:tr>
      <w:tr w:rsidR="008F4D94" w14:paraId="7E65CC6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4B767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00BEC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46B73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92CB2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2DAC9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40AA0B1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6020B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CD46326" w14:textId="77777777" w:rsidR="008F4D94" w:rsidRDefault="008F4D94" w:rsidP="00190399">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EC9201" w14:textId="77777777" w:rsidR="008F4D94" w:rsidRDefault="008F4D94" w:rsidP="00190399">
            <w:pPr>
              <w:jc w:val="center"/>
              <w:rPr>
                <w:color w:val="000000"/>
                <w:sz w:val="18"/>
                <w:szCs w:val="18"/>
              </w:rPr>
            </w:pPr>
            <w:r>
              <w:rPr>
                <w:color w:val="000000"/>
                <w:sz w:val="18"/>
                <w:szCs w:val="18"/>
              </w:rPr>
              <w:t>1980-2180</w:t>
            </w:r>
          </w:p>
        </w:tc>
      </w:tr>
      <w:tr w:rsidR="008F4D94" w14:paraId="71E7D10C"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78BD0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0F7EA63" w14:textId="77777777" w:rsidR="008F4D94" w:rsidRDefault="008F4D94" w:rsidP="00190399">
            <w:pPr>
              <w:rPr>
                <w:i/>
                <w:iCs/>
                <w:color w:val="FF0000"/>
              </w:rPr>
            </w:pPr>
            <w:r>
              <w:rPr>
                <w:i/>
                <w:iCs/>
                <w:color w:val="FF0000"/>
              </w:rPr>
              <w:t>There is no overlap</w:t>
            </w:r>
          </w:p>
        </w:tc>
      </w:tr>
      <w:tr w:rsidR="008F4D94" w14:paraId="2268BA19"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4BA794"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26B8290D" w14:textId="77777777" w:rsidR="008F4D94" w:rsidRDefault="008F4D94" w:rsidP="008F4D94"/>
    <w:p w14:paraId="020B94A5" w14:textId="77777777" w:rsidR="008F4D94" w:rsidRPr="00140BB6" w:rsidRDefault="008F4D94" w:rsidP="008F4D94">
      <w:r w:rsidRPr="00140BB6">
        <w:t xml:space="preserve">Table </w:t>
      </w:r>
      <w:r>
        <w:t>5.44</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71</w:t>
      </w:r>
      <w:r w:rsidRPr="00140BB6">
        <w:t>A -n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115224E8" w14:textId="77777777" w:rsidR="008F4D94" w:rsidRPr="00140BB6" w:rsidRDefault="008F4D94" w:rsidP="008F4D94">
      <w:pPr>
        <w:pStyle w:val="TH"/>
      </w:pPr>
      <w:r w:rsidRPr="00140BB6">
        <w:t xml:space="preserve">Table </w:t>
      </w:r>
      <w:r>
        <w:t>5.44</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2CB531DE"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E9D25"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BF5C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n71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3EF11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3E18E78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46D20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DF3980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451D183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835F81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97BD1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3C4F72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762F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1B67CD" w14:textId="77777777" w:rsidR="008F4D94" w:rsidRDefault="008F4D94" w:rsidP="00190399">
            <w:pPr>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56A22C7" w14:textId="77777777" w:rsidR="008F4D94" w:rsidRDefault="008F4D94" w:rsidP="00190399">
            <w:pPr>
              <w:jc w:val="center"/>
              <w:rPr>
                <w:color w:val="000000"/>
                <w:sz w:val="18"/>
                <w:szCs w:val="18"/>
              </w:rPr>
            </w:pPr>
            <w:r>
              <w:rPr>
                <w:color w:val="000000"/>
                <w:sz w:val="18"/>
                <w:szCs w:val="18"/>
              </w:rPr>
              <w:t>3300-3800</w:t>
            </w:r>
          </w:p>
        </w:tc>
      </w:tr>
      <w:tr w:rsidR="008F4D94" w14:paraId="687B553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4A31E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768BD6F" w14:textId="77777777" w:rsidR="008F4D94" w:rsidRDefault="008F4D94" w:rsidP="00190399">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083841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13DBC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3BA48484"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E8022D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4C4D3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DEB9C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2CD64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C9C1A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634039B8"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317C8BE7"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20FEF7E"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8636EB2"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99A65CC" w14:textId="77777777" w:rsidR="008F4D94" w:rsidRDefault="008F4D94" w:rsidP="00190399">
            <w:pPr>
              <w:jc w:val="center"/>
              <w:rPr>
                <w:color w:val="000000"/>
                <w:sz w:val="18"/>
                <w:szCs w:val="18"/>
              </w:rPr>
            </w:pPr>
            <w:r>
              <w:rPr>
                <w:color w:val="000000"/>
                <w:sz w:val="18"/>
                <w:szCs w:val="18"/>
              </w:rPr>
              <w:t>0 -200</w:t>
            </w:r>
          </w:p>
        </w:tc>
      </w:tr>
      <w:tr w:rsidR="008F4D94" w14:paraId="41FA874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F3364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A7684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FCCF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474C3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E8792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1FB7560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24EC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A9DB39D" w14:textId="77777777" w:rsidR="008F4D94" w:rsidRDefault="008F4D94" w:rsidP="00190399">
            <w:pPr>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F0075E4" w14:textId="77777777" w:rsidR="008F4D94" w:rsidRDefault="008F4D94" w:rsidP="00190399">
            <w:pPr>
              <w:jc w:val="center"/>
              <w:rPr>
                <w:color w:val="000000"/>
                <w:sz w:val="18"/>
                <w:szCs w:val="18"/>
              </w:rPr>
            </w:pPr>
            <w:r>
              <w:rPr>
                <w:color w:val="000000"/>
                <w:sz w:val="18"/>
                <w:szCs w:val="18"/>
              </w:rPr>
              <w:t>698-898</w:t>
            </w:r>
          </w:p>
        </w:tc>
      </w:tr>
      <w:tr w:rsidR="008F4D94" w14:paraId="538A2EF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6B950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541ACAC" w14:textId="77777777" w:rsidR="008F4D94" w:rsidRDefault="008F4D94" w:rsidP="00190399">
            <w:pPr>
              <w:rPr>
                <w:i/>
                <w:iCs/>
                <w:color w:val="FF0000"/>
              </w:rPr>
            </w:pPr>
            <w:r>
              <w:rPr>
                <w:i/>
                <w:iCs/>
                <w:color w:val="FF0000"/>
              </w:rPr>
              <w:t>There is no overlap</w:t>
            </w:r>
          </w:p>
        </w:tc>
      </w:tr>
      <w:tr w:rsidR="008F4D94" w14:paraId="67980FD1"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392D9E"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4FA3A3DC" w14:textId="77777777" w:rsidR="008F4D94" w:rsidRDefault="008F4D94" w:rsidP="008F4D94">
      <w:pPr>
        <w:pStyle w:val="41"/>
      </w:pPr>
    </w:p>
    <w:p w14:paraId="53D20E14" w14:textId="77777777" w:rsidR="008F4D94" w:rsidRDefault="008F4D94" w:rsidP="008F4D94">
      <w:pPr>
        <w:pStyle w:val="41"/>
      </w:pPr>
      <w:bookmarkStart w:id="545" w:name="_Toc180420727"/>
      <w:r>
        <w:t>5.44</w:t>
      </w:r>
      <w:r w:rsidRPr="00AB69C8">
        <w:t>.2.</w:t>
      </w:r>
      <w:r>
        <w:t>2</w:t>
      </w:r>
      <w:r w:rsidRPr="00AB69C8">
        <w:tab/>
        <w:t>REFSENS requirements</w:t>
      </w:r>
      <w:bookmarkEnd w:id="545"/>
    </w:p>
    <w:p w14:paraId="3C730955" w14:textId="77777777" w:rsidR="008F4D94" w:rsidRPr="00F60F23" w:rsidRDefault="008F4D94" w:rsidP="008F4D94">
      <w:r>
        <w:t>The MSD requirements are re-used from CA_n1-n78-n105.</w:t>
      </w:r>
    </w:p>
    <w:p w14:paraId="2439C338"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5.44</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123D3E4"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02FDCE"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CFA619" w14:textId="77777777" w:rsidR="008F4D94" w:rsidRPr="006E069C" w:rsidRDefault="008F4D94" w:rsidP="00190399">
            <w:pPr>
              <w:pStyle w:val="TAH"/>
            </w:pPr>
            <w:r w:rsidRPr="006E069C">
              <w:t>Source of IMD</w:t>
            </w:r>
          </w:p>
        </w:tc>
      </w:tr>
      <w:tr w:rsidR="008F4D94" w:rsidRPr="006E069C" w14:paraId="09E63689"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849E42"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B807F0"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47158AB5"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07719CC"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4256AFF"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A8681D7"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53000B5"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6D97CCEF"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739DDAF7" w14:textId="77777777" w:rsidR="008F4D94" w:rsidRPr="006E069C" w:rsidRDefault="008F4D94" w:rsidP="00190399">
            <w:pPr>
              <w:pStyle w:val="TAH"/>
            </w:pPr>
          </w:p>
        </w:tc>
      </w:tr>
      <w:tr w:rsidR="008F4D94" w:rsidRPr="006E069C" w14:paraId="28B49B8B"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6E289" w14:textId="77777777" w:rsidR="008F4D94" w:rsidRPr="006E069C" w:rsidRDefault="008F4D94" w:rsidP="00190399">
            <w:pPr>
              <w:pStyle w:val="TAC"/>
              <w:rPr>
                <w:lang w:val="en-US" w:eastAsia="zh-CN"/>
              </w:rPr>
            </w:pPr>
            <w:r>
              <w:rPr>
                <w:lang w:val="en-US" w:eastAsia="zh-CN"/>
              </w:rPr>
              <w:t>CA_n1-n71-n78</w:t>
            </w:r>
          </w:p>
        </w:tc>
        <w:tc>
          <w:tcPr>
            <w:tcW w:w="923" w:type="dxa"/>
            <w:tcBorders>
              <w:top w:val="single" w:sz="4" w:space="0" w:color="auto"/>
              <w:left w:val="single" w:sz="4" w:space="0" w:color="auto"/>
              <w:right w:val="single" w:sz="4" w:space="0" w:color="auto"/>
            </w:tcBorders>
            <w:vAlign w:val="center"/>
          </w:tcPr>
          <w:p w14:paraId="6BED8785" w14:textId="77777777" w:rsidR="008F4D94" w:rsidRPr="006E069C" w:rsidRDefault="008F4D94" w:rsidP="00190399">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274ECC9" w14:textId="77777777" w:rsidR="008F4D94" w:rsidRPr="006E069C" w:rsidRDefault="008F4D94" w:rsidP="00190399">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2AAC8B0D"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385F35C2"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379E2A9E"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9D5D2C1"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030A69"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EB31EE2" w14:textId="77777777" w:rsidR="008F4D94" w:rsidRPr="006E069C" w:rsidRDefault="008F4D94" w:rsidP="00190399">
            <w:pPr>
              <w:pStyle w:val="TAC"/>
            </w:pPr>
            <w:r w:rsidRPr="00D462F1">
              <w:rPr>
                <w:lang w:val="en-US" w:eastAsia="zh-CN"/>
              </w:rPr>
              <w:t>N/A</w:t>
            </w:r>
          </w:p>
        </w:tc>
      </w:tr>
      <w:tr w:rsidR="008F4D94" w:rsidRPr="006E069C" w14:paraId="1CD4E3D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3BFFC5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13F98"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D3192D1"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1DA4BA6"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94CC1D"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D673FD8" w14:textId="77777777" w:rsidR="008F4D94" w:rsidRPr="00D462F1" w:rsidRDefault="008F4D94" w:rsidP="00190399">
            <w:pPr>
              <w:pStyle w:val="TAC"/>
              <w:rPr>
                <w:rFonts w:cs="Arial"/>
                <w:color w:val="000000"/>
                <w:szCs w:val="18"/>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08FAA4" w14:textId="77777777" w:rsidR="008F4D94" w:rsidRPr="00D462F1" w:rsidRDefault="008F4D94" w:rsidP="00190399">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7C842FC1"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892" w14:textId="77777777" w:rsidR="008F4D94" w:rsidRPr="00D462F1" w:rsidRDefault="008F4D94" w:rsidP="00190399">
            <w:pPr>
              <w:pStyle w:val="TAC"/>
              <w:rPr>
                <w:lang w:val="en-US" w:eastAsia="zh-CN"/>
              </w:rPr>
            </w:pPr>
            <w:r w:rsidRPr="00D462F1">
              <w:rPr>
                <w:lang w:val="en-US" w:eastAsia="zh-CN"/>
              </w:rPr>
              <w:t>IMD3</w:t>
            </w:r>
          </w:p>
        </w:tc>
      </w:tr>
      <w:tr w:rsidR="008F4D94" w:rsidRPr="006E069C" w14:paraId="7FE1BC0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E34764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A997B2" w14:textId="77777777" w:rsidR="008F4D94" w:rsidRPr="006E069C" w:rsidRDefault="008F4D94" w:rsidP="00190399">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2D59B6" w14:textId="77777777" w:rsidR="008F4D94" w:rsidRPr="006E069C" w:rsidRDefault="008F4D94" w:rsidP="00190399">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0CD770FD"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65388" w14:textId="77777777" w:rsidR="008F4D94" w:rsidRPr="006E069C"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8F5608" w14:textId="77777777" w:rsidR="008F4D94" w:rsidRPr="006E069C" w:rsidRDefault="008F4D94" w:rsidP="00190399">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CE451A4"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CC728"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14DC8" w14:textId="77777777" w:rsidR="008F4D94" w:rsidRPr="006E069C" w:rsidRDefault="008F4D94" w:rsidP="00190399">
            <w:pPr>
              <w:pStyle w:val="TAC"/>
            </w:pPr>
            <w:r w:rsidRPr="00D462F1">
              <w:rPr>
                <w:lang w:val="en-US" w:eastAsia="zh-CN"/>
              </w:rPr>
              <w:t>N/A</w:t>
            </w:r>
          </w:p>
        </w:tc>
      </w:tr>
      <w:tr w:rsidR="008F4D94" w:rsidRPr="006E069C" w14:paraId="3738EBC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1F8737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71E11E" w14:textId="77777777" w:rsidR="008F4D94" w:rsidRPr="006E069C" w:rsidRDefault="008F4D94" w:rsidP="00190399">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2D5E350" w14:textId="77777777" w:rsidR="008F4D94" w:rsidRPr="006E069C" w:rsidRDefault="008F4D94" w:rsidP="00190399">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227E3C5F"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DEC6DA"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F77D5"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3524E9AA"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4FCF1"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89B40" w14:textId="77777777" w:rsidR="008F4D94" w:rsidRPr="006E069C" w:rsidRDefault="008F4D94" w:rsidP="00190399">
            <w:pPr>
              <w:pStyle w:val="TAC"/>
            </w:pPr>
            <w:r w:rsidRPr="00D462F1">
              <w:rPr>
                <w:lang w:val="en-US" w:eastAsia="zh-CN"/>
              </w:rPr>
              <w:t>N/A</w:t>
            </w:r>
          </w:p>
        </w:tc>
      </w:tr>
      <w:tr w:rsidR="008F4D94" w:rsidRPr="006E069C" w14:paraId="6BF0452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DB9D8C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E3FED" w14:textId="77777777" w:rsidR="008F4D94" w:rsidRPr="006E069C" w:rsidRDefault="008F4D94" w:rsidP="00190399">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6A76E0C" w14:textId="77777777" w:rsidR="008F4D94" w:rsidRPr="006E069C" w:rsidRDefault="008F4D94" w:rsidP="00190399">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0357B14"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BF9B5C"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B8043F" w14:textId="77777777" w:rsidR="008F4D94" w:rsidRPr="006E069C" w:rsidRDefault="008F4D94" w:rsidP="00190399">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987A70D"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0601C"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3E976" w14:textId="77777777" w:rsidR="008F4D94" w:rsidRPr="006E069C" w:rsidRDefault="008F4D94" w:rsidP="00190399">
            <w:pPr>
              <w:pStyle w:val="TAC"/>
            </w:pPr>
            <w:r w:rsidRPr="00D462F1">
              <w:rPr>
                <w:lang w:val="en-US" w:eastAsia="zh-CN"/>
              </w:rPr>
              <w:t>N/A</w:t>
            </w:r>
          </w:p>
        </w:tc>
      </w:tr>
      <w:tr w:rsidR="008F4D94" w:rsidRPr="006E069C" w14:paraId="7BD6161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B9A01F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4988D7" w14:textId="77777777" w:rsidR="008F4D94" w:rsidRPr="006E069C" w:rsidRDefault="008F4D94" w:rsidP="00190399">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613778C"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3DE0EB9"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E7B962"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BFA6E9" w14:textId="77777777" w:rsidR="008F4D94" w:rsidRPr="006E069C" w:rsidRDefault="008F4D94" w:rsidP="00190399">
            <w:pPr>
              <w:pStyle w:val="TAC"/>
              <w:rPr>
                <w:lang w:val="en-US" w:eastAsia="zh-CN"/>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F732F55" w14:textId="77777777" w:rsidR="008F4D94" w:rsidRPr="006E069C" w:rsidRDefault="008F4D94" w:rsidP="00190399">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0EB9EEE"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CDC24" w14:textId="77777777" w:rsidR="008F4D94" w:rsidRPr="006E069C" w:rsidRDefault="008F4D94" w:rsidP="00190399">
            <w:pPr>
              <w:pStyle w:val="TAC"/>
            </w:pPr>
            <w:r w:rsidRPr="00D462F1">
              <w:rPr>
                <w:lang w:val="en-US" w:eastAsia="zh-CN"/>
              </w:rPr>
              <w:t>IMD3</w:t>
            </w:r>
          </w:p>
        </w:tc>
      </w:tr>
      <w:tr w:rsidR="008F4D94" w:rsidRPr="006E069C" w14:paraId="176E4B0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F1A2EF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9C0C9" w14:textId="77777777" w:rsidR="008F4D94" w:rsidRPr="006E069C" w:rsidRDefault="008F4D94" w:rsidP="00190399">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61B591D2"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DA804FA"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D39C94"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E2A7E42"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2F3A6F10" w14:textId="77777777" w:rsidR="008F4D94" w:rsidRPr="006E069C" w:rsidRDefault="008F4D94" w:rsidP="00190399">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FC3956C"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83D8E" w14:textId="77777777" w:rsidR="008F4D94" w:rsidRPr="006E069C" w:rsidRDefault="008F4D94" w:rsidP="00190399">
            <w:pPr>
              <w:pStyle w:val="TAC"/>
            </w:pPr>
            <w:r w:rsidRPr="00D462F1">
              <w:rPr>
                <w:lang w:val="en-US" w:eastAsia="zh-CN"/>
              </w:rPr>
              <w:t>IMD3</w:t>
            </w:r>
          </w:p>
        </w:tc>
      </w:tr>
      <w:tr w:rsidR="008F4D94" w:rsidRPr="006E069C" w14:paraId="0858B9F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D41083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E5C495" w14:textId="77777777" w:rsidR="008F4D94" w:rsidRPr="006E069C" w:rsidRDefault="008F4D94" w:rsidP="00190399">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3B3596E" w14:textId="77777777" w:rsidR="008F4D94" w:rsidRPr="006E069C" w:rsidRDefault="008F4D94" w:rsidP="00190399">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27A8783"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AD6910"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42E53" w14:textId="77777777" w:rsidR="008F4D94" w:rsidRPr="006E069C" w:rsidRDefault="008F4D94" w:rsidP="00190399">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59922A1A"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61344"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E0028" w14:textId="77777777" w:rsidR="008F4D94" w:rsidRPr="006E069C" w:rsidRDefault="008F4D94" w:rsidP="00190399">
            <w:pPr>
              <w:pStyle w:val="TAC"/>
            </w:pPr>
            <w:r w:rsidRPr="00D462F1">
              <w:rPr>
                <w:lang w:val="en-US" w:eastAsia="zh-CN"/>
              </w:rPr>
              <w:t>N/A</w:t>
            </w:r>
          </w:p>
        </w:tc>
      </w:tr>
      <w:tr w:rsidR="008F4D94" w:rsidRPr="006E069C" w14:paraId="6E0A70BD"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27AB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89B9D9" w14:textId="77777777" w:rsidR="008F4D94" w:rsidRPr="006E069C" w:rsidRDefault="008F4D94" w:rsidP="00190399">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BAB976A" w14:textId="77777777" w:rsidR="008F4D94" w:rsidRPr="006E069C" w:rsidRDefault="008F4D94" w:rsidP="00190399">
            <w:pPr>
              <w:pStyle w:val="TAC"/>
              <w:rPr>
                <w:lang w:val="en-US" w:eastAsia="zh-CN"/>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00DCB8B2"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A62975" w14:textId="77777777" w:rsidR="008F4D94" w:rsidRPr="006E069C"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91281A" w14:textId="77777777" w:rsidR="008F4D94" w:rsidRPr="006E069C" w:rsidRDefault="008F4D94" w:rsidP="00190399">
            <w:pPr>
              <w:pStyle w:val="TAC"/>
              <w:rPr>
                <w:lang w:val="en-US" w:eastAsia="zh-CN"/>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56BC2E12"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048C0"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3A9EC" w14:textId="77777777" w:rsidR="008F4D94" w:rsidRPr="006E069C" w:rsidRDefault="008F4D94" w:rsidP="00190399">
            <w:pPr>
              <w:pStyle w:val="TAC"/>
            </w:pPr>
            <w:r w:rsidRPr="00D462F1">
              <w:rPr>
                <w:lang w:val="en-US" w:eastAsia="zh-CN"/>
              </w:rPr>
              <w:t>N/A</w:t>
            </w:r>
          </w:p>
        </w:tc>
      </w:tr>
    </w:tbl>
    <w:p w14:paraId="2193F0BB" w14:textId="77777777" w:rsidR="008F4D94" w:rsidRDefault="008F4D94" w:rsidP="008F4D94">
      <w:pPr>
        <w:rPr>
          <w:color w:val="0070C0"/>
        </w:rPr>
      </w:pPr>
    </w:p>
    <w:p w14:paraId="43870954" w14:textId="77777777" w:rsidR="008F4D94" w:rsidRDefault="008F4D94" w:rsidP="008F4D94">
      <w:pPr>
        <w:pStyle w:val="21"/>
      </w:pPr>
      <w:bookmarkStart w:id="546" w:name="_Toc180420728"/>
      <w:r>
        <w:t>5.45</w:t>
      </w:r>
      <w:r>
        <w:tab/>
        <w:t>CA_n1-n8-n78</w:t>
      </w:r>
      <w:bookmarkEnd w:id="546"/>
    </w:p>
    <w:p w14:paraId="2E7DBBBA" w14:textId="77777777" w:rsidR="008F4D94" w:rsidRDefault="008F4D94" w:rsidP="008F4D94">
      <w:pPr>
        <w:pStyle w:val="31"/>
        <w:rPr>
          <w:rFonts w:cs="Arial"/>
          <w:szCs w:val="28"/>
          <w:lang w:val="en-US" w:eastAsia="zh-CN"/>
        </w:rPr>
      </w:pPr>
      <w:bookmarkStart w:id="547" w:name="_Toc180420729"/>
      <w:r>
        <w:t>5.45.1</w:t>
      </w:r>
      <w:r>
        <w:tab/>
      </w:r>
      <w:r>
        <w:rPr>
          <w:rFonts w:cs="Arial"/>
          <w:szCs w:val="28"/>
          <w:lang w:val="en-US" w:eastAsia="zh-CN"/>
        </w:rPr>
        <w:t>Common for 1 band UL and 2 bands UL CA</w:t>
      </w:r>
      <w:bookmarkEnd w:id="547"/>
    </w:p>
    <w:p w14:paraId="28978ABD" w14:textId="77777777" w:rsidR="008F4D94" w:rsidRDefault="008F4D94" w:rsidP="008F4D94">
      <w:pPr>
        <w:pStyle w:val="41"/>
      </w:pPr>
      <w:bookmarkStart w:id="548" w:name="_Toc180420730"/>
      <w:r>
        <w:t>5.45.1.1</w:t>
      </w:r>
      <w:r>
        <w:tab/>
      </w:r>
      <w:r>
        <w:rPr>
          <w:rFonts w:cs="Arial"/>
          <w:lang w:eastAsia="zh-CN"/>
        </w:rPr>
        <w:t>Operating bands for CA</w:t>
      </w:r>
      <w:bookmarkEnd w:id="548"/>
    </w:p>
    <w:p w14:paraId="58B24907" w14:textId="77777777" w:rsidR="008F4D94" w:rsidRDefault="008F4D94" w:rsidP="008F4D94">
      <w:pPr>
        <w:pStyle w:val="TH"/>
        <w:rPr>
          <w:lang w:val="en-US"/>
        </w:rPr>
      </w:pPr>
      <w:r>
        <w:rPr>
          <w:rFonts w:cs="Arial"/>
        </w:rPr>
        <w:t xml:space="preserve">Table </w:t>
      </w:r>
      <w:r>
        <w:rPr>
          <w:rFonts w:cs="Arial" w:hint="eastAsia"/>
          <w:lang w:val="en-US" w:eastAsia="zh-CN"/>
        </w:rPr>
        <w:t>5.45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1EB8D56"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87F9D"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D347D5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21B9E54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739E7B4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3485333"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99E78B"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F54AE6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EB3059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4E9AABF" w14:textId="77777777" w:rsidR="008F4D94" w:rsidRDefault="008F4D94" w:rsidP="00190399">
            <w:pPr>
              <w:rPr>
                <w:rFonts w:ascii="Arial" w:hAnsi="Arial" w:cs="Arial"/>
                <w:b/>
                <w:bCs/>
                <w:color w:val="000000"/>
                <w:sz w:val="18"/>
                <w:szCs w:val="18"/>
              </w:rPr>
            </w:pPr>
          </w:p>
        </w:tc>
      </w:tr>
      <w:tr w:rsidR="008F4D94" w14:paraId="2491A42B"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ACC85C"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78F3C9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13B45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FB08E8" w14:textId="77777777" w:rsidR="008F4D94" w:rsidRDefault="008F4D94" w:rsidP="00190399">
            <w:pPr>
              <w:rPr>
                <w:rFonts w:ascii="Aptos Narrow" w:hAnsi="Aptos Narrow"/>
                <w:color w:val="000000"/>
                <w:sz w:val="22"/>
                <w:szCs w:val="22"/>
              </w:rPr>
            </w:pPr>
          </w:p>
        </w:tc>
      </w:tr>
      <w:tr w:rsidR="008F4D94" w14:paraId="0A47297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53D1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4889C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7E3B3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256AB8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B5B956F"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0F4B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50D5CB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34E781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3051C0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1F83639"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8092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7F18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4D8CE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C7650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6A44ED44" w14:textId="77777777" w:rsidR="008F4D94" w:rsidRDefault="008F4D94" w:rsidP="008F4D94">
      <w:pPr>
        <w:pStyle w:val="TH"/>
      </w:pPr>
    </w:p>
    <w:p w14:paraId="714F2B42" w14:textId="77777777" w:rsidR="008F4D94" w:rsidRPr="005D2633" w:rsidRDefault="008F4D94" w:rsidP="008F4D94">
      <w:pPr>
        <w:pStyle w:val="41"/>
        <w:rPr>
          <w:rFonts w:cs="Arial"/>
          <w:lang w:eastAsia="zh-CN"/>
        </w:rPr>
      </w:pPr>
      <w:bookmarkStart w:id="549" w:name="_Toc180420731"/>
      <w:r>
        <w:rPr>
          <w:rFonts w:cs="Arial"/>
          <w:lang w:eastAsia="zh-CN"/>
        </w:rPr>
        <w:t>5.45</w:t>
      </w:r>
      <w:r w:rsidRPr="005D2633">
        <w:rPr>
          <w:rFonts w:cs="Arial"/>
          <w:lang w:eastAsia="zh-CN"/>
        </w:rPr>
        <w:t>.1.2</w:t>
      </w:r>
      <w:r w:rsidRPr="005D2633">
        <w:rPr>
          <w:rFonts w:cs="Arial"/>
          <w:lang w:eastAsia="zh-CN"/>
        </w:rPr>
        <w:tab/>
      </w:r>
      <w:r>
        <w:rPr>
          <w:rFonts w:cs="Arial"/>
          <w:lang w:eastAsia="zh-CN"/>
        </w:rPr>
        <w:t>Channel bandwidths per operating band for CA</w:t>
      </w:r>
      <w:bookmarkEnd w:id="549"/>
    </w:p>
    <w:p w14:paraId="053B6FD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03C5AA13"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43EAED3"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7DB9354"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11A5113"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9A52C40"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09F9819"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59AD2DF"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987C0B" w14:textId="77777777" w:rsidR="008F4D94" w:rsidRDefault="008F4D94" w:rsidP="00190399">
            <w:pPr>
              <w:pStyle w:val="TAH"/>
              <w:rPr>
                <w:szCs w:val="18"/>
                <w:lang w:val="en-US" w:eastAsia="zh-CN"/>
              </w:rPr>
            </w:pPr>
            <w:r>
              <w:t>Bandwidth combination set</w:t>
            </w:r>
          </w:p>
        </w:tc>
      </w:tr>
      <w:tr w:rsidR="008F4D94" w14:paraId="3A7A8E16"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4DAFD58E"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CA_n1A-n8A-n78C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DA092D5" w14:textId="77777777" w:rsidR="008F4D94" w:rsidRDefault="008F4D94" w:rsidP="00190399">
            <w:pPr>
              <w:pStyle w:val="TAC"/>
              <w:rPr>
                <w:rFonts w:eastAsia="宋体" w:cs="Arial"/>
                <w:szCs w:val="18"/>
                <w:lang w:val="en-US" w:eastAsia="zh-CN"/>
              </w:rPr>
            </w:pPr>
            <w:r>
              <w:rPr>
                <w:rFonts w:eastAsia="宋体" w:cs="Arial"/>
                <w:szCs w:val="18"/>
                <w:lang w:val="en-US" w:eastAsia="zh-CN"/>
              </w:rPr>
              <w:t>CA_n78C</w:t>
            </w:r>
          </w:p>
          <w:p w14:paraId="442DE4F2" w14:textId="77777777" w:rsidR="008F4D94" w:rsidRPr="006D12E0" w:rsidRDefault="008F4D94" w:rsidP="00190399">
            <w:pPr>
              <w:pStyle w:val="TAC"/>
              <w:rPr>
                <w:rFonts w:eastAsia="宋体" w:cs="Arial"/>
                <w:szCs w:val="18"/>
                <w:lang w:val="en-US" w:eastAsia="zh-CN"/>
              </w:rPr>
            </w:pPr>
            <w:r w:rsidRPr="006D12E0">
              <w:rPr>
                <w:rFonts w:eastAsia="宋体" w:cs="Arial"/>
                <w:szCs w:val="18"/>
                <w:lang w:val="en-US" w:eastAsia="zh-CN"/>
              </w:rPr>
              <w:t>CA_n1A-n78C</w:t>
            </w:r>
          </w:p>
          <w:p w14:paraId="2FB50396" w14:textId="77777777" w:rsidR="008F4D94" w:rsidRPr="00B00CBD" w:rsidRDefault="008F4D94" w:rsidP="00190399">
            <w:pPr>
              <w:pStyle w:val="TAC"/>
              <w:rPr>
                <w:rFonts w:eastAsia="宋体" w:cs="Arial"/>
                <w:szCs w:val="18"/>
                <w:lang w:val="en-US" w:eastAsia="zh-CN"/>
              </w:rPr>
            </w:pPr>
            <w:r w:rsidRPr="006D12E0">
              <w:rPr>
                <w:rFonts w:eastAsia="宋体" w:cs="Arial"/>
                <w:szCs w:val="18"/>
                <w:lang w:val="en-US" w:eastAsia="zh-CN"/>
              </w:rPr>
              <w:t>CA_n8A-n78C</w:t>
            </w:r>
          </w:p>
        </w:tc>
        <w:tc>
          <w:tcPr>
            <w:tcW w:w="709" w:type="dxa"/>
            <w:tcBorders>
              <w:left w:val="single" w:sz="4" w:space="0" w:color="auto"/>
              <w:right w:val="single" w:sz="4" w:space="0" w:color="auto"/>
            </w:tcBorders>
            <w:vAlign w:val="center"/>
          </w:tcPr>
          <w:p w14:paraId="4E576C01"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tcPr>
          <w:p w14:paraId="0AD74C64" w14:textId="77777777" w:rsidR="008F4D94" w:rsidRPr="006D12E0" w:rsidRDefault="008F4D94" w:rsidP="00190399">
            <w:pPr>
              <w:keepNext/>
              <w:keepLines/>
              <w:spacing w:after="0"/>
              <w:jc w:val="center"/>
              <w:textAlignment w:val="bottom"/>
              <w:rPr>
                <w:rFonts w:ascii="Arial" w:hAnsi="Arial" w:cs="Arial"/>
                <w:sz w:val="18"/>
                <w:szCs w:val="18"/>
                <w:lang w:val="en-US" w:eastAsia="zh-CN"/>
              </w:rPr>
            </w:pPr>
            <w:r w:rsidRPr="006D12E0">
              <w:rPr>
                <w:rFonts w:ascii="Arial" w:hAnsi="Arial" w:cs="Arial"/>
                <w:sz w:val="18"/>
                <w:szCs w:val="18"/>
              </w:rPr>
              <w:t>See n1 channel bandwidths in Table 5.3.5-1</w:t>
            </w:r>
          </w:p>
        </w:tc>
        <w:tc>
          <w:tcPr>
            <w:tcW w:w="1360" w:type="dxa"/>
            <w:tcBorders>
              <w:left w:val="single" w:sz="4" w:space="0" w:color="auto"/>
              <w:bottom w:val="nil"/>
              <w:right w:val="single" w:sz="4" w:space="0" w:color="auto"/>
            </w:tcBorders>
            <w:shd w:val="clear" w:color="auto" w:fill="auto"/>
            <w:vAlign w:val="center"/>
          </w:tcPr>
          <w:p w14:paraId="009A4CA2" w14:textId="77777777" w:rsidR="008F4D94" w:rsidRPr="00B00CBD" w:rsidRDefault="008F4D94" w:rsidP="00190399">
            <w:pPr>
              <w:pStyle w:val="TAC"/>
              <w:rPr>
                <w:rFonts w:cs="Arial"/>
                <w:szCs w:val="18"/>
                <w:lang w:val="en-US" w:eastAsia="zh-CN"/>
              </w:rPr>
            </w:pPr>
            <w:r>
              <w:rPr>
                <w:lang w:val="en-US" w:eastAsia="zh-CN"/>
              </w:rPr>
              <w:t>0</w:t>
            </w:r>
          </w:p>
        </w:tc>
      </w:tr>
      <w:tr w:rsidR="008F4D94" w14:paraId="18CA1CEB"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0AA9B46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B7B245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E2D2127" w14:textId="77777777" w:rsidR="008F4D94" w:rsidRPr="00B00CBD"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tcPr>
          <w:p w14:paraId="145D93F6" w14:textId="77777777" w:rsidR="008F4D94" w:rsidRPr="006D12E0" w:rsidRDefault="008F4D94" w:rsidP="00190399">
            <w:pPr>
              <w:keepNext/>
              <w:keepLines/>
              <w:spacing w:after="0"/>
              <w:jc w:val="center"/>
              <w:textAlignment w:val="bottom"/>
              <w:rPr>
                <w:rFonts w:ascii="Arial" w:eastAsia="宋体" w:hAnsi="Arial" w:cs="Arial"/>
                <w:sz w:val="18"/>
                <w:szCs w:val="18"/>
                <w:lang w:val="en-US" w:eastAsia="zh-CN" w:bidi="ar"/>
              </w:rPr>
            </w:pPr>
            <w:r w:rsidRPr="006D12E0">
              <w:rPr>
                <w:rFonts w:ascii="Arial" w:hAnsi="Arial" w:cs="Arial"/>
                <w:sz w:val="18"/>
                <w:szCs w:val="18"/>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020015" w14:textId="77777777" w:rsidR="008F4D94" w:rsidRPr="00B00CBD" w:rsidRDefault="008F4D94" w:rsidP="00190399">
            <w:pPr>
              <w:pStyle w:val="TAC"/>
              <w:rPr>
                <w:rFonts w:cs="Arial"/>
                <w:szCs w:val="18"/>
                <w:lang w:val="en-US" w:eastAsia="zh-CN"/>
              </w:rPr>
            </w:pPr>
          </w:p>
        </w:tc>
      </w:tr>
      <w:tr w:rsidR="008F4D94" w14:paraId="035177AC"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1CC41D7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AAA4920"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1C418A1"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F1C7AF"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4D54" w14:textId="77777777" w:rsidR="008F4D94" w:rsidRPr="00B00CBD" w:rsidRDefault="008F4D94" w:rsidP="00190399">
            <w:pPr>
              <w:pStyle w:val="TAC"/>
              <w:rPr>
                <w:rFonts w:cs="Arial"/>
                <w:szCs w:val="18"/>
                <w:lang w:val="en-US" w:eastAsia="zh-CN"/>
              </w:rPr>
            </w:pPr>
          </w:p>
        </w:tc>
      </w:tr>
    </w:tbl>
    <w:p w14:paraId="6768A107" w14:textId="77777777" w:rsidR="008F4D94" w:rsidRPr="005D2633" w:rsidRDefault="008F4D94" w:rsidP="008F4D94">
      <w:pPr>
        <w:pStyle w:val="31"/>
        <w:rPr>
          <w:rFonts w:cs="Arial"/>
          <w:szCs w:val="28"/>
          <w:lang w:val="en-US" w:eastAsia="zh-CN"/>
        </w:rPr>
      </w:pPr>
      <w:bookmarkStart w:id="550" w:name="_Toc180420732"/>
      <w:r>
        <w:rPr>
          <w:rFonts w:cs="Arial"/>
          <w:szCs w:val="28"/>
          <w:lang w:val="en-US" w:eastAsia="zh-CN"/>
        </w:rPr>
        <w:t>5.45</w:t>
      </w:r>
      <w:r w:rsidRPr="005D2633">
        <w:rPr>
          <w:rFonts w:cs="Arial"/>
          <w:szCs w:val="28"/>
          <w:lang w:val="en-US" w:eastAsia="zh-CN"/>
        </w:rPr>
        <w:t>.2</w:t>
      </w:r>
      <w:r w:rsidRPr="005D2633">
        <w:rPr>
          <w:rFonts w:cs="Arial"/>
          <w:szCs w:val="28"/>
          <w:lang w:val="en-US" w:eastAsia="zh-CN"/>
        </w:rPr>
        <w:tab/>
        <w:t>Specific for 2 bands UL CA</w:t>
      </w:r>
      <w:bookmarkEnd w:id="550"/>
    </w:p>
    <w:p w14:paraId="33F67571" w14:textId="77777777" w:rsidR="008F4D94" w:rsidRPr="00140BB6" w:rsidRDefault="008F4D94" w:rsidP="008F4D94">
      <w:pPr>
        <w:pStyle w:val="41"/>
      </w:pPr>
      <w:bookmarkStart w:id="551" w:name="_Toc180420733"/>
      <w:r>
        <w:t>5.45</w:t>
      </w:r>
      <w:r w:rsidRPr="00140BB6">
        <w:t>.2.1</w:t>
      </w:r>
      <w:r w:rsidRPr="00140BB6">
        <w:tab/>
        <w:t>UE co-existence studies</w:t>
      </w:r>
      <w:bookmarkEnd w:id="551"/>
    </w:p>
    <w:p w14:paraId="1104501D" w14:textId="77777777" w:rsidR="008F4D94" w:rsidRPr="00242348" w:rsidRDefault="008F4D94" w:rsidP="008F4D94">
      <w:pPr>
        <w:pStyle w:val="51"/>
        <w:rPr>
          <w:snapToGrid w:val="0"/>
        </w:rPr>
      </w:pPr>
      <w:bookmarkStart w:id="552" w:name="_Toc180420734"/>
      <w:r>
        <w:rPr>
          <w:rFonts w:hint="eastAsia"/>
          <w:snapToGrid w:val="0"/>
        </w:rPr>
        <w:t>5.45</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52"/>
    </w:p>
    <w:p w14:paraId="6D8216C3" w14:textId="77777777" w:rsidR="008F4D94" w:rsidRPr="00140BB6" w:rsidRDefault="008F4D94" w:rsidP="008F4D94">
      <w:r w:rsidRPr="00140BB6">
        <w:t xml:space="preserve">Table </w:t>
      </w:r>
      <w:r>
        <w:t>5.45</w:t>
      </w:r>
      <w:r w:rsidRPr="00140BB6">
        <w:t>.2.</w:t>
      </w:r>
      <w:r>
        <w:t>1</w:t>
      </w:r>
      <w:r w:rsidRPr="00140BB6">
        <w:t>.2-1 provides the two UL band with one band, along with 2CC intra-band uplink CA triple beat products into band n</w:t>
      </w:r>
      <w:r>
        <w:t>8</w:t>
      </w:r>
      <w:r w:rsidRPr="00140BB6">
        <w:t xml:space="preserve"> interference analysis for CA_n</w:t>
      </w:r>
      <w:r>
        <w:t>1</w:t>
      </w:r>
      <w:r w:rsidRPr="00140BB6">
        <w:t>A -n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32B039D1" w14:textId="77777777" w:rsidR="008F4D94" w:rsidRPr="00140BB6" w:rsidRDefault="008F4D94" w:rsidP="008F4D94">
      <w:pPr>
        <w:pStyle w:val="TH"/>
      </w:pPr>
      <w:r w:rsidRPr="00140BB6">
        <w:t xml:space="preserve">Table </w:t>
      </w:r>
      <w:r>
        <w:t>5.45</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4C75CC68"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6CDE2"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35317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B77E5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1C31ECB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2F899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0BE87E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087164A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12FB83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EBB8D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665DF8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53A21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7EB1AD" w14:textId="77777777" w:rsidR="008F4D94" w:rsidRDefault="008F4D94" w:rsidP="00190399">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072FD23" w14:textId="77777777" w:rsidR="008F4D94" w:rsidRDefault="008F4D94" w:rsidP="00190399">
            <w:pPr>
              <w:jc w:val="center"/>
              <w:rPr>
                <w:color w:val="000000"/>
                <w:sz w:val="18"/>
                <w:szCs w:val="18"/>
              </w:rPr>
            </w:pPr>
            <w:r>
              <w:rPr>
                <w:color w:val="000000"/>
                <w:sz w:val="18"/>
                <w:szCs w:val="18"/>
              </w:rPr>
              <w:t>3300-3800</w:t>
            </w:r>
          </w:p>
        </w:tc>
      </w:tr>
      <w:tr w:rsidR="008F4D94" w14:paraId="1A1EC5C3"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3D70F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23D100" w14:textId="77777777" w:rsidR="008F4D94" w:rsidRDefault="008F4D94" w:rsidP="00190399">
            <w:pPr>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6E15F7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BBDC4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573E1AD5"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9957CA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6DB7F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DAE05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81424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7C3A2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3F317301"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49853C5"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2D25FBE"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3BAFD830"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056CF2" w14:textId="77777777" w:rsidR="008F4D94" w:rsidRDefault="008F4D94" w:rsidP="00190399">
            <w:pPr>
              <w:jc w:val="center"/>
              <w:rPr>
                <w:color w:val="000000"/>
                <w:sz w:val="18"/>
                <w:szCs w:val="18"/>
              </w:rPr>
            </w:pPr>
            <w:r>
              <w:rPr>
                <w:color w:val="000000"/>
                <w:sz w:val="18"/>
                <w:szCs w:val="18"/>
              </w:rPr>
              <w:t>0 -200</w:t>
            </w:r>
          </w:p>
        </w:tc>
      </w:tr>
      <w:tr w:rsidR="008F4D94" w14:paraId="6427903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5C73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987E7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DCB58B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D16BF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CC1DC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0630A0A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D49C4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7BDA6E" w14:textId="77777777" w:rsidR="008F4D94" w:rsidRDefault="008F4D94" w:rsidP="00190399">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177A639" w14:textId="77777777" w:rsidR="008F4D94" w:rsidRDefault="008F4D94" w:rsidP="00190399">
            <w:pPr>
              <w:jc w:val="center"/>
              <w:rPr>
                <w:color w:val="000000"/>
                <w:sz w:val="18"/>
                <w:szCs w:val="18"/>
              </w:rPr>
            </w:pPr>
            <w:r>
              <w:rPr>
                <w:color w:val="000000"/>
                <w:sz w:val="18"/>
                <w:szCs w:val="18"/>
              </w:rPr>
              <w:t>1980-2180</w:t>
            </w:r>
          </w:p>
        </w:tc>
      </w:tr>
      <w:tr w:rsidR="008F4D94" w14:paraId="25C337E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8F757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4993CEE" w14:textId="77777777" w:rsidR="008F4D94" w:rsidRDefault="008F4D94" w:rsidP="00190399">
            <w:pPr>
              <w:rPr>
                <w:i/>
                <w:iCs/>
                <w:color w:val="FF0000"/>
              </w:rPr>
            </w:pPr>
            <w:r>
              <w:rPr>
                <w:i/>
                <w:iCs/>
                <w:color w:val="FF0000"/>
              </w:rPr>
              <w:t>There is no overlap</w:t>
            </w:r>
          </w:p>
        </w:tc>
      </w:tr>
      <w:tr w:rsidR="008F4D94" w14:paraId="2B3F99FA"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4355CE"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4202D301" w14:textId="77777777" w:rsidR="008F4D94" w:rsidRDefault="008F4D94" w:rsidP="008F4D94"/>
    <w:p w14:paraId="01659646" w14:textId="77777777" w:rsidR="008F4D94" w:rsidRPr="00140BB6" w:rsidRDefault="008F4D94" w:rsidP="008F4D94">
      <w:r w:rsidRPr="00140BB6">
        <w:t xml:space="preserve">Table </w:t>
      </w:r>
      <w:r>
        <w:t>5.45</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8A</w:t>
      </w:r>
      <w:r w:rsidRPr="00140BB6">
        <w:t>-n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3142A4CB" w14:textId="77777777" w:rsidR="008F4D94" w:rsidRPr="00140BB6" w:rsidRDefault="008F4D94" w:rsidP="008F4D94">
      <w:pPr>
        <w:pStyle w:val="TH"/>
      </w:pPr>
      <w:r w:rsidRPr="00140BB6">
        <w:t xml:space="preserve">Table </w:t>
      </w:r>
      <w:r>
        <w:t>5.45</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5D89ED92"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8BD69"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475D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n8</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D2D6D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18DB43A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6BDB9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7D4431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651EA04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62F76BE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8F2776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56CA68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BFD92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F990F2" w14:textId="77777777" w:rsidR="008F4D94" w:rsidRDefault="008F4D94" w:rsidP="00190399">
            <w:pPr>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3A521B" w14:textId="77777777" w:rsidR="008F4D94" w:rsidRDefault="008F4D94" w:rsidP="00190399">
            <w:pPr>
              <w:jc w:val="center"/>
              <w:rPr>
                <w:color w:val="000000"/>
                <w:sz w:val="18"/>
                <w:szCs w:val="18"/>
              </w:rPr>
            </w:pPr>
            <w:r>
              <w:rPr>
                <w:color w:val="000000"/>
                <w:sz w:val="18"/>
                <w:szCs w:val="18"/>
              </w:rPr>
              <w:t>3300-3800</w:t>
            </w:r>
          </w:p>
        </w:tc>
      </w:tr>
      <w:tr w:rsidR="008F4D94" w14:paraId="6A5700F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3C94C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238D8C" w14:textId="77777777" w:rsidR="008F4D94" w:rsidRDefault="008F4D94" w:rsidP="00190399">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15FA21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7D7BC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6A70CD6F"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6CDCCD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0373E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2700B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F71F6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2192A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191CE655"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485F8B0"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2A237DA"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4457DB6"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F48EF4" w14:textId="77777777" w:rsidR="008F4D94" w:rsidRDefault="008F4D94" w:rsidP="00190399">
            <w:pPr>
              <w:jc w:val="center"/>
              <w:rPr>
                <w:color w:val="000000"/>
                <w:sz w:val="18"/>
                <w:szCs w:val="18"/>
              </w:rPr>
            </w:pPr>
            <w:r>
              <w:rPr>
                <w:color w:val="000000"/>
                <w:sz w:val="18"/>
                <w:szCs w:val="18"/>
              </w:rPr>
              <w:t>0 -200</w:t>
            </w:r>
          </w:p>
        </w:tc>
      </w:tr>
      <w:tr w:rsidR="008F4D94" w14:paraId="28A90E5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D0D7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3BB60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675FF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7CD94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4C084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760AA6E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986E5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CD9257" w14:textId="77777777" w:rsidR="008F4D94" w:rsidRDefault="008F4D94" w:rsidP="00190399">
            <w:pPr>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B73D6F8" w14:textId="77777777" w:rsidR="008F4D94" w:rsidRDefault="008F4D94" w:rsidP="00190399">
            <w:pPr>
              <w:jc w:val="center"/>
              <w:rPr>
                <w:color w:val="000000"/>
                <w:sz w:val="18"/>
                <w:szCs w:val="18"/>
              </w:rPr>
            </w:pPr>
            <w:r>
              <w:rPr>
                <w:color w:val="000000"/>
                <w:sz w:val="18"/>
                <w:szCs w:val="18"/>
              </w:rPr>
              <w:t>915-1115</w:t>
            </w:r>
          </w:p>
        </w:tc>
      </w:tr>
      <w:tr w:rsidR="008F4D94" w14:paraId="714883F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1B10E3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079F212" w14:textId="77777777" w:rsidR="008F4D94" w:rsidRDefault="008F4D94" w:rsidP="00190399">
            <w:pPr>
              <w:rPr>
                <w:i/>
                <w:iCs/>
                <w:color w:val="FF0000"/>
              </w:rPr>
            </w:pPr>
            <w:r>
              <w:rPr>
                <w:i/>
                <w:iCs/>
                <w:color w:val="FF0000"/>
              </w:rPr>
              <w:t>There is no overlap</w:t>
            </w:r>
          </w:p>
        </w:tc>
      </w:tr>
      <w:tr w:rsidR="008F4D94" w14:paraId="7646FA51"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FA8182"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1BFDE812" w14:textId="77777777" w:rsidR="008F4D94" w:rsidRDefault="008F4D94" w:rsidP="008F4D94">
      <w:pPr>
        <w:pStyle w:val="41"/>
      </w:pPr>
    </w:p>
    <w:p w14:paraId="76BCAAB7" w14:textId="77777777" w:rsidR="008F4D94" w:rsidRPr="00AB69C8" w:rsidRDefault="008F4D94" w:rsidP="008F4D94">
      <w:pPr>
        <w:pStyle w:val="41"/>
      </w:pPr>
      <w:bookmarkStart w:id="553" w:name="_Toc180420735"/>
      <w:r>
        <w:t>5.45</w:t>
      </w:r>
      <w:r w:rsidRPr="00AB69C8">
        <w:t>.2.</w:t>
      </w:r>
      <w:r>
        <w:t>2</w:t>
      </w:r>
      <w:r w:rsidRPr="00AB69C8">
        <w:tab/>
        <w:t>REFSENS requirements</w:t>
      </w:r>
      <w:bookmarkEnd w:id="553"/>
    </w:p>
    <w:p w14:paraId="3EEE26D1" w14:textId="77777777" w:rsidR="008F4D94" w:rsidRPr="00456C44" w:rsidRDefault="008F4D94" w:rsidP="008F4D94">
      <w:pPr>
        <w:rPr>
          <w:lang w:eastAsia="ko-KR"/>
        </w:rPr>
      </w:pPr>
      <w:r>
        <w:rPr>
          <w:lang w:eastAsia="ko-KR"/>
        </w:rPr>
        <w:t>No requirements since the bands are of different band groups [1].</w:t>
      </w:r>
    </w:p>
    <w:p w14:paraId="5153EEF9" w14:textId="77777777" w:rsidR="008F4D94" w:rsidRPr="00095DB9" w:rsidRDefault="008F4D94" w:rsidP="008F4D94">
      <w:pPr>
        <w:rPr>
          <w:color w:val="0070C0"/>
        </w:rPr>
      </w:pPr>
    </w:p>
    <w:p w14:paraId="1C03B880" w14:textId="77777777" w:rsidR="008F4D94" w:rsidRDefault="008F4D94" w:rsidP="008F4D94">
      <w:pPr>
        <w:pStyle w:val="21"/>
      </w:pPr>
      <w:bookmarkStart w:id="554" w:name="_Toc180420736"/>
      <w:r>
        <w:t>5.46</w:t>
      </w:r>
      <w:r>
        <w:tab/>
        <w:t>CA_n3-n41-n78</w:t>
      </w:r>
      <w:bookmarkEnd w:id="554"/>
    </w:p>
    <w:p w14:paraId="55C9CB82" w14:textId="77777777" w:rsidR="008F4D94" w:rsidRDefault="008F4D94" w:rsidP="008F4D94">
      <w:pPr>
        <w:pStyle w:val="31"/>
        <w:rPr>
          <w:rFonts w:cs="Arial"/>
          <w:szCs w:val="28"/>
          <w:lang w:val="en-US" w:eastAsia="zh-CN"/>
        </w:rPr>
      </w:pPr>
      <w:bookmarkStart w:id="555" w:name="_Toc180420737"/>
      <w:r>
        <w:t>5.46.1</w:t>
      </w:r>
      <w:r>
        <w:tab/>
      </w:r>
      <w:r>
        <w:rPr>
          <w:rFonts w:cs="Arial"/>
          <w:szCs w:val="28"/>
          <w:lang w:val="en-US" w:eastAsia="zh-CN"/>
        </w:rPr>
        <w:t>Common for 1 band UL and 2 bands UL CA</w:t>
      </w:r>
      <w:bookmarkEnd w:id="555"/>
    </w:p>
    <w:p w14:paraId="39911F3B" w14:textId="77777777" w:rsidR="008F4D94" w:rsidRDefault="008F4D94" w:rsidP="008F4D94">
      <w:pPr>
        <w:pStyle w:val="41"/>
      </w:pPr>
      <w:bookmarkStart w:id="556" w:name="_Toc180420738"/>
      <w:r>
        <w:t>5.46.1.1</w:t>
      </w:r>
      <w:r>
        <w:tab/>
      </w:r>
      <w:r>
        <w:rPr>
          <w:rFonts w:cs="Arial"/>
          <w:lang w:eastAsia="zh-CN"/>
        </w:rPr>
        <w:t>Operating bands for CA</w:t>
      </w:r>
      <w:bookmarkEnd w:id="556"/>
    </w:p>
    <w:p w14:paraId="0F67EE95" w14:textId="77777777" w:rsidR="008F4D94" w:rsidRDefault="008F4D94" w:rsidP="008F4D94">
      <w:pPr>
        <w:pStyle w:val="TH"/>
        <w:rPr>
          <w:lang w:val="en-US"/>
        </w:rPr>
      </w:pPr>
      <w:r>
        <w:rPr>
          <w:rFonts w:cs="Arial"/>
        </w:rPr>
        <w:t xml:space="preserve">Table </w:t>
      </w:r>
      <w:r>
        <w:rPr>
          <w:rFonts w:cs="Arial" w:hint="eastAsia"/>
          <w:lang w:val="en-US" w:eastAsia="zh-CN"/>
        </w:rPr>
        <w:t>5.46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734A4FF"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87CE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F1D962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7D15E18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B7AF5C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13DCC3F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AA9737"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77E4E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2948C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7CC4E19" w14:textId="77777777" w:rsidR="008F4D94" w:rsidRDefault="008F4D94" w:rsidP="00190399">
            <w:pPr>
              <w:spacing w:after="0"/>
              <w:rPr>
                <w:rFonts w:ascii="Arial" w:hAnsi="Arial" w:cs="Arial"/>
                <w:b/>
                <w:bCs/>
                <w:color w:val="000000"/>
                <w:sz w:val="18"/>
                <w:szCs w:val="18"/>
              </w:rPr>
            </w:pPr>
          </w:p>
        </w:tc>
      </w:tr>
      <w:tr w:rsidR="008F4D94" w14:paraId="36C0FA6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57A684"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189BD5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4BBE7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D6712F" w14:textId="77777777" w:rsidR="008F4D94" w:rsidRDefault="008F4D94" w:rsidP="00190399">
            <w:pPr>
              <w:spacing w:after="0"/>
              <w:rPr>
                <w:rFonts w:ascii="Aptos Narrow" w:hAnsi="Aptos Narrow"/>
                <w:color w:val="000000"/>
                <w:sz w:val="22"/>
                <w:szCs w:val="22"/>
              </w:rPr>
            </w:pPr>
          </w:p>
        </w:tc>
      </w:tr>
      <w:tr w:rsidR="008F4D94" w14:paraId="0BD36226"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52411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296FD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757E2C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46E05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90A6AB1"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68F1B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200DF63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52AC463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60DC34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7FA908A6"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ABDC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F3A9A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63F133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CD1976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12BDD326" w14:textId="77777777" w:rsidR="008F4D94" w:rsidRDefault="008F4D94" w:rsidP="008F4D94">
      <w:pPr>
        <w:pStyle w:val="TH"/>
      </w:pPr>
    </w:p>
    <w:p w14:paraId="175A229D" w14:textId="77777777" w:rsidR="008F4D94" w:rsidRPr="005D2633" w:rsidRDefault="008F4D94" w:rsidP="008F4D94">
      <w:pPr>
        <w:pStyle w:val="41"/>
        <w:rPr>
          <w:rFonts w:cs="Arial"/>
          <w:lang w:eastAsia="zh-CN"/>
        </w:rPr>
      </w:pPr>
      <w:bookmarkStart w:id="557" w:name="_Toc180420739"/>
      <w:r>
        <w:rPr>
          <w:rFonts w:cs="Arial"/>
          <w:lang w:eastAsia="zh-CN"/>
        </w:rPr>
        <w:t>5.46</w:t>
      </w:r>
      <w:r w:rsidRPr="005D2633">
        <w:rPr>
          <w:rFonts w:cs="Arial"/>
          <w:lang w:eastAsia="zh-CN"/>
        </w:rPr>
        <w:t>.1.2</w:t>
      </w:r>
      <w:r w:rsidRPr="005D2633">
        <w:rPr>
          <w:rFonts w:cs="Arial"/>
          <w:lang w:eastAsia="zh-CN"/>
        </w:rPr>
        <w:tab/>
      </w:r>
      <w:r>
        <w:rPr>
          <w:rFonts w:cs="Arial"/>
          <w:lang w:eastAsia="zh-CN"/>
        </w:rPr>
        <w:t>Channel bandwidths per operating band for CA</w:t>
      </w:r>
      <w:bookmarkEnd w:id="557"/>
    </w:p>
    <w:p w14:paraId="77EE914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969"/>
        <w:gridCol w:w="1202"/>
      </w:tblGrid>
      <w:tr w:rsidR="008F4D94" w14:paraId="7AB51581"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6489CD3"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4385C53"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006E150" w14:textId="77777777" w:rsidR="008F4D94" w:rsidRDefault="008F4D94" w:rsidP="00190399">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72FE7FD1"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87A7940"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D8A5DB2"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40396083" w14:textId="77777777" w:rsidR="008F4D94" w:rsidRDefault="008F4D94" w:rsidP="00190399">
            <w:pPr>
              <w:pStyle w:val="TAH"/>
              <w:rPr>
                <w:szCs w:val="18"/>
                <w:lang w:val="en-US" w:eastAsia="zh-CN"/>
              </w:rPr>
            </w:pPr>
            <w:r>
              <w:t>Bandwidth combination set</w:t>
            </w:r>
          </w:p>
        </w:tc>
      </w:tr>
      <w:tr w:rsidR="008F4D94" w14:paraId="7D48BD01"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313ADB15" w14:textId="77777777" w:rsidR="008F4D94" w:rsidRDefault="008F4D94" w:rsidP="00190399">
            <w:pPr>
              <w:pStyle w:val="TAC"/>
              <w:rPr>
                <w:rFonts w:eastAsia="宋体" w:cs="Arial"/>
                <w:szCs w:val="18"/>
                <w:lang w:val="en-US" w:eastAsia="zh-CN"/>
              </w:rPr>
            </w:pPr>
            <w:r>
              <w:rPr>
                <w:rFonts w:eastAsia="宋体" w:cs="Arial"/>
                <w:szCs w:val="18"/>
                <w:lang w:val="en-US" w:eastAsia="zh-CN"/>
              </w:rPr>
              <w:t>CA_n3A-n41A-n78C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39F38314" w14:textId="77777777" w:rsidR="008F4D94" w:rsidRDefault="008F4D94" w:rsidP="00190399">
            <w:pPr>
              <w:pStyle w:val="TAC"/>
              <w:rPr>
                <w:rFonts w:eastAsia="宋体" w:cs="Arial"/>
                <w:szCs w:val="18"/>
                <w:lang w:val="en-US" w:eastAsia="zh-CN"/>
              </w:rPr>
            </w:pPr>
            <w:r>
              <w:rPr>
                <w:rFonts w:eastAsia="宋体" w:cs="Arial"/>
                <w:szCs w:val="18"/>
                <w:lang w:val="en-US" w:eastAsia="zh-CN"/>
              </w:rPr>
              <w:t>CA_n78C</w:t>
            </w:r>
          </w:p>
          <w:p w14:paraId="4DF876EC" w14:textId="77777777" w:rsidR="008F4D94" w:rsidRPr="00BC307D" w:rsidRDefault="008F4D94" w:rsidP="00190399">
            <w:pPr>
              <w:pStyle w:val="TAC"/>
              <w:rPr>
                <w:rFonts w:eastAsia="宋体" w:cs="Arial"/>
                <w:szCs w:val="18"/>
                <w:lang w:val="en-US" w:eastAsia="zh-CN"/>
              </w:rPr>
            </w:pPr>
            <w:r w:rsidRPr="00BC307D">
              <w:rPr>
                <w:rFonts w:eastAsia="宋体" w:cs="Arial"/>
                <w:szCs w:val="18"/>
                <w:lang w:val="en-US" w:eastAsia="zh-CN"/>
              </w:rPr>
              <w:t>CA_n3A-n41A</w:t>
            </w:r>
          </w:p>
          <w:p w14:paraId="4FF721B6" w14:textId="77777777" w:rsidR="008F4D94" w:rsidRPr="00BC307D" w:rsidRDefault="008F4D94" w:rsidP="00190399">
            <w:pPr>
              <w:pStyle w:val="TAC"/>
              <w:rPr>
                <w:rFonts w:eastAsia="宋体" w:cs="Arial"/>
                <w:szCs w:val="18"/>
                <w:lang w:val="en-US" w:eastAsia="zh-CN"/>
              </w:rPr>
            </w:pPr>
            <w:r w:rsidRPr="00BC307D">
              <w:rPr>
                <w:rFonts w:eastAsia="宋体" w:cs="Arial"/>
                <w:szCs w:val="18"/>
                <w:lang w:val="en-US" w:eastAsia="zh-CN"/>
              </w:rPr>
              <w:t>CA_n3A-n78A</w:t>
            </w:r>
          </w:p>
          <w:p w14:paraId="56D5251F" w14:textId="77777777" w:rsidR="008F4D94" w:rsidRPr="00BC307D" w:rsidRDefault="008F4D94" w:rsidP="00190399">
            <w:pPr>
              <w:pStyle w:val="TAC"/>
              <w:rPr>
                <w:rFonts w:eastAsia="宋体" w:cs="Arial"/>
                <w:szCs w:val="18"/>
                <w:lang w:val="en-US" w:eastAsia="zh-CN"/>
              </w:rPr>
            </w:pPr>
            <w:r w:rsidRPr="00BC307D">
              <w:rPr>
                <w:rFonts w:eastAsia="宋体" w:cs="Arial"/>
                <w:szCs w:val="18"/>
                <w:lang w:val="en-US" w:eastAsia="zh-CN"/>
              </w:rPr>
              <w:t>CA_n3A-n78C</w:t>
            </w:r>
          </w:p>
          <w:p w14:paraId="49FE0694" w14:textId="77777777" w:rsidR="008F4D94" w:rsidRPr="00BC307D" w:rsidRDefault="008F4D94" w:rsidP="00190399">
            <w:pPr>
              <w:pStyle w:val="TAC"/>
              <w:rPr>
                <w:rFonts w:eastAsia="宋体" w:cs="Arial"/>
                <w:szCs w:val="18"/>
                <w:lang w:val="en-US" w:eastAsia="zh-CN"/>
              </w:rPr>
            </w:pPr>
            <w:r w:rsidRPr="00BC307D">
              <w:rPr>
                <w:rFonts w:eastAsia="宋体" w:cs="Arial"/>
                <w:szCs w:val="18"/>
                <w:lang w:val="en-US" w:eastAsia="zh-CN"/>
              </w:rPr>
              <w:t>CA_n41A-n78A</w:t>
            </w:r>
          </w:p>
          <w:p w14:paraId="314F4052" w14:textId="77777777" w:rsidR="008F4D94" w:rsidRPr="00BC307D" w:rsidRDefault="008F4D94" w:rsidP="00190399">
            <w:pPr>
              <w:pStyle w:val="TAC"/>
              <w:rPr>
                <w:rFonts w:eastAsia="宋体" w:cs="Arial"/>
                <w:szCs w:val="18"/>
                <w:lang w:val="en-US" w:eastAsia="zh-CN"/>
              </w:rPr>
            </w:pPr>
            <w:r w:rsidRPr="00BC307D">
              <w:rPr>
                <w:rFonts w:eastAsia="宋体" w:cs="Arial"/>
                <w:szCs w:val="18"/>
                <w:lang w:val="en-US" w:eastAsia="zh-CN"/>
              </w:rPr>
              <w:t>CA_n41A-n78C</w:t>
            </w:r>
          </w:p>
        </w:tc>
        <w:tc>
          <w:tcPr>
            <w:tcW w:w="709" w:type="dxa"/>
            <w:tcBorders>
              <w:left w:val="single" w:sz="4" w:space="0" w:color="auto"/>
              <w:right w:val="single" w:sz="4" w:space="0" w:color="auto"/>
            </w:tcBorders>
            <w:vAlign w:val="center"/>
          </w:tcPr>
          <w:p w14:paraId="48635A7D" w14:textId="77777777" w:rsidR="008F4D94"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69338F1"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w:t>
            </w:r>
          </w:p>
        </w:tc>
        <w:tc>
          <w:tcPr>
            <w:tcW w:w="1202" w:type="dxa"/>
            <w:tcBorders>
              <w:left w:val="single" w:sz="4" w:space="0" w:color="auto"/>
              <w:bottom w:val="nil"/>
              <w:right w:val="single" w:sz="4" w:space="0" w:color="auto"/>
            </w:tcBorders>
            <w:shd w:val="clear" w:color="auto" w:fill="auto"/>
            <w:vAlign w:val="center"/>
          </w:tcPr>
          <w:p w14:paraId="78FC2C9F" w14:textId="77777777" w:rsidR="008F4D94" w:rsidRDefault="008F4D94" w:rsidP="00190399">
            <w:pPr>
              <w:pStyle w:val="TAC"/>
              <w:rPr>
                <w:rFonts w:cs="Arial"/>
                <w:szCs w:val="18"/>
                <w:lang w:val="en-US" w:eastAsia="zh-CN"/>
              </w:rPr>
            </w:pPr>
            <w:r>
              <w:rPr>
                <w:rFonts w:cs="Arial"/>
              </w:rPr>
              <w:t>4 and 5</w:t>
            </w:r>
          </w:p>
        </w:tc>
      </w:tr>
      <w:tr w:rsidR="008F4D94" w14:paraId="40B35141"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6A87C945" w14:textId="77777777" w:rsidR="008F4D94" w:rsidRDefault="008F4D94" w:rsidP="00190399">
            <w:pPr>
              <w:pStyle w:val="TAC"/>
              <w:rPr>
                <w:rFonts w:eastAsia="宋体"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6414A48" w14:textId="77777777" w:rsidR="008F4D94" w:rsidRPr="00BC307D"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41CBB3C7" w14:textId="77777777" w:rsidR="008F4D94"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EBCAA71"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66E38006" w14:textId="77777777" w:rsidR="008F4D94" w:rsidRDefault="008F4D94" w:rsidP="00190399">
            <w:pPr>
              <w:pStyle w:val="TAC"/>
              <w:rPr>
                <w:rFonts w:cs="Arial"/>
                <w:szCs w:val="18"/>
                <w:lang w:val="en-US" w:eastAsia="zh-CN"/>
              </w:rPr>
            </w:pPr>
          </w:p>
        </w:tc>
      </w:tr>
      <w:tr w:rsidR="008F4D94" w14:paraId="7495FC42"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3A40F3BE" w14:textId="77777777" w:rsidR="008F4D94" w:rsidRDefault="008F4D94" w:rsidP="00190399">
            <w:pPr>
              <w:pStyle w:val="TAC"/>
              <w:rPr>
                <w:rFonts w:eastAsia="宋体"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8D3A4A6" w14:textId="77777777" w:rsidR="008F4D94" w:rsidRPr="00BC307D"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A607256"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010F14A7" w14:textId="77777777" w:rsidR="008F4D94"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3A98021E" w14:textId="77777777" w:rsidR="008F4D94" w:rsidRDefault="008F4D94" w:rsidP="00190399">
            <w:pPr>
              <w:pStyle w:val="TAC"/>
              <w:rPr>
                <w:rFonts w:cs="Arial"/>
                <w:szCs w:val="18"/>
                <w:lang w:val="en-US" w:eastAsia="zh-CN"/>
              </w:rPr>
            </w:pPr>
          </w:p>
        </w:tc>
      </w:tr>
      <w:tr w:rsidR="008F4D94" w14:paraId="1186D355"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38FB6098"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CA_n3(2A)-n41A-n78C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1EB5815C" w14:textId="77777777" w:rsidR="008F4D94" w:rsidRPr="00BC307D" w:rsidRDefault="008F4D94" w:rsidP="00190399">
            <w:pPr>
              <w:pStyle w:val="TAC"/>
              <w:rPr>
                <w:rFonts w:eastAsia="宋体" w:cs="Arial"/>
                <w:szCs w:val="18"/>
                <w:lang w:val="en-US" w:eastAsia="zh-CN"/>
              </w:rPr>
            </w:pPr>
            <w:r w:rsidRPr="00BC307D">
              <w:rPr>
                <w:rFonts w:eastAsia="宋体" w:cs="Arial"/>
                <w:szCs w:val="18"/>
                <w:lang w:val="en-US" w:eastAsia="zh-CN"/>
              </w:rPr>
              <w:t>CA_n3A-n41A</w:t>
            </w:r>
          </w:p>
          <w:p w14:paraId="34306D9B" w14:textId="77777777" w:rsidR="008F4D94" w:rsidRPr="00BC307D" w:rsidRDefault="008F4D94" w:rsidP="00190399">
            <w:pPr>
              <w:pStyle w:val="TAC"/>
              <w:rPr>
                <w:rFonts w:eastAsia="宋体" w:cs="Arial"/>
                <w:szCs w:val="18"/>
                <w:lang w:val="en-US" w:eastAsia="zh-CN"/>
              </w:rPr>
            </w:pPr>
            <w:r w:rsidRPr="00BC307D">
              <w:rPr>
                <w:rFonts w:eastAsia="宋体" w:cs="Arial"/>
                <w:szCs w:val="18"/>
                <w:lang w:val="en-US" w:eastAsia="zh-CN"/>
              </w:rPr>
              <w:t>CA_n3A-n78A</w:t>
            </w:r>
          </w:p>
          <w:p w14:paraId="40E99C37" w14:textId="77777777" w:rsidR="008F4D94" w:rsidRPr="00B00CBD" w:rsidRDefault="008F4D94" w:rsidP="00190399">
            <w:pPr>
              <w:pStyle w:val="TAC"/>
              <w:rPr>
                <w:rFonts w:eastAsia="宋体" w:cs="Arial"/>
                <w:szCs w:val="18"/>
                <w:lang w:val="en-US" w:eastAsia="zh-CN"/>
              </w:rPr>
            </w:pPr>
            <w:r w:rsidRPr="00BC307D">
              <w:rPr>
                <w:rFonts w:eastAsia="宋体" w:cs="Arial"/>
                <w:szCs w:val="18"/>
                <w:lang w:val="en-US" w:eastAsia="zh-CN"/>
              </w:rPr>
              <w:t>CA_n41A-n78A</w:t>
            </w:r>
          </w:p>
        </w:tc>
        <w:tc>
          <w:tcPr>
            <w:tcW w:w="709" w:type="dxa"/>
            <w:tcBorders>
              <w:left w:val="single" w:sz="4" w:space="0" w:color="auto"/>
              <w:right w:val="single" w:sz="4" w:space="0" w:color="auto"/>
            </w:tcBorders>
            <w:vAlign w:val="center"/>
          </w:tcPr>
          <w:p w14:paraId="5D1AB9B4"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6553126B" w14:textId="77777777" w:rsidR="008F4D94" w:rsidRPr="00BC307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CA_n3(2A)_BSC0</w:t>
            </w:r>
          </w:p>
        </w:tc>
        <w:tc>
          <w:tcPr>
            <w:tcW w:w="1202" w:type="dxa"/>
            <w:tcBorders>
              <w:top w:val="single" w:sz="4" w:space="0" w:color="auto"/>
              <w:left w:val="single" w:sz="4" w:space="0" w:color="auto"/>
              <w:bottom w:val="nil"/>
              <w:right w:val="single" w:sz="4" w:space="0" w:color="auto"/>
            </w:tcBorders>
            <w:shd w:val="clear" w:color="auto" w:fill="auto"/>
            <w:vAlign w:val="center"/>
          </w:tcPr>
          <w:p w14:paraId="3EF67F84" w14:textId="77777777" w:rsidR="008F4D94" w:rsidRPr="00B00CBD" w:rsidRDefault="008F4D94" w:rsidP="00190399">
            <w:pPr>
              <w:pStyle w:val="TAC"/>
              <w:rPr>
                <w:rFonts w:cs="Arial"/>
                <w:szCs w:val="18"/>
                <w:lang w:val="en-US" w:eastAsia="zh-CN"/>
              </w:rPr>
            </w:pPr>
            <w:r>
              <w:rPr>
                <w:rFonts w:cs="Arial"/>
              </w:rPr>
              <w:t>4 and 5</w:t>
            </w:r>
          </w:p>
        </w:tc>
      </w:tr>
      <w:tr w:rsidR="008F4D94" w14:paraId="1AA48821"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7C661853"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3C02E0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EB372FA"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54EBAF6"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867368D" w14:textId="77777777" w:rsidR="008F4D94" w:rsidRPr="00B00CBD" w:rsidRDefault="008F4D94" w:rsidP="00190399">
            <w:pPr>
              <w:pStyle w:val="TAC"/>
              <w:rPr>
                <w:rFonts w:cs="Arial"/>
                <w:szCs w:val="18"/>
                <w:lang w:val="en-US" w:eastAsia="zh-CN"/>
              </w:rPr>
            </w:pPr>
          </w:p>
        </w:tc>
      </w:tr>
      <w:tr w:rsidR="008F4D94" w14:paraId="7BD10B8D"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350729B7"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ED80F25"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1C9EB16"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A4C9384"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6C417C8" w14:textId="77777777" w:rsidR="008F4D94" w:rsidRPr="00B00CBD" w:rsidRDefault="008F4D94" w:rsidP="00190399">
            <w:pPr>
              <w:pStyle w:val="TAC"/>
              <w:rPr>
                <w:rFonts w:cs="Arial"/>
                <w:szCs w:val="18"/>
                <w:lang w:val="en-US" w:eastAsia="zh-CN"/>
              </w:rPr>
            </w:pPr>
          </w:p>
        </w:tc>
      </w:tr>
    </w:tbl>
    <w:p w14:paraId="1DB50D65" w14:textId="77777777" w:rsidR="008F4D94" w:rsidRDefault="008F4D94" w:rsidP="008F4D94">
      <w:pPr>
        <w:pStyle w:val="41"/>
        <w:rPr>
          <w:rFonts w:cs="Arial"/>
          <w:szCs w:val="22"/>
          <w:lang w:val="en-US" w:eastAsia="zh-CN"/>
        </w:rPr>
      </w:pPr>
      <w:bookmarkStart w:id="558" w:name="_Toc180420740"/>
      <w:r>
        <w:rPr>
          <w:rFonts w:cs="Arial"/>
          <w:lang w:eastAsia="zh-CN"/>
        </w:rPr>
        <w:t>5.46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58"/>
    </w:p>
    <w:p w14:paraId="45CFA831" w14:textId="77777777" w:rsidR="008F4D94" w:rsidRPr="00BC307D" w:rsidRDefault="008F4D94" w:rsidP="008F4D94">
      <w:pPr>
        <w:rPr>
          <w:lang w:val="en-US" w:eastAsia="zh-CN"/>
        </w:rPr>
      </w:pPr>
      <w:r>
        <w:rPr>
          <w:lang w:val="en-US" w:eastAsia="zh-CN"/>
        </w:rPr>
        <w:t>Already captured in fallback.</w:t>
      </w:r>
    </w:p>
    <w:p w14:paraId="4A744B19" w14:textId="77777777" w:rsidR="008F4D94" w:rsidRPr="005D2633" w:rsidRDefault="008F4D94" w:rsidP="008F4D94">
      <w:pPr>
        <w:pStyle w:val="31"/>
        <w:rPr>
          <w:rFonts w:cs="Arial"/>
          <w:szCs w:val="28"/>
          <w:lang w:val="en-US" w:eastAsia="zh-CN"/>
        </w:rPr>
      </w:pPr>
      <w:bookmarkStart w:id="559" w:name="_Toc180420741"/>
      <w:r>
        <w:rPr>
          <w:rFonts w:cs="Arial"/>
          <w:szCs w:val="28"/>
          <w:lang w:val="en-US" w:eastAsia="zh-CN"/>
        </w:rPr>
        <w:t>5.46</w:t>
      </w:r>
      <w:r w:rsidRPr="005D2633">
        <w:rPr>
          <w:rFonts w:cs="Arial"/>
          <w:szCs w:val="28"/>
          <w:lang w:val="en-US" w:eastAsia="zh-CN"/>
        </w:rPr>
        <w:t>.2</w:t>
      </w:r>
      <w:r w:rsidRPr="005D2633">
        <w:rPr>
          <w:rFonts w:cs="Arial"/>
          <w:szCs w:val="28"/>
          <w:lang w:val="en-US" w:eastAsia="zh-CN"/>
        </w:rPr>
        <w:tab/>
        <w:t>Specific for 2 bands UL CA</w:t>
      </w:r>
      <w:bookmarkEnd w:id="559"/>
    </w:p>
    <w:p w14:paraId="6A71DC1D" w14:textId="77777777" w:rsidR="008F4D94" w:rsidRPr="00140BB6" w:rsidRDefault="008F4D94" w:rsidP="008F4D94">
      <w:pPr>
        <w:pStyle w:val="41"/>
      </w:pPr>
      <w:bookmarkStart w:id="560" w:name="_Toc180420742"/>
      <w:r>
        <w:t>5.46</w:t>
      </w:r>
      <w:r w:rsidRPr="00140BB6">
        <w:t>.2.1</w:t>
      </w:r>
      <w:r w:rsidRPr="00140BB6">
        <w:tab/>
        <w:t>UE co-existence studies</w:t>
      </w:r>
      <w:bookmarkEnd w:id="560"/>
    </w:p>
    <w:p w14:paraId="2D16432A" w14:textId="77777777" w:rsidR="008F4D94" w:rsidRPr="00242348" w:rsidRDefault="008F4D94" w:rsidP="008F4D94">
      <w:pPr>
        <w:pStyle w:val="51"/>
        <w:rPr>
          <w:snapToGrid w:val="0"/>
        </w:rPr>
      </w:pPr>
      <w:bookmarkStart w:id="561" w:name="_Toc180420743"/>
      <w:r>
        <w:rPr>
          <w:rFonts w:hint="eastAsia"/>
          <w:snapToGrid w:val="0"/>
        </w:rPr>
        <w:t>5.46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61"/>
    </w:p>
    <w:p w14:paraId="4A1B7B0C" w14:textId="77777777" w:rsidR="008F4D94" w:rsidRPr="00BC307D" w:rsidRDefault="008F4D94" w:rsidP="008F4D94">
      <w:pPr>
        <w:rPr>
          <w:lang w:val="en-US" w:eastAsia="zh-CN"/>
        </w:rPr>
      </w:pPr>
      <w:r>
        <w:rPr>
          <w:lang w:val="en-US" w:eastAsia="zh-CN"/>
        </w:rPr>
        <w:t>Already captured in fallback.</w:t>
      </w:r>
    </w:p>
    <w:p w14:paraId="1B4C5E91" w14:textId="77777777" w:rsidR="008F4D94" w:rsidRPr="00242348" w:rsidRDefault="008F4D94" w:rsidP="008F4D94">
      <w:pPr>
        <w:pStyle w:val="51"/>
        <w:rPr>
          <w:snapToGrid w:val="0"/>
        </w:rPr>
      </w:pPr>
      <w:bookmarkStart w:id="562" w:name="_Toc180420744"/>
      <w:r>
        <w:rPr>
          <w:rFonts w:hint="eastAsia"/>
          <w:snapToGrid w:val="0"/>
        </w:rPr>
        <w:t>5.46</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62"/>
    </w:p>
    <w:p w14:paraId="5BD4A708" w14:textId="77777777" w:rsidR="008F4D94" w:rsidRPr="00140BB6" w:rsidRDefault="008F4D94" w:rsidP="008F4D94">
      <w:r w:rsidRPr="00140BB6">
        <w:t xml:space="preserve">Table </w:t>
      </w:r>
      <w:r>
        <w:t>5.46</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CA_n</w:t>
      </w:r>
      <w:r>
        <w:t>3</w:t>
      </w:r>
      <w:r w:rsidRPr="00140BB6">
        <w:t>A-n</w:t>
      </w:r>
      <w:r>
        <w:t>78C</w:t>
      </w:r>
      <w:r w:rsidRPr="00140BB6">
        <w:t xml:space="preserve"> with n</w:t>
      </w:r>
      <w:r>
        <w:t>3</w:t>
      </w:r>
      <w:r w:rsidRPr="00140BB6">
        <w:t>/</w:t>
      </w:r>
      <w:r>
        <w:t>78C</w:t>
      </w:r>
      <w:r w:rsidRPr="00140BB6">
        <w:t xml:space="preserve"> transmitting with a </w:t>
      </w:r>
      <w:r>
        <w:t xml:space="preserve">200 </w:t>
      </w:r>
      <w:r w:rsidRPr="00140BB6">
        <w:t>MHz maximum instantaneous bandwidth.</w:t>
      </w:r>
    </w:p>
    <w:p w14:paraId="0818CD41" w14:textId="77777777" w:rsidR="008F4D94" w:rsidRPr="00140BB6" w:rsidRDefault="008F4D94" w:rsidP="008F4D94">
      <w:pPr>
        <w:pStyle w:val="TH"/>
      </w:pPr>
      <w:r w:rsidRPr="00140BB6">
        <w:t xml:space="preserve">Table </w:t>
      </w:r>
      <w:r>
        <w:t>5.46</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5C219D88"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6E6F1"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568B7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30F48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3A29BDF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A556F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206963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41BE0E0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32C1B8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E28B16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8F67E0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68890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5D165A" w14:textId="77777777" w:rsidR="008F4D94" w:rsidRDefault="008F4D94" w:rsidP="00190399">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D2F41A6" w14:textId="77777777" w:rsidR="008F4D94" w:rsidRDefault="008F4D94" w:rsidP="00190399">
            <w:pPr>
              <w:spacing w:after="0"/>
              <w:jc w:val="center"/>
              <w:rPr>
                <w:color w:val="000000"/>
                <w:sz w:val="18"/>
                <w:szCs w:val="18"/>
              </w:rPr>
            </w:pPr>
            <w:r>
              <w:rPr>
                <w:color w:val="000000"/>
                <w:sz w:val="18"/>
                <w:szCs w:val="18"/>
              </w:rPr>
              <w:t>3300-3800</w:t>
            </w:r>
          </w:p>
        </w:tc>
      </w:tr>
      <w:tr w:rsidR="008F4D94" w14:paraId="5623217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4DD52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BF6B6EC" w14:textId="77777777" w:rsidR="008F4D94" w:rsidRDefault="008F4D94" w:rsidP="00190399">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2D444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44E97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676D285F"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CC6B0D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D7AD1D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BD1059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5CD130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02E332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4C052EA0"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1B2B01B"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F1AF5B8"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68515B9F"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434E36B" w14:textId="77777777" w:rsidR="008F4D94" w:rsidRDefault="008F4D94" w:rsidP="00190399">
            <w:pPr>
              <w:spacing w:after="0"/>
              <w:jc w:val="center"/>
              <w:rPr>
                <w:color w:val="000000"/>
                <w:sz w:val="18"/>
                <w:szCs w:val="18"/>
              </w:rPr>
            </w:pPr>
            <w:r>
              <w:rPr>
                <w:color w:val="000000"/>
                <w:sz w:val="18"/>
                <w:szCs w:val="18"/>
              </w:rPr>
              <w:t>0 -200</w:t>
            </w:r>
          </w:p>
        </w:tc>
      </w:tr>
      <w:tr w:rsidR="008F4D94" w14:paraId="27C7B29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DA972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5E583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0F807B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64CC8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AC2371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06D747C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1BFB4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841FF2" w14:textId="77777777" w:rsidR="008F4D94" w:rsidRDefault="008F4D94" w:rsidP="00190399">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ECA6D7F" w14:textId="77777777" w:rsidR="008F4D94" w:rsidRDefault="008F4D94" w:rsidP="00190399">
            <w:pPr>
              <w:spacing w:after="0"/>
              <w:jc w:val="center"/>
              <w:rPr>
                <w:color w:val="000000"/>
                <w:sz w:val="18"/>
                <w:szCs w:val="18"/>
              </w:rPr>
            </w:pPr>
            <w:r>
              <w:rPr>
                <w:color w:val="000000"/>
                <w:sz w:val="18"/>
                <w:szCs w:val="18"/>
              </w:rPr>
              <w:t>1785-1985</w:t>
            </w:r>
          </w:p>
        </w:tc>
      </w:tr>
      <w:tr w:rsidR="008F4D94" w14:paraId="17E9F7F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EA52D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77829D7" w14:textId="77777777" w:rsidR="008F4D94" w:rsidRDefault="008F4D94" w:rsidP="00190399">
            <w:pPr>
              <w:spacing w:after="0"/>
              <w:rPr>
                <w:i/>
                <w:iCs/>
                <w:color w:val="FF0000"/>
              </w:rPr>
            </w:pPr>
            <w:r>
              <w:rPr>
                <w:i/>
                <w:iCs/>
                <w:color w:val="FF0000"/>
              </w:rPr>
              <w:t>There is no overlap</w:t>
            </w:r>
          </w:p>
        </w:tc>
      </w:tr>
      <w:tr w:rsidR="008F4D94" w14:paraId="583FE55A"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DBB1C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264E812B" w14:textId="77777777" w:rsidR="008F4D94" w:rsidRDefault="008F4D94" w:rsidP="008F4D94"/>
    <w:p w14:paraId="2CBE0F70" w14:textId="77777777" w:rsidR="008F4D94" w:rsidRPr="00140BB6" w:rsidRDefault="008F4D94" w:rsidP="008F4D94">
      <w:r w:rsidRPr="00140BB6">
        <w:t xml:space="preserve">Table </w:t>
      </w:r>
      <w:r>
        <w:t>5.46</w:t>
      </w:r>
      <w:r w:rsidRPr="00140BB6">
        <w:t>.2.</w:t>
      </w:r>
      <w:r>
        <w:t>1</w:t>
      </w:r>
      <w:r w:rsidRPr="00140BB6">
        <w:t>.2-</w:t>
      </w:r>
      <w:r>
        <w:t>2</w:t>
      </w:r>
      <w:r w:rsidRPr="00140BB6">
        <w:t xml:space="preserve"> provides the two UL band with one band, along with 2CC intra-band uplink CA triple beat products into band </w:t>
      </w:r>
      <w:r>
        <w:t>n3</w:t>
      </w:r>
      <w:r w:rsidRPr="00140BB6">
        <w:t xml:space="preserve"> interference analysis for CA_n</w:t>
      </w:r>
      <w:r>
        <w:t>41A</w:t>
      </w:r>
      <w:r w:rsidRPr="00140BB6">
        <w:t>-n</w:t>
      </w:r>
      <w:r>
        <w:t>78C</w:t>
      </w:r>
      <w:r w:rsidRPr="00140BB6">
        <w:t xml:space="preserve"> with n</w:t>
      </w:r>
      <w:r>
        <w:t>41</w:t>
      </w:r>
      <w:r w:rsidRPr="00140BB6">
        <w:t>/</w:t>
      </w:r>
      <w:r>
        <w:t>78C</w:t>
      </w:r>
      <w:r w:rsidRPr="00140BB6">
        <w:t xml:space="preserve"> transmitting with a </w:t>
      </w:r>
      <w:r>
        <w:t xml:space="preserve">200 </w:t>
      </w:r>
      <w:r w:rsidRPr="00140BB6">
        <w:t>MHz maximum instantaneous bandwidth.</w:t>
      </w:r>
    </w:p>
    <w:p w14:paraId="1262F3BD" w14:textId="77777777" w:rsidR="008F4D94" w:rsidRPr="00140BB6" w:rsidRDefault="008F4D94" w:rsidP="008F4D94">
      <w:pPr>
        <w:pStyle w:val="TH"/>
      </w:pPr>
      <w:r w:rsidRPr="00140BB6">
        <w:t xml:space="preserve">Table </w:t>
      </w:r>
      <w:r>
        <w:t>5.46</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8F4D94" w14:paraId="6FEC873C"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D480A"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31922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C1D3F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4B28A7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0CFBF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D2AED3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22DC84C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0DE4F3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B9195B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D05F3E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B49C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F3ADE5" w14:textId="77777777" w:rsidR="008F4D94" w:rsidRDefault="008F4D94" w:rsidP="00190399">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76306BA" w14:textId="77777777" w:rsidR="008F4D94" w:rsidRDefault="008F4D94" w:rsidP="00190399">
            <w:pPr>
              <w:spacing w:after="0"/>
              <w:jc w:val="center"/>
              <w:rPr>
                <w:color w:val="000000"/>
                <w:sz w:val="18"/>
                <w:szCs w:val="18"/>
              </w:rPr>
            </w:pPr>
            <w:r>
              <w:rPr>
                <w:color w:val="000000"/>
                <w:sz w:val="18"/>
                <w:szCs w:val="18"/>
              </w:rPr>
              <w:t>3300-3800</w:t>
            </w:r>
          </w:p>
        </w:tc>
      </w:tr>
      <w:tr w:rsidR="008F4D94" w14:paraId="1C19A15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6B835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9B96CC" w14:textId="77777777" w:rsidR="008F4D94" w:rsidRDefault="008F4D94" w:rsidP="00190399">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7EF4EE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56699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32FDFE86"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E4ED11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0B8DE7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F3C278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1C5D9F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E4688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76B9F2D8" w14:textId="77777777" w:rsidTr="00190399">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551A2BE7" w14:textId="77777777" w:rsidR="008F4D94" w:rsidRDefault="008F4D94" w:rsidP="00190399">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81312DC" w14:textId="77777777" w:rsidR="008F4D94" w:rsidRDefault="008F4D94" w:rsidP="00190399">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EC768E0"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30F22E2" w14:textId="77777777" w:rsidR="008F4D94" w:rsidRDefault="008F4D94" w:rsidP="00190399">
            <w:pPr>
              <w:spacing w:after="0"/>
              <w:jc w:val="center"/>
              <w:rPr>
                <w:color w:val="000000"/>
                <w:sz w:val="18"/>
                <w:szCs w:val="18"/>
              </w:rPr>
            </w:pPr>
            <w:r>
              <w:rPr>
                <w:color w:val="000000"/>
                <w:sz w:val="18"/>
                <w:szCs w:val="18"/>
              </w:rPr>
              <w:t>0 -200</w:t>
            </w:r>
          </w:p>
        </w:tc>
      </w:tr>
      <w:tr w:rsidR="008F4D94" w14:paraId="3D065EF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A631E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0D4FE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633517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9C8C5C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657453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473EB41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5EE5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464E50" w14:textId="77777777" w:rsidR="008F4D94" w:rsidRDefault="008F4D94" w:rsidP="00190399">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7371572" w14:textId="77777777" w:rsidR="008F4D94" w:rsidRDefault="008F4D94" w:rsidP="00190399">
            <w:pPr>
              <w:spacing w:after="0"/>
              <w:jc w:val="center"/>
              <w:rPr>
                <w:color w:val="000000"/>
                <w:sz w:val="18"/>
                <w:szCs w:val="18"/>
              </w:rPr>
            </w:pPr>
            <w:r>
              <w:rPr>
                <w:color w:val="000000"/>
                <w:sz w:val="18"/>
                <w:szCs w:val="18"/>
              </w:rPr>
              <w:t>2690-2890</w:t>
            </w:r>
          </w:p>
        </w:tc>
      </w:tr>
      <w:tr w:rsidR="008F4D94" w14:paraId="352995C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EE17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36C84A5" w14:textId="77777777" w:rsidR="008F4D94" w:rsidRDefault="008F4D94" w:rsidP="00190399">
            <w:pPr>
              <w:spacing w:after="0"/>
              <w:rPr>
                <w:i/>
                <w:iCs/>
                <w:color w:val="FF0000"/>
              </w:rPr>
            </w:pPr>
            <w:r>
              <w:rPr>
                <w:i/>
                <w:iCs/>
                <w:color w:val="FF0000"/>
              </w:rPr>
              <w:t>There is no overlap</w:t>
            </w:r>
          </w:p>
        </w:tc>
      </w:tr>
      <w:tr w:rsidR="008F4D94" w14:paraId="00562A77"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7645D26" w14:textId="77777777" w:rsidR="008F4D94" w:rsidRDefault="008F4D94" w:rsidP="00190399">
            <w:pPr>
              <w:spacing w:after="0"/>
              <w:ind w:left="-668"/>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04A7B86D" w14:textId="77777777" w:rsidR="008F4D94" w:rsidRPr="00AB69C8" w:rsidRDefault="008F4D94" w:rsidP="008F4D94">
      <w:pPr>
        <w:pStyle w:val="41"/>
      </w:pPr>
      <w:bookmarkStart w:id="563" w:name="_Toc180420745"/>
      <w:r>
        <w:t>5.46</w:t>
      </w:r>
      <w:r w:rsidRPr="00AB69C8">
        <w:t>.2.</w:t>
      </w:r>
      <w:r>
        <w:t>2</w:t>
      </w:r>
      <w:r w:rsidRPr="00AB69C8">
        <w:tab/>
        <w:t>REFSENS requirements</w:t>
      </w:r>
      <w:bookmarkEnd w:id="563"/>
    </w:p>
    <w:p w14:paraId="315AF2FC" w14:textId="77777777" w:rsidR="008F4D94" w:rsidRPr="009E7AA4" w:rsidRDefault="008F4D94" w:rsidP="008F4D94">
      <w:pPr>
        <w:rPr>
          <w:bCs/>
          <w:color w:val="0070C0"/>
        </w:rPr>
      </w:pPr>
      <w:r w:rsidRPr="009E7AA4">
        <w:rPr>
          <w:bCs/>
          <w:lang w:val="en-US"/>
        </w:rPr>
        <w:t>No additional Refsens requirements needed</w:t>
      </w:r>
      <w:r>
        <w:rPr>
          <w:bCs/>
          <w:lang w:val="en-US"/>
        </w:rPr>
        <w:t>.</w:t>
      </w:r>
    </w:p>
    <w:p w14:paraId="0928770B" w14:textId="77777777" w:rsidR="008F4D94" w:rsidRDefault="008F4D94" w:rsidP="008F4D94">
      <w:pPr>
        <w:rPr>
          <w:color w:val="0070C0"/>
        </w:rPr>
      </w:pPr>
    </w:p>
    <w:p w14:paraId="706B84D9" w14:textId="77777777" w:rsidR="008F4D94" w:rsidRDefault="008F4D94" w:rsidP="008F4D94">
      <w:pPr>
        <w:pStyle w:val="21"/>
      </w:pPr>
      <w:bookmarkStart w:id="564" w:name="_Toc180420746"/>
      <w:r>
        <w:t>5.47</w:t>
      </w:r>
      <w:r>
        <w:tab/>
        <w:t>CA_n3-n71-n78</w:t>
      </w:r>
      <w:bookmarkEnd w:id="564"/>
    </w:p>
    <w:p w14:paraId="67D46297" w14:textId="77777777" w:rsidR="008F4D94" w:rsidRDefault="008F4D94" w:rsidP="008F4D94">
      <w:pPr>
        <w:pStyle w:val="31"/>
        <w:rPr>
          <w:rFonts w:cs="Arial"/>
          <w:szCs w:val="28"/>
          <w:lang w:val="en-US" w:eastAsia="zh-CN"/>
        </w:rPr>
      </w:pPr>
      <w:bookmarkStart w:id="565" w:name="_Toc180420747"/>
      <w:r>
        <w:t>5.47.1</w:t>
      </w:r>
      <w:r>
        <w:tab/>
      </w:r>
      <w:r>
        <w:rPr>
          <w:rFonts w:cs="Arial"/>
          <w:szCs w:val="28"/>
          <w:lang w:val="en-US" w:eastAsia="zh-CN"/>
        </w:rPr>
        <w:t>Common for 1 band UL and 2 bands UL CA</w:t>
      </w:r>
      <w:bookmarkEnd w:id="565"/>
    </w:p>
    <w:p w14:paraId="59D736B6" w14:textId="77777777" w:rsidR="008F4D94" w:rsidRDefault="008F4D94" w:rsidP="008F4D94">
      <w:pPr>
        <w:pStyle w:val="41"/>
      </w:pPr>
      <w:bookmarkStart w:id="566" w:name="_Toc180420748"/>
      <w:r>
        <w:t>5.47.1.1</w:t>
      </w:r>
      <w:r>
        <w:tab/>
      </w:r>
      <w:r>
        <w:rPr>
          <w:rFonts w:cs="Arial"/>
          <w:lang w:eastAsia="zh-CN"/>
        </w:rPr>
        <w:t>Operating bands for CA</w:t>
      </w:r>
      <w:bookmarkEnd w:id="566"/>
    </w:p>
    <w:p w14:paraId="305AC7A0" w14:textId="77777777" w:rsidR="008F4D94" w:rsidRDefault="008F4D94" w:rsidP="008F4D94">
      <w:pPr>
        <w:pStyle w:val="TH"/>
        <w:rPr>
          <w:lang w:val="en-US"/>
        </w:rPr>
      </w:pPr>
      <w:r>
        <w:rPr>
          <w:rFonts w:cs="Arial"/>
        </w:rPr>
        <w:t xml:space="preserve">Table </w:t>
      </w:r>
      <w:r>
        <w:rPr>
          <w:rFonts w:cs="Arial" w:hint="eastAsia"/>
          <w:lang w:val="en-US" w:eastAsia="zh-CN"/>
        </w:rPr>
        <w:t>5.47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11EB73C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900F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97EF2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2BDC38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25037D5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1829D1F"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47919"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C66809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35FBF6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B3F96A1" w14:textId="77777777" w:rsidR="008F4D94" w:rsidRDefault="008F4D94" w:rsidP="00190399">
            <w:pPr>
              <w:spacing w:after="0"/>
              <w:rPr>
                <w:rFonts w:ascii="Arial" w:hAnsi="Arial" w:cs="Arial"/>
                <w:b/>
                <w:bCs/>
                <w:color w:val="000000"/>
                <w:sz w:val="18"/>
                <w:szCs w:val="18"/>
              </w:rPr>
            </w:pPr>
          </w:p>
        </w:tc>
      </w:tr>
      <w:tr w:rsidR="008F4D94" w14:paraId="3938FAB9"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D260D8"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3D9E2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8E1E81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2D91460C" w14:textId="77777777" w:rsidR="008F4D94" w:rsidRDefault="008F4D94" w:rsidP="00190399">
            <w:pPr>
              <w:spacing w:after="0"/>
              <w:rPr>
                <w:rFonts w:ascii="Aptos Narrow" w:hAnsi="Aptos Narrow"/>
                <w:color w:val="000000"/>
                <w:sz w:val="22"/>
                <w:szCs w:val="22"/>
              </w:rPr>
            </w:pPr>
          </w:p>
        </w:tc>
      </w:tr>
      <w:tr w:rsidR="008F4D94" w14:paraId="47E25708"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F766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176D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4C0F3A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5047E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8F6C2B0"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31B5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7AF9E5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FD97B7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5632E5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B90654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979B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C2415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F5F1F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F3CD3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0D89B301" w14:textId="77777777" w:rsidR="008F4D94" w:rsidRDefault="008F4D94" w:rsidP="008F4D94">
      <w:pPr>
        <w:pStyle w:val="TH"/>
      </w:pPr>
    </w:p>
    <w:p w14:paraId="76A4E3E8" w14:textId="77777777" w:rsidR="008F4D94" w:rsidRPr="005D2633" w:rsidRDefault="008F4D94" w:rsidP="008F4D94">
      <w:pPr>
        <w:pStyle w:val="41"/>
        <w:rPr>
          <w:rFonts w:cs="Arial"/>
          <w:lang w:eastAsia="zh-CN"/>
        </w:rPr>
      </w:pPr>
      <w:bookmarkStart w:id="567" w:name="_Toc180420749"/>
      <w:r>
        <w:rPr>
          <w:rFonts w:cs="Arial"/>
          <w:lang w:eastAsia="zh-CN"/>
        </w:rPr>
        <w:t>5.47</w:t>
      </w:r>
      <w:r w:rsidRPr="005D2633">
        <w:rPr>
          <w:rFonts w:cs="Arial"/>
          <w:lang w:eastAsia="zh-CN"/>
        </w:rPr>
        <w:t>.1.2</w:t>
      </w:r>
      <w:r w:rsidRPr="005D2633">
        <w:rPr>
          <w:rFonts w:cs="Arial"/>
          <w:lang w:eastAsia="zh-CN"/>
        </w:rPr>
        <w:tab/>
      </w:r>
      <w:r>
        <w:rPr>
          <w:rFonts w:cs="Arial"/>
          <w:lang w:eastAsia="zh-CN"/>
        </w:rPr>
        <w:t>Channel bandwidths per operating band for CA</w:t>
      </w:r>
      <w:bookmarkEnd w:id="567"/>
    </w:p>
    <w:p w14:paraId="2EC844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11"/>
        <w:gridCol w:w="1360"/>
      </w:tblGrid>
      <w:tr w:rsidR="008F4D94" w14:paraId="637E4FFB"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7C646"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4E03212"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7FCF473E" w14:textId="77777777" w:rsidR="008F4D94" w:rsidRDefault="008F4D94" w:rsidP="00190399">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DED076A"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9424AF2"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F41ECCC"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F262181" w14:textId="77777777" w:rsidR="008F4D94" w:rsidRDefault="008F4D94" w:rsidP="00190399">
            <w:pPr>
              <w:pStyle w:val="TAH"/>
              <w:rPr>
                <w:szCs w:val="18"/>
                <w:lang w:val="en-US" w:eastAsia="zh-CN"/>
              </w:rPr>
            </w:pPr>
            <w:r>
              <w:t>Bandwidth combination set</w:t>
            </w:r>
          </w:p>
        </w:tc>
      </w:tr>
      <w:tr w:rsidR="008F4D94" w14:paraId="68526D84"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17EDBF13"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C7E9E9" w14:textId="77777777" w:rsidR="008F4D94" w:rsidRPr="00306A2D" w:rsidRDefault="008F4D94" w:rsidP="00190399">
            <w:pPr>
              <w:pStyle w:val="TAC"/>
              <w:rPr>
                <w:rFonts w:eastAsia="宋体" w:cs="Arial"/>
                <w:szCs w:val="18"/>
                <w:lang w:val="en-US" w:eastAsia="zh-CN"/>
              </w:rPr>
            </w:pPr>
            <w:r>
              <w:rPr>
                <w:rFonts w:eastAsia="宋体" w:cs="Arial"/>
                <w:szCs w:val="18"/>
                <w:lang w:val="en-US" w:eastAsia="zh-CN"/>
              </w:rPr>
              <w:t>C</w:t>
            </w:r>
            <w:r>
              <w:t xml:space="preserve"> </w:t>
            </w:r>
            <w:r w:rsidRPr="00306A2D">
              <w:rPr>
                <w:rFonts w:eastAsia="宋体" w:cs="Arial"/>
                <w:szCs w:val="18"/>
                <w:lang w:val="en-US" w:eastAsia="zh-CN"/>
              </w:rPr>
              <w:t>A_n3A-n71A</w:t>
            </w:r>
          </w:p>
          <w:p w14:paraId="0E65575B" w14:textId="77777777" w:rsidR="008F4D94" w:rsidRPr="00306A2D" w:rsidRDefault="008F4D94" w:rsidP="00190399">
            <w:pPr>
              <w:pStyle w:val="TAC"/>
              <w:rPr>
                <w:rFonts w:eastAsia="宋体" w:cs="Arial"/>
                <w:szCs w:val="18"/>
                <w:lang w:val="en-US" w:eastAsia="zh-CN"/>
              </w:rPr>
            </w:pPr>
            <w:r w:rsidRPr="00306A2D">
              <w:rPr>
                <w:rFonts w:eastAsia="宋体" w:cs="Arial"/>
                <w:szCs w:val="18"/>
                <w:lang w:val="en-US" w:eastAsia="zh-CN"/>
              </w:rPr>
              <w:t>CA_n3A-n78A</w:t>
            </w:r>
          </w:p>
          <w:p w14:paraId="60D4EB04" w14:textId="77777777" w:rsidR="008F4D94" w:rsidRPr="00B00CBD" w:rsidRDefault="008F4D94" w:rsidP="00190399">
            <w:pPr>
              <w:pStyle w:val="TAC"/>
              <w:rPr>
                <w:rFonts w:eastAsia="宋体" w:cs="Arial"/>
                <w:szCs w:val="18"/>
                <w:lang w:val="en-US" w:eastAsia="zh-CN"/>
              </w:rPr>
            </w:pPr>
            <w:r w:rsidRPr="00306A2D">
              <w:rPr>
                <w:rFonts w:eastAsia="宋体" w:cs="Arial"/>
                <w:szCs w:val="18"/>
                <w:lang w:val="en-US" w:eastAsia="zh-CN"/>
              </w:rPr>
              <w:t>CA_n71A-n78A</w:t>
            </w:r>
          </w:p>
        </w:tc>
        <w:tc>
          <w:tcPr>
            <w:tcW w:w="709" w:type="dxa"/>
            <w:tcBorders>
              <w:left w:val="single" w:sz="4" w:space="0" w:color="auto"/>
              <w:right w:val="single" w:sz="4" w:space="0" w:color="auto"/>
            </w:tcBorders>
            <w:vAlign w:val="center"/>
          </w:tcPr>
          <w:p w14:paraId="6348D1B1"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BA159F3"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7804B9A2" w14:textId="77777777" w:rsidR="008F4D94" w:rsidRPr="00B00CBD" w:rsidRDefault="008F4D94" w:rsidP="00190399">
            <w:pPr>
              <w:pStyle w:val="TAC"/>
              <w:rPr>
                <w:rFonts w:cs="Arial"/>
                <w:szCs w:val="18"/>
                <w:lang w:val="en-US" w:eastAsia="zh-CN"/>
              </w:rPr>
            </w:pPr>
            <w:r>
              <w:rPr>
                <w:rFonts w:eastAsia="宋体" w:cs="Arial"/>
                <w:szCs w:val="18"/>
                <w:lang w:val="en-US" w:eastAsia="zh-CN" w:bidi="ar"/>
              </w:rPr>
              <w:t>4 and 5</w:t>
            </w:r>
          </w:p>
        </w:tc>
      </w:tr>
      <w:tr w:rsidR="008F4D94" w14:paraId="7E9F2A8D"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3D404FEC"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746EAF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6B03A6E"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1BE52BF"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D79397D" w14:textId="77777777" w:rsidR="008F4D94" w:rsidRPr="00B00CBD" w:rsidRDefault="008F4D94" w:rsidP="00190399">
            <w:pPr>
              <w:pStyle w:val="TAC"/>
              <w:rPr>
                <w:rFonts w:cs="Arial"/>
                <w:szCs w:val="18"/>
                <w:lang w:val="en-US" w:eastAsia="zh-CN"/>
              </w:rPr>
            </w:pPr>
          </w:p>
        </w:tc>
      </w:tr>
      <w:tr w:rsidR="008F4D94" w14:paraId="304CAA12"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3B3061A1"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A1E2173"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0F608F4"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9C239C0"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7509" w14:textId="77777777" w:rsidR="008F4D94" w:rsidRPr="00B00CBD" w:rsidRDefault="008F4D94" w:rsidP="00190399">
            <w:pPr>
              <w:pStyle w:val="TAC"/>
              <w:rPr>
                <w:rFonts w:cs="Arial"/>
                <w:szCs w:val="18"/>
                <w:lang w:val="en-US" w:eastAsia="zh-CN"/>
              </w:rPr>
            </w:pPr>
          </w:p>
        </w:tc>
      </w:tr>
      <w:tr w:rsidR="008F4D94" w14:paraId="475B6120"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0825392D" w14:textId="77777777" w:rsidR="008F4D94" w:rsidRDefault="008F4D94" w:rsidP="00190399">
            <w:pPr>
              <w:pStyle w:val="TAC"/>
              <w:rPr>
                <w:rFonts w:eastAsia="宋体" w:cs="Arial"/>
                <w:szCs w:val="18"/>
                <w:lang w:val="en-US" w:eastAsia="zh-CN"/>
              </w:rPr>
            </w:pPr>
            <w:r>
              <w:rPr>
                <w:rFonts w:eastAsia="宋体" w:cs="Arial"/>
                <w:szCs w:val="18"/>
                <w:lang w:val="en-US" w:eastAsia="zh-CN"/>
              </w:rPr>
              <w:t>CA_n3(2A)-n71A-n78A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70F3583" w14:textId="77777777" w:rsidR="008F4D94" w:rsidRPr="00306A2D" w:rsidRDefault="008F4D94" w:rsidP="00190399">
            <w:pPr>
              <w:pStyle w:val="TAC"/>
              <w:rPr>
                <w:rFonts w:eastAsia="宋体" w:cs="Arial"/>
                <w:szCs w:val="18"/>
                <w:lang w:val="en-US" w:eastAsia="zh-CN"/>
              </w:rPr>
            </w:pPr>
            <w:r>
              <w:rPr>
                <w:rFonts w:eastAsia="宋体" w:cs="Arial"/>
                <w:szCs w:val="18"/>
                <w:lang w:val="en-US" w:eastAsia="zh-CN"/>
              </w:rPr>
              <w:t>C</w:t>
            </w:r>
            <w:r>
              <w:t xml:space="preserve"> </w:t>
            </w:r>
            <w:r w:rsidRPr="00306A2D">
              <w:rPr>
                <w:rFonts w:eastAsia="宋体" w:cs="Arial"/>
                <w:szCs w:val="18"/>
                <w:lang w:val="en-US" w:eastAsia="zh-CN"/>
              </w:rPr>
              <w:t>A_n3A-n71A</w:t>
            </w:r>
          </w:p>
          <w:p w14:paraId="3D84A4FA" w14:textId="77777777" w:rsidR="008F4D94" w:rsidRPr="00306A2D" w:rsidRDefault="008F4D94" w:rsidP="00190399">
            <w:pPr>
              <w:pStyle w:val="TAC"/>
              <w:rPr>
                <w:rFonts w:eastAsia="宋体" w:cs="Arial"/>
                <w:szCs w:val="18"/>
                <w:lang w:val="en-US" w:eastAsia="zh-CN"/>
              </w:rPr>
            </w:pPr>
            <w:r w:rsidRPr="00306A2D">
              <w:rPr>
                <w:rFonts w:eastAsia="宋体" w:cs="Arial"/>
                <w:szCs w:val="18"/>
                <w:lang w:val="en-US" w:eastAsia="zh-CN"/>
              </w:rPr>
              <w:t>CA_n3A-n78A</w:t>
            </w:r>
          </w:p>
          <w:p w14:paraId="24B9E21D" w14:textId="77777777" w:rsidR="008F4D94" w:rsidRDefault="008F4D94" w:rsidP="00190399">
            <w:pPr>
              <w:pStyle w:val="TAC"/>
              <w:rPr>
                <w:rFonts w:cs="Arial"/>
                <w:szCs w:val="18"/>
                <w:lang w:val="en-US" w:eastAsia="zh-CN"/>
              </w:rPr>
            </w:pPr>
            <w:r w:rsidRPr="00306A2D">
              <w:rPr>
                <w:rFonts w:eastAsia="宋体" w:cs="Arial"/>
                <w:szCs w:val="18"/>
                <w:lang w:val="en-US" w:eastAsia="zh-CN"/>
              </w:rPr>
              <w:t>CA_n71A-n78A</w:t>
            </w:r>
          </w:p>
        </w:tc>
        <w:tc>
          <w:tcPr>
            <w:tcW w:w="709" w:type="dxa"/>
            <w:tcBorders>
              <w:top w:val="single" w:sz="4" w:space="0" w:color="auto"/>
              <w:left w:val="single" w:sz="4" w:space="0" w:color="auto"/>
              <w:right w:val="single" w:sz="4" w:space="0" w:color="auto"/>
            </w:tcBorders>
            <w:vAlign w:val="center"/>
          </w:tcPr>
          <w:p w14:paraId="0A243D78"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B56CA49" w14:textId="77777777" w:rsidR="008F4D94" w:rsidRPr="00A57649" w:rsidRDefault="008F4D94" w:rsidP="00190399">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CA_n3(2A)_BCS 4 and 5</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1402" w14:textId="77777777" w:rsidR="008F4D94" w:rsidRDefault="008F4D94" w:rsidP="00190399">
            <w:pPr>
              <w:pStyle w:val="TAC"/>
              <w:rPr>
                <w:rFonts w:cs="Arial"/>
                <w:szCs w:val="18"/>
                <w:lang w:val="en-US" w:eastAsia="zh-CN"/>
              </w:rPr>
            </w:pPr>
            <w:r>
              <w:rPr>
                <w:rFonts w:eastAsia="宋体" w:cs="Arial"/>
                <w:szCs w:val="18"/>
                <w:lang w:val="en-US" w:eastAsia="zh-CN" w:bidi="ar"/>
              </w:rPr>
              <w:t>4 and 5</w:t>
            </w:r>
          </w:p>
        </w:tc>
      </w:tr>
      <w:tr w:rsidR="008F4D94" w14:paraId="1C0180BA"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17A9DEA5" w14:textId="77777777" w:rsidR="008F4D94" w:rsidRDefault="008F4D94" w:rsidP="00190399">
            <w:pPr>
              <w:pStyle w:val="TAC"/>
              <w:rPr>
                <w:rFonts w:eastAsia="宋体"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ACF277F" w14:textId="77777777" w:rsidR="008F4D94" w:rsidRDefault="008F4D94" w:rsidP="00190399">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282B1EE3"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94CA5BC" w14:textId="77777777" w:rsidR="008F4D94" w:rsidRPr="00A57649" w:rsidRDefault="008F4D94" w:rsidP="00190399">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C7EEAC6" w14:textId="77777777" w:rsidR="008F4D94" w:rsidRDefault="008F4D94" w:rsidP="00190399">
            <w:pPr>
              <w:pStyle w:val="TAC"/>
              <w:rPr>
                <w:rFonts w:cs="Arial"/>
                <w:szCs w:val="18"/>
                <w:lang w:val="en-US" w:eastAsia="zh-CN"/>
              </w:rPr>
            </w:pPr>
          </w:p>
        </w:tc>
      </w:tr>
      <w:tr w:rsidR="008F4D94" w14:paraId="193C55C3"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00B42E66" w14:textId="77777777" w:rsidR="008F4D94" w:rsidRDefault="008F4D94" w:rsidP="00190399">
            <w:pPr>
              <w:pStyle w:val="TAC"/>
              <w:rPr>
                <w:rFonts w:eastAsia="宋体"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B64B5D4" w14:textId="77777777" w:rsidR="008F4D94" w:rsidRDefault="008F4D94" w:rsidP="00190399">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01A05765"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F456058" w14:textId="77777777" w:rsidR="008F4D94" w:rsidRPr="00A57649" w:rsidRDefault="008F4D94" w:rsidP="00190399">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FD54" w14:textId="77777777" w:rsidR="008F4D94" w:rsidRDefault="008F4D94" w:rsidP="00190399">
            <w:pPr>
              <w:pStyle w:val="TAC"/>
              <w:rPr>
                <w:rFonts w:cs="Arial"/>
                <w:szCs w:val="18"/>
                <w:lang w:val="en-US" w:eastAsia="zh-CN"/>
              </w:rPr>
            </w:pPr>
          </w:p>
        </w:tc>
      </w:tr>
      <w:tr w:rsidR="008F4D94" w14:paraId="53FA8F46"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3AB2CFF0" w14:textId="77777777" w:rsidR="008F4D94" w:rsidRPr="00B00CBD" w:rsidRDefault="008F4D94" w:rsidP="00190399">
            <w:pPr>
              <w:pStyle w:val="TAC"/>
              <w:rPr>
                <w:rFonts w:cs="Arial"/>
                <w:szCs w:val="18"/>
                <w:lang w:val="en-US" w:eastAsia="zh-CN"/>
              </w:rPr>
            </w:pPr>
            <w:r>
              <w:rPr>
                <w:rFonts w:eastAsia="宋体" w:cs="Arial"/>
                <w:szCs w:val="18"/>
                <w:lang w:val="en-US" w:eastAsia="zh-CN"/>
              </w:rPr>
              <w:t>CA_n3A-n71A-n78C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78E00991" w14:textId="77777777" w:rsidR="008F4D94" w:rsidRDefault="008F4D94" w:rsidP="00190399">
            <w:pPr>
              <w:pStyle w:val="TAC"/>
              <w:rPr>
                <w:rFonts w:cs="Arial"/>
                <w:szCs w:val="18"/>
                <w:lang w:val="en-US" w:eastAsia="zh-CN"/>
              </w:rPr>
            </w:pPr>
            <w:r>
              <w:rPr>
                <w:rFonts w:cs="Arial"/>
                <w:szCs w:val="18"/>
                <w:lang w:val="en-US" w:eastAsia="zh-CN"/>
              </w:rPr>
              <w:t>CA_n78C</w:t>
            </w:r>
          </w:p>
          <w:p w14:paraId="45DC08A5" w14:textId="77777777" w:rsidR="008F4D94" w:rsidRPr="00306A2D" w:rsidRDefault="008F4D94" w:rsidP="00190399">
            <w:pPr>
              <w:pStyle w:val="TAC"/>
              <w:rPr>
                <w:rFonts w:cs="Arial"/>
                <w:szCs w:val="18"/>
                <w:lang w:val="en-US" w:eastAsia="zh-CN"/>
              </w:rPr>
            </w:pPr>
            <w:r w:rsidRPr="00306A2D">
              <w:rPr>
                <w:rFonts w:cs="Arial"/>
                <w:szCs w:val="18"/>
                <w:lang w:val="en-US" w:eastAsia="zh-CN"/>
              </w:rPr>
              <w:t>CA_n3A-n71A</w:t>
            </w:r>
          </w:p>
          <w:p w14:paraId="25447D48" w14:textId="77777777" w:rsidR="008F4D94" w:rsidRPr="00306A2D" w:rsidRDefault="008F4D94" w:rsidP="00190399">
            <w:pPr>
              <w:pStyle w:val="TAC"/>
              <w:rPr>
                <w:rFonts w:cs="Arial"/>
                <w:szCs w:val="18"/>
                <w:lang w:val="en-US" w:eastAsia="zh-CN"/>
              </w:rPr>
            </w:pPr>
            <w:r w:rsidRPr="00306A2D">
              <w:rPr>
                <w:rFonts w:cs="Arial"/>
                <w:szCs w:val="18"/>
                <w:lang w:val="en-US" w:eastAsia="zh-CN"/>
              </w:rPr>
              <w:t>CA_n3A-n78A</w:t>
            </w:r>
          </w:p>
          <w:p w14:paraId="4F86F6BE" w14:textId="77777777" w:rsidR="008F4D94" w:rsidRPr="00306A2D" w:rsidRDefault="008F4D94" w:rsidP="00190399">
            <w:pPr>
              <w:pStyle w:val="TAC"/>
              <w:rPr>
                <w:rFonts w:cs="Arial"/>
                <w:szCs w:val="18"/>
                <w:lang w:val="en-US" w:eastAsia="zh-CN"/>
              </w:rPr>
            </w:pPr>
            <w:r w:rsidRPr="00306A2D">
              <w:rPr>
                <w:rFonts w:cs="Arial"/>
                <w:szCs w:val="18"/>
                <w:lang w:val="en-US" w:eastAsia="zh-CN"/>
              </w:rPr>
              <w:t>CA_n3A-n78C</w:t>
            </w:r>
          </w:p>
          <w:p w14:paraId="07B4AAB9" w14:textId="77777777" w:rsidR="008F4D94" w:rsidRPr="00306A2D" w:rsidRDefault="008F4D94" w:rsidP="00190399">
            <w:pPr>
              <w:pStyle w:val="TAC"/>
              <w:rPr>
                <w:rFonts w:cs="Arial"/>
                <w:szCs w:val="18"/>
                <w:lang w:val="en-US" w:eastAsia="zh-CN"/>
              </w:rPr>
            </w:pPr>
            <w:r w:rsidRPr="00306A2D">
              <w:rPr>
                <w:rFonts w:cs="Arial"/>
                <w:szCs w:val="18"/>
                <w:lang w:val="en-US" w:eastAsia="zh-CN"/>
              </w:rPr>
              <w:t>CA_n71A-n78A</w:t>
            </w:r>
          </w:p>
          <w:p w14:paraId="39062A90" w14:textId="77777777" w:rsidR="008F4D94" w:rsidRPr="00B00CBD" w:rsidRDefault="008F4D94" w:rsidP="00190399">
            <w:pPr>
              <w:pStyle w:val="TAC"/>
              <w:rPr>
                <w:rFonts w:cs="Arial"/>
                <w:szCs w:val="18"/>
                <w:lang w:val="en-US" w:eastAsia="zh-CN"/>
              </w:rPr>
            </w:pPr>
            <w:r w:rsidRPr="00306A2D">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3C9BA85C"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A96A74A"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CA1DE" w14:textId="77777777" w:rsidR="008F4D94" w:rsidRPr="00B00CBD" w:rsidRDefault="008F4D94" w:rsidP="00190399">
            <w:pPr>
              <w:pStyle w:val="TAC"/>
              <w:rPr>
                <w:rFonts w:cs="Arial"/>
                <w:szCs w:val="18"/>
                <w:lang w:val="en-US" w:eastAsia="zh-CN"/>
              </w:rPr>
            </w:pPr>
            <w:r>
              <w:rPr>
                <w:rFonts w:eastAsia="宋体" w:cs="Arial"/>
                <w:szCs w:val="18"/>
                <w:lang w:val="en-US" w:eastAsia="zh-CN" w:bidi="ar"/>
              </w:rPr>
              <w:t>4 and 5</w:t>
            </w:r>
          </w:p>
        </w:tc>
      </w:tr>
      <w:tr w:rsidR="008F4D94" w14:paraId="035C6E48"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4E575129"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06D17ED8"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DFBDBFE"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233699A"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796719F9" w14:textId="77777777" w:rsidR="008F4D94" w:rsidRPr="00B00CBD" w:rsidRDefault="008F4D94" w:rsidP="00190399">
            <w:pPr>
              <w:pStyle w:val="TAC"/>
              <w:rPr>
                <w:rFonts w:cs="Arial"/>
                <w:szCs w:val="18"/>
                <w:lang w:val="en-US" w:eastAsia="zh-CN"/>
              </w:rPr>
            </w:pPr>
          </w:p>
        </w:tc>
      </w:tr>
      <w:tr w:rsidR="008F4D94" w14:paraId="6A5E1D66"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0BFF6759"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02C74BB"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4871B01"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E23AC82"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EB70" w14:textId="77777777" w:rsidR="008F4D94" w:rsidRPr="00B00CBD" w:rsidRDefault="008F4D94" w:rsidP="00190399">
            <w:pPr>
              <w:pStyle w:val="TAC"/>
              <w:rPr>
                <w:rFonts w:cs="Arial"/>
                <w:szCs w:val="18"/>
                <w:lang w:val="en-US" w:eastAsia="zh-CN"/>
              </w:rPr>
            </w:pPr>
          </w:p>
        </w:tc>
      </w:tr>
    </w:tbl>
    <w:p w14:paraId="379AB99B" w14:textId="77777777" w:rsidR="008F4D94" w:rsidRDefault="008F4D94" w:rsidP="008F4D94">
      <w:pPr>
        <w:pStyle w:val="41"/>
        <w:rPr>
          <w:rFonts w:cs="Arial"/>
          <w:szCs w:val="22"/>
          <w:lang w:val="en-US" w:eastAsia="zh-CN"/>
        </w:rPr>
      </w:pPr>
      <w:bookmarkStart w:id="568" w:name="_Toc180420750"/>
      <w:r>
        <w:rPr>
          <w:rFonts w:cs="Arial"/>
          <w:lang w:eastAsia="zh-CN"/>
        </w:rPr>
        <w:t>5.47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68"/>
    </w:p>
    <w:p w14:paraId="45CF4A32"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3C5E46AB" w14:textId="77777777" w:rsidR="008F4D94" w:rsidRDefault="008F4D94" w:rsidP="008F4D94">
      <w:pPr>
        <w:pStyle w:val="TH"/>
      </w:pPr>
      <w:r>
        <w:t xml:space="preserve">Table </w:t>
      </w:r>
      <w:r>
        <w:rPr>
          <w:rFonts w:hint="eastAsia"/>
          <w:lang w:val="en-US" w:eastAsia="zh-CN"/>
        </w:rPr>
        <w:t>5.47</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98917E4"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9D42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4DDBC2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F5F5C72"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B663DE1" w14:textId="77777777" w:rsidR="008F4D94" w:rsidRDefault="008F4D94" w:rsidP="00190399">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C608F1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FD5D9"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86A66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CA_n3-n71-n78</w:t>
            </w:r>
          </w:p>
        </w:tc>
        <w:tc>
          <w:tcPr>
            <w:tcW w:w="1940" w:type="dxa"/>
            <w:tcBorders>
              <w:top w:val="nil"/>
              <w:left w:val="nil"/>
              <w:bottom w:val="single" w:sz="4" w:space="0" w:color="auto"/>
              <w:right w:val="single" w:sz="4" w:space="0" w:color="auto"/>
            </w:tcBorders>
            <w:shd w:val="clear" w:color="auto" w:fill="auto"/>
            <w:vAlign w:val="center"/>
            <w:hideMark/>
          </w:tcPr>
          <w:p w14:paraId="44F08AA1" w14:textId="77777777" w:rsidR="008F4D94" w:rsidRPr="00306A2D" w:rsidRDefault="008F4D94" w:rsidP="00190399">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5B030F4A" w14:textId="77777777" w:rsidR="008F4D94" w:rsidRPr="00306A2D" w:rsidRDefault="008F4D94" w:rsidP="00190399">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1F6E6AB1" w14:textId="77777777" w:rsidR="008F4D94" w:rsidRPr="00306A2D" w:rsidRDefault="008F4D94" w:rsidP="00190399">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4171D912"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BBE5F6"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7A1650D" w14:textId="77777777" w:rsidR="008F4D94" w:rsidRDefault="008F4D94" w:rsidP="008F4D94">
      <w:pPr>
        <w:pStyle w:val="TH"/>
        <w:spacing w:before="120" w:after="120"/>
        <w:rPr>
          <w:lang w:eastAsia="zh-CN"/>
        </w:rPr>
      </w:pPr>
      <w:r>
        <w:t xml:space="preserve">Table </w:t>
      </w:r>
      <w:r>
        <w:rPr>
          <w:lang w:val="en-US" w:eastAsia="zh-CN"/>
        </w:rPr>
        <w:t>5.47.1.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0F6446E"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193"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047E3A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C12224A"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2AC0EF8" w14:textId="77777777" w:rsidR="008F4D94" w:rsidRDefault="008F4D94" w:rsidP="00190399">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DC7263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CCD9EA"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EBA32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CA_n3-n71-n78</w:t>
            </w:r>
          </w:p>
        </w:tc>
        <w:tc>
          <w:tcPr>
            <w:tcW w:w="2040" w:type="dxa"/>
            <w:tcBorders>
              <w:top w:val="nil"/>
              <w:left w:val="nil"/>
              <w:bottom w:val="single" w:sz="4" w:space="0" w:color="auto"/>
              <w:right w:val="single" w:sz="4" w:space="0" w:color="auto"/>
            </w:tcBorders>
            <w:shd w:val="clear" w:color="auto" w:fill="auto"/>
            <w:vAlign w:val="center"/>
            <w:hideMark/>
          </w:tcPr>
          <w:p w14:paraId="6833D685" w14:textId="77777777" w:rsidR="008F4D94" w:rsidRPr="00306A2D" w:rsidRDefault="008F4D94" w:rsidP="00190399">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27B99C56" w14:textId="77777777" w:rsidR="008F4D94" w:rsidRPr="00306A2D" w:rsidRDefault="008F4D94" w:rsidP="00190399">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6AF57ED" w14:textId="77777777" w:rsidR="008F4D94" w:rsidRPr="00306A2D" w:rsidRDefault="008F4D94" w:rsidP="00190399">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0.5</w:t>
            </w:r>
          </w:p>
        </w:tc>
      </w:tr>
      <w:tr w:rsidR="008F4D94" w14:paraId="76BDF293"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D0D666"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0FE457" w14:textId="77777777" w:rsidR="008F4D94" w:rsidRPr="005D2633" w:rsidRDefault="008F4D94" w:rsidP="008F4D94">
      <w:pPr>
        <w:pStyle w:val="31"/>
        <w:rPr>
          <w:rFonts w:cs="Arial"/>
          <w:szCs w:val="28"/>
          <w:lang w:val="en-US" w:eastAsia="zh-CN"/>
        </w:rPr>
      </w:pPr>
      <w:bookmarkStart w:id="569" w:name="_Toc180420751"/>
      <w:r>
        <w:rPr>
          <w:rFonts w:cs="Arial"/>
          <w:szCs w:val="28"/>
          <w:lang w:val="en-US" w:eastAsia="zh-CN"/>
        </w:rPr>
        <w:t>5.47</w:t>
      </w:r>
      <w:r w:rsidRPr="005D2633">
        <w:rPr>
          <w:rFonts w:cs="Arial"/>
          <w:szCs w:val="28"/>
          <w:lang w:val="en-US" w:eastAsia="zh-CN"/>
        </w:rPr>
        <w:t>.2</w:t>
      </w:r>
      <w:r w:rsidRPr="005D2633">
        <w:rPr>
          <w:rFonts w:cs="Arial"/>
          <w:szCs w:val="28"/>
          <w:lang w:val="en-US" w:eastAsia="zh-CN"/>
        </w:rPr>
        <w:tab/>
        <w:t>Specific for 2 bands UL CA</w:t>
      </w:r>
      <w:bookmarkEnd w:id="569"/>
    </w:p>
    <w:p w14:paraId="2CB7D006" w14:textId="77777777" w:rsidR="008F4D94" w:rsidRPr="00140BB6" w:rsidRDefault="008F4D94" w:rsidP="008F4D94">
      <w:pPr>
        <w:pStyle w:val="41"/>
      </w:pPr>
      <w:bookmarkStart w:id="570" w:name="_Toc180420752"/>
      <w:r>
        <w:t>5.47</w:t>
      </w:r>
      <w:r w:rsidRPr="00140BB6">
        <w:t>.2.1</w:t>
      </w:r>
      <w:r w:rsidRPr="00140BB6">
        <w:tab/>
        <w:t>UE co-existence studies</w:t>
      </w:r>
      <w:bookmarkEnd w:id="570"/>
    </w:p>
    <w:p w14:paraId="22B437BE" w14:textId="77777777" w:rsidR="008F4D94" w:rsidRPr="00242348" w:rsidRDefault="008F4D94" w:rsidP="008F4D94">
      <w:pPr>
        <w:pStyle w:val="51"/>
        <w:rPr>
          <w:snapToGrid w:val="0"/>
        </w:rPr>
      </w:pPr>
      <w:bookmarkStart w:id="571" w:name="_Toc180420753"/>
      <w:r>
        <w:rPr>
          <w:rFonts w:hint="eastAsia"/>
          <w:snapToGrid w:val="0"/>
        </w:rPr>
        <w:t>5.47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71"/>
    </w:p>
    <w:p w14:paraId="76CB4B6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0180D3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B269359"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3213"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94DF22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5051B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5B70C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10295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0D5724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EF982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ACA2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F51B0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9A2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721D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9855E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8F04F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BE170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8724B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2373 - 2483</w:t>
            </w:r>
          </w:p>
        </w:tc>
      </w:tr>
      <w:tr w:rsidR="008F4D94" w14:paraId="4B869149"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4351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1599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6936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4126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7333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288C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808C3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EF22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EC2DB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459 - 314</w:t>
            </w:r>
          </w:p>
        </w:tc>
      </w:tr>
      <w:tr w:rsidR="008F4D94" w14:paraId="28A49286"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65A56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86AD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AE1B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5524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BE1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5CD5A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95F55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FF31D6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BC7EE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3036 - 3181</w:t>
            </w:r>
          </w:p>
        </w:tc>
      </w:tr>
      <w:tr w:rsidR="008F4D94" w14:paraId="6B4F19A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E60C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53BA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15D6B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DC3C8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B949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5D41C5"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97DE2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31765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951BE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204 - 384</w:t>
            </w:r>
          </w:p>
        </w:tc>
      </w:tr>
      <w:tr w:rsidR="008F4D94" w14:paraId="0AD136E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B0E0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B102E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C9B4A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246F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21857D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34EA6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411561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21C1E6" w14:textId="77777777" w:rsidR="008F4D94" w:rsidRDefault="008F4D94" w:rsidP="00190399">
            <w:pPr>
              <w:spacing w:after="0"/>
              <w:rPr>
                <w:rFonts w:ascii="Arial" w:hAnsi="Arial" w:cs="Arial"/>
                <w:color w:val="000000"/>
                <w:sz w:val="18"/>
                <w:szCs w:val="18"/>
              </w:rPr>
            </w:pPr>
          </w:p>
        </w:tc>
      </w:tr>
      <w:tr w:rsidR="008F4D94" w14:paraId="68FAF19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EEB14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2144A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6AFE8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B3D8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75A9A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108A2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414D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7038C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3FC90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3699 - 3879</w:t>
            </w:r>
          </w:p>
        </w:tc>
      </w:tr>
      <w:tr w:rsidR="008F4D94" w14:paraId="4F04A57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90EE3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1035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D3422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9E969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FB6055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D2C1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A2128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AC9AA9" w14:textId="77777777" w:rsidR="008F4D94" w:rsidRDefault="008F4D94" w:rsidP="00190399">
            <w:pPr>
              <w:spacing w:after="0"/>
              <w:rPr>
                <w:rFonts w:ascii="Arial" w:hAnsi="Arial" w:cs="Arial"/>
                <w:color w:val="000000"/>
                <w:sz w:val="18"/>
                <w:szCs w:val="18"/>
              </w:rPr>
            </w:pPr>
          </w:p>
        </w:tc>
      </w:tr>
      <w:tr w:rsidR="008F4D94" w14:paraId="5E1D1FA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67F3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7B40D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7251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B1DD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7881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235C25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5489F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3C731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18D87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6477 - 6142</w:t>
            </w:r>
          </w:p>
        </w:tc>
      </w:tr>
      <w:tr w:rsidR="008F4D94" w14:paraId="070FB90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CA34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BF917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3C33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096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2BDED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CED769"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3A888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D9573D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A118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4029 - 3734</w:t>
            </w:r>
          </w:p>
        </w:tc>
      </w:tr>
      <w:tr w:rsidR="008F4D94" w14:paraId="75D37BE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2AA48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F75A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5EE4E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7F8E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8892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FAA05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557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82ABEB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E400A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7503 - 7838</w:t>
            </w:r>
          </w:p>
        </w:tc>
      </w:tr>
      <w:tr w:rsidR="008F4D94" w14:paraId="34AF205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E561D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E6B5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BC353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52977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955D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E5D5E1"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78F13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CAA0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80E53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6456 - 6751</w:t>
            </w:r>
          </w:p>
        </w:tc>
      </w:tr>
      <w:tr w:rsidR="008F4D94" w14:paraId="61291F59"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4AF86D"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A48A8E" w14:textId="77777777" w:rsidR="008F4D94" w:rsidRDefault="008F4D94" w:rsidP="008F4D94">
      <w:pPr>
        <w:pStyle w:val="TH"/>
        <w:rPr>
          <w:rFonts w:eastAsia="MS Mincho"/>
        </w:rPr>
      </w:pPr>
    </w:p>
    <w:p w14:paraId="2064084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n78</w:t>
      </w:r>
      <w:r w:rsidRPr="00A76C0A">
        <w:rPr>
          <w:rFonts w:eastAsia="MS Mincho"/>
        </w:rPr>
        <w:t>A.</w:t>
      </w:r>
    </w:p>
    <w:p w14:paraId="389F844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D291679"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A639"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32CC0D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6EF7DD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BB19E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0DDEF1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DE2D26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FFBB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79956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660B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8A1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F631D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9331A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AFB12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2D2F2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76547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5010 - 5585</w:t>
            </w:r>
          </w:p>
        </w:tc>
      </w:tr>
      <w:tr w:rsidR="008F4D94" w14:paraId="51C7CBF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46DA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D5014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1F571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5D427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CB5D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75582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E8668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B2DBF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AD0A6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4815 - 5890</w:t>
            </w:r>
          </w:p>
        </w:tc>
      </w:tr>
      <w:tr w:rsidR="008F4D94" w14:paraId="4B74421E"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2B8B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3600D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CA9A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9650B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A3F8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879CD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511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48B12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C1F2A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8310 - 9385</w:t>
            </w:r>
          </w:p>
        </w:tc>
      </w:tr>
      <w:tr w:rsidR="008F4D94" w14:paraId="0D97608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9863E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3C9A0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E29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B36D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8085B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5AB06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5DFB3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7B82B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5170A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8115 - 9690</w:t>
            </w:r>
          </w:p>
        </w:tc>
      </w:tr>
      <w:tr w:rsidR="008F4D94" w14:paraId="12D4803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2DFFB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7CD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658FA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454E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7AFF21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46B6F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E5C91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5F78F4" w14:textId="77777777" w:rsidR="008F4D94" w:rsidRDefault="008F4D94" w:rsidP="00190399">
            <w:pPr>
              <w:spacing w:after="0"/>
              <w:rPr>
                <w:rFonts w:ascii="Arial" w:hAnsi="Arial" w:cs="Arial"/>
                <w:color w:val="000000"/>
                <w:sz w:val="18"/>
                <w:szCs w:val="18"/>
              </w:rPr>
            </w:pPr>
          </w:p>
        </w:tc>
      </w:tr>
      <w:tr w:rsidR="008F4D94" w14:paraId="712DD46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676A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63B86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A5C3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4D94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3F58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9055D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3B685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1E86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0C867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11610 - 13185</w:t>
            </w:r>
          </w:p>
        </w:tc>
      </w:tr>
      <w:tr w:rsidR="008F4D94" w14:paraId="282471F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399FD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2B62F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63E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FD795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54000F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34100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D56CDF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627F072" w14:textId="77777777" w:rsidR="008F4D94" w:rsidRDefault="008F4D94" w:rsidP="00190399">
            <w:pPr>
              <w:spacing w:after="0"/>
              <w:rPr>
                <w:rFonts w:ascii="Arial" w:hAnsi="Arial" w:cs="Arial"/>
                <w:color w:val="000000"/>
                <w:sz w:val="18"/>
                <w:szCs w:val="18"/>
              </w:rPr>
            </w:pPr>
          </w:p>
        </w:tc>
      </w:tr>
      <w:tr w:rsidR="008F4D94" w14:paraId="5480A73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72868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9FF8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D0DF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0D18B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7909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2A590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AE7C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BB9DF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13490 - 11415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A87F5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3840 - 3040</w:t>
            </w:r>
          </w:p>
        </w:tc>
      </w:tr>
      <w:tr w:rsidR="008F4D94" w14:paraId="13BA537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A5C69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BF99E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FAB4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A88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AFA78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234D1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20AD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C878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7980 - 6330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A835C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1245 - 2470</w:t>
            </w:r>
          </w:p>
        </w:tc>
      </w:tr>
      <w:tr w:rsidR="008F4D94" w14:paraId="328786A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51174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F650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C3C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4C994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A1355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382EA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54B7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6C36A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7936C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10140 - 10940</w:t>
            </w:r>
          </w:p>
        </w:tc>
      </w:tr>
      <w:tr w:rsidR="008F4D94" w14:paraId="2D07C95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6301A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4351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CAC32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1DBE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15667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30B34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C371E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5C72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E7158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11730 - 12955</w:t>
            </w:r>
          </w:p>
        </w:tc>
      </w:tr>
      <w:tr w:rsidR="008F4D94" w14:paraId="6F8CC0A3"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B8F14"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C72D45" w14:textId="77777777" w:rsidR="008F4D94" w:rsidRDefault="008F4D94" w:rsidP="008F4D94">
      <w:pPr>
        <w:pStyle w:val="TH"/>
        <w:rPr>
          <w:rFonts w:eastAsia="MS Mincho"/>
        </w:rPr>
      </w:pPr>
    </w:p>
    <w:p w14:paraId="452073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090A40F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8297E0B"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802C"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21118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A9E69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012A4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7C0527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5BEFCA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D556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56E97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ADBB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F0E05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8DC47E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826BB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E573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94078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1DB9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3963 - 4498</w:t>
            </w:r>
          </w:p>
        </w:tc>
      </w:tr>
      <w:tr w:rsidR="008F4D94" w14:paraId="61E94487"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6A9A2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99C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EA454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13D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5780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59E41C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F6D85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4D57D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D2E55C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5902 - 6937</w:t>
            </w:r>
          </w:p>
        </w:tc>
      </w:tr>
      <w:tr w:rsidR="008F4D94" w14:paraId="5966822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E8B5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457CC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D099C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A8966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9EB3D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61848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9B98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266B3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D0EE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7263 - 8298</w:t>
            </w:r>
          </w:p>
        </w:tc>
      </w:tr>
      <w:tr w:rsidR="008F4D94" w14:paraId="4E9F971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268D0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FE33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007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FA9D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8363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CE91C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73E6F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7109A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8CC0D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9202 - 10737</w:t>
            </w:r>
          </w:p>
        </w:tc>
      </w:tr>
      <w:tr w:rsidR="008F4D94" w14:paraId="1C7B79B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C715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55DB6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CF81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A8A9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E21639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8BEF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CC1E12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4E707C2" w14:textId="77777777" w:rsidR="008F4D94" w:rsidRDefault="008F4D94" w:rsidP="00190399">
            <w:pPr>
              <w:spacing w:after="0"/>
              <w:rPr>
                <w:rFonts w:ascii="Arial" w:hAnsi="Arial" w:cs="Arial"/>
                <w:color w:val="000000"/>
                <w:sz w:val="18"/>
                <w:szCs w:val="18"/>
              </w:rPr>
            </w:pPr>
          </w:p>
        </w:tc>
      </w:tr>
      <w:tr w:rsidR="008F4D94" w14:paraId="1B65B6F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F7321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A3F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68730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10CC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82FE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16074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27FE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148975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E31E8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10563 - 12098</w:t>
            </w:r>
          </w:p>
        </w:tc>
      </w:tr>
      <w:tr w:rsidR="008F4D94" w14:paraId="5BD8876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22863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83A7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C82ED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B90A9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D3D577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CEF22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A2D82F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F04FBD1" w14:textId="77777777" w:rsidR="008F4D94" w:rsidRDefault="008F4D94" w:rsidP="00190399">
            <w:pPr>
              <w:spacing w:after="0"/>
              <w:rPr>
                <w:rFonts w:ascii="Arial" w:hAnsi="Arial" w:cs="Arial"/>
                <w:color w:val="000000"/>
                <w:sz w:val="18"/>
                <w:szCs w:val="18"/>
              </w:rPr>
            </w:pPr>
          </w:p>
        </w:tc>
      </w:tr>
      <w:tr w:rsidR="008F4D94" w14:paraId="00D5FE7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51689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2551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B758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CB407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756C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A1C40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FCCC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3AF0AC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DC45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508 - 1148</w:t>
            </w:r>
          </w:p>
        </w:tc>
      </w:tr>
      <w:tr w:rsidR="008F4D94" w14:paraId="68D24E7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982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308A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2FE7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C0FB5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7692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050C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A0D9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874CB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95F40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4506 - 5611</w:t>
            </w:r>
          </w:p>
        </w:tc>
      </w:tr>
      <w:tr w:rsidR="008F4D94" w14:paraId="0E31719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E84CE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DABC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71825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1C0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52D13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53762D"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E0992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61714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44468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5952 - 6592</w:t>
            </w:r>
          </w:p>
        </w:tc>
      </w:tr>
      <w:tr w:rsidR="008F4D94" w14:paraId="08D4A5D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E965D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F53D4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3D9C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A5BE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83B5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2D6A7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AF14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366E1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2AE8B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8589 - 9694</w:t>
            </w:r>
          </w:p>
        </w:tc>
      </w:tr>
      <w:tr w:rsidR="008F4D94" w14:paraId="614DB91F"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5A8930"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DC3CD6C" w14:textId="6C945010" w:rsidR="008F4D94" w:rsidRPr="00CF42FD" w:rsidRDefault="008F4D94" w:rsidP="00CF42FD">
      <w:pPr>
        <w:rPr>
          <w:rFonts w:ascii="等线" w:hAnsi="等线"/>
          <w:snapToGrid w:val="0"/>
          <w:lang w:val="en-US"/>
        </w:rPr>
      </w:pPr>
    </w:p>
    <w:p w14:paraId="5BACAF67" w14:textId="77777777" w:rsidR="008F4D94" w:rsidRPr="00627C18" w:rsidRDefault="008F4D94" w:rsidP="00CF42FD">
      <w:r w:rsidRPr="00627C18">
        <w:t xml:space="preserve">Based on the analysis in Table </w:t>
      </w:r>
      <w:r>
        <w:t>5.47</w:t>
      </w:r>
      <w:r w:rsidRPr="00627C18">
        <w:t>.2.1.1-1 there is</w:t>
      </w:r>
      <w:r>
        <w:t xml:space="preserve"> IMD4 and IMD5 </w:t>
      </w:r>
      <w:r w:rsidRPr="00627C18">
        <w:t>from n</w:t>
      </w:r>
      <w:r>
        <w:t>3</w:t>
      </w:r>
      <w:r w:rsidRPr="00627C18">
        <w:t xml:space="preserve"> and n71 into RX band n78. </w:t>
      </w:r>
    </w:p>
    <w:p w14:paraId="0AD1F656" w14:textId="77777777" w:rsidR="008F4D94" w:rsidRPr="00627C18" w:rsidRDefault="008F4D94" w:rsidP="00CF42FD">
      <w:r w:rsidRPr="00627C18">
        <w:t xml:space="preserve">Based on the analysis in Table </w:t>
      </w:r>
      <w:r>
        <w:t>5.47</w:t>
      </w:r>
      <w:r w:rsidRPr="00627C18">
        <w:t>.2.1.1-3 there is IMD</w:t>
      </w:r>
      <w:r>
        <w:t>4</w:t>
      </w:r>
      <w:r w:rsidRPr="00627C18">
        <w:t xml:space="preserve"> from n71 and n78 into RX band n</w:t>
      </w:r>
      <w:r>
        <w:t>3</w:t>
      </w:r>
      <w:r w:rsidRPr="00627C18">
        <w:t>. </w:t>
      </w:r>
    </w:p>
    <w:p w14:paraId="33E3F4A5" w14:textId="77777777" w:rsidR="008F4D94" w:rsidRPr="00627C18" w:rsidRDefault="008F4D94" w:rsidP="00CF42FD">
      <w:pPr>
        <w:rPr>
          <w:snapToGrid w:val="0"/>
          <w:lang w:val="aa-ET"/>
        </w:rPr>
      </w:pPr>
    </w:p>
    <w:p w14:paraId="4B2D28A5" w14:textId="77777777" w:rsidR="008F4D94" w:rsidRPr="00242348" w:rsidRDefault="008F4D94" w:rsidP="008F4D94">
      <w:pPr>
        <w:pStyle w:val="51"/>
        <w:rPr>
          <w:snapToGrid w:val="0"/>
        </w:rPr>
      </w:pPr>
      <w:bookmarkStart w:id="572" w:name="_Toc180420754"/>
      <w:r>
        <w:rPr>
          <w:rFonts w:hint="eastAsia"/>
          <w:snapToGrid w:val="0"/>
        </w:rPr>
        <w:t>5.47</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72"/>
    </w:p>
    <w:p w14:paraId="1E7D1F74" w14:textId="77777777" w:rsidR="008F4D94" w:rsidRPr="00140BB6" w:rsidRDefault="008F4D94" w:rsidP="008F4D94">
      <w:r w:rsidRPr="00140BB6">
        <w:t xml:space="preserve">Table </w:t>
      </w:r>
      <w:r>
        <w:t>5.47</w:t>
      </w:r>
      <w:r w:rsidRPr="00140BB6">
        <w:t>.2.</w:t>
      </w:r>
      <w:r>
        <w:t>1</w:t>
      </w:r>
      <w:r w:rsidRPr="00140BB6">
        <w:t>.2-1 provides the two UL band with one band, along with 2CC intra-band uplink CA triple beat products into band n</w:t>
      </w:r>
      <w:r>
        <w:t>71</w:t>
      </w:r>
      <w:r w:rsidRPr="00140BB6">
        <w:t xml:space="preserve"> interference analysis for CA_n</w:t>
      </w:r>
      <w:r>
        <w:t>3</w:t>
      </w:r>
      <w:r w:rsidRPr="00140BB6">
        <w:t>A-n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412C72FE" w14:textId="77777777" w:rsidR="008F4D94" w:rsidRPr="00140BB6" w:rsidRDefault="008F4D94" w:rsidP="008F4D94">
      <w:pPr>
        <w:pStyle w:val="TH"/>
      </w:pPr>
      <w:r w:rsidRPr="00140BB6">
        <w:t xml:space="preserve">Table </w:t>
      </w:r>
      <w:r>
        <w:t>5.47</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7D185B93"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498C"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C6607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6EAE0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339DAE8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7E065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FC6463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347FB9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22EA9C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D7F319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66DDEC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3DD1A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A1C91E" w14:textId="77777777" w:rsidR="008F4D94" w:rsidRDefault="008F4D94" w:rsidP="00190399">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AD53A0" w14:textId="77777777" w:rsidR="008F4D94" w:rsidRDefault="008F4D94" w:rsidP="00190399">
            <w:pPr>
              <w:spacing w:after="0"/>
              <w:jc w:val="center"/>
              <w:rPr>
                <w:color w:val="000000"/>
                <w:sz w:val="18"/>
                <w:szCs w:val="18"/>
              </w:rPr>
            </w:pPr>
            <w:r>
              <w:rPr>
                <w:color w:val="000000"/>
                <w:sz w:val="18"/>
                <w:szCs w:val="18"/>
              </w:rPr>
              <w:t>3300-3800</w:t>
            </w:r>
          </w:p>
        </w:tc>
      </w:tr>
      <w:tr w:rsidR="008F4D94" w14:paraId="0A2A6AEE"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08D80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E546CEB" w14:textId="77777777" w:rsidR="008F4D94" w:rsidRDefault="008F4D94" w:rsidP="00190399">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77E34E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63B40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36B64F10"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854E02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B286B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8AFCD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B7E0B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D9B37B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74EA851A"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B03E6E4"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FBD76A5"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27D6C2A"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0AB4106" w14:textId="77777777" w:rsidR="008F4D94" w:rsidRDefault="008F4D94" w:rsidP="00190399">
            <w:pPr>
              <w:spacing w:after="0"/>
              <w:jc w:val="center"/>
              <w:rPr>
                <w:color w:val="000000"/>
                <w:sz w:val="18"/>
                <w:szCs w:val="18"/>
              </w:rPr>
            </w:pPr>
            <w:r>
              <w:rPr>
                <w:color w:val="000000"/>
                <w:sz w:val="18"/>
                <w:szCs w:val="18"/>
              </w:rPr>
              <w:t>0 -200</w:t>
            </w:r>
          </w:p>
        </w:tc>
      </w:tr>
      <w:tr w:rsidR="008F4D94" w14:paraId="21AE1D8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1357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D6C522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F9744D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93863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34D90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616AB1E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B07EE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100D469" w14:textId="77777777" w:rsidR="008F4D94" w:rsidRDefault="008F4D94" w:rsidP="00190399">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7E182FB" w14:textId="77777777" w:rsidR="008F4D94" w:rsidRDefault="008F4D94" w:rsidP="00190399">
            <w:pPr>
              <w:spacing w:after="0"/>
              <w:jc w:val="center"/>
              <w:rPr>
                <w:color w:val="000000"/>
                <w:sz w:val="18"/>
                <w:szCs w:val="18"/>
              </w:rPr>
            </w:pPr>
            <w:r>
              <w:rPr>
                <w:color w:val="000000"/>
                <w:sz w:val="18"/>
                <w:szCs w:val="18"/>
              </w:rPr>
              <w:t>1785-1985</w:t>
            </w:r>
          </w:p>
        </w:tc>
      </w:tr>
      <w:tr w:rsidR="008F4D94" w14:paraId="6F15232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3883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411EF45" w14:textId="77777777" w:rsidR="008F4D94" w:rsidRDefault="008F4D94" w:rsidP="00190399">
            <w:pPr>
              <w:spacing w:after="0"/>
              <w:rPr>
                <w:i/>
                <w:iCs/>
                <w:color w:val="FF0000"/>
              </w:rPr>
            </w:pPr>
            <w:r>
              <w:rPr>
                <w:i/>
                <w:iCs/>
                <w:color w:val="FF0000"/>
              </w:rPr>
              <w:t>There is no overlap</w:t>
            </w:r>
          </w:p>
        </w:tc>
      </w:tr>
      <w:tr w:rsidR="008F4D94" w14:paraId="24016283"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F2570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642D138E" w14:textId="77777777" w:rsidR="008F4D94" w:rsidRDefault="008F4D94" w:rsidP="008F4D94"/>
    <w:p w14:paraId="305411DE" w14:textId="77777777" w:rsidR="008F4D94" w:rsidRPr="00140BB6" w:rsidRDefault="008F4D94" w:rsidP="008F4D94">
      <w:r w:rsidRPr="00140BB6">
        <w:t xml:space="preserve">Table </w:t>
      </w:r>
      <w:r>
        <w:t>5.47</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243E3EFA" w14:textId="77777777" w:rsidR="008F4D94" w:rsidRPr="00140BB6" w:rsidRDefault="008F4D94" w:rsidP="008F4D94">
      <w:pPr>
        <w:pStyle w:val="TH"/>
      </w:pPr>
      <w:r w:rsidRPr="00140BB6">
        <w:t xml:space="preserve">Table </w:t>
      </w:r>
      <w:r>
        <w:t>5.47</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8F4D94" w14:paraId="5AC2D321"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2C1A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CD074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9D0B2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13BF97B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2A76A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1B169A1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4D2251D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8A9F3F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B00AB7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2944FD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2B9E5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C667A85" w14:textId="77777777" w:rsidR="008F4D94" w:rsidRDefault="008F4D94" w:rsidP="00190399">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2773762" w14:textId="77777777" w:rsidR="008F4D94" w:rsidRDefault="008F4D94" w:rsidP="00190399">
            <w:pPr>
              <w:spacing w:after="0"/>
              <w:jc w:val="center"/>
              <w:rPr>
                <w:color w:val="000000"/>
                <w:sz w:val="18"/>
                <w:szCs w:val="18"/>
              </w:rPr>
            </w:pPr>
            <w:r>
              <w:rPr>
                <w:color w:val="000000"/>
                <w:sz w:val="18"/>
                <w:szCs w:val="18"/>
              </w:rPr>
              <w:t>3300-3800</w:t>
            </w:r>
          </w:p>
        </w:tc>
      </w:tr>
      <w:tr w:rsidR="008F4D94" w14:paraId="4091175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C7CF8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0AE5A" w14:textId="77777777" w:rsidR="008F4D94" w:rsidRDefault="008F4D94" w:rsidP="00190399">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7DDA3E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CE60D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32CCCF82"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938C18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165A4A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36B36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31C41D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E15BB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47FDF23F" w14:textId="77777777" w:rsidTr="00190399">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76417FE5" w14:textId="77777777" w:rsidR="008F4D94" w:rsidRDefault="008F4D94" w:rsidP="00190399">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D473F2" w14:textId="77777777" w:rsidR="008F4D94" w:rsidRDefault="008F4D94" w:rsidP="00190399">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670D936"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249E5B3" w14:textId="77777777" w:rsidR="008F4D94" w:rsidRDefault="008F4D94" w:rsidP="00190399">
            <w:pPr>
              <w:spacing w:after="0"/>
              <w:jc w:val="center"/>
              <w:rPr>
                <w:color w:val="000000"/>
                <w:sz w:val="18"/>
                <w:szCs w:val="18"/>
              </w:rPr>
            </w:pPr>
            <w:r>
              <w:rPr>
                <w:color w:val="000000"/>
                <w:sz w:val="18"/>
                <w:szCs w:val="18"/>
              </w:rPr>
              <w:t>0 -200</w:t>
            </w:r>
          </w:p>
        </w:tc>
      </w:tr>
      <w:tr w:rsidR="008F4D94" w14:paraId="6D908D2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433C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267287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A8738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08277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22E3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31AA4DC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3753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34C8C7" w14:textId="77777777" w:rsidR="008F4D94" w:rsidRDefault="008F4D94" w:rsidP="00190399">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072F31" w14:textId="77777777" w:rsidR="008F4D94" w:rsidRDefault="008F4D94" w:rsidP="00190399">
            <w:pPr>
              <w:spacing w:after="0"/>
              <w:jc w:val="center"/>
              <w:rPr>
                <w:color w:val="000000"/>
                <w:sz w:val="18"/>
                <w:szCs w:val="18"/>
              </w:rPr>
            </w:pPr>
            <w:r>
              <w:rPr>
                <w:color w:val="000000"/>
                <w:sz w:val="18"/>
                <w:szCs w:val="18"/>
              </w:rPr>
              <w:t>698-898</w:t>
            </w:r>
          </w:p>
        </w:tc>
      </w:tr>
      <w:tr w:rsidR="008F4D94" w14:paraId="29AAEB9E"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76C97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11BFC4E" w14:textId="77777777" w:rsidR="008F4D94" w:rsidRDefault="008F4D94" w:rsidP="00190399">
            <w:pPr>
              <w:spacing w:after="0"/>
              <w:rPr>
                <w:i/>
                <w:iCs/>
                <w:color w:val="FF0000"/>
              </w:rPr>
            </w:pPr>
            <w:r>
              <w:rPr>
                <w:i/>
                <w:iCs/>
                <w:color w:val="FF0000"/>
              </w:rPr>
              <w:t>There is no overlap</w:t>
            </w:r>
          </w:p>
        </w:tc>
      </w:tr>
      <w:tr w:rsidR="008F4D94" w14:paraId="1CE048D0"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D1DD77B" w14:textId="77777777" w:rsidR="008F4D94" w:rsidRDefault="008F4D94" w:rsidP="00190399">
            <w:pPr>
              <w:spacing w:after="0"/>
              <w:ind w:left="-668"/>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63561B74" w14:textId="77777777" w:rsidR="008F4D94" w:rsidRDefault="008F4D94" w:rsidP="008F4D94">
      <w:pPr>
        <w:pStyle w:val="41"/>
      </w:pPr>
    </w:p>
    <w:p w14:paraId="7968290F" w14:textId="77777777" w:rsidR="008F4D94" w:rsidRDefault="008F4D94" w:rsidP="008F4D94">
      <w:pPr>
        <w:pStyle w:val="41"/>
      </w:pPr>
      <w:bookmarkStart w:id="573" w:name="_Toc180420755"/>
      <w:r>
        <w:t>5.47</w:t>
      </w:r>
      <w:r w:rsidRPr="00AB69C8">
        <w:t>.2.</w:t>
      </w:r>
      <w:r>
        <w:t>2</w:t>
      </w:r>
      <w:r w:rsidRPr="00AB69C8">
        <w:tab/>
        <w:t>REFSENS requirements</w:t>
      </w:r>
      <w:bookmarkEnd w:id="573"/>
    </w:p>
    <w:p w14:paraId="2BFC2CF8" w14:textId="77777777" w:rsidR="008F4D94" w:rsidRPr="00086697" w:rsidRDefault="008F4D94" w:rsidP="008F4D94">
      <w:r>
        <w:t>The MSD values are re-used from CA_n3-n78-n105, where the IMD4 into n3 has been omitted, since the test frequencies cannot form an interferer inside the full band n3.</w:t>
      </w:r>
    </w:p>
    <w:p w14:paraId="0455FE2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2A36E79"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2034899"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050528" w14:textId="77777777" w:rsidR="008F4D94" w:rsidRPr="006E069C" w:rsidRDefault="008F4D94" w:rsidP="00190399">
            <w:pPr>
              <w:pStyle w:val="TAH"/>
            </w:pPr>
            <w:r w:rsidRPr="006E069C">
              <w:t>Source of IMD</w:t>
            </w:r>
          </w:p>
        </w:tc>
      </w:tr>
      <w:tr w:rsidR="008F4D94" w:rsidRPr="006E069C" w14:paraId="42F09220"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D218D7"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0FA47B"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025DB40"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7590B8E"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E1D103E"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C04E334"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28D2313"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B8759EF"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91EAFB" w14:textId="77777777" w:rsidR="008F4D94" w:rsidRPr="006E069C" w:rsidRDefault="008F4D94" w:rsidP="00190399">
            <w:pPr>
              <w:pStyle w:val="TAH"/>
            </w:pPr>
          </w:p>
        </w:tc>
      </w:tr>
      <w:tr w:rsidR="008F4D94" w:rsidRPr="006E069C" w14:paraId="05E7195C"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A188" w14:textId="77777777" w:rsidR="008F4D94" w:rsidRPr="006E069C" w:rsidRDefault="008F4D94" w:rsidP="00190399">
            <w:pPr>
              <w:pStyle w:val="TAC"/>
              <w:rPr>
                <w:lang w:val="en-US" w:eastAsia="zh-CN"/>
              </w:rPr>
            </w:pPr>
            <w:r>
              <w:rPr>
                <w:lang w:val="en-US" w:eastAsia="zh-CN"/>
              </w:rPr>
              <w:t>CA_n3-n71-n78</w:t>
            </w:r>
          </w:p>
        </w:tc>
        <w:tc>
          <w:tcPr>
            <w:tcW w:w="923" w:type="dxa"/>
            <w:tcBorders>
              <w:top w:val="single" w:sz="4" w:space="0" w:color="auto"/>
              <w:left w:val="single" w:sz="4" w:space="0" w:color="auto"/>
              <w:right w:val="single" w:sz="4" w:space="0" w:color="auto"/>
            </w:tcBorders>
            <w:vAlign w:val="center"/>
          </w:tcPr>
          <w:p w14:paraId="259B91F5" w14:textId="77777777" w:rsidR="008F4D94" w:rsidRPr="006E069C" w:rsidRDefault="008F4D94" w:rsidP="00190399">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3B3CA5" w14:textId="77777777" w:rsidR="008F4D94" w:rsidRPr="006E069C" w:rsidRDefault="008F4D94" w:rsidP="00190399">
            <w:pPr>
              <w:pStyle w:val="TAC"/>
              <w:rPr>
                <w:lang w:val="en-US" w:eastAsia="zh-CN"/>
              </w:rPr>
            </w:pPr>
            <w:r w:rsidRPr="00D462F1">
              <w:rPr>
                <w:rFonts w:cs="Arial"/>
                <w:color w:val="000000"/>
                <w:szCs w:val="18"/>
              </w:rPr>
              <w:t>1730</w:t>
            </w:r>
          </w:p>
        </w:tc>
        <w:tc>
          <w:tcPr>
            <w:tcW w:w="1012" w:type="dxa"/>
            <w:tcBorders>
              <w:top w:val="single" w:sz="4" w:space="0" w:color="auto"/>
              <w:left w:val="single" w:sz="4" w:space="0" w:color="auto"/>
              <w:right w:val="single" w:sz="4" w:space="0" w:color="auto"/>
            </w:tcBorders>
          </w:tcPr>
          <w:p w14:paraId="67925B35"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74C1F537"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4FE92D93" w14:textId="77777777" w:rsidR="008F4D94" w:rsidRPr="006E069C" w:rsidRDefault="008F4D94" w:rsidP="00190399">
            <w:pPr>
              <w:pStyle w:val="TAC"/>
              <w:rPr>
                <w:lang w:val="en-US" w:eastAsia="zh-CN"/>
              </w:rPr>
            </w:pPr>
            <w:r w:rsidRPr="00D462F1">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3F863E23"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C0AA779"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C78FDE" w14:textId="77777777" w:rsidR="008F4D94" w:rsidRPr="006E069C" w:rsidRDefault="008F4D94" w:rsidP="00190399">
            <w:pPr>
              <w:pStyle w:val="TAC"/>
            </w:pPr>
            <w:r w:rsidRPr="00D462F1">
              <w:rPr>
                <w:lang w:val="en-US" w:eastAsia="zh-CN"/>
              </w:rPr>
              <w:t>N/A</w:t>
            </w:r>
          </w:p>
        </w:tc>
      </w:tr>
      <w:tr w:rsidR="008F4D94" w:rsidRPr="006E069C" w14:paraId="6F4A9FC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DC48C8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4EFF8A"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9AE2056" w14:textId="77777777" w:rsidR="008F4D94" w:rsidRDefault="008F4D94" w:rsidP="00190399">
            <w:pPr>
              <w:pStyle w:val="TAC"/>
              <w:rPr>
                <w:rFonts w:cs="Arial"/>
                <w:color w:val="000000"/>
                <w:szCs w:val="18"/>
              </w:rPr>
            </w:pPr>
            <w:r w:rsidRPr="00D462F1">
              <w:rPr>
                <w:rFonts w:cs="Arial"/>
                <w:color w:val="000000"/>
                <w:szCs w:val="18"/>
              </w:rPr>
              <w:t>670</w:t>
            </w:r>
          </w:p>
        </w:tc>
        <w:tc>
          <w:tcPr>
            <w:tcW w:w="1012" w:type="dxa"/>
            <w:tcBorders>
              <w:top w:val="single" w:sz="4" w:space="0" w:color="auto"/>
              <w:left w:val="single" w:sz="4" w:space="0" w:color="auto"/>
              <w:bottom w:val="single" w:sz="4" w:space="0" w:color="auto"/>
              <w:right w:val="single" w:sz="4" w:space="0" w:color="auto"/>
            </w:tcBorders>
          </w:tcPr>
          <w:p w14:paraId="481B367E"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662E7"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0D1DAC"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24</w:t>
            </w:r>
          </w:p>
        </w:tc>
        <w:tc>
          <w:tcPr>
            <w:tcW w:w="797" w:type="dxa"/>
            <w:tcBorders>
              <w:top w:val="single" w:sz="4" w:space="0" w:color="auto"/>
              <w:left w:val="single" w:sz="4" w:space="0" w:color="auto"/>
              <w:bottom w:val="single" w:sz="4" w:space="0" w:color="auto"/>
              <w:right w:val="single" w:sz="4" w:space="0" w:color="auto"/>
            </w:tcBorders>
          </w:tcPr>
          <w:p w14:paraId="31381C96" w14:textId="77777777" w:rsidR="008F4D94" w:rsidRPr="00D462F1" w:rsidRDefault="008F4D94" w:rsidP="00190399">
            <w:pPr>
              <w:pStyle w:val="TAC"/>
              <w:rPr>
                <w:szCs w:val="18"/>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D7CCF"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F4A1" w14:textId="77777777" w:rsidR="008F4D94" w:rsidRPr="00D462F1" w:rsidRDefault="008F4D94" w:rsidP="00190399">
            <w:pPr>
              <w:pStyle w:val="TAC"/>
              <w:rPr>
                <w:lang w:val="en-US" w:eastAsia="zh-CN"/>
              </w:rPr>
            </w:pPr>
            <w:r w:rsidRPr="00D462F1">
              <w:rPr>
                <w:lang w:val="en-US" w:eastAsia="zh-CN"/>
              </w:rPr>
              <w:t>N/A</w:t>
            </w:r>
          </w:p>
        </w:tc>
      </w:tr>
      <w:tr w:rsidR="008F4D94" w:rsidRPr="006E069C" w14:paraId="2DFABB1D"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F6BB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34BCD3" w14:textId="77777777" w:rsidR="008F4D94" w:rsidRPr="006E069C" w:rsidRDefault="008F4D94" w:rsidP="00190399">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C3CC6F6"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2A9C32D"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18046"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592B8A0" w14:textId="77777777" w:rsidR="008F4D94" w:rsidRPr="006E069C" w:rsidRDefault="008F4D94" w:rsidP="00190399">
            <w:pPr>
              <w:pStyle w:val="TAC"/>
              <w:rPr>
                <w:lang w:val="en-US" w:eastAsia="zh-CN"/>
              </w:rPr>
            </w:pPr>
            <w:r w:rsidRPr="00D462F1">
              <w:rPr>
                <w:rFonts w:cs="Arial"/>
                <w:color w:val="000000"/>
                <w:szCs w:val="18"/>
              </w:rPr>
              <w:t>3740</w:t>
            </w:r>
          </w:p>
        </w:tc>
        <w:tc>
          <w:tcPr>
            <w:tcW w:w="797" w:type="dxa"/>
            <w:tcBorders>
              <w:top w:val="single" w:sz="4" w:space="0" w:color="auto"/>
              <w:left w:val="single" w:sz="4" w:space="0" w:color="auto"/>
              <w:bottom w:val="single" w:sz="4" w:space="0" w:color="auto"/>
              <w:right w:val="single" w:sz="4" w:space="0" w:color="auto"/>
            </w:tcBorders>
          </w:tcPr>
          <w:p w14:paraId="68C198A1" w14:textId="77777777" w:rsidR="008F4D94" w:rsidRPr="006E069C" w:rsidRDefault="008F4D94" w:rsidP="00190399">
            <w:pPr>
              <w:pStyle w:val="TAC"/>
              <w:rPr>
                <w:lang w:val="en-US" w:eastAsia="zh-CN"/>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0955C4"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C3505" w14:textId="77777777" w:rsidR="008F4D94" w:rsidRPr="006E069C" w:rsidRDefault="008F4D94" w:rsidP="00190399">
            <w:pPr>
              <w:pStyle w:val="TAC"/>
            </w:pPr>
            <w:r w:rsidRPr="00D462F1">
              <w:rPr>
                <w:lang w:val="en-US" w:eastAsia="zh-CN"/>
              </w:rPr>
              <w:t>IMD4</w:t>
            </w:r>
            <w:r>
              <w:rPr>
                <w:vertAlign w:val="superscript"/>
                <w:lang w:val="en-US" w:eastAsia="zh-CN"/>
              </w:rPr>
              <w:t>1</w:t>
            </w:r>
          </w:p>
        </w:tc>
      </w:tr>
      <w:tr w:rsidR="008F4D94" w:rsidRPr="006E069C" w14:paraId="34C41ED0"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E90727" w14:textId="77777777" w:rsidR="008F4D94" w:rsidRPr="00086697" w:rsidRDefault="008F4D94" w:rsidP="00190399">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2DEDB84" w14:textId="77777777" w:rsidR="008F4D94" w:rsidRDefault="008F4D94" w:rsidP="008F4D94">
      <w:pPr>
        <w:rPr>
          <w:color w:val="0070C0"/>
        </w:rPr>
      </w:pPr>
    </w:p>
    <w:p w14:paraId="1A983B82" w14:textId="77777777" w:rsidR="008F4D94" w:rsidRDefault="008F4D94" w:rsidP="008F4D94">
      <w:pPr>
        <w:pStyle w:val="21"/>
      </w:pPr>
      <w:bookmarkStart w:id="574" w:name="_Toc180420756"/>
      <w:r>
        <w:t>5.48</w:t>
      </w:r>
      <w:r>
        <w:tab/>
        <w:t>CA_n3-n8-n78</w:t>
      </w:r>
      <w:bookmarkEnd w:id="574"/>
    </w:p>
    <w:p w14:paraId="5D2FBAEC" w14:textId="77777777" w:rsidR="008F4D94" w:rsidRDefault="008F4D94" w:rsidP="008F4D94">
      <w:pPr>
        <w:pStyle w:val="31"/>
        <w:rPr>
          <w:rFonts w:cs="Arial"/>
          <w:szCs w:val="28"/>
          <w:lang w:val="en-US" w:eastAsia="zh-CN"/>
        </w:rPr>
      </w:pPr>
      <w:bookmarkStart w:id="575" w:name="_Toc180420757"/>
      <w:r>
        <w:t>5.48.1</w:t>
      </w:r>
      <w:r>
        <w:tab/>
      </w:r>
      <w:r>
        <w:rPr>
          <w:rFonts w:cs="Arial"/>
          <w:szCs w:val="28"/>
          <w:lang w:val="en-US" w:eastAsia="zh-CN"/>
        </w:rPr>
        <w:t>Common for 1 band UL and 2 bands UL CA</w:t>
      </w:r>
      <w:bookmarkEnd w:id="575"/>
    </w:p>
    <w:p w14:paraId="0B22E1A1" w14:textId="77777777" w:rsidR="008F4D94" w:rsidRDefault="008F4D94" w:rsidP="008F4D94">
      <w:pPr>
        <w:pStyle w:val="41"/>
      </w:pPr>
      <w:bookmarkStart w:id="576" w:name="_Toc180420758"/>
      <w:r>
        <w:t>5.48.1.1</w:t>
      </w:r>
      <w:r>
        <w:tab/>
      </w:r>
      <w:r>
        <w:rPr>
          <w:rFonts w:cs="Arial"/>
          <w:lang w:eastAsia="zh-CN"/>
        </w:rPr>
        <w:t>Operating bands for CA</w:t>
      </w:r>
      <w:bookmarkEnd w:id="576"/>
    </w:p>
    <w:p w14:paraId="5436948F" w14:textId="77777777" w:rsidR="008F4D94" w:rsidRDefault="008F4D94" w:rsidP="008F4D94">
      <w:pPr>
        <w:pStyle w:val="TH"/>
        <w:rPr>
          <w:lang w:val="en-US"/>
        </w:rPr>
      </w:pPr>
      <w:r>
        <w:rPr>
          <w:rFonts w:cs="Arial"/>
        </w:rPr>
        <w:t xml:space="preserve">Table </w:t>
      </w:r>
      <w:r>
        <w:rPr>
          <w:rFonts w:cs="Arial" w:hint="eastAsia"/>
          <w:lang w:val="en-US" w:eastAsia="zh-CN"/>
        </w:rPr>
        <w:t>5.48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864192F"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E1F32"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62F948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A63122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55BC6B1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2FE7E571"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26E7C7"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696B6F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4EF66E0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5EE91C19" w14:textId="77777777" w:rsidR="008F4D94" w:rsidRDefault="008F4D94" w:rsidP="00190399">
            <w:pPr>
              <w:spacing w:after="0"/>
              <w:rPr>
                <w:rFonts w:ascii="Arial" w:hAnsi="Arial" w:cs="Arial"/>
                <w:b/>
                <w:bCs/>
                <w:color w:val="000000"/>
                <w:sz w:val="18"/>
                <w:szCs w:val="18"/>
              </w:rPr>
            </w:pPr>
          </w:p>
        </w:tc>
      </w:tr>
      <w:tr w:rsidR="008F4D94" w14:paraId="5B966AC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59EB47"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AA3EAB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D706C4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CF70562" w14:textId="77777777" w:rsidR="008F4D94" w:rsidRDefault="008F4D94" w:rsidP="00190399">
            <w:pPr>
              <w:spacing w:after="0"/>
              <w:rPr>
                <w:rFonts w:ascii="Aptos Narrow" w:hAnsi="Aptos Narrow"/>
                <w:color w:val="000000"/>
                <w:sz w:val="22"/>
                <w:szCs w:val="22"/>
              </w:rPr>
            </w:pPr>
          </w:p>
        </w:tc>
      </w:tr>
      <w:tr w:rsidR="008F4D94" w14:paraId="697C7C97"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8B16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6EF08A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B2AFDE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2B5B52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4DAFDBE"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C491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7B1C79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0E5D5A5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E5F9B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17613C6"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4524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779B47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B017C4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309FE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39E17C81" w14:textId="77777777" w:rsidR="008F4D94" w:rsidRDefault="008F4D94" w:rsidP="008F4D94">
      <w:pPr>
        <w:pStyle w:val="TH"/>
      </w:pPr>
    </w:p>
    <w:p w14:paraId="1A723815" w14:textId="77777777" w:rsidR="008F4D94" w:rsidRPr="005D2633" w:rsidRDefault="008F4D94" w:rsidP="008F4D94">
      <w:pPr>
        <w:pStyle w:val="41"/>
        <w:rPr>
          <w:rFonts w:cs="Arial"/>
          <w:lang w:eastAsia="zh-CN"/>
        </w:rPr>
      </w:pPr>
      <w:bookmarkStart w:id="577" w:name="_Toc180420759"/>
      <w:r>
        <w:rPr>
          <w:rFonts w:cs="Arial"/>
          <w:lang w:eastAsia="zh-CN"/>
        </w:rPr>
        <w:t>5.48</w:t>
      </w:r>
      <w:r w:rsidRPr="005D2633">
        <w:rPr>
          <w:rFonts w:cs="Arial"/>
          <w:lang w:eastAsia="zh-CN"/>
        </w:rPr>
        <w:t>.1.2</w:t>
      </w:r>
      <w:r w:rsidRPr="005D2633">
        <w:rPr>
          <w:rFonts w:cs="Arial"/>
          <w:lang w:eastAsia="zh-CN"/>
        </w:rPr>
        <w:tab/>
      </w:r>
      <w:r>
        <w:rPr>
          <w:rFonts w:cs="Arial"/>
          <w:lang w:eastAsia="zh-CN"/>
        </w:rPr>
        <w:t>Channel bandwidths per operating band for CA</w:t>
      </w:r>
      <w:bookmarkEnd w:id="577"/>
    </w:p>
    <w:p w14:paraId="2ADE4197"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7320A04"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B870E08"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0FBBDB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B735BC"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9557EB"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C5ABE6B"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047E604"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4FE472" w14:textId="77777777" w:rsidR="008F4D94" w:rsidRDefault="008F4D94" w:rsidP="00190399">
            <w:pPr>
              <w:pStyle w:val="TAH"/>
              <w:rPr>
                <w:szCs w:val="18"/>
                <w:lang w:val="en-US" w:eastAsia="zh-CN"/>
              </w:rPr>
            </w:pPr>
            <w:r>
              <w:t>Bandwidth combination set</w:t>
            </w:r>
          </w:p>
        </w:tc>
      </w:tr>
      <w:tr w:rsidR="008F4D94" w14:paraId="2E7FD122"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54A9AFDB"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CA_n3A-n8A-n78C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CC3C01" w14:textId="77777777" w:rsidR="008F4D94" w:rsidRDefault="008F4D94" w:rsidP="00190399">
            <w:pPr>
              <w:pStyle w:val="TAC"/>
              <w:rPr>
                <w:rFonts w:eastAsia="宋体" w:cs="Arial"/>
                <w:szCs w:val="18"/>
                <w:lang w:val="en-US" w:eastAsia="zh-CN"/>
              </w:rPr>
            </w:pPr>
            <w:r>
              <w:rPr>
                <w:rFonts w:eastAsia="宋体" w:cs="Arial"/>
                <w:szCs w:val="18"/>
                <w:lang w:val="en-US" w:eastAsia="zh-CN"/>
              </w:rPr>
              <w:t>CA_n78C</w:t>
            </w:r>
          </w:p>
          <w:p w14:paraId="1226B055" w14:textId="77777777" w:rsidR="008F4D94" w:rsidRPr="00A57649" w:rsidRDefault="008F4D94" w:rsidP="00190399">
            <w:pPr>
              <w:pStyle w:val="TAC"/>
              <w:rPr>
                <w:rFonts w:eastAsia="宋体" w:cs="Arial"/>
                <w:szCs w:val="18"/>
                <w:lang w:val="en-US" w:eastAsia="zh-CN"/>
              </w:rPr>
            </w:pPr>
            <w:r w:rsidRPr="00A57649">
              <w:rPr>
                <w:rFonts w:eastAsia="宋体" w:cs="Arial"/>
                <w:szCs w:val="18"/>
                <w:lang w:val="en-US" w:eastAsia="zh-CN"/>
              </w:rPr>
              <w:t>CA_n3A-n8A</w:t>
            </w:r>
          </w:p>
          <w:p w14:paraId="714768AB" w14:textId="77777777" w:rsidR="008F4D94" w:rsidRPr="00A57649" w:rsidRDefault="008F4D94" w:rsidP="00190399">
            <w:pPr>
              <w:pStyle w:val="TAC"/>
              <w:rPr>
                <w:rFonts w:eastAsia="宋体" w:cs="Arial"/>
                <w:szCs w:val="18"/>
                <w:lang w:val="en-US" w:eastAsia="zh-CN"/>
              </w:rPr>
            </w:pPr>
            <w:r w:rsidRPr="00A57649">
              <w:rPr>
                <w:rFonts w:eastAsia="宋体" w:cs="Arial"/>
                <w:szCs w:val="18"/>
                <w:lang w:val="en-US" w:eastAsia="zh-CN"/>
              </w:rPr>
              <w:t>CA_n3A-n78A</w:t>
            </w:r>
          </w:p>
          <w:p w14:paraId="5B876660" w14:textId="77777777" w:rsidR="008F4D94" w:rsidRPr="00A57649" w:rsidRDefault="008F4D94" w:rsidP="00190399">
            <w:pPr>
              <w:pStyle w:val="TAC"/>
              <w:rPr>
                <w:rFonts w:eastAsia="宋体" w:cs="Arial"/>
                <w:szCs w:val="18"/>
                <w:lang w:val="en-US" w:eastAsia="zh-CN"/>
              </w:rPr>
            </w:pPr>
            <w:r w:rsidRPr="00A57649">
              <w:rPr>
                <w:rFonts w:eastAsia="宋体" w:cs="Arial"/>
                <w:szCs w:val="18"/>
                <w:lang w:val="en-US" w:eastAsia="zh-CN"/>
              </w:rPr>
              <w:t>CA_n3A-n78C</w:t>
            </w:r>
          </w:p>
          <w:p w14:paraId="746F4D42" w14:textId="77777777" w:rsidR="008F4D94" w:rsidRPr="00A57649" w:rsidRDefault="008F4D94" w:rsidP="00190399">
            <w:pPr>
              <w:pStyle w:val="TAC"/>
              <w:rPr>
                <w:rFonts w:eastAsia="宋体" w:cs="Arial"/>
                <w:szCs w:val="18"/>
                <w:lang w:val="en-US" w:eastAsia="zh-CN"/>
              </w:rPr>
            </w:pPr>
            <w:r w:rsidRPr="00A57649">
              <w:rPr>
                <w:rFonts w:eastAsia="宋体" w:cs="Arial"/>
                <w:szCs w:val="18"/>
                <w:lang w:val="en-US" w:eastAsia="zh-CN"/>
              </w:rPr>
              <w:t>CA_n8A-n78A</w:t>
            </w:r>
          </w:p>
          <w:p w14:paraId="6CF3DBC1" w14:textId="77777777" w:rsidR="008F4D94" w:rsidRPr="00B00CBD" w:rsidRDefault="008F4D94" w:rsidP="00190399">
            <w:pPr>
              <w:pStyle w:val="TAC"/>
              <w:rPr>
                <w:rFonts w:eastAsia="宋体" w:cs="Arial"/>
                <w:szCs w:val="18"/>
                <w:lang w:val="en-US" w:eastAsia="zh-CN"/>
              </w:rPr>
            </w:pPr>
            <w:r w:rsidRPr="00A57649">
              <w:rPr>
                <w:rFonts w:eastAsia="宋体" w:cs="Arial"/>
                <w:szCs w:val="18"/>
                <w:lang w:val="en-US" w:eastAsia="zh-CN"/>
              </w:rPr>
              <w:t>CA_n8A-n78C</w:t>
            </w:r>
          </w:p>
        </w:tc>
        <w:tc>
          <w:tcPr>
            <w:tcW w:w="709" w:type="dxa"/>
            <w:tcBorders>
              <w:left w:val="single" w:sz="4" w:space="0" w:color="auto"/>
              <w:right w:val="single" w:sz="4" w:space="0" w:color="auto"/>
            </w:tcBorders>
            <w:vAlign w:val="center"/>
          </w:tcPr>
          <w:p w14:paraId="624261D7"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7B05025" w14:textId="77777777" w:rsidR="008F4D94" w:rsidRPr="00A57649" w:rsidRDefault="008F4D94" w:rsidP="00190399">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1FF6985" w14:textId="77777777" w:rsidR="008F4D94" w:rsidRPr="00B00CBD" w:rsidRDefault="008F4D94" w:rsidP="00190399">
            <w:pPr>
              <w:pStyle w:val="TAC"/>
              <w:rPr>
                <w:rFonts w:cs="Arial"/>
                <w:szCs w:val="18"/>
                <w:lang w:val="en-US" w:eastAsia="zh-CN"/>
              </w:rPr>
            </w:pPr>
            <w:r>
              <w:rPr>
                <w:rFonts w:eastAsia="宋体" w:cs="Arial"/>
                <w:szCs w:val="18"/>
                <w:lang w:val="en-US" w:eastAsia="zh-CN" w:bidi="ar"/>
              </w:rPr>
              <w:t>4 and 5</w:t>
            </w:r>
          </w:p>
        </w:tc>
      </w:tr>
      <w:tr w:rsidR="008F4D94" w14:paraId="6FC54796"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7886D99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855962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66EF19F" w14:textId="77777777" w:rsidR="008F4D94" w:rsidRPr="00B00CBD"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59384038" w14:textId="77777777" w:rsidR="008F4D94" w:rsidRPr="00A57649" w:rsidRDefault="008F4D94" w:rsidP="00190399">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w:t>
            </w:r>
            <w:r w:rsidRPr="00A57649">
              <w:rPr>
                <w:rStyle w:val="eop"/>
                <w:rFonts w:ascii="Arial" w:hAnsi="Arial" w:cs="Arial"/>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5E048DEB" w14:textId="77777777" w:rsidR="008F4D94" w:rsidRPr="00B00CBD" w:rsidRDefault="008F4D94" w:rsidP="00190399">
            <w:pPr>
              <w:pStyle w:val="TAC"/>
              <w:rPr>
                <w:rFonts w:cs="Arial"/>
                <w:szCs w:val="18"/>
                <w:lang w:val="en-US" w:eastAsia="zh-CN"/>
              </w:rPr>
            </w:pPr>
          </w:p>
        </w:tc>
      </w:tr>
      <w:tr w:rsidR="008F4D94" w14:paraId="2E8809B0"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E582FD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2F352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617C780"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94D76A2"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E55D" w14:textId="77777777" w:rsidR="008F4D94" w:rsidRPr="00B00CBD" w:rsidRDefault="008F4D94" w:rsidP="00190399">
            <w:pPr>
              <w:pStyle w:val="TAC"/>
              <w:rPr>
                <w:rFonts w:cs="Arial"/>
                <w:szCs w:val="18"/>
                <w:lang w:val="en-US" w:eastAsia="zh-CN"/>
              </w:rPr>
            </w:pPr>
          </w:p>
        </w:tc>
      </w:tr>
    </w:tbl>
    <w:p w14:paraId="33E863CE" w14:textId="77777777" w:rsidR="008F4D94" w:rsidRPr="005D2633" w:rsidRDefault="008F4D94" w:rsidP="008F4D94">
      <w:pPr>
        <w:pStyle w:val="31"/>
        <w:rPr>
          <w:lang w:val="en-US" w:eastAsia="zh-CN"/>
        </w:rPr>
      </w:pPr>
      <w:bookmarkStart w:id="578" w:name="_Toc180420760"/>
      <w:r>
        <w:rPr>
          <w:lang w:val="en-US" w:eastAsia="zh-CN"/>
        </w:rPr>
        <w:t>5.48</w:t>
      </w:r>
      <w:r w:rsidRPr="005D2633">
        <w:rPr>
          <w:lang w:val="en-US" w:eastAsia="zh-CN"/>
        </w:rPr>
        <w:t>.2</w:t>
      </w:r>
      <w:r w:rsidRPr="005D2633">
        <w:rPr>
          <w:lang w:val="en-US" w:eastAsia="zh-CN"/>
        </w:rPr>
        <w:tab/>
        <w:t>Specific for 2 bands UL CA</w:t>
      </w:r>
      <w:bookmarkEnd w:id="578"/>
    </w:p>
    <w:p w14:paraId="75499885" w14:textId="77777777" w:rsidR="008F4D94" w:rsidRPr="00140BB6" w:rsidRDefault="008F4D94" w:rsidP="008F4D94">
      <w:pPr>
        <w:pStyle w:val="41"/>
      </w:pPr>
      <w:bookmarkStart w:id="579" w:name="_Toc180420761"/>
      <w:r>
        <w:t>5.48</w:t>
      </w:r>
      <w:r w:rsidRPr="00140BB6">
        <w:t>.2.1</w:t>
      </w:r>
      <w:r w:rsidRPr="00140BB6">
        <w:tab/>
        <w:t>UE co-existence studies</w:t>
      </w:r>
      <w:bookmarkEnd w:id="579"/>
    </w:p>
    <w:p w14:paraId="236D197C" w14:textId="77777777" w:rsidR="008F4D94" w:rsidRPr="00242348" w:rsidRDefault="008F4D94" w:rsidP="008F4D94">
      <w:pPr>
        <w:pStyle w:val="51"/>
        <w:rPr>
          <w:snapToGrid w:val="0"/>
        </w:rPr>
      </w:pPr>
      <w:bookmarkStart w:id="580" w:name="_Toc180420762"/>
      <w:r>
        <w:rPr>
          <w:rFonts w:hint="eastAsia"/>
          <w:snapToGrid w:val="0"/>
        </w:rPr>
        <w:t>5.48</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0"/>
    </w:p>
    <w:p w14:paraId="2B776491" w14:textId="77777777" w:rsidR="008F4D94" w:rsidRPr="00140BB6" w:rsidRDefault="008F4D94" w:rsidP="008F4D94">
      <w:r w:rsidRPr="00140BB6">
        <w:t xml:space="preserve">Table </w:t>
      </w:r>
      <w:r>
        <w:t>5.48</w:t>
      </w:r>
      <w:r w:rsidRPr="00140BB6">
        <w:t>.2.</w:t>
      </w:r>
      <w:r>
        <w:t>1</w:t>
      </w:r>
      <w:r w:rsidRPr="00140BB6">
        <w:t>.2-1 provides the two UL band with one band, along with 2CC intra-band uplink CA triple beat products into band n</w:t>
      </w:r>
      <w:r>
        <w:t>8</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1E59E333" w14:textId="77777777" w:rsidR="008F4D94" w:rsidRPr="00140BB6" w:rsidRDefault="008F4D94" w:rsidP="008F4D94">
      <w:pPr>
        <w:pStyle w:val="TH"/>
      </w:pPr>
      <w:r w:rsidRPr="00140BB6">
        <w:t xml:space="preserve">Table </w:t>
      </w:r>
      <w:r>
        <w:t>5.48</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70324301"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DCACE"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0A324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37A7E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4F1B76E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16C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FF152A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37FC95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6FF8937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E3F57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038AD8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AD7B2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5A249D" w14:textId="77777777" w:rsidR="008F4D94" w:rsidRDefault="008F4D94" w:rsidP="00190399">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23B83B7" w14:textId="77777777" w:rsidR="008F4D94" w:rsidRDefault="008F4D94" w:rsidP="00190399">
            <w:pPr>
              <w:spacing w:after="0"/>
              <w:jc w:val="center"/>
              <w:rPr>
                <w:color w:val="000000"/>
                <w:sz w:val="18"/>
                <w:szCs w:val="18"/>
              </w:rPr>
            </w:pPr>
            <w:r>
              <w:rPr>
                <w:color w:val="000000"/>
                <w:sz w:val="18"/>
                <w:szCs w:val="18"/>
              </w:rPr>
              <w:t>3300-3800</w:t>
            </w:r>
          </w:p>
        </w:tc>
      </w:tr>
      <w:tr w:rsidR="008F4D94" w14:paraId="7570135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6576F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491F603" w14:textId="77777777" w:rsidR="008F4D94" w:rsidRDefault="008F4D94" w:rsidP="00190399">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1E97BCD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E343F6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3DDECF00"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7A3367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B6E4E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1CD00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409C6E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C38E6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0959B0EE"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7B80F04"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B24C207"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C345B83"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FA789AD" w14:textId="77777777" w:rsidR="008F4D94" w:rsidRDefault="008F4D94" w:rsidP="00190399">
            <w:pPr>
              <w:spacing w:after="0"/>
              <w:jc w:val="center"/>
              <w:rPr>
                <w:color w:val="000000"/>
                <w:sz w:val="18"/>
                <w:szCs w:val="18"/>
              </w:rPr>
            </w:pPr>
            <w:r>
              <w:rPr>
                <w:color w:val="000000"/>
                <w:sz w:val="18"/>
                <w:szCs w:val="18"/>
              </w:rPr>
              <w:t>0 -200</w:t>
            </w:r>
          </w:p>
        </w:tc>
      </w:tr>
      <w:tr w:rsidR="008F4D94" w14:paraId="1CC9B94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E5505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847BD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3462AD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5E547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7FF6B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1712B0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D5899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0B8964" w14:textId="77777777" w:rsidR="008F4D94" w:rsidRDefault="008F4D94" w:rsidP="00190399">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DA2BBFC" w14:textId="77777777" w:rsidR="008F4D94" w:rsidRDefault="008F4D94" w:rsidP="00190399">
            <w:pPr>
              <w:spacing w:after="0"/>
              <w:jc w:val="center"/>
              <w:rPr>
                <w:color w:val="000000"/>
                <w:sz w:val="18"/>
                <w:szCs w:val="18"/>
              </w:rPr>
            </w:pPr>
            <w:r>
              <w:rPr>
                <w:color w:val="000000"/>
                <w:sz w:val="18"/>
                <w:szCs w:val="18"/>
              </w:rPr>
              <w:t>1785-1985</w:t>
            </w:r>
          </w:p>
        </w:tc>
      </w:tr>
      <w:tr w:rsidR="008F4D94" w14:paraId="4B5E5D9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0FC51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F09F08E" w14:textId="77777777" w:rsidR="008F4D94" w:rsidRDefault="008F4D94" w:rsidP="00190399">
            <w:pPr>
              <w:spacing w:after="0"/>
              <w:rPr>
                <w:i/>
                <w:iCs/>
                <w:color w:val="FF0000"/>
              </w:rPr>
            </w:pPr>
            <w:r>
              <w:rPr>
                <w:i/>
                <w:iCs/>
                <w:color w:val="FF0000"/>
              </w:rPr>
              <w:t>There is no overlap</w:t>
            </w:r>
          </w:p>
        </w:tc>
      </w:tr>
      <w:tr w:rsidR="008F4D94" w14:paraId="4EE1F6BE"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383F5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4DC3BBA7" w14:textId="77777777" w:rsidR="008F4D94" w:rsidRDefault="008F4D94" w:rsidP="008F4D94"/>
    <w:p w14:paraId="6902CD55" w14:textId="77777777" w:rsidR="008F4D94" w:rsidRPr="00140BB6" w:rsidRDefault="008F4D94" w:rsidP="008F4D94">
      <w:r w:rsidRPr="00140BB6">
        <w:t xml:space="preserve">Table </w:t>
      </w:r>
      <w:r>
        <w:t>5.48</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w:t>
      </w:r>
      <w:r>
        <w:t>n8A</w:t>
      </w:r>
      <w:r w:rsidRPr="00140BB6">
        <w:t>-</w:t>
      </w:r>
      <w:r>
        <w:t>n78C</w:t>
      </w:r>
      <w:r w:rsidRPr="00140BB6">
        <w:t xml:space="preserve"> with </w:t>
      </w:r>
      <w:r>
        <w:t>n8/78C</w:t>
      </w:r>
      <w:r w:rsidRPr="00140BB6">
        <w:t xml:space="preserve"> transmitting with a </w:t>
      </w:r>
      <w:r>
        <w:t xml:space="preserve">200 </w:t>
      </w:r>
      <w:r w:rsidRPr="00140BB6">
        <w:t>MHz maximum instantaneous bandwidth.</w:t>
      </w:r>
    </w:p>
    <w:p w14:paraId="2B8C23A7" w14:textId="77777777" w:rsidR="008F4D94" w:rsidRPr="00140BB6" w:rsidRDefault="008F4D94" w:rsidP="008F4D94">
      <w:pPr>
        <w:pStyle w:val="TH"/>
      </w:pPr>
      <w:r w:rsidRPr="00140BB6">
        <w:t xml:space="preserve">Table </w:t>
      </w:r>
      <w:r>
        <w:t>5.48</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7E1FF411"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0751E"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D9C34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24A02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449EC0C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3277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76DBA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7790ED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DE2AD5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C21B80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6EBC26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57A93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0402B7" w14:textId="77777777" w:rsidR="008F4D94" w:rsidRDefault="008F4D94" w:rsidP="00190399">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BE90EDB" w14:textId="77777777" w:rsidR="008F4D94" w:rsidRDefault="008F4D94" w:rsidP="00190399">
            <w:pPr>
              <w:spacing w:after="0"/>
              <w:jc w:val="center"/>
              <w:rPr>
                <w:color w:val="000000"/>
                <w:sz w:val="18"/>
                <w:szCs w:val="18"/>
              </w:rPr>
            </w:pPr>
            <w:r>
              <w:rPr>
                <w:color w:val="000000"/>
                <w:sz w:val="18"/>
                <w:szCs w:val="18"/>
              </w:rPr>
              <w:t>3300-3800</w:t>
            </w:r>
          </w:p>
        </w:tc>
      </w:tr>
      <w:tr w:rsidR="008F4D94" w14:paraId="1AB7220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8C96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65148A" w14:textId="77777777" w:rsidR="008F4D94" w:rsidRDefault="008F4D94" w:rsidP="00190399">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51D1C5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78DEC8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601E68B8"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EA02DB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205DB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5BE10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79186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4D525F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47C60076"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9A43B94"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C8E6358"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D862B37"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F34CDC0" w14:textId="77777777" w:rsidR="008F4D94" w:rsidRDefault="008F4D94" w:rsidP="00190399">
            <w:pPr>
              <w:spacing w:after="0"/>
              <w:jc w:val="center"/>
              <w:rPr>
                <w:color w:val="000000"/>
                <w:sz w:val="18"/>
                <w:szCs w:val="18"/>
              </w:rPr>
            </w:pPr>
            <w:r>
              <w:rPr>
                <w:color w:val="000000"/>
                <w:sz w:val="18"/>
                <w:szCs w:val="18"/>
              </w:rPr>
              <w:t>0 -200</w:t>
            </w:r>
          </w:p>
        </w:tc>
      </w:tr>
      <w:tr w:rsidR="008F4D94" w14:paraId="6C7F6D4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0C942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79D25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2B9CD4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D043E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6D174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6EDC757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8F498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70598A3" w14:textId="77777777" w:rsidR="008F4D94" w:rsidRDefault="008F4D94" w:rsidP="00190399">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BD8D24" w14:textId="77777777" w:rsidR="008F4D94" w:rsidRDefault="008F4D94" w:rsidP="00190399">
            <w:pPr>
              <w:spacing w:after="0"/>
              <w:jc w:val="center"/>
              <w:rPr>
                <w:color w:val="000000"/>
                <w:sz w:val="18"/>
                <w:szCs w:val="18"/>
              </w:rPr>
            </w:pPr>
            <w:r>
              <w:rPr>
                <w:color w:val="000000"/>
                <w:sz w:val="18"/>
                <w:szCs w:val="18"/>
              </w:rPr>
              <w:t>915-1115</w:t>
            </w:r>
          </w:p>
        </w:tc>
      </w:tr>
      <w:tr w:rsidR="008F4D94" w14:paraId="2C08B45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92685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DB88D11" w14:textId="77777777" w:rsidR="008F4D94" w:rsidRPr="00F76CAE" w:rsidRDefault="008F4D94" w:rsidP="00190399">
            <w:pPr>
              <w:spacing w:after="0"/>
              <w:rPr>
                <w:i/>
                <w:iCs/>
                <w:color w:val="FF0000"/>
              </w:rPr>
            </w:pPr>
            <w:r>
              <w:rPr>
                <w:i/>
                <w:iCs/>
                <w:color w:val="FF0000"/>
              </w:rPr>
              <w:t>There is no overlap</w:t>
            </w:r>
          </w:p>
        </w:tc>
      </w:tr>
      <w:tr w:rsidR="008F4D94" w14:paraId="425F3DDB"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FC694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5AD4C077" w14:textId="77777777" w:rsidR="008F4D94" w:rsidRPr="00AB69C8" w:rsidRDefault="008F4D94" w:rsidP="008F4D94">
      <w:pPr>
        <w:pStyle w:val="41"/>
      </w:pPr>
      <w:bookmarkStart w:id="581" w:name="_Toc180420763"/>
      <w:r>
        <w:t>5.48</w:t>
      </w:r>
      <w:r w:rsidRPr="00AB69C8">
        <w:t>.2.</w:t>
      </w:r>
      <w:r>
        <w:t>2</w:t>
      </w:r>
      <w:r w:rsidRPr="00AB69C8">
        <w:tab/>
        <w:t>REFSENS requirements</w:t>
      </w:r>
      <w:bookmarkEnd w:id="581"/>
    </w:p>
    <w:p w14:paraId="2EE88121" w14:textId="77777777" w:rsidR="008F4D94" w:rsidRPr="00F76CAE" w:rsidRDefault="008F4D94" w:rsidP="008F4D94">
      <w:r w:rsidRPr="00F76CAE">
        <w:t>There</w:t>
      </w:r>
      <w:r>
        <w:t xml:space="preserve"> are</w:t>
      </w:r>
      <w:r w:rsidRPr="00F76CAE">
        <w:t xml:space="preserve"> no additional requirements</w:t>
      </w:r>
      <w:r>
        <w:t>.</w:t>
      </w:r>
    </w:p>
    <w:p w14:paraId="28AE980C" w14:textId="77777777" w:rsidR="008F4D94" w:rsidRPr="00195A56" w:rsidRDefault="008F4D94" w:rsidP="008F4D94">
      <w:pPr>
        <w:rPr>
          <w:color w:val="0070C0"/>
        </w:rPr>
      </w:pPr>
    </w:p>
    <w:p w14:paraId="4D0BBBA8" w14:textId="77777777" w:rsidR="008F4D94" w:rsidRDefault="008F4D94" w:rsidP="008F4D94">
      <w:pPr>
        <w:pStyle w:val="21"/>
      </w:pPr>
      <w:bookmarkStart w:id="582" w:name="_Toc180420764"/>
      <w:r>
        <w:t>5.49</w:t>
      </w:r>
      <w:r>
        <w:tab/>
        <w:t>CA_n41-n71-n78</w:t>
      </w:r>
      <w:bookmarkEnd w:id="582"/>
    </w:p>
    <w:p w14:paraId="562AF7D1" w14:textId="77777777" w:rsidR="008F4D94" w:rsidRDefault="008F4D94" w:rsidP="008F4D94">
      <w:pPr>
        <w:pStyle w:val="31"/>
        <w:rPr>
          <w:rFonts w:cs="Arial"/>
          <w:szCs w:val="28"/>
          <w:lang w:val="en-US" w:eastAsia="zh-CN"/>
        </w:rPr>
      </w:pPr>
      <w:bookmarkStart w:id="583" w:name="_Toc180420765"/>
      <w:r>
        <w:t>5.49.1</w:t>
      </w:r>
      <w:r>
        <w:tab/>
      </w:r>
      <w:r>
        <w:rPr>
          <w:rFonts w:cs="Arial"/>
          <w:szCs w:val="28"/>
          <w:lang w:val="en-US" w:eastAsia="zh-CN"/>
        </w:rPr>
        <w:t>Common for 1 band UL and 2 bands UL CA</w:t>
      </w:r>
      <w:bookmarkEnd w:id="583"/>
    </w:p>
    <w:p w14:paraId="4971FA52" w14:textId="77777777" w:rsidR="008F4D94" w:rsidRDefault="008F4D94" w:rsidP="008F4D94">
      <w:pPr>
        <w:pStyle w:val="41"/>
      </w:pPr>
      <w:bookmarkStart w:id="584" w:name="_Toc180420766"/>
      <w:r>
        <w:t>5.49.1.1</w:t>
      </w:r>
      <w:r>
        <w:tab/>
      </w:r>
      <w:r>
        <w:rPr>
          <w:rFonts w:cs="Arial"/>
          <w:lang w:eastAsia="zh-CN"/>
        </w:rPr>
        <w:t>Operating bands for CA</w:t>
      </w:r>
      <w:bookmarkEnd w:id="584"/>
    </w:p>
    <w:p w14:paraId="349CFD1F" w14:textId="77777777" w:rsidR="008F4D94" w:rsidRDefault="008F4D94" w:rsidP="008F4D94">
      <w:pPr>
        <w:pStyle w:val="TH"/>
        <w:rPr>
          <w:lang w:val="en-US"/>
        </w:rPr>
      </w:pPr>
      <w:r>
        <w:rPr>
          <w:rFonts w:cs="Arial"/>
        </w:rPr>
        <w:t xml:space="preserve">Table </w:t>
      </w:r>
      <w:r>
        <w:rPr>
          <w:rFonts w:cs="Arial" w:hint="eastAsia"/>
          <w:lang w:val="en-US" w:eastAsia="zh-CN"/>
        </w:rPr>
        <w:t>5.49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736DD0B3"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7663B"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209A25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6A624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6EC0BF0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962055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EC5CC9"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B06B4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F11527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695BC35" w14:textId="77777777" w:rsidR="008F4D94" w:rsidRDefault="008F4D94" w:rsidP="00190399">
            <w:pPr>
              <w:spacing w:after="0"/>
              <w:rPr>
                <w:rFonts w:ascii="Arial" w:hAnsi="Arial" w:cs="Arial"/>
                <w:b/>
                <w:bCs/>
                <w:color w:val="000000"/>
                <w:sz w:val="18"/>
                <w:szCs w:val="18"/>
              </w:rPr>
            </w:pPr>
          </w:p>
        </w:tc>
      </w:tr>
      <w:tr w:rsidR="008F4D94" w14:paraId="59C50565"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3840B"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A9D5E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2442F0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CCC6ED7" w14:textId="77777777" w:rsidR="008F4D94" w:rsidRDefault="008F4D94" w:rsidP="00190399">
            <w:pPr>
              <w:spacing w:after="0"/>
              <w:rPr>
                <w:rFonts w:ascii="Aptos Narrow" w:hAnsi="Aptos Narrow"/>
                <w:color w:val="000000"/>
                <w:sz w:val="22"/>
                <w:szCs w:val="22"/>
              </w:rPr>
            </w:pPr>
          </w:p>
        </w:tc>
      </w:tr>
      <w:tr w:rsidR="008F4D94" w14:paraId="53C78F4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6CE4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4A9963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98ECC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76486E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18597AFE"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CFF9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AA915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33B9BB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77627C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56BF83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02BA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3C2692A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2ED528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4287238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2A1D6870" w14:textId="77777777" w:rsidR="008F4D94" w:rsidRDefault="008F4D94" w:rsidP="008F4D94">
      <w:pPr>
        <w:pStyle w:val="TH"/>
      </w:pPr>
    </w:p>
    <w:p w14:paraId="453C5519" w14:textId="77777777" w:rsidR="008F4D94" w:rsidRPr="005D2633" w:rsidRDefault="008F4D94" w:rsidP="008F4D94">
      <w:pPr>
        <w:pStyle w:val="41"/>
        <w:rPr>
          <w:rFonts w:cs="Arial"/>
          <w:lang w:eastAsia="zh-CN"/>
        </w:rPr>
      </w:pPr>
      <w:bookmarkStart w:id="585" w:name="_Toc180420767"/>
      <w:r>
        <w:rPr>
          <w:rFonts w:cs="Arial"/>
          <w:lang w:eastAsia="zh-CN"/>
        </w:rPr>
        <w:t>5.49</w:t>
      </w:r>
      <w:r w:rsidRPr="005D2633">
        <w:rPr>
          <w:rFonts w:cs="Arial"/>
          <w:lang w:eastAsia="zh-CN"/>
        </w:rPr>
        <w:t>.1.2</w:t>
      </w:r>
      <w:r w:rsidRPr="005D2633">
        <w:rPr>
          <w:rFonts w:cs="Arial"/>
          <w:lang w:eastAsia="zh-CN"/>
        </w:rPr>
        <w:tab/>
      </w:r>
      <w:r>
        <w:rPr>
          <w:rFonts w:cs="Arial"/>
          <w:lang w:eastAsia="zh-CN"/>
        </w:rPr>
        <w:t>Channel bandwidths per operating band for CA</w:t>
      </w:r>
      <w:bookmarkEnd w:id="585"/>
    </w:p>
    <w:p w14:paraId="369973B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55982E3F"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7F88F24"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462D05E"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A32FC61"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108F8BF"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3B7340"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3C16379"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1D11F14D" w14:textId="77777777" w:rsidR="008F4D94" w:rsidRDefault="008F4D94" w:rsidP="00190399">
            <w:pPr>
              <w:pStyle w:val="TAH"/>
              <w:rPr>
                <w:szCs w:val="18"/>
                <w:lang w:val="en-US" w:eastAsia="zh-CN"/>
              </w:rPr>
            </w:pPr>
            <w:r>
              <w:t>Bandwidth combination set</w:t>
            </w:r>
          </w:p>
        </w:tc>
      </w:tr>
      <w:tr w:rsidR="008F4D94" w14:paraId="00338171"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DE0853B"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CA_n41A-n71A-n78C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641587" w14:textId="77777777" w:rsidR="008F4D94" w:rsidRDefault="008F4D94" w:rsidP="00190399">
            <w:pPr>
              <w:pStyle w:val="TAC"/>
              <w:rPr>
                <w:rFonts w:eastAsia="宋体" w:cs="Arial"/>
                <w:szCs w:val="18"/>
                <w:lang w:val="en-US" w:eastAsia="zh-CN"/>
              </w:rPr>
            </w:pPr>
            <w:r>
              <w:rPr>
                <w:rFonts w:eastAsia="宋体" w:cs="Arial"/>
                <w:szCs w:val="18"/>
                <w:lang w:val="en-US" w:eastAsia="zh-CN"/>
              </w:rPr>
              <w:t>CA_n78C</w:t>
            </w:r>
          </w:p>
          <w:p w14:paraId="6F9AC7DD" w14:textId="77777777" w:rsidR="008F4D94" w:rsidRPr="008963DF" w:rsidRDefault="008F4D94" w:rsidP="00190399">
            <w:pPr>
              <w:pStyle w:val="TAC"/>
              <w:rPr>
                <w:rFonts w:eastAsia="宋体" w:cs="Arial"/>
                <w:szCs w:val="18"/>
                <w:lang w:val="en-US" w:eastAsia="zh-CN"/>
              </w:rPr>
            </w:pPr>
            <w:r w:rsidRPr="008963DF">
              <w:rPr>
                <w:rFonts w:eastAsia="宋体" w:cs="Arial"/>
                <w:szCs w:val="18"/>
                <w:lang w:val="en-US" w:eastAsia="zh-CN"/>
              </w:rPr>
              <w:t>CA_n41A-n71A</w:t>
            </w:r>
          </w:p>
          <w:p w14:paraId="1FF251BD" w14:textId="77777777" w:rsidR="008F4D94" w:rsidRPr="008963DF" w:rsidRDefault="008F4D94" w:rsidP="00190399">
            <w:pPr>
              <w:pStyle w:val="TAC"/>
              <w:rPr>
                <w:rFonts w:eastAsia="宋体" w:cs="Arial"/>
                <w:szCs w:val="18"/>
                <w:lang w:val="en-US" w:eastAsia="zh-CN"/>
              </w:rPr>
            </w:pPr>
            <w:r w:rsidRPr="008963DF">
              <w:rPr>
                <w:rFonts w:eastAsia="宋体" w:cs="Arial"/>
                <w:szCs w:val="18"/>
                <w:lang w:val="en-US" w:eastAsia="zh-CN"/>
              </w:rPr>
              <w:t>CA_n41A-n78A</w:t>
            </w:r>
          </w:p>
          <w:p w14:paraId="2E367B3B" w14:textId="77777777" w:rsidR="008F4D94" w:rsidRPr="008963DF" w:rsidRDefault="008F4D94" w:rsidP="00190399">
            <w:pPr>
              <w:pStyle w:val="TAC"/>
              <w:rPr>
                <w:rFonts w:eastAsia="宋体" w:cs="Arial"/>
                <w:szCs w:val="18"/>
                <w:lang w:val="en-US" w:eastAsia="zh-CN"/>
              </w:rPr>
            </w:pPr>
            <w:r w:rsidRPr="008963DF">
              <w:rPr>
                <w:rFonts w:eastAsia="宋体" w:cs="Arial"/>
                <w:szCs w:val="18"/>
                <w:lang w:val="en-US" w:eastAsia="zh-CN"/>
              </w:rPr>
              <w:t>CA_n41A-n78C</w:t>
            </w:r>
          </w:p>
          <w:p w14:paraId="7B22496B" w14:textId="77777777" w:rsidR="008F4D94" w:rsidRPr="008963DF" w:rsidRDefault="008F4D94" w:rsidP="00190399">
            <w:pPr>
              <w:pStyle w:val="TAC"/>
              <w:rPr>
                <w:rFonts w:eastAsia="宋体" w:cs="Arial"/>
                <w:szCs w:val="18"/>
                <w:lang w:val="en-US" w:eastAsia="zh-CN"/>
              </w:rPr>
            </w:pPr>
            <w:r w:rsidRPr="008963DF">
              <w:rPr>
                <w:rFonts w:eastAsia="宋体" w:cs="Arial"/>
                <w:szCs w:val="18"/>
                <w:lang w:val="en-US" w:eastAsia="zh-CN"/>
              </w:rPr>
              <w:t>CA_n71A-n78A</w:t>
            </w:r>
          </w:p>
          <w:p w14:paraId="6D67768B" w14:textId="77777777" w:rsidR="008F4D94" w:rsidRPr="00B00CBD" w:rsidRDefault="008F4D94" w:rsidP="00190399">
            <w:pPr>
              <w:pStyle w:val="TAC"/>
              <w:rPr>
                <w:rFonts w:eastAsia="宋体" w:cs="Arial"/>
                <w:szCs w:val="18"/>
                <w:lang w:val="en-US" w:eastAsia="zh-CN"/>
              </w:rPr>
            </w:pPr>
            <w:r w:rsidRPr="008963DF">
              <w:rPr>
                <w:rFonts w:eastAsia="宋体" w:cs="Arial"/>
                <w:szCs w:val="18"/>
                <w:lang w:val="en-US" w:eastAsia="zh-CN"/>
              </w:rPr>
              <w:t>CA_n71A-n78C</w:t>
            </w:r>
          </w:p>
        </w:tc>
        <w:tc>
          <w:tcPr>
            <w:tcW w:w="709" w:type="dxa"/>
            <w:tcBorders>
              <w:left w:val="single" w:sz="4" w:space="0" w:color="auto"/>
              <w:right w:val="single" w:sz="4" w:space="0" w:color="auto"/>
            </w:tcBorders>
            <w:vAlign w:val="center"/>
          </w:tcPr>
          <w:p w14:paraId="353BA942"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CD91F12" w14:textId="77777777" w:rsidR="008F4D94" w:rsidRPr="008963DF" w:rsidRDefault="008F4D94" w:rsidP="00190399">
            <w:pPr>
              <w:keepNext/>
              <w:keepLines/>
              <w:spacing w:after="0"/>
              <w:jc w:val="center"/>
              <w:textAlignment w:val="bottom"/>
              <w:rPr>
                <w:rFonts w:ascii="Arial" w:hAnsi="Arial" w:cs="Arial"/>
                <w:sz w:val="18"/>
                <w:szCs w:val="18"/>
                <w:lang w:val="en-US" w:eastAsia="zh-CN"/>
              </w:rPr>
            </w:pPr>
            <w:r w:rsidRPr="008963DF">
              <w:rPr>
                <w:rFonts w:ascii="Arial" w:eastAsia="宋体" w:hAnsi="Arial" w:cs="Arial"/>
                <w:sz w:val="18"/>
                <w:szCs w:val="18"/>
                <w:lang w:val="en-US" w:eastAsia="zh-CN" w:bidi="ar"/>
              </w:rPr>
              <w:t>5,10,15,20,25,30,35,40,45,50,60,70,80,90,100</w:t>
            </w:r>
          </w:p>
        </w:tc>
        <w:tc>
          <w:tcPr>
            <w:tcW w:w="1202" w:type="dxa"/>
            <w:tcBorders>
              <w:left w:val="single" w:sz="4" w:space="0" w:color="auto"/>
              <w:bottom w:val="nil"/>
              <w:right w:val="single" w:sz="4" w:space="0" w:color="auto"/>
            </w:tcBorders>
            <w:shd w:val="clear" w:color="auto" w:fill="auto"/>
            <w:vAlign w:val="center"/>
          </w:tcPr>
          <w:p w14:paraId="4089C410" w14:textId="77777777" w:rsidR="008F4D94" w:rsidRPr="00B00CBD" w:rsidRDefault="008F4D94" w:rsidP="00190399">
            <w:pPr>
              <w:pStyle w:val="TAC"/>
              <w:rPr>
                <w:rFonts w:cs="Arial"/>
                <w:szCs w:val="18"/>
                <w:lang w:val="en-US" w:eastAsia="zh-CN"/>
              </w:rPr>
            </w:pPr>
            <w:r>
              <w:rPr>
                <w:rFonts w:eastAsia="宋体" w:cs="Arial"/>
                <w:szCs w:val="18"/>
                <w:lang w:val="en-US" w:eastAsia="zh-CN" w:bidi="ar"/>
              </w:rPr>
              <w:t>4 and 5</w:t>
            </w:r>
          </w:p>
        </w:tc>
      </w:tr>
      <w:tr w:rsidR="008F4D94" w14:paraId="18BA46E8"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52F9878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D1C1E1"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F07A98F"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4009E1A"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nil"/>
              <w:right w:val="single" w:sz="4" w:space="0" w:color="auto"/>
            </w:tcBorders>
            <w:shd w:val="clear" w:color="auto" w:fill="auto"/>
            <w:vAlign w:val="center"/>
          </w:tcPr>
          <w:p w14:paraId="16BE2C68" w14:textId="77777777" w:rsidR="008F4D94" w:rsidRPr="00B00CBD" w:rsidRDefault="008F4D94" w:rsidP="00190399">
            <w:pPr>
              <w:pStyle w:val="TAC"/>
              <w:rPr>
                <w:rFonts w:cs="Arial"/>
                <w:szCs w:val="18"/>
                <w:lang w:val="en-US" w:eastAsia="zh-CN"/>
              </w:rPr>
            </w:pPr>
          </w:p>
        </w:tc>
      </w:tr>
      <w:tr w:rsidR="008F4D94" w14:paraId="155BEF18"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3D3F03CE"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581C14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DE10A59"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4D56E9B3"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A504B0D" w14:textId="77777777" w:rsidR="008F4D94" w:rsidRPr="00B00CBD" w:rsidRDefault="008F4D94" w:rsidP="00190399">
            <w:pPr>
              <w:pStyle w:val="TAC"/>
              <w:rPr>
                <w:rFonts w:cs="Arial"/>
                <w:szCs w:val="18"/>
                <w:lang w:val="en-US" w:eastAsia="zh-CN"/>
              </w:rPr>
            </w:pPr>
          </w:p>
        </w:tc>
      </w:tr>
    </w:tbl>
    <w:p w14:paraId="02F01622" w14:textId="77777777" w:rsidR="008F4D94" w:rsidRDefault="008F4D94" w:rsidP="008F4D94">
      <w:pPr>
        <w:pStyle w:val="41"/>
        <w:rPr>
          <w:rFonts w:cs="Arial"/>
          <w:szCs w:val="22"/>
          <w:lang w:val="en-US" w:eastAsia="zh-CN"/>
        </w:rPr>
      </w:pPr>
      <w:bookmarkStart w:id="586" w:name="_Toc180420768"/>
      <w:r>
        <w:rPr>
          <w:rFonts w:cs="Arial"/>
          <w:lang w:eastAsia="zh-CN"/>
        </w:rPr>
        <w:t>5.49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86"/>
    </w:p>
    <w:p w14:paraId="4F8DC27C" w14:textId="77777777" w:rsidR="008F4D94" w:rsidRPr="008963DF" w:rsidRDefault="008F4D94" w:rsidP="008F4D94">
      <w:pPr>
        <w:rPr>
          <w:lang w:val="en-US" w:eastAsia="zh-CN"/>
        </w:rPr>
      </w:pPr>
      <w:r>
        <w:rPr>
          <w:lang w:val="en-US" w:eastAsia="zh-CN"/>
        </w:rPr>
        <w:t>Already provided in fallback.</w:t>
      </w:r>
    </w:p>
    <w:p w14:paraId="0C6AE85E" w14:textId="77777777" w:rsidR="008F4D94" w:rsidRPr="005D2633" w:rsidRDefault="008F4D94" w:rsidP="008F4D94">
      <w:pPr>
        <w:pStyle w:val="31"/>
        <w:rPr>
          <w:rFonts w:cs="Arial"/>
          <w:szCs w:val="28"/>
          <w:lang w:val="en-US" w:eastAsia="zh-CN"/>
        </w:rPr>
      </w:pPr>
      <w:bookmarkStart w:id="587" w:name="_Toc180420769"/>
      <w:r>
        <w:rPr>
          <w:rFonts w:cs="Arial"/>
          <w:szCs w:val="28"/>
          <w:lang w:val="en-US" w:eastAsia="zh-CN"/>
        </w:rPr>
        <w:t>5.49</w:t>
      </w:r>
      <w:r w:rsidRPr="005D2633">
        <w:rPr>
          <w:rFonts w:cs="Arial"/>
          <w:szCs w:val="28"/>
          <w:lang w:val="en-US" w:eastAsia="zh-CN"/>
        </w:rPr>
        <w:t>.2</w:t>
      </w:r>
      <w:r w:rsidRPr="005D2633">
        <w:rPr>
          <w:rFonts w:cs="Arial"/>
          <w:szCs w:val="28"/>
          <w:lang w:val="en-US" w:eastAsia="zh-CN"/>
        </w:rPr>
        <w:tab/>
        <w:t>Specific for 2 bands UL CA</w:t>
      </w:r>
      <w:bookmarkEnd w:id="587"/>
    </w:p>
    <w:p w14:paraId="7C61160B" w14:textId="77777777" w:rsidR="008F4D94" w:rsidRPr="00140BB6" w:rsidRDefault="008F4D94" w:rsidP="008F4D94">
      <w:pPr>
        <w:pStyle w:val="41"/>
      </w:pPr>
      <w:bookmarkStart w:id="588" w:name="_Toc180420770"/>
      <w:r>
        <w:t>5.49</w:t>
      </w:r>
      <w:r w:rsidRPr="00140BB6">
        <w:t>.2.1</w:t>
      </w:r>
      <w:r w:rsidRPr="00140BB6">
        <w:tab/>
        <w:t>UE co-existence studies</w:t>
      </w:r>
      <w:bookmarkEnd w:id="588"/>
    </w:p>
    <w:p w14:paraId="3397912B" w14:textId="77777777" w:rsidR="008F4D94" w:rsidRPr="00242348" w:rsidRDefault="008F4D94" w:rsidP="008F4D94">
      <w:pPr>
        <w:pStyle w:val="51"/>
        <w:rPr>
          <w:snapToGrid w:val="0"/>
        </w:rPr>
      </w:pPr>
      <w:bookmarkStart w:id="589" w:name="_Toc180420771"/>
      <w:r>
        <w:rPr>
          <w:rFonts w:hint="eastAsia"/>
          <w:snapToGrid w:val="0"/>
        </w:rPr>
        <w:t>5.49</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9"/>
    </w:p>
    <w:p w14:paraId="58A8EB1F" w14:textId="77777777" w:rsidR="008F4D94" w:rsidRPr="00140BB6" w:rsidRDefault="008F4D94" w:rsidP="008F4D94">
      <w:r w:rsidRPr="00140BB6">
        <w:t xml:space="preserve">Table </w:t>
      </w:r>
      <w:r>
        <w:t>5.49</w:t>
      </w:r>
      <w:r w:rsidRPr="00140BB6">
        <w:t>.2.</w:t>
      </w:r>
      <w:r>
        <w:t>1</w:t>
      </w:r>
      <w:r w:rsidRPr="00140BB6">
        <w:t>.2-1 provides the two UL band with one band, along with 2CC intra-band uplink CA triple beat products into band n</w:t>
      </w:r>
      <w:r>
        <w:t>71</w:t>
      </w:r>
      <w:r w:rsidRPr="00140BB6">
        <w:t xml:space="preserve"> interference analysis for CA_n</w:t>
      </w:r>
      <w:r>
        <w:t>41</w:t>
      </w:r>
      <w:r w:rsidRPr="00140BB6">
        <w:t>A -n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6350EF8F" w14:textId="77777777" w:rsidR="008F4D94" w:rsidRPr="00140BB6" w:rsidRDefault="008F4D94" w:rsidP="008F4D94">
      <w:pPr>
        <w:pStyle w:val="TH"/>
      </w:pPr>
      <w:r w:rsidRPr="00140BB6">
        <w:t xml:space="preserve">Table </w:t>
      </w:r>
      <w:r>
        <w:t>5.49</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075A1CE7"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31EFC"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C881D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28E15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7ECD13E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13904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492BCC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7C60CE9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28E389A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C2552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D138A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827E0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29DA63" w14:textId="77777777" w:rsidR="008F4D94" w:rsidRDefault="008F4D94" w:rsidP="00190399">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1ABEDDE" w14:textId="77777777" w:rsidR="008F4D94" w:rsidRDefault="008F4D94" w:rsidP="00190399">
            <w:pPr>
              <w:spacing w:after="0"/>
              <w:jc w:val="center"/>
              <w:rPr>
                <w:color w:val="000000"/>
                <w:sz w:val="18"/>
                <w:szCs w:val="18"/>
              </w:rPr>
            </w:pPr>
            <w:r>
              <w:rPr>
                <w:color w:val="000000"/>
                <w:sz w:val="18"/>
                <w:szCs w:val="18"/>
              </w:rPr>
              <w:t>3300-3800</w:t>
            </w:r>
          </w:p>
        </w:tc>
      </w:tr>
      <w:tr w:rsidR="008F4D94" w14:paraId="23BEEEA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78860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EBA056B" w14:textId="77777777" w:rsidR="008F4D94" w:rsidRDefault="008F4D94" w:rsidP="00190399">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16EBC0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030307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7BD043AE"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ED5C02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939DE6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C157D5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F774D3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5EDA67E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4FA63A53"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FC170B4"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B0DAB64"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674FADD"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0C8BA77" w14:textId="77777777" w:rsidR="008F4D94" w:rsidRDefault="008F4D94" w:rsidP="00190399">
            <w:pPr>
              <w:spacing w:after="0"/>
              <w:jc w:val="center"/>
              <w:rPr>
                <w:color w:val="000000"/>
                <w:sz w:val="18"/>
                <w:szCs w:val="18"/>
              </w:rPr>
            </w:pPr>
            <w:r>
              <w:rPr>
                <w:color w:val="000000"/>
                <w:sz w:val="18"/>
                <w:szCs w:val="18"/>
              </w:rPr>
              <w:t>0 -200</w:t>
            </w:r>
          </w:p>
        </w:tc>
      </w:tr>
      <w:tr w:rsidR="008F4D94" w14:paraId="68FC751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186CD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F14B3D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8445E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1F1F53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A57E5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103AC6A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2546C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1A16F2" w14:textId="77777777" w:rsidR="008F4D94" w:rsidRDefault="008F4D94" w:rsidP="00190399">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8EEE7AD" w14:textId="77777777" w:rsidR="008F4D94" w:rsidRDefault="008F4D94" w:rsidP="00190399">
            <w:pPr>
              <w:spacing w:after="0"/>
              <w:jc w:val="center"/>
              <w:rPr>
                <w:color w:val="000000"/>
                <w:sz w:val="18"/>
                <w:szCs w:val="18"/>
              </w:rPr>
            </w:pPr>
            <w:r>
              <w:rPr>
                <w:color w:val="000000"/>
                <w:sz w:val="18"/>
                <w:szCs w:val="18"/>
              </w:rPr>
              <w:t>2690-2890</w:t>
            </w:r>
          </w:p>
        </w:tc>
      </w:tr>
      <w:tr w:rsidR="008F4D94" w14:paraId="51ABECD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9E45A6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86CD173" w14:textId="77777777" w:rsidR="008F4D94" w:rsidRDefault="008F4D94" w:rsidP="00190399">
            <w:pPr>
              <w:spacing w:after="0"/>
              <w:rPr>
                <w:i/>
                <w:iCs/>
                <w:color w:val="FF0000"/>
              </w:rPr>
            </w:pPr>
            <w:r>
              <w:rPr>
                <w:i/>
                <w:iCs/>
                <w:color w:val="FF0000"/>
              </w:rPr>
              <w:t>There is no overlap</w:t>
            </w:r>
          </w:p>
        </w:tc>
      </w:tr>
      <w:tr w:rsidR="008F4D94" w14:paraId="23A8E2BF"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A8BEB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210F8DAF" w14:textId="77777777" w:rsidR="008F4D94" w:rsidRDefault="008F4D94" w:rsidP="008F4D94"/>
    <w:p w14:paraId="6CBB334F" w14:textId="77777777" w:rsidR="008F4D94" w:rsidRPr="00140BB6" w:rsidRDefault="008F4D94" w:rsidP="008F4D94">
      <w:r>
        <w:t>5.49</w:t>
      </w:r>
      <w:r w:rsidRPr="00140BB6">
        <w:t>.2.</w:t>
      </w:r>
      <w:r>
        <w:t>1</w:t>
      </w:r>
      <w:r w:rsidRPr="00140BB6">
        <w:t>.2-</w:t>
      </w:r>
      <w:r>
        <w:t>2</w:t>
      </w:r>
      <w:r w:rsidRPr="00140BB6">
        <w:t xml:space="preserve"> provides the two UL band with one band, along with 2CC intra-band uplink CA triple beat products into band n</w:t>
      </w:r>
      <w:r>
        <w:t>41</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64AC5B80" w14:textId="77777777" w:rsidR="008F4D94" w:rsidRPr="00140BB6" w:rsidRDefault="008F4D94" w:rsidP="008F4D94">
      <w:pPr>
        <w:pStyle w:val="TH"/>
      </w:pPr>
      <w:r w:rsidRPr="00140BB6">
        <w:t xml:space="preserve">Table </w:t>
      </w:r>
      <w:r>
        <w:t>5.49</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8F4D94" w14:paraId="32664DC2"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F3CCE"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0C759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508EC8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5F25800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C1E21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E0B8BA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5BF99D2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120F857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87FEFF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8F5CF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ACF69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CD03A" w14:textId="77777777" w:rsidR="008F4D94" w:rsidRDefault="008F4D94" w:rsidP="00190399">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94D24F4" w14:textId="77777777" w:rsidR="008F4D94" w:rsidRDefault="008F4D94" w:rsidP="00190399">
            <w:pPr>
              <w:spacing w:after="0"/>
              <w:jc w:val="center"/>
              <w:rPr>
                <w:color w:val="000000"/>
                <w:sz w:val="18"/>
                <w:szCs w:val="18"/>
              </w:rPr>
            </w:pPr>
            <w:r>
              <w:rPr>
                <w:color w:val="000000"/>
                <w:sz w:val="18"/>
                <w:szCs w:val="18"/>
              </w:rPr>
              <w:t>3300-3800</w:t>
            </w:r>
          </w:p>
        </w:tc>
      </w:tr>
      <w:tr w:rsidR="008F4D94" w14:paraId="3AAE61A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F202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B1C552" w14:textId="77777777" w:rsidR="008F4D94" w:rsidRDefault="008F4D94" w:rsidP="00190399">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FEBC1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26BBFE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513C1B5D"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EE42D5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2AD146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4F3FE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F72454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5DD862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71C20048" w14:textId="77777777" w:rsidTr="00190399">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9F29AA7" w14:textId="77777777" w:rsidR="008F4D94" w:rsidRDefault="008F4D94" w:rsidP="00190399">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B23A04E" w14:textId="77777777" w:rsidR="008F4D94" w:rsidRDefault="008F4D94" w:rsidP="00190399">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0C9AD8C"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413AC33" w14:textId="77777777" w:rsidR="008F4D94" w:rsidRDefault="008F4D94" w:rsidP="00190399">
            <w:pPr>
              <w:spacing w:after="0"/>
              <w:jc w:val="center"/>
              <w:rPr>
                <w:color w:val="000000"/>
                <w:sz w:val="18"/>
                <w:szCs w:val="18"/>
              </w:rPr>
            </w:pPr>
            <w:r>
              <w:rPr>
                <w:color w:val="000000"/>
                <w:sz w:val="18"/>
                <w:szCs w:val="18"/>
              </w:rPr>
              <w:t>0 -200</w:t>
            </w:r>
          </w:p>
        </w:tc>
      </w:tr>
      <w:tr w:rsidR="008F4D94" w14:paraId="600EFEF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91CF9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6D6341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29A2F5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5016677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68CBBD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30DF92A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5958F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B633BA" w14:textId="77777777" w:rsidR="008F4D94" w:rsidRDefault="008F4D94" w:rsidP="00190399">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EB2B0E" w14:textId="77777777" w:rsidR="008F4D94" w:rsidRDefault="008F4D94" w:rsidP="00190399">
            <w:pPr>
              <w:spacing w:after="0"/>
              <w:jc w:val="center"/>
              <w:rPr>
                <w:color w:val="000000"/>
                <w:sz w:val="18"/>
                <w:szCs w:val="18"/>
              </w:rPr>
            </w:pPr>
            <w:r>
              <w:rPr>
                <w:color w:val="000000"/>
                <w:sz w:val="18"/>
                <w:szCs w:val="18"/>
              </w:rPr>
              <w:t>698-898</w:t>
            </w:r>
          </w:p>
        </w:tc>
      </w:tr>
      <w:tr w:rsidR="008F4D94" w14:paraId="77DE5F4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0AC17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3AD3BDE" w14:textId="77777777" w:rsidR="008F4D94" w:rsidRDefault="008F4D94" w:rsidP="00190399">
            <w:pPr>
              <w:spacing w:after="0"/>
              <w:rPr>
                <w:i/>
                <w:iCs/>
                <w:color w:val="FF0000"/>
              </w:rPr>
            </w:pPr>
            <w:r>
              <w:rPr>
                <w:i/>
                <w:iCs/>
                <w:color w:val="FF0000"/>
              </w:rPr>
              <w:t>There is no overlap</w:t>
            </w:r>
          </w:p>
        </w:tc>
      </w:tr>
      <w:tr w:rsidR="008F4D94" w14:paraId="7B94B68D"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28F935E1" w14:textId="77777777" w:rsidR="008F4D94" w:rsidRDefault="008F4D94" w:rsidP="00190399">
            <w:pPr>
              <w:spacing w:after="0"/>
              <w:ind w:left="-671"/>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132C39CF" w14:textId="77777777" w:rsidR="008F4D94" w:rsidRDefault="008F4D94" w:rsidP="008F4D94">
      <w:pPr>
        <w:pStyle w:val="41"/>
      </w:pPr>
    </w:p>
    <w:p w14:paraId="22B273F9" w14:textId="77777777" w:rsidR="008F4D94" w:rsidRPr="00AB69C8" w:rsidRDefault="008F4D94" w:rsidP="008F4D94">
      <w:pPr>
        <w:pStyle w:val="41"/>
      </w:pPr>
      <w:bookmarkStart w:id="590" w:name="_Toc180420772"/>
      <w:r>
        <w:t>5.49</w:t>
      </w:r>
      <w:r w:rsidRPr="00AB69C8">
        <w:t>.2.</w:t>
      </w:r>
      <w:r>
        <w:t>2</w:t>
      </w:r>
      <w:r w:rsidRPr="00AB69C8">
        <w:tab/>
        <w:t>REFSENS requirements</w:t>
      </w:r>
      <w:bookmarkEnd w:id="590"/>
    </w:p>
    <w:p w14:paraId="3317CCA8" w14:textId="77777777" w:rsidR="008F4D94" w:rsidRPr="00057F51" w:rsidRDefault="008F4D94" w:rsidP="008F4D94">
      <w:pPr>
        <w:rPr>
          <w:lang w:val="en-US" w:eastAsia="zh-CN"/>
        </w:rPr>
      </w:pPr>
      <w:r w:rsidRPr="00057F51">
        <w:rPr>
          <w:lang w:val="en-US" w:eastAsia="zh-CN"/>
        </w:rPr>
        <w:t xml:space="preserve">There </w:t>
      </w:r>
      <w:r>
        <w:rPr>
          <w:lang w:val="en-US" w:eastAsia="zh-CN"/>
        </w:rPr>
        <w:t>are</w:t>
      </w:r>
      <w:r w:rsidRPr="00057F51">
        <w:rPr>
          <w:lang w:val="en-US" w:eastAsia="zh-CN"/>
        </w:rPr>
        <w:t xml:space="preserve"> no additional Refsens requirements</w:t>
      </w:r>
      <w:r>
        <w:rPr>
          <w:lang w:val="en-US" w:eastAsia="zh-CN"/>
        </w:rPr>
        <w:t>.</w:t>
      </w:r>
    </w:p>
    <w:p w14:paraId="33132186" w14:textId="77777777" w:rsidR="008F4D94" w:rsidRPr="00805D19" w:rsidRDefault="008F4D94" w:rsidP="008F4D94">
      <w:pPr>
        <w:rPr>
          <w:color w:val="0070C0"/>
          <w:lang w:val="en-US"/>
        </w:rPr>
      </w:pPr>
    </w:p>
    <w:p w14:paraId="7FF9D902" w14:textId="77777777" w:rsidR="008F4D94" w:rsidRDefault="008F4D94" w:rsidP="008F4D94">
      <w:pPr>
        <w:pStyle w:val="21"/>
      </w:pPr>
      <w:bookmarkStart w:id="591" w:name="_Toc180420773"/>
      <w:r>
        <w:t>5.50</w:t>
      </w:r>
      <w:r>
        <w:tab/>
        <w:t>CA_n8-n41-n78</w:t>
      </w:r>
      <w:bookmarkEnd w:id="591"/>
    </w:p>
    <w:p w14:paraId="2F071EEF" w14:textId="77777777" w:rsidR="008F4D94" w:rsidRDefault="008F4D94" w:rsidP="008F4D94">
      <w:pPr>
        <w:pStyle w:val="31"/>
        <w:rPr>
          <w:rFonts w:cs="Arial"/>
          <w:szCs w:val="28"/>
          <w:lang w:val="en-US" w:eastAsia="zh-CN"/>
        </w:rPr>
      </w:pPr>
      <w:bookmarkStart w:id="592" w:name="_Toc180420774"/>
      <w:r>
        <w:t>5.50.1</w:t>
      </w:r>
      <w:r>
        <w:tab/>
      </w:r>
      <w:r>
        <w:rPr>
          <w:rFonts w:cs="Arial"/>
          <w:szCs w:val="28"/>
          <w:lang w:val="en-US" w:eastAsia="zh-CN"/>
        </w:rPr>
        <w:t>Common for 1 band UL and 2 bands UL CA</w:t>
      </w:r>
      <w:bookmarkEnd w:id="592"/>
    </w:p>
    <w:p w14:paraId="3F3A7E62" w14:textId="77777777" w:rsidR="008F4D94" w:rsidRDefault="008F4D94" w:rsidP="008F4D94">
      <w:pPr>
        <w:pStyle w:val="41"/>
      </w:pPr>
      <w:bookmarkStart w:id="593" w:name="_Toc180420775"/>
      <w:r>
        <w:t>5.50.1.1</w:t>
      </w:r>
      <w:r>
        <w:tab/>
      </w:r>
      <w:r>
        <w:rPr>
          <w:rFonts w:cs="Arial"/>
          <w:lang w:eastAsia="zh-CN"/>
        </w:rPr>
        <w:t>Operating bands for CA</w:t>
      </w:r>
      <w:bookmarkEnd w:id="593"/>
    </w:p>
    <w:p w14:paraId="420F3AFC" w14:textId="77777777" w:rsidR="008F4D94" w:rsidRDefault="008F4D94" w:rsidP="008F4D94">
      <w:pPr>
        <w:pStyle w:val="TH"/>
        <w:rPr>
          <w:lang w:val="en-US"/>
        </w:rPr>
      </w:pPr>
      <w:r>
        <w:rPr>
          <w:rFonts w:cs="Arial"/>
        </w:rPr>
        <w:t xml:space="preserve">Table </w:t>
      </w:r>
      <w:r>
        <w:rPr>
          <w:rFonts w:cs="Arial" w:hint="eastAsia"/>
          <w:lang w:val="en-US" w:eastAsia="zh-CN"/>
        </w:rPr>
        <w:t>5.50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EA02329"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6B707"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2B86D7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84B897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4E4F53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A9388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71B01E"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7E28A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6EB03A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70F9291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CC79D99"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E9AA11"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62E3C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6C170B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160F1C91" w14:textId="77777777" w:rsidR="008F4D94" w:rsidRDefault="008F4D94" w:rsidP="00190399">
            <w:pPr>
              <w:spacing w:after="0"/>
              <w:rPr>
                <w:rFonts w:ascii="Aptos Narrow" w:hAnsi="Aptos Narrow"/>
                <w:color w:val="000000"/>
                <w:sz w:val="22"/>
                <w:szCs w:val="22"/>
              </w:rPr>
            </w:pPr>
            <w:r>
              <w:rPr>
                <w:rFonts w:ascii="Aptos Narrow" w:hAnsi="Aptos Narrow"/>
                <w:color w:val="000000"/>
                <w:sz w:val="22"/>
                <w:szCs w:val="22"/>
              </w:rPr>
              <w:t> </w:t>
            </w:r>
          </w:p>
        </w:tc>
      </w:tr>
      <w:tr w:rsidR="008F4D94" w14:paraId="7582BEB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5D5E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221B677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105D1FC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5F986C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046350A"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DA9D5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4D3C56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2B4A2C8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579C3FB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6ABB3EA1"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6D92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9573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E807EA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288F2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2C5E9921" w14:textId="77777777" w:rsidR="008F4D94" w:rsidRDefault="008F4D94" w:rsidP="008F4D94">
      <w:pPr>
        <w:pStyle w:val="TH"/>
      </w:pPr>
    </w:p>
    <w:p w14:paraId="44255D61" w14:textId="77777777" w:rsidR="008F4D94" w:rsidRPr="005D2633" w:rsidRDefault="008F4D94" w:rsidP="008F4D94">
      <w:pPr>
        <w:pStyle w:val="41"/>
        <w:rPr>
          <w:rFonts w:cs="Arial"/>
          <w:lang w:eastAsia="zh-CN"/>
        </w:rPr>
      </w:pPr>
      <w:bookmarkStart w:id="594" w:name="_Toc180420776"/>
      <w:r>
        <w:rPr>
          <w:rFonts w:cs="Arial"/>
          <w:lang w:eastAsia="zh-CN"/>
        </w:rPr>
        <w:t>5.50</w:t>
      </w:r>
      <w:r w:rsidRPr="005D2633">
        <w:rPr>
          <w:rFonts w:cs="Arial"/>
          <w:lang w:eastAsia="zh-CN"/>
        </w:rPr>
        <w:t>.1.2</w:t>
      </w:r>
      <w:r w:rsidRPr="005D2633">
        <w:rPr>
          <w:rFonts w:cs="Arial"/>
          <w:lang w:eastAsia="zh-CN"/>
        </w:rPr>
        <w:tab/>
      </w:r>
      <w:r>
        <w:rPr>
          <w:rFonts w:cs="Arial"/>
          <w:lang w:eastAsia="zh-CN"/>
        </w:rPr>
        <w:t>Channel bandwidths per operating band for CA</w:t>
      </w:r>
      <w:bookmarkEnd w:id="594"/>
    </w:p>
    <w:p w14:paraId="687C3CA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593566B"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12F105C"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9A3C333"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066F4CF"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8CA4F13"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4484400"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3659E4D"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1C76EE61" w14:textId="77777777" w:rsidR="008F4D94" w:rsidRDefault="008F4D94" w:rsidP="00190399">
            <w:pPr>
              <w:pStyle w:val="TAH"/>
              <w:rPr>
                <w:szCs w:val="18"/>
                <w:lang w:val="en-US" w:eastAsia="zh-CN"/>
              </w:rPr>
            </w:pPr>
            <w:r>
              <w:t>Bandwidth combination set</w:t>
            </w:r>
          </w:p>
        </w:tc>
      </w:tr>
      <w:tr w:rsidR="008F4D94" w14:paraId="520ECDEE"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3A844BB4" w14:textId="77777777" w:rsidR="008F4D94" w:rsidRDefault="008F4D94" w:rsidP="00190399">
            <w:pPr>
              <w:pStyle w:val="TAC"/>
              <w:rPr>
                <w:rFonts w:eastAsia="宋体" w:cs="Arial"/>
                <w:szCs w:val="18"/>
                <w:lang w:val="en-US" w:eastAsia="zh-CN"/>
              </w:rPr>
            </w:pPr>
            <w:r>
              <w:rPr>
                <w:rFonts w:eastAsia="宋体" w:cs="Arial"/>
                <w:szCs w:val="18"/>
                <w:lang w:val="en-US" w:eastAsia="zh-CN"/>
              </w:rPr>
              <w:t>CA_n8A-n41A-n78A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058F982" w14:textId="77777777" w:rsidR="008F4D94" w:rsidRPr="00E34217" w:rsidRDefault="008F4D94" w:rsidP="00190399">
            <w:pPr>
              <w:pStyle w:val="TAC"/>
              <w:rPr>
                <w:rFonts w:eastAsia="宋体" w:cs="Arial"/>
                <w:szCs w:val="18"/>
                <w:lang w:val="en-US" w:eastAsia="zh-CN"/>
              </w:rPr>
            </w:pPr>
            <w:r w:rsidRPr="00E34217">
              <w:rPr>
                <w:rFonts w:eastAsia="宋体" w:cs="Arial"/>
                <w:szCs w:val="18"/>
                <w:lang w:val="en-US" w:eastAsia="zh-CN"/>
              </w:rPr>
              <w:t>CA_n8A-n41A</w:t>
            </w:r>
          </w:p>
          <w:p w14:paraId="70689DC8" w14:textId="77777777" w:rsidR="008F4D94" w:rsidRPr="00E34217" w:rsidRDefault="008F4D94" w:rsidP="00190399">
            <w:pPr>
              <w:pStyle w:val="TAC"/>
              <w:rPr>
                <w:rFonts w:eastAsia="宋体" w:cs="Arial"/>
                <w:szCs w:val="18"/>
                <w:lang w:val="en-US" w:eastAsia="zh-CN"/>
              </w:rPr>
            </w:pPr>
            <w:r w:rsidRPr="00E34217">
              <w:rPr>
                <w:rFonts w:eastAsia="宋体" w:cs="Arial"/>
                <w:szCs w:val="18"/>
                <w:lang w:val="en-US" w:eastAsia="zh-CN"/>
              </w:rPr>
              <w:t>CA_n8A-n78A</w:t>
            </w:r>
          </w:p>
          <w:p w14:paraId="7879EC47" w14:textId="77777777" w:rsidR="008F4D94" w:rsidRPr="00E34217" w:rsidRDefault="008F4D94" w:rsidP="00190399">
            <w:pPr>
              <w:pStyle w:val="TAC"/>
              <w:rPr>
                <w:rFonts w:eastAsia="宋体" w:cs="Arial"/>
                <w:szCs w:val="18"/>
                <w:lang w:val="en-US" w:eastAsia="zh-CN"/>
              </w:rPr>
            </w:pPr>
            <w:r w:rsidRPr="00E34217">
              <w:rPr>
                <w:rFonts w:eastAsia="宋体" w:cs="Arial"/>
                <w:szCs w:val="18"/>
                <w:lang w:val="en-US" w:eastAsia="zh-CN"/>
              </w:rPr>
              <w:t>CA_n41A-n78A</w:t>
            </w:r>
          </w:p>
        </w:tc>
        <w:tc>
          <w:tcPr>
            <w:tcW w:w="709" w:type="dxa"/>
            <w:tcBorders>
              <w:left w:val="single" w:sz="4" w:space="0" w:color="auto"/>
              <w:right w:val="single" w:sz="4" w:space="0" w:color="auto"/>
            </w:tcBorders>
            <w:vAlign w:val="center"/>
          </w:tcPr>
          <w:p w14:paraId="786A5A4C" w14:textId="77777777" w:rsidR="008F4D94" w:rsidRDefault="008F4D94" w:rsidP="00190399">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23171537" w14:textId="77777777" w:rsidR="008F4D94" w:rsidRPr="00E34217" w:rsidRDefault="008F4D94" w:rsidP="00190399">
            <w:pPr>
              <w:keepNext/>
              <w:keepLines/>
              <w:spacing w:after="0"/>
              <w:jc w:val="center"/>
              <w:textAlignment w:val="bottom"/>
              <w:rPr>
                <w:rStyle w:val="normaltextrun"/>
                <w:rFonts w:ascii="Arial" w:hAnsi="Arial" w:cs="Arial"/>
                <w:sz w:val="18"/>
                <w:szCs w:val="18"/>
                <w:lang w:val="en-US"/>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left w:val="single" w:sz="4" w:space="0" w:color="auto"/>
              <w:bottom w:val="nil"/>
              <w:right w:val="single" w:sz="4" w:space="0" w:color="auto"/>
            </w:tcBorders>
            <w:shd w:val="clear" w:color="auto" w:fill="auto"/>
            <w:vAlign w:val="center"/>
          </w:tcPr>
          <w:p w14:paraId="47959F58" w14:textId="77777777" w:rsidR="008F4D94" w:rsidRDefault="008F4D94" w:rsidP="00190399">
            <w:pPr>
              <w:pStyle w:val="TAC"/>
              <w:rPr>
                <w:rFonts w:cs="Arial"/>
                <w:szCs w:val="18"/>
                <w:lang w:val="en-US" w:eastAsia="zh-CN"/>
              </w:rPr>
            </w:pPr>
            <w:r>
              <w:rPr>
                <w:rFonts w:eastAsia="宋体" w:cs="Arial"/>
                <w:szCs w:val="18"/>
                <w:lang w:val="en-US" w:eastAsia="zh-CN" w:bidi="ar"/>
              </w:rPr>
              <w:t>4 and 5</w:t>
            </w:r>
          </w:p>
        </w:tc>
      </w:tr>
      <w:tr w:rsidR="008F4D94" w14:paraId="499761F2"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1CFF10EF" w14:textId="77777777" w:rsidR="008F4D94" w:rsidRDefault="008F4D94" w:rsidP="00190399">
            <w:pPr>
              <w:pStyle w:val="TAC"/>
              <w:rPr>
                <w:rFonts w:eastAsia="宋体"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3962C4" w14:textId="77777777" w:rsidR="008F4D94" w:rsidRPr="00E34217"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348EA6B0" w14:textId="77777777" w:rsidR="008F4D94"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5F9D6B3B" w14:textId="77777777" w:rsidR="008F4D94" w:rsidRPr="00E34217" w:rsidRDefault="008F4D94" w:rsidP="00190399">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35278EA0" w14:textId="77777777" w:rsidR="008F4D94" w:rsidRDefault="008F4D94" w:rsidP="00190399">
            <w:pPr>
              <w:pStyle w:val="TAC"/>
              <w:rPr>
                <w:rFonts w:cs="Arial"/>
                <w:szCs w:val="18"/>
                <w:lang w:val="en-US" w:eastAsia="zh-CN"/>
              </w:rPr>
            </w:pPr>
          </w:p>
        </w:tc>
      </w:tr>
      <w:tr w:rsidR="008F4D94" w14:paraId="515BC0D7"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F95683D" w14:textId="77777777" w:rsidR="008F4D94" w:rsidRDefault="008F4D94" w:rsidP="00190399">
            <w:pPr>
              <w:pStyle w:val="TAC"/>
              <w:rPr>
                <w:rFonts w:eastAsia="宋体"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1CCD882" w14:textId="77777777" w:rsidR="008F4D94" w:rsidRPr="00E34217" w:rsidRDefault="008F4D94" w:rsidP="00190399">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A9ABFBB"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DBA2DDE" w14:textId="77777777" w:rsidR="008F4D94" w:rsidRPr="00E34217" w:rsidRDefault="008F4D94" w:rsidP="00190399">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10,15,20,25,30,40,50,60,70,80,90,100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A7E7BAF" w14:textId="77777777" w:rsidR="008F4D94" w:rsidRDefault="008F4D94" w:rsidP="00190399">
            <w:pPr>
              <w:pStyle w:val="TAC"/>
              <w:rPr>
                <w:rFonts w:cs="Arial"/>
                <w:szCs w:val="18"/>
                <w:lang w:val="en-US" w:eastAsia="zh-CN"/>
              </w:rPr>
            </w:pPr>
          </w:p>
        </w:tc>
      </w:tr>
      <w:tr w:rsidR="008F4D94" w14:paraId="208F1EE2"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4801D0E5" w14:textId="77777777" w:rsidR="008F4D94" w:rsidRPr="00B00CBD" w:rsidRDefault="008F4D94" w:rsidP="00190399">
            <w:pPr>
              <w:pStyle w:val="TAC"/>
              <w:rPr>
                <w:rFonts w:eastAsia="宋体" w:cs="Arial"/>
                <w:szCs w:val="18"/>
                <w:lang w:val="en-US" w:eastAsia="zh-CN"/>
              </w:rPr>
            </w:pPr>
            <w:r>
              <w:rPr>
                <w:rFonts w:eastAsia="宋体" w:cs="Arial"/>
                <w:szCs w:val="18"/>
                <w:lang w:val="en-US" w:eastAsia="zh-CN"/>
              </w:rPr>
              <w:t>CA_n8A-n41A-n78C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7C466" w14:textId="77777777" w:rsidR="008F4D94" w:rsidRDefault="008F4D94" w:rsidP="00190399">
            <w:pPr>
              <w:pStyle w:val="TAC"/>
              <w:rPr>
                <w:rFonts w:eastAsia="宋体" w:cs="Arial"/>
                <w:szCs w:val="18"/>
                <w:lang w:val="en-US" w:eastAsia="zh-CN"/>
              </w:rPr>
            </w:pPr>
            <w:r>
              <w:rPr>
                <w:rFonts w:eastAsia="宋体" w:cs="Arial"/>
                <w:szCs w:val="18"/>
                <w:lang w:val="en-US" w:eastAsia="zh-CN"/>
              </w:rPr>
              <w:t>CA_n78C</w:t>
            </w:r>
          </w:p>
          <w:p w14:paraId="0CF6436A" w14:textId="77777777" w:rsidR="008F4D94" w:rsidRPr="00E34217" w:rsidRDefault="008F4D94" w:rsidP="00190399">
            <w:pPr>
              <w:pStyle w:val="TAC"/>
              <w:rPr>
                <w:rFonts w:eastAsia="宋体" w:cs="Arial"/>
                <w:szCs w:val="18"/>
                <w:lang w:val="en-US" w:eastAsia="zh-CN"/>
              </w:rPr>
            </w:pPr>
            <w:r w:rsidRPr="00E34217">
              <w:rPr>
                <w:rFonts w:eastAsia="宋体" w:cs="Arial"/>
                <w:szCs w:val="18"/>
                <w:lang w:val="en-US" w:eastAsia="zh-CN"/>
              </w:rPr>
              <w:t>CA_n8A-n41A</w:t>
            </w:r>
          </w:p>
          <w:p w14:paraId="5E85027D" w14:textId="77777777" w:rsidR="008F4D94" w:rsidRPr="00E34217" w:rsidRDefault="008F4D94" w:rsidP="00190399">
            <w:pPr>
              <w:pStyle w:val="TAC"/>
              <w:rPr>
                <w:rFonts w:eastAsia="宋体" w:cs="Arial"/>
                <w:szCs w:val="18"/>
                <w:lang w:val="en-US" w:eastAsia="zh-CN"/>
              </w:rPr>
            </w:pPr>
            <w:r w:rsidRPr="00E34217">
              <w:rPr>
                <w:rFonts w:eastAsia="宋体" w:cs="Arial"/>
                <w:szCs w:val="18"/>
                <w:lang w:val="en-US" w:eastAsia="zh-CN"/>
              </w:rPr>
              <w:t>CA_n8A-n78A</w:t>
            </w:r>
          </w:p>
          <w:p w14:paraId="2FBD4C1A" w14:textId="77777777" w:rsidR="008F4D94" w:rsidRPr="00E34217" w:rsidRDefault="008F4D94" w:rsidP="00190399">
            <w:pPr>
              <w:pStyle w:val="TAC"/>
              <w:rPr>
                <w:rFonts w:eastAsia="宋体" w:cs="Arial"/>
                <w:szCs w:val="18"/>
                <w:lang w:val="en-US" w:eastAsia="zh-CN"/>
              </w:rPr>
            </w:pPr>
            <w:r w:rsidRPr="00E34217">
              <w:rPr>
                <w:rFonts w:eastAsia="宋体" w:cs="Arial"/>
                <w:szCs w:val="18"/>
                <w:lang w:val="en-US" w:eastAsia="zh-CN"/>
              </w:rPr>
              <w:t>CA_n8A-n78C</w:t>
            </w:r>
          </w:p>
          <w:p w14:paraId="0C1D615B" w14:textId="77777777" w:rsidR="008F4D94" w:rsidRPr="00E34217" w:rsidRDefault="008F4D94" w:rsidP="00190399">
            <w:pPr>
              <w:pStyle w:val="TAC"/>
              <w:rPr>
                <w:rFonts w:eastAsia="宋体" w:cs="Arial"/>
                <w:szCs w:val="18"/>
                <w:lang w:val="en-US" w:eastAsia="zh-CN"/>
              </w:rPr>
            </w:pPr>
            <w:r w:rsidRPr="00E34217">
              <w:rPr>
                <w:rFonts w:eastAsia="宋体" w:cs="Arial"/>
                <w:szCs w:val="18"/>
                <w:lang w:val="en-US" w:eastAsia="zh-CN"/>
              </w:rPr>
              <w:t>CA_n41A-n78A</w:t>
            </w:r>
          </w:p>
          <w:p w14:paraId="5E2CA6B7" w14:textId="77777777" w:rsidR="008F4D94" w:rsidRPr="00B00CBD" w:rsidRDefault="008F4D94" w:rsidP="00190399">
            <w:pPr>
              <w:pStyle w:val="TAC"/>
              <w:rPr>
                <w:rFonts w:eastAsia="宋体" w:cs="Arial"/>
                <w:szCs w:val="18"/>
                <w:lang w:val="en-US" w:eastAsia="zh-CN"/>
              </w:rPr>
            </w:pPr>
            <w:r w:rsidRPr="00E34217">
              <w:rPr>
                <w:rFonts w:eastAsia="宋体" w:cs="Arial"/>
                <w:szCs w:val="18"/>
                <w:lang w:val="en-US" w:eastAsia="zh-CN"/>
              </w:rPr>
              <w:t>CA_n41A-n78C</w:t>
            </w:r>
          </w:p>
        </w:tc>
        <w:tc>
          <w:tcPr>
            <w:tcW w:w="709" w:type="dxa"/>
            <w:tcBorders>
              <w:left w:val="single" w:sz="4" w:space="0" w:color="auto"/>
              <w:right w:val="single" w:sz="4" w:space="0" w:color="auto"/>
            </w:tcBorders>
            <w:vAlign w:val="center"/>
          </w:tcPr>
          <w:p w14:paraId="72049F55" w14:textId="77777777" w:rsidR="008F4D94" w:rsidRPr="00B00CBD" w:rsidRDefault="008F4D94" w:rsidP="00190399">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36616C73" w14:textId="77777777" w:rsidR="008F4D94" w:rsidRPr="00E34217" w:rsidRDefault="008F4D94" w:rsidP="00190399">
            <w:pPr>
              <w:keepNext/>
              <w:keepLines/>
              <w:spacing w:after="0"/>
              <w:jc w:val="center"/>
              <w:textAlignment w:val="bottom"/>
              <w:rPr>
                <w:rFonts w:ascii="Arial" w:hAnsi="Arial" w:cs="Arial"/>
                <w:sz w:val="18"/>
                <w:szCs w:val="18"/>
                <w:lang w:val="en-US" w:eastAsia="zh-CN"/>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top w:val="single" w:sz="4" w:space="0" w:color="auto"/>
              <w:left w:val="single" w:sz="4" w:space="0" w:color="auto"/>
              <w:bottom w:val="nil"/>
              <w:right w:val="single" w:sz="4" w:space="0" w:color="auto"/>
            </w:tcBorders>
            <w:shd w:val="clear" w:color="auto" w:fill="auto"/>
            <w:vAlign w:val="center"/>
          </w:tcPr>
          <w:p w14:paraId="528A5942" w14:textId="77777777" w:rsidR="008F4D94" w:rsidRPr="00B00CBD" w:rsidRDefault="008F4D94" w:rsidP="00190399">
            <w:pPr>
              <w:pStyle w:val="TAC"/>
              <w:rPr>
                <w:rFonts w:cs="Arial"/>
                <w:szCs w:val="18"/>
                <w:lang w:val="en-US" w:eastAsia="zh-CN"/>
              </w:rPr>
            </w:pPr>
            <w:r>
              <w:rPr>
                <w:rFonts w:eastAsia="宋体" w:cs="Arial"/>
                <w:szCs w:val="18"/>
                <w:lang w:val="en-US" w:eastAsia="zh-CN" w:bidi="ar"/>
              </w:rPr>
              <w:t>4 and 5</w:t>
            </w:r>
          </w:p>
        </w:tc>
      </w:tr>
      <w:tr w:rsidR="008F4D94" w14:paraId="55DF6EB1"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2DA078C7"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46385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0ED5254"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B7C34BC" w14:textId="77777777" w:rsidR="008F4D94" w:rsidRPr="00E34217"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76FFFED0" w14:textId="77777777" w:rsidR="008F4D94" w:rsidRPr="00B00CBD" w:rsidRDefault="008F4D94" w:rsidP="00190399">
            <w:pPr>
              <w:pStyle w:val="TAC"/>
              <w:rPr>
                <w:rFonts w:cs="Arial"/>
                <w:szCs w:val="18"/>
                <w:lang w:val="en-US" w:eastAsia="zh-CN"/>
              </w:rPr>
            </w:pPr>
          </w:p>
        </w:tc>
      </w:tr>
      <w:tr w:rsidR="008F4D94" w14:paraId="46FAC446"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7A66353"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53D5DF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E4B900B"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3E1EDBC"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D6A02D0" w14:textId="77777777" w:rsidR="008F4D94" w:rsidRPr="00B00CBD" w:rsidRDefault="008F4D94" w:rsidP="00190399">
            <w:pPr>
              <w:pStyle w:val="TAC"/>
              <w:rPr>
                <w:rFonts w:cs="Arial"/>
                <w:szCs w:val="18"/>
                <w:lang w:val="en-US" w:eastAsia="zh-CN"/>
              </w:rPr>
            </w:pPr>
          </w:p>
        </w:tc>
      </w:tr>
    </w:tbl>
    <w:p w14:paraId="1D487BB0" w14:textId="77777777" w:rsidR="008F4D94" w:rsidRDefault="008F4D94" w:rsidP="008F4D94">
      <w:pPr>
        <w:pStyle w:val="41"/>
        <w:rPr>
          <w:rFonts w:cs="Arial"/>
          <w:lang w:eastAsia="zh-CN"/>
        </w:rPr>
      </w:pPr>
    </w:p>
    <w:p w14:paraId="00BDC2A4" w14:textId="77777777" w:rsidR="008F4D94" w:rsidRDefault="008F4D94" w:rsidP="008F4D94">
      <w:pPr>
        <w:pStyle w:val="41"/>
        <w:rPr>
          <w:rFonts w:cs="Arial"/>
          <w:szCs w:val="22"/>
          <w:lang w:val="en-US" w:eastAsia="zh-CN"/>
        </w:rPr>
      </w:pPr>
      <w:bookmarkStart w:id="595" w:name="_Toc180420777"/>
      <w:r>
        <w:rPr>
          <w:rFonts w:cs="Arial"/>
          <w:lang w:eastAsia="zh-CN"/>
        </w:rPr>
        <w:t>5.50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95"/>
    </w:p>
    <w:p w14:paraId="0AE0CDCC" w14:textId="77777777" w:rsidR="008F4D94" w:rsidRDefault="008F4D94" w:rsidP="008F4D94">
      <w:pPr>
        <w:keepNext/>
        <w:keepLines/>
      </w:pPr>
      <w:r>
        <w:t xml:space="preserve">For </w:t>
      </w:r>
      <w:r>
        <w:rPr>
          <w:lang w:val="en-US" w:eastAsia="zh-CN"/>
        </w:rPr>
        <w:t>CA</w:t>
      </w:r>
      <w:r>
        <w:rPr>
          <w:lang w:eastAsia="zh-CN"/>
        </w:rPr>
        <w:t>_</w:t>
      </w:r>
      <w:r>
        <w:rPr>
          <w:lang w:val="en-US" w:eastAsia="zh-CN"/>
        </w:rPr>
        <w:t>n8</w:t>
      </w:r>
      <w:r>
        <w:rPr>
          <w:lang w:eastAsia="ja-JP"/>
        </w:rPr>
        <w:t>-n41</w:t>
      </w:r>
      <w:r>
        <w:rPr>
          <w:lang w:val="en-US" w:eastAsia="zh-CN"/>
        </w:rPr>
        <w:t>-n78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they are not found in current fallback.</w:t>
      </w:r>
    </w:p>
    <w:p w14:paraId="6D43B1C5" w14:textId="77777777" w:rsidR="008F4D94" w:rsidRDefault="008F4D94" w:rsidP="008F4D94">
      <w:pPr>
        <w:pStyle w:val="TH"/>
      </w:pPr>
      <w:r>
        <w:t xml:space="preserve">Table </w:t>
      </w:r>
      <w:r>
        <w:rPr>
          <w:rFonts w:hint="eastAsia"/>
          <w:lang w:val="en-US" w:eastAsia="zh-CN"/>
        </w:rPr>
        <w:t>5.50</w:t>
      </w:r>
      <w:r>
        <w:t>.</w:t>
      </w:r>
      <w:r>
        <w:rPr>
          <w:lang w:val="en-US" w:eastAsia="zh-CN"/>
        </w:rPr>
        <w:t>1.</w:t>
      </w:r>
      <w:r>
        <w:t>3</w:t>
      </w:r>
      <w:r>
        <w:rPr>
          <w:lang w:eastAsia="zh-CN"/>
        </w:rPr>
        <w:t>-</w:t>
      </w:r>
      <w:r>
        <w:t>1: ΔT</w:t>
      </w:r>
      <w:r>
        <w:rPr>
          <w:vertAlign w:val="subscript"/>
        </w:rPr>
        <w:t>IB</w:t>
      </w:r>
      <w:proofErr w:type="gramStart"/>
      <w:r>
        <w:rPr>
          <w:vertAlign w:val="subscript"/>
        </w:rPr>
        <w:t>,c</w:t>
      </w:r>
      <w:proofErr w:type="gramEnd"/>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E4A5FE1"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7D3C7"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C546F9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AA16B8C"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64D1B06" w14:textId="77777777" w:rsidR="008F4D94" w:rsidRDefault="008F4D94" w:rsidP="00190399">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712786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F840F5"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DA79D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CA_n8-n41-n78</w:t>
            </w:r>
          </w:p>
        </w:tc>
        <w:tc>
          <w:tcPr>
            <w:tcW w:w="1940" w:type="dxa"/>
            <w:tcBorders>
              <w:top w:val="nil"/>
              <w:left w:val="nil"/>
              <w:bottom w:val="single" w:sz="4" w:space="0" w:color="auto"/>
              <w:right w:val="single" w:sz="4" w:space="0" w:color="auto"/>
            </w:tcBorders>
            <w:shd w:val="clear" w:color="auto" w:fill="auto"/>
            <w:vAlign w:val="center"/>
            <w:hideMark/>
          </w:tcPr>
          <w:p w14:paraId="725E5176" w14:textId="77777777" w:rsidR="008F4D94" w:rsidRPr="00E34217" w:rsidRDefault="008F4D94" w:rsidP="00190399">
            <w:pPr>
              <w:spacing w:after="0"/>
              <w:jc w:val="center"/>
              <w:rPr>
                <w:rFonts w:ascii="Arial" w:hAnsi="Arial" w:cs="Arial"/>
                <w:color w:val="000000"/>
                <w:sz w:val="18"/>
                <w:szCs w:val="18"/>
              </w:rPr>
            </w:pPr>
            <w:r w:rsidRPr="00E34217">
              <w:rPr>
                <w:rFonts w:ascii="Arial" w:eastAsia="等线" w:hAnsi="Arial" w:cs="Arial"/>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27680358" w14:textId="77777777" w:rsidR="008F4D94" w:rsidRPr="00E34217" w:rsidRDefault="008F4D94" w:rsidP="00190399">
            <w:pPr>
              <w:spacing w:after="0"/>
              <w:jc w:val="center"/>
              <w:rPr>
                <w:rFonts w:ascii="Arial" w:hAnsi="Arial" w:cs="Arial"/>
                <w:color w:val="000000"/>
                <w:sz w:val="18"/>
                <w:szCs w:val="18"/>
              </w:rPr>
            </w:pPr>
            <w:r w:rsidRPr="00E34217">
              <w:rPr>
                <w:rFonts w:ascii="Arial" w:eastAsia="等线" w:hAnsi="Arial" w:cs="Arial"/>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5C551AF6" w14:textId="77777777" w:rsidR="008F4D94" w:rsidRPr="00E34217" w:rsidRDefault="008F4D94" w:rsidP="00190399">
            <w:pPr>
              <w:spacing w:after="0"/>
              <w:jc w:val="center"/>
              <w:rPr>
                <w:rFonts w:ascii="Arial" w:hAnsi="Arial" w:cs="Arial"/>
                <w:color w:val="000000"/>
                <w:sz w:val="18"/>
                <w:szCs w:val="18"/>
              </w:rPr>
            </w:pPr>
            <w:r w:rsidRPr="00E34217">
              <w:rPr>
                <w:rFonts w:ascii="Arial" w:eastAsia="等线" w:hAnsi="Arial" w:cs="Arial"/>
                <w:color w:val="000000"/>
                <w:sz w:val="18"/>
                <w:szCs w:val="18"/>
                <w:lang w:val="en-US" w:eastAsia="zh-CN"/>
              </w:rPr>
              <w:t>0.8</w:t>
            </w:r>
          </w:p>
        </w:tc>
      </w:tr>
      <w:tr w:rsidR="008F4D94" w14:paraId="62D527D3"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0DEEF"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665C1EA" w14:textId="77777777" w:rsidR="008F4D94" w:rsidRDefault="008F4D94" w:rsidP="008F4D94">
      <w:pPr>
        <w:pStyle w:val="TH"/>
        <w:spacing w:before="120" w:after="120"/>
        <w:rPr>
          <w:lang w:eastAsia="zh-CN"/>
        </w:rPr>
      </w:pPr>
      <w:r>
        <w:t xml:space="preserve">Table </w:t>
      </w:r>
      <w:r>
        <w:rPr>
          <w:lang w:val="en-US" w:eastAsia="zh-CN"/>
        </w:rPr>
        <w:t>5.50.1.</w:t>
      </w:r>
      <w:r>
        <w:t>3-2: ΔR</w:t>
      </w:r>
      <w:r>
        <w:rPr>
          <w:vertAlign w:val="subscript"/>
        </w:rPr>
        <w:t>IB</w:t>
      </w:r>
      <w:proofErr w:type="gramStart"/>
      <w:r>
        <w:rPr>
          <w:vertAlign w:val="subscript"/>
          <w:lang w:eastAsia="zh-CN"/>
        </w:rPr>
        <w:t>,c</w:t>
      </w:r>
      <w:proofErr w:type="gramEnd"/>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1C50F62"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F5F1"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03E0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F51E43"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EC0A60" w14:textId="77777777" w:rsidR="008F4D94" w:rsidRDefault="008F4D94" w:rsidP="00190399">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D56F4A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CB73CBD"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96B7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CA_n8-n41-n78</w:t>
            </w:r>
          </w:p>
        </w:tc>
        <w:tc>
          <w:tcPr>
            <w:tcW w:w="2040" w:type="dxa"/>
            <w:tcBorders>
              <w:top w:val="nil"/>
              <w:left w:val="nil"/>
              <w:bottom w:val="single" w:sz="4" w:space="0" w:color="auto"/>
              <w:right w:val="single" w:sz="4" w:space="0" w:color="auto"/>
            </w:tcBorders>
            <w:shd w:val="clear" w:color="auto" w:fill="auto"/>
            <w:vAlign w:val="center"/>
            <w:hideMark/>
          </w:tcPr>
          <w:p w14:paraId="120E3875" w14:textId="77777777" w:rsidR="008F4D94" w:rsidRPr="00E34217" w:rsidRDefault="008F4D94" w:rsidP="00190399">
            <w:pPr>
              <w:spacing w:after="0"/>
              <w:jc w:val="center"/>
              <w:rPr>
                <w:rFonts w:ascii="Arial" w:hAnsi="Arial" w:cs="Arial"/>
                <w:color w:val="000000"/>
                <w:sz w:val="18"/>
                <w:szCs w:val="18"/>
              </w:rPr>
            </w:pPr>
            <w:r w:rsidRPr="00E34217">
              <w:rPr>
                <w:rFonts w:ascii="Arial" w:hAnsi="Arial" w:cs="Arial"/>
                <w:color w:val="000000"/>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4698AC1B" w14:textId="77777777" w:rsidR="008F4D94" w:rsidRPr="00E34217" w:rsidRDefault="008F4D94" w:rsidP="00190399">
            <w:pPr>
              <w:spacing w:after="0"/>
              <w:jc w:val="center"/>
              <w:rPr>
                <w:rFonts w:ascii="Arial" w:hAnsi="Arial" w:cs="Arial"/>
                <w:color w:val="000000"/>
                <w:sz w:val="18"/>
                <w:szCs w:val="18"/>
              </w:rPr>
            </w:pPr>
            <w:r w:rsidRPr="00E34217">
              <w:rPr>
                <w:rFonts w:ascii="Arial" w:hAnsi="Arial" w:cs="Arial"/>
                <w:color w:val="000000"/>
                <w:sz w:val="18"/>
                <w:szCs w:val="18"/>
                <w:lang w:eastAsia="zh-CN"/>
              </w:rPr>
              <w:t>0.4</w:t>
            </w:r>
          </w:p>
        </w:tc>
        <w:tc>
          <w:tcPr>
            <w:tcW w:w="2100" w:type="dxa"/>
            <w:tcBorders>
              <w:top w:val="nil"/>
              <w:left w:val="nil"/>
              <w:bottom w:val="single" w:sz="4" w:space="0" w:color="auto"/>
              <w:right w:val="single" w:sz="4" w:space="0" w:color="auto"/>
            </w:tcBorders>
            <w:shd w:val="clear" w:color="auto" w:fill="auto"/>
            <w:vAlign w:val="center"/>
            <w:hideMark/>
          </w:tcPr>
          <w:p w14:paraId="6A0F6C36" w14:textId="77777777" w:rsidR="008F4D94" w:rsidRPr="00E34217" w:rsidRDefault="008F4D94" w:rsidP="00190399">
            <w:pPr>
              <w:spacing w:after="0"/>
              <w:jc w:val="center"/>
              <w:rPr>
                <w:rFonts w:ascii="Arial" w:hAnsi="Arial" w:cs="Arial"/>
                <w:color w:val="000000"/>
                <w:sz w:val="18"/>
                <w:szCs w:val="18"/>
              </w:rPr>
            </w:pPr>
            <w:r w:rsidRPr="00E34217">
              <w:rPr>
                <w:rFonts w:ascii="Arial" w:hAnsi="Arial" w:cs="Arial"/>
                <w:color w:val="000000"/>
                <w:sz w:val="18"/>
                <w:szCs w:val="18"/>
                <w:lang w:eastAsia="zh-CN"/>
              </w:rPr>
              <w:t>0.5</w:t>
            </w:r>
          </w:p>
        </w:tc>
      </w:tr>
      <w:tr w:rsidR="008F4D94" w14:paraId="019E0096"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A218CB"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w:t>
            </w:r>
            <w:proofErr w:type="gramStart"/>
            <w:r>
              <w:rPr>
                <w:rFonts w:ascii="Arial" w:hAnsi="Arial" w:cs="Arial"/>
                <w:color w:val="000000"/>
                <w:sz w:val="18"/>
                <w:szCs w:val="18"/>
                <w:vertAlign w:val="subscript"/>
              </w:rPr>
              <w:t>,c</w:t>
            </w:r>
            <w:proofErr w:type="gram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5892FFE" w14:textId="77777777" w:rsidR="008F4D94" w:rsidRPr="005D2633" w:rsidRDefault="008F4D94" w:rsidP="008F4D94">
      <w:pPr>
        <w:pStyle w:val="31"/>
        <w:rPr>
          <w:rFonts w:cs="Arial"/>
          <w:szCs w:val="28"/>
          <w:lang w:val="en-US" w:eastAsia="zh-CN"/>
        </w:rPr>
      </w:pPr>
      <w:bookmarkStart w:id="596" w:name="_Toc180420778"/>
      <w:r>
        <w:rPr>
          <w:rFonts w:cs="Arial"/>
          <w:szCs w:val="28"/>
          <w:lang w:val="en-US" w:eastAsia="zh-CN"/>
        </w:rPr>
        <w:t>5.50</w:t>
      </w:r>
      <w:r w:rsidRPr="005D2633">
        <w:rPr>
          <w:rFonts w:cs="Arial"/>
          <w:szCs w:val="28"/>
          <w:lang w:val="en-US" w:eastAsia="zh-CN"/>
        </w:rPr>
        <w:t>.2</w:t>
      </w:r>
      <w:r w:rsidRPr="005D2633">
        <w:rPr>
          <w:rFonts w:cs="Arial"/>
          <w:szCs w:val="28"/>
          <w:lang w:val="en-US" w:eastAsia="zh-CN"/>
        </w:rPr>
        <w:tab/>
        <w:t>Specific for 2 bands UL CA</w:t>
      </w:r>
      <w:bookmarkEnd w:id="596"/>
    </w:p>
    <w:p w14:paraId="1B02F147" w14:textId="77777777" w:rsidR="008F4D94" w:rsidRPr="00140BB6" w:rsidRDefault="008F4D94" w:rsidP="008F4D94">
      <w:pPr>
        <w:pStyle w:val="41"/>
      </w:pPr>
      <w:bookmarkStart w:id="597" w:name="_Toc180420779"/>
      <w:r>
        <w:t>5.50</w:t>
      </w:r>
      <w:r w:rsidRPr="00140BB6">
        <w:t>.2.1</w:t>
      </w:r>
      <w:r w:rsidRPr="00140BB6">
        <w:tab/>
        <w:t>UE co-existence studies</w:t>
      </w:r>
      <w:bookmarkEnd w:id="597"/>
    </w:p>
    <w:p w14:paraId="5AEEF324" w14:textId="77777777" w:rsidR="008F4D94" w:rsidRPr="00242348" w:rsidRDefault="008F4D94" w:rsidP="008F4D94">
      <w:pPr>
        <w:pStyle w:val="51"/>
        <w:rPr>
          <w:snapToGrid w:val="0"/>
        </w:rPr>
      </w:pPr>
      <w:bookmarkStart w:id="598" w:name="_Toc180420780"/>
      <w:r>
        <w:rPr>
          <w:rFonts w:hint="eastAsia"/>
          <w:snapToGrid w:val="0"/>
        </w:rPr>
        <w:t>5.50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98"/>
    </w:p>
    <w:p w14:paraId="1BF293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.1-1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4400D36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7C51250F"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3921"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92EA1B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CFEFE1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D658D2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BE49C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8045E1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07A42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30BDF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F377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32D50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2239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339DB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9B08A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8A7B62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1581 - 1810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03B49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3376 - 3605</w:t>
            </w:r>
          </w:p>
        </w:tc>
      </w:tr>
      <w:tr w:rsidR="008F4D94" w14:paraId="79AB58F3"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36F47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4D31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0E52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3C0F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F902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1FBA1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80687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34D01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930 - 666</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1FA59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4077 - 4500</w:t>
            </w:r>
          </w:p>
        </w:tc>
      </w:tr>
      <w:tr w:rsidR="008F4D94" w14:paraId="0A7F7AD9"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33E6D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2BAD0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9AE1F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DB2EB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9D3EC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AA42A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987CD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F961A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4256 - 4520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24039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5872 - 6295</w:t>
            </w:r>
          </w:p>
        </w:tc>
      </w:tr>
      <w:tr w:rsidR="008F4D94" w14:paraId="12D1FFA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B93C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F0F8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8C9E2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9C50B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1D4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F9355D"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A6D2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B4990A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50 - 249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3F7F0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6573 - 7190</w:t>
            </w:r>
          </w:p>
        </w:tc>
      </w:tr>
      <w:tr w:rsidR="008F4D94" w14:paraId="1531570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811A5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D12B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23C16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BFA5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20DA18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E404D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9AF53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3620 - 3162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1BE0689" w14:textId="77777777" w:rsidR="008F4D94" w:rsidRDefault="008F4D94" w:rsidP="00190399">
            <w:pPr>
              <w:spacing w:after="0"/>
              <w:rPr>
                <w:rFonts w:ascii="Arial" w:hAnsi="Arial" w:cs="Arial"/>
                <w:color w:val="000000"/>
                <w:sz w:val="18"/>
                <w:szCs w:val="18"/>
              </w:rPr>
            </w:pPr>
          </w:p>
        </w:tc>
      </w:tr>
      <w:tr w:rsidR="008F4D94" w14:paraId="0840336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A266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A1563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75CA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762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E0EF1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145E4A"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0089D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9B43F3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5136 - 5435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E9F97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8368 - 8985</w:t>
            </w:r>
          </w:p>
        </w:tc>
      </w:tr>
      <w:tr w:rsidR="008F4D94" w14:paraId="701BA3F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213B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6B8E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56D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B6AD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E42182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E71A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B0A162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6752 - 7210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0119A8" w14:textId="77777777" w:rsidR="008F4D94" w:rsidRDefault="008F4D94" w:rsidP="00190399">
            <w:pPr>
              <w:spacing w:after="0"/>
              <w:rPr>
                <w:rFonts w:ascii="Arial" w:hAnsi="Arial" w:cs="Arial"/>
                <w:color w:val="000000"/>
                <w:sz w:val="18"/>
                <w:szCs w:val="18"/>
              </w:rPr>
            </w:pPr>
          </w:p>
        </w:tc>
      </w:tr>
      <w:tr w:rsidR="008F4D94" w14:paraId="1BBD492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A4522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F0636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2354D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79B8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A075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FC46E7"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ACEB6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D0E1F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9880 - 9069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7A402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1164 - 830</w:t>
            </w:r>
          </w:p>
        </w:tc>
      </w:tr>
      <w:tr w:rsidR="008F4D94" w14:paraId="49EFB97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38D5D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1B09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8F7B5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CDD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4695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225FB1"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A9F77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F86B0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6310 - 5658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32A64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2247 - 2740</w:t>
            </w:r>
          </w:p>
        </w:tc>
      </w:tr>
      <w:tr w:rsidR="008F4D94" w14:paraId="52E8BC4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BDD7F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13610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7DD66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81D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A0E1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C519A6A"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8B9FB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7C45D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10864 - 11675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F3E3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6016 - 6350</w:t>
            </w:r>
          </w:p>
        </w:tc>
      </w:tr>
      <w:tr w:rsidR="008F4D94" w14:paraId="1AA1957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9DD2C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AB5F3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710C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F8D7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AA1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1911B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EF2CA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90CE4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9248 - 9900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46117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7632 - 8125</w:t>
            </w:r>
          </w:p>
        </w:tc>
      </w:tr>
      <w:tr w:rsidR="008F4D94" w14:paraId="0E30CABA"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C9939D"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DDE923" w14:textId="77777777" w:rsidR="008F4D94" w:rsidRDefault="008F4D94" w:rsidP="008F4D94">
      <w:pPr>
        <w:pStyle w:val="TH"/>
        <w:rPr>
          <w:rFonts w:eastAsia="MS Mincho"/>
        </w:rPr>
      </w:pPr>
    </w:p>
    <w:p w14:paraId="5C45939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n78</w:t>
      </w:r>
      <w:r w:rsidRPr="00A76C0A">
        <w:rPr>
          <w:rFonts w:eastAsia="MS Mincho"/>
        </w:rPr>
        <w:t>A.</w:t>
      </w:r>
    </w:p>
    <w:p w14:paraId="743C0A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163CF28B"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2A00F"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E733A3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58C1C0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B1B20A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C0EC7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99F344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31796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0AC25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CDD1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ED018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60D3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E6149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A4DFD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2CB58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C647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4180 - 4715</w:t>
            </w:r>
          </w:p>
        </w:tc>
      </w:tr>
      <w:tr w:rsidR="008F4D94" w14:paraId="0239C95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B016D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69A60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325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943E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D217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0350D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EEEDA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1FAC4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2040 - 1470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203E5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5685 - 6720</w:t>
            </w:r>
          </w:p>
        </w:tc>
      </w:tr>
      <w:tr w:rsidR="008F4D94" w14:paraId="29DF5BD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41106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11F70D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39137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ACA5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6766C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28509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2A4E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0E6B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4383E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7480 - 8515</w:t>
            </w:r>
          </w:p>
        </w:tc>
      </w:tr>
      <w:tr w:rsidR="008F4D94" w14:paraId="149066C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A9A8A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B6B2D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F74B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1486D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8580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49CAC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C381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3A1E9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1160 - 555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B39AE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8985 - 10520</w:t>
            </w:r>
          </w:p>
        </w:tc>
      </w:tr>
      <w:tr w:rsidR="008F4D94" w14:paraId="6066280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F45B9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C6A143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960E3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AB5EF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53CFFE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1A84A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5F30D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5840 - 4770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E26B59" w14:textId="77777777" w:rsidR="008F4D94" w:rsidRDefault="008F4D94" w:rsidP="00190399">
            <w:pPr>
              <w:spacing w:after="0"/>
              <w:rPr>
                <w:rFonts w:ascii="Arial" w:hAnsi="Arial" w:cs="Arial"/>
                <w:color w:val="000000"/>
                <w:sz w:val="18"/>
                <w:szCs w:val="18"/>
              </w:rPr>
            </w:pPr>
          </w:p>
        </w:tc>
      </w:tr>
      <w:tr w:rsidR="008F4D94" w14:paraId="7870240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3177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090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ACFE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9CC6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71FF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4A661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2333B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83505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DEC2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10780 - 12315</w:t>
            </w:r>
          </w:p>
        </w:tc>
      </w:tr>
      <w:tr w:rsidR="008F4D94" w14:paraId="44546A1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3B883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E4F26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354C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C4A75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73471E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775BC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F09F16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7F217C" w14:textId="77777777" w:rsidR="008F4D94" w:rsidRDefault="008F4D94" w:rsidP="00190399">
            <w:pPr>
              <w:spacing w:after="0"/>
              <w:rPr>
                <w:rFonts w:ascii="Arial" w:hAnsi="Arial" w:cs="Arial"/>
                <w:color w:val="000000"/>
                <w:sz w:val="18"/>
                <w:szCs w:val="18"/>
              </w:rPr>
            </w:pPr>
          </w:p>
        </w:tc>
      </w:tr>
      <w:tr w:rsidR="008F4D94" w14:paraId="6F050DE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01AAC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501F0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6EBF4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AC058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5D72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343D4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F3DDB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8CA9B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14320 - 12285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589AB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360 - 280</w:t>
            </w:r>
          </w:p>
        </w:tc>
      </w:tr>
      <w:tr w:rsidR="008F4D94" w14:paraId="172F866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1F2AE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BE9C0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75129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56CE2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2F50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6DC5BE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430F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AB212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9640 - 8070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24624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3855 - 4960</w:t>
            </w:r>
          </w:p>
        </w:tc>
      </w:tr>
      <w:tr w:rsidR="008F4D94" w14:paraId="6066938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F43C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98EB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9D2F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2DDC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82F10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3784D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3796E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A4565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8FF85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6820 - 7460</w:t>
            </w:r>
          </w:p>
        </w:tc>
      </w:tr>
      <w:tr w:rsidR="008F4D94" w14:paraId="3060D1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F0E8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723BE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5DC8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E95F8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01C7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6947D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57D0B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EF605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64FAB3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9240 - 10345</w:t>
            </w:r>
          </w:p>
        </w:tc>
      </w:tr>
      <w:tr w:rsidR="008F4D94" w14:paraId="0C19EB56"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F690B3"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9660095" w14:textId="77777777" w:rsidR="008F4D94" w:rsidRDefault="008F4D94" w:rsidP="008F4D94">
      <w:pPr>
        <w:pStyle w:val="TH"/>
        <w:rPr>
          <w:rFonts w:eastAsia="MS Mincho"/>
        </w:rPr>
      </w:pPr>
    </w:p>
    <w:p w14:paraId="393132C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2F754C7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3013B5D4"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3598"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88EE6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2F75C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DC65D9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E020F5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3BA84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33607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08253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87CE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A74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4D1C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9A86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B454D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2663F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610 - 1304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D4C6C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5796 - 6490</w:t>
            </w:r>
          </w:p>
        </w:tc>
      </w:tr>
      <w:tr w:rsidR="008F4D94" w14:paraId="49E6533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1EBD3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4E484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38203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38B5F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A8E8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2FFE1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3E19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C1371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1192 - 2080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46A544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3910 - 5104</w:t>
            </w:r>
          </w:p>
        </w:tc>
      </w:tr>
      <w:tr w:rsidR="008F4D94" w14:paraId="46A2863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345B9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AAFE3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E71A3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65E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C89FA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5D46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4BC8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4C2911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8292 - 9180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4502B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9096 - 10290</w:t>
            </w:r>
          </w:p>
        </w:tc>
      </w:tr>
      <w:tr w:rsidR="008F4D94" w14:paraId="2345D5B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32A73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46F35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F1B6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E916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4D51B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0D84D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25AD3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2227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3688 - 4770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A11E2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7210 - 8904</w:t>
            </w:r>
          </w:p>
        </w:tc>
      </w:tr>
      <w:tr w:rsidR="008F4D94" w14:paraId="110C766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AF314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0281E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3F5B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9603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858CBF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27494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32E5E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2608 - 1220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7ABE40E" w14:textId="77777777" w:rsidR="008F4D94" w:rsidRDefault="008F4D94" w:rsidP="00190399">
            <w:pPr>
              <w:spacing w:after="0"/>
              <w:rPr>
                <w:rFonts w:ascii="Arial" w:hAnsi="Arial" w:cs="Arial"/>
                <w:color w:val="000000"/>
                <w:sz w:val="18"/>
                <w:szCs w:val="18"/>
              </w:rPr>
            </w:pPr>
          </w:p>
        </w:tc>
      </w:tr>
      <w:tr w:rsidR="008F4D94" w14:paraId="6864706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94DB1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A66C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A523A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56E44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7FC99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CBE1E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38159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A2738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10788 - 11870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75BD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12396 - 14090</w:t>
            </w:r>
          </w:p>
        </w:tc>
      </w:tr>
      <w:tr w:rsidR="008F4D94" w14:paraId="0D44E33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A5889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75316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58A6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CB2B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6FDC24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CDD52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178120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11592 - 12980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6585D3D" w14:textId="77777777" w:rsidR="008F4D94" w:rsidRDefault="008F4D94" w:rsidP="00190399">
            <w:pPr>
              <w:spacing w:after="0"/>
              <w:rPr>
                <w:rFonts w:ascii="Arial" w:hAnsi="Arial" w:cs="Arial"/>
                <w:color w:val="000000"/>
                <w:sz w:val="18"/>
                <w:szCs w:val="18"/>
              </w:rPr>
            </w:pPr>
          </w:p>
        </w:tc>
      </w:tr>
      <w:tr w:rsidR="008F4D94" w14:paraId="5E6D20C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1304D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ACBCD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D541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463D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A3F14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4304A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8EDA7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5FEA3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12704 - 10510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8F16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7460 - 6184</w:t>
            </w:r>
          </w:p>
        </w:tc>
      </w:tr>
      <w:tr w:rsidR="008F4D94" w14:paraId="2BC6041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6E9B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0FEF6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6606D4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4C35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2BA9A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BC0EB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75C7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C31BF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6408 - 4520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14D1A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1470 - 112</w:t>
            </w:r>
          </w:p>
        </w:tc>
      </w:tr>
      <w:tr w:rsidR="008F4D94" w14:paraId="3B34F26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8C957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4E9E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2AD4E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366B4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BE2F9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EC2AD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44098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22E24A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15696 - 17890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4220A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13284 - 14560</w:t>
            </w:r>
          </w:p>
        </w:tc>
      </w:tr>
      <w:tr w:rsidR="008F4D94" w14:paraId="0004540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3386F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CC9E6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E66B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4C49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1573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7B958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84B4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C0CBCF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14892 - 16780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BA05C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14088 - 15670</w:t>
            </w:r>
          </w:p>
        </w:tc>
      </w:tr>
      <w:tr w:rsidR="008F4D94" w14:paraId="68225A87"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442C4" w14:textId="77777777" w:rsidR="008F4D94" w:rsidRDefault="008F4D94" w:rsidP="00190399">
            <w:pPr>
              <w:spacing w:after="0"/>
              <w:rPr>
                <w:rFonts w:ascii="Arial" w:hAnsi="Arial" w:cs="Arial"/>
                <w:color w:val="000000"/>
                <w:sz w:val="18"/>
                <w:szCs w:val="18"/>
              </w:rPr>
            </w:pPr>
            <w:proofErr w:type="gramStart"/>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8F7DAAB" w14:textId="77777777" w:rsidR="008F4D94" w:rsidRDefault="008F4D94" w:rsidP="008F4D94"/>
    <w:p w14:paraId="278C7BA2"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.1-1</w:t>
      </w:r>
      <w:r>
        <w:rPr>
          <w:rFonts w:eastAsia="MS Mincho"/>
        </w:rPr>
        <w:t xml:space="preserve"> there is IMD2 and IMD4 into band n78</w:t>
      </w:r>
    </w:p>
    <w:p w14:paraId="536FC174"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 there is IMD2 into band n41</w:t>
      </w:r>
    </w:p>
    <w:p w14:paraId="015D638C" w14:textId="77777777" w:rsidR="008F4D94" w:rsidRDefault="008F4D94" w:rsidP="008F4D94">
      <w:pPr>
        <w:rPr>
          <w:snapToGrid w:val="0"/>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 there is IMD2 and IMD5 into band n8</w:t>
      </w:r>
    </w:p>
    <w:p w14:paraId="76C0B49E" w14:textId="77777777" w:rsidR="008F4D94" w:rsidRDefault="008F4D94" w:rsidP="008F4D94">
      <w:pPr>
        <w:rPr>
          <w:snapToGrid w:val="0"/>
        </w:rPr>
      </w:pPr>
    </w:p>
    <w:p w14:paraId="59DE0B88" w14:textId="77777777" w:rsidR="008F4D94" w:rsidRPr="00242348" w:rsidRDefault="008F4D94" w:rsidP="008F4D94">
      <w:pPr>
        <w:pStyle w:val="51"/>
        <w:rPr>
          <w:snapToGrid w:val="0"/>
        </w:rPr>
      </w:pPr>
      <w:bookmarkStart w:id="599" w:name="_Toc180420781"/>
      <w:r>
        <w:rPr>
          <w:rFonts w:hint="eastAsia"/>
          <w:snapToGrid w:val="0"/>
        </w:rPr>
        <w:t>5.50</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99"/>
    </w:p>
    <w:p w14:paraId="366D48A2" w14:textId="77777777" w:rsidR="008F4D94" w:rsidRPr="00140BB6" w:rsidRDefault="008F4D94" w:rsidP="008F4D94">
      <w:r w:rsidRPr="00140BB6">
        <w:t xml:space="preserve">Table </w:t>
      </w:r>
      <w:r>
        <w:t>5.50</w:t>
      </w:r>
      <w:r w:rsidRPr="00140BB6">
        <w:t>.2.</w:t>
      </w:r>
      <w:r>
        <w:t>1</w:t>
      </w:r>
      <w:r w:rsidRPr="00140BB6">
        <w:t>.2-1 provides the two UL band with one band, along with 2CC intra-band uplink CA triple beat products into band n</w:t>
      </w:r>
      <w:r>
        <w:t>41</w:t>
      </w:r>
      <w:r w:rsidRPr="00140BB6">
        <w:t xml:space="preserve"> interference analysis for CA_n</w:t>
      </w:r>
      <w:r>
        <w:t>8</w:t>
      </w:r>
      <w:r w:rsidRPr="00140BB6">
        <w:t>A -n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19883BBB" w14:textId="77777777" w:rsidR="008F4D94" w:rsidRPr="00140BB6" w:rsidRDefault="008F4D94" w:rsidP="008F4D94">
      <w:pPr>
        <w:pStyle w:val="TH"/>
      </w:pPr>
      <w:r w:rsidRPr="00140BB6">
        <w:t xml:space="preserve">Table </w:t>
      </w:r>
      <w:r>
        <w:t>5.50</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59C5535D"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83659"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F9BDC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F1BBF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8F4D94" w14:paraId="1597F37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1C060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82116D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7874E73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7D79FB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616D93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2D00F7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64DA7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1D5807" w14:textId="77777777" w:rsidR="008F4D94" w:rsidRDefault="008F4D94" w:rsidP="00190399">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1C6CDC0" w14:textId="77777777" w:rsidR="008F4D94" w:rsidRDefault="008F4D94" w:rsidP="00190399">
            <w:pPr>
              <w:spacing w:after="0"/>
              <w:jc w:val="center"/>
              <w:rPr>
                <w:color w:val="000000"/>
                <w:sz w:val="18"/>
                <w:szCs w:val="18"/>
              </w:rPr>
            </w:pPr>
            <w:r>
              <w:rPr>
                <w:color w:val="000000"/>
                <w:sz w:val="18"/>
                <w:szCs w:val="18"/>
              </w:rPr>
              <w:t>3300-3800</w:t>
            </w:r>
          </w:p>
        </w:tc>
      </w:tr>
      <w:tr w:rsidR="008F4D94" w14:paraId="1CD11AC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EEEA3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9D14C2" w14:textId="77777777" w:rsidR="008F4D94" w:rsidRDefault="008F4D94" w:rsidP="00190399">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5F320DD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E4A20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137E03C9"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CFCD03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9CC56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F20214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EA98F6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9EEA6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75A55664"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463F8EE"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A51A42A"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913DA10"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9A18CD9" w14:textId="77777777" w:rsidR="008F4D94" w:rsidRDefault="008F4D94" w:rsidP="00190399">
            <w:pPr>
              <w:spacing w:after="0"/>
              <w:jc w:val="center"/>
              <w:rPr>
                <w:color w:val="000000"/>
                <w:sz w:val="18"/>
                <w:szCs w:val="18"/>
              </w:rPr>
            </w:pPr>
            <w:r>
              <w:rPr>
                <w:color w:val="000000"/>
                <w:sz w:val="18"/>
                <w:szCs w:val="18"/>
              </w:rPr>
              <w:t>0 -200</w:t>
            </w:r>
          </w:p>
        </w:tc>
      </w:tr>
      <w:tr w:rsidR="008F4D94" w14:paraId="57FB3C3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F03A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4F9A57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84DAB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6CBAF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F1E49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667043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40FF1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85EBCB" w14:textId="77777777" w:rsidR="008F4D94" w:rsidRDefault="008F4D94" w:rsidP="00190399">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0B3A28F" w14:textId="77777777" w:rsidR="008F4D94" w:rsidRDefault="008F4D94" w:rsidP="00190399">
            <w:pPr>
              <w:spacing w:after="0"/>
              <w:jc w:val="center"/>
              <w:rPr>
                <w:color w:val="000000"/>
                <w:sz w:val="18"/>
                <w:szCs w:val="18"/>
              </w:rPr>
            </w:pPr>
            <w:r>
              <w:rPr>
                <w:color w:val="000000"/>
                <w:sz w:val="18"/>
                <w:szCs w:val="18"/>
              </w:rPr>
              <w:t>915-1115</w:t>
            </w:r>
          </w:p>
        </w:tc>
      </w:tr>
      <w:tr w:rsidR="008F4D94" w14:paraId="14FF504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E0599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8DA2D0E" w14:textId="77777777" w:rsidR="008F4D94" w:rsidRPr="00AA28A0" w:rsidRDefault="008F4D94" w:rsidP="00190399">
            <w:pPr>
              <w:spacing w:after="0"/>
              <w:rPr>
                <w:i/>
                <w:iCs/>
                <w:color w:val="FF0000"/>
              </w:rPr>
            </w:pPr>
            <w:r>
              <w:rPr>
                <w:i/>
                <w:iCs/>
                <w:color w:val="FF0000"/>
              </w:rPr>
              <w:t>There is no overlap</w:t>
            </w:r>
          </w:p>
        </w:tc>
      </w:tr>
      <w:tr w:rsidR="008F4D94" w14:paraId="101C209E"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B74D4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221C0AFE" w14:textId="77777777" w:rsidR="008F4D94" w:rsidRDefault="008F4D94" w:rsidP="008F4D94"/>
    <w:p w14:paraId="28DE7197" w14:textId="77777777" w:rsidR="008F4D94" w:rsidRPr="00140BB6" w:rsidRDefault="008F4D94" w:rsidP="008F4D94">
      <w:r w:rsidRPr="00140BB6">
        <w:t xml:space="preserve">Table </w:t>
      </w:r>
      <w:r>
        <w:t>5.50</w:t>
      </w:r>
      <w:r w:rsidRPr="00140BB6">
        <w:t>.2.</w:t>
      </w:r>
      <w:r>
        <w:t>1</w:t>
      </w:r>
      <w:r w:rsidRPr="00140BB6">
        <w:t>.2-</w:t>
      </w:r>
      <w:r>
        <w:t>2</w:t>
      </w:r>
      <w:r w:rsidRPr="00140BB6">
        <w:t xml:space="preserve"> provides the two UL band with one band, along with 2CC intra-band uplink CA triple beat products into band n</w:t>
      </w:r>
      <w:r>
        <w:t>8</w:t>
      </w:r>
      <w:r w:rsidRPr="00140BB6">
        <w:t xml:space="preserve"> interference analysis for CA_n</w:t>
      </w:r>
      <w:r>
        <w:t>41A</w:t>
      </w:r>
      <w:r w:rsidRPr="00140BB6">
        <w:t>-n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78B873FC" w14:textId="77777777" w:rsidR="008F4D94" w:rsidRPr="00140BB6" w:rsidRDefault="008F4D94" w:rsidP="008F4D94">
      <w:pPr>
        <w:pStyle w:val="TH"/>
      </w:pPr>
      <w:r w:rsidRPr="00140BB6">
        <w:t xml:space="preserve">Table </w:t>
      </w:r>
      <w:r>
        <w:t>5.50</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0BDCDCDE"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68B59"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5CB87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1D6C9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8F4D94" w14:paraId="2B6D5E0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11E09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FE2576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393ED92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B1CF6B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130E27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D532DF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BD081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7ED04A4" w14:textId="77777777" w:rsidR="008F4D94" w:rsidRDefault="008F4D94" w:rsidP="00190399">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D80C0D" w14:textId="77777777" w:rsidR="008F4D94" w:rsidRDefault="008F4D94" w:rsidP="00190399">
            <w:pPr>
              <w:spacing w:after="0"/>
              <w:jc w:val="center"/>
              <w:rPr>
                <w:color w:val="000000"/>
                <w:sz w:val="18"/>
                <w:szCs w:val="18"/>
              </w:rPr>
            </w:pPr>
            <w:r>
              <w:rPr>
                <w:color w:val="000000"/>
                <w:sz w:val="18"/>
                <w:szCs w:val="18"/>
              </w:rPr>
              <w:t>3300-3800</w:t>
            </w:r>
          </w:p>
        </w:tc>
      </w:tr>
      <w:tr w:rsidR="008F4D94" w14:paraId="520B7D7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16E4A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4F7E10" w14:textId="77777777" w:rsidR="008F4D94" w:rsidRDefault="008F4D94" w:rsidP="00190399">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4CA415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DC9CE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50C724F4"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DD959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6506B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627AB5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AE4E5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A4053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65F776B3"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2E188E6"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14D9462"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38422941"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D356F30" w14:textId="77777777" w:rsidR="008F4D94" w:rsidRDefault="008F4D94" w:rsidP="00190399">
            <w:pPr>
              <w:spacing w:after="0"/>
              <w:jc w:val="center"/>
              <w:rPr>
                <w:color w:val="000000"/>
                <w:sz w:val="18"/>
                <w:szCs w:val="18"/>
              </w:rPr>
            </w:pPr>
            <w:r>
              <w:rPr>
                <w:color w:val="000000"/>
                <w:sz w:val="18"/>
                <w:szCs w:val="18"/>
              </w:rPr>
              <w:t>0 -200</w:t>
            </w:r>
          </w:p>
        </w:tc>
      </w:tr>
      <w:tr w:rsidR="008F4D94" w14:paraId="68E49F8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91B1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D4BD5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15CAD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6B6919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A1594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2421B2F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C9072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C24992C" w14:textId="77777777" w:rsidR="008F4D94" w:rsidRDefault="008F4D94" w:rsidP="00190399">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314E855" w14:textId="77777777" w:rsidR="008F4D94" w:rsidRDefault="008F4D94" w:rsidP="00190399">
            <w:pPr>
              <w:spacing w:after="0"/>
              <w:jc w:val="center"/>
              <w:rPr>
                <w:color w:val="000000"/>
                <w:sz w:val="18"/>
                <w:szCs w:val="18"/>
              </w:rPr>
            </w:pPr>
            <w:r>
              <w:rPr>
                <w:color w:val="000000"/>
                <w:sz w:val="18"/>
                <w:szCs w:val="18"/>
              </w:rPr>
              <w:t>2690-2890</w:t>
            </w:r>
          </w:p>
        </w:tc>
      </w:tr>
      <w:tr w:rsidR="008F4D94" w14:paraId="2C675EC8"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DB56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880B331" w14:textId="77777777" w:rsidR="008F4D94" w:rsidRDefault="008F4D94" w:rsidP="00190399">
            <w:pPr>
              <w:spacing w:after="0"/>
              <w:rPr>
                <w:i/>
                <w:iCs/>
                <w:color w:val="FF0000"/>
              </w:rPr>
            </w:pPr>
            <w:r>
              <w:rPr>
                <w:i/>
                <w:iCs/>
                <w:color w:val="FF0000"/>
              </w:rPr>
              <w:t>There is no overlap</w:t>
            </w:r>
          </w:p>
        </w:tc>
      </w:tr>
      <w:tr w:rsidR="008F4D94" w14:paraId="200DA3FD"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BDB6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4658EE03" w14:textId="77777777" w:rsidR="008F4D94" w:rsidRPr="00AA28A0" w:rsidRDefault="008F4D94" w:rsidP="008F4D94">
      <w:pPr>
        <w:pStyle w:val="41"/>
        <w:rPr>
          <w:b/>
          <w:bCs/>
        </w:rPr>
      </w:pPr>
    </w:p>
    <w:p w14:paraId="5CAFBF68" w14:textId="77777777" w:rsidR="008F4D94" w:rsidRDefault="008F4D94" w:rsidP="008F4D94">
      <w:pPr>
        <w:pStyle w:val="41"/>
      </w:pPr>
      <w:bookmarkStart w:id="600" w:name="_Toc180420782"/>
      <w:r>
        <w:t>5.50</w:t>
      </w:r>
      <w:r w:rsidRPr="00AB69C8">
        <w:t>.2.</w:t>
      </w:r>
      <w:r>
        <w:t>2</w:t>
      </w:r>
      <w:r w:rsidRPr="00AB69C8">
        <w:tab/>
        <w:t>REFSENS requirements</w:t>
      </w:r>
      <w:bookmarkEnd w:id="600"/>
    </w:p>
    <w:p w14:paraId="5D4EDC36" w14:textId="77777777" w:rsidR="008F4D94" w:rsidRPr="00AA28A0" w:rsidRDefault="008F4D94" w:rsidP="008F4D94">
      <w:r>
        <w:t>The MSD values are taken from DC_8-41_n78 and DC_7A_n8A-n78A.</w:t>
      </w:r>
    </w:p>
    <w:p w14:paraId="3562DEE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5.50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6037EABC"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D0D40B8"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78AAA8" w14:textId="77777777" w:rsidR="008F4D94" w:rsidRPr="006E069C" w:rsidRDefault="008F4D94" w:rsidP="00190399">
            <w:pPr>
              <w:pStyle w:val="TAH"/>
            </w:pPr>
            <w:r w:rsidRPr="006E069C">
              <w:t>Source of IMD</w:t>
            </w:r>
          </w:p>
        </w:tc>
      </w:tr>
      <w:tr w:rsidR="008F4D94" w:rsidRPr="006E069C" w14:paraId="26BEE27E"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C352A4D"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A4BD69"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1036580"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A5998D2"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A488867"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BA5C8A2"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20EDA4D"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2ED981BB"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952C0E4" w14:textId="77777777" w:rsidR="008F4D94" w:rsidRPr="006E069C" w:rsidRDefault="008F4D94" w:rsidP="00190399">
            <w:pPr>
              <w:pStyle w:val="TAH"/>
            </w:pPr>
          </w:p>
        </w:tc>
      </w:tr>
      <w:tr w:rsidR="008F4D94" w:rsidRPr="006E069C" w14:paraId="4D38F69F"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3B253" w14:textId="77777777" w:rsidR="008F4D94" w:rsidRPr="006E069C" w:rsidRDefault="008F4D94" w:rsidP="00190399">
            <w:pPr>
              <w:pStyle w:val="TAC"/>
              <w:rPr>
                <w:lang w:val="en-US" w:eastAsia="zh-CN"/>
              </w:rPr>
            </w:pPr>
            <w:r>
              <w:rPr>
                <w:lang w:val="en-US" w:eastAsia="zh-CN"/>
              </w:rPr>
              <w:t>CA_n8-n41-n78</w:t>
            </w:r>
          </w:p>
        </w:tc>
        <w:tc>
          <w:tcPr>
            <w:tcW w:w="923" w:type="dxa"/>
            <w:tcBorders>
              <w:top w:val="single" w:sz="4" w:space="0" w:color="auto"/>
              <w:left w:val="single" w:sz="4" w:space="0" w:color="auto"/>
              <w:right w:val="single" w:sz="4" w:space="0" w:color="auto"/>
            </w:tcBorders>
          </w:tcPr>
          <w:p w14:paraId="1CDCD69F" w14:textId="77777777" w:rsidR="008F4D94" w:rsidRPr="006E069C" w:rsidRDefault="008F4D94" w:rsidP="00190399">
            <w:pPr>
              <w:pStyle w:val="TAC"/>
              <w:rPr>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right w:val="single" w:sz="4" w:space="0" w:color="auto"/>
            </w:tcBorders>
          </w:tcPr>
          <w:p w14:paraId="5F225BA4" w14:textId="77777777" w:rsidR="008F4D94" w:rsidRPr="006E069C" w:rsidRDefault="008F4D94" w:rsidP="00190399">
            <w:pPr>
              <w:pStyle w:val="TAC"/>
              <w:rPr>
                <w:lang w:val="en-US" w:eastAsia="zh-CN"/>
              </w:rPr>
            </w:pPr>
            <w:r>
              <w:rPr>
                <w:rFonts w:cs="Arial"/>
                <w:szCs w:val="18"/>
                <w:lang w:val="en-US" w:eastAsia="zh-CN"/>
              </w:rPr>
              <w:t>N/A</w:t>
            </w:r>
          </w:p>
        </w:tc>
        <w:tc>
          <w:tcPr>
            <w:tcW w:w="1012" w:type="dxa"/>
            <w:tcBorders>
              <w:top w:val="single" w:sz="4" w:space="0" w:color="auto"/>
              <w:left w:val="single" w:sz="4" w:space="0" w:color="auto"/>
              <w:right w:val="single" w:sz="4" w:space="0" w:color="auto"/>
            </w:tcBorders>
          </w:tcPr>
          <w:p w14:paraId="4422802A" w14:textId="77777777" w:rsidR="008F4D94" w:rsidRPr="006E069C" w:rsidRDefault="008F4D94" w:rsidP="00190399">
            <w:pPr>
              <w:pStyle w:val="TAC"/>
              <w:rPr>
                <w:lang w:val="en-US" w:eastAsia="zh-CN"/>
              </w:rPr>
            </w:pPr>
            <w:r>
              <w:rPr>
                <w:rFonts w:eastAsia="Malgun Gothic" w:cs="Arial"/>
                <w:szCs w:val="18"/>
                <w:lang w:eastAsia="ko-KR"/>
              </w:rPr>
              <w:t>10</w:t>
            </w:r>
          </w:p>
        </w:tc>
        <w:tc>
          <w:tcPr>
            <w:tcW w:w="1379" w:type="dxa"/>
            <w:tcBorders>
              <w:top w:val="single" w:sz="4" w:space="0" w:color="auto"/>
              <w:left w:val="single" w:sz="4" w:space="0" w:color="auto"/>
              <w:right w:val="single" w:sz="4" w:space="0" w:color="auto"/>
            </w:tcBorders>
          </w:tcPr>
          <w:p w14:paraId="7A9BA013" w14:textId="77777777" w:rsidR="008F4D94" w:rsidRPr="006E069C" w:rsidRDefault="008F4D94" w:rsidP="00190399">
            <w:pPr>
              <w:pStyle w:val="TAC"/>
              <w:rPr>
                <w:lang w:val="en-US" w:eastAsia="zh-CN"/>
              </w:rPr>
            </w:pPr>
            <w:r>
              <w:rPr>
                <w:rFonts w:eastAsia="Malgun Gothic" w:cs="Arial"/>
                <w:szCs w:val="18"/>
                <w:lang w:eastAsia="ko-KR"/>
              </w:rPr>
              <w:t>N/A</w:t>
            </w:r>
          </w:p>
        </w:tc>
        <w:tc>
          <w:tcPr>
            <w:tcW w:w="881" w:type="dxa"/>
            <w:tcBorders>
              <w:top w:val="single" w:sz="4" w:space="0" w:color="auto"/>
              <w:left w:val="single" w:sz="4" w:space="0" w:color="auto"/>
              <w:right w:val="single" w:sz="4" w:space="0" w:color="auto"/>
            </w:tcBorders>
          </w:tcPr>
          <w:p w14:paraId="3F58EA6B" w14:textId="77777777" w:rsidR="008F4D94" w:rsidRPr="006E069C" w:rsidRDefault="008F4D94" w:rsidP="00190399">
            <w:pPr>
              <w:pStyle w:val="TAC"/>
              <w:rPr>
                <w:lang w:val="en-US" w:eastAsia="zh-CN"/>
              </w:rPr>
            </w:pPr>
            <w:r w:rsidRPr="008854EA">
              <w:rPr>
                <w:rFonts w:cs="Arial"/>
                <w:szCs w:val="18"/>
                <w:lang w:val="en-US" w:eastAsia="zh-CN"/>
              </w:rPr>
              <w:t>950</w:t>
            </w:r>
          </w:p>
        </w:tc>
        <w:tc>
          <w:tcPr>
            <w:tcW w:w="797" w:type="dxa"/>
            <w:tcBorders>
              <w:top w:val="single" w:sz="4" w:space="0" w:color="auto"/>
              <w:left w:val="single" w:sz="4" w:space="0" w:color="auto"/>
              <w:bottom w:val="single" w:sz="4" w:space="0" w:color="auto"/>
              <w:right w:val="single" w:sz="4" w:space="0" w:color="auto"/>
            </w:tcBorders>
          </w:tcPr>
          <w:p w14:paraId="5125EBE7" w14:textId="77777777" w:rsidR="008F4D94" w:rsidRPr="006E069C" w:rsidRDefault="008F4D94" w:rsidP="00190399">
            <w:pPr>
              <w:pStyle w:val="TAC"/>
              <w:rPr>
                <w:lang w:val="en-US" w:eastAsia="zh-CN"/>
              </w:rPr>
            </w:pPr>
            <w:r w:rsidRPr="008854EA">
              <w:rPr>
                <w:rFonts w:cs="Arial"/>
                <w:szCs w:val="18"/>
                <w:lang w:val="en-US" w:eastAsia="zh-CN"/>
              </w:rPr>
              <w:t>29.1</w:t>
            </w:r>
          </w:p>
        </w:tc>
        <w:tc>
          <w:tcPr>
            <w:tcW w:w="828" w:type="dxa"/>
            <w:tcBorders>
              <w:top w:val="single" w:sz="4" w:space="0" w:color="auto"/>
              <w:left w:val="single" w:sz="4" w:space="0" w:color="auto"/>
              <w:right w:val="single" w:sz="4" w:space="0" w:color="auto"/>
            </w:tcBorders>
          </w:tcPr>
          <w:p w14:paraId="36D7DF60"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A13347" w14:textId="77777777" w:rsidR="008F4D94" w:rsidRPr="006E069C" w:rsidRDefault="008F4D94" w:rsidP="00190399">
            <w:pPr>
              <w:pStyle w:val="TAC"/>
            </w:pPr>
            <w:r>
              <w:t>IMD2</w:t>
            </w:r>
          </w:p>
        </w:tc>
      </w:tr>
      <w:tr w:rsidR="008F4D94" w:rsidRPr="006E069C" w14:paraId="1419F323"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1D5A04B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737084" w14:textId="77777777" w:rsidR="008F4D94" w:rsidRPr="00F30744"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64B04CD8" w14:textId="77777777" w:rsidR="008F4D94" w:rsidRPr="00F30744" w:rsidRDefault="008F4D94" w:rsidP="00190399">
            <w:pPr>
              <w:pStyle w:val="TAC"/>
              <w:rPr>
                <w:rFonts w:cs="Arial"/>
                <w:szCs w:val="18"/>
                <w:lang w:val="en-US" w:eastAsia="zh-CN"/>
              </w:rPr>
            </w:pPr>
            <w:r w:rsidRPr="003C4CEC">
              <w:rPr>
                <w:rFonts w:cs="Arial"/>
                <w:szCs w:val="18"/>
                <w:lang w:val="en-US" w:eastAsia="zh-CN"/>
              </w:rPr>
              <w:t>2630</w:t>
            </w:r>
          </w:p>
        </w:tc>
        <w:tc>
          <w:tcPr>
            <w:tcW w:w="1012" w:type="dxa"/>
            <w:tcBorders>
              <w:top w:val="single" w:sz="4" w:space="0" w:color="auto"/>
              <w:left w:val="single" w:sz="4" w:space="0" w:color="auto"/>
              <w:bottom w:val="single" w:sz="4" w:space="0" w:color="auto"/>
              <w:right w:val="single" w:sz="4" w:space="0" w:color="auto"/>
            </w:tcBorders>
          </w:tcPr>
          <w:p w14:paraId="5A80F2F4"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FF5577B" w14:textId="77777777" w:rsidR="008F4D94" w:rsidRPr="00F30744" w:rsidRDefault="008F4D94" w:rsidP="00190399">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229BF2F" w14:textId="77777777" w:rsidR="008F4D94" w:rsidRPr="00F30744"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6983C13" w14:textId="77777777" w:rsidR="008F4D94" w:rsidRPr="00F30744"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45821E"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D6AE0"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00921A41"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42913E7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15156B" w14:textId="77777777" w:rsidR="008F4D94" w:rsidRPr="00F30744" w:rsidRDefault="008F4D94" w:rsidP="00190399">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E395B2" w14:textId="77777777" w:rsidR="008F4D94" w:rsidRPr="00F30744" w:rsidRDefault="008F4D94" w:rsidP="00190399">
            <w:pPr>
              <w:pStyle w:val="TAC"/>
              <w:rPr>
                <w:rFonts w:cs="Arial"/>
                <w:szCs w:val="18"/>
                <w:lang w:val="en-US" w:eastAsia="zh-CN"/>
              </w:rPr>
            </w:pPr>
            <w:r w:rsidRPr="003C4CEC">
              <w:rPr>
                <w:rFonts w:cs="Arial"/>
                <w:szCs w:val="18"/>
                <w:lang w:val="en-US" w:eastAsia="zh-CN"/>
              </w:rPr>
              <w:t>3580</w:t>
            </w:r>
          </w:p>
        </w:tc>
        <w:tc>
          <w:tcPr>
            <w:tcW w:w="1012" w:type="dxa"/>
            <w:tcBorders>
              <w:top w:val="single" w:sz="4" w:space="0" w:color="auto"/>
              <w:left w:val="single" w:sz="4" w:space="0" w:color="auto"/>
              <w:bottom w:val="single" w:sz="4" w:space="0" w:color="auto"/>
              <w:right w:val="single" w:sz="4" w:space="0" w:color="auto"/>
            </w:tcBorders>
          </w:tcPr>
          <w:p w14:paraId="6DF28FC0"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0D819A89"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0122EE5" w14:textId="77777777" w:rsidR="008F4D94" w:rsidRPr="00F30744"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9DD8B7" w14:textId="77777777" w:rsidR="008F4D94" w:rsidRPr="00F30744"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8FAFF0"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D3A4A"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700094C9"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0005DC4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E026CB"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13D3C61" w14:textId="77777777" w:rsidR="008F4D94" w:rsidRPr="003C4CEC" w:rsidRDefault="008F4D94" w:rsidP="00190399">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42481B" w14:textId="77777777" w:rsidR="008F4D94" w:rsidRPr="00F30744" w:rsidRDefault="008F4D94" w:rsidP="00190399">
            <w:pPr>
              <w:pStyle w:val="TAC"/>
              <w:rPr>
                <w:rFonts w:eastAsia="Malgun Gothic" w:cs="Arial"/>
                <w:szCs w:val="18"/>
                <w:lang w:eastAsia="ko-KR"/>
              </w:rPr>
            </w:pPr>
            <w:r>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AD4F8BE" w14:textId="77777777" w:rsidR="008F4D94" w:rsidRPr="00F30744" w:rsidRDefault="008F4D94" w:rsidP="00190399">
            <w:pPr>
              <w:pStyle w:val="TAC"/>
              <w:rPr>
                <w:rFonts w:eastAsia="Malgun Gothic" w:cs="Arial"/>
                <w:szCs w:val="18"/>
                <w:lang w:eastAsia="ko-KR"/>
              </w:rPr>
            </w:pPr>
            <w:r>
              <w:rPr>
                <w:rFonts w:eastAsia="Malgun Gothic" w:cs="Arial"/>
                <w:szCs w:val="18"/>
                <w:lang w:eastAsia="ko-KR"/>
              </w:rPr>
              <w:t>N/A</w:t>
            </w:r>
          </w:p>
        </w:tc>
        <w:tc>
          <w:tcPr>
            <w:tcW w:w="881" w:type="dxa"/>
            <w:tcBorders>
              <w:top w:val="single" w:sz="4" w:space="0" w:color="auto"/>
              <w:left w:val="single" w:sz="4" w:space="0" w:color="auto"/>
              <w:bottom w:val="single" w:sz="4" w:space="0" w:color="auto"/>
              <w:right w:val="single" w:sz="4" w:space="0" w:color="auto"/>
            </w:tcBorders>
          </w:tcPr>
          <w:p w14:paraId="37576F0F" w14:textId="77777777" w:rsidR="008F4D94" w:rsidRDefault="008F4D94" w:rsidP="00190399">
            <w:pPr>
              <w:pStyle w:val="TAC"/>
              <w:rPr>
                <w:rFonts w:cs="Arial"/>
                <w:szCs w:val="18"/>
                <w:lang w:val="en-US" w:eastAsia="zh-CN"/>
              </w:rPr>
            </w:pPr>
            <w:r w:rsidRPr="008854EA">
              <w:rPr>
                <w:rFonts w:cs="Arial"/>
                <w:szCs w:val="18"/>
                <w:lang w:val="en-US" w:eastAsia="zh-CN"/>
              </w:rPr>
              <w:t>9</w:t>
            </w:r>
            <w:r>
              <w:rPr>
                <w:rFonts w:cs="Arial"/>
                <w:szCs w:val="18"/>
                <w:lang w:val="en-US" w:eastAsia="zh-CN"/>
              </w:rPr>
              <w:t>4</w:t>
            </w:r>
            <w:r w:rsidRPr="008854EA">
              <w:rPr>
                <w:rFonts w:cs="Arial"/>
                <w:szCs w:val="18"/>
                <w:lang w:val="en-US" w:eastAsia="zh-CN"/>
              </w:rPr>
              <w:t>0</w:t>
            </w:r>
          </w:p>
        </w:tc>
        <w:tc>
          <w:tcPr>
            <w:tcW w:w="797" w:type="dxa"/>
            <w:tcBorders>
              <w:top w:val="single" w:sz="4" w:space="0" w:color="auto"/>
              <w:left w:val="single" w:sz="4" w:space="0" w:color="auto"/>
              <w:bottom w:val="single" w:sz="4" w:space="0" w:color="auto"/>
              <w:right w:val="single" w:sz="4" w:space="0" w:color="auto"/>
            </w:tcBorders>
          </w:tcPr>
          <w:p w14:paraId="304C6AB7" w14:textId="77777777" w:rsidR="008F4D94" w:rsidRPr="008854EA" w:rsidRDefault="008F4D94" w:rsidP="00190399">
            <w:pPr>
              <w:pStyle w:val="TAC"/>
              <w:rPr>
                <w:rFonts w:cs="Arial"/>
                <w:szCs w:val="18"/>
                <w:lang w:val="en-US" w:eastAsia="zh-CN"/>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EA6C744" w14:textId="77777777" w:rsidR="008F4D94"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78545" w14:textId="77777777" w:rsidR="008F4D94" w:rsidRDefault="008F4D94" w:rsidP="00190399">
            <w:pPr>
              <w:pStyle w:val="TAC"/>
              <w:rPr>
                <w:rFonts w:cs="Arial"/>
                <w:szCs w:val="18"/>
                <w:lang w:val="en-US" w:eastAsia="zh-CN"/>
              </w:rPr>
            </w:pPr>
            <w:r>
              <w:t>IMD5</w:t>
            </w:r>
          </w:p>
        </w:tc>
      </w:tr>
      <w:tr w:rsidR="008F4D94" w:rsidRPr="006E069C" w14:paraId="0C79846B"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158D25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8B10A1"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1D09B7F9" w14:textId="77777777" w:rsidR="008F4D94" w:rsidRPr="003C4CEC" w:rsidRDefault="008F4D94" w:rsidP="00190399">
            <w:pPr>
              <w:pStyle w:val="TAC"/>
              <w:rPr>
                <w:rFonts w:cs="Arial"/>
                <w:szCs w:val="18"/>
                <w:lang w:val="en-US" w:eastAsia="zh-CN"/>
              </w:rPr>
            </w:pPr>
            <w:r w:rsidRPr="003C4CEC">
              <w:rPr>
                <w:rFonts w:cs="Arial"/>
                <w:szCs w:val="18"/>
                <w:lang w:val="en-US" w:eastAsia="zh-CN"/>
              </w:rPr>
              <w:t>26</w:t>
            </w:r>
            <w:r>
              <w:rPr>
                <w:rFonts w:cs="Arial"/>
                <w:szCs w:val="18"/>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8E389E0"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6C2D159D" w14:textId="77777777" w:rsidR="008F4D94" w:rsidRPr="00F30744" w:rsidRDefault="008F4D94" w:rsidP="00190399">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A30D91" w14:textId="77777777" w:rsidR="008F4D94"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4C2BF2" w14:textId="77777777" w:rsidR="008F4D94" w:rsidRPr="008854EA"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3ECC8F"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A8E80" w14:textId="77777777" w:rsidR="008F4D94" w:rsidRDefault="008F4D94" w:rsidP="00190399">
            <w:pPr>
              <w:pStyle w:val="TAC"/>
              <w:rPr>
                <w:rFonts w:cs="Arial"/>
                <w:szCs w:val="18"/>
                <w:lang w:val="en-US" w:eastAsia="zh-CN"/>
              </w:rPr>
            </w:pPr>
            <w:r>
              <w:rPr>
                <w:rFonts w:cs="Arial"/>
                <w:szCs w:val="18"/>
                <w:lang w:val="en-US" w:eastAsia="zh-CN"/>
              </w:rPr>
              <w:t>N/A</w:t>
            </w:r>
          </w:p>
        </w:tc>
      </w:tr>
      <w:tr w:rsidR="008F4D94" w:rsidRPr="006E069C" w14:paraId="01A0592E"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CD9AE0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F5FC04" w14:textId="77777777" w:rsidR="008F4D94" w:rsidRPr="008854EA" w:rsidRDefault="008F4D94" w:rsidP="00190399">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1E525" w14:textId="77777777" w:rsidR="008F4D94" w:rsidRPr="003C4CEC" w:rsidRDefault="008F4D94" w:rsidP="00190399">
            <w:pPr>
              <w:pStyle w:val="TAC"/>
              <w:rPr>
                <w:rFonts w:cs="Arial"/>
                <w:szCs w:val="18"/>
                <w:lang w:val="en-US" w:eastAsia="zh-CN"/>
              </w:rPr>
            </w:pPr>
            <w:r w:rsidRPr="003C4CEC">
              <w:rPr>
                <w:rFonts w:cs="Arial"/>
                <w:szCs w:val="18"/>
                <w:lang w:val="en-US" w:eastAsia="zh-CN"/>
              </w:rPr>
              <w:t>35</w:t>
            </w:r>
            <w:r>
              <w:rPr>
                <w:rFonts w:cs="Arial"/>
                <w:szCs w:val="18"/>
                <w:lang w:val="en-US" w:eastAsia="zh-CN"/>
              </w:rPr>
              <w:t>5</w:t>
            </w:r>
            <w:r w:rsidRPr="003C4CEC">
              <w:rPr>
                <w:rFonts w:cs="Arial"/>
                <w:szCs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7507F0D"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62701EC"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181794C" w14:textId="77777777" w:rsidR="008F4D94"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F174C27" w14:textId="77777777" w:rsidR="008F4D94" w:rsidRPr="008854EA"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12B3E"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74B067" w14:textId="77777777" w:rsidR="008F4D94" w:rsidRDefault="008F4D94" w:rsidP="00190399">
            <w:pPr>
              <w:pStyle w:val="TAC"/>
              <w:rPr>
                <w:rFonts w:cs="Arial"/>
                <w:szCs w:val="18"/>
                <w:lang w:val="en-US" w:eastAsia="zh-CN"/>
              </w:rPr>
            </w:pPr>
            <w:r>
              <w:rPr>
                <w:rFonts w:cs="Arial"/>
                <w:szCs w:val="18"/>
                <w:lang w:val="en-US" w:eastAsia="zh-CN"/>
              </w:rPr>
              <w:t>N/A</w:t>
            </w:r>
          </w:p>
        </w:tc>
      </w:tr>
      <w:tr w:rsidR="008F4D94" w:rsidRPr="006E069C" w14:paraId="34CE12C6"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7F89F3A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5450FC"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3FB3D5B3" w14:textId="77777777" w:rsidR="008F4D94" w:rsidRPr="003C4CEC" w:rsidRDefault="008F4D94" w:rsidP="00190399">
            <w:pPr>
              <w:pStyle w:val="TAC"/>
              <w:rPr>
                <w:rFonts w:cs="Arial"/>
                <w:szCs w:val="18"/>
                <w:lang w:val="en-US" w:eastAsia="zh-CN"/>
              </w:rPr>
            </w:pPr>
            <w:r w:rsidRPr="003C4CEC">
              <w:rPr>
                <w:rFonts w:cs="Arial"/>
                <w:szCs w:val="18"/>
                <w:lang w:val="en-US" w:eastAsia="zh-CN"/>
              </w:rPr>
              <w:t>895</w:t>
            </w:r>
          </w:p>
        </w:tc>
        <w:tc>
          <w:tcPr>
            <w:tcW w:w="1012" w:type="dxa"/>
            <w:tcBorders>
              <w:top w:val="single" w:sz="4" w:space="0" w:color="auto"/>
              <w:left w:val="single" w:sz="4" w:space="0" w:color="auto"/>
              <w:bottom w:val="single" w:sz="4" w:space="0" w:color="auto"/>
              <w:right w:val="single" w:sz="4" w:space="0" w:color="auto"/>
            </w:tcBorders>
          </w:tcPr>
          <w:p w14:paraId="7119FB0F" w14:textId="77777777" w:rsidR="008F4D94" w:rsidRPr="00F30744" w:rsidRDefault="008F4D94" w:rsidP="00190399">
            <w:pPr>
              <w:pStyle w:val="TAC"/>
              <w:rPr>
                <w:rFonts w:eastAsia="Malgun Gothic" w:cs="Arial"/>
                <w:szCs w:val="18"/>
                <w:lang w:eastAsia="ko-KR"/>
              </w:rPr>
            </w:pPr>
            <w:r w:rsidRPr="003C4CEC">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C14FC9" w14:textId="77777777" w:rsidR="008F4D94" w:rsidRPr="00F30744" w:rsidRDefault="008F4D94" w:rsidP="00190399">
            <w:pPr>
              <w:pStyle w:val="TAC"/>
              <w:rPr>
                <w:rFonts w:eastAsia="Malgun Gothic" w:cs="Arial"/>
                <w:szCs w:val="18"/>
                <w:lang w:eastAsia="ko-KR"/>
              </w:rPr>
            </w:pPr>
            <w:r w:rsidRPr="003C4CEC">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1E83B2" w14:textId="77777777" w:rsidR="008F4D94" w:rsidRPr="008854EA" w:rsidRDefault="008F4D94" w:rsidP="00190399">
            <w:pPr>
              <w:pStyle w:val="TAC"/>
              <w:rPr>
                <w:rFonts w:cs="Arial"/>
                <w:szCs w:val="18"/>
                <w:lang w:val="en-US" w:eastAsia="zh-CN"/>
              </w:rPr>
            </w:pPr>
            <w:r w:rsidRPr="008854EA">
              <w:rPr>
                <w:rFonts w:cs="Arial"/>
                <w:szCs w:val="18"/>
                <w:lang w:val="en-US" w:eastAsia="zh-CN"/>
              </w:rPr>
              <w:t>940</w:t>
            </w:r>
          </w:p>
        </w:tc>
        <w:tc>
          <w:tcPr>
            <w:tcW w:w="797" w:type="dxa"/>
            <w:tcBorders>
              <w:top w:val="single" w:sz="4" w:space="0" w:color="auto"/>
              <w:left w:val="single" w:sz="4" w:space="0" w:color="auto"/>
              <w:bottom w:val="single" w:sz="4" w:space="0" w:color="auto"/>
              <w:right w:val="single" w:sz="4" w:space="0" w:color="auto"/>
            </w:tcBorders>
          </w:tcPr>
          <w:p w14:paraId="00AF2DEB" w14:textId="77777777" w:rsidR="008F4D94" w:rsidRPr="008854EA"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1335C" w14:textId="77777777" w:rsidR="008F4D94"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C49F6"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545A645C"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0B2F67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535F3"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79139081" w14:textId="77777777" w:rsidR="008F4D94" w:rsidRPr="003C4CEC" w:rsidRDefault="008F4D94" w:rsidP="00190399">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E9B8DE9" w14:textId="77777777" w:rsidR="008F4D94" w:rsidRPr="00F30744" w:rsidRDefault="008F4D94" w:rsidP="00190399">
            <w:pPr>
              <w:pStyle w:val="TAC"/>
              <w:rPr>
                <w:rFonts w:eastAsia="Malgun Gothic" w:cs="Arial"/>
                <w:szCs w:val="18"/>
                <w:lang w:eastAsia="ko-KR"/>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A016F6" w14:textId="77777777" w:rsidR="008F4D94" w:rsidRPr="00F30744" w:rsidRDefault="008F4D94" w:rsidP="00190399">
            <w:pPr>
              <w:pStyle w:val="TAC"/>
              <w:rPr>
                <w:rFonts w:eastAsia="Malgun Gothic" w:cs="Arial"/>
                <w:szCs w:val="18"/>
                <w:lang w:eastAsia="ko-KR"/>
              </w:rPr>
            </w:pPr>
            <w:r>
              <w:rPr>
                <w:rFonts w:cs="Arial"/>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89DA3D4" w14:textId="77777777" w:rsidR="008F4D94" w:rsidRPr="008854EA" w:rsidRDefault="008F4D94" w:rsidP="00190399">
            <w:pPr>
              <w:pStyle w:val="TAC"/>
              <w:rPr>
                <w:rFonts w:cs="Arial"/>
                <w:szCs w:val="18"/>
                <w:lang w:val="en-US" w:eastAsia="zh-CN"/>
              </w:rPr>
            </w:pPr>
            <w:r w:rsidRPr="008854EA">
              <w:rPr>
                <w:rFonts w:cs="Arial"/>
                <w:szCs w:val="18"/>
                <w:lang w:val="en-US" w:eastAsia="zh-CN"/>
              </w:rPr>
              <w:t>2650</w:t>
            </w:r>
          </w:p>
        </w:tc>
        <w:tc>
          <w:tcPr>
            <w:tcW w:w="797" w:type="dxa"/>
            <w:tcBorders>
              <w:top w:val="single" w:sz="4" w:space="0" w:color="auto"/>
              <w:left w:val="single" w:sz="4" w:space="0" w:color="auto"/>
              <w:bottom w:val="single" w:sz="4" w:space="0" w:color="auto"/>
              <w:right w:val="single" w:sz="4" w:space="0" w:color="auto"/>
            </w:tcBorders>
          </w:tcPr>
          <w:p w14:paraId="22A2A1EE" w14:textId="77777777" w:rsidR="008F4D94" w:rsidRPr="008854EA" w:rsidRDefault="008F4D94" w:rsidP="00190399">
            <w:pPr>
              <w:pStyle w:val="TAC"/>
              <w:rPr>
                <w:rFonts w:cs="Arial"/>
                <w:szCs w:val="18"/>
                <w:lang w:val="en-US" w:eastAsia="zh-CN"/>
              </w:rPr>
            </w:pPr>
            <w:r w:rsidRPr="008854EA">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42AFDDA"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597E99" w14:textId="77777777" w:rsidR="008F4D94" w:rsidRPr="00F30744" w:rsidRDefault="008F4D94" w:rsidP="00190399">
            <w:pPr>
              <w:pStyle w:val="TAC"/>
              <w:rPr>
                <w:rFonts w:cs="Arial"/>
                <w:szCs w:val="18"/>
                <w:lang w:val="en-US" w:eastAsia="zh-CN"/>
              </w:rPr>
            </w:pPr>
            <w:r>
              <w:rPr>
                <w:rFonts w:cs="Arial"/>
                <w:szCs w:val="18"/>
                <w:lang w:val="en-US" w:eastAsia="zh-CN"/>
              </w:rPr>
              <w:t>IMD2</w:t>
            </w:r>
          </w:p>
        </w:tc>
      </w:tr>
      <w:tr w:rsidR="008F4D94" w:rsidRPr="006E069C" w14:paraId="2C3A48EB"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AC900C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2FA695" w14:textId="77777777" w:rsidR="008F4D94" w:rsidRPr="008854EA" w:rsidRDefault="008F4D94" w:rsidP="00190399">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B16AF98" w14:textId="77777777" w:rsidR="008F4D94" w:rsidRPr="003C4CEC" w:rsidRDefault="008F4D94" w:rsidP="00190399">
            <w:pPr>
              <w:pStyle w:val="TAC"/>
              <w:rPr>
                <w:rFonts w:cs="Arial"/>
                <w:szCs w:val="18"/>
                <w:lang w:val="en-US" w:eastAsia="zh-CN"/>
              </w:rPr>
            </w:pPr>
            <w:r w:rsidRPr="003C4CEC">
              <w:rPr>
                <w:rFonts w:cs="Arial"/>
                <w:szCs w:val="18"/>
                <w:lang w:val="en-US" w:eastAsia="zh-CN"/>
              </w:rPr>
              <w:t>3545</w:t>
            </w:r>
          </w:p>
        </w:tc>
        <w:tc>
          <w:tcPr>
            <w:tcW w:w="1012" w:type="dxa"/>
            <w:tcBorders>
              <w:top w:val="single" w:sz="4" w:space="0" w:color="auto"/>
              <w:left w:val="single" w:sz="4" w:space="0" w:color="auto"/>
              <w:bottom w:val="single" w:sz="4" w:space="0" w:color="auto"/>
              <w:right w:val="single" w:sz="4" w:space="0" w:color="auto"/>
            </w:tcBorders>
          </w:tcPr>
          <w:p w14:paraId="405B31A9" w14:textId="77777777" w:rsidR="008F4D94" w:rsidRPr="00F30744" w:rsidRDefault="008F4D94" w:rsidP="00190399">
            <w:pPr>
              <w:pStyle w:val="TAC"/>
              <w:rPr>
                <w:rFonts w:eastAsia="Malgun Gothic" w:cs="Arial"/>
                <w:szCs w:val="18"/>
                <w:lang w:eastAsia="ko-KR"/>
              </w:rPr>
            </w:pPr>
            <w:r w:rsidRPr="003C4CE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8CF943" w14:textId="77777777" w:rsidR="008F4D94" w:rsidRPr="00F30744" w:rsidRDefault="008F4D94" w:rsidP="00190399">
            <w:pPr>
              <w:pStyle w:val="TAC"/>
              <w:rPr>
                <w:rFonts w:eastAsia="Malgun Gothic" w:cs="Arial"/>
                <w:szCs w:val="18"/>
                <w:lang w:eastAsia="ko-KR"/>
              </w:rPr>
            </w:pPr>
            <w:r w:rsidRPr="003C4CE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434327" w14:textId="77777777" w:rsidR="008F4D94" w:rsidRPr="008854EA"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B73F168" w14:textId="77777777" w:rsidR="008F4D94" w:rsidRPr="008854EA"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00EC22"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FCDE3"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623C45F6"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530C35D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A441D"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B93B931" w14:textId="77777777" w:rsidR="008F4D94" w:rsidRPr="003C4CEC" w:rsidRDefault="008F4D94" w:rsidP="00190399">
            <w:pPr>
              <w:pStyle w:val="TAC"/>
              <w:rPr>
                <w:rFonts w:cs="Arial"/>
                <w:szCs w:val="18"/>
                <w:lang w:val="en-US" w:eastAsia="zh-CN"/>
              </w:rPr>
            </w:pPr>
            <w:r>
              <w:rPr>
                <w:rFonts w:cs="Arial"/>
              </w:rPr>
              <w:t>900</w:t>
            </w:r>
          </w:p>
        </w:tc>
        <w:tc>
          <w:tcPr>
            <w:tcW w:w="1012" w:type="dxa"/>
            <w:tcBorders>
              <w:top w:val="single" w:sz="4" w:space="0" w:color="auto"/>
              <w:left w:val="single" w:sz="4" w:space="0" w:color="auto"/>
              <w:bottom w:val="single" w:sz="4" w:space="0" w:color="auto"/>
              <w:right w:val="single" w:sz="4" w:space="0" w:color="auto"/>
            </w:tcBorders>
          </w:tcPr>
          <w:p w14:paraId="1D347088" w14:textId="77777777" w:rsidR="008F4D94" w:rsidRPr="00F30744" w:rsidRDefault="008F4D94" w:rsidP="00190399">
            <w:pPr>
              <w:pStyle w:val="TAC"/>
              <w:rPr>
                <w:rFonts w:eastAsia="Malgun Gothic" w:cs="Arial"/>
                <w:szCs w:val="18"/>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CDE240" w14:textId="77777777" w:rsidR="008F4D94" w:rsidRPr="00F30744" w:rsidRDefault="008F4D94" w:rsidP="00190399">
            <w:pPr>
              <w:pStyle w:val="TAC"/>
              <w:rPr>
                <w:rFonts w:eastAsia="Malgun Gothic" w:cs="Arial"/>
                <w:szCs w:val="18"/>
                <w:lang w:eastAsia="ko-KR"/>
              </w:rPr>
            </w:pPr>
            <w:r w:rsidRPr="003C4CE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6DB115" w14:textId="77777777" w:rsidR="008F4D94" w:rsidRPr="008854EA" w:rsidRDefault="008F4D94" w:rsidP="00190399">
            <w:pPr>
              <w:pStyle w:val="TAC"/>
              <w:rPr>
                <w:rFonts w:cs="Arial"/>
                <w:szCs w:val="18"/>
                <w:lang w:val="en-US" w:eastAsia="zh-CN"/>
              </w:rPr>
            </w:pPr>
            <w:r w:rsidRPr="000924B2">
              <w:rPr>
                <w:rFonts w:cs="Arial"/>
              </w:rPr>
              <w:t>945</w:t>
            </w:r>
          </w:p>
        </w:tc>
        <w:tc>
          <w:tcPr>
            <w:tcW w:w="797" w:type="dxa"/>
            <w:tcBorders>
              <w:top w:val="single" w:sz="4" w:space="0" w:color="auto"/>
              <w:left w:val="single" w:sz="4" w:space="0" w:color="auto"/>
              <w:bottom w:val="single" w:sz="4" w:space="0" w:color="auto"/>
              <w:right w:val="single" w:sz="4" w:space="0" w:color="auto"/>
            </w:tcBorders>
          </w:tcPr>
          <w:p w14:paraId="432F219C" w14:textId="77777777" w:rsidR="008F4D94" w:rsidRPr="008854EA" w:rsidRDefault="008F4D94" w:rsidP="00190399">
            <w:pPr>
              <w:pStyle w:val="TAC"/>
              <w:rPr>
                <w:rFonts w:cs="Arial"/>
                <w:szCs w:val="18"/>
                <w:lang w:val="en-US"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29333E" w14:textId="77777777" w:rsidR="008F4D94"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F95A3"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199287F5"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3D54E49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D2A070"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3761E73E" w14:textId="77777777" w:rsidR="008F4D94" w:rsidRPr="003C4CEC" w:rsidRDefault="008F4D94" w:rsidP="00190399">
            <w:pPr>
              <w:pStyle w:val="TAC"/>
              <w:rPr>
                <w:rFonts w:cs="Arial"/>
                <w:szCs w:val="18"/>
                <w:lang w:val="en-US" w:eastAsia="zh-CN"/>
              </w:rPr>
            </w:pPr>
            <w:r w:rsidRPr="003C4CEC">
              <w:rPr>
                <w:rFonts w:cs="Arial"/>
              </w:rPr>
              <w:t>2555</w:t>
            </w:r>
          </w:p>
        </w:tc>
        <w:tc>
          <w:tcPr>
            <w:tcW w:w="1012" w:type="dxa"/>
            <w:tcBorders>
              <w:top w:val="single" w:sz="4" w:space="0" w:color="auto"/>
              <w:left w:val="single" w:sz="4" w:space="0" w:color="auto"/>
              <w:bottom w:val="single" w:sz="4" w:space="0" w:color="auto"/>
              <w:right w:val="single" w:sz="4" w:space="0" w:color="auto"/>
            </w:tcBorders>
          </w:tcPr>
          <w:p w14:paraId="41F1076C" w14:textId="77777777" w:rsidR="008F4D94" w:rsidRPr="00F30744" w:rsidRDefault="008F4D94" w:rsidP="00190399">
            <w:pPr>
              <w:pStyle w:val="TAC"/>
              <w:rPr>
                <w:rFonts w:eastAsia="Malgun Gothic"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B6822A" w14:textId="77777777" w:rsidR="008F4D94" w:rsidRPr="00F30744" w:rsidRDefault="008F4D94" w:rsidP="00190399">
            <w:pPr>
              <w:pStyle w:val="TAC"/>
              <w:rPr>
                <w:rFonts w:eastAsia="Malgun Gothic"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C6D7C" w14:textId="77777777" w:rsidR="008F4D94" w:rsidRPr="008854EA"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BF0FAED" w14:textId="77777777" w:rsidR="008F4D94" w:rsidRPr="008854EA" w:rsidRDefault="008F4D94" w:rsidP="00190399">
            <w:pPr>
              <w:pStyle w:val="TAC"/>
              <w:rPr>
                <w:rFonts w:cs="Arial"/>
                <w:szCs w:val="18"/>
                <w:lang w:val="en-US" w:eastAsia="zh-CN"/>
              </w:rPr>
            </w:pPr>
            <w:r w:rsidRPr="000924B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D71784"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DC606"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310ECAC5"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576893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9BF58" w14:textId="77777777" w:rsidR="008F4D94" w:rsidRPr="008854EA" w:rsidRDefault="008F4D94" w:rsidP="00190399">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AE62B2" w14:textId="77777777" w:rsidR="008F4D94" w:rsidRPr="003C4CEC" w:rsidRDefault="008F4D94" w:rsidP="00190399">
            <w:pPr>
              <w:pStyle w:val="TAC"/>
              <w:rPr>
                <w:rFonts w:cs="Arial"/>
                <w:szCs w:val="18"/>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90D0455" w14:textId="77777777" w:rsidR="008F4D94" w:rsidRPr="00F30744" w:rsidRDefault="008F4D94" w:rsidP="00190399">
            <w:pPr>
              <w:pStyle w:val="TAC"/>
              <w:rPr>
                <w:rFonts w:eastAsia="Malgun Gothic" w:cs="Arial"/>
                <w:szCs w:val="18"/>
                <w:lang w:eastAsia="ko-KR"/>
              </w:rPr>
            </w:pPr>
            <w:r w:rsidRPr="003C4CE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36BF72A" w14:textId="77777777" w:rsidR="008F4D94" w:rsidRPr="00F30744" w:rsidRDefault="008F4D94" w:rsidP="00190399">
            <w:pPr>
              <w:pStyle w:val="TAC"/>
              <w:rPr>
                <w:rFonts w:eastAsia="Malgun Gothic" w:cs="Arial"/>
                <w:szCs w:val="18"/>
                <w:lang w:eastAsia="ko-KR"/>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FF5C844" w14:textId="77777777" w:rsidR="008F4D94" w:rsidRPr="008854EA" w:rsidRDefault="008F4D94" w:rsidP="00190399">
            <w:pPr>
              <w:pStyle w:val="TAC"/>
              <w:rPr>
                <w:rFonts w:cs="Arial"/>
                <w:szCs w:val="18"/>
                <w:lang w:val="en-US" w:eastAsia="zh-CN"/>
              </w:rPr>
            </w:pPr>
            <w:r w:rsidRPr="00EF5447">
              <w:rPr>
                <w:rFonts w:cs="Arial"/>
              </w:rPr>
              <w:t>3455</w:t>
            </w:r>
          </w:p>
        </w:tc>
        <w:tc>
          <w:tcPr>
            <w:tcW w:w="797" w:type="dxa"/>
            <w:tcBorders>
              <w:top w:val="single" w:sz="4" w:space="0" w:color="auto"/>
              <w:left w:val="single" w:sz="4" w:space="0" w:color="auto"/>
              <w:bottom w:val="single" w:sz="4" w:space="0" w:color="auto"/>
              <w:right w:val="single" w:sz="4" w:space="0" w:color="auto"/>
            </w:tcBorders>
          </w:tcPr>
          <w:p w14:paraId="1310D9E2" w14:textId="77777777" w:rsidR="008F4D94" w:rsidRPr="008854EA" w:rsidRDefault="008F4D94" w:rsidP="00190399">
            <w:pPr>
              <w:pStyle w:val="TAC"/>
              <w:rPr>
                <w:rFonts w:cs="Arial"/>
                <w:szCs w:val="18"/>
                <w:lang w:val="en-US"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8836C47"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DD839C" w14:textId="77777777" w:rsidR="008F4D94" w:rsidRPr="00F30744" w:rsidRDefault="008F4D94" w:rsidP="00190399">
            <w:pPr>
              <w:pStyle w:val="TAC"/>
              <w:rPr>
                <w:rFonts w:cs="Arial"/>
                <w:szCs w:val="18"/>
                <w:lang w:val="en-US" w:eastAsia="zh-CN"/>
              </w:rPr>
            </w:pPr>
            <w:r>
              <w:rPr>
                <w:rFonts w:cs="Arial"/>
                <w:szCs w:val="18"/>
                <w:lang w:val="en-US" w:eastAsia="zh-CN"/>
              </w:rPr>
              <w:t>IMD2</w:t>
            </w:r>
            <w:r w:rsidRPr="00850DE0">
              <w:rPr>
                <w:rFonts w:cs="Arial"/>
                <w:szCs w:val="18"/>
                <w:vertAlign w:val="superscript"/>
                <w:lang w:val="en-US" w:eastAsia="zh-CN"/>
              </w:rPr>
              <w:t>2</w:t>
            </w:r>
          </w:p>
        </w:tc>
      </w:tr>
      <w:tr w:rsidR="008F4D94" w:rsidRPr="006E069C" w14:paraId="66208991" w14:textId="77777777" w:rsidTr="00190399">
        <w:tblPrEx>
          <w:jc w:val="left"/>
        </w:tblPrEx>
        <w:trPr>
          <w:trHeight w:val="187"/>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F85ABE7" w14:textId="77777777" w:rsidR="008F4D94" w:rsidRPr="005A3BAB" w:rsidRDefault="008F4D94" w:rsidP="00190399">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4A78EA" w14:textId="77777777" w:rsidR="008F4D94" w:rsidRDefault="008F4D94" w:rsidP="008F4D94">
      <w:pPr>
        <w:rPr>
          <w:color w:val="0070C0"/>
        </w:rPr>
      </w:pPr>
    </w:p>
    <w:p w14:paraId="090D5871" w14:textId="77777777" w:rsidR="008F4D94" w:rsidRDefault="008F4D94" w:rsidP="008F4D94">
      <w:pPr>
        <w:pStyle w:val="21"/>
      </w:pPr>
      <w:bookmarkStart w:id="601" w:name="_Toc180420783"/>
      <w:r>
        <w:t>5.51</w:t>
      </w:r>
      <w:r>
        <w:tab/>
        <w:t>CA_n1-n3-n78</w:t>
      </w:r>
      <w:bookmarkEnd w:id="601"/>
    </w:p>
    <w:p w14:paraId="600699B3" w14:textId="77777777" w:rsidR="008F4D94" w:rsidRDefault="008F4D94" w:rsidP="008F4D94">
      <w:pPr>
        <w:pStyle w:val="31"/>
        <w:rPr>
          <w:rFonts w:cs="Arial"/>
          <w:szCs w:val="28"/>
          <w:lang w:val="en-US" w:eastAsia="zh-CN"/>
        </w:rPr>
      </w:pPr>
      <w:bookmarkStart w:id="602" w:name="_Toc180420784"/>
      <w:r>
        <w:t>5.51.1</w:t>
      </w:r>
      <w:r>
        <w:tab/>
      </w:r>
      <w:r>
        <w:rPr>
          <w:rFonts w:cs="Arial"/>
          <w:szCs w:val="28"/>
          <w:lang w:val="en-US" w:eastAsia="zh-CN"/>
        </w:rPr>
        <w:t>Common for 1 band UL and 2 bands UL CA</w:t>
      </w:r>
      <w:bookmarkEnd w:id="602"/>
    </w:p>
    <w:p w14:paraId="78436022" w14:textId="77777777" w:rsidR="008F4D94" w:rsidRDefault="008F4D94" w:rsidP="008F4D94">
      <w:pPr>
        <w:pStyle w:val="41"/>
      </w:pPr>
      <w:bookmarkStart w:id="603" w:name="_Toc180420785"/>
      <w:r>
        <w:t>5.51.1.1</w:t>
      </w:r>
      <w:r>
        <w:tab/>
      </w:r>
      <w:r>
        <w:rPr>
          <w:rFonts w:cs="Arial"/>
          <w:lang w:eastAsia="zh-CN"/>
        </w:rPr>
        <w:t>Operating bands for CA</w:t>
      </w:r>
      <w:bookmarkEnd w:id="603"/>
    </w:p>
    <w:p w14:paraId="4BCBFF12" w14:textId="77777777" w:rsidR="008F4D94" w:rsidRDefault="008F4D94" w:rsidP="008F4D94">
      <w:pPr>
        <w:pStyle w:val="TH"/>
      </w:pPr>
      <w:r>
        <w:rPr>
          <w:rFonts w:cs="Arial"/>
        </w:rPr>
        <w:t xml:space="preserve">Table </w:t>
      </w:r>
      <w:r>
        <w:rPr>
          <w:rFonts w:cs="Arial" w:hint="eastAsia"/>
          <w:lang w:val="en-US" w:eastAsia="zh-CN"/>
        </w:rPr>
        <w:t>5.51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4"/>
        <w:gridCol w:w="1088"/>
        <w:gridCol w:w="295"/>
        <w:gridCol w:w="1593"/>
        <w:gridCol w:w="1231"/>
        <w:gridCol w:w="355"/>
        <w:gridCol w:w="1530"/>
        <w:gridCol w:w="1043"/>
      </w:tblGrid>
      <w:tr w:rsidR="008F4D94" w14:paraId="01EA21C6" w14:textId="77777777" w:rsidTr="00190399">
        <w:trPr>
          <w:trHeight w:val="268"/>
          <w:jc w:val="center"/>
        </w:trPr>
        <w:tc>
          <w:tcPr>
            <w:tcW w:w="854" w:type="dxa"/>
            <w:vMerge w:val="restart"/>
            <w:tcBorders>
              <w:top w:val="single" w:sz="4" w:space="0" w:color="auto"/>
              <w:left w:val="single" w:sz="4" w:space="0" w:color="auto"/>
              <w:bottom w:val="single" w:sz="4" w:space="0" w:color="auto"/>
              <w:right w:val="single" w:sz="4" w:space="0" w:color="auto"/>
            </w:tcBorders>
            <w:vAlign w:val="center"/>
          </w:tcPr>
          <w:p w14:paraId="6C054627" w14:textId="77777777" w:rsidR="008F4D94" w:rsidRDefault="008F4D94" w:rsidP="0019039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1614699" w14:textId="77777777" w:rsidR="008F4D94" w:rsidRDefault="008F4D94" w:rsidP="0019039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BDE1BF2" w14:textId="77777777" w:rsidR="008F4D94" w:rsidRDefault="008F4D94" w:rsidP="0019039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E2EDE2" w14:textId="77777777" w:rsidR="008F4D94" w:rsidRDefault="008F4D94" w:rsidP="00190399">
            <w:pPr>
              <w:pStyle w:val="TAH"/>
              <w:rPr>
                <w:rFonts w:eastAsia="Malgun Gothic" w:cs="Arial"/>
              </w:rPr>
            </w:pPr>
            <w:r>
              <w:rPr>
                <w:rFonts w:eastAsia="Malgun Gothic" w:cs="Arial"/>
              </w:rPr>
              <w:t>Duplex</w:t>
            </w:r>
          </w:p>
          <w:p w14:paraId="56CC97D8" w14:textId="77777777" w:rsidR="008F4D94" w:rsidRDefault="008F4D94" w:rsidP="00190399">
            <w:pPr>
              <w:pStyle w:val="TAH"/>
              <w:rPr>
                <w:rFonts w:ascii="Times New Roman" w:eastAsia="Malgun Gothic" w:hAnsi="Times New Roman"/>
              </w:rPr>
            </w:pPr>
            <w:r>
              <w:rPr>
                <w:rFonts w:eastAsia="Malgun Gothic" w:cs="Arial"/>
              </w:rPr>
              <w:t>mode</w:t>
            </w:r>
          </w:p>
        </w:tc>
      </w:tr>
      <w:tr w:rsidR="008F4D94" w14:paraId="7E5B8CCC" w14:textId="77777777" w:rsidTr="00190399">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0E1E6D6B" w14:textId="77777777" w:rsidR="008F4D94" w:rsidRDefault="008F4D94" w:rsidP="0019039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585619" w14:textId="77777777" w:rsidR="008F4D94" w:rsidRDefault="008F4D94" w:rsidP="0019039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EBDEB7" w14:textId="77777777" w:rsidR="008F4D94" w:rsidRDefault="008F4D94" w:rsidP="0019039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CBDFF5" w14:textId="77777777" w:rsidR="008F4D94" w:rsidRDefault="008F4D94" w:rsidP="00190399">
            <w:pPr>
              <w:pStyle w:val="TAH"/>
              <w:rPr>
                <w:rFonts w:ascii="Times New Roman" w:eastAsia="Malgun Gothic" w:hAnsi="Times New Roman"/>
              </w:rPr>
            </w:pPr>
          </w:p>
        </w:tc>
      </w:tr>
      <w:tr w:rsidR="008F4D94" w14:paraId="57F9E2C4" w14:textId="77777777" w:rsidTr="00190399">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1935634D" w14:textId="77777777" w:rsidR="008F4D94" w:rsidRDefault="008F4D94" w:rsidP="0019039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2F37BF" w14:textId="77777777" w:rsidR="008F4D94" w:rsidRDefault="008F4D94" w:rsidP="0019039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7A6BC3" w14:textId="77777777" w:rsidR="008F4D94" w:rsidRDefault="008F4D94" w:rsidP="0019039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84D55B" w14:textId="77777777" w:rsidR="008F4D94" w:rsidRDefault="008F4D94" w:rsidP="00190399">
            <w:pPr>
              <w:pStyle w:val="TAH"/>
              <w:rPr>
                <w:rFonts w:ascii="Times New Roman" w:eastAsia="Malgun Gothic" w:hAnsi="Times New Roman"/>
              </w:rPr>
            </w:pPr>
          </w:p>
        </w:tc>
      </w:tr>
      <w:tr w:rsidR="008F4D94" w14:paraId="0D776BCB" w14:textId="77777777" w:rsidTr="00190399">
        <w:trPr>
          <w:trHeight w:val="268"/>
          <w:jc w:val="center"/>
        </w:trPr>
        <w:tc>
          <w:tcPr>
            <w:tcW w:w="854" w:type="dxa"/>
            <w:tcBorders>
              <w:top w:val="single" w:sz="4" w:space="0" w:color="auto"/>
              <w:left w:val="single" w:sz="4" w:space="0" w:color="auto"/>
              <w:bottom w:val="single" w:sz="4" w:space="0" w:color="auto"/>
              <w:right w:val="single" w:sz="4" w:space="0" w:color="auto"/>
            </w:tcBorders>
            <w:vAlign w:val="center"/>
          </w:tcPr>
          <w:p w14:paraId="287D69D2" w14:textId="77777777" w:rsidR="008F4D94" w:rsidRDefault="008F4D94" w:rsidP="00190399">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6E51775A" w14:textId="77777777" w:rsidR="008F4D94" w:rsidRDefault="008F4D94" w:rsidP="00190399">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465C9E46" w14:textId="77777777" w:rsidR="008F4D94" w:rsidRDefault="008F4D94" w:rsidP="00190399">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30B087" w14:textId="77777777" w:rsidR="008F4D94" w:rsidRDefault="008F4D94" w:rsidP="00190399">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68F127B9" w14:textId="77777777" w:rsidR="008F4D94" w:rsidRDefault="008F4D94" w:rsidP="00190399">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68DC7A4" w14:textId="77777777" w:rsidR="008F4D94" w:rsidRDefault="008F4D94" w:rsidP="00190399">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830937B" w14:textId="77777777" w:rsidR="008F4D94" w:rsidRDefault="008F4D94" w:rsidP="00190399">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4A96924D" w14:textId="77777777" w:rsidR="008F4D94" w:rsidRDefault="008F4D94" w:rsidP="00190399">
            <w:pPr>
              <w:keepNext/>
              <w:keepLines/>
              <w:spacing w:after="0"/>
              <w:jc w:val="center"/>
              <w:rPr>
                <w:sz w:val="18"/>
                <w:lang w:eastAsia="ja-JP"/>
              </w:rPr>
            </w:pPr>
            <w:r>
              <w:rPr>
                <w:rFonts w:ascii="Arial" w:hAnsi="Arial" w:cs="Arial"/>
                <w:color w:val="000000"/>
                <w:sz w:val="18"/>
                <w:szCs w:val="18"/>
              </w:rPr>
              <w:t>FDD</w:t>
            </w:r>
          </w:p>
        </w:tc>
      </w:tr>
      <w:tr w:rsidR="008F4D94" w14:paraId="0ECA2550" w14:textId="77777777" w:rsidTr="00190399">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396EF9BA" w14:textId="77777777" w:rsidR="008F4D94" w:rsidRDefault="008F4D94" w:rsidP="00190399">
            <w:pPr>
              <w:keepNext/>
              <w:keepLines/>
              <w:spacing w:after="0"/>
              <w:jc w:val="center"/>
              <w:rPr>
                <w:rFonts w:ascii="Arial" w:hAnsi="Arial" w:cs="Arial"/>
                <w:sz w:val="18"/>
                <w:lang w:val="en-US" w:eastAsia="zh-CN"/>
              </w:rPr>
            </w:pPr>
            <w:r>
              <w:rPr>
                <w:rFonts w:ascii="Arial" w:hAnsi="Arial" w:cs="Arial"/>
                <w:color w:val="000000"/>
                <w:sz w:val="18"/>
                <w:szCs w:val="18"/>
              </w:rPr>
              <w:t>n3</w:t>
            </w:r>
          </w:p>
        </w:tc>
        <w:tc>
          <w:tcPr>
            <w:tcW w:w="1088" w:type="dxa"/>
            <w:tcBorders>
              <w:top w:val="single" w:sz="4" w:space="0" w:color="auto"/>
              <w:left w:val="single" w:sz="4" w:space="0" w:color="auto"/>
              <w:bottom w:val="single" w:sz="4" w:space="0" w:color="auto"/>
              <w:right w:val="nil"/>
            </w:tcBorders>
            <w:vAlign w:val="center"/>
          </w:tcPr>
          <w:p w14:paraId="716F2A23" w14:textId="77777777" w:rsidR="008F4D94" w:rsidRDefault="008F4D94" w:rsidP="00190399">
            <w:pPr>
              <w:keepNext/>
              <w:keepLines/>
              <w:spacing w:after="0"/>
              <w:jc w:val="center"/>
              <w:rPr>
                <w:sz w:val="18"/>
                <w:lang w:eastAsia="ja-JP"/>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50B06B30" w14:textId="77777777" w:rsidR="008F4D94" w:rsidRDefault="008F4D94" w:rsidP="00190399">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B0CEEA0" w14:textId="77777777" w:rsidR="008F4D94" w:rsidRDefault="008F4D94" w:rsidP="00190399">
            <w:pPr>
              <w:keepNext/>
              <w:keepLines/>
              <w:spacing w:after="0"/>
              <w:jc w:val="center"/>
              <w:rPr>
                <w:sz w:val="18"/>
                <w:lang w:eastAsia="ja-JP"/>
              </w:rPr>
            </w:pPr>
            <w:r>
              <w:rPr>
                <w:rFonts w:ascii="Arial"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5A2B2FF6" w14:textId="77777777" w:rsidR="008F4D94" w:rsidRDefault="008F4D94" w:rsidP="00190399">
            <w:pPr>
              <w:keepNext/>
              <w:keepLines/>
              <w:spacing w:after="0"/>
              <w:jc w:val="center"/>
              <w:rPr>
                <w:sz w:val="18"/>
                <w:lang w:eastAsia="ja-JP"/>
              </w:rPr>
            </w:pPr>
            <w:r>
              <w:rPr>
                <w:rFonts w:ascii="Arial"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45DBE747" w14:textId="77777777" w:rsidR="008F4D94" w:rsidRDefault="008F4D94" w:rsidP="00190399">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04472C0" w14:textId="77777777" w:rsidR="008F4D94" w:rsidRDefault="008F4D94" w:rsidP="00190399">
            <w:pPr>
              <w:keepNext/>
              <w:keepLines/>
              <w:spacing w:after="0"/>
              <w:jc w:val="center"/>
              <w:rPr>
                <w:sz w:val="18"/>
                <w:lang w:eastAsia="ja-JP"/>
              </w:rPr>
            </w:pPr>
            <w:r>
              <w:rPr>
                <w:rFonts w:ascii="Arial"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CF2EF10" w14:textId="77777777" w:rsidR="008F4D94" w:rsidRDefault="008F4D94" w:rsidP="00190399">
            <w:pPr>
              <w:keepNext/>
              <w:keepLines/>
              <w:spacing w:after="0"/>
              <w:jc w:val="center"/>
              <w:rPr>
                <w:sz w:val="18"/>
                <w:lang w:eastAsia="ja-JP"/>
              </w:rPr>
            </w:pPr>
            <w:r>
              <w:rPr>
                <w:rFonts w:ascii="Arial" w:hAnsi="Arial" w:cs="Arial"/>
                <w:color w:val="000000"/>
                <w:sz w:val="18"/>
                <w:szCs w:val="18"/>
              </w:rPr>
              <w:t>FDD</w:t>
            </w:r>
          </w:p>
        </w:tc>
      </w:tr>
      <w:tr w:rsidR="008F4D94" w14:paraId="323CFAE8" w14:textId="77777777" w:rsidTr="00190399">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7C062222" w14:textId="77777777" w:rsidR="008F4D94" w:rsidRDefault="008F4D94" w:rsidP="00190399">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2587BC6" w14:textId="77777777" w:rsidR="008F4D94" w:rsidRDefault="008F4D94" w:rsidP="00190399">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7911380" w14:textId="77777777" w:rsidR="008F4D94" w:rsidRDefault="008F4D94" w:rsidP="00190399">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A5F4A9" w14:textId="77777777" w:rsidR="008F4D94" w:rsidRDefault="008F4D94" w:rsidP="00190399">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0A7C518" w14:textId="77777777" w:rsidR="008F4D94" w:rsidRDefault="008F4D94" w:rsidP="00190399">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F41116B" w14:textId="77777777" w:rsidR="008F4D94" w:rsidRDefault="008F4D94" w:rsidP="00190399">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461EB3" w14:textId="77777777" w:rsidR="008F4D94" w:rsidRDefault="008F4D94" w:rsidP="00190399">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31470ED" w14:textId="77777777" w:rsidR="008F4D94" w:rsidRDefault="008F4D94" w:rsidP="00190399">
            <w:pPr>
              <w:keepNext/>
              <w:keepLines/>
              <w:spacing w:after="0"/>
              <w:jc w:val="center"/>
              <w:rPr>
                <w:sz w:val="18"/>
                <w:lang w:eastAsia="ja-JP"/>
              </w:rPr>
            </w:pPr>
            <w:r>
              <w:rPr>
                <w:rFonts w:ascii="Arial" w:hAnsi="Arial" w:cs="Arial"/>
                <w:color w:val="000000"/>
                <w:sz w:val="18"/>
                <w:szCs w:val="18"/>
              </w:rPr>
              <w:t>TDD</w:t>
            </w:r>
          </w:p>
        </w:tc>
      </w:tr>
    </w:tbl>
    <w:p w14:paraId="687262B5" w14:textId="77777777" w:rsidR="008F4D94" w:rsidRDefault="008F4D94" w:rsidP="008F4D94">
      <w:pPr>
        <w:rPr>
          <w:lang w:eastAsia="zh-CN"/>
        </w:rPr>
      </w:pPr>
    </w:p>
    <w:p w14:paraId="07419E16" w14:textId="77777777" w:rsidR="008F4D94" w:rsidRPr="005D2633" w:rsidRDefault="008F4D94" w:rsidP="008F4D94">
      <w:pPr>
        <w:pStyle w:val="41"/>
        <w:rPr>
          <w:rFonts w:cs="Arial"/>
          <w:lang w:eastAsia="zh-CN"/>
        </w:rPr>
      </w:pPr>
      <w:bookmarkStart w:id="604" w:name="_Toc180420786"/>
      <w:r>
        <w:rPr>
          <w:rFonts w:cs="Arial"/>
          <w:lang w:eastAsia="zh-CN"/>
        </w:rPr>
        <w:t>5.51</w:t>
      </w:r>
      <w:r w:rsidRPr="005D2633">
        <w:rPr>
          <w:rFonts w:cs="Arial"/>
          <w:lang w:eastAsia="zh-CN"/>
        </w:rPr>
        <w:t>.1.2</w:t>
      </w:r>
      <w:r w:rsidRPr="005D2633">
        <w:rPr>
          <w:rFonts w:cs="Arial"/>
          <w:lang w:eastAsia="zh-CN"/>
        </w:rPr>
        <w:tab/>
      </w:r>
      <w:r>
        <w:rPr>
          <w:rFonts w:cs="Arial"/>
          <w:lang w:eastAsia="zh-CN"/>
        </w:rPr>
        <w:t>Channel bandwidths per operating band for CA</w:t>
      </w:r>
      <w:bookmarkEnd w:id="604"/>
    </w:p>
    <w:p w14:paraId="7B5A6DC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9C7BA08"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7328FE9"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196389C"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E389D53"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CF83984"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9C357EA"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10997A"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5DCC59F" w14:textId="77777777" w:rsidR="008F4D94" w:rsidRDefault="008F4D94" w:rsidP="00190399">
            <w:pPr>
              <w:pStyle w:val="TAH"/>
              <w:rPr>
                <w:szCs w:val="18"/>
                <w:lang w:val="en-US" w:eastAsia="zh-CN"/>
              </w:rPr>
            </w:pPr>
            <w:r>
              <w:t>Bandwidth combination set</w:t>
            </w:r>
          </w:p>
        </w:tc>
      </w:tr>
      <w:tr w:rsidR="008F4D94" w14:paraId="79DA13CC"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B0675F7" w14:textId="77777777" w:rsidR="008F4D94" w:rsidRPr="00B00CBD" w:rsidRDefault="008F4D94" w:rsidP="00190399">
            <w:pPr>
              <w:pStyle w:val="TAC"/>
              <w:rPr>
                <w:rFonts w:eastAsia="宋体" w:cs="Arial"/>
                <w:szCs w:val="18"/>
                <w:lang w:val="en-US" w:eastAsia="zh-CN"/>
              </w:rPr>
            </w:pPr>
            <w:r w:rsidRPr="00B00CBD">
              <w:rPr>
                <w:rFonts w:cs="Arial"/>
                <w:szCs w:val="18"/>
                <w:lang w:val="en-US" w:eastAsia="zh-CN"/>
              </w:rPr>
              <w:t>CA_n1A-n3A-n78C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1E84E88" w14:textId="77777777" w:rsidR="008F4D94" w:rsidRDefault="008F4D94" w:rsidP="00190399">
            <w:pPr>
              <w:pStyle w:val="TAC"/>
              <w:rPr>
                <w:rFonts w:cs="Arial"/>
                <w:szCs w:val="18"/>
                <w:lang w:val="es-US" w:eastAsia="zh-CN"/>
              </w:rPr>
            </w:pPr>
            <w:r>
              <w:rPr>
                <w:rFonts w:cs="Arial"/>
                <w:szCs w:val="18"/>
                <w:lang w:val="es-US" w:eastAsia="zh-CN"/>
              </w:rPr>
              <w:t>CA_n78C</w:t>
            </w:r>
          </w:p>
          <w:p w14:paraId="2819B463" w14:textId="77777777" w:rsidR="008F4D94" w:rsidRPr="00B00CBD" w:rsidRDefault="008F4D94" w:rsidP="00190399">
            <w:pPr>
              <w:pStyle w:val="TAC"/>
              <w:rPr>
                <w:rFonts w:cs="Arial"/>
                <w:szCs w:val="18"/>
                <w:lang w:val="es-US" w:eastAsia="zh-CN"/>
              </w:rPr>
            </w:pPr>
            <w:r w:rsidRPr="00B00CBD">
              <w:rPr>
                <w:rFonts w:cs="Arial"/>
                <w:szCs w:val="18"/>
                <w:lang w:val="es-US" w:eastAsia="zh-CN"/>
              </w:rPr>
              <w:t>CA_n1A-n3A</w:t>
            </w:r>
          </w:p>
          <w:p w14:paraId="7D2A12E7" w14:textId="77777777" w:rsidR="008F4D94" w:rsidRDefault="008F4D94" w:rsidP="00190399">
            <w:pPr>
              <w:pStyle w:val="TAC"/>
              <w:rPr>
                <w:rFonts w:cs="Arial"/>
                <w:szCs w:val="18"/>
                <w:lang w:val="es-US" w:eastAsia="zh-CN"/>
              </w:rPr>
            </w:pPr>
            <w:r w:rsidRPr="00B00CBD">
              <w:rPr>
                <w:rFonts w:cs="Arial"/>
                <w:szCs w:val="18"/>
                <w:lang w:val="es-US" w:eastAsia="zh-CN"/>
              </w:rPr>
              <w:t>CA_n1A-n78A</w:t>
            </w:r>
          </w:p>
          <w:p w14:paraId="5224190F" w14:textId="77777777" w:rsidR="008F4D94" w:rsidRPr="00F1070E" w:rsidRDefault="008F4D94" w:rsidP="00190399">
            <w:pPr>
              <w:pStyle w:val="TAC"/>
              <w:rPr>
                <w:rFonts w:cs="Arial"/>
                <w:szCs w:val="18"/>
                <w:lang w:val="en-US" w:eastAsia="zh-CN"/>
              </w:rPr>
            </w:pPr>
            <w:r>
              <w:rPr>
                <w:rFonts w:cs="Arial"/>
                <w:szCs w:val="18"/>
                <w:lang w:val="en-US" w:eastAsia="zh-CN"/>
              </w:rPr>
              <w:t>CA_n1A-n78C</w:t>
            </w:r>
          </w:p>
          <w:p w14:paraId="4DE23914" w14:textId="77777777" w:rsidR="008F4D94" w:rsidRDefault="008F4D94" w:rsidP="00190399">
            <w:pPr>
              <w:pStyle w:val="TAC"/>
              <w:rPr>
                <w:rFonts w:cs="Arial"/>
                <w:szCs w:val="18"/>
                <w:lang w:val="en-US" w:eastAsia="zh-CN"/>
              </w:rPr>
            </w:pPr>
            <w:r w:rsidRPr="00B00CBD">
              <w:rPr>
                <w:rFonts w:cs="Arial"/>
                <w:szCs w:val="18"/>
                <w:lang w:val="en-US" w:eastAsia="zh-CN"/>
              </w:rPr>
              <w:t>CA_n3A-n78A</w:t>
            </w:r>
          </w:p>
          <w:p w14:paraId="7AB48BEE" w14:textId="77777777" w:rsidR="008F4D94" w:rsidRPr="00B00CBD" w:rsidRDefault="008F4D94" w:rsidP="00190399">
            <w:pPr>
              <w:pStyle w:val="TAC"/>
              <w:rPr>
                <w:rFonts w:eastAsia="宋体" w:cs="Arial"/>
                <w:szCs w:val="18"/>
                <w:lang w:val="en-US" w:eastAsia="zh-CN"/>
              </w:rPr>
            </w:pPr>
            <w:r>
              <w:rPr>
                <w:rFonts w:cs="Arial"/>
                <w:szCs w:val="18"/>
                <w:lang w:val="en-US" w:eastAsia="zh-CN"/>
              </w:rPr>
              <w:t>CA_n3A-n78C</w:t>
            </w:r>
          </w:p>
        </w:tc>
        <w:tc>
          <w:tcPr>
            <w:tcW w:w="709" w:type="dxa"/>
            <w:tcBorders>
              <w:left w:val="single" w:sz="4" w:space="0" w:color="auto"/>
              <w:right w:val="single" w:sz="4" w:space="0" w:color="auto"/>
            </w:tcBorders>
            <w:vAlign w:val="center"/>
          </w:tcPr>
          <w:p w14:paraId="7B69173A" w14:textId="77777777" w:rsidR="008F4D94" w:rsidRPr="00B00CBD" w:rsidRDefault="008F4D94" w:rsidP="00190399">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9AD1053"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left w:val="single" w:sz="4" w:space="0" w:color="auto"/>
              <w:bottom w:val="nil"/>
              <w:right w:val="single" w:sz="4" w:space="0" w:color="auto"/>
            </w:tcBorders>
            <w:shd w:val="clear" w:color="auto" w:fill="auto"/>
            <w:vAlign w:val="center"/>
          </w:tcPr>
          <w:p w14:paraId="4F57E431"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39D989D3"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3E367DCF"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B853C0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15D8DFF" w14:textId="77777777" w:rsidR="008F4D94" w:rsidRPr="00B00CBD" w:rsidRDefault="008F4D94" w:rsidP="00190399">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0D1D5039"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5, 10, 15, 20, 25, 30, 40</w:t>
            </w:r>
          </w:p>
        </w:tc>
        <w:tc>
          <w:tcPr>
            <w:tcW w:w="1202" w:type="dxa"/>
            <w:tcBorders>
              <w:top w:val="nil"/>
              <w:left w:val="single" w:sz="4" w:space="0" w:color="auto"/>
              <w:bottom w:val="nil"/>
              <w:right w:val="single" w:sz="4" w:space="0" w:color="auto"/>
            </w:tcBorders>
            <w:shd w:val="clear" w:color="auto" w:fill="auto"/>
            <w:vAlign w:val="center"/>
          </w:tcPr>
          <w:p w14:paraId="389B535B" w14:textId="77777777" w:rsidR="008F4D94" w:rsidRPr="00B00CBD" w:rsidRDefault="008F4D94" w:rsidP="00190399">
            <w:pPr>
              <w:pStyle w:val="TAC"/>
              <w:rPr>
                <w:rFonts w:cs="Arial"/>
                <w:szCs w:val="18"/>
                <w:lang w:val="en-US" w:eastAsia="zh-CN"/>
              </w:rPr>
            </w:pPr>
          </w:p>
        </w:tc>
      </w:tr>
      <w:tr w:rsidR="008F4D94" w14:paraId="4587B3F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9892D3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E991882"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624E1887" w14:textId="77777777" w:rsidR="008F4D94" w:rsidRPr="00B00CBD" w:rsidRDefault="008F4D94" w:rsidP="00190399">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90FE30F" w14:textId="77777777" w:rsidR="008F4D94" w:rsidRPr="00B00CBD" w:rsidRDefault="008F4D94" w:rsidP="00190399">
            <w:pPr>
              <w:keepNext/>
              <w:keepLines/>
              <w:spacing w:after="0"/>
              <w:jc w:val="center"/>
              <w:textAlignment w:val="bottom"/>
              <w:rPr>
                <w:rFonts w:ascii="Arial" w:eastAsia="宋体" w:hAnsi="Arial" w:cs="Arial"/>
                <w:sz w:val="18"/>
                <w:szCs w:val="18"/>
                <w:lang w:val="en-US" w:eastAsia="zh-CN" w:bidi="ar"/>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2186A57F" w14:textId="77777777" w:rsidR="008F4D94" w:rsidRPr="00B00CBD" w:rsidRDefault="008F4D94" w:rsidP="00190399">
            <w:pPr>
              <w:pStyle w:val="TAC"/>
              <w:rPr>
                <w:rFonts w:cs="Arial"/>
                <w:szCs w:val="18"/>
                <w:lang w:val="en-US" w:eastAsia="zh-CN"/>
              </w:rPr>
            </w:pPr>
          </w:p>
        </w:tc>
      </w:tr>
      <w:tr w:rsidR="008F4D94" w14:paraId="6E0A09A1"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020F880A" w14:textId="77777777" w:rsidR="008F4D94" w:rsidRPr="00B00CBD" w:rsidRDefault="008F4D94" w:rsidP="00190399">
            <w:pPr>
              <w:pStyle w:val="TAC"/>
              <w:rPr>
                <w:rFonts w:cs="Arial"/>
                <w:szCs w:val="18"/>
                <w:lang w:val="en-US" w:eastAsia="zh-CN"/>
              </w:rPr>
            </w:pPr>
            <w:r w:rsidRPr="001E57F6">
              <w:rPr>
                <w:rFonts w:cs="Arial"/>
                <w:szCs w:val="18"/>
                <w:lang w:val="en-US" w:eastAsia="zh-CN"/>
              </w:rPr>
              <w:t>CA_n1A-n3(2A)-n78A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8E2866E" w14:textId="77777777" w:rsidR="008F4D94" w:rsidRPr="001E57F6" w:rsidRDefault="008F4D94" w:rsidP="00190399">
            <w:pPr>
              <w:pStyle w:val="TAC"/>
              <w:rPr>
                <w:rFonts w:cs="Arial"/>
                <w:szCs w:val="18"/>
                <w:lang w:val="en-US" w:eastAsia="zh-CN"/>
              </w:rPr>
            </w:pPr>
            <w:r w:rsidRPr="001E57F6">
              <w:rPr>
                <w:rFonts w:cs="Arial"/>
                <w:szCs w:val="18"/>
                <w:lang w:val="en-US" w:eastAsia="zh-CN"/>
              </w:rPr>
              <w:t>CA_n1A-n3A</w:t>
            </w:r>
          </w:p>
          <w:p w14:paraId="154BF68B" w14:textId="77777777" w:rsidR="008F4D94" w:rsidRPr="001E57F6" w:rsidRDefault="008F4D94" w:rsidP="00190399">
            <w:pPr>
              <w:pStyle w:val="TAC"/>
              <w:rPr>
                <w:rFonts w:cs="Arial"/>
                <w:szCs w:val="18"/>
                <w:lang w:val="en-US" w:eastAsia="zh-CN"/>
              </w:rPr>
            </w:pPr>
            <w:r w:rsidRPr="001E57F6">
              <w:rPr>
                <w:rFonts w:cs="Arial"/>
                <w:szCs w:val="18"/>
                <w:lang w:val="en-US" w:eastAsia="zh-CN"/>
              </w:rPr>
              <w:t>CA_n1A-n78A</w:t>
            </w:r>
          </w:p>
          <w:p w14:paraId="1E3DEF0A" w14:textId="77777777" w:rsidR="008F4D94" w:rsidRPr="00B00CBD" w:rsidRDefault="008F4D94" w:rsidP="00190399">
            <w:pPr>
              <w:pStyle w:val="TAC"/>
              <w:rPr>
                <w:rFonts w:cs="Arial"/>
                <w:szCs w:val="18"/>
                <w:lang w:val="en-US" w:eastAsia="zh-CN"/>
              </w:rPr>
            </w:pPr>
            <w:r w:rsidRPr="001E57F6">
              <w:rPr>
                <w:rFonts w:cs="Arial"/>
                <w:szCs w:val="18"/>
                <w:lang w:val="en-US" w:eastAsia="zh-CN"/>
              </w:rPr>
              <w:t>CA_n3A-n78A</w:t>
            </w:r>
          </w:p>
        </w:tc>
        <w:tc>
          <w:tcPr>
            <w:tcW w:w="709" w:type="dxa"/>
            <w:tcBorders>
              <w:top w:val="single" w:sz="4" w:space="0" w:color="auto"/>
              <w:left w:val="single" w:sz="4" w:space="0" w:color="auto"/>
              <w:right w:val="single" w:sz="4" w:space="0" w:color="auto"/>
            </w:tcBorders>
            <w:vAlign w:val="center"/>
          </w:tcPr>
          <w:p w14:paraId="4908237B" w14:textId="77777777" w:rsidR="008F4D94" w:rsidRPr="00B00CBD" w:rsidRDefault="008F4D94" w:rsidP="00190399">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845FF26" w14:textId="77777777" w:rsidR="008F4D94" w:rsidRPr="00456C44"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105A2A00"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7A9CB5DB"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12205835"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DE4A053"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6E77D66" w14:textId="77777777" w:rsidR="008F4D94" w:rsidRPr="00B00CBD" w:rsidRDefault="008F4D94" w:rsidP="00190399">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9C2859A" w14:textId="77777777" w:rsidR="008F4D94" w:rsidRPr="00456C44"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768C2CB9" w14:textId="77777777" w:rsidR="008F4D94" w:rsidRPr="00B00CBD" w:rsidRDefault="008F4D94" w:rsidP="00190399">
            <w:pPr>
              <w:pStyle w:val="TAC"/>
              <w:rPr>
                <w:rFonts w:cs="Arial"/>
                <w:szCs w:val="18"/>
                <w:lang w:val="en-US" w:eastAsia="zh-CN"/>
              </w:rPr>
            </w:pPr>
          </w:p>
        </w:tc>
      </w:tr>
      <w:tr w:rsidR="008F4D94" w14:paraId="1596AAB4"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8F98E1D"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8CDDC9B"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C94F9A2" w14:textId="77777777" w:rsidR="008F4D94" w:rsidRPr="00B00CBD" w:rsidRDefault="008F4D94" w:rsidP="00190399">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396EBB" w14:textId="77777777" w:rsidR="008F4D94" w:rsidRPr="00456C44" w:rsidRDefault="008F4D94" w:rsidP="00190399">
            <w:pPr>
              <w:keepNext/>
              <w:keepLines/>
              <w:spacing w:after="0"/>
              <w:jc w:val="center"/>
              <w:textAlignment w:val="bottom"/>
              <w:rPr>
                <w:rFonts w:ascii="Arial" w:hAnsi="Arial" w:cs="Arial"/>
                <w:sz w:val="18"/>
                <w:szCs w:val="18"/>
              </w:rPr>
            </w:pPr>
            <w:r w:rsidRPr="001E57F6">
              <w:rPr>
                <w:rFonts w:ascii="Arial" w:hAnsi="Arial" w:cs="Arial"/>
                <w:sz w:val="18"/>
                <w:szCs w:val="18"/>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859BC39" w14:textId="77777777" w:rsidR="008F4D94" w:rsidRPr="00B00CBD" w:rsidRDefault="008F4D94" w:rsidP="00190399">
            <w:pPr>
              <w:pStyle w:val="TAC"/>
              <w:rPr>
                <w:rFonts w:cs="Arial"/>
                <w:szCs w:val="18"/>
                <w:lang w:val="en-US" w:eastAsia="zh-CN"/>
              </w:rPr>
            </w:pPr>
          </w:p>
        </w:tc>
      </w:tr>
      <w:tr w:rsidR="008F4D94" w14:paraId="185D464E"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501F869E" w14:textId="77777777" w:rsidR="008F4D94" w:rsidRPr="00B00CBD" w:rsidRDefault="008F4D94" w:rsidP="00190399">
            <w:pPr>
              <w:pStyle w:val="TAC"/>
              <w:rPr>
                <w:rFonts w:cs="Arial"/>
                <w:szCs w:val="18"/>
                <w:lang w:val="en-US" w:eastAsia="zh-CN"/>
              </w:rPr>
            </w:pPr>
            <w:r w:rsidRPr="001E57F6">
              <w:rPr>
                <w:rFonts w:cs="Arial"/>
                <w:szCs w:val="18"/>
                <w:lang w:val="en-US" w:eastAsia="zh-CN"/>
              </w:rPr>
              <w:t>CA_n1A-n3(2A)-n78</w:t>
            </w:r>
            <w:r>
              <w:rPr>
                <w:rFonts w:cs="Arial"/>
                <w:szCs w:val="18"/>
                <w:lang w:val="en-US" w:eastAsia="zh-CN"/>
              </w:rPr>
              <w:t>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47C4352" w14:textId="77777777" w:rsidR="008F4D94" w:rsidRDefault="008F4D94" w:rsidP="00190399">
            <w:pPr>
              <w:pStyle w:val="TAC"/>
              <w:rPr>
                <w:rFonts w:cs="Arial"/>
                <w:szCs w:val="18"/>
                <w:lang w:val="es-US" w:eastAsia="zh-CN"/>
              </w:rPr>
            </w:pPr>
            <w:r>
              <w:rPr>
                <w:rFonts w:cs="Arial"/>
                <w:szCs w:val="18"/>
                <w:lang w:val="es-US" w:eastAsia="zh-CN"/>
              </w:rPr>
              <w:t>CA_n78C</w:t>
            </w:r>
          </w:p>
          <w:p w14:paraId="0E2F9E86" w14:textId="77777777" w:rsidR="008F4D94" w:rsidRPr="00B00CBD" w:rsidRDefault="008F4D94" w:rsidP="00190399">
            <w:pPr>
              <w:pStyle w:val="TAC"/>
              <w:rPr>
                <w:rFonts w:cs="Arial"/>
                <w:szCs w:val="18"/>
                <w:lang w:val="es-US" w:eastAsia="zh-CN"/>
              </w:rPr>
            </w:pPr>
            <w:r w:rsidRPr="00B00CBD">
              <w:rPr>
                <w:rFonts w:cs="Arial"/>
                <w:szCs w:val="18"/>
                <w:lang w:val="es-US" w:eastAsia="zh-CN"/>
              </w:rPr>
              <w:t>CA_n1A-n3A</w:t>
            </w:r>
          </w:p>
          <w:p w14:paraId="53E12636" w14:textId="77777777" w:rsidR="008F4D94" w:rsidRDefault="008F4D94" w:rsidP="00190399">
            <w:pPr>
              <w:pStyle w:val="TAC"/>
              <w:rPr>
                <w:rFonts w:cs="Arial"/>
                <w:szCs w:val="18"/>
                <w:lang w:val="es-US" w:eastAsia="zh-CN"/>
              </w:rPr>
            </w:pPr>
            <w:r w:rsidRPr="00B00CBD">
              <w:rPr>
                <w:rFonts w:cs="Arial"/>
                <w:szCs w:val="18"/>
                <w:lang w:val="es-US" w:eastAsia="zh-CN"/>
              </w:rPr>
              <w:t>CA_n1A-n78A</w:t>
            </w:r>
          </w:p>
          <w:p w14:paraId="7F83D3E8" w14:textId="77777777" w:rsidR="008F4D94" w:rsidRPr="00F1070E" w:rsidRDefault="008F4D94" w:rsidP="00190399">
            <w:pPr>
              <w:pStyle w:val="TAC"/>
              <w:rPr>
                <w:rFonts w:cs="Arial"/>
                <w:szCs w:val="18"/>
                <w:lang w:val="en-US" w:eastAsia="zh-CN"/>
              </w:rPr>
            </w:pPr>
            <w:r>
              <w:rPr>
                <w:rFonts w:cs="Arial"/>
                <w:szCs w:val="18"/>
                <w:lang w:val="en-US" w:eastAsia="zh-CN"/>
              </w:rPr>
              <w:t>CA_n1A-n78C</w:t>
            </w:r>
          </w:p>
          <w:p w14:paraId="7F6579DE" w14:textId="77777777" w:rsidR="008F4D94" w:rsidRDefault="008F4D94" w:rsidP="00190399">
            <w:pPr>
              <w:pStyle w:val="TAC"/>
              <w:rPr>
                <w:rFonts w:cs="Arial"/>
                <w:szCs w:val="18"/>
                <w:lang w:val="en-US" w:eastAsia="zh-CN"/>
              </w:rPr>
            </w:pPr>
            <w:r w:rsidRPr="00B00CBD">
              <w:rPr>
                <w:rFonts w:cs="Arial"/>
                <w:szCs w:val="18"/>
                <w:lang w:val="en-US" w:eastAsia="zh-CN"/>
              </w:rPr>
              <w:t>CA_n3A-n78A</w:t>
            </w:r>
          </w:p>
          <w:p w14:paraId="73012CF6" w14:textId="77777777" w:rsidR="008F4D94" w:rsidRPr="00B00CBD" w:rsidRDefault="008F4D94" w:rsidP="00190399">
            <w:pPr>
              <w:pStyle w:val="TAC"/>
              <w:rPr>
                <w:rFonts w:cs="Arial"/>
                <w:szCs w:val="18"/>
                <w:lang w:val="en-US" w:eastAsia="zh-CN"/>
              </w:rPr>
            </w:pPr>
            <w:r>
              <w:rPr>
                <w:rFonts w:cs="Arial"/>
                <w:szCs w:val="18"/>
                <w:lang w:val="en-US" w:eastAsia="zh-CN"/>
              </w:rPr>
              <w:t>CA_n3A-n78C</w:t>
            </w:r>
          </w:p>
        </w:tc>
        <w:tc>
          <w:tcPr>
            <w:tcW w:w="709" w:type="dxa"/>
            <w:tcBorders>
              <w:top w:val="single" w:sz="4" w:space="0" w:color="auto"/>
              <w:left w:val="single" w:sz="4" w:space="0" w:color="auto"/>
              <w:right w:val="single" w:sz="4" w:space="0" w:color="auto"/>
            </w:tcBorders>
            <w:vAlign w:val="center"/>
          </w:tcPr>
          <w:p w14:paraId="0F26C830" w14:textId="77777777" w:rsidR="008F4D94" w:rsidRPr="00B00CBD" w:rsidRDefault="008F4D94" w:rsidP="00190399">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DDAA5CA" w14:textId="77777777" w:rsidR="008F4D94" w:rsidRPr="001E57F6"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281713BF"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4736D878"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D5ECF7D"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4ACE3E"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5D70693" w14:textId="77777777" w:rsidR="008F4D94" w:rsidRPr="00B00CBD" w:rsidRDefault="008F4D94" w:rsidP="00190399">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5241E61" w14:textId="77777777" w:rsidR="008F4D94" w:rsidRPr="001E57F6"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45AE3512" w14:textId="77777777" w:rsidR="008F4D94" w:rsidRPr="00B00CBD" w:rsidRDefault="008F4D94" w:rsidP="00190399">
            <w:pPr>
              <w:pStyle w:val="TAC"/>
              <w:rPr>
                <w:rFonts w:cs="Arial"/>
                <w:szCs w:val="18"/>
                <w:lang w:val="en-US" w:eastAsia="zh-CN"/>
              </w:rPr>
            </w:pPr>
          </w:p>
        </w:tc>
      </w:tr>
      <w:tr w:rsidR="008F4D94" w14:paraId="4E6FFD94"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1E1B40C6"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690A2DB"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5C46481" w14:textId="77777777" w:rsidR="008F4D94" w:rsidRPr="00B00CBD" w:rsidRDefault="008F4D94" w:rsidP="00190399">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508481" w14:textId="77777777" w:rsidR="008F4D94" w:rsidRPr="001E57F6"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DF801F6" w14:textId="77777777" w:rsidR="008F4D94" w:rsidRPr="00B00CBD" w:rsidRDefault="008F4D94" w:rsidP="00190399">
            <w:pPr>
              <w:pStyle w:val="TAC"/>
              <w:rPr>
                <w:rFonts w:cs="Arial"/>
                <w:szCs w:val="18"/>
                <w:lang w:val="en-US" w:eastAsia="zh-CN"/>
              </w:rPr>
            </w:pPr>
          </w:p>
        </w:tc>
      </w:tr>
    </w:tbl>
    <w:p w14:paraId="395FEDFC" w14:textId="77777777" w:rsidR="008F4D94" w:rsidRDefault="008F4D94" w:rsidP="008F4D94">
      <w:pPr>
        <w:pStyle w:val="41"/>
        <w:rPr>
          <w:rFonts w:cs="Arial"/>
          <w:szCs w:val="22"/>
          <w:lang w:val="en-US" w:eastAsia="zh-CN"/>
        </w:rPr>
      </w:pPr>
      <w:bookmarkStart w:id="605" w:name="_Toc180420787"/>
      <w:r>
        <w:rPr>
          <w:rFonts w:cs="Arial"/>
          <w:lang w:eastAsia="zh-CN"/>
        </w:rPr>
        <w:t>5.51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605"/>
    </w:p>
    <w:p w14:paraId="3039A082" w14:textId="77777777" w:rsidR="008F4D94" w:rsidRPr="007338E6" w:rsidRDefault="008F4D94" w:rsidP="008F4D94">
      <w:r w:rsidRPr="00456C44">
        <w:t>Already in spec</w:t>
      </w:r>
      <w:r>
        <w:t>. Only triple beat analysis is required.</w:t>
      </w:r>
    </w:p>
    <w:p w14:paraId="2DCF6B67" w14:textId="77777777" w:rsidR="008F4D94" w:rsidRPr="005D2633" w:rsidRDefault="008F4D94" w:rsidP="008F4D94">
      <w:pPr>
        <w:pStyle w:val="31"/>
        <w:rPr>
          <w:rFonts w:cs="Arial"/>
          <w:szCs w:val="28"/>
          <w:lang w:val="en-US" w:eastAsia="zh-CN"/>
        </w:rPr>
      </w:pPr>
      <w:bookmarkStart w:id="606" w:name="_Toc180420788"/>
      <w:r>
        <w:rPr>
          <w:rFonts w:cs="Arial"/>
          <w:szCs w:val="28"/>
          <w:lang w:val="en-US" w:eastAsia="zh-CN"/>
        </w:rPr>
        <w:t>5.51</w:t>
      </w:r>
      <w:r w:rsidRPr="005D2633">
        <w:rPr>
          <w:rFonts w:cs="Arial"/>
          <w:szCs w:val="28"/>
          <w:lang w:val="en-US" w:eastAsia="zh-CN"/>
        </w:rPr>
        <w:t>.2</w:t>
      </w:r>
      <w:r w:rsidRPr="005D2633">
        <w:rPr>
          <w:rFonts w:cs="Arial"/>
          <w:szCs w:val="28"/>
          <w:lang w:val="en-US" w:eastAsia="zh-CN"/>
        </w:rPr>
        <w:tab/>
        <w:t>Specific for 2 bands UL CA</w:t>
      </w:r>
      <w:bookmarkEnd w:id="606"/>
    </w:p>
    <w:p w14:paraId="09580F89" w14:textId="77777777" w:rsidR="008F4D94" w:rsidRPr="00456C44" w:rsidRDefault="008F4D94" w:rsidP="008F4D94">
      <w:pPr>
        <w:pStyle w:val="EditorsNote"/>
        <w:ind w:left="0" w:firstLine="0"/>
        <w:rPr>
          <w:color w:val="auto"/>
        </w:rPr>
      </w:pPr>
      <w:r w:rsidRPr="00456C44">
        <w:rPr>
          <w:color w:val="auto"/>
        </w:rPr>
        <w:t>Only triple beat analysis is required.</w:t>
      </w:r>
    </w:p>
    <w:p w14:paraId="1258A854" w14:textId="77777777" w:rsidR="008F4D94" w:rsidRPr="00242348" w:rsidRDefault="008F4D94" w:rsidP="008F4D94">
      <w:pPr>
        <w:pStyle w:val="51"/>
        <w:rPr>
          <w:snapToGrid w:val="0"/>
        </w:rPr>
      </w:pPr>
      <w:bookmarkStart w:id="607" w:name="_Toc180420789"/>
      <w:r>
        <w:rPr>
          <w:rFonts w:hint="eastAsia"/>
          <w:snapToGrid w:val="0"/>
        </w:rPr>
        <w:t>5.51</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607"/>
    </w:p>
    <w:p w14:paraId="6E3E62C6" w14:textId="77777777" w:rsidR="008F4D94" w:rsidRPr="00140BB6" w:rsidRDefault="008F4D94" w:rsidP="008F4D94">
      <w:r w:rsidRPr="00140BB6">
        <w:t xml:space="preserve">Table </w:t>
      </w:r>
      <w:r>
        <w:t>5.51</w:t>
      </w:r>
      <w:r w:rsidRPr="00140BB6">
        <w:t>.2.</w:t>
      </w:r>
      <w:r>
        <w:t>1</w:t>
      </w:r>
      <w:r w:rsidRPr="00140BB6">
        <w:t>.2-1 provides the two UL band with one band, along with 2CC intra-band uplink CA triple beat products into band n</w:t>
      </w:r>
      <w:r>
        <w:t>3</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6A6031F9" w14:textId="77777777" w:rsidR="008F4D94" w:rsidRPr="00140BB6" w:rsidRDefault="008F4D94" w:rsidP="008F4D94">
      <w:pPr>
        <w:pStyle w:val="TH"/>
      </w:pPr>
      <w:r w:rsidRPr="00140BB6">
        <w:t xml:space="preserve">Table </w:t>
      </w:r>
      <w:r>
        <w:t>5.51</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49FB909A"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A1AF7"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9932B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3BB78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69A5671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E73B6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BDE1DD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632B383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C17720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A7EB2F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038E90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705C1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896819" w14:textId="77777777" w:rsidR="008F4D94" w:rsidRDefault="008F4D94" w:rsidP="00190399">
            <w:pPr>
              <w:spacing w:after="0"/>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6B5216" w14:textId="77777777" w:rsidR="008F4D94" w:rsidRDefault="008F4D94" w:rsidP="00190399">
            <w:pPr>
              <w:spacing w:after="0"/>
              <w:jc w:val="center"/>
              <w:rPr>
                <w:color w:val="000000"/>
                <w:sz w:val="18"/>
                <w:szCs w:val="18"/>
              </w:rPr>
            </w:pPr>
            <w:r>
              <w:rPr>
                <w:color w:val="000000"/>
                <w:sz w:val="18"/>
                <w:szCs w:val="18"/>
              </w:rPr>
              <w:t>3300-3800</w:t>
            </w:r>
          </w:p>
        </w:tc>
      </w:tr>
      <w:tr w:rsidR="008F4D94" w14:paraId="7D9EA0B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4FFBD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7C7810" w14:textId="77777777" w:rsidR="008F4D94" w:rsidRDefault="008F4D94" w:rsidP="00190399">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0F16D05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942400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5EE36E8A"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988361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98EFC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D85EB8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5A9F2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3C95C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6414FCFD"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61485B0"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C599DCE"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507E51E"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ED7E59" w14:textId="77777777" w:rsidR="008F4D94" w:rsidRDefault="008F4D94" w:rsidP="00190399">
            <w:pPr>
              <w:spacing w:after="0"/>
              <w:jc w:val="center"/>
              <w:rPr>
                <w:color w:val="000000"/>
                <w:sz w:val="18"/>
                <w:szCs w:val="18"/>
              </w:rPr>
            </w:pPr>
            <w:r>
              <w:rPr>
                <w:color w:val="000000"/>
                <w:sz w:val="18"/>
                <w:szCs w:val="18"/>
              </w:rPr>
              <w:t>0 -200</w:t>
            </w:r>
          </w:p>
        </w:tc>
      </w:tr>
      <w:tr w:rsidR="008F4D94" w14:paraId="2F1F209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3A5BE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DE3F5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D4CECE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B298B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23CDF4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5C48AA7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326B0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14065B3" w14:textId="77777777" w:rsidR="008F4D94" w:rsidRDefault="008F4D94" w:rsidP="00190399">
            <w:pPr>
              <w:spacing w:after="0"/>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E8A576C" w14:textId="77777777" w:rsidR="008F4D94" w:rsidRDefault="008F4D94" w:rsidP="00190399">
            <w:pPr>
              <w:spacing w:after="0"/>
              <w:jc w:val="center"/>
              <w:rPr>
                <w:color w:val="000000"/>
                <w:sz w:val="18"/>
                <w:szCs w:val="18"/>
              </w:rPr>
            </w:pPr>
            <w:r>
              <w:rPr>
                <w:color w:val="000000"/>
                <w:sz w:val="18"/>
                <w:szCs w:val="18"/>
              </w:rPr>
              <w:t>1980-2180</w:t>
            </w:r>
          </w:p>
        </w:tc>
      </w:tr>
      <w:tr w:rsidR="008F4D94" w14:paraId="1BC6E93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BF939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28D8F7F" w14:textId="77777777" w:rsidR="008F4D94" w:rsidRDefault="008F4D94" w:rsidP="00190399">
            <w:pPr>
              <w:spacing w:after="0"/>
              <w:rPr>
                <w:i/>
                <w:iCs/>
                <w:color w:val="FF0000"/>
              </w:rPr>
            </w:pPr>
            <w:r>
              <w:rPr>
                <w:i/>
                <w:iCs/>
                <w:color w:val="FF0000"/>
              </w:rPr>
              <w:t>There is an issue of IMD3</w:t>
            </w:r>
          </w:p>
        </w:tc>
      </w:tr>
      <w:tr w:rsidR="008F4D94" w14:paraId="06F805A5"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ED699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73FD4B3A" w14:textId="77777777" w:rsidR="008F4D94" w:rsidRPr="00140BB6" w:rsidRDefault="008F4D94" w:rsidP="008F4D94">
      <w:r w:rsidRPr="00140BB6">
        <w:t xml:space="preserve">Table </w:t>
      </w:r>
      <w:r>
        <w:t>5.51</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573BEA6D" w14:textId="77777777" w:rsidR="008F4D94" w:rsidRPr="00140BB6" w:rsidRDefault="008F4D94" w:rsidP="008F4D94">
      <w:pPr>
        <w:pStyle w:val="TH"/>
      </w:pPr>
      <w:r w:rsidRPr="00140BB6">
        <w:t xml:space="preserve">Table </w:t>
      </w:r>
      <w:r>
        <w:t>5.51</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2FFA5345"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D4944" w14:textId="77777777" w:rsidR="008F4D94" w:rsidRDefault="008F4D94" w:rsidP="00190399">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107E3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C797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6F17B7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59427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85815F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764E8D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E8F99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5F2CFB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F6F609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DF458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7A6BE9" w14:textId="77777777" w:rsidR="008F4D94" w:rsidRDefault="008F4D94" w:rsidP="00190399">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68AA1D6" w14:textId="77777777" w:rsidR="008F4D94" w:rsidRDefault="008F4D94" w:rsidP="00190399">
            <w:pPr>
              <w:spacing w:after="0"/>
              <w:jc w:val="center"/>
              <w:rPr>
                <w:color w:val="000000"/>
                <w:sz w:val="18"/>
                <w:szCs w:val="18"/>
              </w:rPr>
            </w:pPr>
            <w:r>
              <w:rPr>
                <w:color w:val="000000"/>
                <w:sz w:val="18"/>
                <w:szCs w:val="18"/>
              </w:rPr>
              <w:t>3300-3800</w:t>
            </w:r>
          </w:p>
        </w:tc>
      </w:tr>
      <w:tr w:rsidR="008F4D94" w14:paraId="6FD53BF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D85BA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406890" w14:textId="77777777" w:rsidR="008F4D94" w:rsidRDefault="008F4D94" w:rsidP="00190399">
            <w:pPr>
              <w:spacing w:after="0"/>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4AF828D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D429E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2B11818C"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269FE4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74C76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B57F5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8723A5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1350B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33D02E5A"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9A3B0CC"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7C2733F"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9CC42BA"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C28C9BD" w14:textId="77777777" w:rsidR="008F4D94" w:rsidRDefault="008F4D94" w:rsidP="00190399">
            <w:pPr>
              <w:spacing w:after="0"/>
              <w:jc w:val="center"/>
              <w:rPr>
                <w:color w:val="000000"/>
                <w:sz w:val="18"/>
                <w:szCs w:val="18"/>
              </w:rPr>
            </w:pPr>
            <w:r>
              <w:rPr>
                <w:color w:val="000000"/>
                <w:sz w:val="18"/>
                <w:szCs w:val="18"/>
              </w:rPr>
              <w:t>0 -200</w:t>
            </w:r>
          </w:p>
        </w:tc>
      </w:tr>
      <w:tr w:rsidR="008F4D94" w14:paraId="6978574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8F129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FC98A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1E50A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AD3E2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DACCE6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34E3CE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B85E3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031249" w14:textId="77777777" w:rsidR="008F4D94" w:rsidRDefault="008F4D94" w:rsidP="00190399">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E15E19" w14:textId="77777777" w:rsidR="008F4D94" w:rsidRDefault="008F4D94" w:rsidP="00190399">
            <w:pPr>
              <w:spacing w:after="0"/>
              <w:jc w:val="center"/>
              <w:rPr>
                <w:color w:val="000000"/>
                <w:sz w:val="18"/>
                <w:szCs w:val="18"/>
              </w:rPr>
            </w:pPr>
            <w:r>
              <w:rPr>
                <w:color w:val="000000"/>
                <w:sz w:val="18"/>
                <w:szCs w:val="18"/>
              </w:rPr>
              <w:t>1785-1985</w:t>
            </w:r>
          </w:p>
        </w:tc>
      </w:tr>
      <w:tr w:rsidR="008F4D94" w14:paraId="5C688FC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6D7AE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D107BC1" w14:textId="77777777" w:rsidR="008F4D94" w:rsidRDefault="008F4D94" w:rsidP="00190399">
            <w:pPr>
              <w:spacing w:after="0"/>
              <w:rPr>
                <w:i/>
                <w:iCs/>
                <w:color w:val="FF0000"/>
              </w:rPr>
            </w:pPr>
            <w:r>
              <w:rPr>
                <w:i/>
                <w:iCs/>
                <w:color w:val="FF0000"/>
              </w:rPr>
              <w:t>There is no overlap</w:t>
            </w:r>
          </w:p>
        </w:tc>
      </w:tr>
      <w:tr w:rsidR="008F4D94" w14:paraId="3EB4994F"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6098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gramEnd"/>
            <w:r>
              <w:rPr>
                <w:rFonts w:ascii="Arial" w:hAnsi="Arial" w:cs="Arial"/>
                <w:color w:val="000000"/>
                <w:sz w:val="18"/>
                <w:szCs w:val="18"/>
              </w:rPr>
              <w:t>fy_high-fy_low, maximum aggregated BW) respectively.</w:t>
            </w:r>
          </w:p>
        </w:tc>
      </w:tr>
    </w:tbl>
    <w:p w14:paraId="316A4CF5" w14:textId="77777777" w:rsidR="008F4D94" w:rsidRPr="009A3FC3" w:rsidRDefault="008F4D94" w:rsidP="008F4D94">
      <w:pPr>
        <w:rPr>
          <w:lang w:eastAsia="ko-KR"/>
        </w:rPr>
      </w:pPr>
    </w:p>
    <w:p w14:paraId="56172400" w14:textId="77777777" w:rsidR="008F4D94" w:rsidRDefault="008F4D94" w:rsidP="008F4D94">
      <w:pPr>
        <w:pStyle w:val="41"/>
        <w:rPr>
          <w:rFonts w:cs="Arial"/>
          <w:szCs w:val="22"/>
          <w:lang w:val="en-US" w:eastAsia="zh-CN"/>
        </w:rPr>
      </w:pPr>
      <w:bookmarkStart w:id="608" w:name="_Toc180420790"/>
      <w:r>
        <w:t>5.51.2.2</w:t>
      </w:r>
      <w:r>
        <w:tab/>
      </w:r>
      <w:r>
        <w:rPr>
          <w:rFonts w:cs="Arial"/>
          <w:szCs w:val="22"/>
          <w:lang w:val="en-US" w:eastAsia="zh-CN"/>
        </w:rPr>
        <w:t>REFSENS requirements</w:t>
      </w:r>
      <w:bookmarkEnd w:id="608"/>
    </w:p>
    <w:p w14:paraId="50CCFB66" w14:textId="77777777" w:rsidR="008F4D94" w:rsidRPr="00C7646F" w:rsidRDefault="008F4D94" w:rsidP="008F4D94">
      <w:r w:rsidRPr="00C7646F">
        <w:t>Ref</w:t>
      </w:r>
      <w:r>
        <w:t>sens requirements are provided in Table 5.51.2.2-1.</w:t>
      </w:r>
    </w:p>
    <w:p w14:paraId="62D56B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5.51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96C4204"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084E3E5"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278D7F" w14:textId="77777777" w:rsidR="008F4D94" w:rsidRPr="006E069C" w:rsidRDefault="008F4D94" w:rsidP="00190399">
            <w:pPr>
              <w:pStyle w:val="TAH"/>
            </w:pPr>
            <w:r w:rsidRPr="006E069C">
              <w:t>Source of IMD</w:t>
            </w:r>
          </w:p>
        </w:tc>
      </w:tr>
      <w:tr w:rsidR="008F4D94" w:rsidRPr="006E069C" w14:paraId="549A8DBB"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92D571E"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B73CE32"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4BA4C20"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A073A20"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24D9094"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4B04507"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954C70E"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4652FB0"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E35757" w14:textId="77777777" w:rsidR="008F4D94" w:rsidRPr="006E069C" w:rsidRDefault="008F4D94" w:rsidP="00190399">
            <w:pPr>
              <w:pStyle w:val="TAH"/>
            </w:pPr>
          </w:p>
        </w:tc>
      </w:tr>
      <w:tr w:rsidR="008F4D94" w:rsidRPr="006E069C" w14:paraId="04A24ADA"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C12B4" w14:textId="77777777" w:rsidR="008F4D94" w:rsidRDefault="008F4D94" w:rsidP="00190399">
            <w:pPr>
              <w:pStyle w:val="TAC"/>
              <w:rPr>
                <w:lang w:val="en-US" w:eastAsia="zh-CN"/>
              </w:rPr>
            </w:pPr>
            <w:r>
              <w:rPr>
                <w:lang w:val="en-US" w:eastAsia="zh-CN"/>
              </w:rPr>
              <w:t>CA_n1-n3-n78</w:t>
            </w:r>
          </w:p>
        </w:tc>
        <w:tc>
          <w:tcPr>
            <w:tcW w:w="923" w:type="dxa"/>
            <w:tcBorders>
              <w:top w:val="single" w:sz="4" w:space="0" w:color="auto"/>
              <w:left w:val="single" w:sz="4" w:space="0" w:color="auto"/>
              <w:right w:val="single" w:sz="4" w:space="0" w:color="auto"/>
            </w:tcBorders>
            <w:vAlign w:val="center"/>
          </w:tcPr>
          <w:p w14:paraId="43A66014" w14:textId="77777777" w:rsidR="008F4D94" w:rsidRPr="00D462F1" w:rsidRDefault="008F4D94" w:rsidP="00190399">
            <w:pPr>
              <w:pStyle w:val="TAC"/>
              <w:rPr>
                <w:rFonts w:cs="Arial"/>
                <w:color w:val="000000"/>
                <w:szCs w:val="18"/>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C0AD30" w14:textId="77777777" w:rsidR="008F4D94" w:rsidRPr="00D462F1" w:rsidRDefault="008F4D94" w:rsidP="00190399">
            <w:pPr>
              <w:pStyle w:val="TAC"/>
              <w:rPr>
                <w:rFonts w:cs="Arial"/>
                <w:color w:val="000000"/>
                <w:szCs w:val="18"/>
              </w:rPr>
            </w:pPr>
            <w:r>
              <w:rPr>
                <w:rFonts w:cs="Arial"/>
                <w:color w:val="000000"/>
                <w:szCs w:val="18"/>
              </w:rPr>
              <w:t>1925</w:t>
            </w:r>
          </w:p>
        </w:tc>
        <w:tc>
          <w:tcPr>
            <w:tcW w:w="1012" w:type="dxa"/>
            <w:tcBorders>
              <w:top w:val="single" w:sz="4" w:space="0" w:color="auto"/>
              <w:left w:val="single" w:sz="4" w:space="0" w:color="auto"/>
              <w:right w:val="single" w:sz="4" w:space="0" w:color="auto"/>
            </w:tcBorders>
          </w:tcPr>
          <w:p w14:paraId="5AC1070B" w14:textId="77777777" w:rsidR="008F4D94" w:rsidRPr="00D462F1"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A380D75"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136920E4" w14:textId="77777777" w:rsidR="008F4D94" w:rsidRPr="00D462F1" w:rsidRDefault="008F4D94" w:rsidP="00190399">
            <w:pPr>
              <w:pStyle w:val="TAC"/>
              <w:rPr>
                <w:rFonts w:cs="Arial"/>
                <w:color w:val="000000"/>
                <w:szCs w:val="18"/>
              </w:rPr>
            </w:pPr>
            <w:r>
              <w:rPr>
                <w:rFonts w:cs="Arial"/>
                <w:color w:val="000000"/>
                <w:szCs w:val="18"/>
              </w:rPr>
              <w:t>2115</w:t>
            </w:r>
          </w:p>
        </w:tc>
        <w:tc>
          <w:tcPr>
            <w:tcW w:w="797" w:type="dxa"/>
            <w:tcBorders>
              <w:top w:val="single" w:sz="4" w:space="0" w:color="auto"/>
              <w:left w:val="single" w:sz="4" w:space="0" w:color="auto"/>
              <w:bottom w:val="single" w:sz="4" w:space="0" w:color="auto"/>
              <w:right w:val="single" w:sz="4" w:space="0" w:color="auto"/>
            </w:tcBorders>
          </w:tcPr>
          <w:p w14:paraId="431F8712"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8D98E1"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2EB352" w14:textId="77777777" w:rsidR="008F4D94" w:rsidRPr="00D462F1" w:rsidRDefault="008F4D94" w:rsidP="00190399">
            <w:pPr>
              <w:pStyle w:val="TAC"/>
              <w:rPr>
                <w:lang w:val="en-US" w:eastAsia="zh-CN"/>
              </w:rPr>
            </w:pPr>
            <w:r w:rsidRPr="00D462F1">
              <w:rPr>
                <w:lang w:val="en-US" w:eastAsia="zh-CN"/>
              </w:rPr>
              <w:t>N/A</w:t>
            </w:r>
          </w:p>
        </w:tc>
      </w:tr>
      <w:tr w:rsidR="008F4D94" w:rsidRPr="006E069C" w14:paraId="1456A6B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11E3CA0" w14:textId="77777777" w:rsidR="008F4D94"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9F23" w14:textId="77777777" w:rsidR="008F4D94" w:rsidRPr="00D462F1" w:rsidRDefault="008F4D94" w:rsidP="00190399">
            <w:pPr>
              <w:pStyle w:val="TAC"/>
              <w:rPr>
                <w:rFonts w:cs="Arial"/>
                <w:color w:val="000000"/>
                <w:szCs w:val="18"/>
              </w:rPr>
            </w:pPr>
            <w:r>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45CDF9D3"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09F5F404" w14:textId="77777777" w:rsidR="008F4D94" w:rsidRPr="00D462F1"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B9EE132"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932074A" w14:textId="77777777" w:rsidR="008F4D94" w:rsidRPr="00D462F1" w:rsidRDefault="008F4D94" w:rsidP="00190399">
            <w:pPr>
              <w:pStyle w:val="TAC"/>
              <w:rPr>
                <w:rFonts w:cs="Arial"/>
                <w:color w:val="000000"/>
                <w:szCs w:val="18"/>
              </w:rPr>
            </w:pPr>
            <w:r>
              <w:rPr>
                <w:rFonts w:cs="Arial"/>
                <w:color w:val="000000"/>
                <w:szCs w:val="18"/>
              </w:rPr>
              <w:t>1875</w:t>
            </w:r>
          </w:p>
        </w:tc>
        <w:tc>
          <w:tcPr>
            <w:tcW w:w="797" w:type="dxa"/>
            <w:tcBorders>
              <w:top w:val="single" w:sz="4" w:space="0" w:color="auto"/>
              <w:left w:val="single" w:sz="4" w:space="0" w:color="auto"/>
              <w:bottom w:val="single" w:sz="4" w:space="0" w:color="auto"/>
              <w:right w:val="single" w:sz="4" w:space="0" w:color="auto"/>
            </w:tcBorders>
          </w:tcPr>
          <w:p w14:paraId="6F4E90B3"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15AB" w14:textId="77777777" w:rsidR="008F4D94" w:rsidRPr="00D462F1" w:rsidRDefault="008F4D94" w:rsidP="00190399">
            <w:pPr>
              <w:pStyle w:val="TAC"/>
              <w:rPr>
                <w:lang w:val="en-US" w:eastAsia="zh-CN"/>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34D617AA" w14:textId="77777777" w:rsidR="008F4D94" w:rsidRPr="00D462F1" w:rsidRDefault="008F4D94" w:rsidP="00190399">
            <w:pPr>
              <w:pStyle w:val="TAC"/>
              <w:rPr>
                <w:lang w:val="en-US" w:eastAsia="zh-CN"/>
              </w:rPr>
            </w:pPr>
            <w:r w:rsidRPr="00D462F1">
              <w:rPr>
                <w:lang w:val="en-US" w:eastAsia="zh-CN"/>
              </w:rPr>
              <w:t>IMD</w:t>
            </w:r>
            <w:r>
              <w:rPr>
                <w:lang w:val="en-US" w:eastAsia="zh-CN"/>
              </w:rPr>
              <w:t>3</w:t>
            </w:r>
          </w:p>
        </w:tc>
      </w:tr>
      <w:tr w:rsidR="008F4D94" w:rsidRPr="006E069C" w14:paraId="71B4A0F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B4722D5" w14:textId="77777777" w:rsidR="008F4D94" w:rsidRDefault="008F4D94" w:rsidP="00190399">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310297B"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8</w:t>
            </w:r>
          </w:p>
        </w:tc>
        <w:tc>
          <w:tcPr>
            <w:tcW w:w="975" w:type="dxa"/>
            <w:tcBorders>
              <w:top w:val="single" w:sz="4" w:space="0" w:color="auto"/>
              <w:left w:val="single" w:sz="4" w:space="0" w:color="auto"/>
              <w:right w:val="single" w:sz="4" w:space="0" w:color="auto"/>
            </w:tcBorders>
            <w:vAlign w:val="center"/>
          </w:tcPr>
          <w:p w14:paraId="2E14474D" w14:textId="77777777" w:rsidR="008F4D94" w:rsidRPr="00D462F1" w:rsidRDefault="008F4D94" w:rsidP="00190399">
            <w:pPr>
              <w:pStyle w:val="TAC"/>
              <w:rPr>
                <w:rFonts w:cs="Arial"/>
                <w:color w:val="000000"/>
                <w:szCs w:val="18"/>
              </w:rPr>
            </w:pPr>
            <w:r>
              <w:rPr>
                <w:rFonts w:cs="Arial"/>
                <w:color w:val="000000"/>
                <w:szCs w:val="18"/>
              </w:rPr>
              <w:t>3300</w:t>
            </w:r>
          </w:p>
        </w:tc>
        <w:tc>
          <w:tcPr>
            <w:tcW w:w="1012" w:type="dxa"/>
            <w:tcBorders>
              <w:top w:val="single" w:sz="4" w:space="0" w:color="auto"/>
              <w:left w:val="single" w:sz="4" w:space="0" w:color="auto"/>
              <w:right w:val="single" w:sz="4" w:space="0" w:color="auto"/>
            </w:tcBorders>
          </w:tcPr>
          <w:p w14:paraId="5B0012DD" w14:textId="77777777" w:rsidR="008F4D94" w:rsidRPr="00D462F1" w:rsidRDefault="008F4D94" w:rsidP="00190399">
            <w:pPr>
              <w:pStyle w:val="TAC"/>
              <w:rPr>
                <w:lang w:val="en-US" w:eastAsia="zh-CN"/>
              </w:rPr>
            </w:pPr>
            <w:r w:rsidRPr="000B4D6A">
              <w:rPr>
                <w:rFonts w:eastAsia="Malgun Gothic"/>
                <w:lang w:eastAsia="ko-KR"/>
              </w:rPr>
              <w:t>100</w:t>
            </w:r>
          </w:p>
        </w:tc>
        <w:tc>
          <w:tcPr>
            <w:tcW w:w="1379" w:type="dxa"/>
            <w:tcBorders>
              <w:top w:val="single" w:sz="4" w:space="0" w:color="auto"/>
              <w:left w:val="single" w:sz="4" w:space="0" w:color="auto"/>
              <w:right w:val="single" w:sz="4" w:space="0" w:color="auto"/>
            </w:tcBorders>
          </w:tcPr>
          <w:p w14:paraId="2CE08379" w14:textId="77777777" w:rsidR="008F4D94" w:rsidRPr="00D462F1" w:rsidRDefault="008F4D94" w:rsidP="00190399">
            <w:pPr>
              <w:pStyle w:val="TAC"/>
              <w:rPr>
                <w:lang w:val="en-US" w:eastAsia="zh-CN"/>
              </w:rPr>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=2</w:t>
            </w:r>
            <w:r>
              <w:rPr>
                <w:sz w:val="13"/>
                <w:szCs w:val="13"/>
                <w:lang w:eastAsia="zh-CN"/>
              </w:rPr>
              <w:t>03</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3C2094F8" w14:textId="77777777" w:rsidR="008F4D94" w:rsidRPr="00D462F1" w:rsidRDefault="008F4D94" w:rsidP="00190399">
            <w:pPr>
              <w:pStyle w:val="TAC"/>
              <w:rPr>
                <w:rFonts w:cs="Arial"/>
                <w:color w:val="000000"/>
                <w:szCs w:val="18"/>
              </w:rPr>
            </w:pPr>
            <w:r>
              <w:rPr>
                <w:rFonts w:cs="Arial"/>
                <w:szCs w:val="18"/>
                <w:lang w:eastAsia="ja-JP"/>
              </w:rPr>
              <w:t>3300</w:t>
            </w:r>
          </w:p>
        </w:tc>
        <w:tc>
          <w:tcPr>
            <w:tcW w:w="797" w:type="dxa"/>
            <w:tcBorders>
              <w:top w:val="single" w:sz="4" w:space="0" w:color="auto"/>
              <w:left w:val="single" w:sz="4" w:space="0" w:color="auto"/>
              <w:bottom w:val="nil"/>
              <w:right w:val="single" w:sz="4" w:space="0" w:color="auto"/>
            </w:tcBorders>
            <w:vAlign w:val="center"/>
          </w:tcPr>
          <w:p w14:paraId="48FFCA08" w14:textId="77777777" w:rsidR="008F4D94" w:rsidRPr="00D462F1" w:rsidRDefault="008F4D94" w:rsidP="00190399">
            <w:pPr>
              <w:pStyle w:val="TAC"/>
              <w:rPr>
                <w:lang w:val="en-US" w:eastAsia="zh-CN"/>
              </w:rPr>
            </w:pPr>
            <w:r w:rsidRPr="000B4D6A">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7F669E1" w14:textId="77777777" w:rsidR="008F4D94" w:rsidRPr="00D462F1" w:rsidRDefault="008F4D94" w:rsidP="00190399">
            <w:pPr>
              <w:pStyle w:val="TAC"/>
              <w:rPr>
                <w:lang w:val="en-US" w:eastAsia="zh-CN"/>
              </w:rPr>
            </w:pPr>
            <w:r w:rsidRPr="000B4D6A">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488F77" w14:textId="77777777" w:rsidR="008F4D94" w:rsidRPr="00D462F1" w:rsidRDefault="008F4D94" w:rsidP="00190399">
            <w:pPr>
              <w:pStyle w:val="TAC"/>
              <w:rPr>
                <w:lang w:val="en-US" w:eastAsia="zh-CN"/>
              </w:rPr>
            </w:pPr>
            <w:r w:rsidRPr="000B4D6A">
              <w:rPr>
                <w:kern w:val="2"/>
                <w:szCs w:val="24"/>
                <w:lang w:eastAsia="ja-JP"/>
              </w:rPr>
              <w:t>N/A</w:t>
            </w:r>
          </w:p>
        </w:tc>
      </w:tr>
      <w:tr w:rsidR="008F4D94" w:rsidRPr="006E069C" w14:paraId="5A9B88EC"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F4027" w14:textId="77777777" w:rsidR="008F4D94" w:rsidRDefault="008F4D94" w:rsidP="00190399">
            <w:pPr>
              <w:pStyle w:val="TAC"/>
              <w:rPr>
                <w:lang w:val="en-US" w:eastAsia="zh-CN"/>
              </w:rPr>
            </w:pPr>
          </w:p>
        </w:tc>
        <w:tc>
          <w:tcPr>
            <w:tcW w:w="923" w:type="dxa"/>
            <w:tcBorders>
              <w:top w:val="nil"/>
              <w:left w:val="single" w:sz="4" w:space="0" w:color="auto"/>
              <w:right w:val="single" w:sz="4" w:space="0" w:color="auto"/>
            </w:tcBorders>
            <w:vAlign w:val="center"/>
          </w:tcPr>
          <w:p w14:paraId="479CE2B9" w14:textId="77777777" w:rsidR="008F4D94" w:rsidRPr="00D462F1" w:rsidRDefault="008F4D94" w:rsidP="00190399">
            <w:pPr>
              <w:pStyle w:val="TAC"/>
              <w:rPr>
                <w:rFonts w:cs="Arial"/>
                <w:color w:val="000000"/>
                <w:szCs w:val="18"/>
              </w:rPr>
            </w:pPr>
          </w:p>
        </w:tc>
        <w:tc>
          <w:tcPr>
            <w:tcW w:w="975" w:type="dxa"/>
            <w:tcBorders>
              <w:top w:val="single" w:sz="4" w:space="0" w:color="auto"/>
              <w:left w:val="single" w:sz="4" w:space="0" w:color="auto"/>
              <w:right w:val="single" w:sz="4" w:space="0" w:color="auto"/>
            </w:tcBorders>
            <w:vAlign w:val="center"/>
          </w:tcPr>
          <w:p w14:paraId="68B2A2C7" w14:textId="77777777" w:rsidR="008F4D94" w:rsidRDefault="008F4D94" w:rsidP="00190399">
            <w:pPr>
              <w:pStyle w:val="TAC"/>
              <w:rPr>
                <w:rFonts w:cs="Arial"/>
                <w:color w:val="000000"/>
                <w:szCs w:val="18"/>
              </w:rPr>
            </w:pPr>
            <w:r>
              <w:rPr>
                <w:rFonts w:cs="Arial"/>
                <w:color w:val="000000"/>
                <w:szCs w:val="18"/>
              </w:rPr>
              <w:t>3400</w:t>
            </w:r>
          </w:p>
        </w:tc>
        <w:tc>
          <w:tcPr>
            <w:tcW w:w="1012" w:type="dxa"/>
            <w:tcBorders>
              <w:top w:val="single" w:sz="4" w:space="0" w:color="auto"/>
              <w:left w:val="single" w:sz="4" w:space="0" w:color="auto"/>
              <w:right w:val="single" w:sz="4" w:space="0" w:color="auto"/>
            </w:tcBorders>
          </w:tcPr>
          <w:p w14:paraId="281BA8C0" w14:textId="77777777" w:rsidR="008F4D94" w:rsidRDefault="008F4D94" w:rsidP="00190399">
            <w:pPr>
              <w:pStyle w:val="TAC"/>
              <w:rPr>
                <w:lang w:val="en-US" w:eastAsia="zh-CN"/>
              </w:rPr>
            </w:pPr>
            <w:r>
              <w:rPr>
                <w:rFonts w:eastAsia="Malgun Gothic"/>
                <w:lang w:eastAsia="ko-KR"/>
              </w:rPr>
              <w:t>100</w:t>
            </w:r>
          </w:p>
        </w:tc>
        <w:tc>
          <w:tcPr>
            <w:tcW w:w="1379" w:type="dxa"/>
            <w:tcBorders>
              <w:top w:val="single" w:sz="4" w:space="0" w:color="auto"/>
              <w:left w:val="single" w:sz="4" w:space="0" w:color="auto"/>
              <w:right w:val="single" w:sz="4" w:space="0" w:color="auto"/>
            </w:tcBorders>
          </w:tcPr>
          <w:p w14:paraId="48259C46" w14:textId="77777777" w:rsidR="008F4D94" w:rsidRDefault="008F4D94" w:rsidP="00190399">
            <w:pPr>
              <w:pStyle w:val="TAC"/>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w:t>
            </w:r>
            <w:r>
              <w:rPr>
                <w:sz w:val="13"/>
                <w:szCs w:val="13"/>
                <w:lang w:eastAsia="zh-CN"/>
              </w:rPr>
              <w:t>67</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65E9110E" w14:textId="77777777" w:rsidR="008F4D94" w:rsidRDefault="008F4D94" w:rsidP="00190399">
            <w:pPr>
              <w:pStyle w:val="TAC"/>
              <w:rPr>
                <w:rFonts w:cs="Arial"/>
                <w:color w:val="000000"/>
                <w:szCs w:val="18"/>
              </w:rPr>
            </w:pPr>
            <w:r>
              <w:rPr>
                <w:rFonts w:cs="Arial"/>
                <w:szCs w:val="18"/>
                <w:lang w:eastAsia="ja-JP"/>
              </w:rPr>
              <w:t>3400</w:t>
            </w:r>
          </w:p>
        </w:tc>
        <w:tc>
          <w:tcPr>
            <w:tcW w:w="797" w:type="dxa"/>
            <w:tcBorders>
              <w:top w:val="nil"/>
              <w:left w:val="single" w:sz="4" w:space="0" w:color="auto"/>
              <w:bottom w:val="single" w:sz="4" w:space="0" w:color="auto"/>
              <w:right w:val="single" w:sz="4" w:space="0" w:color="auto"/>
            </w:tcBorders>
            <w:vAlign w:val="center"/>
          </w:tcPr>
          <w:p w14:paraId="394027F1" w14:textId="77777777" w:rsidR="008F4D94" w:rsidRPr="00D462F1" w:rsidRDefault="008F4D94" w:rsidP="00190399">
            <w:pPr>
              <w:pStyle w:val="TAC"/>
              <w:rPr>
                <w:rFonts w:eastAsia="Malgun Gothic"/>
                <w:lang w:eastAsia="ko-KR"/>
              </w:rPr>
            </w:pPr>
          </w:p>
        </w:tc>
        <w:tc>
          <w:tcPr>
            <w:tcW w:w="828" w:type="dxa"/>
            <w:tcBorders>
              <w:top w:val="nil"/>
              <w:left w:val="single" w:sz="4" w:space="0" w:color="auto"/>
              <w:right w:val="single" w:sz="4" w:space="0" w:color="auto"/>
            </w:tcBorders>
            <w:vAlign w:val="center"/>
          </w:tcPr>
          <w:p w14:paraId="6D492AEE" w14:textId="77777777" w:rsidR="008F4D94" w:rsidRPr="00D462F1" w:rsidRDefault="008F4D94" w:rsidP="00190399">
            <w:pPr>
              <w:pStyle w:val="TAC"/>
              <w:rPr>
                <w:lang w:val="en-US" w:eastAsia="zh-CN"/>
              </w:rPr>
            </w:pPr>
          </w:p>
        </w:tc>
        <w:tc>
          <w:tcPr>
            <w:tcW w:w="1057" w:type="dxa"/>
            <w:tcBorders>
              <w:top w:val="nil"/>
              <w:left w:val="single" w:sz="4" w:space="0" w:color="auto"/>
              <w:right w:val="single" w:sz="4" w:space="0" w:color="auto"/>
            </w:tcBorders>
            <w:vAlign w:val="center"/>
          </w:tcPr>
          <w:p w14:paraId="2B00D942" w14:textId="77777777" w:rsidR="008F4D94" w:rsidRDefault="008F4D94" w:rsidP="00190399">
            <w:pPr>
              <w:pStyle w:val="TAC"/>
              <w:rPr>
                <w:lang w:val="en-US" w:eastAsia="zh-CN"/>
              </w:rPr>
            </w:pPr>
          </w:p>
        </w:tc>
      </w:tr>
    </w:tbl>
    <w:p w14:paraId="1BE0BEAC" w14:textId="77777777" w:rsidR="008F4D94" w:rsidRPr="00336657" w:rsidRDefault="008F4D94" w:rsidP="008F4D94">
      <w:pPr>
        <w:pStyle w:val="EditorsNote"/>
        <w:ind w:left="0" w:firstLine="0"/>
        <w:rPr>
          <w:rFonts w:eastAsia="宋体"/>
          <w:lang w:eastAsia="zh-CN"/>
        </w:rPr>
      </w:pPr>
    </w:p>
    <w:p w14:paraId="17FF8668" w14:textId="77777777" w:rsidR="008F4D94" w:rsidRPr="00195A56" w:rsidRDefault="008F4D94" w:rsidP="008F4D94">
      <w:pPr>
        <w:rPr>
          <w:color w:val="0070C0"/>
        </w:rPr>
      </w:pPr>
    </w:p>
    <w:p w14:paraId="1AE985DB" w14:textId="77777777" w:rsidR="00422570" w:rsidRDefault="00422570" w:rsidP="00126CBF">
      <w:pPr>
        <w:pStyle w:val="B1"/>
        <w:ind w:left="0" w:firstLine="0"/>
        <w:jc w:val="both"/>
        <w:rPr>
          <w:rFonts w:ascii="Arial" w:hAnsi="Arial" w:cs="Arial"/>
          <w:b/>
          <w:color w:val="FF0000"/>
          <w:sz w:val="24"/>
          <w:lang w:eastAsia="zh-CN"/>
        </w:rPr>
      </w:pPr>
    </w:p>
    <w:p w14:paraId="5C7A8AF6" w14:textId="77777777" w:rsidR="00422570" w:rsidRDefault="00422570" w:rsidP="00126CBF">
      <w:pPr>
        <w:pStyle w:val="B1"/>
        <w:ind w:left="0" w:firstLine="0"/>
        <w:jc w:val="both"/>
        <w:rPr>
          <w:rFonts w:ascii="Arial" w:hAnsi="Arial" w:cs="Arial"/>
          <w:b/>
          <w:color w:val="FF0000"/>
          <w:sz w:val="24"/>
          <w:lang w:eastAsia="zh-CN"/>
        </w:rPr>
      </w:pPr>
    </w:p>
    <w:p w14:paraId="6431E0B2" w14:textId="77777777" w:rsidR="00422570" w:rsidRDefault="00422570" w:rsidP="00126CBF">
      <w:pPr>
        <w:pStyle w:val="B1"/>
        <w:ind w:left="0" w:firstLine="0"/>
        <w:jc w:val="both"/>
        <w:rPr>
          <w:rFonts w:ascii="Arial" w:hAnsi="Arial" w:cs="Arial"/>
          <w:b/>
          <w:color w:val="FF0000"/>
          <w:sz w:val="24"/>
          <w:lang w:eastAsia="zh-CN"/>
        </w:rPr>
      </w:pPr>
    </w:p>
    <w:p w14:paraId="0BC0EB2B" w14:textId="77777777" w:rsidR="00422570" w:rsidRDefault="00422570" w:rsidP="00126CBF">
      <w:pPr>
        <w:pStyle w:val="B1"/>
        <w:ind w:left="0" w:firstLine="0"/>
        <w:jc w:val="both"/>
        <w:rPr>
          <w:rFonts w:ascii="Arial" w:hAnsi="Arial" w:cs="Arial"/>
          <w:b/>
          <w:color w:val="FF0000"/>
          <w:sz w:val="24"/>
          <w:lang w:eastAsia="zh-CN"/>
        </w:rPr>
      </w:pPr>
    </w:p>
    <w:p w14:paraId="030A847A" w14:textId="77777777" w:rsidR="00422570" w:rsidRDefault="00422570" w:rsidP="00126CBF">
      <w:pPr>
        <w:pStyle w:val="B1"/>
        <w:ind w:left="0" w:firstLine="0"/>
        <w:jc w:val="both"/>
        <w:rPr>
          <w:rFonts w:ascii="Arial" w:hAnsi="Arial" w:cs="Arial"/>
          <w:b/>
          <w:color w:val="FF0000"/>
          <w:sz w:val="24"/>
          <w:lang w:eastAsia="zh-CN"/>
        </w:rPr>
      </w:pPr>
    </w:p>
    <w:p w14:paraId="59448F9B" w14:textId="77777777" w:rsidR="00C97F3E" w:rsidRPr="00CF42FD" w:rsidRDefault="00C97F3E" w:rsidP="00126CBF">
      <w:pPr>
        <w:pStyle w:val="B1"/>
        <w:ind w:left="0" w:firstLine="0"/>
        <w:jc w:val="both"/>
        <w:rPr>
          <w:rFonts w:ascii="Arial" w:hAnsi="Arial" w:cs="Arial"/>
          <w:b/>
          <w:color w:val="FF0000"/>
          <w:sz w:val="24"/>
          <w:lang w:eastAsia="zh-CN"/>
        </w:rPr>
      </w:pPr>
    </w:p>
    <w:p w14:paraId="014E3B85" w14:textId="77777777" w:rsidR="00A15080" w:rsidRPr="00A15080" w:rsidRDefault="00A15080" w:rsidP="00126CBF">
      <w:pPr>
        <w:pStyle w:val="B1"/>
        <w:ind w:left="0" w:firstLine="0"/>
        <w:jc w:val="both"/>
        <w:rPr>
          <w:rFonts w:ascii="Arial" w:hAnsi="Arial" w:cs="Arial"/>
          <w:b/>
          <w:color w:val="FF0000"/>
          <w:sz w:val="24"/>
          <w:lang w:eastAsia="zh-CN"/>
        </w:rPr>
      </w:pPr>
    </w:p>
    <w:p w14:paraId="2082A464" w14:textId="77777777" w:rsidR="008645DB" w:rsidRDefault="008645DB" w:rsidP="00126CBF">
      <w:pPr>
        <w:pStyle w:val="B1"/>
        <w:ind w:left="0" w:firstLine="0"/>
        <w:jc w:val="both"/>
        <w:rPr>
          <w:rFonts w:ascii="Arial" w:hAnsi="Arial" w:cs="Arial"/>
          <w:b/>
          <w:color w:val="FF0000"/>
          <w:sz w:val="24"/>
          <w:lang w:eastAsia="zh-CN"/>
        </w:rPr>
      </w:pPr>
    </w:p>
    <w:p w14:paraId="4EE94407" w14:textId="77777777" w:rsidR="008645DB" w:rsidRPr="00E921C4" w:rsidRDefault="008645DB" w:rsidP="00126CBF">
      <w:pPr>
        <w:pStyle w:val="B1"/>
        <w:ind w:left="0" w:firstLine="0"/>
        <w:jc w:val="both"/>
        <w:rPr>
          <w:rFonts w:ascii="Arial" w:hAnsi="Arial" w:cs="Arial"/>
          <w:b/>
          <w:color w:val="FF0000"/>
          <w:sz w:val="24"/>
          <w:lang w:eastAsia="zh-CN"/>
        </w:rPr>
      </w:pPr>
    </w:p>
    <w:p w14:paraId="5B969154" w14:textId="77777777" w:rsidR="001F46D5" w:rsidRDefault="001F46D5">
      <w:pPr>
        <w:pStyle w:val="EditorsNote"/>
        <w:overflowPunct w:val="0"/>
        <w:autoSpaceDE w:val="0"/>
        <w:autoSpaceDN w:val="0"/>
        <w:adjustRightInd w:val="0"/>
        <w:ind w:left="284" w:firstLine="0"/>
        <w:textAlignment w:val="baseline"/>
        <w:rPr>
          <w:rFonts w:eastAsia="宋体"/>
          <w:lang w:eastAsia="zh-CN"/>
        </w:rPr>
      </w:pPr>
    </w:p>
    <w:p w14:paraId="20610020" w14:textId="77777777" w:rsidR="00B754A1" w:rsidRDefault="00B754A1">
      <w:pPr>
        <w:pStyle w:val="EditorsNote"/>
        <w:overflowPunct w:val="0"/>
        <w:autoSpaceDE w:val="0"/>
        <w:autoSpaceDN w:val="0"/>
        <w:adjustRightInd w:val="0"/>
        <w:ind w:left="284" w:firstLine="0"/>
        <w:textAlignment w:val="baseline"/>
        <w:rPr>
          <w:rFonts w:eastAsia="宋体"/>
          <w:lang w:eastAsia="zh-CN"/>
        </w:rPr>
      </w:pPr>
    </w:p>
    <w:p w14:paraId="444E9BF3" w14:textId="77777777" w:rsidR="00B754A1" w:rsidRPr="00A20126" w:rsidRDefault="00B754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0"/>
        <w:rPr>
          <w:rFonts w:cs="Arial"/>
        </w:rPr>
      </w:pPr>
      <w:bookmarkStart w:id="609" w:name="_Toc180420791"/>
      <w:r>
        <w:t>6</w:t>
      </w:r>
      <w:r>
        <w:tab/>
      </w:r>
      <w:r>
        <w:rPr>
          <w:rFonts w:cs="Arial"/>
          <w:lang w:eastAsia="zh-CN"/>
        </w:rPr>
        <w:t>Dual Connectivity</w:t>
      </w:r>
      <w:r>
        <w:rPr>
          <w:rFonts w:cs="Arial"/>
        </w:rPr>
        <w:t>: Specific Band Combination Part</w:t>
      </w:r>
      <w:bookmarkEnd w:id="609"/>
    </w:p>
    <w:p w14:paraId="6FD7A09B" w14:textId="7495FEDA" w:rsidR="00654648" w:rsidRDefault="00DF33FC">
      <w:pPr>
        <w:pStyle w:val="21"/>
      </w:pPr>
      <w:bookmarkStart w:id="610" w:name="_Toc180420792"/>
      <w:r>
        <w:t>6.</w:t>
      </w:r>
      <w:r w:rsidR="0005247C">
        <w:rPr>
          <w:lang w:eastAsia="zh-CN"/>
        </w:rPr>
        <w:t>0</w:t>
      </w:r>
      <w:r>
        <w:tab/>
        <w:t>DC_nX-nY-nZ</w:t>
      </w:r>
      <w:bookmarkEnd w:id="610"/>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D085C19" w:rsidR="00654648" w:rsidRPr="0012162A" w:rsidRDefault="00DF33FC">
      <w:pPr>
        <w:pStyle w:val="31"/>
        <w:rPr>
          <w:rFonts w:cs="Arial"/>
          <w:szCs w:val="28"/>
          <w:lang w:val="en-US" w:eastAsia="zh-CN"/>
        </w:rPr>
      </w:pPr>
      <w:bookmarkStart w:id="611" w:name="_Toc180420793"/>
      <w:r w:rsidRPr="0012162A">
        <w:rPr>
          <w:rFonts w:cs="Arial"/>
          <w:szCs w:val="28"/>
          <w:lang w:val="en-US" w:eastAsia="zh-CN"/>
        </w:rPr>
        <w:t>6.</w:t>
      </w:r>
      <w:r w:rsidR="0005247C">
        <w:rPr>
          <w:rFonts w:cs="Arial"/>
          <w:szCs w:val="28"/>
          <w:lang w:val="en-US" w:eastAsia="zh-CN"/>
        </w:rPr>
        <w:t>0</w:t>
      </w:r>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611"/>
    </w:p>
    <w:p w14:paraId="66B0047C" w14:textId="7B426143"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r w:rsidR="0005247C">
        <w:rPr>
          <w:rFonts w:ascii="Arial" w:hAnsi="Arial" w:cs="Arial"/>
          <w:b/>
          <w:lang w:eastAsia="zh-CN"/>
        </w:rPr>
        <w:t>0</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C9762C9" w:rsidR="00654648" w:rsidRDefault="00DF33FC">
      <w:pPr>
        <w:pStyle w:val="8"/>
      </w:pPr>
      <w:r>
        <w:br w:type="page"/>
      </w:r>
      <w:bookmarkStart w:id="612" w:name="_Toc180420794"/>
      <w:r>
        <w:t>Annex &lt;</w:t>
      </w:r>
      <w:r w:rsidR="00B311EC">
        <w:rPr>
          <w:rFonts w:hint="eastAsia"/>
          <w:lang w:eastAsia="zh-CN"/>
        </w:rPr>
        <w:t>A</w:t>
      </w:r>
      <w:r>
        <w:t>&gt;</w:t>
      </w:r>
      <w:r w:rsidR="000F27A0">
        <w:t xml:space="preserve"> (nor</w:t>
      </w:r>
      <w:r>
        <w:t>mative)</w:t>
      </w:r>
      <w:proofErr w:type="gramStart"/>
      <w:r>
        <w:t>:</w:t>
      </w:r>
      <w:proofErr w:type="gramEnd"/>
      <w:r>
        <w:br/>
      </w:r>
      <w:r w:rsidR="000F27A0">
        <w:t>Band group definition</w:t>
      </w:r>
      <w:bookmarkEnd w:id="612"/>
    </w:p>
    <w:p w14:paraId="49653901" w14:textId="53FA0167" w:rsidR="00654648" w:rsidRDefault="000F27A0">
      <w:bookmarkStart w:id="613" w:name="historyclause"/>
      <w:bookmarkEnd w:id="613"/>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2218A9">
      <w:pPr>
        <w:spacing w:after="0"/>
        <w:rPr>
          <w:rFonts w:ascii="Arial" w:hAnsi="Arial"/>
          <w:sz w:val="36"/>
        </w:rPr>
      </w:pPr>
    </w:p>
    <w:p w14:paraId="77C53E8A" w14:textId="77777777" w:rsidR="002218A9" w:rsidRDefault="002218A9">
      <w:pPr>
        <w:spacing w:after="0"/>
        <w:rPr>
          <w:rFonts w:ascii="Arial" w:hAnsi="Arial"/>
          <w:sz w:val="36"/>
        </w:rPr>
      </w:pPr>
      <w:r>
        <w:br w:type="page"/>
      </w:r>
    </w:p>
    <w:p w14:paraId="77A1DC3C" w14:textId="1B250F36" w:rsidR="000F27A0" w:rsidRDefault="000F27A0" w:rsidP="000F27A0">
      <w:pPr>
        <w:pStyle w:val="8"/>
      </w:pPr>
      <w:bookmarkStart w:id="614" w:name="_Toc180420795"/>
      <w:r>
        <w:t>Annex &lt;</w:t>
      </w:r>
      <w:r>
        <w:rPr>
          <w:lang w:eastAsia="zh-CN"/>
        </w:rPr>
        <w:t>B</w:t>
      </w:r>
      <w:r>
        <w:t>&gt; (normative)</w:t>
      </w:r>
      <w:proofErr w:type="gramStart"/>
      <w:r>
        <w:t>:</w:t>
      </w:r>
      <w:proofErr w:type="gramEnd"/>
      <w:r>
        <w:br/>
      </w:r>
      <w:r w:rsidR="0012162A">
        <w:t>Valid UL configurations</w:t>
      </w:r>
      <w:bookmarkEnd w:id="614"/>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 xml:space="preserve">wo band UL with two CC in one band: CA_nXB-nYA, CA_nXC-nYA, CA_nXA-nYB, </w:t>
      </w:r>
      <w:proofErr w:type="gramStart"/>
      <w:r w:rsidRPr="0020749D">
        <w:t>CA</w:t>
      </w:r>
      <w:proofErr w:type="gramEnd"/>
      <w:r w:rsidRPr="0020749D">
        <w:t>_nXA-nYC</w:t>
      </w:r>
      <w:r>
        <w:t>.</w:t>
      </w:r>
    </w:p>
    <w:p w14:paraId="3E427176" w14:textId="16F6131E" w:rsidR="0012162A" w:rsidRDefault="0012162A" w:rsidP="0012162A">
      <w:pPr>
        <w:pStyle w:val="B1"/>
      </w:pPr>
      <w:r w:rsidRPr="00A1115A">
        <w:t>-</w:t>
      </w:r>
      <w:r w:rsidRPr="00A1115A">
        <w:tab/>
      </w:r>
      <w:r w:rsidRPr="0020749D">
        <w:t>The following three UL cluster cases are not supported: CA_</w:t>
      </w:r>
      <w:proofErr w:type="gramStart"/>
      <w:r w:rsidRPr="0020749D">
        <w:t>nX(</w:t>
      </w:r>
      <w:proofErr w:type="gramEnd"/>
      <w:r w:rsidRPr="0020749D">
        <w:t>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1A5BAEA" w:rsidR="000F27A0" w:rsidRDefault="000F27A0" w:rsidP="000F27A0">
      <w:pPr>
        <w:pStyle w:val="8"/>
      </w:pPr>
      <w:bookmarkStart w:id="615" w:name="_Toc180420796"/>
      <w:r>
        <w:t>Annex &lt;</w:t>
      </w:r>
      <w:r w:rsidR="002218A9">
        <w:rPr>
          <w:lang w:eastAsia="zh-CN"/>
        </w:rPr>
        <w:t>C</w:t>
      </w:r>
      <w:r>
        <w:t>&gt; (informative)</w:t>
      </w:r>
      <w:proofErr w:type="gramStart"/>
      <w:r>
        <w:t>:</w:t>
      </w:r>
      <w:proofErr w:type="gramEnd"/>
      <w:r>
        <w:br/>
        <w:t>Change history</w:t>
      </w:r>
      <w:bookmarkEnd w:id="6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7F17181A" w14:textId="04C5FC1C" w:rsidR="000F27A0" w:rsidRDefault="000F27A0" w:rsidP="00CC18A0">
            <w:pPr>
              <w:pStyle w:val="TAC"/>
              <w:rPr>
                <w:sz w:val="16"/>
                <w:szCs w:val="16"/>
              </w:rPr>
            </w:pPr>
            <w:r>
              <w:rPr>
                <w:rFonts w:eastAsia="宋体" w:hint="eastAsia"/>
                <w:sz w:val="16"/>
                <w:szCs w:val="16"/>
                <w:lang w:val="en-US" w:eastAsia="zh-CN"/>
              </w:rPr>
              <w:t>R4-</w:t>
            </w:r>
            <w:r w:rsidR="00CC18A0">
              <w:rPr>
                <w:rFonts w:eastAsia="宋体" w:hint="eastAsia"/>
                <w:sz w:val="16"/>
                <w:szCs w:val="16"/>
                <w:lang w:val="en-US" w:eastAsia="zh-CN"/>
              </w:rPr>
              <w:t>2</w:t>
            </w:r>
            <w:r w:rsidR="00CC18A0">
              <w:rPr>
                <w:rFonts w:eastAsia="宋体"/>
                <w:sz w:val="16"/>
                <w:szCs w:val="16"/>
                <w:lang w:val="en-US" w:eastAsia="zh-CN"/>
              </w:rPr>
              <w:t>411825</w:t>
            </w:r>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宋体" w:hint="eastAsia"/>
                <w:sz w:val="16"/>
                <w:szCs w:val="16"/>
                <w:lang w:val="en-US" w:eastAsia="zh-CN"/>
              </w:rPr>
              <w:t>TR skeleton</w:t>
            </w:r>
            <w:r>
              <w:rPr>
                <w:rFonts w:eastAsia="宋体"/>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宋体" w:hint="eastAsia"/>
                <w:sz w:val="16"/>
                <w:szCs w:val="16"/>
                <w:lang w:val="en-US" w:eastAsia="zh-CN"/>
              </w:rPr>
              <w:t>0.0.</w:t>
            </w:r>
            <w:r>
              <w:rPr>
                <w:rFonts w:eastAsia="宋体"/>
                <w:sz w:val="16"/>
                <w:szCs w:val="16"/>
                <w:lang w:val="en-US" w:eastAsia="zh-CN"/>
              </w:rPr>
              <w:t>0</w:t>
            </w:r>
          </w:p>
        </w:tc>
      </w:tr>
      <w:tr w:rsidR="00CC18A0" w14:paraId="0DB287B8" w14:textId="77777777" w:rsidTr="008645DB">
        <w:tc>
          <w:tcPr>
            <w:tcW w:w="800" w:type="dxa"/>
            <w:shd w:val="solid" w:color="FFFFFF" w:fill="auto"/>
          </w:tcPr>
          <w:p w14:paraId="0AB19899" w14:textId="04EA9164" w:rsidR="00CC18A0" w:rsidRDefault="00CC18A0" w:rsidP="00CC18A0">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5A37E3B2" w14:textId="35D86EA3" w:rsidR="00CC18A0" w:rsidRDefault="00CC18A0" w:rsidP="00CC18A0">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2D2713C2" w14:textId="79193475" w:rsidR="00CC18A0" w:rsidRDefault="00CC18A0" w:rsidP="00CC18A0">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411826</w:t>
            </w:r>
          </w:p>
        </w:tc>
        <w:tc>
          <w:tcPr>
            <w:tcW w:w="567" w:type="dxa"/>
            <w:shd w:val="solid" w:color="FFFFFF" w:fill="auto"/>
          </w:tcPr>
          <w:p w14:paraId="4F2DC920" w14:textId="77777777" w:rsidR="00CC18A0" w:rsidRDefault="00CC18A0" w:rsidP="00CC18A0">
            <w:pPr>
              <w:pStyle w:val="TAC"/>
              <w:rPr>
                <w:sz w:val="16"/>
                <w:szCs w:val="16"/>
              </w:rPr>
            </w:pPr>
          </w:p>
        </w:tc>
        <w:tc>
          <w:tcPr>
            <w:tcW w:w="426" w:type="dxa"/>
            <w:shd w:val="solid" w:color="FFFFFF" w:fill="auto"/>
          </w:tcPr>
          <w:p w14:paraId="2A89ADB0" w14:textId="77777777" w:rsidR="00CC18A0" w:rsidRDefault="00CC18A0" w:rsidP="00CC18A0">
            <w:pPr>
              <w:pStyle w:val="TAC"/>
              <w:rPr>
                <w:sz w:val="16"/>
                <w:szCs w:val="16"/>
              </w:rPr>
            </w:pPr>
          </w:p>
        </w:tc>
        <w:tc>
          <w:tcPr>
            <w:tcW w:w="425" w:type="dxa"/>
            <w:shd w:val="solid" w:color="FFFFFF" w:fill="auto"/>
          </w:tcPr>
          <w:p w14:paraId="7ED90356" w14:textId="77777777" w:rsidR="00CC18A0" w:rsidRDefault="00CC18A0" w:rsidP="00CC18A0">
            <w:pPr>
              <w:pStyle w:val="TAC"/>
              <w:rPr>
                <w:sz w:val="16"/>
                <w:szCs w:val="16"/>
              </w:rPr>
            </w:pPr>
          </w:p>
        </w:tc>
        <w:tc>
          <w:tcPr>
            <w:tcW w:w="4678" w:type="dxa"/>
            <w:shd w:val="solid" w:color="FFFFFF" w:fill="auto"/>
          </w:tcPr>
          <w:p w14:paraId="3A1FC67B" w14:textId="77777777" w:rsidR="00A04033" w:rsidRPr="001F79FC" w:rsidRDefault="00A04033" w:rsidP="00A04033">
            <w:pPr>
              <w:pStyle w:val="TAL"/>
              <w:spacing w:after="60"/>
              <w:rPr>
                <w:rFonts w:eastAsia="宋体" w:cs="Arial"/>
                <w:sz w:val="16"/>
                <w:szCs w:val="16"/>
                <w:lang w:val="en-US" w:eastAsia="zh-CN"/>
              </w:rPr>
            </w:pPr>
            <w:r w:rsidRPr="00A04033">
              <w:rPr>
                <w:rFonts w:eastAsia="宋体" w:cs="Arial"/>
                <w:sz w:val="16"/>
                <w:szCs w:val="16"/>
                <w:lang w:val="en-US" w:eastAsia="zh-CN"/>
              </w:rPr>
              <w:t>(</w:t>
            </w:r>
            <w:r w:rsidRPr="001F79FC">
              <w:rPr>
                <w:rFonts w:eastAsia="宋体" w:cs="Arial"/>
                <w:sz w:val="16"/>
                <w:szCs w:val="16"/>
                <w:lang w:val="en-US" w:eastAsia="zh-CN"/>
              </w:rPr>
              <w:t xml:space="preserve">1)  </w:t>
            </w:r>
            <w:hyperlink r:id="rId14" w:history="1">
              <w:r w:rsidRPr="001F79FC">
                <w:rPr>
                  <w:rFonts w:eastAsia="宋体" w:cs="Arial"/>
                  <w:sz w:val="16"/>
                  <w:szCs w:val="16"/>
                  <w:lang w:val="en-US" w:eastAsia="zh-CN"/>
                </w:rPr>
                <w:t>R4-2414340</w:t>
              </w:r>
            </w:hyperlink>
            <w:r w:rsidRPr="00A04033">
              <w:rPr>
                <w:rFonts w:eastAsia="宋体" w:cs="Arial"/>
                <w:sz w:val="16"/>
                <w:szCs w:val="16"/>
                <w:lang w:val="en-US" w:eastAsia="zh-CN"/>
              </w:rPr>
              <w:t xml:space="preserve">, </w:t>
            </w:r>
            <w:r w:rsidRPr="001F79FC">
              <w:rPr>
                <w:rFonts w:eastAsia="宋体" w:cs="Arial"/>
                <w:sz w:val="16"/>
                <w:szCs w:val="16"/>
                <w:lang w:val="en-US" w:eastAsia="zh-CN"/>
              </w:rPr>
              <w:t>TP for TR38.719-03-01_CA_n28A-n41A/C-n79A/C, ZTE Corporation, Sanechips.</w:t>
            </w:r>
          </w:p>
          <w:p w14:paraId="700E3DC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(2)  </w:t>
            </w:r>
            <w:hyperlink r:id="rId15" w:history="1">
              <w:r w:rsidRPr="001F79FC">
                <w:rPr>
                  <w:rFonts w:ascii="Arial" w:eastAsia="宋体" w:hAnsi="Arial" w:cs="Arial"/>
                  <w:sz w:val="16"/>
                  <w:szCs w:val="16"/>
                  <w:lang w:val="en-US" w:eastAsia="zh-CN"/>
                </w:rPr>
                <w:t>R4-2414355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CA_n8A-n20A-n75A,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6D6557CE"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w:t>
            </w:r>
            <w:r w:rsidRPr="00A04033">
              <w:rPr>
                <w:rFonts w:ascii="Arial" w:eastAsia="宋体" w:hAnsi="Arial" w:cs="Arial"/>
                <w:sz w:val="16"/>
                <w:szCs w:val="16"/>
                <w:lang w:val="en-US" w:eastAsia="zh-CN"/>
              </w:rPr>
              <w:t>3</w:t>
            </w:r>
            <w:r w:rsidRPr="001F79FC">
              <w:rPr>
                <w:rFonts w:ascii="Arial" w:eastAsia="宋体" w:hAnsi="Arial" w:cs="Arial"/>
                <w:sz w:val="16"/>
                <w:szCs w:val="16"/>
                <w:lang w:val="en-US" w:eastAsia="zh-CN"/>
              </w:rPr>
              <w:t xml:space="preserve">)  </w:t>
            </w:r>
            <w:hyperlink r:id="rId16" w:history="1">
              <w:r w:rsidRPr="001F79FC">
                <w:rPr>
                  <w:rFonts w:ascii="Arial" w:eastAsia="宋体" w:hAnsi="Arial" w:cs="Arial"/>
                  <w:sz w:val="16"/>
                  <w:szCs w:val="16"/>
                  <w:lang w:val="en-US" w:eastAsia="zh-CN"/>
                </w:rPr>
                <w:t>R4-2414356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CA_n8A-n28A-n75A,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63E6698D"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(4)  </w:t>
            </w:r>
            <w:hyperlink r:id="rId17" w:history="1">
              <w:r w:rsidRPr="001F79FC">
                <w:rPr>
                  <w:rFonts w:ascii="Arial" w:eastAsia="宋体" w:hAnsi="Arial" w:cs="Arial"/>
                  <w:sz w:val="16"/>
                  <w:szCs w:val="16"/>
                  <w:lang w:val="en-US" w:eastAsia="zh-CN"/>
                </w:rPr>
                <w:t>R4-2414357</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CA_n20A-n28A-n75A,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196C3FD5"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(5)  </w:t>
            </w:r>
            <w:hyperlink r:id="rId18" w:history="1">
              <w:r w:rsidRPr="001F79FC">
                <w:rPr>
                  <w:rFonts w:ascii="Arial" w:eastAsia="宋体" w:hAnsi="Arial" w:cs="Arial"/>
                  <w:sz w:val="16"/>
                  <w:szCs w:val="16"/>
                  <w:lang w:val="en-US" w:eastAsia="zh-CN"/>
                </w:rPr>
                <w:t>R4-2414358</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CA_n3A-n7A-n75A,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68D9A0A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(6)  </w:t>
            </w:r>
            <w:hyperlink r:id="rId19" w:history="1">
              <w:r w:rsidRPr="001F79FC">
                <w:rPr>
                  <w:rFonts w:ascii="Arial" w:eastAsia="宋体" w:hAnsi="Arial" w:cs="Arial"/>
                  <w:sz w:val="16"/>
                  <w:szCs w:val="16"/>
                  <w:lang w:val="en-US" w:eastAsia="zh-CN"/>
                </w:rPr>
                <w:t>R4-2414359</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CA_n3A-n75A-n78A,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7FF4EB13"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(7)  </w:t>
            </w:r>
            <w:hyperlink r:id="rId20" w:history="1">
              <w:r w:rsidRPr="001F79FC">
                <w:rPr>
                  <w:rFonts w:ascii="Arial" w:eastAsia="宋体" w:hAnsi="Arial" w:cs="Arial"/>
                  <w:sz w:val="16"/>
                  <w:szCs w:val="16"/>
                  <w:lang w:val="en-US" w:eastAsia="zh-CN"/>
                </w:rPr>
                <w:t>R4-2414360</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CA_n7A-n75A-n78A,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71EB31E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(8)  </w:t>
            </w:r>
            <w:hyperlink r:id="rId21" w:history="1">
              <w:r w:rsidRPr="001F79FC">
                <w:rPr>
                  <w:rFonts w:ascii="Arial" w:eastAsia="宋体" w:hAnsi="Arial" w:cs="Arial"/>
                  <w:sz w:val="16"/>
                  <w:szCs w:val="16"/>
                  <w:lang w:val="en-US" w:eastAsia="zh-CN"/>
                </w:rPr>
                <w:t>R4-2414361</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CA_n1A-n7A-n75A,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66E5A03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(9)  </w:t>
            </w:r>
            <w:hyperlink r:id="rId22" w:history="1">
              <w:r w:rsidRPr="001F79FC">
                <w:rPr>
                  <w:rFonts w:ascii="Arial" w:eastAsia="宋体" w:hAnsi="Arial" w:cs="Arial"/>
                  <w:sz w:val="16"/>
                  <w:szCs w:val="16"/>
                  <w:lang w:val="en-US" w:eastAsia="zh-CN"/>
                </w:rPr>
                <w:t>R4-2414362</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CA_n1A-n3A-n7A,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1240343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(10)  </w:t>
            </w:r>
            <w:hyperlink r:id="rId23" w:history="1">
              <w:r w:rsidRPr="001F79FC">
                <w:rPr>
                  <w:rFonts w:ascii="Arial" w:eastAsia="宋体" w:hAnsi="Arial" w:cs="Arial"/>
                  <w:sz w:val="16"/>
                  <w:szCs w:val="16"/>
                  <w:lang w:val="en-US" w:eastAsia="zh-CN"/>
                </w:rPr>
                <w:t>R4-2414364</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for 38.719-03-01 to </w:t>
            </w:r>
            <w:proofErr w:type="gramStart"/>
            <w:r w:rsidRPr="001F79FC">
              <w:rPr>
                <w:rFonts w:ascii="Arial" w:eastAsia="宋体" w:hAnsi="Arial" w:cs="Arial"/>
                <w:sz w:val="16"/>
                <w:szCs w:val="16"/>
                <w:lang w:val="en-US" w:eastAsia="zh-CN"/>
              </w:rPr>
              <w:t>add  UL</w:t>
            </w:r>
            <w:proofErr w:type="gramEnd"/>
            <w:r w:rsidRPr="001F79FC">
              <w:rPr>
                <w:rFonts w:ascii="Arial" w:eastAsia="宋体" w:hAnsi="Arial" w:cs="Arial"/>
                <w:sz w:val="16"/>
                <w:szCs w:val="16"/>
                <w:lang w:val="en-US" w:eastAsia="zh-CN"/>
              </w:rPr>
              <w:t xml:space="preserve"> CA_n41C-n71A and  CA_n41C-n66A for CA_n41C-n66-n71A, Ericsson, T-Mobile USA.</w:t>
            </w:r>
          </w:p>
          <w:p w14:paraId="44204B2B"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(11)  </w:t>
            </w:r>
            <w:hyperlink r:id="rId24" w:history="1">
              <w:r w:rsidRPr="001F79FC">
                <w:rPr>
                  <w:rFonts w:ascii="Arial" w:eastAsia="宋体" w:hAnsi="Arial" w:cs="Arial"/>
                  <w:sz w:val="16"/>
                  <w:szCs w:val="16"/>
                  <w:lang w:val="en-US" w:eastAsia="zh-CN"/>
                </w:rPr>
                <w:t>R4-2414365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CA_n1A-n41A-n78A, Nokia, Etisalat.</w:t>
            </w:r>
          </w:p>
          <w:p w14:paraId="25F0900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(12)  </w:t>
            </w:r>
            <w:hyperlink r:id="rId25" w:history="1">
              <w:r w:rsidRPr="001F79FC">
                <w:rPr>
                  <w:rFonts w:ascii="Arial" w:eastAsia="宋体" w:hAnsi="Arial" w:cs="Arial"/>
                  <w:sz w:val="16"/>
                  <w:szCs w:val="16"/>
                  <w:lang w:val="en-US" w:eastAsia="zh-CN"/>
                </w:rPr>
                <w:t>R4-2414366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CA_n1A-n5A-n8A, Nokia.</w:t>
            </w:r>
          </w:p>
          <w:p w14:paraId="6662089B" w14:textId="18D158F9" w:rsidR="00A04033" w:rsidRDefault="00A04033" w:rsidP="006C68CC">
            <w:pPr>
              <w:spacing w:after="60"/>
              <w:rPr>
                <w:rFonts w:eastAsia="宋体"/>
                <w:sz w:val="16"/>
                <w:szCs w:val="16"/>
                <w:lang w:val="en-US" w:eastAsia="zh-CN"/>
              </w:rPr>
            </w:pPr>
            <w:r w:rsidRPr="001F79FC">
              <w:rPr>
                <w:rFonts w:ascii="Arial" w:eastAsia="宋体" w:hAnsi="Arial" w:cs="Arial"/>
                <w:sz w:val="16"/>
                <w:szCs w:val="16"/>
                <w:lang w:val="en-US" w:eastAsia="zh-CN"/>
              </w:rPr>
              <w:t xml:space="preserve">(13)  </w:t>
            </w:r>
            <w:hyperlink r:id="rId26" w:history="1">
              <w:r w:rsidRPr="001F79FC">
                <w:rPr>
                  <w:rFonts w:ascii="Arial" w:eastAsia="宋体" w:hAnsi="Arial" w:cs="Arial"/>
                  <w:sz w:val="16"/>
                  <w:szCs w:val="16"/>
                  <w:lang w:val="en-US" w:eastAsia="zh-CN"/>
                </w:rPr>
                <w:t>R4-2414367</w:t>
              </w:r>
            </w:hyperlink>
            <w:r w:rsidRPr="001F79FC">
              <w:rPr>
                <w:rFonts w:ascii="Arial" w:eastAsia="宋体" w:hAnsi="Arial" w:cs="Arial"/>
                <w:sz w:val="16"/>
                <w:szCs w:val="16"/>
                <w:lang w:val="en-US" w:eastAsia="zh-CN"/>
              </w:rPr>
              <w:t>, TP to TR 38.719-03-01 Addition of CA_n3A-n5A-n8A, Nokia.</w:t>
            </w:r>
          </w:p>
        </w:tc>
        <w:tc>
          <w:tcPr>
            <w:tcW w:w="708" w:type="dxa"/>
            <w:shd w:val="solid" w:color="FFFFFF" w:fill="auto"/>
          </w:tcPr>
          <w:p w14:paraId="59F100A4" w14:textId="31F723AE" w:rsidR="00CC18A0" w:rsidRDefault="00CC18A0" w:rsidP="00CC18A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E30176" w14:paraId="02862E9A" w14:textId="77777777" w:rsidTr="008645DB">
        <w:tc>
          <w:tcPr>
            <w:tcW w:w="800" w:type="dxa"/>
            <w:shd w:val="solid" w:color="FFFFFF" w:fill="auto"/>
          </w:tcPr>
          <w:p w14:paraId="14305957" w14:textId="3FB5C8DE" w:rsidR="00E30176" w:rsidRDefault="00E30176" w:rsidP="00E30176">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w:t>
            </w:r>
            <w:r>
              <w:rPr>
                <w:rFonts w:eastAsia="宋体"/>
                <w:sz w:val="16"/>
                <w:szCs w:val="16"/>
                <w:lang w:val="en-US" w:eastAsia="zh-CN"/>
              </w:rPr>
              <w:t>10</w:t>
            </w:r>
          </w:p>
        </w:tc>
        <w:tc>
          <w:tcPr>
            <w:tcW w:w="901" w:type="dxa"/>
            <w:shd w:val="solid" w:color="FFFFFF" w:fill="auto"/>
          </w:tcPr>
          <w:p w14:paraId="1DE02BEF" w14:textId="612981CC" w:rsidR="00E30176" w:rsidRDefault="00E30176" w:rsidP="00E30176">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12bis</w:t>
            </w:r>
          </w:p>
        </w:tc>
        <w:tc>
          <w:tcPr>
            <w:tcW w:w="1134" w:type="dxa"/>
            <w:shd w:val="solid" w:color="FFFFFF" w:fill="auto"/>
          </w:tcPr>
          <w:p w14:paraId="3C0234AF" w14:textId="73BB0D1E" w:rsidR="00E30176" w:rsidRDefault="00E30176" w:rsidP="00E30176">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416096</w:t>
            </w:r>
          </w:p>
        </w:tc>
        <w:tc>
          <w:tcPr>
            <w:tcW w:w="567" w:type="dxa"/>
            <w:shd w:val="solid" w:color="FFFFFF" w:fill="auto"/>
          </w:tcPr>
          <w:p w14:paraId="3BABF4A4" w14:textId="77777777" w:rsidR="00E30176" w:rsidRDefault="00E30176" w:rsidP="00E30176">
            <w:pPr>
              <w:pStyle w:val="TAC"/>
              <w:rPr>
                <w:sz w:val="16"/>
                <w:szCs w:val="16"/>
              </w:rPr>
            </w:pPr>
          </w:p>
        </w:tc>
        <w:tc>
          <w:tcPr>
            <w:tcW w:w="426" w:type="dxa"/>
            <w:shd w:val="solid" w:color="FFFFFF" w:fill="auto"/>
          </w:tcPr>
          <w:p w14:paraId="4ED513F7" w14:textId="77777777" w:rsidR="00E30176" w:rsidRDefault="00E30176" w:rsidP="00E30176">
            <w:pPr>
              <w:pStyle w:val="TAC"/>
              <w:rPr>
                <w:sz w:val="16"/>
                <w:szCs w:val="16"/>
              </w:rPr>
            </w:pPr>
          </w:p>
        </w:tc>
        <w:tc>
          <w:tcPr>
            <w:tcW w:w="425" w:type="dxa"/>
            <w:shd w:val="solid" w:color="FFFFFF" w:fill="auto"/>
          </w:tcPr>
          <w:p w14:paraId="5F6BC325" w14:textId="77777777" w:rsidR="00E30176" w:rsidRDefault="00E30176" w:rsidP="00E30176">
            <w:pPr>
              <w:pStyle w:val="TAC"/>
              <w:rPr>
                <w:sz w:val="16"/>
                <w:szCs w:val="16"/>
              </w:rPr>
            </w:pPr>
          </w:p>
        </w:tc>
        <w:tc>
          <w:tcPr>
            <w:tcW w:w="4678" w:type="dxa"/>
            <w:shd w:val="solid" w:color="FFFFFF" w:fill="auto"/>
          </w:tcPr>
          <w:p w14:paraId="6B75C2EF" w14:textId="1F000868" w:rsidR="00E30176" w:rsidRPr="00422570" w:rsidRDefault="00E30176" w:rsidP="00CF42FD">
            <w:pPr>
              <w:spacing w:after="60"/>
              <w:rPr>
                <w:rFonts w:eastAsia="宋体" w:cs="Arial"/>
                <w:sz w:val="16"/>
                <w:szCs w:val="16"/>
                <w:lang w:val="en-US" w:eastAsia="zh-CN"/>
              </w:rPr>
            </w:pPr>
            <w:r w:rsidRPr="00A04033">
              <w:rPr>
                <w:rFonts w:eastAsia="宋体" w:cs="Arial"/>
                <w:sz w:val="16"/>
                <w:szCs w:val="16"/>
                <w:lang w:val="en-US" w:eastAsia="zh-CN"/>
              </w:rPr>
              <w:t>(</w:t>
            </w:r>
            <w:r w:rsidRPr="00422570">
              <w:rPr>
                <w:rFonts w:ascii="Arial" w:eastAsia="宋体" w:hAnsi="Arial" w:cs="Arial"/>
                <w:sz w:val="16"/>
                <w:szCs w:val="16"/>
                <w:lang w:val="en-US" w:eastAsia="zh-CN"/>
              </w:rPr>
              <w:t xml:space="preserve">1)  </w:t>
            </w:r>
            <w:r w:rsidR="00C97F3E" w:rsidRPr="00422570">
              <w:rPr>
                <w:rFonts w:ascii="Arial" w:eastAsia="宋体" w:hAnsi="Arial" w:cs="Arial"/>
                <w:sz w:val="16"/>
                <w:szCs w:val="16"/>
                <w:lang w:val="en-US" w:eastAsia="zh-CN"/>
              </w:rPr>
              <w:t>R4-2414961</w:t>
            </w:r>
            <w:r w:rsidR="00422570" w:rsidRPr="00422570">
              <w:rPr>
                <w:rFonts w:ascii="Arial" w:eastAsia="宋体" w:hAnsi="Arial" w:cs="Arial"/>
                <w:sz w:val="16"/>
                <w:szCs w:val="16"/>
                <w:lang w:val="en-US" w:eastAsia="zh-CN"/>
              </w:rPr>
              <w:t>,</w:t>
            </w:r>
            <w:r w:rsidR="00C97F3E" w:rsidRPr="00422570">
              <w:rPr>
                <w:rFonts w:ascii="Arial" w:eastAsia="宋体" w:hAnsi="Arial" w:cs="Arial"/>
                <w:sz w:val="16"/>
                <w:szCs w:val="16"/>
                <w:lang w:val="en-US" w:eastAsia="zh-CN"/>
              </w:rPr>
              <w:t xml:space="preserve"> TP for TR 38.719-03-01 CA_n25-n29-n77, </w:t>
            </w:r>
            <w:r w:rsidR="00C97F3E" w:rsidRPr="00CF42FD">
              <w:rPr>
                <w:rFonts w:ascii="Arial" w:eastAsia="宋体" w:hAnsi="Arial" w:cs="Arial"/>
                <w:sz w:val="16"/>
                <w:szCs w:val="16"/>
                <w:lang w:val="en-US" w:eastAsia="zh-CN"/>
              </w:rPr>
              <w:t>Samsung, TELUS, Bell Mobility</w:t>
            </w:r>
          </w:p>
          <w:p w14:paraId="6ADD3E40" w14:textId="3BA461A0" w:rsidR="00C97F3E" w:rsidRDefault="00C97F3E" w:rsidP="00CF42FD">
            <w:pPr>
              <w:spacing w:after="60"/>
              <w:rPr>
                <w:rFonts w:eastAsia="宋体" w:cs="Arial"/>
                <w:sz w:val="16"/>
                <w:szCs w:val="16"/>
                <w:lang w:val="en-US" w:eastAsia="zh-CN"/>
              </w:rPr>
            </w:pPr>
            <w:r w:rsidRPr="00422570">
              <w:rPr>
                <w:rFonts w:ascii="Arial" w:eastAsia="宋体" w:hAnsi="Arial" w:cs="Arial"/>
                <w:sz w:val="16"/>
                <w:szCs w:val="16"/>
                <w:lang w:val="en-US" w:eastAsia="zh-CN"/>
              </w:rPr>
              <w:t xml:space="preserve">(2)  </w:t>
            </w:r>
            <w:r w:rsidR="00422570" w:rsidRPr="00422570">
              <w:rPr>
                <w:rFonts w:ascii="Arial" w:eastAsia="宋体" w:hAnsi="Arial" w:cs="Arial"/>
                <w:sz w:val="16"/>
                <w:szCs w:val="16"/>
                <w:lang w:val="en-US" w:eastAsia="zh-CN"/>
              </w:rPr>
              <w:t>R4-2414972, TP to TR 38.719-03-01 to add CA_n1A-n75A-n78A</w:t>
            </w:r>
            <w:r w:rsidR="00422570">
              <w:rPr>
                <w:rFonts w:ascii="Arial" w:eastAsia="宋体" w:hAnsi="Arial" w:cs="Arial"/>
                <w:sz w:val="16"/>
                <w:szCs w:val="16"/>
                <w:lang w:val="en-US" w:eastAsia="zh-CN"/>
              </w:rPr>
              <w:t xml:space="preserve">, </w:t>
            </w:r>
            <w:r w:rsidR="00422570" w:rsidRPr="00CF42FD">
              <w:rPr>
                <w:rFonts w:ascii="Arial" w:eastAsia="宋体" w:hAnsi="Arial" w:cs="Arial"/>
                <w:sz w:val="16"/>
                <w:szCs w:val="16"/>
                <w:lang w:val="en-US" w:eastAsia="zh-CN"/>
              </w:rPr>
              <w:t>Huawei, Hisilicon, Deutsche Telekom</w:t>
            </w:r>
          </w:p>
          <w:p w14:paraId="18280705" w14:textId="29FC4911" w:rsidR="00422570" w:rsidRDefault="00422570" w:rsidP="00CF42FD">
            <w:pPr>
              <w:spacing w:after="60"/>
              <w:rPr>
                <w:rFonts w:eastAsia="宋体" w:cs="Arial"/>
                <w:sz w:val="16"/>
                <w:szCs w:val="16"/>
                <w:lang w:val="en-US" w:eastAsia="zh-CN"/>
              </w:rPr>
            </w:pPr>
            <w:r>
              <w:rPr>
                <w:rFonts w:ascii="Arial" w:eastAsia="宋体" w:hAnsi="Arial" w:cs="Arial"/>
                <w:sz w:val="16"/>
                <w:szCs w:val="16"/>
                <w:lang w:val="en-US" w:eastAsia="zh-CN"/>
              </w:rPr>
              <w:t xml:space="preserve">(3)  </w:t>
            </w:r>
            <w:r w:rsidR="00CA67F5" w:rsidRPr="00CA67F5">
              <w:rPr>
                <w:rFonts w:ascii="Arial" w:eastAsia="宋体" w:hAnsi="Arial" w:cs="Arial"/>
                <w:sz w:val="16"/>
                <w:szCs w:val="16"/>
                <w:lang w:val="en-US" w:eastAsia="zh-CN"/>
              </w:rPr>
              <w:t>R4-2415400 TP to TR 38.719-03-01 CA_n1-n28-n40</w:t>
            </w:r>
            <w:r w:rsidR="00CA67F5">
              <w:rPr>
                <w:rFonts w:ascii="Arial" w:eastAsia="宋体" w:hAnsi="Arial" w:cs="Arial"/>
                <w:sz w:val="16"/>
                <w:szCs w:val="16"/>
                <w:lang w:val="en-US" w:eastAsia="zh-CN"/>
              </w:rPr>
              <w:t xml:space="preserve">, </w:t>
            </w:r>
            <w:r w:rsidR="00CA67F5" w:rsidRPr="00CF42FD">
              <w:rPr>
                <w:rFonts w:ascii="Arial" w:eastAsia="宋体" w:hAnsi="Arial" w:cs="Arial"/>
                <w:sz w:val="16"/>
                <w:szCs w:val="16"/>
                <w:lang w:val="en-US" w:eastAsia="zh-CN"/>
              </w:rPr>
              <w:t>Nokia, STC</w:t>
            </w:r>
          </w:p>
          <w:p w14:paraId="226F0538" w14:textId="58A660A1" w:rsidR="00422570" w:rsidRDefault="00CA67F5" w:rsidP="00CF42FD">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  </w:t>
            </w:r>
            <w:r w:rsidR="005A6A3F" w:rsidRPr="005A6A3F">
              <w:rPr>
                <w:rFonts w:ascii="Arial" w:eastAsia="宋体" w:hAnsi="Arial" w:cs="Arial"/>
                <w:sz w:val="16"/>
                <w:szCs w:val="16"/>
                <w:lang w:val="en-US" w:eastAsia="zh-CN"/>
              </w:rPr>
              <w:t>R4-2415404 TP to TR 38.719-03-01 CA_n1-n20-n71</w:t>
            </w:r>
            <w:r w:rsidR="005A6A3F">
              <w:rPr>
                <w:rFonts w:ascii="Arial" w:eastAsia="宋体" w:hAnsi="Arial" w:cs="Arial" w:hint="eastAsia"/>
                <w:sz w:val="16"/>
                <w:szCs w:val="16"/>
                <w:lang w:val="en-US" w:eastAsia="zh-CN"/>
              </w:rPr>
              <w:t>,</w:t>
            </w:r>
            <w:r w:rsidR="005A6A3F">
              <w:rPr>
                <w:rFonts w:ascii="Arial" w:eastAsia="宋体" w:hAnsi="Arial" w:cs="Arial"/>
                <w:sz w:val="16"/>
                <w:szCs w:val="16"/>
                <w:lang w:val="en-US" w:eastAsia="zh-CN"/>
              </w:rPr>
              <w:t xml:space="preserve"> </w:t>
            </w:r>
            <w:r w:rsidR="005A6A3F" w:rsidRPr="00CF42FD">
              <w:rPr>
                <w:rFonts w:ascii="Arial" w:eastAsia="宋体" w:hAnsi="Arial" w:cs="Arial"/>
                <w:sz w:val="16"/>
                <w:szCs w:val="16"/>
                <w:lang w:val="en-US" w:eastAsia="zh-CN"/>
              </w:rPr>
              <w:t>Nokia, Mobily</w:t>
            </w:r>
          </w:p>
          <w:p w14:paraId="5AF8BA06" w14:textId="77777777" w:rsidR="008F4D94" w:rsidRDefault="008F4D94" w:rsidP="008F4D94">
            <w:pPr>
              <w:spacing w:after="60"/>
              <w:rPr>
                <w:rFonts w:eastAsia="宋体" w:cs="Arial"/>
                <w:sz w:val="16"/>
                <w:szCs w:val="16"/>
                <w:lang w:val="en-US" w:eastAsia="zh-CN"/>
              </w:rPr>
            </w:pPr>
            <w:r w:rsidRPr="00190399">
              <w:rPr>
                <w:rFonts w:ascii="Arial" w:eastAsia="宋体" w:hAnsi="Arial" w:cs="Arial" w:hint="eastAsia"/>
                <w:sz w:val="16"/>
                <w:szCs w:val="16"/>
                <w:lang w:val="en-US" w:eastAsia="zh-CN"/>
              </w:rPr>
              <w:t>(</w:t>
            </w:r>
            <w:r w:rsidRPr="00190399">
              <w:rPr>
                <w:rFonts w:ascii="Arial" w:eastAsia="宋体" w:hAnsi="Arial" w:cs="Arial"/>
                <w:sz w:val="16"/>
                <w:szCs w:val="16"/>
                <w:lang w:val="en-US" w:eastAsia="zh-CN"/>
              </w:rPr>
              <w:t>5)  R4-2415406, TP to TR 38.719-03-01 CA_n1-n20-n78</w:t>
            </w:r>
            <w:r w:rsidRPr="00190399">
              <w:rPr>
                <w:rFonts w:ascii="Arial" w:eastAsia="宋体" w:hAnsi="Arial" w:cs="Arial" w:hint="eastAsia"/>
                <w:sz w:val="16"/>
                <w:szCs w:val="16"/>
                <w:lang w:val="en-US" w:eastAsia="zh-CN"/>
              </w:rPr>
              <w:t>,</w:t>
            </w:r>
            <w:r w:rsidRPr="00190399">
              <w:rPr>
                <w:rFonts w:ascii="Arial" w:eastAsia="宋体" w:hAnsi="Arial" w:cs="Arial"/>
                <w:sz w:val="16"/>
                <w:szCs w:val="16"/>
                <w:lang w:val="en-US" w:eastAsia="zh-CN"/>
              </w:rPr>
              <w:t xml:space="preserve"> Nokia, Mobily</w:t>
            </w:r>
          </w:p>
          <w:p w14:paraId="1305614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6)  R4-2415408, </w:t>
            </w:r>
            <w:r w:rsidRPr="00202D00">
              <w:rPr>
                <w:rFonts w:ascii="Arial" w:eastAsia="宋体" w:hAnsi="Arial" w:cs="Arial"/>
                <w:sz w:val="16"/>
                <w:szCs w:val="16"/>
                <w:lang w:val="en-US" w:eastAsia="zh-CN"/>
              </w:rPr>
              <w:t>TP to TR 38.719-03-01 CA_n20-n41-n71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072C11B" w14:textId="77777777" w:rsidR="008F4D94" w:rsidRPr="00F85C82"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7)  R4-2415409, </w:t>
            </w:r>
            <w:r w:rsidRPr="00202D00">
              <w:rPr>
                <w:rFonts w:ascii="Arial" w:eastAsia="宋体" w:hAnsi="Arial" w:cs="Arial"/>
                <w:sz w:val="16"/>
                <w:szCs w:val="16"/>
                <w:lang w:val="en-US" w:eastAsia="zh-CN"/>
              </w:rPr>
              <w:t>TP to TR 38.719-03-01 CA_n20-n41-n77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D67057E" w14:textId="77777777" w:rsidR="008F4D94" w:rsidRPr="00F66FBB"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8)  R4-2415410, </w:t>
            </w:r>
            <w:r w:rsidRPr="00202D00">
              <w:rPr>
                <w:rFonts w:ascii="Arial" w:eastAsia="宋体" w:hAnsi="Arial" w:cs="Arial"/>
                <w:sz w:val="16"/>
                <w:szCs w:val="16"/>
                <w:lang w:val="en-US" w:eastAsia="zh-CN"/>
              </w:rPr>
              <w:t>TP to TR 38.719-03-01 CA_n20-n41-n78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44AA71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9)  R4-2415411, </w:t>
            </w:r>
            <w:r w:rsidRPr="00202D00">
              <w:rPr>
                <w:rFonts w:ascii="Arial" w:eastAsia="宋体" w:hAnsi="Arial" w:cs="Arial"/>
                <w:sz w:val="16"/>
                <w:szCs w:val="16"/>
                <w:lang w:val="en-US" w:eastAsia="zh-CN"/>
              </w:rPr>
              <w:t>TP to TR 38.719-03-01 CA_n20-n71-n78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4EF7E70E"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10)  R4-2415413, </w:t>
            </w:r>
            <w:r w:rsidRPr="000B5ADC">
              <w:rPr>
                <w:rFonts w:ascii="Arial" w:eastAsia="宋体" w:hAnsi="Arial" w:cs="Arial"/>
                <w:sz w:val="16"/>
                <w:szCs w:val="16"/>
                <w:lang w:val="en-US" w:eastAsia="zh-CN"/>
              </w:rPr>
              <w:t>TP to TR 38.719-03-01 CA_n3-n20-n71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1767E08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11)  R4-2415414, </w:t>
            </w:r>
            <w:r w:rsidRPr="000B5ADC">
              <w:rPr>
                <w:rFonts w:ascii="Arial" w:eastAsia="宋体" w:hAnsi="Arial" w:cs="Arial"/>
                <w:sz w:val="16"/>
                <w:szCs w:val="16"/>
                <w:lang w:val="en-US" w:eastAsia="zh-CN"/>
              </w:rPr>
              <w:t>TP to TR 38.719-03-01 CA_n3-n20-n77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071E3A3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12)  R4-2415419, </w:t>
            </w:r>
            <w:r w:rsidRPr="000B5ADC">
              <w:rPr>
                <w:rFonts w:ascii="Arial" w:eastAsia="宋体" w:hAnsi="Arial" w:cs="Arial"/>
                <w:sz w:val="16"/>
                <w:szCs w:val="16"/>
                <w:lang w:val="en-US" w:eastAsia="zh-CN"/>
              </w:rPr>
              <w:t>TP to TR 38.719-03-01 CA_n1-n3-n71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2DAD3F21"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13)  R4-2415420, </w:t>
            </w:r>
            <w:r w:rsidRPr="000B5ADC">
              <w:rPr>
                <w:rFonts w:ascii="Arial" w:eastAsia="宋体" w:hAnsi="Arial" w:cs="Arial"/>
                <w:sz w:val="16"/>
                <w:szCs w:val="16"/>
                <w:lang w:val="en-US" w:eastAsia="zh-CN"/>
              </w:rPr>
              <w:t>TP to TR 38.719-03-01 CA_n1-n3-n8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A5BB053"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14)  R4-2415421, </w:t>
            </w:r>
            <w:r w:rsidRPr="000B5ADC">
              <w:rPr>
                <w:rFonts w:ascii="Arial" w:eastAsia="宋体" w:hAnsi="Arial" w:cs="Arial"/>
                <w:sz w:val="16"/>
                <w:szCs w:val="16"/>
                <w:lang w:val="en-US" w:eastAsia="zh-CN"/>
              </w:rPr>
              <w:t>TP to TR 38.719-03-01 CA_n1-n41-n71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5A884A1A"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15)  R4-2415424, </w:t>
            </w:r>
            <w:r w:rsidRPr="000B5ADC">
              <w:rPr>
                <w:rFonts w:ascii="Arial" w:eastAsia="宋体" w:hAnsi="Arial" w:cs="Arial"/>
                <w:sz w:val="16"/>
                <w:szCs w:val="16"/>
                <w:lang w:val="en-US" w:eastAsia="zh-CN"/>
              </w:rPr>
              <w:t>TP to TR 38.719-03-01 CA_n1-n8-n41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398F9B24"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16)  R4-2415426, </w:t>
            </w:r>
            <w:r w:rsidRPr="000B5ADC">
              <w:rPr>
                <w:rFonts w:ascii="Arial" w:eastAsia="宋体" w:hAnsi="Arial" w:cs="Arial"/>
                <w:sz w:val="16"/>
                <w:szCs w:val="16"/>
                <w:lang w:val="en-US" w:eastAsia="zh-CN"/>
              </w:rPr>
              <w:t>TP to TR 38.719-03-01 CA_n3-n41-n71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 Mobily</w:t>
            </w:r>
          </w:p>
          <w:p w14:paraId="553F89CC"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17)  R4-2416219, </w:t>
            </w:r>
            <w:r w:rsidRPr="000B5ADC">
              <w:rPr>
                <w:rFonts w:ascii="Arial" w:eastAsia="宋体" w:hAnsi="Arial" w:cs="Arial"/>
                <w:sz w:val="16"/>
                <w:szCs w:val="16"/>
                <w:lang w:val="en-US" w:eastAsia="zh-CN"/>
              </w:rPr>
              <w:t>TP for 38.719-03-01 to add CA_n1A-n7A-n20A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Ericsson, BT plc</w:t>
            </w:r>
          </w:p>
          <w:p w14:paraId="0196292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18)  R4-2417132, </w:t>
            </w:r>
            <w:r w:rsidRPr="000B5ADC">
              <w:rPr>
                <w:rFonts w:ascii="Arial" w:eastAsia="宋体" w:hAnsi="Arial" w:cs="Arial"/>
                <w:sz w:val="16"/>
                <w:szCs w:val="16"/>
                <w:lang w:val="en-US" w:eastAsia="zh-CN"/>
              </w:rPr>
              <w:t>TP to TR 38.719-03-01 include CA_n1A-n3A-n75A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Huawei, Hisilicon, Deutsche Telekom</w:t>
            </w:r>
          </w:p>
          <w:p w14:paraId="78B5B965"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19)  R4-2417133, </w:t>
            </w:r>
            <w:r w:rsidRPr="000B5ADC">
              <w:rPr>
                <w:rFonts w:ascii="Arial" w:eastAsia="宋体" w:hAnsi="Arial" w:cs="Arial"/>
                <w:sz w:val="16"/>
                <w:szCs w:val="16"/>
                <w:lang w:val="en-US" w:eastAsia="zh-CN"/>
              </w:rPr>
              <w:t>TP to TR 38.719-03-01 include CA_n1A-n7A-n78A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Huawei, Hisilicon, Deutsche Telekom</w:t>
            </w:r>
          </w:p>
          <w:p w14:paraId="6E965E0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20)  R4-2417134, </w:t>
            </w:r>
            <w:r w:rsidRPr="000B5ADC">
              <w:rPr>
                <w:rFonts w:ascii="Arial" w:eastAsia="宋体" w:hAnsi="Arial" w:cs="Arial"/>
                <w:sz w:val="16"/>
                <w:szCs w:val="16"/>
                <w:lang w:val="en-US" w:eastAsia="zh-CN"/>
              </w:rPr>
              <w:t>TP for TR 38.719-03-01 CA_n7-n25-n29</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r w:rsidRPr="00F85C82">
              <w:rPr>
                <w:rFonts w:ascii="Arial" w:eastAsia="宋体" w:hAnsi="Arial" w:cs="Arial" w:hint="eastAsia"/>
                <w:sz w:val="16"/>
                <w:szCs w:val="16"/>
                <w:lang w:val="en-US" w:eastAsia="zh-CN"/>
              </w:rPr>
              <w:t>,</w:t>
            </w:r>
            <w:r w:rsidRPr="00F85C82">
              <w:rPr>
                <w:rFonts w:ascii="Arial" w:eastAsia="宋体" w:hAnsi="Arial" w:cs="Arial"/>
                <w:sz w:val="16"/>
                <w:szCs w:val="16"/>
                <w:lang w:val="en-US" w:eastAsia="zh-CN"/>
              </w:rPr>
              <w:t xml:space="preserve"> Qualcomm, Skyworks</w:t>
            </w:r>
          </w:p>
          <w:p w14:paraId="19A27EE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21)  R4-2417135, </w:t>
            </w:r>
            <w:r w:rsidRPr="000B5ADC">
              <w:rPr>
                <w:rFonts w:ascii="Arial" w:eastAsia="宋体" w:hAnsi="Arial" w:cs="Arial"/>
                <w:sz w:val="16"/>
                <w:szCs w:val="16"/>
                <w:lang w:val="en-US" w:eastAsia="zh-CN"/>
              </w:rPr>
              <w:t>TP for TR 38.719-03-01 CA_n7-n29-n66</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p>
          <w:p w14:paraId="09EA17BE"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22)  R4-2417136, </w:t>
            </w:r>
            <w:r w:rsidRPr="000B5ADC">
              <w:rPr>
                <w:rFonts w:ascii="Arial" w:eastAsia="宋体" w:hAnsi="Arial" w:cs="Arial"/>
                <w:sz w:val="16"/>
                <w:szCs w:val="16"/>
                <w:lang w:val="en-US" w:eastAsia="zh-CN"/>
              </w:rPr>
              <w:t>TP for TR 38.719-03-01 CA_n7-n29-n77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p>
          <w:p w14:paraId="749D889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23)  R4-2417154, </w:t>
            </w:r>
            <w:r w:rsidRPr="000B5ADC">
              <w:rPr>
                <w:rFonts w:ascii="Arial" w:eastAsia="宋体" w:hAnsi="Arial" w:cs="Arial"/>
                <w:sz w:val="16"/>
                <w:szCs w:val="16"/>
                <w:lang w:val="en-US" w:eastAsia="zh-CN"/>
              </w:rPr>
              <w:t>TP for TR38.719-03-01_3DL_2UL CA_n3A-n40A-n79A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ZTE</w:t>
            </w:r>
            <w:r w:rsidRPr="00F85C82">
              <w:rPr>
                <w:rFonts w:ascii="Arial" w:eastAsia="宋体" w:hAnsi="Arial" w:cs="Arial" w:hint="eastAsia"/>
                <w:sz w:val="16"/>
                <w:szCs w:val="16"/>
                <w:lang w:val="en-US" w:eastAsia="zh-CN"/>
              </w:rPr>
              <w:t xml:space="preserve"> Corporation, Sanechips</w:t>
            </w:r>
          </w:p>
          <w:p w14:paraId="5A8F293B"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24)  R4-2417137, </w:t>
            </w:r>
            <w:r w:rsidRPr="00190399">
              <w:rPr>
                <w:rFonts w:ascii="Arial" w:eastAsia="宋体" w:hAnsi="Arial" w:cs="Arial"/>
                <w:sz w:val="16"/>
                <w:szCs w:val="16"/>
                <w:lang w:val="en-US" w:eastAsia="zh-CN"/>
              </w:rPr>
              <w:t>Corrections of TR 38.719-03-01, Nokia</w:t>
            </w:r>
          </w:p>
          <w:p w14:paraId="412DA4C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25)  </w:t>
            </w:r>
            <w:r w:rsidRPr="006470F5">
              <w:rPr>
                <w:rFonts w:ascii="Arial" w:eastAsia="宋体" w:hAnsi="Arial" w:cs="Arial"/>
                <w:sz w:val="16"/>
                <w:szCs w:val="16"/>
                <w:lang w:val="en-US" w:eastAsia="zh-CN"/>
              </w:rPr>
              <w:t>R4-2417138</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190399">
              <w:rPr>
                <w:rFonts w:ascii="Arial" w:eastAsia="宋体" w:hAnsi="Arial" w:cs="Arial"/>
                <w:sz w:val="16"/>
                <w:szCs w:val="16"/>
                <w:lang w:val="en-US" w:eastAsia="zh-CN"/>
              </w:rPr>
              <w:t>Nokia, BT plc</w:t>
            </w:r>
          </w:p>
          <w:p w14:paraId="0F187404"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26)  R4-2417154, </w:t>
            </w:r>
            <w:r w:rsidRPr="000B5ADC">
              <w:rPr>
                <w:rFonts w:ascii="Arial" w:eastAsia="宋体" w:hAnsi="Arial" w:cs="Arial"/>
                <w:sz w:val="16"/>
                <w:szCs w:val="16"/>
                <w:lang w:val="en-US" w:eastAsia="zh-CN"/>
              </w:rPr>
              <w:t>TP for TR38.719-03-01_3DL_2UL CA_n3A-n40A-n79A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ZTE</w:t>
            </w:r>
            <w:r w:rsidRPr="00F85C82">
              <w:rPr>
                <w:rFonts w:ascii="Arial" w:eastAsia="宋体" w:hAnsi="Arial" w:cs="Arial" w:hint="eastAsia"/>
                <w:sz w:val="16"/>
                <w:szCs w:val="16"/>
                <w:lang w:val="en-US" w:eastAsia="zh-CN"/>
              </w:rPr>
              <w:t xml:space="preserve"> Corporation, Sanechips</w:t>
            </w:r>
          </w:p>
          <w:p w14:paraId="382776A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27)  R4-2417140, </w:t>
            </w:r>
            <w:r w:rsidRPr="006470F5">
              <w:rPr>
                <w:rFonts w:ascii="Arial" w:eastAsia="宋体" w:hAnsi="Arial" w:cs="Arial"/>
                <w:sz w:val="16"/>
                <w:szCs w:val="16"/>
                <w:lang w:val="en-US" w:eastAsia="zh-CN"/>
              </w:rPr>
              <w:t>TP to TR 38.719-03-01 CA_n1-n20-n41</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BT plc</w:t>
            </w:r>
          </w:p>
          <w:p w14:paraId="5CFEA24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28)  </w:t>
            </w:r>
            <w:r w:rsidRPr="006470F5">
              <w:rPr>
                <w:rFonts w:ascii="Arial" w:eastAsia="宋体" w:hAnsi="Arial" w:cs="Arial"/>
                <w:sz w:val="16"/>
                <w:szCs w:val="16"/>
                <w:lang w:val="en-US" w:eastAsia="zh-CN"/>
              </w:rPr>
              <w:t>R4-2417141</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CA_n1-n20-n77</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2FA55D6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29)  </w:t>
            </w:r>
            <w:r w:rsidRPr="006470F5">
              <w:rPr>
                <w:rFonts w:ascii="Arial" w:eastAsia="宋体" w:hAnsi="Arial" w:cs="Arial"/>
                <w:sz w:val="16"/>
                <w:szCs w:val="16"/>
                <w:lang w:val="en-US" w:eastAsia="zh-CN"/>
              </w:rPr>
              <w:t>R4-2417142</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CA_n1-n71-n77</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75FE2FA8"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30)  </w:t>
            </w:r>
            <w:r w:rsidRPr="006470F5">
              <w:rPr>
                <w:rFonts w:ascii="Arial" w:eastAsia="宋体" w:hAnsi="Arial" w:cs="Arial"/>
                <w:sz w:val="16"/>
                <w:szCs w:val="16"/>
                <w:lang w:val="en-US" w:eastAsia="zh-CN"/>
              </w:rPr>
              <w:t>R4-2417143</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CA_n3-n20-n41</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3377330C"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31)  </w:t>
            </w:r>
            <w:r w:rsidRPr="006470F5">
              <w:rPr>
                <w:rFonts w:ascii="Arial" w:eastAsia="宋体" w:hAnsi="Arial" w:cs="Arial"/>
                <w:sz w:val="16"/>
                <w:szCs w:val="16"/>
                <w:lang w:val="en-US" w:eastAsia="zh-CN"/>
              </w:rPr>
              <w:t>R4-2417144</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CA_n3-n71-n77</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7EEE264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32)  </w:t>
            </w:r>
            <w:r w:rsidRPr="006470F5">
              <w:rPr>
                <w:rFonts w:ascii="Arial" w:eastAsia="宋体" w:hAnsi="Arial" w:cs="Arial"/>
                <w:sz w:val="16"/>
                <w:szCs w:val="16"/>
                <w:lang w:val="en-US" w:eastAsia="zh-CN"/>
              </w:rPr>
              <w:t>R4-2417145 TP to TR 38.719-03-01 CA_n1-n41-n78 w ULCA</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w:t>
            </w:r>
            <w:r w:rsidRPr="00190399">
              <w:rPr>
                <w:rFonts w:ascii="Arial" w:eastAsia="宋体" w:hAnsi="Arial" w:cs="Arial"/>
                <w:sz w:val="16"/>
                <w:szCs w:val="16"/>
                <w:lang w:val="en-US" w:eastAsia="zh-CN"/>
              </w:rPr>
              <w:t>Nokia, Etisalat UAE</w:t>
            </w:r>
          </w:p>
          <w:p w14:paraId="11405B1A"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33)  </w:t>
            </w:r>
            <w:r w:rsidRPr="006470F5">
              <w:rPr>
                <w:rFonts w:ascii="Arial" w:eastAsia="宋体" w:hAnsi="Arial" w:cs="Arial"/>
                <w:sz w:val="16"/>
                <w:szCs w:val="16"/>
                <w:lang w:val="en-US" w:eastAsia="zh-CN"/>
              </w:rPr>
              <w:t>R4-2417146</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CF3A32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34)  </w:t>
            </w:r>
            <w:r w:rsidRPr="006470F5">
              <w:rPr>
                <w:rFonts w:ascii="Arial" w:eastAsia="宋体" w:hAnsi="Arial" w:cs="Arial"/>
                <w:sz w:val="16"/>
                <w:szCs w:val="16"/>
                <w:lang w:val="en-US" w:eastAsia="zh-CN"/>
              </w:rPr>
              <w:t>R4-2417147</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CA_n1-n8-n78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59C5E2A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35)  </w:t>
            </w:r>
            <w:r w:rsidRPr="006470F5">
              <w:rPr>
                <w:rFonts w:ascii="Arial" w:eastAsia="宋体" w:hAnsi="Arial" w:cs="Arial"/>
                <w:sz w:val="16"/>
                <w:szCs w:val="16"/>
                <w:lang w:val="en-US" w:eastAsia="zh-CN"/>
              </w:rPr>
              <w:t>R4-2417148</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CA_n3-n41-n78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17962852"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36)  </w:t>
            </w:r>
            <w:r w:rsidRPr="006470F5">
              <w:rPr>
                <w:rFonts w:ascii="Arial" w:eastAsia="宋体" w:hAnsi="Arial" w:cs="Arial"/>
                <w:sz w:val="16"/>
                <w:szCs w:val="16"/>
                <w:lang w:val="en-US" w:eastAsia="zh-CN"/>
              </w:rPr>
              <w:t>R4-2417149</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769595F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37)  </w:t>
            </w:r>
            <w:r w:rsidRPr="006470F5">
              <w:rPr>
                <w:rFonts w:ascii="Arial" w:eastAsia="宋体" w:hAnsi="Arial" w:cs="Arial"/>
                <w:sz w:val="16"/>
                <w:szCs w:val="16"/>
                <w:lang w:val="en-US" w:eastAsia="zh-CN"/>
              </w:rPr>
              <w:t>R4-2417150</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CA_n3-n8-n78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3A75689" w14:textId="77777777" w:rsidR="008F4D94" w:rsidRPr="007C1221" w:rsidRDefault="008F4D94" w:rsidP="008F4D94">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38)  </w:t>
            </w:r>
            <w:r w:rsidRPr="006470F5">
              <w:rPr>
                <w:rFonts w:ascii="Arial" w:eastAsia="宋体" w:hAnsi="Arial" w:cs="Arial"/>
                <w:sz w:val="16"/>
                <w:szCs w:val="16"/>
                <w:lang w:val="en-US" w:eastAsia="zh-CN"/>
              </w:rPr>
              <w:t>R4-2417151</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CA_n41-n71-n78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25AFA0F6" w14:textId="77777777" w:rsidR="008F4D94" w:rsidRDefault="008F4D94" w:rsidP="008F4D94">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40)  </w:t>
            </w:r>
            <w:r w:rsidRPr="006470F5">
              <w:rPr>
                <w:rFonts w:ascii="Arial" w:eastAsia="宋体" w:hAnsi="Arial" w:cs="Arial"/>
                <w:sz w:val="16"/>
                <w:szCs w:val="16"/>
                <w:lang w:val="en-US" w:eastAsia="zh-CN"/>
              </w:rPr>
              <w:t>R4-2417152</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CA_n8-n41-n78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442A492B" w14:textId="4BB6B50B" w:rsidR="00C97F3E" w:rsidRPr="00C97F3E" w:rsidRDefault="008F4D94" w:rsidP="00CF42FD">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41)  </w:t>
            </w:r>
            <w:r w:rsidRPr="00607DAE">
              <w:rPr>
                <w:rFonts w:ascii="Arial" w:eastAsia="宋体" w:hAnsi="Arial" w:cs="Arial"/>
                <w:sz w:val="16"/>
                <w:szCs w:val="16"/>
                <w:lang w:val="en-US" w:eastAsia="zh-CN"/>
              </w:rPr>
              <w:t>R4-2417153</w:t>
            </w:r>
            <w:r>
              <w:rPr>
                <w:rFonts w:ascii="Arial" w:eastAsia="宋体" w:hAnsi="Arial" w:cs="Arial"/>
                <w:sz w:val="16"/>
                <w:szCs w:val="16"/>
                <w:lang w:val="en-US" w:eastAsia="zh-CN"/>
              </w:rPr>
              <w:t>,</w:t>
            </w:r>
            <w:r w:rsidRPr="00607DAE">
              <w:rPr>
                <w:rFonts w:ascii="Arial" w:eastAsia="宋体" w:hAnsi="Arial" w:cs="Arial"/>
                <w:sz w:val="16"/>
                <w:szCs w:val="16"/>
                <w:lang w:val="en-US" w:eastAsia="zh-CN"/>
              </w:rPr>
              <w:t xml:space="preserve"> TP to TR 38.719-03-01 Uplink additions of CA_n1A-n3A-n78C</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tc>
        <w:tc>
          <w:tcPr>
            <w:tcW w:w="708" w:type="dxa"/>
            <w:shd w:val="solid" w:color="FFFFFF" w:fill="auto"/>
          </w:tcPr>
          <w:p w14:paraId="2545D196" w14:textId="29807E33" w:rsidR="00E30176" w:rsidRDefault="00E30176" w:rsidP="00E3017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20D6C" w14:textId="77777777" w:rsidR="00F60D12" w:rsidRDefault="00F60D12">
      <w:pPr>
        <w:spacing w:after="0"/>
      </w:pPr>
      <w:r>
        <w:separator/>
      </w:r>
    </w:p>
  </w:endnote>
  <w:endnote w:type="continuationSeparator" w:id="0">
    <w:p w14:paraId="6BF18A30" w14:textId="77777777" w:rsidR="00F60D12" w:rsidRDefault="00F60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¾’©">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Aptos Narrow">
    <w:altName w:val="Arial"/>
    <w:charset w:val="00"/>
    <w:family w:val="swiss"/>
    <w:pitch w:val="variable"/>
    <w:sig w:usb0="00000001"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5A6A3F" w:rsidRDefault="005A6A3F">
    <w:pPr>
      <w:pStyle w:val="af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2FF28" w14:textId="77777777" w:rsidR="00F60D12" w:rsidRDefault="00F60D12">
      <w:pPr>
        <w:spacing w:after="0"/>
      </w:pPr>
      <w:r>
        <w:separator/>
      </w:r>
    </w:p>
  </w:footnote>
  <w:footnote w:type="continuationSeparator" w:id="0">
    <w:p w14:paraId="5BC13A83" w14:textId="77777777" w:rsidR="00F60D12" w:rsidRDefault="00F60D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337ED6D8" w:rsidR="005A6A3F" w:rsidRDefault="005A6A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2FD">
      <w:rPr>
        <w:rFonts w:ascii="Arial" w:hAnsi="Arial" w:cs="Arial"/>
        <w:b/>
        <w:noProof/>
        <w:sz w:val="18"/>
        <w:szCs w:val="18"/>
      </w:rPr>
      <w:t>3GPP TR 38.719-03-01 V0.2.0 (2024-10)</w:t>
    </w:r>
    <w:r>
      <w:rPr>
        <w:rFonts w:ascii="Arial" w:hAnsi="Arial" w:cs="Arial"/>
        <w:b/>
        <w:sz w:val="18"/>
        <w:szCs w:val="18"/>
      </w:rPr>
      <w:fldChar w:fldCharType="end"/>
    </w:r>
  </w:p>
  <w:p w14:paraId="031951FC" w14:textId="77777777" w:rsidR="005A6A3F" w:rsidRDefault="005A6A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42FD">
      <w:rPr>
        <w:rFonts w:ascii="Arial" w:hAnsi="Arial" w:cs="Arial"/>
        <w:b/>
        <w:noProof/>
        <w:sz w:val="18"/>
        <w:szCs w:val="18"/>
      </w:rPr>
      <w:t>13</w:t>
    </w:r>
    <w:r>
      <w:rPr>
        <w:rFonts w:ascii="Arial" w:hAnsi="Arial" w:cs="Arial"/>
        <w:b/>
        <w:sz w:val="18"/>
        <w:szCs w:val="18"/>
      </w:rPr>
      <w:fldChar w:fldCharType="end"/>
    </w:r>
  </w:p>
  <w:p w14:paraId="7D6AF0AF" w14:textId="6D67267F" w:rsidR="005A6A3F" w:rsidRDefault="005A6A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2FD">
      <w:rPr>
        <w:rFonts w:ascii="Arial" w:hAnsi="Arial" w:cs="Arial"/>
        <w:b/>
        <w:noProof/>
        <w:sz w:val="18"/>
        <w:szCs w:val="18"/>
      </w:rPr>
      <w:t>Release 19</w:t>
    </w:r>
    <w:r>
      <w:rPr>
        <w:rFonts w:ascii="Arial" w:hAnsi="Arial" w:cs="Arial"/>
        <w:b/>
        <w:sz w:val="18"/>
        <w:szCs w:val="18"/>
      </w:rPr>
      <w:fldChar w:fldCharType="end"/>
    </w:r>
  </w:p>
  <w:p w14:paraId="0AA05600" w14:textId="77777777" w:rsidR="005A6A3F" w:rsidRDefault="005A6A3F">
    <w:pPr>
      <w:pStyle w:val="afc"/>
    </w:pPr>
  </w:p>
  <w:p w14:paraId="559AFEBC" w14:textId="77777777" w:rsidR="005A6A3F" w:rsidRDefault="005A6A3F"/>
  <w:p w14:paraId="07F64E15" w14:textId="77777777" w:rsidR="005A6A3F" w:rsidRDefault="005A6A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2"/>
  </w:num>
  <w:num w:numId="12">
    <w:abstractNumId w:val="30"/>
  </w:num>
  <w:num w:numId="13">
    <w:abstractNumId w:val="24"/>
  </w:num>
  <w:num w:numId="14">
    <w:abstractNumId w:val="16"/>
  </w:num>
  <w:num w:numId="15">
    <w:abstractNumId w:val="28"/>
  </w:num>
  <w:num w:numId="16">
    <w:abstractNumId w:val="39"/>
  </w:num>
  <w:num w:numId="17">
    <w:abstractNumId w:val="35"/>
  </w:num>
  <w:num w:numId="18">
    <w:abstractNumId w:val="31"/>
  </w:num>
  <w:num w:numId="19">
    <w:abstractNumId w:val="34"/>
  </w:num>
  <w:num w:numId="20">
    <w:abstractNumId w:val="20"/>
  </w:num>
  <w:num w:numId="21">
    <w:abstractNumId w:val="29"/>
  </w:num>
  <w:num w:numId="22">
    <w:abstractNumId w:val="40"/>
  </w:num>
  <w:num w:numId="23">
    <w:abstractNumId w:val="1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2"/>
  </w:num>
  <w:num w:numId="27">
    <w:abstractNumId w:val="27"/>
  </w:num>
  <w:num w:numId="28">
    <w:abstractNumId w:val="22"/>
  </w:num>
  <w:num w:numId="29">
    <w:abstractNumId w:val="36"/>
  </w:num>
  <w:num w:numId="30">
    <w:abstractNumId w:val="38"/>
  </w:num>
  <w:num w:numId="31">
    <w:abstractNumId w:val="0"/>
  </w:num>
  <w:num w:numId="32">
    <w:abstractNumId w:val="11"/>
  </w:num>
  <w:num w:numId="33">
    <w:abstractNumId w:val="14"/>
  </w:num>
  <w:num w:numId="34">
    <w:abstractNumId w:val="19"/>
  </w:num>
  <w:num w:numId="35">
    <w:abstractNumId w:val="13"/>
  </w:num>
  <w:num w:numId="36">
    <w:abstractNumId w:val="23"/>
  </w:num>
  <w:num w:numId="37">
    <w:abstractNumId w:val="26"/>
  </w:num>
  <w:num w:numId="38">
    <w:abstractNumId w:val="17"/>
  </w:num>
  <w:num w:numId="39">
    <w:abstractNumId w:val="33"/>
  </w:num>
  <w:num w:numId="40">
    <w:abstractNumId w:val="15"/>
  </w:num>
  <w:num w:numId="4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D54"/>
    <w:rsid w:val="00021311"/>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F0C1D"/>
    <w:rsid w:val="001F1132"/>
    <w:rsid w:val="001F168B"/>
    <w:rsid w:val="001F46D5"/>
    <w:rsid w:val="001F5138"/>
    <w:rsid w:val="002049ED"/>
    <w:rsid w:val="002078B2"/>
    <w:rsid w:val="00215A90"/>
    <w:rsid w:val="002170C1"/>
    <w:rsid w:val="002218A9"/>
    <w:rsid w:val="00224656"/>
    <w:rsid w:val="00231800"/>
    <w:rsid w:val="00231FDB"/>
    <w:rsid w:val="00232F35"/>
    <w:rsid w:val="002347A2"/>
    <w:rsid w:val="00236E8E"/>
    <w:rsid w:val="00241BB5"/>
    <w:rsid w:val="00242348"/>
    <w:rsid w:val="002517C0"/>
    <w:rsid w:val="00252E05"/>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F1865"/>
    <w:rsid w:val="003F2E5F"/>
    <w:rsid w:val="003F348B"/>
    <w:rsid w:val="003F4F87"/>
    <w:rsid w:val="003F56CF"/>
    <w:rsid w:val="0040015B"/>
    <w:rsid w:val="00402079"/>
    <w:rsid w:val="00411BDF"/>
    <w:rsid w:val="00416033"/>
    <w:rsid w:val="0041751E"/>
    <w:rsid w:val="00417E56"/>
    <w:rsid w:val="004213A0"/>
    <w:rsid w:val="00422570"/>
    <w:rsid w:val="00423334"/>
    <w:rsid w:val="0042538E"/>
    <w:rsid w:val="0043044B"/>
    <w:rsid w:val="004345EC"/>
    <w:rsid w:val="00434E0A"/>
    <w:rsid w:val="00435B6B"/>
    <w:rsid w:val="004446E5"/>
    <w:rsid w:val="004463B3"/>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245E"/>
    <w:rsid w:val="00573B08"/>
    <w:rsid w:val="005746A5"/>
    <w:rsid w:val="00585CF9"/>
    <w:rsid w:val="00597B11"/>
    <w:rsid w:val="005A4037"/>
    <w:rsid w:val="005A6A3F"/>
    <w:rsid w:val="005A6C5D"/>
    <w:rsid w:val="005A7615"/>
    <w:rsid w:val="005B084B"/>
    <w:rsid w:val="005B5D60"/>
    <w:rsid w:val="005B621C"/>
    <w:rsid w:val="005C07A9"/>
    <w:rsid w:val="005C0E79"/>
    <w:rsid w:val="005C2D09"/>
    <w:rsid w:val="005D0299"/>
    <w:rsid w:val="005D0481"/>
    <w:rsid w:val="005D2633"/>
    <w:rsid w:val="005D2E01"/>
    <w:rsid w:val="005D3923"/>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656B8"/>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5F30"/>
    <w:rsid w:val="006A62D2"/>
    <w:rsid w:val="006A78D5"/>
    <w:rsid w:val="006B30D0"/>
    <w:rsid w:val="006B4219"/>
    <w:rsid w:val="006C18F9"/>
    <w:rsid w:val="006C3D95"/>
    <w:rsid w:val="006C68CC"/>
    <w:rsid w:val="006D686C"/>
    <w:rsid w:val="006E1273"/>
    <w:rsid w:val="006E3FDB"/>
    <w:rsid w:val="006E5C86"/>
    <w:rsid w:val="006F1129"/>
    <w:rsid w:val="006F4A4A"/>
    <w:rsid w:val="006F5A07"/>
    <w:rsid w:val="007000D6"/>
    <w:rsid w:val="00700251"/>
    <w:rsid w:val="00701116"/>
    <w:rsid w:val="0070324F"/>
    <w:rsid w:val="007037D9"/>
    <w:rsid w:val="00705F82"/>
    <w:rsid w:val="0071174C"/>
    <w:rsid w:val="00711E16"/>
    <w:rsid w:val="00713444"/>
    <w:rsid w:val="00713C44"/>
    <w:rsid w:val="00717331"/>
    <w:rsid w:val="00723A45"/>
    <w:rsid w:val="007338E6"/>
    <w:rsid w:val="00734A5B"/>
    <w:rsid w:val="0074026F"/>
    <w:rsid w:val="00740829"/>
    <w:rsid w:val="00741C86"/>
    <w:rsid w:val="007424EA"/>
    <w:rsid w:val="007429F6"/>
    <w:rsid w:val="0074381F"/>
    <w:rsid w:val="00744E76"/>
    <w:rsid w:val="00752C62"/>
    <w:rsid w:val="007608AB"/>
    <w:rsid w:val="00764014"/>
    <w:rsid w:val="00765EA3"/>
    <w:rsid w:val="00772169"/>
    <w:rsid w:val="00774DA4"/>
    <w:rsid w:val="00781F0F"/>
    <w:rsid w:val="00784538"/>
    <w:rsid w:val="0078497B"/>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719E"/>
    <w:rsid w:val="00870166"/>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4D94"/>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5B35"/>
    <w:rsid w:val="009D6A59"/>
    <w:rsid w:val="009E06DB"/>
    <w:rsid w:val="009F0C9D"/>
    <w:rsid w:val="009F37B7"/>
    <w:rsid w:val="009F5B3C"/>
    <w:rsid w:val="00A01A7C"/>
    <w:rsid w:val="00A01F50"/>
    <w:rsid w:val="00A04033"/>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52EC"/>
    <w:rsid w:val="00B15449"/>
    <w:rsid w:val="00B15EF8"/>
    <w:rsid w:val="00B175F5"/>
    <w:rsid w:val="00B2271B"/>
    <w:rsid w:val="00B25420"/>
    <w:rsid w:val="00B27C3E"/>
    <w:rsid w:val="00B305A2"/>
    <w:rsid w:val="00B311EC"/>
    <w:rsid w:val="00B363C6"/>
    <w:rsid w:val="00B400B7"/>
    <w:rsid w:val="00B754A1"/>
    <w:rsid w:val="00B75DD1"/>
    <w:rsid w:val="00B827E9"/>
    <w:rsid w:val="00B93086"/>
    <w:rsid w:val="00BA19ED"/>
    <w:rsid w:val="00BA3B8E"/>
    <w:rsid w:val="00BA4B8D"/>
    <w:rsid w:val="00BA60FF"/>
    <w:rsid w:val="00BB04FA"/>
    <w:rsid w:val="00BB1EAD"/>
    <w:rsid w:val="00BB428D"/>
    <w:rsid w:val="00BB760E"/>
    <w:rsid w:val="00BC0262"/>
    <w:rsid w:val="00BC0F7D"/>
    <w:rsid w:val="00BC1FE2"/>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4CD2"/>
    <w:rsid w:val="00C64F7A"/>
    <w:rsid w:val="00C65F8C"/>
    <w:rsid w:val="00C72833"/>
    <w:rsid w:val="00C80341"/>
    <w:rsid w:val="00C80F1D"/>
    <w:rsid w:val="00C82BF1"/>
    <w:rsid w:val="00C91962"/>
    <w:rsid w:val="00C9241D"/>
    <w:rsid w:val="00C93F40"/>
    <w:rsid w:val="00C97CFD"/>
    <w:rsid w:val="00C97F3E"/>
    <w:rsid w:val="00CA391B"/>
    <w:rsid w:val="00CA3D0C"/>
    <w:rsid w:val="00CA67F5"/>
    <w:rsid w:val="00CB19FC"/>
    <w:rsid w:val="00CB2A4A"/>
    <w:rsid w:val="00CC01E6"/>
    <w:rsid w:val="00CC18A0"/>
    <w:rsid w:val="00CD0451"/>
    <w:rsid w:val="00CD1C7A"/>
    <w:rsid w:val="00CF0FE9"/>
    <w:rsid w:val="00CF42FD"/>
    <w:rsid w:val="00D167C1"/>
    <w:rsid w:val="00D173F0"/>
    <w:rsid w:val="00D23E79"/>
    <w:rsid w:val="00D2511B"/>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7E00"/>
    <w:rsid w:val="00D9134D"/>
    <w:rsid w:val="00D92CCA"/>
    <w:rsid w:val="00D95D71"/>
    <w:rsid w:val="00DA0148"/>
    <w:rsid w:val="00DA22DF"/>
    <w:rsid w:val="00DA2616"/>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6509"/>
    <w:rsid w:val="00E21E87"/>
    <w:rsid w:val="00E25E57"/>
    <w:rsid w:val="00E25FD2"/>
    <w:rsid w:val="00E30176"/>
    <w:rsid w:val="00E30A24"/>
    <w:rsid w:val="00E31ABF"/>
    <w:rsid w:val="00E332D8"/>
    <w:rsid w:val="00E44582"/>
    <w:rsid w:val="00E44D09"/>
    <w:rsid w:val="00E4613C"/>
    <w:rsid w:val="00E50036"/>
    <w:rsid w:val="00E54765"/>
    <w:rsid w:val="00E6006B"/>
    <w:rsid w:val="00E602D9"/>
    <w:rsid w:val="00E603AF"/>
    <w:rsid w:val="00E6167B"/>
    <w:rsid w:val="00E72713"/>
    <w:rsid w:val="00E775B9"/>
    <w:rsid w:val="00E77645"/>
    <w:rsid w:val="00E835D4"/>
    <w:rsid w:val="00EA15B0"/>
    <w:rsid w:val="00EA2B37"/>
    <w:rsid w:val="00EA3B90"/>
    <w:rsid w:val="00EA5EA7"/>
    <w:rsid w:val="00EA66BD"/>
    <w:rsid w:val="00EA6E6C"/>
    <w:rsid w:val="00EB0443"/>
    <w:rsid w:val="00EB1270"/>
    <w:rsid w:val="00EB5D7E"/>
    <w:rsid w:val="00EC4783"/>
    <w:rsid w:val="00EC4A25"/>
    <w:rsid w:val="00EC71CB"/>
    <w:rsid w:val="00EC76F9"/>
    <w:rsid w:val="00EE318B"/>
    <w:rsid w:val="00EE3450"/>
    <w:rsid w:val="00EE5832"/>
    <w:rsid w:val="00EF3B2A"/>
    <w:rsid w:val="00EF451D"/>
    <w:rsid w:val="00EF608C"/>
    <w:rsid w:val="00F00174"/>
    <w:rsid w:val="00F025A2"/>
    <w:rsid w:val="00F03DF5"/>
    <w:rsid w:val="00F04712"/>
    <w:rsid w:val="00F13360"/>
    <w:rsid w:val="00F13E51"/>
    <w:rsid w:val="00F13F81"/>
    <w:rsid w:val="00F201A7"/>
    <w:rsid w:val="00F22EC7"/>
    <w:rsid w:val="00F2516E"/>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B4764"/>
    <w:rsid w:val="00FC040B"/>
    <w:rsid w:val="00FC1192"/>
    <w:rsid w:val="00FC169E"/>
    <w:rsid w:val="00FC4417"/>
    <w:rsid w:val="00FC4C35"/>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iPriority w:val="99"/>
    <w:unhideWhenUsed/>
    <w:qFormat/>
    <w:pPr>
      <w:spacing w:after="0"/>
    </w:pPr>
    <w:rPr>
      <w:rFonts w:ascii="Segoe UI" w:hAnsi="Segoe UI" w:cs="Segoe UI"/>
      <w:sz w:val="18"/>
      <w:szCs w:val="18"/>
    </w:rPr>
  </w:style>
  <w:style w:type="paragraph" w:styleId="afb">
    <w:name w:val="footer"/>
    <w:aliases w:val="footer odd,footer,fo,pie de página"/>
    <w:basedOn w:val="afc"/>
    <w:link w:val="Chare"/>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uiPriority w:val="99"/>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uiPriority w:val="99"/>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rsid w:val="004A3F59"/>
    <w:pPr>
      <w:widowControl w:val="0"/>
    </w:pPr>
    <w:rPr>
      <w:rFonts w:eastAsia="Times New Roman"/>
      <w:lang w:eastAsia="en-US"/>
    </w:rPr>
  </w:style>
  <w:style w:type="paragraph" w:customStyle="1" w:styleId="29">
    <w:name w:val="??? 2"/>
    <w:basedOn w:val="afff2"/>
    <w:next w:val="afff2"/>
    <w:rsid w:val="004A3F59"/>
    <w:pPr>
      <w:keepNext/>
    </w:pPr>
    <w:rPr>
      <w:rFonts w:ascii="Arial" w:hAnsi="Arial"/>
      <w:b/>
      <w:sz w:val="24"/>
    </w:rPr>
  </w:style>
  <w:style w:type="character" w:styleId="afff3">
    <w:name w:val="annotation reference"/>
    <w:basedOn w:val="a4"/>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rsid w:val="007424EA"/>
    <w:rPr>
      <w:rFonts w:eastAsia="Arial"/>
      <w:bCs/>
      <w:noProof/>
      <w:sz w:val="22"/>
      <w:lang w:eastAsia="en-US"/>
    </w:rPr>
  </w:style>
  <w:style w:type="character" w:customStyle="1" w:styleId="Charfc">
    <w:name w:val="样式 页眉 Char"/>
    <w:link w:val="afffb"/>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
    <w:name w:val="Unresolved Mention"/>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customXml" Target="../customXml/item2.xml"/><Relationship Id="rId21" Type="http://schemas.openxmlformats.org/officeDocument/2006/relationships/hyperlink" Target="http://10.10.10.10/ftp/RAN/RAN4/Inbox/R4-241436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2" Type="http://schemas.openxmlformats.org/officeDocument/2006/relationships/customXml" Target="../customXml/item1.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10.10.10.10/ftp/RAN/RAN4/Inbox/R4-2414365.zip" TargetMode="External"/><Relationship Id="rId5" Type="http://schemas.openxmlformats.org/officeDocument/2006/relationships/styles" Target="style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10.10.10.10/ftp/RAN/RAN4/Inbox/R4-24143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414340.zip" TargetMode="External"/><Relationship Id="rId22" Type="http://schemas.openxmlformats.org/officeDocument/2006/relationships/hyperlink" Target="http://10.10.10.10/ftp/RAN/RAN4/Inbox/R4-2414362.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958AA2-E178-49FB-8ACE-0FC60877B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57</Pages>
  <Words>62998</Words>
  <Characters>359093</Characters>
  <Application>Microsoft Office Word</Application>
  <DocSecurity>0</DocSecurity>
  <Lines>2992</Lines>
  <Paragraphs>842</Paragraphs>
  <ScaleCrop>false</ScaleCrop>
  <Company>ETSI</Company>
  <LinksUpToDate>false</LinksUpToDate>
  <CharactersWithSpaces>421249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44</cp:revision>
  <cp:lastPrinted>2019-02-25T14:05:00Z</cp:lastPrinted>
  <dcterms:created xsi:type="dcterms:W3CDTF">2024-08-05T01:53:00Z</dcterms:created>
  <dcterms:modified xsi:type="dcterms:W3CDTF">2024-10-21T08:40:00Z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